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header18.xml" ContentType="application/vnd.openxmlformats-officedocument.wordprocessingml.header+xml"/>
  <Override PartName="/word/footer20.xml" ContentType="application/vnd.openxmlformats-officedocument.wordprocessingml.footer+xml"/>
  <Override PartName="/word/header19.xml" ContentType="application/vnd.openxmlformats-officedocument.wordprocessingml.header+xml"/>
  <Override PartName="/word/footer21.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2.xml" ContentType="application/vnd.openxmlformats-officedocument.wordprocessingml.footer+xml"/>
  <Override PartName="/word/header22.xml" ContentType="application/vnd.openxmlformats-officedocument.wordprocessingml.header+xml"/>
  <Override PartName="/word/footer23.xml" ContentType="application/vnd.openxmlformats-officedocument.wordprocessingml.footer+xml"/>
  <Override PartName="/word/header23.xml" ContentType="application/vnd.openxmlformats-officedocument.wordprocessingml.header+xml"/>
  <Override PartName="/word/footer24.xml" ContentType="application/vnd.openxmlformats-officedocument.wordprocessingml.footer+xml"/>
  <Override PartName="/word/header24.xml" ContentType="application/vnd.openxmlformats-officedocument.wordprocessingml.header+xml"/>
  <Override PartName="/word/footer25.xml" ContentType="application/vnd.openxmlformats-officedocument.wordprocessingml.footer+xml"/>
  <Override PartName="/word/header25.xml" ContentType="application/vnd.openxmlformats-officedocument.wordprocessingml.header+xml"/>
  <Override PartName="/word/footer26.xml" ContentType="application/vnd.openxmlformats-officedocument.wordprocessingml.footer+xml"/>
  <Override PartName="/word/header26.xml" ContentType="application/vnd.openxmlformats-officedocument.wordprocessingml.header+xml"/>
  <Override PartName="/word/footer27.xml" ContentType="application/vnd.openxmlformats-officedocument.wordprocessingml.footer+xml"/>
  <Override PartName="/word/header27.xml" ContentType="application/vnd.openxmlformats-officedocument.wordprocessingml.header+xml"/>
  <Override PartName="/word/footer28.xml" ContentType="application/vnd.openxmlformats-officedocument.wordprocessingml.footer+xml"/>
  <Override PartName="/word/header28.xml" ContentType="application/vnd.openxmlformats-officedocument.wordprocessingml.header+xml"/>
  <Override PartName="/word/footer29.xml" ContentType="application/vnd.openxmlformats-officedocument.wordprocessingml.footer+xml"/>
  <Override PartName="/word/header29.xml" ContentType="application/vnd.openxmlformats-officedocument.wordprocessingml.header+xml"/>
  <Override PartName="/word/footer30.xml" ContentType="application/vnd.openxmlformats-officedocument.wordprocessingml.footer+xml"/>
  <Override PartName="/word/header30.xml" ContentType="application/vnd.openxmlformats-officedocument.wordprocessingml.header+xml"/>
  <Override PartName="/word/footer31.xml" ContentType="application/vnd.openxmlformats-officedocument.wordprocessingml.footer+xml"/>
  <Override PartName="/word/header31.xml" ContentType="application/vnd.openxmlformats-officedocument.wordprocessingml.header+xml"/>
  <Override PartName="/word/footer32.xml" ContentType="application/vnd.openxmlformats-officedocument.wordprocessingml.footer+xml"/>
  <Override PartName="/word/header32.xml" ContentType="application/vnd.openxmlformats-officedocument.wordprocessingml.header+xml"/>
  <Override PartName="/word/footer33.xml" ContentType="application/vnd.openxmlformats-officedocument.wordprocessingml.footer+xml"/>
  <Override PartName="/word/header33.xml" ContentType="application/vnd.openxmlformats-officedocument.wordprocessingml.header+xml"/>
  <Override PartName="/word/footer34.xml" ContentType="application/vnd.openxmlformats-officedocument.wordprocessingml.footer+xml"/>
  <Override PartName="/word/header34.xml" ContentType="application/vnd.openxmlformats-officedocument.wordprocessingml.header+xml"/>
  <Override PartName="/word/footer35.xml" ContentType="application/vnd.openxmlformats-officedocument.wordprocessingml.footer+xml"/>
  <Override PartName="/word/header35.xml" ContentType="application/vnd.openxmlformats-officedocument.wordprocessingml.header+xml"/>
  <Override PartName="/word/footer36.xml" ContentType="application/vnd.openxmlformats-officedocument.wordprocessingml.footer+xml"/>
  <Override PartName="/word/header36.xml" ContentType="application/vnd.openxmlformats-officedocument.wordprocessingml.header+xml"/>
  <Override PartName="/word/footer37.xml" ContentType="application/vnd.openxmlformats-officedocument.wordprocessingml.footer+xml"/>
  <Override PartName="/word/header37.xml" ContentType="application/vnd.openxmlformats-officedocument.wordprocessingml.header+xml"/>
  <Override PartName="/word/footer38.xml" ContentType="application/vnd.openxmlformats-officedocument.wordprocessingml.footer+xml"/>
  <Override PartName="/word/header38.xml" ContentType="application/vnd.openxmlformats-officedocument.wordprocessingml.header+xml"/>
  <Override PartName="/word/footer39.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oter40.xml" ContentType="application/vnd.openxmlformats-officedocument.wordprocessingml.footer+xml"/>
  <Override PartName="/word/header43.xml" ContentType="application/vnd.openxmlformats-officedocument.wordprocessingml.header+xml"/>
  <Override PartName="/word/header44.xml" ContentType="application/vnd.openxmlformats-officedocument.wordprocessingml.header+xml"/>
  <Override PartName="/word/footer41.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footer42.xml" ContentType="application/vnd.openxmlformats-officedocument.wordprocessingml.footer+xml"/>
  <Override PartName="/word/header47.xml" ContentType="application/vnd.openxmlformats-officedocument.wordprocessingml.header+xml"/>
  <Override PartName="/word/footer4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233" w:rsidRDefault="00153A98">
      <w:pPr>
        <w:spacing w:before="124"/>
        <w:ind w:left="1812" w:right="1886"/>
        <w:jc w:val="center"/>
        <w:rPr>
          <w:b/>
          <w:sz w:val="30"/>
        </w:rPr>
      </w:pPr>
      <w:r>
        <w:rPr>
          <w:b/>
          <w:sz w:val="30"/>
        </w:rPr>
        <w:t>2020年度突发公共卫生事件应急处理项目绩效目标自评表</w:t>
      </w:r>
    </w:p>
    <w:p w:rsidR="00B75233" w:rsidRDefault="00153A98">
      <w:pPr>
        <w:tabs>
          <w:tab w:val="left" w:pos="7329"/>
        </w:tabs>
        <w:spacing w:before="43"/>
        <w:ind w:left="160"/>
        <w:rPr>
          <w:sz w:val="21"/>
        </w:rPr>
      </w:pPr>
      <w:r>
        <w:rPr>
          <w:noProof/>
          <w:lang w:val="en-US" w:bidi="ar-SA"/>
        </w:rPr>
        <mc:AlternateContent>
          <mc:Choice Requires="wps">
            <w:drawing>
              <wp:anchor distT="0" distB="0" distL="114300" distR="114300" simplePos="0" relativeHeight="251769856" behindDoc="1" locked="0" layoutInCell="1" allowOverlap="1">
                <wp:simplePos x="0" y="0"/>
                <wp:positionH relativeFrom="page">
                  <wp:posOffset>561975</wp:posOffset>
                </wp:positionH>
                <wp:positionV relativeFrom="paragraph">
                  <wp:posOffset>3319780</wp:posOffset>
                </wp:positionV>
                <wp:extent cx="147320" cy="147320"/>
                <wp:effectExtent l="0" t="0" r="0" b="0"/>
                <wp:wrapNone/>
                <wp:docPr id="165" name="文本框 165"/>
                <wp:cNvGraphicFramePr/>
                <a:graphic xmlns:a="http://schemas.openxmlformats.org/drawingml/2006/main">
                  <a:graphicData uri="http://schemas.microsoft.com/office/word/2010/wordprocessingShape">
                    <wps:wsp>
                      <wps:cNvSpPr txBox="1"/>
                      <wps:spPr>
                        <a:xfrm>
                          <a:off x="0" y="0"/>
                          <a:ext cx="147320" cy="147320"/>
                        </a:xfrm>
                        <a:prstGeom prst="rect">
                          <a:avLst/>
                        </a:prstGeom>
                        <a:noFill/>
                        <a:ln>
                          <a:noFill/>
                        </a:ln>
                      </wps:spPr>
                      <wps:txbx>
                        <w:txbxContent>
                          <w:p w:rsidR="00153A98" w:rsidRDefault="00153A98">
                            <w:pPr>
                              <w:spacing w:line="232" w:lineRule="exact"/>
                              <w:ind w:left="20"/>
                              <w:rPr>
                                <w:sz w:val="19"/>
                              </w:rPr>
                            </w:pPr>
                            <w:r>
                              <w:rPr>
                                <w:w w:val="101"/>
                                <w:sz w:val="19"/>
                              </w:rPr>
                              <w:t>（</w:t>
                            </w:r>
                          </w:p>
                        </w:txbxContent>
                      </wps:txbx>
                      <wps:bodyPr vert="vert"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65" o:spid="_x0000_s1026" type="#_x0000_t202" style="position:absolute;left:0;text-align:left;margin-left:44.25pt;margin-top:261.4pt;width:11.6pt;height:11.6pt;z-index:-25154662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" filled="f" stroked="f">
                <v:textbox style="layout-flow:vertical" inset="0,0,0,0">
                  <w:txbxContent>
                    <w:p w:rsidR="00153A98" w:rsidRDefault="00153A98">
                      <w:pPr>
                        <w:spacing w:line="232" w:lineRule="exact"/>
                        <w:ind w:left="20"/>
                        <w:rPr>
                          <w:sz w:val="19"/>
                        </w:rPr>
                      </w:pPr>
                      <w:r>
                        <w:rPr>
                          <w:w w:val="101"/>
                          <w:sz w:val="19"/>
                        </w:rPr>
                        <w:t>（</w:t>
                      </w:r>
                    </w:p>
                  </w:txbxContent>
                </v:textbox>
                <w10:wrap anchorx="page"/>
              </v:shape>
            </w:pict>
          </mc:Fallback>
        </mc:AlternateContent>
      </w:r>
      <w:r>
        <w:rPr>
          <w:sz w:val="21"/>
        </w:rPr>
        <w:t>单位名</w:t>
      </w:r>
      <w:r>
        <w:rPr>
          <w:spacing w:val="8"/>
          <w:sz w:val="21"/>
        </w:rPr>
        <w:t>称</w:t>
      </w:r>
      <w:r>
        <w:rPr>
          <w:spacing w:val="5"/>
          <w:sz w:val="21"/>
        </w:rPr>
        <w:t>：</w:t>
      </w:r>
      <w:r>
        <w:rPr>
          <w:sz w:val="21"/>
        </w:rPr>
        <w:t>武汉市东西湖区住房和城乡建设局</w:t>
      </w:r>
      <w:r>
        <w:rPr>
          <w:sz w:val="21"/>
        </w:rPr>
        <w:tab/>
        <w:t>填报日</w:t>
      </w:r>
      <w:r>
        <w:rPr>
          <w:spacing w:val="8"/>
          <w:sz w:val="21"/>
        </w:rPr>
        <w:t>期</w:t>
      </w:r>
      <w:r>
        <w:rPr>
          <w:sz w:val="21"/>
        </w:rPr>
        <w:t>：</w:t>
      </w:r>
    </w:p>
    <w:p w:rsidR="00B75233" w:rsidRDefault="00B75233">
      <w:pPr>
        <w:pStyle w:val="a3"/>
        <w:rPr>
          <w:sz w:val="8"/>
        </w:rPr>
      </w:pPr>
    </w:p>
    <w:tbl>
      <w:tblPr>
        <w:tblW w:w="0" w:type="auto"/>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538"/>
        <w:gridCol w:w="871"/>
        <w:gridCol w:w="8"/>
        <w:gridCol w:w="1077"/>
        <w:gridCol w:w="908"/>
        <w:gridCol w:w="1842"/>
        <w:gridCol w:w="1985"/>
        <w:gridCol w:w="1892"/>
        <w:gridCol w:w="1582"/>
      </w:tblGrid>
      <w:tr w:rsidR="00B75233" w:rsidTr="00153A98">
        <w:trPr>
          <w:trHeight w:val="860"/>
        </w:trPr>
        <w:tc>
          <w:tcPr>
            <w:tcW w:w="2494" w:type="dxa"/>
            <w:gridSpan w:val="4"/>
            <w:vAlign w:val="center"/>
          </w:tcPr>
          <w:p w:rsidR="00B75233" w:rsidRDefault="00153A98" w:rsidP="00153A98">
            <w:pPr>
              <w:pStyle w:val="TableParagraph"/>
              <w:spacing w:before="118"/>
              <w:ind w:right="976"/>
              <w:jc w:val="center"/>
              <w:rPr>
                <w:sz w:val="19"/>
              </w:rPr>
            </w:pPr>
            <w:r>
              <w:rPr>
                <w:sz w:val="19"/>
              </w:rPr>
              <w:t>项目名称</w:t>
            </w:r>
          </w:p>
        </w:tc>
        <w:tc>
          <w:tcPr>
            <w:tcW w:w="8209" w:type="dxa"/>
            <w:gridSpan w:val="5"/>
            <w:vAlign w:val="center"/>
          </w:tcPr>
          <w:p w:rsidR="00B75233" w:rsidRDefault="00153A98" w:rsidP="00153A98">
            <w:pPr>
              <w:pStyle w:val="TableParagraph"/>
              <w:spacing w:before="118"/>
              <w:ind w:left="2939" w:right="2930"/>
              <w:jc w:val="center"/>
              <w:rPr>
                <w:sz w:val="19"/>
              </w:rPr>
            </w:pPr>
            <w:r>
              <w:rPr>
                <w:sz w:val="19"/>
              </w:rPr>
              <w:t>突发公共卫生事件应急处理</w:t>
            </w:r>
          </w:p>
        </w:tc>
      </w:tr>
      <w:tr w:rsidR="00B75233" w:rsidTr="00153A98">
        <w:trPr>
          <w:trHeight w:val="860"/>
        </w:trPr>
        <w:tc>
          <w:tcPr>
            <w:tcW w:w="2494" w:type="dxa"/>
            <w:gridSpan w:val="4"/>
            <w:vAlign w:val="center"/>
          </w:tcPr>
          <w:p w:rsidR="00B75233" w:rsidRDefault="00153A98" w:rsidP="00153A98">
            <w:pPr>
              <w:pStyle w:val="TableParagraph"/>
              <w:spacing w:before="117"/>
              <w:ind w:right="976"/>
              <w:jc w:val="center"/>
              <w:rPr>
                <w:sz w:val="19"/>
              </w:rPr>
            </w:pPr>
            <w:r>
              <w:rPr>
                <w:sz w:val="19"/>
              </w:rPr>
              <w:t>主管部门</w:t>
            </w:r>
          </w:p>
        </w:tc>
        <w:tc>
          <w:tcPr>
            <w:tcW w:w="2750" w:type="dxa"/>
            <w:gridSpan w:val="2"/>
            <w:vAlign w:val="center"/>
          </w:tcPr>
          <w:p w:rsidR="00B75233" w:rsidRDefault="00153A98" w:rsidP="00153A98">
            <w:pPr>
              <w:pStyle w:val="TableParagraph"/>
              <w:spacing w:before="117"/>
              <w:ind w:left="194"/>
              <w:rPr>
                <w:sz w:val="19"/>
              </w:rPr>
            </w:pPr>
            <w:r>
              <w:rPr>
                <w:sz w:val="19"/>
              </w:rPr>
              <w:t>区住房和城乡建设局</w:t>
            </w:r>
          </w:p>
        </w:tc>
        <w:tc>
          <w:tcPr>
            <w:tcW w:w="1985" w:type="dxa"/>
            <w:vAlign w:val="center"/>
          </w:tcPr>
          <w:p w:rsidR="00B75233" w:rsidRDefault="00153A98" w:rsidP="00153A98">
            <w:pPr>
              <w:pStyle w:val="TableParagraph"/>
              <w:spacing w:before="117"/>
              <w:ind w:left="145" w:right="125"/>
              <w:jc w:val="center"/>
              <w:rPr>
                <w:sz w:val="19"/>
              </w:rPr>
            </w:pPr>
            <w:r>
              <w:rPr>
                <w:sz w:val="19"/>
              </w:rPr>
              <w:t>项目实施单位</w:t>
            </w:r>
          </w:p>
        </w:tc>
        <w:tc>
          <w:tcPr>
            <w:tcW w:w="3474" w:type="dxa"/>
            <w:gridSpan w:val="2"/>
            <w:vAlign w:val="center"/>
          </w:tcPr>
          <w:p w:rsidR="00B75233" w:rsidRDefault="00153A98" w:rsidP="00153A98">
            <w:pPr>
              <w:pStyle w:val="TableParagraph"/>
              <w:spacing w:before="117"/>
              <w:ind w:left="1190" w:right="1164"/>
              <w:jc w:val="center"/>
              <w:rPr>
                <w:sz w:val="19"/>
              </w:rPr>
            </w:pPr>
            <w:r>
              <w:rPr>
                <w:sz w:val="19"/>
              </w:rPr>
              <w:t>局办公室</w:t>
            </w:r>
          </w:p>
        </w:tc>
      </w:tr>
      <w:tr w:rsidR="00B75233" w:rsidTr="00153A98">
        <w:trPr>
          <w:trHeight w:val="860"/>
        </w:trPr>
        <w:tc>
          <w:tcPr>
            <w:tcW w:w="2494" w:type="dxa"/>
            <w:gridSpan w:val="4"/>
            <w:vAlign w:val="center"/>
          </w:tcPr>
          <w:p w:rsidR="00B75233" w:rsidRDefault="00153A98" w:rsidP="00153A98">
            <w:pPr>
              <w:pStyle w:val="TableParagraph"/>
              <w:spacing w:before="115"/>
              <w:ind w:right="976"/>
              <w:jc w:val="center"/>
              <w:rPr>
                <w:sz w:val="19"/>
              </w:rPr>
            </w:pPr>
            <w:r>
              <w:rPr>
                <w:sz w:val="19"/>
              </w:rPr>
              <w:t>项目类别</w:t>
            </w:r>
          </w:p>
        </w:tc>
        <w:tc>
          <w:tcPr>
            <w:tcW w:w="8209" w:type="dxa"/>
            <w:gridSpan w:val="5"/>
            <w:vAlign w:val="center"/>
          </w:tcPr>
          <w:p w:rsidR="00B75233" w:rsidRDefault="00153A98" w:rsidP="00153A98">
            <w:pPr>
              <w:pStyle w:val="TableParagraph"/>
              <w:tabs>
                <w:tab w:val="left" w:pos="1682"/>
                <w:tab w:val="left" w:pos="2464"/>
                <w:tab w:val="left" w:pos="3919"/>
              </w:tabs>
              <w:spacing w:before="115"/>
              <w:ind w:left="38"/>
              <w:jc w:val="center"/>
              <w:rPr>
                <w:rFonts w:ascii="Wingdings" w:hAnsi="Wingdings"/>
                <w:sz w:val="19"/>
              </w:rPr>
            </w:pPr>
            <w:r>
              <w:rPr>
                <w:sz w:val="19"/>
              </w:rPr>
              <w:t>1、部门预算项目</w:t>
            </w:r>
            <w:r>
              <w:rPr>
                <w:sz w:val="19"/>
              </w:rPr>
              <w:tab/>
              <w:t>口</w:t>
            </w:r>
            <w:r>
              <w:rPr>
                <w:sz w:val="19"/>
              </w:rPr>
              <w:tab/>
              <w:t>2、区直专项</w:t>
            </w:r>
            <w:r>
              <w:rPr>
                <w:sz w:val="19"/>
              </w:rPr>
              <w:tab/>
            </w:r>
            <w:r>
              <w:rPr>
                <w:rFonts w:ascii="Wingdings" w:hAnsi="Wingdings"/>
                <w:position w:val="1"/>
                <w:sz w:val="19"/>
              </w:rPr>
              <w:t></w:t>
            </w:r>
          </w:p>
        </w:tc>
      </w:tr>
      <w:tr w:rsidR="00B75233" w:rsidTr="00153A98">
        <w:trPr>
          <w:trHeight w:val="860"/>
        </w:trPr>
        <w:tc>
          <w:tcPr>
            <w:tcW w:w="2494" w:type="dxa"/>
            <w:gridSpan w:val="4"/>
            <w:vAlign w:val="center"/>
          </w:tcPr>
          <w:p w:rsidR="00B75233" w:rsidRDefault="00153A98" w:rsidP="00153A98">
            <w:pPr>
              <w:pStyle w:val="TableParagraph"/>
              <w:spacing w:before="117"/>
              <w:ind w:right="976"/>
              <w:jc w:val="center"/>
              <w:rPr>
                <w:sz w:val="19"/>
              </w:rPr>
            </w:pPr>
            <w:r>
              <w:rPr>
                <w:sz w:val="19"/>
              </w:rPr>
              <w:t>项目属性</w:t>
            </w:r>
          </w:p>
        </w:tc>
        <w:tc>
          <w:tcPr>
            <w:tcW w:w="8209" w:type="dxa"/>
            <w:gridSpan w:val="5"/>
            <w:vAlign w:val="center"/>
          </w:tcPr>
          <w:p w:rsidR="00B75233" w:rsidRDefault="00153A98" w:rsidP="00153A98">
            <w:pPr>
              <w:pStyle w:val="TableParagraph"/>
              <w:tabs>
                <w:tab w:val="left" w:pos="1687"/>
                <w:tab w:val="left" w:pos="2467"/>
                <w:tab w:val="left" w:pos="3919"/>
              </w:tabs>
              <w:spacing w:before="117"/>
              <w:ind w:left="38"/>
              <w:jc w:val="center"/>
              <w:rPr>
                <w:rFonts w:ascii="Wingdings" w:hAnsi="Wingdings"/>
                <w:sz w:val="19"/>
              </w:rPr>
            </w:pPr>
            <w:r>
              <w:rPr>
                <w:sz w:val="19"/>
              </w:rPr>
              <w:t>1、持续性项目</w:t>
            </w:r>
            <w:r>
              <w:rPr>
                <w:sz w:val="19"/>
              </w:rPr>
              <w:tab/>
              <w:t>口</w:t>
            </w:r>
            <w:r>
              <w:rPr>
                <w:sz w:val="19"/>
              </w:rPr>
              <w:tab/>
              <w:t>2、新增性项目</w:t>
            </w:r>
            <w:r>
              <w:rPr>
                <w:sz w:val="19"/>
              </w:rPr>
              <w:tab/>
            </w:r>
            <w:r>
              <w:rPr>
                <w:rFonts w:ascii="Wingdings" w:hAnsi="Wingdings"/>
                <w:position w:val="2"/>
                <w:sz w:val="19"/>
              </w:rPr>
              <w:t></w:t>
            </w:r>
          </w:p>
        </w:tc>
      </w:tr>
      <w:tr w:rsidR="00B75233" w:rsidTr="00153A98">
        <w:trPr>
          <w:trHeight w:val="860"/>
        </w:trPr>
        <w:tc>
          <w:tcPr>
            <w:tcW w:w="2494" w:type="dxa"/>
            <w:gridSpan w:val="4"/>
            <w:vAlign w:val="center"/>
          </w:tcPr>
          <w:p w:rsidR="00B75233" w:rsidRDefault="00153A98" w:rsidP="00153A98">
            <w:pPr>
              <w:pStyle w:val="TableParagraph"/>
              <w:spacing w:before="115"/>
              <w:ind w:right="976"/>
              <w:jc w:val="center"/>
              <w:rPr>
                <w:sz w:val="19"/>
              </w:rPr>
            </w:pPr>
            <w:r>
              <w:rPr>
                <w:sz w:val="19"/>
              </w:rPr>
              <w:t>项目类型</w:t>
            </w:r>
          </w:p>
        </w:tc>
        <w:tc>
          <w:tcPr>
            <w:tcW w:w="8209" w:type="dxa"/>
            <w:gridSpan w:val="5"/>
            <w:vAlign w:val="center"/>
          </w:tcPr>
          <w:p w:rsidR="00B75233" w:rsidRDefault="00153A98" w:rsidP="00153A98">
            <w:pPr>
              <w:pStyle w:val="TableParagraph"/>
              <w:tabs>
                <w:tab w:val="left" w:pos="1687"/>
                <w:tab w:val="left" w:pos="2467"/>
                <w:tab w:val="left" w:pos="4507"/>
              </w:tabs>
              <w:spacing w:before="115"/>
              <w:ind w:left="38"/>
              <w:jc w:val="center"/>
              <w:rPr>
                <w:rFonts w:ascii="Wingdings" w:hAnsi="Wingdings"/>
                <w:sz w:val="19"/>
              </w:rPr>
            </w:pPr>
            <w:r>
              <w:rPr>
                <w:sz w:val="19"/>
              </w:rPr>
              <w:t>1、常年性项目</w:t>
            </w:r>
            <w:r>
              <w:rPr>
                <w:sz w:val="19"/>
              </w:rPr>
              <w:tab/>
              <w:t>口</w:t>
            </w:r>
            <w:r>
              <w:rPr>
                <w:sz w:val="19"/>
              </w:rPr>
              <w:tab/>
              <w:t>2、延续性项目</w:t>
            </w:r>
            <w:r>
              <w:rPr>
                <w:sz w:val="19"/>
              </w:rPr>
              <w:tab/>
              <w:t>3、一次性项</w:t>
            </w:r>
            <w:r>
              <w:rPr>
                <w:spacing w:val="8"/>
                <w:sz w:val="19"/>
              </w:rPr>
              <w:t>目</w:t>
            </w:r>
            <w:r>
              <w:rPr>
                <w:rFonts w:ascii="Wingdings" w:hAnsi="Wingdings"/>
                <w:position w:val="1"/>
                <w:sz w:val="19"/>
              </w:rPr>
              <w:t></w:t>
            </w:r>
          </w:p>
        </w:tc>
      </w:tr>
      <w:tr w:rsidR="00153A98" w:rsidTr="00153A98">
        <w:trPr>
          <w:trHeight w:val="860"/>
        </w:trPr>
        <w:tc>
          <w:tcPr>
            <w:tcW w:w="1409" w:type="dxa"/>
            <w:gridSpan w:val="2"/>
            <w:vMerge w:val="restart"/>
            <w:vAlign w:val="center"/>
          </w:tcPr>
          <w:p w:rsidR="00153A98" w:rsidRDefault="00153A98" w:rsidP="00153A98">
            <w:pPr>
              <w:pStyle w:val="TableParagraph"/>
              <w:spacing w:line="242" w:lineRule="exact"/>
              <w:ind w:right="50"/>
              <w:jc w:val="center"/>
              <w:rPr>
                <w:sz w:val="19"/>
              </w:rPr>
            </w:pPr>
            <w:r>
              <w:rPr>
                <w:sz w:val="19"/>
              </w:rPr>
              <w:t>预算执行情况</w:t>
            </w:r>
          </w:p>
          <w:p w:rsidR="00153A98" w:rsidRDefault="00153A98" w:rsidP="00153A98">
            <w:pPr>
              <w:pStyle w:val="TableParagraph"/>
              <w:spacing w:line="242" w:lineRule="exact"/>
              <w:ind w:left="83" w:right="50"/>
              <w:jc w:val="center"/>
              <w:rPr>
                <w:sz w:val="19"/>
              </w:rPr>
            </w:pPr>
            <w:r>
              <w:rPr>
                <w:sz w:val="19"/>
              </w:rPr>
              <w:t>（万元）（20分）</w:t>
            </w:r>
          </w:p>
        </w:tc>
        <w:tc>
          <w:tcPr>
            <w:tcW w:w="1993" w:type="dxa"/>
            <w:gridSpan w:val="3"/>
            <w:vMerge w:val="restart"/>
            <w:vAlign w:val="center"/>
          </w:tcPr>
          <w:p w:rsidR="00153A98" w:rsidRDefault="00153A98" w:rsidP="00153A98">
            <w:pPr>
              <w:pStyle w:val="TableParagraph"/>
              <w:spacing w:before="29" w:line="240" w:lineRule="exact"/>
              <w:ind w:left="262" w:right="39" w:hanging="195"/>
              <w:jc w:val="center"/>
              <w:rPr>
                <w:rFonts w:ascii="Times New Roman"/>
                <w:sz w:val="18"/>
              </w:rPr>
            </w:pPr>
            <w:r>
              <w:rPr>
                <w:sz w:val="19"/>
              </w:rPr>
              <w:t>年度财政资金总额</w:t>
            </w:r>
          </w:p>
        </w:tc>
        <w:tc>
          <w:tcPr>
            <w:tcW w:w="1842" w:type="dxa"/>
            <w:vAlign w:val="center"/>
          </w:tcPr>
          <w:p w:rsidR="00153A98" w:rsidRDefault="00153A98" w:rsidP="00153A98">
            <w:pPr>
              <w:pStyle w:val="TableParagraph"/>
              <w:spacing w:before="137"/>
              <w:ind w:left="157" w:right="123"/>
              <w:jc w:val="center"/>
              <w:rPr>
                <w:sz w:val="19"/>
              </w:rPr>
            </w:pPr>
            <w:r>
              <w:rPr>
                <w:sz w:val="19"/>
              </w:rPr>
              <w:t>预算数（A）</w:t>
            </w:r>
          </w:p>
        </w:tc>
        <w:tc>
          <w:tcPr>
            <w:tcW w:w="1985" w:type="dxa"/>
            <w:vAlign w:val="center"/>
          </w:tcPr>
          <w:p w:rsidR="00153A98" w:rsidRDefault="00153A98" w:rsidP="00153A98">
            <w:pPr>
              <w:pStyle w:val="TableParagraph"/>
              <w:spacing w:before="137"/>
              <w:rPr>
                <w:sz w:val="19"/>
              </w:rPr>
            </w:pPr>
            <w:r>
              <w:rPr>
                <w:sz w:val="19"/>
              </w:rPr>
              <w:t>执行数（B）</w:t>
            </w:r>
          </w:p>
        </w:tc>
        <w:tc>
          <w:tcPr>
            <w:tcW w:w="1892" w:type="dxa"/>
            <w:vAlign w:val="center"/>
          </w:tcPr>
          <w:p w:rsidR="00153A98" w:rsidRDefault="00153A98" w:rsidP="00153A98">
            <w:pPr>
              <w:pStyle w:val="TableParagraph"/>
              <w:spacing w:before="137"/>
              <w:ind w:left="113" w:right="86"/>
              <w:jc w:val="center"/>
              <w:rPr>
                <w:sz w:val="19"/>
              </w:rPr>
            </w:pPr>
            <w:r>
              <w:rPr>
                <w:sz w:val="19"/>
              </w:rPr>
              <w:t>执行率（B/A)</w:t>
            </w:r>
          </w:p>
        </w:tc>
        <w:tc>
          <w:tcPr>
            <w:tcW w:w="1582" w:type="dxa"/>
            <w:vAlign w:val="center"/>
          </w:tcPr>
          <w:p w:rsidR="00153A98" w:rsidRDefault="00153A98" w:rsidP="00153A98">
            <w:pPr>
              <w:pStyle w:val="TableParagraph"/>
              <w:spacing w:before="17" w:line="242" w:lineRule="exact"/>
              <w:ind w:left="61" w:right="33"/>
              <w:jc w:val="center"/>
              <w:rPr>
                <w:sz w:val="19"/>
              </w:rPr>
            </w:pPr>
            <w:r>
              <w:rPr>
                <w:sz w:val="19"/>
              </w:rPr>
              <w:t>得分</w:t>
            </w:r>
          </w:p>
          <w:p w:rsidR="00153A98" w:rsidRDefault="00153A98" w:rsidP="00153A98">
            <w:pPr>
              <w:pStyle w:val="TableParagraph"/>
              <w:spacing w:line="208" w:lineRule="exact"/>
              <w:ind w:left="63" w:right="33"/>
              <w:jc w:val="center"/>
              <w:rPr>
                <w:sz w:val="19"/>
              </w:rPr>
            </w:pPr>
            <w:r>
              <w:rPr>
                <w:sz w:val="19"/>
              </w:rPr>
              <w:t>（20分*执行率）</w:t>
            </w:r>
          </w:p>
        </w:tc>
      </w:tr>
      <w:tr w:rsidR="00153A98" w:rsidTr="00153A98">
        <w:trPr>
          <w:trHeight w:val="860"/>
        </w:trPr>
        <w:tc>
          <w:tcPr>
            <w:tcW w:w="1409" w:type="dxa"/>
            <w:gridSpan w:val="2"/>
            <w:vMerge/>
            <w:tcBorders>
              <w:top w:val="nil"/>
            </w:tcBorders>
            <w:vAlign w:val="center"/>
          </w:tcPr>
          <w:p w:rsidR="00153A98" w:rsidRDefault="00153A98" w:rsidP="00153A98">
            <w:pPr>
              <w:jc w:val="center"/>
              <w:rPr>
                <w:sz w:val="2"/>
                <w:szCs w:val="2"/>
              </w:rPr>
            </w:pPr>
          </w:p>
        </w:tc>
        <w:tc>
          <w:tcPr>
            <w:tcW w:w="1993" w:type="dxa"/>
            <w:gridSpan w:val="3"/>
            <w:vMerge/>
            <w:vAlign w:val="center"/>
          </w:tcPr>
          <w:p w:rsidR="00153A98" w:rsidRDefault="00153A98" w:rsidP="00153A98">
            <w:pPr>
              <w:pStyle w:val="TableParagraph"/>
              <w:spacing w:before="29" w:line="240" w:lineRule="exact"/>
              <w:ind w:left="262" w:right="39" w:hanging="195"/>
              <w:jc w:val="center"/>
              <w:rPr>
                <w:sz w:val="19"/>
              </w:rPr>
            </w:pPr>
          </w:p>
        </w:tc>
        <w:tc>
          <w:tcPr>
            <w:tcW w:w="1842" w:type="dxa"/>
            <w:vAlign w:val="center"/>
          </w:tcPr>
          <w:p w:rsidR="00153A98" w:rsidRDefault="00153A98" w:rsidP="00153A98">
            <w:pPr>
              <w:pStyle w:val="TableParagraph"/>
              <w:spacing w:before="151"/>
              <w:ind w:left="153" w:right="125"/>
              <w:jc w:val="center"/>
              <w:rPr>
                <w:sz w:val="19"/>
              </w:rPr>
            </w:pPr>
            <w:r>
              <w:rPr>
                <w:sz w:val="19"/>
              </w:rPr>
              <w:t>13.55</w:t>
            </w:r>
          </w:p>
        </w:tc>
        <w:tc>
          <w:tcPr>
            <w:tcW w:w="1985" w:type="dxa"/>
            <w:vAlign w:val="center"/>
          </w:tcPr>
          <w:p w:rsidR="00153A98" w:rsidRDefault="00153A98" w:rsidP="00153A98">
            <w:pPr>
              <w:pStyle w:val="TableParagraph"/>
              <w:spacing w:before="151"/>
              <w:ind w:left="84" w:right="57"/>
              <w:jc w:val="center"/>
              <w:rPr>
                <w:sz w:val="19"/>
              </w:rPr>
            </w:pPr>
            <w:r>
              <w:rPr>
                <w:sz w:val="19"/>
              </w:rPr>
              <w:t>13.1</w:t>
            </w:r>
          </w:p>
        </w:tc>
        <w:tc>
          <w:tcPr>
            <w:tcW w:w="1892" w:type="dxa"/>
            <w:vAlign w:val="center"/>
          </w:tcPr>
          <w:p w:rsidR="00153A98" w:rsidRDefault="00153A98" w:rsidP="00153A98">
            <w:pPr>
              <w:pStyle w:val="TableParagraph"/>
              <w:spacing w:before="151"/>
              <w:ind w:left="113" w:right="86"/>
              <w:jc w:val="center"/>
              <w:rPr>
                <w:sz w:val="19"/>
              </w:rPr>
            </w:pPr>
            <w:r>
              <w:rPr>
                <w:sz w:val="19"/>
              </w:rPr>
              <w:t>96.67%</w:t>
            </w:r>
          </w:p>
        </w:tc>
        <w:tc>
          <w:tcPr>
            <w:tcW w:w="1582" w:type="dxa"/>
            <w:vAlign w:val="center"/>
          </w:tcPr>
          <w:p w:rsidR="00153A98" w:rsidRDefault="00153A98" w:rsidP="00153A98">
            <w:pPr>
              <w:pStyle w:val="TableParagraph"/>
              <w:spacing w:before="151"/>
              <w:ind w:left="58" w:right="33"/>
              <w:jc w:val="center"/>
              <w:rPr>
                <w:sz w:val="19"/>
              </w:rPr>
            </w:pPr>
            <w:r>
              <w:rPr>
                <w:sz w:val="19"/>
              </w:rPr>
              <w:t>19.34</w:t>
            </w:r>
          </w:p>
        </w:tc>
      </w:tr>
      <w:tr w:rsidR="00B75233" w:rsidTr="00153A98">
        <w:trPr>
          <w:trHeight w:val="860"/>
        </w:trPr>
        <w:tc>
          <w:tcPr>
            <w:tcW w:w="538" w:type="dxa"/>
            <w:vMerge w:val="restart"/>
            <w:vAlign w:val="center"/>
          </w:tcPr>
          <w:p w:rsidR="00B75233" w:rsidRDefault="00153A98" w:rsidP="00153A98">
            <w:pPr>
              <w:pStyle w:val="TableParagraph"/>
              <w:spacing w:line="242" w:lineRule="exact"/>
              <w:ind w:left="72"/>
              <w:rPr>
                <w:sz w:val="19"/>
              </w:rPr>
            </w:pPr>
            <w:r>
              <w:rPr>
                <w:rFonts w:hint="eastAsia"/>
                <w:sz w:val="19"/>
              </w:rPr>
              <w:t>年度绩效目标80分</w:t>
            </w:r>
          </w:p>
        </w:tc>
        <w:tc>
          <w:tcPr>
            <w:tcW w:w="871" w:type="dxa"/>
            <w:vAlign w:val="center"/>
          </w:tcPr>
          <w:p w:rsidR="00B75233" w:rsidRDefault="00153A98" w:rsidP="00153A98">
            <w:pPr>
              <w:pStyle w:val="TableParagraph"/>
              <w:spacing w:before="1" w:line="235" w:lineRule="auto"/>
              <w:ind w:right="213"/>
              <w:jc w:val="center"/>
              <w:rPr>
                <w:sz w:val="19"/>
              </w:rPr>
            </w:pPr>
            <w:r>
              <w:rPr>
                <w:sz w:val="19"/>
              </w:rPr>
              <w:t>一级指标</w:t>
            </w:r>
          </w:p>
        </w:tc>
        <w:tc>
          <w:tcPr>
            <w:tcW w:w="1993" w:type="dxa"/>
            <w:gridSpan w:val="3"/>
            <w:vAlign w:val="center"/>
          </w:tcPr>
          <w:p w:rsidR="00B75233" w:rsidRDefault="00153A98" w:rsidP="00153A98">
            <w:pPr>
              <w:pStyle w:val="TableParagraph"/>
              <w:jc w:val="center"/>
              <w:rPr>
                <w:sz w:val="19"/>
              </w:rPr>
            </w:pPr>
            <w:r>
              <w:rPr>
                <w:sz w:val="19"/>
              </w:rPr>
              <w:t>二级指标</w:t>
            </w:r>
          </w:p>
        </w:tc>
        <w:tc>
          <w:tcPr>
            <w:tcW w:w="1842" w:type="dxa"/>
            <w:vAlign w:val="center"/>
          </w:tcPr>
          <w:p w:rsidR="00B75233" w:rsidRDefault="00153A98" w:rsidP="00153A98">
            <w:pPr>
              <w:pStyle w:val="TableParagraph"/>
              <w:ind w:right="58"/>
              <w:jc w:val="center"/>
              <w:rPr>
                <w:sz w:val="19"/>
              </w:rPr>
            </w:pPr>
            <w:r>
              <w:rPr>
                <w:sz w:val="19"/>
              </w:rPr>
              <w:t>三级指标</w:t>
            </w:r>
          </w:p>
        </w:tc>
        <w:tc>
          <w:tcPr>
            <w:tcW w:w="1985" w:type="dxa"/>
            <w:vAlign w:val="center"/>
          </w:tcPr>
          <w:p w:rsidR="00B75233" w:rsidRDefault="00153A98" w:rsidP="00153A98">
            <w:pPr>
              <w:pStyle w:val="TableParagraph"/>
              <w:ind w:right="125"/>
              <w:jc w:val="center"/>
              <w:rPr>
                <w:sz w:val="19"/>
              </w:rPr>
            </w:pPr>
            <w:r>
              <w:rPr>
                <w:sz w:val="19"/>
              </w:rPr>
              <w:t>年度目标值（A）</w:t>
            </w:r>
          </w:p>
        </w:tc>
        <w:tc>
          <w:tcPr>
            <w:tcW w:w="1892" w:type="dxa"/>
            <w:vAlign w:val="center"/>
          </w:tcPr>
          <w:p w:rsidR="00B75233" w:rsidRDefault="00153A98" w:rsidP="00153A98">
            <w:pPr>
              <w:pStyle w:val="TableParagraph"/>
              <w:ind w:right="86"/>
              <w:jc w:val="center"/>
              <w:rPr>
                <w:sz w:val="19"/>
              </w:rPr>
            </w:pPr>
            <w:r>
              <w:rPr>
                <w:sz w:val="19"/>
              </w:rPr>
              <w:t>实际完成值（B)</w:t>
            </w:r>
          </w:p>
        </w:tc>
        <w:tc>
          <w:tcPr>
            <w:tcW w:w="1582" w:type="dxa"/>
            <w:vAlign w:val="center"/>
          </w:tcPr>
          <w:p w:rsidR="00B75233" w:rsidRDefault="00153A98" w:rsidP="00153A98">
            <w:pPr>
              <w:pStyle w:val="TableParagraph"/>
              <w:ind w:right="33"/>
              <w:jc w:val="center"/>
              <w:rPr>
                <w:sz w:val="19"/>
              </w:rPr>
            </w:pPr>
            <w:r>
              <w:rPr>
                <w:sz w:val="19"/>
              </w:rPr>
              <w:t>得分</w:t>
            </w:r>
          </w:p>
        </w:tc>
      </w:tr>
      <w:tr w:rsidR="00B75233" w:rsidTr="00153A98">
        <w:trPr>
          <w:trHeight w:val="860"/>
        </w:trPr>
        <w:tc>
          <w:tcPr>
            <w:tcW w:w="538" w:type="dxa"/>
            <w:vMerge/>
            <w:tcBorders>
              <w:top w:val="nil"/>
            </w:tcBorders>
            <w:vAlign w:val="center"/>
          </w:tcPr>
          <w:p w:rsidR="00B75233" w:rsidRDefault="00B75233" w:rsidP="00153A98">
            <w:pPr>
              <w:jc w:val="center"/>
              <w:rPr>
                <w:sz w:val="2"/>
                <w:szCs w:val="2"/>
              </w:rPr>
            </w:pPr>
          </w:p>
        </w:tc>
        <w:tc>
          <w:tcPr>
            <w:tcW w:w="871" w:type="dxa"/>
            <w:vAlign w:val="center"/>
          </w:tcPr>
          <w:p w:rsidR="00B75233" w:rsidRDefault="00153A98" w:rsidP="00153A98">
            <w:pPr>
              <w:pStyle w:val="TableParagraph"/>
              <w:spacing w:before="2" w:line="237" w:lineRule="auto"/>
              <w:ind w:left="348" w:right="308"/>
              <w:jc w:val="center"/>
              <w:rPr>
                <w:sz w:val="19"/>
              </w:rPr>
            </w:pPr>
            <w:r>
              <w:rPr>
                <w:sz w:val="19"/>
              </w:rPr>
              <w:t>产出指</w:t>
            </w:r>
          </w:p>
          <w:p w:rsidR="00B75233" w:rsidRDefault="00153A98" w:rsidP="00153A98">
            <w:pPr>
              <w:pStyle w:val="TableParagraph"/>
              <w:spacing w:line="128" w:lineRule="exact"/>
              <w:ind w:left="37"/>
              <w:jc w:val="center"/>
              <w:rPr>
                <w:sz w:val="19"/>
              </w:rPr>
            </w:pPr>
            <w:r>
              <w:rPr>
                <w:w w:val="101"/>
                <w:sz w:val="19"/>
              </w:rPr>
              <w:t>标</w:t>
            </w:r>
          </w:p>
        </w:tc>
        <w:tc>
          <w:tcPr>
            <w:tcW w:w="1993" w:type="dxa"/>
            <w:gridSpan w:val="3"/>
            <w:vAlign w:val="center"/>
          </w:tcPr>
          <w:p w:rsidR="00B75233" w:rsidRDefault="00153A98" w:rsidP="00153A98">
            <w:pPr>
              <w:pStyle w:val="TableParagraph"/>
              <w:spacing w:line="242" w:lineRule="exact"/>
              <w:jc w:val="center"/>
              <w:rPr>
                <w:sz w:val="19"/>
              </w:rPr>
            </w:pPr>
            <w:r>
              <w:rPr>
                <w:spacing w:val="-1"/>
                <w:sz w:val="19"/>
              </w:rPr>
              <w:t>数量指标</w:t>
            </w:r>
          </w:p>
          <w:p w:rsidR="00B75233" w:rsidRDefault="00153A98" w:rsidP="00153A98">
            <w:pPr>
              <w:pStyle w:val="TableParagraph"/>
              <w:spacing w:line="242" w:lineRule="exact"/>
              <w:ind w:left="163"/>
              <w:jc w:val="center"/>
              <w:rPr>
                <w:sz w:val="19"/>
              </w:rPr>
            </w:pPr>
            <w:r>
              <w:rPr>
                <w:sz w:val="19"/>
              </w:rPr>
              <w:t>（50分）</w:t>
            </w:r>
          </w:p>
        </w:tc>
        <w:tc>
          <w:tcPr>
            <w:tcW w:w="1842" w:type="dxa"/>
            <w:vAlign w:val="center"/>
          </w:tcPr>
          <w:p w:rsidR="00B75233" w:rsidRDefault="00153A98" w:rsidP="00153A98">
            <w:pPr>
              <w:pStyle w:val="TableParagraph"/>
              <w:spacing w:line="242" w:lineRule="exact"/>
              <w:ind w:right="84"/>
              <w:jc w:val="center"/>
              <w:rPr>
                <w:sz w:val="19"/>
              </w:rPr>
            </w:pPr>
            <w:r>
              <w:rPr>
                <w:sz w:val="19"/>
              </w:rPr>
              <w:t>支持新冠肺炎疫情防控工作补助款项</w:t>
            </w:r>
          </w:p>
          <w:p w:rsidR="00B75233" w:rsidRDefault="00153A98" w:rsidP="00153A98">
            <w:pPr>
              <w:pStyle w:val="TableParagraph"/>
              <w:spacing w:line="242" w:lineRule="exact"/>
              <w:ind w:left="84" w:right="52"/>
              <w:jc w:val="center"/>
              <w:rPr>
                <w:sz w:val="19"/>
              </w:rPr>
            </w:pPr>
            <w:r>
              <w:rPr>
                <w:sz w:val="19"/>
              </w:rPr>
              <w:t>（50分）</w:t>
            </w:r>
          </w:p>
        </w:tc>
        <w:tc>
          <w:tcPr>
            <w:tcW w:w="1985" w:type="dxa"/>
            <w:vAlign w:val="center"/>
          </w:tcPr>
          <w:p w:rsidR="00B75233" w:rsidRDefault="00153A98" w:rsidP="00153A98">
            <w:pPr>
              <w:pStyle w:val="TableParagraph"/>
              <w:ind w:right="125"/>
              <w:jc w:val="center"/>
              <w:rPr>
                <w:sz w:val="19"/>
              </w:rPr>
            </w:pPr>
            <w:r>
              <w:rPr>
                <w:sz w:val="19"/>
              </w:rPr>
              <w:t>13.55</w:t>
            </w:r>
          </w:p>
        </w:tc>
        <w:tc>
          <w:tcPr>
            <w:tcW w:w="1892" w:type="dxa"/>
            <w:vAlign w:val="center"/>
          </w:tcPr>
          <w:p w:rsidR="00B75233" w:rsidRDefault="00153A98" w:rsidP="00153A98">
            <w:pPr>
              <w:pStyle w:val="TableParagraph"/>
              <w:ind w:right="86"/>
              <w:jc w:val="center"/>
              <w:rPr>
                <w:sz w:val="19"/>
              </w:rPr>
            </w:pPr>
            <w:r>
              <w:rPr>
                <w:sz w:val="19"/>
              </w:rPr>
              <w:t>13.10</w:t>
            </w:r>
          </w:p>
        </w:tc>
        <w:tc>
          <w:tcPr>
            <w:tcW w:w="1582" w:type="dxa"/>
            <w:vAlign w:val="center"/>
          </w:tcPr>
          <w:p w:rsidR="00B75233" w:rsidRDefault="00153A98" w:rsidP="00153A98">
            <w:pPr>
              <w:pStyle w:val="TableParagraph"/>
              <w:ind w:right="33"/>
              <w:jc w:val="center"/>
              <w:rPr>
                <w:sz w:val="19"/>
              </w:rPr>
            </w:pPr>
            <w:r>
              <w:rPr>
                <w:sz w:val="19"/>
              </w:rPr>
              <w:t>48</w:t>
            </w:r>
          </w:p>
        </w:tc>
      </w:tr>
      <w:tr w:rsidR="00B75233" w:rsidTr="00153A98">
        <w:trPr>
          <w:trHeight w:val="860"/>
        </w:trPr>
        <w:tc>
          <w:tcPr>
            <w:tcW w:w="538" w:type="dxa"/>
            <w:vMerge/>
            <w:tcBorders>
              <w:top w:val="nil"/>
            </w:tcBorders>
            <w:vAlign w:val="center"/>
          </w:tcPr>
          <w:p w:rsidR="00B75233" w:rsidRDefault="00B75233" w:rsidP="00153A98">
            <w:pPr>
              <w:jc w:val="center"/>
              <w:rPr>
                <w:sz w:val="2"/>
                <w:szCs w:val="2"/>
              </w:rPr>
            </w:pPr>
          </w:p>
        </w:tc>
        <w:tc>
          <w:tcPr>
            <w:tcW w:w="871" w:type="dxa"/>
            <w:vAlign w:val="center"/>
          </w:tcPr>
          <w:p w:rsidR="00B75233" w:rsidRDefault="00153A98" w:rsidP="00153A98">
            <w:pPr>
              <w:pStyle w:val="TableParagraph"/>
              <w:spacing w:before="92" w:line="235" w:lineRule="auto"/>
              <w:ind w:left="348" w:right="26" w:hanging="291"/>
              <w:jc w:val="center"/>
              <w:rPr>
                <w:sz w:val="19"/>
              </w:rPr>
            </w:pPr>
            <w:r>
              <w:rPr>
                <w:sz w:val="19"/>
              </w:rPr>
              <w:t>满意度指标（30分）</w:t>
            </w:r>
          </w:p>
        </w:tc>
        <w:tc>
          <w:tcPr>
            <w:tcW w:w="1993" w:type="dxa"/>
            <w:gridSpan w:val="3"/>
            <w:vAlign w:val="center"/>
          </w:tcPr>
          <w:p w:rsidR="00B75233" w:rsidRDefault="00153A98" w:rsidP="00153A98">
            <w:pPr>
              <w:pStyle w:val="TableParagraph"/>
              <w:spacing w:before="92" w:line="235" w:lineRule="auto"/>
              <w:ind w:left="67" w:right="39" w:firstLine="98"/>
              <w:jc w:val="center"/>
              <w:rPr>
                <w:sz w:val="19"/>
              </w:rPr>
            </w:pPr>
            <w:r>
              <w:rPr>
                <w:sz w:val="19"/>
              </w:rPr>
              <w:t>服务对象</w:t>
            </w:r>
            <w:r>
              <w:rPr>
                <w:spacing w:val="-5"/>
                <w:sz w:val="19"/>
              </w:rPr>
              <w:t>满意度指标</w:t>
            </w:r>
          </w:p>
          <w:p w:rsidR="00B75233" w:rsidRDefault="00153A98" w:rsidP="00153A98">
            <w:pPr>
              <w:pStyle w:val="TableParagraph"/>
              <w:spacing w:line="243" w:lineRule="exact"/>
              <w:ind w:left="163"/>
              <w:jc w:val="center"/>
              <w:rPr>
                <w:sz w:val="19"/>
              </w:rPr>
            </w:pPr>
            <w:r>
              <w:rPr>
                <w:sz w:val="19"/>
              </w:rPr>
              <w:t>（30分）</w:t>
            </w:r>
          </w:p>
        </w:tc>
        <w:tc>
          <w:tcPr>
            <w:tcW w:w="1842" w:type="dxa"/>
            <w:vAlign w:val="center"/>
          </w:tcPr>
          <w:p w:rsidR="00B75233" w:rsidRDefault="00153A98" w:rsidP="00153A98">
            <w:pPr>
              <w:pStyle w:val="TableParagraph"/>
              <w:jc w:val="center"/>
              <w:rPr>
                <w:sz w:val="19"/>
              </w:rPr>
            </w:pPr>
            <w:r>
              <w:rPr>
                <w:sz w:val="19"/>
              </w:rPr>
              <w:t>全体党员满意度（30分）</w:t>
            </w:r>
          </w:p>
        </w:tc>
        <w:tc>
          <w:tcPr>
            <w:tcW w:w="1985" w:type="dxa"/>
            <w:vAlign w:val="center"/>
          </w:tcPr>
          <w:p w:rsidR="00B75233" w:rsidRDefault="00153A98" w:rsidP="00153A98">
            <w:pPr>
              <w:pStyle w:val="TableParagraph"/>
              <w:ind w:right="125"/>
              <w:jc w:val="center"/>
              <w:rPr>
                <w:sz w:val="19"/>
              </w:rPr>
            </w:pPr>
            <w:r>
              <w:rPr>
                <w:sz w:val="19"/>
              </w:rPr>
              <w:t>≥90%</w:t>
            </w:r>
          </w:p>
        </w:tc>
        <w:tc>
          <w:tcPr>
            <w:tcW w:w="1892" w:type="dxa"/>
            <w:vAlign w:val="center"/>
          </w:tcPr>
          <w:p w:rsidR="00B75233" w:rsidRDefault="00153A98" w:rsidP="00153A98">
            <w:pPr>
              <w:pStyle w:val="TableParagraph"/>
              <w:ind w:right="86"/>
              <w:jc w:val="center"/>
              <w:rPr>
                <w:sz w:val="19"/>
              </w:rPr>
            </w:pPr>
            <w:r>
              <w:rPr>
                <w:sz w:val="19"/>
              </w:rPr>
              <w:t>≥90%</w:t>
            </w:r>
          </w:p>
        </w:tc>
        <w:tc>
          <w:tcPr>
            <w:tcW w:w="1582" w:type="dxa"/>
            <w:vAlign w:val="center"/>
          </w:tcPr>
          <w:p w:rsidR="00B75233" w:rsidRDefault="00153A98" w:rsidP="00153A98">
            <w:pPr>
              <w:pStyle w:val="TableParagraph"/>
              <w:ind w:right="33"/>
              <w:jc w:val="center"/>
              <w:rPr>
                <w:sz w:val="19"/>
              </w:rPr>
            </w:pPr>
            <w:r>
              <w:rPr>
                <w:sz w:val="19"/>
              </w:rPr>
              <w:t>30</w:t>
            </w:r>
          </w:p>
        </w:tc>
      </w:tr>
      <w:tr w:rsidR="00B75233" w:rsidTr="00153A98">
        <w:trPr>
          <w:trHeight w:val="872"/>
        </w:trPr>
        <w:tc>
          <w:tcPr>
            <w:tcW w:w="1417" w:type="dxa"/>
            <w:gridSpan w:val="3"/>
          </w:tcPr>
          <w:p w:rsidR="00B75233" w:rsidRDefault="00B75233">
            <w:pPr>
              <w:pStyle w:val="TableParagraph"/>
              <w:spacing w:before="8"/>
              <w:rPr>
                <w:sz w:val="25"/>
              </w:rPr>
            </w:pPr>
          </w:p>
          <w:p w:rsidR="00B75233" w:rsidRDefault="00153A98">
            <w:pPr>
              <w:pStyle w:val="TableParagraph"/>
              <w:spacing w:before="1"/>
              <w:ind w:left="234"/>
              <w:rPr>
                <w:sz w:val="19"/>
              </w:rPr>
            </w:pPr>
            <w:r>
              <w:rPr>
                <w:sz w:val="19"/>
              </w:rPr>
              <w:t>总分</w:t>
            </w:r>
          </w:p>
        </w:tc>
        <w:tc>
          <w:tcPr>
            <w:tcW w:w="9286" w:type="dxa"/>
            <w:gridSpan w:val="6"/>
          </w:tcPr>
          <w:p w:rsidR="00B75233" w:rsidRDefault="00B75233">
            <w:pPr>
              <w:pStyle w:val="TableParagraph"/>
              <w:spacing w:before="8"/>
              <w:rPr>
                <w:sz w:val="25"/>
              </w:rPr>
            </w:pPr>
          </w:p>
          <w:p w:rsidR="00B75233" w:rsidRDefault="00153A98" w:rsidP="00153A98">
            <w:pPr>
              <w:pStyle w:val="TableParagraph"/>
              <w:spacing w:before="1"/>
              <w:ind w:right="4800" w:firstLineChars="1850" w:firstLine="3515"/>
              <w:rPr>
                <w:sz w:val="19"/>
              </w:rPr>
            </w:pPr>
            <w:r>
              <w:rPr>
                <w:sz w:val="19"/>
              </w:rPr>
              <w:t>97.34</w:t>
            </w:r>
          </w:p>
        </w:tc>
      </w:tr>
      <w:tr w:rsidR="00B75233" w:rsidTr="00153A98">
        <w:trPr>
          <w:trHeight w:val="1218"/>
        </w:trPr>
        <w:tc>
          <w:tcPr>
            <w:tcW w:w="1417" w:type="dxa"/>
            <w:gridSpan w:val="3"/>
          </w:tcPr>
          <w:p w:rsidR="00B75233" w:rsidRDefault="00153A98">
            <w:pPr>
              <w:pStyle w:val="TableParagraph"/>
              <w:spacing w:before="145" w:line="235" w:lineRule="auto"/>
              <w:ind w:left="42" w:right="12"/>
              <w:jc w:val="center"/>
              <w:rPr>
                <w:sz w:val="19"/>
              </w:rPr>
            </w:pPr>
            <w:r>
              <w:rPr>
                <w:sz w:val="19"/>
              </w:rPr>
              <w:t>偏差大或目标未完成原因分析</w:t>
            </w:r>
          </w:p>
        </w:tc>
        <w:tc>
          <w:tcPr>
            <w:tcW w:w="9286" w:type="dxa"/>
            <w:gridSpan w:val="6"/>
          </w:tcPr>
          <w:p w:rsidR="00B75233" w:rsidRDefault="00B75233">
            <w:pPr>
              <w:pStyle w:val="TableParagraph"/>
              <w:spacing w:before="7"/>
              <w:rPr>
                <w:sz w:val="20"/>
              </w:rPr>
            </w:pPr>
          </w:p>
          <w:p w:rsidR="00B75233" w:rsidRDefault="00153A98">
            <w:pPr>
              <w:pStyle w:val="TableParagraph"/>
              <w:spacing w:line="237" w:lineRule="auto"/>
              <w:ind w:left="37" w:right="46" w:firstLine="295"/>
              <w:jc w:val="both"/>
              <w:rPr>
                <w:sz w:val="19"/>
              </w:rPr>
            </w:pPr>
            <w:r>
              <w:rPr>
                <w:sz w:val="19"/>
              </w:rPr>
              <w:t>按照</w:t>
            </w:r>
            <w:proofErr w:type="gramStart"/>
            <w:r>
              <w:rPr>
                <w:sz w:val="19"/>
              </w:rPr>
              <w:t>武财社</w:t>
            </w:r>
            <w:proofErr w:type="gramEnd"/>
            <w:r>
              <w:rPr>
                <w:sz w:val="19"/>
              </w:rPr>
              <w:t>《2020》233号文件要求，对疫情期间下沉社区、进驻隔离点等人员进行慰问，我局将各类人员统计上报后区财政局拨款13.55万元，后经与区财政业务科沟通，进驻点5天以上发放慰问金2000元，5天以下按500元标准发放， 再结合</w:t>
            </w:r>
            <w:proofErr w:type="gramStart"/>
            <w:r>
              <w:rPr>
                <w:sz w:val="19"/>
              </w:rPr>
              <w:t>保运行</w:t>
            </w:r>
            <w:proofErr w:type="gramEnd"/>
            <w:r>
              <w:rPr>
                <w:sz w:val="19"/>
              </w:rPr>
              <w:t>天数综合考虑，我局按照实际人数发放，发放金额13.1万元，剩余4500元上缴区财政。</w:t>
            </w:r>
          </w:p>
        </w:tc>
      </w:tr>
      <w:tr w:rsidR="00B75233" w:rsidTr="00153A98">
        <w:trPr>
          <w:trHeight w:val="1218"/>
        </w:trPr>
        <w:tc>
          <w:tcPr>
            <w:tcW w:w="1417" w:type="dxa"/>
            <w:gridSpan w:val="3"/>
          </w:tcPr>
          <w:p w:rsidR="00B75233" w:rsidRDefault="00B75233">
            <w:pPr>
              <w:pStyle w:val="TableParagraph"/>
              <w:spacing w:before="9"/>
              <w:rPr>
                <w:sz w:val="20"/>
              </w:rPr>
            </w:pPr>
          </w:p>
          <w:p w:rsidR="00B75233" w:rsidRDefault="00153A98">
            <w:pPr>
              <w:pStyle w:val="TableParagraph"/>
              <w:spacing w:line="235" w:lineRule="auto"/>
              <w:ind w:left="42" w:right="12"/>
              <w:jc w:val="both"/>
              <w:rPr>
                <w:sz w:val="19"/>
              </w:rPr>
            </w:pPr>
            <w:r>
              <w:rPr>
                <w:sz w:val="19"/>
              </w:rPr>
              <w:t>改进措施及结果应用方案</w:t>
            </w:r>
          </w:p>
        </w:tc>
        <w:tc>
          <w:tcPr>
            <w:tcW w:w="9286" w:type="dxa"/>
            <w:gridSpan w:val="6"/>
          </w:tcPr>
          <w:p w:rsidR="00B75233" w:rsidRDefault="00B75233">
            <w:pPr>
              <w:pStyle w:val="TableParagraph"/>
              <w:spacing w:before="9"/>
              <w:rPr>
                <w:sz w:val="20"/>
              </w:rPr>
            </w:pPr>
          </w:p>
          <w:p w:rsidR="00B75233" w:rsidRDefault="00153A98">
            <w:pPr>
              <w:pStyle w:val="TableParagraph"/>
              <w:spacing w:line="235" w:lineRule="auto"/>
              <w:ind w:left="37" w:right="19" w:firstLine="295"/>
              <w:rPr>
                <w:sz w:val="19"/>
              </w:rPr>
            </w:pPr>
            <w:r>
              <w:rPr>
                <w:sz w:val="19"/>
              </w:rPr>
              <w:t>遇到突发公共卫生事件，以人民生命财产安全第一，服从上级部门安排，结合实际情况做好应急处理准备，采取必要的应急措施，服从突发事件应急处理指挥部的统一指挥，立即到达规定岗位，采取有关的控制措施。根据上级文件要求，严格执行财政方案发放补助款项。</w:t>
            </w:r>
          </w:p>
        </w:tc>
      </w:tr>
      <w:tr w:rsidR="00B75233" w:rsidTr="00153A98">
        <w:trPr>
          <w:trHeight w:val="1218"/>
        </w:trPr>
        <w:tc>
          <w:tcPr>
            <w:tcW w:w="1417" w:type="dxa"/>
            <w:gridSpan w:val="3"/>
          </w:tcPr>
          <w:p w:rsidR="00B75233" w:rsidRDefault="00B75233">
            <w:pPr>
              <w:pStyle w:val="TableParagraph"/>
              <w:spacing w:before="7"/>
              <w:rPr>
                <w:sz w:val="20"/>
              </w:rPr>
            </w:pPr>
          </w:p>
          <w:p w:rsidR="00B75233" w:rsidRDefault="00153A98">
            <w:pPr>
              <w:pStyle w:val="TableParagraph"/>
              <w:spacing w:line="237" w:lineRule="auto"/>
              <w:ind w:left="42" w:right="12"/>
              <w:jc w:val="both"/>
              <w:rPr>
                <w:sz w:val="19"/>
              </w:rPr>
            </w:pPr>
            <w:r>
              <w:rPr>
                <w:sz w:val="19"/>
              </w:rPr>
              <w:t>单位主要负责人签批意见</w:t>
            </w:r>
          </w:p>
        </w:tc>
        <w:tc>
          <w:tcPr>
            <w:tcW w:w="9286" w:type="dxa"/>
            <w:gridSpan w:val="6"/>
          </w:tcPr>
          <w:p w:rsidR="00B75233" w:rsidRDefault="00B75233">
            <w:pPr>
              <w:pStyle w:val="TableParagraph"/>
              <w:rPr>
                <w:sz w:val="18"/>
              </w:rPr>
            </w:pPr>
          </w:p>
          <w:p w:rsidR="00B75233" w:rsidRDefault="00B75233">
            <w:pPr>
              <w:pStyle w:val="TableParagraph"/>
              <w:spacing w:before="2"/>
              <w:rPr>
                <w:sz w:val="21"/>
              </w:rPr>
            </w:pPr>
          </w:p>
          <w:p w:rsidR="00B75233" w:rsidRDefault="00153A98">
            <w:pPr>
              <w:pStyle w:val="TableParagraph"/>
              <w:ind w:right="1982"/>
              <w:jc w:val="right"/>
              <w:rPr>
                <w:sz w:val="19"/>
              </w:rPr>
            </w:pPr>
            <w:r>
              <w:rPr>
                <w:sz w:val="19"/>
              </w:rPr>
              <w:t>签名：年月日</w:t>
            </w:r>
          </w:p>
        </w:tc>
      </w:tr>
    </w:tbl>
    <w:p w:rsidR="00B75233" w:rsidRDefault="00153A98">
      <w:pPr>
        <w:pStyle w:val="3"/>
        <w:spacing w:before="51"/>
        <w:ind w:right="2091"/>
      </w:pPr>
      <w:r>
        <w:lastRenderedPageBreak/>
        <w:t>2020年度组织党员开展红色教育培训项目绩效目标自评表</w:t>
      </w:r>
    </w:p>
    <w:p w:rsidR="00B75233" w:rsidRDefault="00153A98">
      <w:pPr>
        <w:pStyle w:val="7"/>
        <w:tabs>
          <w:tab w:val="left" w:pos="7648"/>
        </w:tabs>
        <w:spacing w:before="175"/>
        <w:ind w:left="700"/>
      </w:pPr>
      <w:r>
        <w:rPr>
          <w:noProof/>
          <w:lang w:val="en-US" w:bidi="ar-SA"/>
        </w:rPr>
        <mc:AlternateContent>
          <mc:Choice Requires="wps">
            <w:drawing>
              <wp:anchor distT="0" distB="0" distL="114300" distR="114300" simplePos="0" relativeHeight="251659264" behindDoc="1" locked="0" layoutInCell="1" allowOverlap="1">
                <wp:simplePos x="0" y="0"/>
                <wp:positionH relativeFrom="page">
                  <wp:posOffset>689610</wp:posOffset>
                </wp:positionH>
                <wp:positionV relativeFrom="paragraph">
                  <wp:posOffset>4222750</wp:posOffset>
                </wp:positionV>
                <wp:extent cx="139700" cy="1397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39700" cy="139700"/>
                        </a:xfrm>
                        <a:prstGeom prst="rect">
                          <a:avLst/>
                        </a:prstGeom>
                        <a:noFill/>
                        <a:ln>
                          <a:noFill/>
                        </a:ln>
                      </wps:spPr>
                      <wps:txbx>
                        <w:txbxContent>
                          <w:p w:rsidR="00153A98" w:rsidRDefault="00153A98">
                            <w:pPr>
                              <w:spacing w:line="220" w:lineRule="exact"/>
                              <w:ind w:left="20"/>
                              <w:rPr>
                                <w:sz w:val="18"/>
                              </w:rPr>
                            </w:pPr>
                            <w:r>
                              <w:rPr>
                                <w:sz w:val="18"/>
                              </w:rPr>
                              <w:t>（</w:t>
                            </w:r>
                          </w:p>
                        </w:txbxContent>
                      </wps:txbx>
                      <wps:bodyPr vert="vert" lIns="0" tIns="0" rIns="0" bIns="0" upright="1"/>
                    </wps:wsp>
                  </a:graphicData>
                </a:graphic>
              </wp:anchor>
            </w:drawing>
          </mc:Choice>
          <mc:Fallback>
            <w:pict>
              <v:shape id="文本框 2" o:spid="_x0000_s1027" type="#_x0000_t202" style="position:absolute;left:0;text-align:left;margin-left:54.3pt;margin-top:332.5pt;width:11pt;height:11pt;z-index:-25165721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" filled="f" stroked="f">
                <v:textbox style="layout-flow:vertical" inset="0,0,0,0">
                  <w:txbxContent>
                    <w:p w:rsidR="00153A98" w:rsidRDefault="00153A98">
                      <w:pPr>
                        <w:spacing w:line="220" w:lineRule="exact"/>
                        <w:ind w:left="20"/>
                        <w:rPr>
                          <w:sz w:val="18"/>
                        </w:rPr>
                      </w:pPr>
                      <w:r>
                        <w:rPr>
                          <w:sz w:val="18"/>
                        </w:rPr>
                        <w:t>（</w:t>
                      </w:r>
                    </w:p>
                  </w:txbxContent>
                </v:textbox>
                <w10:wrap anchorx="page"/>
              </v:shape>
            </w:pict>
          </mc:Fallback>
        </mc:AlternateContent>
      </w:r>
      <w:r>
        <w:t>单位名称：武汉市东西湖区住房和城乡建设局</w:t>
      </w:r>
      <w:r>
        <w:tab/>
        <w:t>填报日期：</w:t>
      </w:r>
    </w:p>
    <w:p w:rsidR="00B75233" w:rsidRDefault="00B75233">
      <w:pPr>
        <w:pStyle w:val="a3"/>
        <w:spacing w:before="3"/>
        <w:rPr>
          <w:sz w:val="5"/>
        </w:rPr>
      </w:pPr>
    </w:p>
    <w:tbl>
      <w:tblPr>
        <w:tblW w:w="0" w:type="auto"/>
        <w:tblInd w:w="67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82"/>
        <w:gridCol w:w="808"/>
        <w:gridCol w:w="12"/>
        <w:gridCol w:w="993"/>
        <w:gridCol w:w="1639"/>
        <w:gridCol w:w="1740"/>
        <w:gridCol w:w="1639"/>
        <w:gridCol w:w="1478"/>
        <w:gridCol w:w="1466"/>
      </w:tblGrid>
      <w:tr w:rsidR="00B75233" w:rsidTr="00153A98">
        <w:trPr>
          <w:trHeight w:val="502"/>
        </w:trPr>
        <w:tc>
          <w:tcPr>
            <w:tcW w:w="2595" w:type="dxa"/>
            <w:gridSpan w:val="4"/>
          </w:tcPr>
          <w:p w:rsidR="00B75233" w:rsidRDefault="00153A98">
            <w:pPr>
              <w:pStyle w:val="TableParagraph"/>
              <w:spacing w:before="102"/>
              <w:ind w:left="923" w:right="891"/>
              <w:jc w:val="center"/>
              <w:rPr>
                <w:sz w:val="18"/>
              </w:rPr>
            </w:pPr>
            <w:r>
              <w:rPr>
                <w:sz w:val="18"/>
              </w:rPr>
              <w:t>项目名称</w:t>
            </w:r>
          </w:p>
        </w:tc>
        <w:tc>
          <w:tcPr>
            <w:tcW w:w="7962" w:type="dxa"/>
            <w:gridSpan w:val="5"/>
          </w:tcPr>
          <w:p w:rsidR="00B75233" w:rsidRDefault="00153A98">
            <w:pPr>
              <w:pStyle w:val="TableParagraph"/>
              <w:spacing w:before="102"/>
              <w:ind w:left="2890" w:right="2852"/>
              <w:jc w:val="center"/>
              <w:rPr>
                <w:sz w:val="18"/>
              </w:rPr>
            </w:pPr>
            <w:r>
              <w:rPr>
                <w:sz w:val="18"/>
              </w:rPr>
              <w:t>组织党员开展红色教育培训</w:t>
            </w:r>
          </w:p>
        </w:tc>
      </w:tr>
      <w:tr w:rsidR="00B75233" w:rsidTr="00153A98">
        <w:trPr>
          <w:trHeight w:val="502"/>
        </w:trPr>
        <w:tc>
          <w:tcPr>
            <w:tcW w:w="2595" w:type="dxa"/>
            <w:gridSpan w:val="4"/>
          </w:tcPr>
          <w:p w:rsidR="00B75233" w:rsidRDefault="00153A98">
            <w:pPr>
              <w:pStyle w:val="TableParagraph"/>
              <w:spacing w:before="102"/>
              <w:ind w:left="923" w:right="891"/>
              <w:jc w:val="center"/>
              <w:rPr>
                <w:sz w:val="18"/>
              </w:rPr>
            </w:pPr>
            <w:r>
              <w:rPr>
                <w:sz w:val="18"/>
              </w:rPr>
              <w:t>主管部门</w:t>
            </w:r>
          </w:p>
        </w:tc>
        <w:tc>
          <w:tcPr>
            <w:tcW w:w="3379" w:type="dxa"/>
            <w:gridSpan w:val="2"/>
          </w:tcPr>
          <w:p w:rsidR="00B75233" w:rsidRDefault="00153A98">
            <w:pPr>
              <w:pStyle w:val="TableParagraph"/>
              <w:spacing w:before="102"/>
              <w:ind w:left="354"/>
              <w:rPr>
                <w:sz w:val="18"/>
              </w:rPr>
            </w:pPr>
            <w:r>
              <w:rPr>
                <w:sz w:val="18"/>
              </w:rPr>
              <w:t>武汉市东西湖区住房和城乡建设局</w:t>
            </w:r>
          </w:p>
        </w:tc>
        <w:tc>
          <w:tcPr>
            <w:tcW w:w="1639" w:type="dxa"/>
          </w:tcPr>
          <w:p w:rsidR="00B75233" w:rsidRDefault="00153A98">
            <w:pPr>
              <w:pStyle w:val="TableParagraph"/>
              <w:spacing w:before="102"/>
              <w:ind w:left="131" w:right="96"/>
              <w:jc w:val="center"/>
              <w:rPr>
                <w:sz w:val="18"/>
              </w:rPr>
            </w:pPr>
            <w:r>
              <w:rPr>
                <w:sz w:val="18"/>
              </w:rPr>
              <w:t>项目实施单位</w:t>
            </w:r>
          </w:p>
        </w:tc>
        <w:tc>
          <w:tcPr>
            <w:tcW w:w="2944" w:type="dxa"/>
            <w:gridSpan w:val="2"/>
          </w:tcPr>
          <w:p w:rsidR="00B75233" w:rsidRDefault="00153A98">
            <w:pPr>
              <w:pStyle w:val="TableParagraph"/>
              <w:spacing w:before="102"/>
              <w:ind w:left="1101" w:right="1063"/>
              <w:jc w:val="center"/>
              <w:rPr>
                <w:sz w:val="18"/>
              </w:rPr>
            </w:pPr>
            <w:r>
              <w:rPr>
                <w:sz w:val="18"/>
              </w:rPr>
              <w:t>局办公室</w:t>
            </w:r>
          </w:p>
        </w:tc>
      </w:tr>
      <w:tr w:rsidR="00B75233" w:rsidTr="00153A98">
        <w:trPr>
          <w:trHeight w:val="502"/>
        </w:trPr>
        <w:tc>
          <w:tcPr>
            <w:tcW w:w="2595" w:type="dxa"/>
            <w:gridSpan w:val="4"/>
          </w:tcPr>
          <w:p w:rsidR="00B75233" w:rsidRDefault="00153A98">
            <w:pPr>
              <w:pStyle w:val="TableParagraph"/>
              <w:spacing w:before="103"/>
              <w:ind w:left="923" w:right="891"/>
              <w:jc w:val="center"/>
              <w:rPr>
                <w:sz w:val="18"/>
              </w:rPr>
            </w:pPr>
            <w:r>
              <w:rPr>
                <w:sz w:val="18"/>
              </w:rPr>
              <w:t>项目类别</w:t>
            </w:r>
          </w:p>
        </w:tc>
        <w:tc>
          <w:tcPr>
            <w:tcW w:w="7962" w:type="dxa"/>
            <w:gridSpan w:val="5"/>
          </w:tcPr>
          <w:p w:rsidR="00B75233" w:rsidRDefault="00153A98">
            <w:pPr>
              <w:pStyle w:val="TableParagraph"/>
              <w:tabs>
                <w:tab w:val="left" w:pos="2266"/>
                <w:tab w:val="left" w:pos="3617"/>
              </w:tabs>
              <w:spacing w:before="103"/>
              <w:ind w:left="35"/>
              <w:rPr>
                <w:sz w:val="18"/>
              </w:rPr>
            </w:pPr>
            <w:r>
              <w:rPr>
                <w:sz w:val="18"/>
              </w:rPr>
              <w:t>1、部门预算项目</w:t>
            </w:r>
            <w:r>
              <w:rPr>
                <w:spacing w:val="86"/>
                <w:sz w:val="18"/>
              </w:rPr>
              <w:t xml:space="preserve"> </w:t>
            </w:r>
            <w:r>
              <w:rPr>
                <w:rFonts w:ascii="Wingdings" w:eastAsia="Wingdings" w:hAnsi="Wingdings"/>
                <w:position w:val="1"/>
                <w:sz w:val="18"/>
              </w:rPr>
              <w:t></w:t>
            </w:r>
            <w:r>
              <w:rPr>
                <w:rFonts w:ascii="Times New Roman" w:eastAsia="Times New Roman" w:hAnsi="Times New Roman"/>
                <w:position w:val="1"/>
                <w:sz w:val="18"/>
              </w:rPr>
              <w:tab/>
            </w:r>
            <w:r>
              <w:rPr>
                <w:sz w:val="18"/>
              </w:rPr>
              <w:t>2、区直专项</w:t>
            </w:r>
            <w:r>
              <w:rPr>
                <w:sz w:val="18"/>
              </w:rPr>
              <w:tab/>
              <w:t>口</w:t>
            </w:r>
          </w:p>
        </w:tc>
      </w:tr>
      <w:tr w:rsidR="00B75233" w:rsidTr="00153A98">
        <w:trPr>
          <w:trHeight w:val="502"/>
        </w:trPr>
        <w:tc>
          <w:tcPr>
            <w:tcW w:w="2595" w:type="dxa"/>
            <w:gridSpan w:val="4"/>
          </w:tcPr>
          <w:p w:rsidR="00B75233" w:rsidRDefault="00153A98">
            <w:pPr>
              <w:pStyle w:val="TableParagraph"/>
              <w:spacing w:before="102"/>
              <w:ind w:left="923" w:right="891"/>
              <w:jc w:val="center"/>
              <w:rPr>
                <w:sz w:val="18"/>
              </w:rPr>
            </w:pPr>
            <w:r>
              <w:rPr>
                <w:sz w:val="18"/>
              </w:rPr>
              <w:t>项目属性</w:t>
            </w:r>
          </w:p>
        </w:tc>
        <w:tc>
          <w:tcPr>
            <w:tcW w:w="7962" w:type="dxa"/>
            <w:gridSpan w:val="5"/>
          </w:tcPr>
          <w:p w:rsidR="00B75233" w:rsidRDefault="00153A98">
            <w:pPr>
              <w:pStyle w:val="TableParagraph"/>
              <w:tabs>
                <w:tab w:val="left" w:pos="1565"/>
                <w:tab w:val="left" w:pos="2271"/>
              </w:tabs>
              <w:spacing w:before="102"/>
              <w:ind w:left="35"/>
              <w:rPr>
                <w:sz w:val="18"/>
              </w:rPr>
            </w:pPr>
            <w:r>
              <w:rPr>
                <w:sz w:val="18"/>
              </w:rPr>
              <w:t>1、持续性项目</w:t>
            </w:r>
            <w:r>
              <w:rPr>
                <w:sz w:val="18"/>
              </w:rPr>
              <w:tab/>
            </w:r>
            <w:r>
              <w:rPr>
                <w:rFonts w:ascii="Wingdings" w:eastAsia="Wingdings" w:hAnsi="Wingdings"/>
                <w:position w:val="1"/>
                <w:sz w:val="18"/>
              </w:rPr>
              <w:t></w:t>
            </w:r>
            <w:r>
              <w:rPr>
                <w:rFonts w:ascii="Times New Roman" w:eastAsia="Times New Roman" w:hAnsi="Times New Roman"/>
                <w:position w:val="1"/>
                <w:sz w:val="18"/>
              </w:rPr>
              <w:tab/>
            </w:r>
            <w:r>
              <w:rPr>
                <w:sz w:val="18"/>
              </w:rPr>
              <w:t>2、新增性项目</w:t>
            </w:r>
            <w:r>
              <w:rPr>
                <w:spacing w:val="89"/>
                <w:sz w:val="18"/>
              </w:rPr>
              <w:t xml:space="preserve"> </w:t>
            </w:r>
            <w:r>
              <w:rPr>
                <w:sz w:val="18"/>
              </w:rPr>
              <w:t>口</w:t>
            </w:r>
          </w:p>
        </w:tc>
      </w:tr>
      <w:tr w:rsidR="00B75233" w:rsidTr="00153A98">
        <w:trPr>
          <w:trHeight w:val="502"/>
        </w:trPr>
        <w:tc>
          <w:tcPr>
            <w:tcW w:w="2595" w:type="dxa"/>
            <w:gridSpan w:val="4"/>
          </w:tcPr>
          <w:p w:rsidR="00B75233" w:rsidRDefault="00153A98">
            <w:pPr>
              <w:pStyle w:val="TableParagraph"/>
              <w:spacing w:before="102"/>
              <w:ind w:left="923" w:right="891"/>
              <w:jc w:val="center"/>
              <w:rPr>
                <w:sz w:val="18"/>
              </w:rPr>
            </w:pPr>
            <w:r>
              <w:rPr>
                <w:sz w:val="18"/>
              </w:rPr>
              <w:t>项目类型</w:t>
            </w:r>
          </w:p>
        </w:tc>
        <w:tc>
          <w:tcPr>
            <w:tcW w:w="7962" w:type="dxa"/>
            <w:gridSpan w:val="5"/>
          </w:tcPr>
          <w:p w:rsidR="00B75233" w:rsidRDefault="00153A98">
            <w:pPr>
              <w:pStyle w:val="TableParagraph"/>
              <w:tabs>
                <w:tab w:val="left" w:pos="1565"/>
                <w:tab w:val="left" w:pos="2271"/>
                <w:tab w:val="left" w:pos="4163"/>
              </w:tabs>
              <w:spacing w:before="102"/>
              <w:ind w:left="35"/>
              <w:rPr>
                <w:sz w:val="18"/>
              </w:rPr>
            </w:pPr>
            <w:r>
              <w:rPr>
                <w:sz w:val="18"/>
              </w:rPr>
              <w:t>1、常年性项目</w:t>
            </w:r>
            <w:r>
              <w:rPr>
                <w:sz w:val="18"/>
              </w:rPr>
              <w:tab/>
            </w:r>
            <w:r>
              <w:rPr>
                <w:rFonts w:ascii="Wingdings" w:eastAsia="Wingdings" w:hAnsi="Wingdings"/>
                <w:position w:val="1"/>
                <w:sz w:val="18"/>
              </w:rPr>
              <w:t></w:t>
            </w:r>
            <w:r>
              <w:rPr>
                <w:rFonts w:ascii="Times New Roman" w:eastAsia="Times New Roman" w:hAnsi="Times New Roman"/>
                <w:position w:val="1"/>
                <w:sz w:val="18"/>
              </w:rPr>
              <w:tab/>
            </w:r>
            <w:r>
              <w:rPr>
                <w:sz w:val="18"/>
              </w:rPr>
              <w:t>2、延续性项目</w:t>
            </w:r>
            <w:r>
              <w:rPr>
                <w:sz w:val="18"/>
              </w:rPr>
              <w:tab/>
              <w:t>3、一次性项目</w:t>
            </w:r>
            <w:r>
              <w:rPr>
                <w:spacing w:val="-1"/>
                <w:sz w:val="18"/>
              </w:rPr>
              <w:t xml:space="preserve"> </w:t>
            </w:r>
            <w:r>
              <w:rPr>
                <w:sz w:val="18"/>
              </w:rPr>
              <w:t>口</w:t>
            </w:r>
          </w:p>
        </w:tc>
      </w:tr>
      <w:tr w:rsidR="00153A98" w:rsidTr="00153A98">
        <w:trPr>
          <w:trHeight w:val="502"/>
        </w:trPr>
        <w:tc>
          <w:tcPr>
            <w:tcW w:w="1590" w:type="dxa"/>
            <w:gridSpan w:val="2"/>
            <w:vMerge w:val="restart"/>
          </w:tcPr>
          <w:p w:rsidR="00153A98" w:rsidRDefault="00153A98">
            <w:pPr>
              <w:pStyle w:val="TableParagraph"/>
              <w:spacing w:before="4"/>
              <w:rPr>
                <w:sz w:val="20"/>
              </w:rPr>
            </w:pPr>
          </w:p>
          <w:p w:rsidR="00153A98" w:rsidRDefault="00153A98">
            <w:pPr>
              <w:pStyle w:val="TableParagraph"/>
              <w:spacing w:before="1" w:line="226" w:lineRule="exact"/>
              <w:ind w:left="61" w:right="28"/>
              <w:jc w:val="center"/>
              <w:rPr>
                <w:sz w:val="18"/>
              </w:rPr>
            </w:pPr>
            <w:r>
              <w:rPr>
                <w:sz w:val="18"/>
              </w:rPr>
              <w:t>预算执行情况</w:t>
            </w:r>
          </w:p>
          <w:p w:rsidR="00153A98" w:rsidRDefault="00153A98">
            <w:pPr>
              <w:pStyle w:val="TableParagraph"/>
              <w:spacing w:line="226" w:lineRule="exact"/>
              <w:ind w:left="61" w:right="29"/>
              <w:jc w:val="center"/>
              <w:rPr>
                <w:sz w:val="18"/>
              </w:rPr>
            </w:pPr>
            <w:r>
              <w:rPr>
                <w:sz w:val="18"/>
              </w:rPr>
              <w:t>（万元）（20分）</w:t>
            </w:r>
          </w:p>
        </w:tc>
        <w:tc>
          <w:tcPr>
            <w:tcW w:w="1005" w:type="dxa"/>
            <w:gridSpan w:val="2"/>
            <w:vMerge w:val="restart"/>
            <w:vAlign w:val="center"/>
          </w:tcPr>
          <w:p w:rsidR="00153A98" w:rsidRDefault="00153A98" w:rsidP="00153A98">
            <w:pPr>
              <w:pStyle w:val="TableParagraph"/>
              <w:spacing w:before="26" w:line="224" w:lineRule="exact"/>
              <w:ind w:left="240" w:right="25" w:hanging="180"/>
              <w:jc w:val="center"/>
              <w:rPr>
                <w:rFonts w:ascii="Times New Roman"/>
                <w:sz w:val="16"/>
              </w:rPr>
            </w:pPr>
            <w:r>
              <w:rPr>
                <w:sz w:val="18"/>
              </w:rPr>
              <w:t>年度财政资金总额</w:t>
            </w:r>
          </w:p>
        </w:tc>
        <w:tc>
          <w:tcPr>
            <w:tcW w:w="1639" w:type="dxa"/>
          </w:tcPr>
          <w:p w:rsidR="00153A98" w:rsidRDefault="00153A98">
            <w:pPr>
              <w:pStyle w:val="TableParagraph"/>
              <w:spacing w:before="121"/>
              <w:ind w:left="132" w:right="96"/>
              <w:jc w:val="center"/>
              <w:rPr>
                <w:sz w:val="18"/>
              </w:rPr>
            </w:pPr>
            <w:r>
              <w:rPr>
                <w:sz w:val="18"/>
              </w:rPr>
              <w:t>预算数（A）</w:t>
            </w:r>
          </w:p>
        </w:tc>
        <w:tc>
          <w:tcPr>
            <w:tcW w:w="3379" w:type="dxa"/>
            <w:gridSpan w:val="2"/>
          </w:tcPr>
          <w:p w:rsidR="00153A98" w:rsidRDefault="00153A98">
            <w:pPr>
              <w:pStyle w:val="TableParagraph"/>
              <w:spacing w:before="121"/>
              <w:ind w:left="1182" w:right="1147"/>
              <w:jc w:val="center"/>
              <w:rPr>
                <w:sz w:val="18"/>
              </w:rPr>
            </w:pPr>
            <w:r>
              <w:rPr>
                <w:sz w:val="18"/>
              </w:rPr>
              <w:t>执行数（B）</w:t>
            </w:r>
          </w:p>
        </w:tc>
        <w:tc>
          <w:tcPr>
            <w:tcW w:w="1478" w:type="dxa"/>
          </w:tcPr>
          <w:p w:rsidR="00153A98" w:rsidRDefault="00153A98">
            <w:pPr>
              <w:pStyle w:val="TableParagraph"/>
              <w:spacing w:before="121"/>
              <w:ind w:left="96" w:right="60"/>
              <w:jc w:val="center"/>
              <w:rPr>
                <w:sz w:val="18"/>
              </w:rPr>
            </w:pPr>
            <w:r>
              <w:rPr>
                <w:sz w:val="18"/>
              </w:rPr>
              <w:t>执行率（B/A)</w:t>
            </w:r>
          </w:p>
        </w:tc>
        <w:tc>
          <w:tcPr>
            <w:tcW w:w="1466" w:type="dxa"/>
          </w:tcPr>
          <w:p w:rsidR="00153A98" w:rsidRDefault="00153A98">
            <w:pPr>
              <w:pStyle w:val="TableParagraph"/>
              <w:spacing w:before="11" w:line="226" w:lineRule="exact"/>
              <w:ind w:left="45" w:right="9"/>
              <w:jc w:val="center"/>
              <w:rPr>
                <w:sz w:val="18"/>
              </w:rPr>
            </w:pPr>
            <w:r>
              <w:rPr>
                <w:sz w:val="18"/>
              </w:rPr>
              <w:t>得分</w:t>
            </w:r>
          </w:p>
          <w:p w:rsidR="00153A98" w:rsidRDefault="00153A98">
            <w:pPr>
              <w:pStyle w:val="TableParagraph"/>
              <w:spacing w:line="193" w:lineRule="exact"/>
              <w:ind w:left="45" w:right="9"/>
              <w:jc w:val="center"/>
              <w:rPr>
                <w:sz w:val="18"/>
              </w:rPr>
            </w:pPr>
            <w:r>
              <w:rPr>
                <w:sz w:val="18"/>
              </w:rPr>
              <w:t>（20分*执行率）</w:t>
            </w:r>
          </w:p>
        </w:tc>
      </w:tr>
      <w:tr w:rsidR="00153A98" w:rsidTr="00153A98">
        <w:trPr>
          <w:trHeight w:val="502"/>
        </w:trPr>
        <w:tc>
          <w:tcPr>
            <w:tcW w:w="1590" w:type="dxa"/>
            <w:gridSpan w:val="2"/>
            <w:vMerge/>
            <w:tcBorders>
              <w:top w:val="nil"/>
            </w:tcBorders>
          </w:tcPr>
          <w:p w:rsidR="00153A98" w:rsidRDefault="00153A98">
            <w:pPr>
              <w:rPr>
                <w:sz w:val="2"/>
                <w:szCs w:val="2"/>
              </w:rPr>
            </w:pPr>
          </w:p>
        </w:tc>
        <w:tc>
          <w:tcPr>
            <w:tcW w:w="1005" w:type="dxa"/>
            <w:gridSpan w:val="2"/>
            <w:vMerge/>
          </w:tcPr>
          <w:p w:rsidR="00153A98" w:rsidRDefault="00153A98">
            <w:pPr>
              <w:pStyle w:val="TableParagraph"/>
              <w:spacing w:before="26" w:line="224" w:lineRule="exact"/>
              <w:ind w:left="240" w:right="25" w:hanging="180"/>
              <w:rPr>
                <w:sz w:val="18"/>
              </w:rPr>
            </w:pPr>
          </w:p>
        </w:tc>
        <w:tc>
          <w:tcPr>
            <w:tcW w:w="1639" w:type="dxa"/>
          </w:tcPr>
          <w:p w:rsidR="00153A98" w:rsidRDefault="00153A98">
            <w:pPr>
              <w:pStyle w:val="TableParagraph"/>
              <w:spacing w:before="8"/>
              <w:rPr>
                <w:sz w:val="11"/>
              </w:rPr>
            </w:pPr>
          </w:p>
          <w:p w:rsidR="00153A98" w:rsidRDefault="00153A98">
            <w:pPr>
              <w:pStyle w:val="TableParagraph"/>
              <w:ind w:left="35"/>
              <w:jc w:val="center"/>
              <w:rPr>
                <w:sz w:val="16"/>
              </w:rPr>
            </w:pPr>
            <w:r>
              <w:rPr>
                <w:w w:val="101"/>
                <w:sz w:val="16"/>
              </w:rPr>
              <w:t>8</w:t>
            </w:r>
          </w:p>
        </w:tc>
        <w:tc>
          <w:tcPr>
            <w:tcW w:w="3379" w:type="dxa"/>
            <w:gridSpan w:val="2"/>
          </w:tcPr>
          <w:p w:rsidR="00153A98" w:rsidRDefault="00153A98">
            <w:pPr>
              <w:pStyle w:val="TableParagraph"/>
              <w:spacing w:before="136"/>
              <w:ind w:left="1182" w:right="1146"/>
              <w:jc w:val="center"/>
              <w:rPr>
                <w:sz w:val="18"/>
              </w:rPr>
            </w:pPr>
            <w:r>
              <w:rPr>
                <w:sz w:val="18"/>
              </w:rPr>
              <w:t>2.81</w:t>
            </w:r>
          </w:p>
        </w:tc>
        <w:tc>
          <w:tcPr>
            <w:tcW w:w="1478" w:type="dxa"/>
          </w:tcPr>
          <w:p w:rsidR="00153A98" w:rsidRDefault="00153A98">
            <w:pPr>
              <w:pStyle w:val="TableParagraph"/>
              <w:spacing w:before="136"/>
              <w:ind w:left="96" w:right="61"/>
              <w:jc w:val="center"/>
              <w:rPr>
                <w:sz w:val="18"/>
              </w:rPr>
            </w:pPr>
            <w:r>
              <w:rPr>
                <w:sz w:val="18"/>
              </w:rPr>
              <w:t>35.13%</w:t>
            </w:r>
          </w:p>
        </w:tc>
        <w:tc>
          <w:tcPr>
            <w:tcW w:w="1466" w:type="dxa"/>
          </w:tcPr>
          <w:p w:rsidR="00153A98" w:rsidRDefault="00153A98">
            <w:pPr>
              <w:pStyle w:val="TableParagraph"/>
              <w:spacing w:before="136"/>
              <w:ind w:left="43" w:right="9"/>
              <w:jc w:val="center"/>
              <w:rPr>
                <w:sz w:val="18"/>
              </w:rPr>
            </w:pPr>
            <w:r>
              <w:rPr>
                <w:sz w:val="18"/>
              </w:rPr>
              <w:t>7.03</w:t>
            </w:r>
          </w:p>
        </w:tc>
      </w:tr>
      <w:tr w:rsidR="00B75233">
        <w:trPr>
          <w:trHeight w:val="630"/>
        </w:trPr>
        <w:tc>
          <w:tcPr>
            <w:tcW w:w="782" w:type="dxa"/>
            <w:vMerge w:val="restart"/>
          </w:tcPr>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spacing w:before="1"/>
              <w:rPr>
                <w:sz w:val="25"/>
              </w:rPr>
            </w:pPr>
          </w:p>
          <w:p w:rsidR="00B75233" w:rsidRDefault="00153A98">
            <w:pPr>
              <w:pStyle w:val="TableParagraph"/>
              <w:spacing w:line="230" w:lineRule="auto"/>
              <w:ind w:left="325" w:right="255"/>
              <w:jc w:val="both"/>
              <w:rPr>
                <w:sz w:val="18"/>
              </w:rPr>
            </w:pPr>
            <w:r>
              <w:rPr>
                <w:sz w:val="18"/>
              </w:rPr>
              <w:t>年度绩效目标</w:t>
            </w:r>
          </w:p>
          <w:p w:rsidR="00B75233" w:rsidRDefault="00B75233">
            <w:pPr>
              <w:pStyle w:val="TableParagraph"/>
              <w:spacing w:before="2"/>
              <w:rPr>
                <w:sz w:val="17"/>
              </w:rPr>
            </w:pPr>
          </w:p>
          <w:p w:rsidR="00B75233" w:rsidRDefault="00153A98">
            <w:pPr>
              <w:pStyle w:val="TableParagraph"/>
              <w:spacing w:line="226" w:lineRule="exact"/>
              <w:ind w:left="68"/>
              <w:jc w:val="center"/>
              <w:rPr>
                <w:sz w:val="18"/>
              </w:rPr>
            </w:pPr>
            <w:r>
              <w:rPr>
                <w:sz w:val="18"/>
              </w:rPr>
              <w:t>8</w:t>
            </w:r>
          </w:p>
          <w:p w:rsidR="00B75233" w:rsidRDefault="00153A98">
            <w:pPr>
              <w:pStyle w:val="TableParagraph"/>
              <w:spacing w:line="222" w:lineRule="exact"/>
              <w:ind w:left="68"/>
              <w:jc w:val="center"/>
              <w:rPr>
                <w:sz w:val="18"/>
              </w:rPr>
            </w:pPr>
            <w:r>
              <w:rPr>
                <w:sz w:val="18"/>
              </w:rPr>
              <w:t>0</w:t>
            </w:r>
          </w:p>
          <w:p w:rsidR="00B75233" w:rsidRDefault="00153A98">
            <w:pPr>
              <w:pStyle w:val="TableParagraph"/>
              <w:spacing w:line="226" w:lineRule="exact"/>
              <w:ind w:left="70"/>
              <w:jc w:val="center"/>
              <w:rPr>
                <w:sz w:val="18"/>
              </w:rPr>
            </w:pPr>
            <w:r>
              <w:rPr>
                <w:sz w:val="18"/>
              </w:rPr>
              <w:t>分</w:t>
            </w:r>
          </w:p>
        </w:tc>
        <w:tc>
          <w:tcPr>
            <w:tcW w:w="808" w:type="dxa"/>
          </w:tcPr>
          <w:p w:rsidR="00B75233" w:rsidRDefault="00153A98">
            <w:pPr>
              <w:pStyle w:val="TableParagraph"/>
              <w:spacing w:before="107" w:line="230" w:lineRule="auto"/>
              <w:ind w:left="232" w:right="194"/>
              <w:rPr>
                <w:sz w:val="18"/>
              </w:rPr>
            </w:pPr>
            <w:r>
              <w:rPr>
                <w:sz w:val="18"/>
              </w:rPr>
              <w:t>一级指标</w:t>
            </w:r>
          </w:p>
        </w:tc>
        <w:tc>
          <w:tcPr>
            <w:tcW w:w="1005" w:type="dxa"/>
            <w:gridSpan w:val="2"/>
          </w:tcPr>
          <w:p w:rsidR="00B75233" w:rsidRDefault="00B75233">
            <w:pPr>
              <w:pStyle w:val="TableParagraph"/>
              <w:spacing w:before="5"/>
              <w:rPr>
                <w:sz w:val="16"/>
              </w:rPr>
            </w:pPr>
          </w:p>
          <w:p w:rsidR="00B75233" w:rsidRDefault="00153A98">
            <w:pPr>
              <w:pStyle w:val="TableParagraph"/>
              <w:ind w:left="151"/>
              <w:rPr>
                <w:sz w:val="18"/>
              </w:rPr>
            </w:pPr>
            <w:r>
              <w:rPr>
                <w:sz w:val="18"/>
              </w:rPr>
              <w:t>二级指标</w:t>
            </w:r>
          </w:p>
        </w:tc>
        <w:tc>
          <w:tcPr>
            <w:tcW w:w="3379" w:type="dxa"/>
            <w:gridSpan w:val="2"/>
          </w:tcPr>
          <w:p w:rsidR="00B75233" w:rsidRDefault="00B75233">
            <w:pPr>
              <w:pStyle w:val="TableParagraph"/>
              <w:spacing w:before="5"/>
              <w:rPr>
                <w:sz w:val="16"/>
              </w:rPr>
            </w:pPr>
          </w:p>
          <w:p w:rsidR="00B75233" w:rsidRDefault="00153A98">
            <w:pPr>
              <w:pStyle w:val="TableParagraph"/>
              <w:ind w:left="1181" w:right="1147"/>
              <w:jc w:val="center"/>
              <w:rPr>
                <w:sz w:val="18"/>
              </w:rPr>
            </w:pPr>
            <w:r>
              <w:rPr>
                <w:sz w:val="18"/>
              </w:rPr>
              <w:t>三级指标</w:t>
            </w:r>
          </w:p>
        </w:tc>
        <w:tc>
          <w:tcPr>
            <w:tcW w:w="1639" w:type="dxa"/>
          </w:tcPr>
          <w:p w:rsidR="00B75233" w:rsidRDefault="00B75233">
            <w:pPr>
              <w:pStyle w:val="TableParagraph"/>
              <w:spacing w:before="5"/>
              <w:rPr>
                <w:sz w:val="16"/>
              </w:rPr>
            </w:pPr>
          </w:p>
          <w:p w:rsidR="00B75233" w:rsidRDefault="00153A98">
            <w:pPr>
              <w:pStyle w:val="TableParagraph"/>
              <w:ind w:left="131" w:right="96"/>
              <w:jc w:val="center"/>
              <w:rPr>
                <w:sz w:val="18"/>
              </w:rPr>
            </w:pPr>
            <w:r>
              <w:rPr>
                <w:sz w:val="18"/>
              </w:rPr>
              <w:t>年度目标值（A）</w:t>
            </w:r>
          </w:p>
        </w:tc>
        <w:tc>
          <w:tcPr>
            <w:tcW w:w="1478" w:type="dxa"/>
          </w:tcPr>
          <w:p w:rsidR="00B75233" w:rsidRDefault="00B75233">
            <w:pPr>
              <w:pStyle w:val="TableParagraph"/>
              <w:spacing w:before="5"/>
              <w:rPr>
                <w:sz w:val="16"/>
              </w:rPr>
            </w:pPr>
          </w:p>
          <w:p w:rsidR="00B75233" w:rsidRDefault="00153A98">
            <w:pPr>
              <w:pStyle w:val="TableParagraph"/>
              <w:ind w:left="96" w:right="60"/>
              <w:jc w:val="center"/>
              <w:rPr>
                <w:sz w:val="18"/>
              </w:rPr>
            </w:pPr>
            <w:r>
              <w:rPr>
                <w:sz w:val="18"/>
              </w:rPr>
              <w:t>实际完成值（B)</w:t>
            </w:r>
          </w:p>
        </w:tc>
        <w:tc>
          <w:tcPr>
            <w:tcW w:w="1466" w:type="dxa"/>
          </w:tcPr>
          <w:p w:rsidR="00B75233" w:rsidRDefault="00B75233">
            <w:pPr>
              <w:pStyle w:val="TableParagraph"/>
              <w:spacing w:before="5"/>
              <w:rPr>
                <w:sz w:val="16"/>
              </w:rPr>
            </w:pPr>
          </w:p>
          <w:p w:rsidR="00B75233" w:rsidRDefault="00153A98">
            <w:pPr>
              <w:pStyle w:val="TableParagraph"/>
              <w:ind w:left="45" w:right="9"/>
              <w:jc w:val="center"/>
              <w:rPr>
                <w:sz w:val="18"/>
              </w:rPr>
            </w:pPr>
            <w:r>
              <w:rPr>
                <w:sz w:val="18"/>
              </w:rPr>
              <w:t>得分</w:t>
            </w:r>
          </w:p>
        </w:tc>
      </w:tr>
      <w:tr w:rsidR="00B75233">
        <w:trPr>
          <w:trHeight w:val="594"/>
        </w:trPr>
        <w:tc>
          <w:tcPr>
            <w:tcW w:w="782" w:type="dxa"/>
            <w:vMerge/>
            <w:tcBorders>
              <w:top w:val="nil"/>
            </w:tcBorders>
          </w:tcPr>
          <w:p w:rsidR="00B75233" w:rsidRDefault="00B75233">
            <w:pPr>
              <w:rPr>
                <w:sz w:val="2"/>
                <w:szCs w:val="2"/>
              </w:rPr>
            </w:pPr>
          </w:p>
        </w:tc>
        <w:tc>
          <w:tcPr>
            <w:tcW w:w="808" w:type="dxa"/>
            <w:vMerge w:val="restart"/>
          </w:tcPr>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spacing w:before="11"/>
              <w:rPr>
                <w:sz w:val="16"/>
              </w:rPr>
            </w:pPr>
          </w:p>
          <w:p w:rsidR="00B75233" w:rsidRDefault="00153A98">
            <w:pPr>
              <w:pStyle w:val="TableParagraph"/>
              <w:spacing w:line="230" w:lineRule="auto"/>
              <w:ind w:left="321" w:right="284"/>
              <w:jc w:val="both"/>
              <w:rPr>
                <w:sz w:val="18"/>
              </w:rPr>
            </w:pPr>
            <w:r>
              <w:rPr>
                <w:sz w:val="18"/>
              </w:rPr>
              <w:t>产出指标</w:t>
            </w:r>
          </w:p>
          <w:p w:rsidR="00B75233" w:rsidRDefault="00153A98">
            <w:pPr>
              <w:pStyle w:val="TableParagraph"/>
              <w:spacing w:line="226" w:lineRule="exact"/>
              <w:ind w:left="52"/>
              <w:rPr>
                <w:sz w:val="18"/>
              </w:rPr>
            </w:pPr>
            <w:r>
              <w:rPr>
                <w:sz w:val="18"/>
              </w:rPr>
              <w:t>（60分）</w:t>
            </w:r>
          </w:p>
        </w:tc>
        <w:tc>
          <w:tcPr>
            <w:tcW w:w="1005" w:type="dxa"/>
            <w:gridSpan w:val="2"/>
            <w:vMerge w:val="restart"/>
          </w:tcPr>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153A98">
            <w:pPr>
              <w:pStyle w:val="TableParagraph"/>
              <w:spacing w:before="158" w:line="226" w:lineRule="exact"/>
              <w:ind w:left="151"/>
              <w:rPr>
                <w:sz w:val="18"/>
              </w:rPr>
            </w:pPr>
            <w:r>
              <w:rPr>
                <w:spacing w:val="-1"/>
                <w:sz w:val="18"/>
              </w:rPr>
              <w:t>数量指标</w:t>
            </w:r>
          </w:p>
          <w:p w:rsidR="00B75233" w:rsidRDefault="00153A98">
            <w:pPr>
              <w:pStyle w:val="TableParagraph"/>
              <w:spacing w:line="226" w:lineRule="exact"/>
              <w:ind w:left="149"/>
              <w:rPr>
                <w:sz w:val="18"/>
              </w:rPr>
            </w:pPr>
            <w:r>
              <w:rPr>
                <w:spacing w:val="-1"/>
                <w:sz w:val="18"/>
              </w:rPr>
              <w:t>（45</w:t>
            </w:r>
            <w:r>
              <w:rPr>
                <w:sz w:val="18"/>
              </w:rPr>
              <w:t>分）</w:t>
            </w:r>
          </w:p>
        </w:tc>
        <w:tc>
          <w:tcPr>
            <w:tcW w:w="3379" w:type="dxa"/>
            <w:gridSpan w:val="2"/>
          </w:tcPr>
          <w:p w:rsidR="00B75233" w:rsidRDefault="00B75233">
            <w:pPr>
              <w:pStyle w:val="TableParagraph"/>
              <w:spacing w:before="1"/>
              <w:rPr>
                <w:sz w:val="15"/>
              </w:rPr>
            </w:pPr>
          </w:p>
          <w:p w:rsidR="00B75233" w:rsidRDefault="00153A98">
            <w:pPr>
              <w:pStyle w:val="TableParagraph"/>
              <w:spacing w:before="1"/>
              <w:ind w:left="174"/>
              <w:rPr>
                <w:sz w:val="18"/>
              </w:rPr>
            </w:pPr>
            <w:r>
              <w:rPr>
                <w:sz w:val="18"/>
              </w:rPr>
              <w:t>党员培训（全年分期分批培训）(9分）</w:t>
            </w:r>
          </w:p>
        </w:tc>
        <w:tc>
          <w:tcPr>
            <w:tcW w:w="1639" w:type="dxa"/>
          </w:tcPr>
          <w:p w:rsidR="00B75233" w:rsidRDefault="00B75233">
            <w:pPr>
              <w:pStyle w:val="TableParagraph"/>
              <w:spacing w:before="1"/>
              <w:rPr>
                <w:sz w:val="15"/>
              </w:rPr>
            </w:pPr>
          </w:p>
          <w:p w:rsidR="00B75233" w:rsidRDefault="00153A98">
            <w:pPr>
              <w:pStyle w:val="TableParagraph"/>
              <w:spacing w:before="1"/>
              <w:ind w:left="34"/>
              <w:jc w:val="center"/>
              <w:rPr>
                <w:sz w:val="18"/>
              </w:rPr>
            </w:pPr>
            <w:r>
              <w:rPr>
                <w:sz w:val="18"/>
              </w:rPr>
              <w:t>4</w:t>
            </w:r>
          </w:p>
        </w:tc>
        <w:tc>
          <w:tcPr>
            <w:tcW w:w="1478" w:type="dxa"/>
          </w:tcPr>
          <w:p w:rsidR="00B75233" w:rsidRDefault="00B75233">
            <w:pPr>
              <w:pStyle w:val="TableParagraph"/>
              <w:spacing w:before="1"/>
              <w:rPr>
                <w:sz w:val="15"/>
              </w:rPr>
            </w:pPr>
          </w:p>
          <w:p w:rsidR="00B75233" w:rsidRDefault="00153A98">
            <w:pPr>
              <w:pStyle w:val="TableParagraph"/>
              <w:spacing w:before="1"/>
              <w:ind w:left="36"/>
              <w:jc w:val="center"/>
              <w:rPr>
                <w:sz w:val="18"/>
              </w:rPr>
            </w:pPr>
            <w:r>
              <w:rPr>
                <w:sz w:val="18"/>
              </w:rPr>
              <w:t>3</w:t>
            </w:r>
          </w:p>
        </w:tc>
        <w:tc>
          <w:tcPr>
            <w:tcW w:w="1466" w:type="dxa"/>
          </w:tcPr>
          <w:p w:rsidR="00B75233" w:rsidRDefault="00B75233">
            <w:pPr>
              <w:pStyle w:val="TableParagraph"/>
              <w:spacing w:before="1"/>
              <w:rPr>
                <w:sz w:val="15"/>
              </w:rPr>
            </w:pPr>
          </w:p>
          <w:p w:rsidR="00B75233" w:rsidRDefault="00153A98">
            <w:pPr>
              <w:pStyle w:val="TableParagraph"/>
              <w:spacing w:before="1"/>
              <w:ind w:left="43" w:right="9"/>
              <w:jc w:val="center"/>
              <w:rPr>
                <w:sz w:val="18"/>
              </w:rPr>
            </w:pPr>
            <w:r>
              <w:rPr>
                <w:sz w:val="18"/>
              </w:rPr>
              <w:t>6.75</w:t>
            </w:r>
          </w:p>
        </w:tc>
      </w:tr>
      <w:tr w:rsidR="00B75233">
        <w:trPr>
          <w:trHeight w:val="594"/>
        </w:trPr>
        <w:tc>
          <w:tcPr>
            <w:tcW w:w="782" w:type="dxa"/>
            <w:vMerge/>
            <w:tcBorders>
              <w:top w:val="nil"/>
            </w:tcBorders>
          </w:tcPr>
          <w:p w:rsidR="00B75233" w:rsidRDefault="00B75233">
            <w:pPr>
              <w:rPr>
                <w:sz w:val="2"/>
                <w:szCs w:val="2"/>
              </w:rPr>
            </w:pPr>
          </w:p>
        </w:tc>
        <w:tc>
          <w:tcPr>
            <w:tcW w:w="808" w:type="dxa"/>
            <w:vMerge/>
            <w:tcBorders>
              <w:top w:val="nil"/>
            </w:tcBorders>
          </w:tcPr>
          <w:p w:rsidR="00B75233" w:rsidRDefault="00B75233">
            <w:pPr>
              <w:rPr>
                <w:sz w:val="2"/>
                <w:szCs w:val="2"/>
              </w:rPr>
            </w:pPr>
          </w:p>
        </w:tc>
        <w:tc>
          <w:tcPr>
            <w:tcW w:w="1005" w:type="dxa"/>
            <w:gridSpan w:val="2"/>
            <w:vMerge/>
            <w:tcBorders>
              <w:top w:val="nil"/>
            </w:tcBorders>
          </w:tcPr>
          <w:p w:rsidR="00B75233" w:rsidRDefault="00B75233">
            <w:pPr>
              <w:rPr>
                <w:sz w:val="2"/>
                <w:szCs w:val="2"/>
              </w:rPr>
            </w:pPr>
          </w:p>
        </w:tc>
        <w:tc>
          <w:tcPr>
            <w:tcW w:w="3379" w:type="dxa"/>
            <w:gridSpan w:val="2"/>
          </w:tcPr>
          <w:p w:rsidR="00B75233" w:rsidRDefault="00B75233">
            <w:pPr>
              <w:pStyle w:val="TableParagraph"/>
              <w:spacing w:before="1"/>
              <w:rPr>
                <w:sz w:val="15"/>
              </w:rPr>
            </w:pPr>
          </w:p>
          <w:p w:rsidR="00B75233" w:rsidRDefault="00153A98">
            <w:pPr>
              <w:pStyle w:val="TableParagraph"/>
              <w:ind w:left="889"/>
              <w:rPr>
                <w:sz w:val="18"/>
              </w:rPr>
            </w:pPr>
            <w:r>
              <w:rPr>
                <w:sz w:val="18"/>
              </w:rPr>
              <w:t>主题党日活动(9分）</w:t>
            </w:r>
          </w:p>
        </w:tc>
        <w:tc>
          <w:tcPr>
            <w:tcW w:w="1639" w:type="dxa"/>
          </w:tcPr>
          <w:p w:rsidR="00B75233" w:rsidRDefault="00B75233">
            <w:pPr>
              <w:pStyle w:val="TableParagraph"/>
              <w:spacing w:before="1"/>
              <w:rPr>
                <w:sz w:val="15"/>
              </w:rPr>
            </w:pPr>
          </w:p>
          <w:p w:rsidR="00B75233" w:rsidRDefault="00153A98">
            <w:pPr>
              <w:pStyle w:val="TableParagraph"/>
              <w:ind w:left="34"/>
              <w:jc w:val="center"/>
              <w:rPr>
                <w:sz w:val="18"/>
              </w:rPr>
            </w:pPr>
            <w:r>
              <w:rPr>
                <w:sz w:val="18"/>
              </w:rPr>
              <w:t>4</w:t>
            </w:r>
          </w:p>
        </w:tc>
        <w:tc>
          <w:tcPr>
            <w:tcW w:w="1478" w:type="dxa"/>
          </w:tcPr>
          <w:p w:rsidR="00B75233" w:rsidRDefault="00B75233">
            <w:pPr>
              <w:pStyle w:val="TableParagraph"/>
              <w:spacing w:before="1"/>
              <w:rPr>
                <w:sz w:val="15"/>
              </w:rPr>
            </w:pPr>
          </w:p>
          <w:p w:rsidR="00B75233" w:rsidRDefault="00153A98">
            <w:pPr>
              <w:pStyle w:val="TableParagraph"/>
              <w:ind w:left="36"/>
              <w:jc w:val="center"/>
              <w:rPr>
                <w:sz w:val="18"/>
              </w:rPr>
            </w:pPr>
            <w:r>
              <w:rPr>
                <w:sz w:val="18"/>
              </w:rPr>
              <w:t>4</w:t>
            </w:r>
          </w:p>
        </w:tc>
        <w:tc>
          <w:tcPr>
            <w:tcW w:w="1466" w:type="dxa"/>
          </w:tcPr>
          <w:p w:rsidR="00B75233" w:rsidRDefault="00B75233">
            <w:pPr>
              <w:pStyle w:val="TableParagraph"/>
              <w:spacing w:before="1"/>
              <w:rPr>
                <w:sz w:val="15"/>
              </w:rPr>
            </w:pPr>
          </w:p>
          <w:p w:rsidR="00B75233" w:rsidRDefault="00153A98">
            <w:pPr>
              <w:pStyle w:val="TableParagraph"/>
              <w:ind w:left="35"/>
              <w:jc w:val="center"/>
              <w:rPr>
                <w:sz w:val="18"/>
              </w:rPr>
            </w:pPr>
            <w:r>
              <w:rPr>
                <w:sz w:val="18"/>
              </w:rPr>
              <w:t>9</w:t>
            </w:r>
          </w:p>
        </w:tc>
      </w:tr>
      <w:tr w:rsidR="00B75233">
        <w:trPr>
          <w:trHeight w:val="594"/>
        </w:trPr>
        <w:tc>
          <w:tcPr>
            <w:tcW w:w="782" w:type="dxa"/>
            <w:vMerge/>
            <w:tcBorders>
              <w:top w:val="nil"/>
            </w:tcBorders>
          </w:tcPr>
          <w:p w:rsidR="00B75233" w:rsidRDefault="00B75233">
            <w:pPr>
              <w:rPr>
                <w:sz w:val="2"/>
                <w:szCs w:val="2"/>
              </w:rPr>
            </w:pPr>
          </w:p>
        </w:tc>
        <w:tc>
          <w:tcPr>
            <w:tcW w:w="808" w:type="dxa"/>
            <w:vMerge/>
            <w:tcBorders>
              <w:top w:val="nil"/>
            </w:tcBorders>
          </w:tcPr>
          <w:p w:rsidR="00B75233" w:rsidRDefault="00B75233">
            <w:pPr>
              <w:rPr>
                <w:sz w:val="2"/>
                <w:szCs w:val="2"/>
              </w:rPr>
            </w:pPr>
          </w:p>
        </w:tc>
        <w:tc>
          <w:tcPr>
            <w:tcW w:w="1005" w:type="dxa"/>
            <w:gridSpan w:val="2"/>
            <w:vMerge/>
            <w:tcBorders>
              <w:top w:val="nil"/>
            </w:tcBorders>
          </w:tcPr>
          <w:p w:rsidR="00B75233" w:rsidRDefault="00B75233">
            <w:pPr>
              <w:rPr>
                <w:sz w:val="2"/>
                <w:szCs w:val="2"/>
              </w:rPr>
            </w:pPr>
          </w:p>
        </w:tc>
        <w:tc>
          <w:tcPr>
            <w:tcW w:w="3379" w:type="dxa"/>
            <w:gridSpan w:val="2"/>
          </w:tcPr>
          <w:p w:rsidR="00B75233" w:rsidRDefault="00B75233">
            <w:pPr>
              <w:pStyle w:val="TableParagraph"/>
              <w:spacing w:before="1"/>
              <w:rPr>
                <w:sz w:val="15"/>
              </w:rPr>
            </w:pPr>
          </w:p>
          <w:p w:rsidR="00B75233" w:rsidRDefault="00153A98">
            <w:pPr>
              <w:pStyle w:val="TableParagraph"/>
              <w:ind w:left="800"/>
              <w:rPr>
                <w:sz w:val="18"/>
              </w:rPr>
            </w:pPr>
            <w:r>
              <w:rPr>
                <w:sz w:val="18"/>
              </w:rPr>
              <w:t>双</w:t>
            </w:r>
            <w:proofErr w:type="gramStart"/>
            <w:r>
              <w:rPr>
                <w:sz w:val="18"/>
              </w:rPr>
              <w:t>进双服务</w:t>
            </w:r>
            <w:proofErr w:type="gramEnd"/>
            <w:r>
              <w:rPr>
                <w:sz w:val="18"/>
              </w:rPr>
              <w:t>活动(9分）</w:t>
            </w:r>
          </w:p>
        </w:tc>
        <w:tc>
          <w:tcPr>
            <w:tcW w:w="1639" w:type="dxa"/>
          </w:tcPr>
          <w:p w:rsidR="00B75233" w:rsidRDefault="00B75233">
            <w:pPr>
              <w:pStyle w:val="TableParagraph"/>
              <w:spacing w:before="1"/>
              <w:rPr>
                <w:sz w:val="15"/>
              </w:rPr>
            </w:pPr>
          </w:p>
          <w:p w:rsidR="00B75233" w:rsidRDefault="00153A98">
            <w:pPr>
              <w:pStyle w:val="TableParagraph"/>
              <w:ind w:left="34"/>
              <w:jc w:val="center"/>
              <w:rPr>
                <w:sz w:val="18"/>
              </w:rPr>
            </w:pPr>
            <w:r>
              <w:rPr>
                <w:sz w:val="18"/>
              </w:rPr>
              <w:t>4</w:t>
            </w:r>
          </w:p>
        </w:tc>
        <w:tc>
          <w:tcPr>
            <w:tcW w:w="1478" w:type="dxa"/>
          </w:tcPr>
          <w:p w:rsidR="00B75233" w:rsidRDefault="00B75233">
            <w:pPr>
              <w:pStyle w:val="TableParagraph"/>
              <w:spacing w:before="1"/>
              <w:rPr>
                <w:sz w:val="15"/>
              </w:rPr>
            </w:pPr>
          </w:p>
          <w:p w:rsidR="00B75233" w:rsidRDefault="00153A98">
            <w:pPr>
              <w:pStyle w:val="TableParagraph"/>
              <w:ind w:left="36"/>
              <w:jc w:val="center"/>
              <w:rPr>
                <w:sz w:val="18"/>
              </w:rPr>
            </w:pPr>
            <w:r>
              <w:rPr>
                <w:sz w:val="18"/>
              </w:rPr>
              <w:t>4</w:t>
            </w:r>
          </w:p>
        </w:tc>
        <w:tc>
          <w:tcPr>
            <w:tcW w:w="1466" w:type="dxa"/>
          </w:tcPr>
          <w:p w:rsidR="00B75233" w:rsidRDefault="00B75233">
            <w:pPr>
              <w:pStyle w:val="TableParagraph"/>
              <w:spacing w:before="1"/>
              <w:rPr>
                <w:sz w:val="15"/>
              </w:rPr>
            </w:pPr>
          </w:p>
          <w:p w:rsidR="00B75233" w:rsidRDefault="00153A98">
            <w:pPr>
              <w:pStyle w:val="TableParagraph"/>
              <w:ind w:left="35"/>
              <w:jc w:val="center"/>
              <w:rPr>
                <w:sz w:val="18"/>
              </w:rPr>
            </w:pPr>
            <w:r>
              <w:rPr>
                <w:sz w:val="18"/>
              </w:rPr>
              <w:t>9</w:t>
            </w:r>
          </w:p>
        </w:tc>
      </w:tr>
      <w:tr w:rsidR="00B75233">
        <w:trPr>
          <w:trHeight w:val="594"/>
        </w:trPr>
        <w:tc>
          <w:tcPr>
            <w:tcW w:w="782" w:type="dxa"/>
            <w:vMerge/>
            <w:tcBorders>
              <w:top w:val="nil"/>
            </w:tcBorders>
          </w:tcPr>
          <w:p w:rsidR="00B75233" w:rsidRDefault="00B75233">
            <w:pPr>
              <w:rPr>
                <w:sz w:val="2"/>
                <w:szCs w:val="2"/>
              </w:rPr>
            </w:pPr>
          </w:p>
        </w:tc>
        <w:tc>
          <w:tcPr>
            <w:tcW w:w="808" w:type="dxa"/>
            <w:vMerge/>
            <w:tcBorders>
              <w:top w:val="nil"/>
            </w:tcBorders>
          </w:tcPr>
          <w:p w:rsidR="00B75233" w:rsidRDefault="00B75233">
            <w:pPr>
              <w:rPr>
                <w:sz w:val="2"/>
                <w:szCs w:val="2"/>
              </w:rPr>
            </w:pPr>
          </w:p>
        </w:tc>
        <w:tc>
          <w:tcPr>
            <w:tcW w:w="1005" w:type="dxa"/>
            <w:gridSpan w:val="2"/>
            <w:vMerge/>
            <w:tcBorders>
              <w:top w:val="nil"/>
            </w:tcBorders>
          </w:tcPr>
          <w:p w:rsidR="00B75233" w:rsidRDefault="00B75233">
            <w:pPr>
              <w:rPr>
                <w:sz w:val="2"/>
                <w:szCs w:val="2"/>
              </w:rPr>
            </w:pPr>
          </w:p>
        </w:tc>
        <w:tc>
          <w:tcPr>
            <w:tcW w:w="3379" w:type="dxa"/>
            <w:gridSpan w:val="2"/>
          </w:tcPr>
          <w:p w:rsidR="00B75233" w:rsidRDefault="00153A98" w:rsidP="00D65DA4">
            <w:pPr>
              <w:pStyle w:val="TableParagraph"/>
              <w:spacing w:before="86" w:line="232" w:lineRule="auto"/>
              <w:ind w:left="1338" w:right="17" w:hanging="1253"/>
              <w:rPr>
                <w:sz w:val="18"/>
              </w:rPr>
            </w:pPr>
            <w:r>
              <w:rPr>
                <w:sz w:val="18"/>
              </w:rPr>
              <w:t>“不忘初心</w:t>
            </w:r>
            <w:r w:rsidR="00D65DA4">
              <w:rPr>
                <w:rFonts w:hint="eastAsia"/>
                <w:sz w:val="18"/>
              </w:rPr>
              <w:t>、</w:t>
            </w:r>
            <w:r>
              <w:rPr>
                <w:sz w:val="18"/>
              </w:rPr>
              <w:t>牢记使命”主题教育相关活动(9分）</w:t>
            </w:r>
          </w:p>
        </w:tc>
        <w:tc>
          <w:tcPr>
            <w:tcW w:w="1639" w:type="dxa"/>
          </w:tcPr>
          <w:p w:rsidR="00B75233" w:rsidRDefault="00B75233">
            <w:pPr>
              <w:pStyle w:val="TableParagraph"/>
              <w:spacing w:before="1"/>
              <w:rPr>
                <w:sz w:val="15"/>
              </w:rPr>
            </w:pPr>
          </w:p>
          <w:p w:rsidR="00B75233" w:rsidRDefault="00153A98">
            <w:pPr>
              <w:pStyle w:val="TableParagraph"/>
              <w:spacing w:before="1"/>
              <w:ind w:left="34"/>
              <w:jc w:val="center"/>
              <w:rPr>
                <w:sz w:val="18"/>
              </w:rPr>
            </w:pPr>
            <w:r>
              <w:rPr>
                <w:sz w:val="18"/>
              </w:rPr>
              <w:t>4</w:t>
            </w:r>
          </w:p>
        </w:tc>
        <w:tc>
          <w:tcPr>
            <w:tcW w:w="1478" w:type="dxa"/>
          </w:tcPr>
          <w:p w:rsidR="00B75233" w:rsidRDefault="00B75233">
            <w:pPr>
              <w:pStyle w:val="TableParagraph"/>
              <w:spacing w:before="1"/>
              <w:rPr>
                <w:sz w:val="15"/>
              </w:rPr>
            </w:pPr>
          </w:p>
          <w:p w:rsidR="00B75233" w:rsidRDefault="00153A98">
            <w:pPr>
              <w:pStyle w:val="TableParagraph"/>
              <w:spacing w:before="1"/>
              <w:ind w:left="36"/>
              <w:jc w:val="center"/>
              <w:rPr>
                <w:sz w:val="18"/>
              </w:rPr>
            </w:pPr>
            <w:r>
              <w:rPr>
                <w:sz w:val="18"/>
              </w:rPr>
              <w:t>4</w:t>
            </w:r>
          </w:p>
        </w:tc>
        <w:tc>
          <w:tcPr>
            <w:tcW w:w="1466" w:type="dxa"/>
          </w:tcPr>
          <w:p w:rsidR="00B75233" w:rsidRDefault="00B75233">
            <w:pPr>
              <w:pStyle w:val="TableParagraph"/>
              <w:spacing w:before="1"/>
              <w:rPr>
                <w:sz w:val="15"/>
              </w:rPr>
            </w:pPr>
          </w:p>
          <w:p w:rsidR="00B75233" w:rsidRDefault="00153A98">
            <w:pPr>
              <w:pStyle w:val="TableParagraph"/>
              <w:spacing w:before="1"/>
              <w:ind w:left="35"/>
              <w:jc w:val="center"/>
              <w:rPr>
                <w:sz w:val="18"/>
              </w:rPr>
            </w:pPr>
            <w:r>
              <w:rPr>
                <w:sz w:val="18"/>
              </w:rPr>
              <w:t>9</w:t>
            </w:r>
          </w:p>
        </w:tc>
      </w:tr>
      <w:tr w:rsidR="00B75233">
        <w:trPr>
          <w:trHeight w:val="594"/>
        </w:trPr>
        <w:tc>
          <w:tcPr>
            <w:tcW w:w="782" w:type="dxa"/>
            <w:vMerge/>
            <w:tcBorders>
              <w:top w:val="nil"/>
            </w:tcBorders>
          </w:tcPr>
          <w:p w:rsidR="00B75233" w:rsidRDefault="00B75233">
            <w:pPr>
              <w:rPr>
                <w:sz w:val="2"/>
                <w:szCs w:val="2"/>
              </w:rPr>
            </w:pPr>
          </w:p>
        </w:tc>
        <w:tc>
          <w:tcPr>
            <w:tcW w:w="808" w:type="dxa"/>
            <w:vMerge/>
            <w:tcBorders>
              <w:top w:val="nil"/>
            </w:tcBorders>
          </w:tcPr>
          <w:p w:rsidR="00B75233" w:rsidRDefault="00B75233">
            <w:pPr>
              <w:rPr>
                <w:sz w:val="2"/>
                <w:szCs w:val="2"/>
              </w:rPr>
            </w:pPr>
          </w:p>
        </w:tc>
        <w:tc>
          <w:tcPr>
            <w:tcW w:w="1005" w:type="dxa"/>
            <w:gridSpan w:val="2"/>
            <w:vMerge/>
            <w:tcBorders>
              <w:top w:val="nil"/>
            </w:tcBorders>
          </w:tcPr>
          <w:p w:rsidR="00B75233" w:rsidRDefault="00B75233">
            <w:pPr>
              <w:rPr>
                <w:sz w:val="2"/>
                <w:szCs w:val="2"/>
              </w:rPr>
            </w:pPr>
          </w:p>
        </w:tc>
        <w:tc>
          <w:tcPr>
            <w:tcW w:w="3379" w:type="dxa"/>
            <w:gridSpan w:val="2"/>
          </w:tcPr>
          <w:p w:rsidR="00B75233" w:rsidRDefault="00153A98">
            <w:pPr>
              <w:pStyle w:val="TableParagraph"/>
              <w:spacing w:before="86" w:line="232" w:lineRule="auto"/>
              <w:ind w:left="711" w:right="17" w:hanging="627"/>
              <w:rPr>
                <w:sz w:val="18"/>
              </w:rPr>
            </w:pPr>
            <w:r>
              <w:rPr>
                <w:sz w:val="18"/>
              </w:rPr>
              <w:t>党员红色教育、爱国教育、廉政教育等相关参观、学习活动(9分）</w:t>
            </w:r>
          </w:p>
        </w:tc>
        <w:tc>
          <w:tcPr>
            <w:tcW w:w="1639" w:type="dxa"/>
          </w:tcPr>
          <w:p w:rsidR="00B75233" w:rsidRDefault="00B75233">
            <w:pPr>
              <w:pStyle w:val="TableParagraph"/>
              <w:spacing w:before="1"/>
              <w:rPr>
                <w:sz w:val="15"/>
              </w:rPr>
            </w:pPr>
          </w:p>
          <w:p w:rsidR="00B75233" w:rsidRDefault="00153A98">
            <w:pPr>
              <w:pStyle w:val="TableParagraph"/>
              <w:ind w:left="34"/>
              <w:jc w:val="center"/>
              <w:rPr>
                <w:sz w:val="18"/>
              </w:rPr>
            </w:pPr>
            <w:r>
              <w:rPr>
                <w:sz w:val="18"/>
              </w:rPr>
              <w:t>4</w:t>
            </w:r>
          </w:p>
        </w:tc>
        <w:tc>
          <w:tcPr>
            <w:tcW w:w="1478" w:type="dxa"/>
          </w:tcPr>
          <w:p w:rsidR="00B75233" w:rsidRDefault="00B75233">
            <w:pPr>
              <w:pStyle w:val="TableParagraph"/>
              <w:spacing w:before="1"/>
              <w:rPr>
                <w:sz w:val="15"/>
              </w:rPr>
            </w:pPr>
          </w:p>
          <w:p w:rsidR="00B75233" w:rsidRDefault="00153A98">
            <w:pPr>
              <w:pStyle w:val="TableParagraph"/>
              <w:ind w:left="36"/>
              <w:jc w:val="center"/>
              <w:rPr>
                <w:sz w:val="18"/>
              </w:rPr>
            </w:pPr>
            <w:r>
              <w:rPr>
                <w:sz w:val="18"/>
              </w:rPr>
              <w:t>4</w:t>
            </w:r>
          </w:p>
        </w:tc>
        <w:tc>
          <w:tcPr>
            <w:tcW w:w="1466" w:type="dxa"/>
          </w:tcPr>
          <w:p w:rsidR="00B75233" w:rsidRDefault="00B75233">
            <w:pPr>
              <w:pStyle w:val="TableParagraph"/>
              <w:spacing w:before="1"/>
              <w:rPr>
                <w:sz w:val="15"/>
              </w:rPr>
            </w:pPr>
          </w:p>
          <w:p w:rsidR="00B75233" w:rsidRDefault="00153A98">
            <w:pPr>
              <w:pStyle w:val="TableParagraph"/>
              <w:ind w:left="35"/>
              <w:jc w:val="center"/>
              <w:rPr>
                <w:sz w:val="18"/>
              </w:rPr>
            </w:pPr>
            <w:r>
              <w:rPr>
                <w:sz w:val="18"/>
              </w:rPr>
              <w:t>9</w:t>
            </w:r>
          </w:p>
        </w:tc>
      </w:tr>
      <w:tr w:rsidR="00B75233">
        <w:trPr>
          <w:trHeight w:val="594"/>
        </w:trPr>
        <w:tc>
          <w:tcPr>
            <w:tcW w:w="782" w:type="dxa"/>
            <w:vMerge/>
            <w:tcBorders>
              <w:top w:val="nil"/>
            </w:tcBorders>
          </w:tcPr>
          <w:p w:rsidR="00B75233" w:rsidRDefault="00B75233">
            <w:pPr>
              <w:rPr>
                <w:sz w:val="2"/>
                <w:szCs w:val="2"/>
              </w:rPr>
            </w:pPr>
          </w:p>
        </w:tc>
        <w:tc>
          <w:tcPr>
            <w:tcW w:w="808" w:type="dxa"/>
            <w:vMerge/>
            <w:tcBorders>
              <w:top w:val="nil"/>
            </w:tcBorders>
          </w:tcPr>
          <w:p w:rsidR="00B75233" w:rsidRDefault="00B75233">
            <w:pPr>
              <w:rPr>
                <w:sz w:val="2"/>
                <w:szCs w:val="2"/>
              </w:rPr>
            </w:pPr>
          </w:p>
        </w:tc>
        <w:tc>
          <w:tcPr>
            <w:tcW w:w="1005" w:type="dxa"/>
            <w:gridSpan w:val="2"/>
            <w:vMerge w:val="restart"/>
          </w:tcPr>
          <w:p w:rsidR="00B75233" w:rsidRDefault="00B75233">
            <w:pPr>
              <w:pStyle w:val="TableParagraph"/>
              <w:rPr>
                <w:sz w:val="18"/>
              </w:rPr>
            </w:pPr>
          </w:p>
          <w:p w:rsidR="00B75233" w:rsidRDefault="00153A98">
            <w:pPr>
              <w:pStyle w:val="TableParagraph"/>
              <w:spacing w:before="157" w:line="227" w:lineRule="exact"/>
              <w:ind w:left="151"/>
              <w:rPr>
                <w:sz w:val="18"/>
              </w:rPr>
            </w:pPr>
            <w:r>
              <w:rPr>
                <w:spacing w:val="-1"/>
                <w:sz w:val="18"/>
              </w:rPr>
              <w:t>质量指标</w:t>
            </w:r>
          </w:p>
          <w:p w:rsidR="00B75233" w:rsidRDefault="00153A98">
            <w:pPr>
              <w:pStyle w:val="TableParagraph"/>
              <w:spacing w:line="227" w:lineRule="exact"/>
              <w:ind w:left="149"/>
              <w:rPr>
                <w:sz w:val="18"/>
              </w:rPr>
            </w:pPr>
            <w:r>
              <w:rPr>
                <w:spacing w:val="-1"/>
                <w:sz w:val="18"/>
              </w:rPr>
              <w:t>（15</w:t>
            </w:r>
            <w:r>
              <w:rPr>
                <w:sz w:val="18"/>
              </w:rPr>
              <w:t>分）</w:t>
            </w:r>
          </w:p>
        </w:tc>
        <w:tc>
          <w:tcPr>
            <w:tcW w:w="3379" w:type="dxa"/>
            <w:gridSpan w:val="2"/>
          </w:tcPr>
          <w:p w:rsidR="00B75233" w:rsidRDefault="00153A98">
            <w:pPr>
              <w:pStyle w:val="TableParagraph"/>
              <w:spacing w:before="86" w:line="232" w:lineRule="auto"/>
              <w:ind w:left="1518" w:right="18" w:hanging="1436"/>
              <w:rPr>
                <w:sz w:val="18"/>
              </w:rPr>
            </w:pPr>
            <w:r>
              <w:rPr>
                <w:sz w:val="18"/>
              </w:rPr>
              <w:t>强化党员的党性意识，提高思想觉悟(7.5 分）</w:t>
            </w:r>
          </w:p>
        </w:tc>
        <w:tc>
          <w:tcPr>
            <w:tcW w:w="1639" w:type="dxa"/>
          </w:tcPr>
          <w:p w:rsidR="00B75233" w:rsidRDefault="00B75233">
            <w:pPr>
              <w:pStyle w:val="TableParagraph"/>
              <w:spacing w:before="1"/>
              <w:rPr>
                <w:sz w:val="15"/>
              </w:rPr>
            </w:pPr>
          </w:p>
          <w:p w:rsidR="00B75233" w:rsidRDefault="00153A98">
            <w:pPr>
              <w:pStyle w:val="TableParagraph"/>
              <w:ind w:left="129" w:right="96"/>
              <w:jc w:val="center"/>
              <w:rPr>
                <w:sz w:val="18"/>
              </w:rPr>
            </w:pPr>
            <w:r>
              <w:rPr>
                <w:sz w:val="18"/>
              </w:rPr>
              <w:t>≥95%</w:t>
            </w:r>
          </w:p>
        </w:tc>
        <w:tc>
          <w:tcPr>
            <w:tcW w:w="1478" w:type="dxa"/>
          </w:tcPr>
          <w:p w:rsidR="00B75233" w:rsidRDefault="00B75233">
            <w:pPr>
              <w:pStyle w:val="TableParagraph"/>
              <w:spacing w:before="1"/>
              <w:rPr>
                <w:sz w:val="15"/>
              </w:rPr>
            </w:pPr>
          </w:p>
          <w:p w:rsidR="00B75233" w:rsidRDefault="00153A98">
            <w:pPr>
              <w:pStyle w:val="TableParagraph"/>
              <w:ind w:left="96" w:right="60"/>
              <w:jc w:val="center"/>
              <w:rPr>
                <w:sz w:val="18"/>
              </w:rPr>
            </w:pPr>
            <w:r>
              <w:rPr>
                <w:sz w:val="18"/>
              </w:rPr>
              <w:t>≥95%</w:t>
            </w:r>
          </w:p>
        </w:tc>
        <w:tc>
          <w:tcPr>
            <w:tcW w:w="1466" w:type="dxa"/>
          </w:tcPr>
          <w:p w:rsidR="00B75233" w:rsidRDefault="00B75233">
            <w:pPr>
              <w:pStyle w:val="TableParagraph"/>
              <w:spacing w:before="1"/>
              <w:rPr>
                <w:sz w:val="15"/>
              </w:rPr>
            </w:pPr>
          </w:p>
          <w:p w:rsidR="00B75233" w:rsidRDefault="00153A98">
            <w:pPr>
              <w:pStyle w:val="TableParagraph"/>
              <w:ind w:left="44" w:right="9"/>
              <w:jc w:val="center"/>
              <w:rPr>
                <w:sz w:val="18"/>
              </w:rPr>
            </w:pPr>
            <w:r>
              <w:rPr>
                <w:sz w:val="18"/>
              </w:rPr>
              <w:t>7.5</w:t>
            </w:r>
          </w:p>
        </w:tc>
      </w:tr>
      <w:tr w:rsidR="00B75233">
        <w:trPr>
          <w:trHeight w:val="594"/>
        </w:trPr>
        <w:tc>
          <w:tcPr>
            <w:tcW w:w="782" w:type="dxa"/>
            <w:vMerge/>
            <w:tcBorders>
              <w:top w:val="nil"/>
            </w:tcBorders>
          </w:tcPr>
          <w:p w:rsidR="00B75233" w:rsidRDefault="00B75233">
            <w:pPr>
              <w:rPr>
                <w:sz w:val="2"/>
                <w:szCs w:val="2"/>
              </w:rPr>
            </w:pPr>
          </w:p>
        </w:tc>
        <w:tc>
          <w:tcPr>
            <w:tcW w:w="808" w:type="dxa"/>
            <w:vMerge/>
            <w:tcBorders>
              <w:top w:val="nil"/>
            </w:tcBorders>
          </w:tcPr>
          <w:p w:rsidR="00B75233" w:rsidRDefault="00B75233">
            <w:pPr>
              <w:rPr>
                <w:sz w:val="2"/>
                <w:szCs w:val="2"/>
              </w:rPr>
            </w:pPr>
          </w:p>
        </w:tc>
        <w:tc>
          <w:tcPr>
            <w:tcW w:w="1005" w:type="dxa"/>
            <w:gridSpan w:val="2"/>
            <w:vMerge/>
            <w:tcBorders>
              <w:top w:val="nil"/>
            </w:tcBorders>
          </w:tcPr>
          <w:p w:rsidR="00B75233" w:rsidRDefault="00B75233">
            <w:pPr>
              <w:rPr>
                <w:sz w:val="2"/>
                <w:szCs w:val="2"/>
              </w:rPr>
            </w:pPr>
          </w:p>
        </w:tc>
        <w:tc>
          <w:tcPr>
            <w:tcW w:w="3379" w:type="dxa"/>
            <w:gridSpan w:val="2"/>
          </w:tcPr>
          <w:p w:rsidR="00B75233" w:rsidRDefault="00153A98">
            <w:pPr>
              <w:pStyle w:val="TableParagraph"/>
              <w:spacing w:before="86" w:line="232" w:lineRule="auto"/>
              <w:ind w:left="1335" w:right="90" w:hanging="1160"/>
              <w:rPr>
                <w:sz w:val="18"/>
              </w:rPr>
            </w:pPr>
            <w:r>
              <w:rPr>
                <w:sz w:val="18"/>
              </w:rPr>
              <w:t>通过党建活动，提高党员的工作责任心(7.5分）</w:t>
            </w:r>
          </w:p>
        </w:tc>
        <w:tc>
          <w:tcPr>
            <w:tcW w:w="1639" w:type="dxa"/>
          </w:tcPr>
          <w:p w:rsidR="00B75233" w:rsidRDefault="00B75233">
            <w:pPr>
              <w:pStyle w:val="TableParagraph"/>
              <w:spacing w:before="1"/>
              <w:rPr>
                <w:sz w:val="15"/>
              </w:rPr>
            </w:pPr>
          </w:p>
          <w:p w:rsidR="00B75233" w:rsidRDefault="00153A98">
            <w:pPr>
              <w:pStyle w:val="TableParagraph"/>
              <w:spacing w:before="1"/>
              <w:ind w:left="129" w:right="96"/>
              <w:jc w:val="center"/>
              <w:rPr>
                <w:sz w:val="18"/>
              </w:rPr>
            </w:pPr>
            <w:r>
              <w:rPr>
                <w:sz w:val="18"/>
              </w:rPr>
              <w:t>≥95%</w:t>
            </w:r>
          </w:p>
        </w:tc>
        <w:tc>
          <w:tcPr>
            <w:tcW w:w="1478" w:type="dxa"/>
          </w:tcPr>
          <w:p w:rsidR="00B75233" w:rsidRDefault="00B75233">
            <w:pPr>
              <w:pStyle w:val="TableParagraph"/>
              <w:spacing w:before="1"/>
              <w:rPr>
                <w:sz w:val="15"/>
              </w:rPr>
            </w:pPr>
          </w:p>
          <w:p w:rsidR="00B75233" w:rsidRDefault="00153A98">
            <w:pPr>
              <w:pStyle w:val="TableParagraph"/>
              <w:spacing w:before="1"/>
              <w:ind w:left="96" w:right="60"/>
              <w:jc w:val="center"/>
              <w:rPr>
                <w:sz w:val="18"/>
              </w:rPr>
            </w:pPr>
            <w:r>
              <w:rPr>
                <w:sz w:val="18"/>
              </w:rPr>
              <w:t>≥95%</w:t>
            </w:r>
          </w:p>
        </w:tc>
        <w:tc>
          <w:tcPr>
            <w:tcW w:w="1466" w:type="dxa"/>
          </w:tcPr>
          <w:p w:rsidR="00B75233" w:rsidRDefault="00B75233">
            <w:pPr>
              <w:pStyle w:val="TableParagraph"/>
              <w:spacing w:before="1"/>
              <w:rPr>
                <w:sz w:val="15"/>
              </w:rPr>
            </w:pPr>
          </w:p>
          <w:p w:rsidR="00B75233" w:rsidRDefault="00153A98">
            <w:pPr>
              <w:pStyle w:val="TableParagraph"/>
              <w:spacing w:before="1"/>
              <w:ind w:left="44" w:right="9"/>
              <w:jc w:val="center"/>
              <w:rPr>
                <w:sz w:val="18"/>
              </w:rPr>
            </w:pPr>
            <w:r>
              <w:rPr>
                <w:sz w:val="18"/>
              </w:rPr>
              <w:t>7.5</w:t>
            </w:r>
          </w:p>
        </w:tc>
      </w:tr>
      <w:tr w:rsidR="00B75233">
        <w:trPr>
          <w:trHeight w:val="901"/>
        </w:trPr>
        <w:tc>
          <w:tcPr>
            <w:tcW w:w="782" w:type="dxa"/>
            <w:vMerge/>
            <w:tcBorders>
              <w:top w:val="nil"/>
            </w:tcBorders>
          </w:tcPr>
          <w:p w:rsidR="00B75233" w:rsidRDefault="00B75233">
            <w:pPr>
              <w:rPr>
                <w:sz w:val="2"/>
                <w:szCs w:val="2"/>
              </w:rPr>
            </w:pPr>
          </w:p>
        </w:tc>
        <w:tc>
          <w:tcPr>
            <w:tcW w:w="808" w:type="dxa"/>
          </w:tcPr>
          <w:p w:rsidR="00B75233" w:rsidRDefault="00153A98">
            <w:pPr>
              <w:pStyle w:val="TableParagraph"/>
              <w:spacing w:before="129" w:line="232" w:lineRule="auto"/>
              <w:ind w:left="321" w:right="16" w:hanging="270"/>
              <w:rPr>
                <w:sz w:val="18"/>
              </w:rPr>
            </w:pPr>
            <w:r>
              <w:rPr>
                <w:sz w:val="18"/>
              </w:rPr>
              <w:t>满意度指标</w:t>
            </w:r>
          </w:p>
          <w:p w:rsidR="00B75233" w:rsidRDefault="00153A98">
            <w:pPr>
              <w:pStyle w:val="TableParagraph"/>
              <w:spacing w:line="224" w:lineRule="exact"/>
              <w:ind w:left="52"/>
              <w:rPr>
                <w:sz w:val="18"/>
              </w:rPr>
            </w:pPr>
            <w:r>
              <w:rPr>
                <w:sz w:val="18"/>
              </w:rPr>
              <w:t>（20分）</w:t>
            </w:r>
          </w:p>
        </w:tc>
        <w:tc>
          <w:tcPr>
            <w:tcW w:w="1005" w:type="dxa"/>
            <w:gridSpan w:val="2"/>
          </w:tcPr>
          <w:p w:rsidR="00B75233" w:rsidRDefault="00153A98">
            <w:pPr>
              <w:pStyle w:val="TableParagraph"/>
              <w:spacing w:before="129" w:line="232" w:lineRule="auto"/>
              <w:ind w:left="60" w:right="25" w:firstLine="90"/>
              <w:rPr>
                <w:sz w:val="18"/>
              </w:rPr>
            </w:pPr>
            <w:r>
              <w:rPr>
                <w:sz w:val="18"/>
              </w:rPr>
              <w:t>服务对象</w:t>
            </w:r>
            <w:r>
              <w:rPr>
                <w:spacing w:val="-4"/>
                <w:sz w:val="18"/>
              </w:rPr>
              <w:t>满意度指标</w:t>
            </w:r>
          </w:p>
          <w:p w:rsidR="00B75233" w:rsidRDefault="00153A98">
            <w:pPr>
              <w:pStyle w:val="TableParagraph"/>
              <w:spacing w:line="224" w:lineRule="exact"/>
              <w:ind w:left="149"/>
              <w:rPr>
                <w:sz w:val="18"/>
              </w:rPr>
            </w:pPr>
            <w:r>
              <w:rPr>
                <w:spacing w:val="-1"/>
                <w:sz w:val="18"/>
              </w:rPr>
              <w:t>（20</w:t>
            </w:r>
            <w:r>
              <w:rPr>
                <w:sz w:val="18"/>
              </w:rPr>
              <w:t>分）</w:t>
            </w:r>
          </w:p>
        </w:tc>
        <w:tc>
          <w:tcPr>
            <w:tcW w:w="3379" w:type="dxa"/>
            <w:gridSpan w:val="2"/>
          </w:tcPr>
          <w:p w:rsidR="00B75233" w:rsidRDefault="00B75233">
            <w:pPr>
              <w:pStyle w:val="TableParagraph"/>
              <w:rPr>
                <w:sz w:val="18"/>
              </w:rPr>
            </w:pPr>
          </w:p>
          <w:p w:rsidR="00B75233" w:rsidRDefault="00153A98">
            <w:pPr>
              <w:pStyle w:val="TableParagraph"/>
              <w:spacing w:before="116"/>
              <w:ind w:left="711"/>
              <w:rPr>
                <w:sz w:val="18"/>
              </w:rPr>
            </w:pPr>
            <w:r>
              <w:rPr>
                <w:sz w:val="18"/>
              </w:rPr>
              <w:t>全体党员满意度（20分）</w:t>
            </w:r>
          </w:p>
        </w:tc>
        <w:tc>
          <w:tcPr>
            <w:tcW w:w="1639" w:type="dxa"/>
          </w:tcPr>
          <w:p w:rsidR="00B75233" w:rsidRDefault="00B75233">
            <w:pPr>
              <w:pStyle w:val="TableParagraph"/>
              <w:rPr>
                <w:sz w:val="18"/>
              </w:rPr>
            </w:pPr>
          </w:p>
          <w:p w:rsidR="00B75233" w:rsidRDefault="00153A98">
            <w:pPr>
              <w:pStyle w:val="TableParagraph"/>
              <w:spacing w:before="116"/>
              <w:ind w:left="129" w:right="96"/>
              <w:jc w:val="center"/>
              <w:rPr>
                <w:sz w:val="18"/>
              </w:rPr>
            </w:pPr>
            <w:r>
              <w:rPr>
                <w:sz w:val="18"/>
              </w:rPr>
              <w:t>≥95%</w:t>
            </w:r>
          </w:p>
        </w:tc>
        <w:tc>
          <w:tcPr>
            <w:tcW w:w="1478" w:type="dxa"/>
          </w:tcPr>
          <w:p w:rsidR="00B75233" w:rsidRDefault="00B75233">
            <w:pPr>
              <w:pStyle w:val="TableParagraph"/>
              <w:rPr>
                <w:sz w:val="18"/>
              </w:rPr>
            </w:pPr>
          </w:p>
          <w:p w:rsidR="00B75233" w:rsidRDefault="00153A98">
            <w:pPr>
              <w:pStyle w:val="TableParagraph"/>
              <w:spacing w:before="116"/>
              <w:ind w:left="96" w:right="60"/>
              <w:jc w:val="center"/>
              <w:rPr>
                <w:sz w:val="18"/>
              </w:rPr>
            </w:pPr>
            <w:r>
              <w:rPr>
                <w:sz w:val="18"/>
              </w:rPr>
              <w:t>≥95%</w:t>
            </w:r>
          </w:p>
        </w:tc>
        <w:tc>
          <w:tcPr>
            <w:tcW w:w="1466" w:type="dxa"/>
          </w:tcPr>
          <w:p w:rsidR="00B75233" w:rsidRDefault="00B75233">
            <w:pPr>
              <w:pStyle w:val="TableParagraph"/>
              <w:rPr>
                <w:sz w:val="18"/>
              </w:rPr>
            </w:pPr>
          </w:p>
          <w:p w:rsidR="00B75233" w:rsidRDefault="00153A98">
            <w:pPr>
              <w:pStyle w:val="TableParagraph"/>
              <w:spacing w:before="116"/>
              <w:ind w:left="43" w:right="9"/>
              <w:jc w:val="center"/>
              <w:rPr>
                <w:sz w:val="18"/>
              </w:rPr>
            </w:pPr>
            <w:r>
              <w:rPr>
                <w:sz w:val="18"/>
              </w:rPr>
              <w:t>20</w:t>
            </w:r>
          </w:p>
        </w:tc>
      </w:tr>
      <w:tr w:rsidR="00B75233" w:rsidTr="00153A98">
        <w:trPr>
          <w:trHeight w:val="683"/>
        </w:trPr>
        <w:tc>
          <w:tcPr>
            <w:tcW w:w="1602" w:type="dxa"/>
            <w:gridSpan w:val="3"/>
          </w:tcPr>
          <w:p w:rsidR="00B75233" w:rsidRDefault="00B75233">
            <w:pPr>
              <w:pStyle w:val="TableParagraph"/>
              <w:spacing w:before="5"/>
              <w:rPr>
                <w:sz w:val="18"/>
              </w:rPr>
            </w:pPr>
          </w:p>
          <w:p w:rsidR="00B75233" w:rsidRDefault="00153A98">
            <w:pPr>
              <w:pStyle w:val="TableParagraph"/>
              <w:spacing w:before="1"/>
              <w:ind w:left="217"/>
              <w:rPr>
                <w:sz w:val="18"/>
              </w:rPr>
            </w:pPr>
            <w:r>
              <w:rPr>
                <w:sz w:val="18"/>
              </w:rPr>
              <w:t>总分</w:t>
            </w:r>
          </w:p>
        </w:tc>
        <w:tc>
          <w:tcPr>
            <w:tcW w:w="8955" w:type="dxa"/>
            <w:gridSpan w:val="6"/>
          </w:tcPr>
          <w:p w:rsidR="00B75233" w:rsidRDefault="00B75233">
            <w:pPr>
              <w:pStyle w:val="TableParagraph"/>
              <w:spacing w:before="5"/>
              <w:rPr>
                <w:sz w:val="18"/>
              </w:rPr>
            </w:pPr>
          </w:p>
          <w:p w:rsidR="00B75233" w:rsidRDefault="00153A98" w:rsidP="00153A98">
            <w:pPr>
              <w:pStyle w:val="TableParagraph"/>
              <w:spacing w:before="1"/>
              <w:ind w:right="4615"/>
              <w:jc w:val="center"/>
              <w:rPr>
                <w:sz w:val="18"/>
              </w:rPr>
            </w:pPr>
            <w:r>
              <w:rPr>
                <w:sz w:val="18"/>
              </w:rPr>
              <w:t>84.78</w:t>
            </w:r>
          </w:p>
        </w:tc>
      </w:tr>
      <w:tr w:rsidR="00B75233" w:rsidTr="00153A98">
        <w:trPr>
          <w:trHeight w:val="968"/>
        </w:trPr>
        <w:tc>
          <w:tcPr>
            <w:tcW w:w="1602" w:type="dxa"/>
            <w:gridSpan w:val="3"/>
            <w:vAlign w:val="center"/>
          </w:tcPr>
          <w:p w:rsidR="00B75233" w:rsidRDefault="00153A98" w:rsidP="00153A98">
            <w:pPr>
              <w:pStyle w:val="TableParagraph"/>
              <w:spacing w:before="54" w:line="230" w:lineRule="auto"/>
              <w:ind w:left="38" w:right="4"/>
              <w:jc w:val="center"/>
              <w:rPr>
                <w:sz w:val="18"/>
              </w:rPr>
            </w:pPr>
            <w:r>
              <w:rPr>
                <w:sz w:val="18"/>
              </w:rPr>
              <w:t>偏差大或目标未完成原因分析</w:t>
            </w:r>
          </w:p>
        </w:tc>
        <w:tc>
          <w:tcPr>
            <w:tcW w:w="8955" w:type="dxa"/>
            <w:gridSpan w:val="6"/>
          </w:tcPr>
          <w:p w:rsidR="00153A98" w:rsidRDefault="00153A98" w:rsidP="00153A98">
            <w:pPr>
              <w:pStyle w:val="TableParagraph"/>
              <w:spacing w:line="232" w:lineRule="auto"/>
              <w:ind w:right="67"/>
              <w:rPr>
                <w:sz w:val="18"/>
              </w:rPr>
            </w:pPr>
          </w:p>
          <w:p w:rsidR="00B75233" w:rsidRDefault="00153A98" w:rsidP="00153A98">
            <w:pPr>
              <w:pStyle w:val="TableParagraph"/>
              <w:spacing w:line="232" w:lineRule="auto"/>
              <w:ind w:right="67"/>
              <w:rPr>
                <w:sz w:val="18"/>
              </w:rPr>
            </w:pPr>
            <w:r>
              <w:rPr>
                <w:sz w:val="18"/>
              </w:rPr>
              <w:t>2020年度项目绩效目标完成偏差较大，主要原因是因为突如其来的一场疫情，导致许多活动无法正常开展，因疫情实际情况上级部门为广大人民群众的健康安全考虑，建议少外出、不开展人员聚集活动。</w:t>
            </w:r>
          </w:p>
        </w:tc>
      </w:tr>
      <w:tr w:rsidR="00B75233" w:rsidTr="00153A98">
        <w:trPr>
          <w:trHeight w:val="1060"/>
        </w:trPr>
        <w:tc>
          <w:tcPr>
            <w:tcW w:w="1602" w:type="dxa"/>
            <w:gridSpan w:val="3"/>
            <w:vAlign w:val="center"/>
          </w:tcPr>
          <w:p w:rsidR="00B75233" w:rsidRDefault="00153A98" w:rsidP="00153A98">
            <w:pPr>
              <w:pStyle w:val="TableParagraph"/>
              <w:spacing w:line="232" w:lineRule="auto"/>
              <w:ind w:right="4"/>
              <w:jc w:val="center"/>
              <w:rPr>
                <w:sz w:val="18"/>
              </w:rPr>
            </w:pPr>
            <w:r>
              <w:rPr>
                <w:sz w:val="18"/>
              </w:rPr>
              <w:t>改进措施及结果应用方案</w:t>
            </w:r>
          </w:p>
        </w:tc>
        <w:tc>
          <w:tcPr>
            <w:tcW w:w="8955" w:type="dxa"/>
            <w:gridSpan w:val="6"/>
          </w:tcPr>
          <w:p w:rsidR="00153A98" w:rsidRDefault="00153A98" w:rsidP="00153A98">
            <w:pPr>
              <w:pStyle w:val="TableParagraph"/>
              <w:spacing w:line="230" w:lineRule="auto"/>
              <w:ind w:right="77"/>
              <w:rPr>
                <w:sz w:val="18"/>
              </w:rPr>
            </w:pPr>
          </w:p>
          <w:p w:rsidR="00B75233" w:rsidRDefault="00153A98" w:rsidP="00153A98">
            <w:pPr>
              <w:pStyle w:val="TableParagraph"/>
              <w:spacing w:line="230" w:lineRule="auto"/>
              <w:ind w:right="77"/>
              <w:rPr>
                <w:sz w:val="18"/>
              </w:rPr>
            </w:pPr>
            <w:r>
              <w:rPr>
                <w:sz w:val="18"/>
              </w:rPr>
              <w:t>2021年，将继续申报未完成的各项党员教育、培训活动，视疫情情况，择期开展。提前了解经费预算支出情况，结合本年度经费支出进度，充分考虑明年的各项活动支出而定。</w:t>
            </w:r>
          </w:p>
        </w:tc>
      </w:tr>
      <w:tr w:rsidR="00153A98" w:rsidTr="00153A98">
        <w:trPr>
          <w:trHeight w:val="1060"/>
        </w:trPr>
        <w:tc>
          <w:tcPr>
            <w:tcW w:w="1602" w:type="dxa"/>
            <w:gridSpan w:val="3"/>
            <w:vAlign w:val="center"/>
          </w:tcPr>
          <w:p w:rsidR="00153A98" w:rsidRDefault="00153A98" w:rsidP="00153A98">
            <w:pPr>
              <w:pStyle w:val="TableParagraph"/>
              <w:spacing w:before="3"/>
              <w:jc w:val="center"/>
              <w:rPr>
                <w:sz w:val="16"/>
              </w:rPr>
            </w:pPr>
            <w:r>
              <w:rPr>
                <w:sz w:val="19"/>
              </w:rPr>
              <w:t>单位主要负责人签批意见</w:t>
            </w:r>
          </w:p>
        </w:tc>
        <w:tc>
          <w:tcPr>
            <w:tcW w:w="8955" w:type="dxa"/>
            <w:gridSpan w:val="6"/>
          </w:tcPr>
          <w:p w:rsidR="00153A98" w:rsidRDefault="00153A98">
            <w:pPr>
              <w:pStyle w:val="TableParagraph"/>
              <w:spacing w:before="2"/>
              <w:rPr>
                <w:sz w:val="25"/>
              </w:rPr>
            </w:pPr>
          </w:p>
        </w:tc>
      </w:tr>
    </w:tbl>
    <w:p w:rsidR="00B75233" w:rsidRDefault="00B75233" w:rsidP="00153A98">
      <w:pPr>
        <w:pStyle w:val="a4"/>
        <w:tabs>
          <w:tab w:val="left" w:pos="1194"/>
        </w:tabs>
        <w:spacing w:before="135"/>
        <w:ind w:left="1193" w:firstLine="0"/>
        <w:rPr>
          <w:sz w:val="16"/>
        </w:rPr>
        <w:sectPr w:rsidR="00B75233">
          <w:footerReference w:type="default" r:id="rId9"/>
          <w:type w:val="continuous"/>
          <w:pgSz w:w="11910" w:h="16840"/>
          <w:pgMar w:top="640" w:right="0" w:bottom="1420" w:left="140" w:header="720" w:footer="1239" w:gutter="0"/>
          <w:cols w:space="720"/>
        </w:sectPr>
      </w:pPr>
    </w:p>
    <w:p w:rsidR="00B75233" w:rsidRDefault="00153A98">
      <w:pPr>
        <w:pStyle w:val="3"/>
        <w:ind w:left="1023"/>
        <w:jc w:val="left"/>
      </w:pPr>
      <w:r>
        <w:lastRenderedPageBreak/>
        <w:t>2020</w:t>
      </w:r>
      <w:r w:rsidR="003D122F">
        <w:t>年度东西湖区住房</w:t>
      </w:r>
      <w:r w:rsidR="003D122F">
        <w:rPr>
          <w:rFonts w:hint="eastAsia"/>
        </w:rPr>
        <w:t>和</w:t>
      </w:r>
      <w:r>
        <w:t>城乡建设局消防审验技术服务费项目绩效目标自评表</w:t>
      </w:r>
    </w:p>
    <w:p w:rsidR="00B75233" w:rsidRDefault="00153A98">
      <w:pPr>
        <w:pStyle w:val="7"/>
        <w:tabs>
          <w:tab w:val="left" w:pos="7557"/>
        </w:tabs>
        <w:spacing w:before="96"/>
        <w:ind w:left="807"/>
      </w:pPr>
      <w:r>
        <w:rPr>
          <w:noProof/>
          <w:lang w:val="en-US" w:bidi="ar-SA"/>
        </w:rPr>
        <mc:AlternateContent>
          <mc:Choice Requires="wps">
            <w:drawing>
              <wp:anchor distT="0" distB="0" distL="114300" distR="114300" simplePos="0" relativeHeight="251661312" behindDoc="1" locked="0" layoutInCell="1" allowOverlap="1">
                <wp:simplePos x="0" y="0"/>
                <wp:positionH relativeFrom="page">
                  <wp:posOffset>757555</wp:posOffset>
                </wp:positionH>
                <wp:positionV relativeFrom="paragraph">
                  <wp:posOffset>4235450</wp:posOffset>
                </wp:positionV>
                <wp:extent cx="139700" cy="1397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139700" cy="139700"/>
                        </a:xfrm>
                        <a:prstGeom prst="rect">
                          <a:avLst/>
                        </a:prstGeom>
                        <a:noFill/>
                        <a:ln>
                          <a:noFill/>
                        </a:ln>
                      </wps:spPr>
                      <wps:txbx>
                        <w:txbxContent>
                          <w:p w:rsidR="00153A98" w:rsidRDefault="00153A98">
                            <w:pPr>
                              <w:spacing w:line="220" w:lineRule="exact"/>
                              <w:ind w:left="20"/>
                              <w:rPr>
                                <w:sz w:val="18"/>
                              </w:rPr>
                            </w:pPr>
                            <w:r>
                              <w:rPr>
                                <w:sz w:val="18"/>
                              </w:rPr>
                              <w:t>（</w:t>
                            </w:r>
                          </w:p>
                        </w:txbxContent>
                      </wps:txbx>
                      <wps:bodyPr vert="vert" lIns="0" tIns="0" rIns="0" bIns="0" upright="1"/>
                    </wps:wsp>
                  </a:graphicData>
                </a:graphic>
              </wp:anchor>
            </w:drawing>
          </mc:Choice>
          <mc:Fallback>
            <w:pict>
              <v:shape id="文本框 4" o:spid="_x0000_s1028" type="#_x0000_t202" style="position:absolute;left:0;text-align:left;margin-left:59.65pt;margin-top:333.5pt;width:11pt;height:11pt;z-index:-25165516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" filled="f" stroked="f">
                <v:textbox style="layout-flow:vertical" inset="0,0,0,0">
                  <w:txbxContent>
                    <w:p w:rsidR="00153A98" w:rsidRDefault="00153A98">
                      <w:pPr>
                        <w:spacing w:line="220" w:lineRule="exact"/>
                        <w:ind w:left="20"/>
                        <w:rPr>
                          <w:sz w:val="18"/>
                        </w:rPr>
                      </w:pPr>
                      <w:r>
                        <w:rPr>
                          <w:sz w:val="18"/>
                        </w:rPr>
                        <w:t>（</w:t>
                      </w:r>
                    </w:p>
                  </w:txbxContent>
                </v:textbox>
                <w10:wrap anchorx="page"/>
              </v:shape>
            </w:pict>
          </mc:Fallback>
        </mc:AlternateContent>
      </w:r>
      <w:r>
        <w:t>单位名称：武汉市东西湖区住房和城乡建设局</w:t>
      </w:r>
      <w:r>
        <w:tab/>
        <w:t>填报日期：</w:t>
      </w:r>
    </w:p>
    <w:p w:rsidR="00B75233" w:rsidRDefault="00B75233">
      <w:pPr>
        <w:pStyle w:val="a3"/>
        <w:spacing w:before="6"/>
        <w:rPr>
          <w:sz w:val="8"/>
        </w:rPr>
      </w:pPr>
    </w:p>
    <w:tbl>
      <w:tblPr>
        <w:tblW w:w="0" w:type="auto"/>
        <w:tblInd w:w="7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82"/>
        <w:gridCol w:w="808"/>
        <w:gridCol w:w="1005"/>
        <w:gridCol w:w="1639"/>
        <w:gridCol w:w="1526"/>
        <w:gridCol w:w="1639"/>
        <w:gridCol w:w="1478"/>
        <w:gridCol w:w="1466"/>
      </w:tblGrid>
      <w:tr w:rsidR="00B75233">
        <w:trPr>
          <w:trHeight w:val="450"/>
        </w:trPr>
        <w:tc>
          <w:tcPr>
            <w:tcW w:w="2595" w:type="dxa"/>
            <w:gridSpan w:val="3"/>
          </w:tcPr>
          <w:p w:rsidR="00B75233" w:rsidRDefault="00153A98">
            <w:pPr>
              <w:pStyle w:val="TableParagraph"/>
              <w:spacing w:before="121"/>
              <w:ind w:left="923" w:right="891"/>
              <w:jc w:val="center"/>
              <w:rPr>
                <w:sz w:val="18"/>
              </w:rPr>
            </w:pPr>
            <w:r>
              <w:rPr>
                <w:sz w:val="18"/>
              </w:rPr>
              <w:t>项目名称</w:t>
            </w:r>
          </w:p>
        </w:tc>
        <w:tc>
          <w:tcPr>
            <w:tcW w:w="7748" w:type="dxa"/>
            <w:gridSpan w:val="5"/>
          </w:tcPr>
          <w:p w:rsidR="00B75233" w:rsidRDefault="00153A98" w:rsidP="003D122F">
            <w:pPr>
              <w:pStyle w:val="TableParagraph"/>
              <w:spacing w:before="121"/>
              <w:ind w:left="1974" w:right="1934"/>
              <w:jc w:val="center"/>
              <w:rPr>
                <w:sz w:val="18"/>
              </w:rPr>
            </w:pPr>
            <w:r>
              <w:rPr>
                <w:sz w:val="18"/>
              </w:rPr>
              <w:t>东西湖区住房</w:t>
            </w:r>
            <w:r w:rsidR="003D122F">
              <w:rPr>
                <w:rFonts w:hint="eastAsia"/>
                <w:sz w:val="18"/>
              </w:rPr>
              <w:t>和</w:t>
            </w:r>
            <w:bookmarkStart w:id="0" w:name="_GoBack"/>
            <w:bookmarkEnd w:id="0"/>
            <w:r>
              <w:rPr>
                <w:sz w:val="18"/>
              </w:rPr>
              <w:t>城乡建设局消防审验技术服务费</w:t>
            </w:r>
          </w:p>
        </w:tc>
      </w:tr>
      <w:tr w:rsidR="00B75233">
        <w:trPr>
          <w:trHeight w:val="450"/>
        </w:trPr>
        <w:tc>
          <w:tcPr>
            <w:tcW w:w="2595" w:type="dxa"/>
            <w:gridSpan w:val="3"/>
          </w:tcPr>
          <w:p w:rsidR="00B75233" w:rsidRDefault="00153A98">
            <w:pPr>
              <w:pStyle w:val="TableParagraph"/>
              <w:spacing w:before="122"/>
              <w:ind w:left="923" w:right="891"/>
              <w:jc w:val="center"/>
              <w:rPr>
                <w:sz w:val="18"/>
              </w:rPr>
            </w:pPr>
            <w:r>
              <w:rPr>
                <w:sz w:val="18"/>
              </w:rPr>
              <w:t>主管部门</w:t>
            </w:r>
          </w:p>
        </w:tc>
        <w:tc>
          <w:tcPr>
            <w:tcW w:w="3165" w:type="dxa"/>
            <w:gridSpan w:val="2"/>
          </w:tcPr>
          <w:p w:rsidR="00B75233" w:rsidRDefault="00153A98">
            <w:pPr>
              <w:pStyle w:val="TableParagraph"/>
              <w:spacing w:before="122"/>
              <w:ind w:left="248"/>
              <w:rPr>
                <w:sz w:val="18"/>
              </w:rPr>
            </w:pPr>
            <w:r>
              <w:rPr>
                <w:sz w:val="18"/>
              </w:rPr>
              <w:t>武汉市东西湖区住房和城乡建设局</w:t>
            </w:r>
          </w:p>
        </w:tc>
        <w:tc>
          <w:tcPr>
            <w:tcW w:w="1639" w:type="dxa"/>
          </w:tcPr>
          <w:p w:rsidR="00B75233" w:rsidRDefault="00153A98">
            <w:pPr>
              <w:pStyle w:val="TableParagraph"/>
              <w:spacing w:before="122"/>
              <w:ind w:left="132" w:right="96"/>
              <w:jc w:val="center"/>
              <w:rPr>
                <w:sz w:val="18"/>
              </w:rPr>
            </w:pPr>
            <w:r>
              <w:rPr>
                <w:sz w:val="18"/>
              </w:rPr>
              <w:t>项目实施单位</w:t>
            </w:r>
          </w:p>
        </w:tc>
        <w:tc>
          <w:tcPr>
            <w:tcW w:w="2944" w:type="dxa"/>
            <w:gridSpan w:val="2"/>
          </w:tcPr>
          <w:p w:rsidR="00B75233" w:rsidRDefault="00153A98">
            <w:pPr>
              <w:pStyle w:val="TableParagraph"/>
              <w:spacing w:before="122"/>
              <w:ind w:left="227"/>
              <w:rPr>
                <w:sz w:val="18"/>
              </w:rPr>
            </w:pPr>
            <w:r>
              <w:rPr>
                <w:sz w:val="18"/>
              </w:rPr>
              <w:t>东西湖区建设工程消防服务中心</w:t>
            </w:r>
          </w:p>
        </w:tc>
      </w:tr>
      <w:tr w:rsidR="00B75233">
        <w:trPr>
          <w:trHeight w:val="450"/>
        </w:trPr>
        <w:tc>
          <w:tcPr>
            <w:tcW w:w="2595" w:type="dxa"/>
            <w:gridSpan w:val="3"/>
          </w:tcPr>
          <w:p w:rsidR="00B75233" w:rsidRDefault="00153A98">
            <w:pPr>
              <w:pStyle w:val="TableParagraph"/>
              <w:spacing w:before="121"/>
              <w:ind w:left="923" w:right="891"/>
              <w:jc w:val="center"/>
              <w:rPr>
                <w:sz w:val="18"/>
              </w:rPr>
            </w:pPr>
            <w:r>
              <w:rPr>
                <w:sz w:val="18"/>
              </w:rPr>
              <w:t>项目类别</w:t>
            </w:r>
          </w:p>
        </w:tc>
        <w:tc>
          <w:tcPr>
            <w:tcW w:w="7748" w:type="dxa"/>
            <w:gridSpan w:val="5"/>
          </w:tcPr>
          <w:p w:rsidR="00B75233" w:rsidRDefault="00153A98">
            <w:pPr>
              <w:pStyle w:val="TableParagraph"/>
              <w:tabs>
                <w:tab w:val="left" w:pos="2086"/>
                <w:tab w:val="left" w:pos="3436"/>
              </w:tabs>
              <w:spacing w:before="121"/>
              <w:ind w:left="35"/>
              <w:rPr>
                <w:sz w:val="18"/>
              </w:rPr>
            </w:pPr>
            <w:r>
              <w:rPr>
                <w:sz w:val="18"/>
              </w:rPr>
              <w:t>1、部门预算项目</w:t>
            </w:r>
            <w:r>
              <w:rPr>
                <w:spacing w:val="86"/>
                <w:sz w:val="18"/>
              </w:rPr>
              <w:t xml:space="preserve"> </w:t>
            </w:r>
            <w:r>
              <w:rPr>
                <w:rFonts w:ascii="Wingdings" w:eastAsia="Wingdings" w:hAnsi="Wingdings"/>
                <w:position w:val="1"/>
                <w:sz w:val="18"/>
              </w:rPr>
              <w:t></w:t>
            </w:r>
            <w:r>
              <w:rPr>
                <w:rFonts w:ascii="Times New Roman" w:eastAsia="Times New Roman" w:hAnsi="Times New Roman"/>
                <w:position w:val="1"/>
                <w:sz w:val="18"/>
              </w:rPr>
              <w:tab/>
            </w:r>
            <w:r>
              <w:rPr>
                <w:sz w:val="18"/>
              </w:rPr>
              <w:t>2、区直专项</w:t>
            </w:r>
            <w:r>
              <w:rPr>
                <w:sz w:val="18"/>
              </w:rPr>
              <w:tab/>
              <w:t>口</w:t>
            </w:r>
          </w:p>
        </w:tc>
      </w:tr>
      <w:tr w:rsidR="00B75233">
        <w:trPr>
          <w:trHeight w:val="450"/>
        </w:trPr>
        <w:tc>
          <w:tcPr>
            <w:tcW w:w="2595" w:type="dxa"/>
            <w:gridSpan w:val="3"/>
          </w:tcPr>
          <w:p w:rsidR="00B75233" w:rsidRDefault="00153A98">
            <w:pPr>
              <w:pStyle w:val="TableParagraph"/>
              <w:spacing w:before="121"/>
              <w:ind w:left="923" w:right="891"/>
              <w:jc w:val="center"/>
              <w:rPr>
                <w:sz w:val="18"/>
              </w:rPr>
            </w:pPr>
            <w:r>
              <w:rPr>
                <w:sz w:val="18"/>
              </w:rPr>
              <w:t>项目属性</w:t>
            </w:r>
          </w:p>
        </w:tc>
        <w:tc>
          <w:tcPr>
            <w:tcW w:w="7748" w:type="dxa"/>
            <w:gridSpan w:val="5"/>
          </w:tcPr>
          <w:p w:rsidR="00B75233" w:rsidRDefault="00153A98">
            <w:pPr>
              <w:pStyle w:val="TableParagraph"/>
              <w:tabs>
                <w:tab w:val="left" w:pos="1565"/>
                <w:tab w:val="left" w:pos="2089"/>
              </w:tabs>
              <w:spacing w:before="121"/>
              <w:ind w:left="35"/>
              <w:rPr>
                <w:sz w:val="18"/>
              </w:rPr>
            </w:pPr>
            <w:r>
              <w:rPr>
                <w:sz w:val="18"/>
              </w:rPr>
              <w:t>1、持续性项目</w:t>
            </w:r>
            <w:r>
              <w:rPr>
                <w:sz w:val="18"/>
              </w:rPr>
              <w:tab/>
            </w:r>
            <w:r>
              <w:rPr>
                <w:rFonts w:ascii="Wingdings" w:eastAsia="Wingdings" w:hAnsi="Wingdings"/>
                <w:position w:val="1"/>
                <w:sz w:val="18"/>
              </w:rPr>
              <w:t></w:t>
            </w:r>
            <w:r>
              <w:rPr>
                <w:rFonts w:ascii="Times New Roman" w:eastAsia="Times New Roman" w:hAnsi="Times New Roman"/>
                <w:position w:val="1"/>
                <w:sz w:val="18"/>
              </w:rPr>
              <w:tab/>
            </w:r>
            <w:r>
              <w:rPr>
                <w:sz w:val="18"/>
              </w:rPr>
              <w:t>2</w:t>
            </w:r>
            <w:r>
              <w:rPr>
                <w:spacing w:val="-3"/>
                <w:sz w:val="18"/>
              </w:rPr>
              <w:t>、</w:t>
            </w:r>
            <w:r>
              <w:rPr>
                <w:sz w:val="18"/>
              </w:rPr>
              <w:t>新增性项目 口</w:t>
            </w:r>
          </w:p>
        </w:tc>
      </w:tr>
      <w:tr w:rsidR="00B75233">
        <w:trPr>
          <w:trHeight w:val="450"/>
        </w:trPr>
        <w:tc>
          <w:tcPr>
            <w:tcW w:w="2595" w:type="dxa"/>
            <w:gridSpan w:val="3"/>
          </w:tcPr>
          <w:p w:rsidR="00B75233" w:rsidRDefault="00153A98">
            <w:pPr>
              <w:pStyle w:val="TableParagraph"/>
              <w:spacing w:before="122"/>
              <w:ind w:left="923" w:right="891"/>
              <w:jc w:val="center"/>
              <w:rPr>
                <w:sz w:val="18"/>
              </w:rPr>
            </w:pPr>
            <w:r>
              <w:rPr>
                <w:sz w:val="18"/>
              </w:rPr>
              <w:t>项目类型</w:t>
            </w:r>
          </w:p>
        </w:tc>
        <w:tc>
          <w:tcPr>
            <w:tcW w:w="7748" w:type="dxa"/>
            <w:gridSpan w:val="5"/>
          </w:tcPr>
          <w:p w:rsidR="00B75233" w:rsidRDefault="00153A98">
            <w:pPr>
              <w:pStyle w:val="TableParagraph"/>
              <w:tabs>
                <w:tab w:val="left" w:pos="1565"/>
                <w:tab w:val="left" w:pos="2271"/>
                <w:tab w:val="left" w:pos="4163"/>
              </w:tabs>
              <w:spacing w:before="122"/>
              <w:ind w:left="35"/>
              <w:rPr>
                <w:sz w:val="18"/>
              </w:rPr>
            </w:pPr>
            <w:r>
              <w:rPr>
                <w:sz w:val="18"/>
              </w:rPr>
              <w:t>1、常年性项目</w:t>
            </w:r>
            <w:r>
              <w:rPr>
                <w:sz w:val="18"/>
              </w:rPr>
              <w:tab/>
            </w:r>
            <w:r>
              <w:rPr>
                <w:rFonts w:ascii="Wingdings" w:eastAsia="Wingdings" w:hAnsi="Wingdings"/>
                <w:position w:val="1"/>
                <w:sz w:val="18"/>
              </w:rPr>
              <w:t></w:t>
            </w:r>
            <w:r>
              <w:rPr>
                <w:rFonts w:ascii="Times New Roman" w:eastAsia="Times New Roman" w:hAnsi="Times New Roman"/>
                <w:position w:val="1"/>
                <w:sz w:val="18"/>
              </w:rPr>
              <w:tab/>
            </w:r>
            <w:r>
              <w:rPr>
                <w:sz w:val="18"/>
              </w:rPr>
              <w:t>2、延续性项目</w:t>
            </w:r>
            <w:r>
              <w:rPr>
                <w:sz w:val="18"/>
              </w:rPr>
              <w:tab/>
              <w:t>3、一次性项目</w:t>
            </w:r>
            <w:r>
              <w:rPr>
                <w:spacing w:val="-1"/>
                <w:sz w:val="18"/>
              </w:rPr>
              <w:t xml:space="preserve"> </w:t>
            </w:r>
            <w:r>
              <w:rPr>
                <w:sz w:val="18"/>
              </w:rPr>
              <w:t>口</w:t>
            </w:r>
          </w:p>
        </w:tc>
      </w:tr>
      <w:tr w:rsidR="00B75233">
        <w:trPr>
          <w:trHeight w:val="450"/>
        </w:trPr>
        <w:tc>
          <w:tcPr>
            <w:tcW w:w="1590" w:type="dxa"/>
            <w:gridSpan w:val="2"/>
            <w:vMerge w:val="restart"/>
          </w:tcPr>
          <w:p w:rsidR="00B75233" w:rsidRDefault="00B75233">
            <w:pPr>
              <w:pStyle w:val="TableParagraph"/>
              <w:spacing w:before="4"/>
              <w:rPr>
                <w:sz w:val="20"/>
              </w:rPr>
            </w:pPr>
          </w:p>
          <w:p w:rsidR="00B75233" w:rsidRDefault="00153A98">
            <w:pPr>
              <w:pStyle w:val="TableParagraph"/>
              <w:spacing w:line="227" w:lineRule="exact"/>
              <w:ind w:left="61" w:right="28"/>
              <w:jc w:val="center"/>
              <w:rPr>
                <w:sz w:val="18"/>
              </w:rPr>
            </w:pPr>
            <w:r>
              <w:rPr>
                <w:sz w:val="18"/>
              </w:rPr>
              <w:t>预算执行情况</w:t>
            </w:r>
          </w:p>
          <w:p w:rsidR="00B75233" w:rsidRDefault="00153A98">
            <w:pPr>
              <w:pStyle w:val="TableParagraph"/>
              <w:spacing w:line="227" w:lineRule="exact"/>
              <w:ind w:left="61" w:right="29"/>
              <w:jc w:val="center"/>
              <w:rPr>
                <w:sz w:val="18"/>
              </w:rPr>
            </w:pPr>
            <w:r>
              <w:rPr>
                <w:sz w:val="18"/>
              </w:rPr>
              <w:t>（万元）（20分）</w:t>
            </w:r>
          </w:p>
        </w:tc>
        <w:tc>
          <w:tcPr>
            <w:tcW w:w="1005" w:type="dxa"/>
          </w:tcPr>
          <w:p w:rsidR="00B75233" w:rsidRDefault="00B75233">
            <w:pPr>
              <w:pStyle w:val="TableParagraph"/>
              <w:rPr>
                <w:rFonts w:ascii="Times New Roman"/>
                <w:sz w:val="16"/>
              </w:rPr>
            </w:pPr>
          </w:p>
        </w:tc>
        <w:tc>
          <w:tcPr>
            <w:tcW w:w="1639" w:type="dxa"/>
          </w:tcPr>
          <w:p w:rsidR="00B75233" w:rsidRDefault="00153A98">
            <w:pPr>
              <w:pStyle w:val="TableParagraph"/>
              <w:spacing w:before="121"/>
              <w:ind w:left="132" w:right="96"/>
              <w:jc w:val="center"/>
              <w:rPr>
                <w:sz w:val="18"/>
              </w:rPr>
            </w:pPr>
            <w:r>
              <w:rPr>
                <w:sz w:val="18"/>
              </w:rPr>
              <w:t>预算数（A）</w:t>
            </w:r>
          </w:p>
        </w:tc>
        <w:tc>
          <w:tcPr>
            <w:tcW w:w="3165" w:type="dxa"/>
            <w:gridSpan w:val="2"/>
          </w:tcPr>
          <w:p w:rsidR="00B75233" w:rsidRDefault="00153A98">
            <w:pPr>
              <w:pStyle w:val="TableParagraph"/>
              <w:spacing w:before="121"/>
              <w:ind w:left="1075" w:right="1039"/>
              <w:jc w:val="center"/>
              <w:rPr>
                <w:sz w:val="18"/>
              </w:rPr>
            </w:pPr>
            <w:r>
              <w:rPr>
                <w:sz w:val="18"/>
              </w:rPr>
              <w:t>执行数（B）</w:t>
            </w:r>
          </w:p>
        </w:tc>
        <w:tc>
          <w:tcPr>
            <w:tcW w:w="1478" w:type="dxa"/>
          </w:tcPr>
          <w:p w:rsidR="00B75233" w:rsidRDefault="00153A98">
            <w:pPr>
              <w:pStyle w:val="TableParagraph"/>
              <w:spacing w:before="121"/>
              <w:ind w:left="95" w:right="61"/>
              <w:jc w:val="center"/>
              <w:rPr>
                <w:sz w:val="18"/>
              </w:rPr>
            </w:pPr>
            <w:r>
              <w:rPr>
                <w:sz w:val="18"/>
              </w:rPr>
              <w:t>执行率（B/A)</w:t>
            </w:r>
          </w:p>
        </w:tc>
        <w:tc>
          <w:tcPr>
            <w:tcW w:w="1466" w:type="dxa"/>
          </w:tcPr>
          <w:p w:rsidR="00B75233" w:rsidRDefault="00153A98">
            <w:pPr>
              <w:pStyle w:val="TableParagraph"/>
              <w:spacing w:before="11" w:line="226" w:lineRule="exact"/>
              <w:ind w:left="45" w:right="9"/>
              <w:jc w:val="center"/>
              <w:rPr>
                <w:sz w:val="18"/>
              </w:rPr>
            </w:pPr>
            <w:r>
              <w:rPr>
                <w:sz w:val="18"/>
              </w:rPr>
              <w:t>得分</w:t>
            </w:r>
          </w:p>
          <w:p w:rsidR="00B75233" w:rsidRDefault="00153A98">
            <w:pPr>
              <w:pStyle w:val="TableParagraph"/>
              <w:spacing w:line="193" w:lineRule="exact"/>
              <w:ind w:left="46" w:right="9"/>
              <w:jc w:val="center"/>
              <w:rPr>
                <w:sz w:val="18"/>
              </w:rPr>
            </w:pPr>
            <w:r>
              <w:rPr>
                <w:sz w:val="18"/>
              </w:rPr>
              <w:t>（20分*执行率）</w:t>
            </w:r>
          </w:p>
        </w:tc>
      </w:tr>
      <w:tr w:rsidR="00B75233">
        <w:trPr>
          <w:trHeight w:val="481"/>
        </w:trPr>
        <w:tc>
          <w:tcPr>
            <w:tcW w:w="1590" w:type="dxa"/>
            <w:gridSpan w:val="2"/>
            <w:vMerge/>
            <w:tcBorders>
              <w:top w:val="nil"/>
            </w:tcBorders>
          </w:tcPr>
          <w:p w:rsidR="00B75233" w:rsidRDefault="00B75233">
            <w:pPr>
              <w:rPr>
                <w:sz w:val="2"/>
                <w:szCs w:val="2"/>
              </w:rPr>
            </w:pPr>
          </w:p>
        </w:tc>
        <w:tc>
          <w:tcPr>
            <w:tcW w:w="1005" w:type="dxa"/>
          </w:tcPr>
          <w:p w:rsidR="00B75233" w:rsidRDefault="00153A98">
            <w:pPr>
              <w:pStyle w:val="TableParagraph"/>
              <w:spacing w:before="26" w:line="224" w:lineRule="exact"/>
              <w:ind w:left="240" w:right="25" w:hanging="180"/>
              <w:rPr>
                <w:sz w:val="18"/>
              </w:rPr>
            </w:pPr>
            <w:r>
              <w:rPr>
                <w:sz w:val="18"/>
              </w:rPr>
              <w:t>年度财政资金总额</w:t>
            </w:r>
          </w:p>
        </w:tc>
        <w:tc>
          <w:tcPr>
            <w:tcW w:w="1639" w:type="dxa"/>
          </w:tcPr>
          <w:p w:rsidR="00B75233" w:rsidRDefault="00B75233">
            <w:pPr>
              <w:pStyle w:val="TableParagraph"/>
              <w:spacing w:before="7"/>
              <w:rPr>
                <w:sz w:val="11"/>
              </w:rPr>
            </w:pPr>
          </w:p>
          <w:p w:rsidR="00B75233" w:rsidRDefault="00153A98">
            <w:pPr>
              <w:pStyle w:val="TableParagraph"/>
              <w:spacing w:before="1"/>
              <w:ind w:left="131" w:right="96"/>
              <w:jc w:val="center"/>
              <w:rPr>
                <w:sz w:val="16"/>
              </w:rPr>
            </w:pPr>
            <w:r>
              <w:rPr>
                <w:sz w:val="16"/>
              </w:rPr>
              <w:t>180</w:t>
            </w:r>
          </w:p>
        </w:tc>
        <w:tc>
          <w:tcPr>
            <w:tcW w:w="3165" w:type="dxa"/>
            <w:gridSpan w:val="2"/>
          </w:tcPr>
          <w:p w:rsidR="00B75233" w:rsidRDefault="00153A98">
            <w:pPr>
              <w:pStyle w:val="TableParagraph"/>
              <w:spacing w:before="136"/>
              <w:ind w:left="1072" w:right="1039"/>
              <w:jc w:val="center"/>
              <w:rPr>
                <w:sz w:val="18"/>
              </w:rPr>
            </w:pPr>
            <w:r>
              <w:rPr>
                <w:sz w:val="18"/>
              </w:rPr>
              <w:t>107.7</w:t>
            </w:r>
          </w:p>
        </w:tc>
        <w:tc>
          <w:tcPr>
            <w:tcW w:w="1478" w:type="dxa"/>
          </w:tcPr>
          <w:p w:rsidR="00B75233" w:rsidRDefault="00153A98">
            <w:pPr>
              <w:pStyle w:val="TableParagraph"/>
              <w:spacing w:before="136"/>
              <w:ind w:left="96" w:right="59"/>
              <w:jc w:val="center"/>
              <w:rPr>
                <w:sz w:val="18"/>
              </w:rPr>
            </w:pPr>
            <w:r>
              <w:rPr>
                <w:sz w:val="18"/>
              </w:rPr>
              <w:t>59.83%</w:t>
            </w:r>
          </w:p>
        </w:tc>
        <w:tc>
          <w:tcPr>
            <w:tcW w:w="1466" w:type="dxa"/>
          </w:tcPr>
          <w:p w:rsidR="00B75233" w:rsidRDefault="00153A98">
            <w:pPr>
              <w:pStyle w:val="TableParagraph"/>
              <w:spacing w:before="136"/>
              <w:ind w:left="44" w:right="9"/>
              <w:jc w:val="center"/>
              <w:rPr>
                <w:sz w:val="18"/>
              </w:rPr>
            </w:pPr>
            <w:r>
              <w:rPr>
                <w:sz w:val="18"/>
              </w:rPr>
              <w:t>11.97</w:t>
            </w:r>
          </w:p>
        </w:tc>
      </w:tr>
      <w:tr w:rsidR="00B75233">
        <w:trPr>
          <w:trHeight w:val="539"/>
        </w:trPr>
        <w:tc>
          <w:tcPr>
            <w:tcW w:w="782" w:type="dxa"/>
            <w:vMerge w:val="restart"/>
          </w:tcPr>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spacing w:before="5"/>
              <w:rPr>
                <w:sz w:val="15"/>
              </w:rPr>
            </w:pPr>
          </w:p>
          <w:p w:rsidR="00B75233" w:rsidRDefault="00153A98">
            <w:pPr>
              <w:pStyle w:val="TableParagraph"/>
              <w:spacing w:line="230" w:lineRule="auto"/>
              <w:ind w:left="325" w:right="255"/>
              <w:jc w:val="both"/>
              <w:rPr>
                <w:sz w:val="18"/>
              </w:rPr>
            </w:pPr>
            <w:r>
              <w:rPr>
                <w:sz w:val="18"/>
              </w:rPr>
              <w:t>年度绩效目标</w:t>
            </w:r>
          </w:p>
          <w:p w:rsidR="00B75233" w:rsidRDefault="00B75233">
            <w:pPr>
              <w:pStyle w:val="TableParagraph"/>
              <w:spacing w:before="2"/>
              <w:rPr>
                <w:sz w:val="17"/>
              </w:rPr>
            </w:pPr>
          </w:p>
          <w:p w:rsidR="00B75233" w:rsidRDefault="00153A98">
            <w:pPr>
              <w:pStyle w:val="TableParagraph"/>
              <w:spacing w:line="227" w:lineRule="exact"/>
              <w:ind w:left="68"/>
              <w:jc w:val="center"/>
              <w:rPr>
                <w:sz w:val="18"/>
              </w:rPr>
            </w:pPr>
            <w:r>
              <w:rPr>
                <w:sz w:val="18"/>
              </w:rPr>
              <w:t>8</w:t>
            </w:r>
          </w:p>
          <w:p w:rsidR="00B75233" w:rsidRDefault="00153A98">
            <w:pPr>
              <w:pStyle w:val="TableParagraph"/>
              <w:spacing w:line="223" w:lineRule="exact"/>
              <w:ind w:left="68"/>
              <w:jc w:val="center"/>
              <w:rPr>
                <w:sz w:val="18"/>
              </w:rPr>
            </w:pPr>
            <w:r>
              <w:rPr>
                <w:sz w:val="18"/>
              </w:rPr>
              <w:t>0</w:t>
            </w:r>
          </w:p>
          <w:p w:rsidR="00B75233" w:rsidRDefault="00153A98">
            <w:pPr>
              <w:pStyle w:val="TableParagraph"/>
              <w:spacing w:line="227" w:lineRule="exact"/>
              <w:ind w:left="70"/>
              <w:jc w:val="center"/>
              <w:rPr>
                <w:sz w:val="18"/>
              </w:rPr>
            </w:pPr>
            <w:r>
              <w:rPr>
                <w:sz w:val="18"/>
              </w:rPr>
              <w:t>分</w:t>
            </w:r>
          </w:p>
        </w:tc>
        <w:tc>
          <w:tcPr>
            <w:tcW w:w="808" w:type="dxa"/>
          </w:tcPr>
          <w:p w:rsidR="00B75233" w:rsidRDefault="00153A98">
            <w:pPr>
              <w:pStyle w:val="TableParagraph"/>
              <w:spacing w:before="60" w:line="232" w:lineRule="auto"/>
              <w:ind w:left="232" w:right="194"/>
              <w:rPr>
                <w:sz w:val="18"/>
              </w:rPr>
            </w:pPr>
            <w:r>
              <w:rPr>
                <w:sz w:val="18"/>
              </w:rPr>
              <w:t>一级指标</w:t>
            </w:r>
          </w:p>
        </w:tc>
        <w:tc>
          <w:tcPr>
            <w:tcW w:w="1005" w:type="dxa"/>
          </w:tcPr>
          <w:p w:rsidR="00B75233" w:rsidRDefault="00B75233">
            <w:pPr>
              <w:pStyle w:val="TableParagraph"/>
              <w:spacing w:before="10"/>
              <w:rPr>
                <w:sz w:val="12"/>
              </w:rPr>
            </w:pPr>
          </w:p>
          <w:p w:rsidR="00B75233" w:rsidRDefault="00153A98">
            <w:pPr>
              <w:pStyle w:val="TableParagraph"/>
              <w:spacing w:before="1"/>
              <w:ind w:left="151"/>
              <w:rPr>
                <w:sz w:val="18"/>
              </w:rPr>
            </w:pPr>
            <w:r>
              <w:rPr>
                <w:sz w:val="18"/>
              </w:rPr>
              <w:t>二级指标</w:t>
            </w:r>
          </w:p>
        </w:tc>
        <w:tc>
          <w:tcPr>
            <w:tcW w:w="3165" w:type="dxa"/>
            <w:gridSpan w:val="2"/>
          </w:tcPr>
          <w:p w:rsidR="00B75233" w:rsidRDefault="00B75233">
            <w:pPr>
              <w:pStyle w:val="TableParagraph"/>
              <w:spacing w:before="10"/>
              <w:rPr>
                <w:sz w:val="12"/>
              </w:rPr>
            </w:pPr>
          </w:p>
          <w:p w:rsidR="00B75233" w:rsidRDefault="00153A98">
            <w:pPr>
              <w:pStyle w:val="TableParagraph"/>
              <w:spacing w:before="1"/>
              <w:ind w:left="1075" w:right="1037"/>
              <w:jc w:val="center"/>
              <w:rPr>
                <w:sz w:val="18"/>
              </w:rPr>
            </w:pPr>
            <w:r>
              <w:rPr>
                <w:sz w:val="18"/>
              </w:rPr>
              <w:t>三级指标</w:t>
            </w:r>
          </w:p>
        </w:tc>
        <w:tc>
          <w:tcPr>
            <w:tcW w:w="1639" w:type="dxa"/>
          </w:tcPr>
          <w:p w:rsidR="00B75233" w:rsidRDefault="00B75233">
            <w:pPr>
              <w:pStyle w:val="TableParagraph"/>
              <w:spacing w:before="10"/>
              <w:rPr>
                <w:sz w:val="12"/>
              </w:rPr>
            </w:pPr>
          </w:p>
          <w:p w:rsidR="00B75233" w:rsidRDefault="00153A98">
            <w:pPr>
              <w:pStyle w:val="TableParagraph"/>
              <w:spacing w:before="1"/>
              <w:ind w:left="132" w:right="96"/>
              <w:jc w:val="center"/>
              <w:rPr>
                <w:sz w:val="18"/>
              </w:rPr>
            </w:pPr>
            <w:r>
              <w:rPr>
                <w:sz w:val="18"/>
              </w:rPr>
              <w:t>年度目标值（A）</w:t>
            </w:r>
          </w:p>
        </w:tc>
        <w:tc>
          <w:tcPr>
            <w:tcW w:w="1478" w:type="dxa"/>
          </w:tcPr>
          <w:p w:rsidR="00B75233" w:rsidRDefault="00B75233">
            <w:pPr>
              <w:pStyle w:val="TableParagraph"/>
              <w:spacing w:before="10"/>
              <w:rPr>
                <w:sz w:val="12"/>
              </w:rPr>
            </w:pPr>
          </w:p>
          <w:p w:rsidR="00B75233" w:rsidRDefault="00153A98">
            <w:pPr>
              <w:pStyle w:val="TableParagraph"/>
              <w:spacing w:before="1"/>
              <w:ind w:left="96" w:right="61"/>
              <w:jc w:val="center"/>
              <w:rPr>
                <w:sz w:val="18"/>
              </w:rPr>
            </w:pPr>
            <w:r>
              <w:rPr>
                <w:sz w:val="18"/>
              </w:rPr>
              <w:t>实际完成值（B)</w:t>
            </w:r>
          </w:p>
        </w:tc>
        <w:tc>
          <w:tcPr>
            <w:tcW w:w="1466" w:type="dxa"/>
          </w:tcPr>
          <w:p w:rsidR="00B75233" w:rsidRDefault="00B75233">
            <w:pPr>
              <w:pStyle w:val="TableParagraph"/>
              <w:spacing w:before="10"/>
              <w:rPr>
                <w:sz w:val="12"/>
              </w:rPr>
            </w:pPr>
          </w:p>
          <w:p w:rsidR="00B75233" w:rsidRDefault="00153A98">
            <w:pPr>
              <w:pStyle w:val="TableParagraph"/>
              <w:spacing w:before="1"/>
              <w:ind w:left="45" w:right="9"/>
              <w:jc w:val="center"/>
              <w:rPr>
                <w:sz w:val="18"/>
              </w:rPr>
            </w:pPr>
            <w:r>
              <w:rPr>
                <w:sz w:val="18"/>
              </w:rPr>
              <w:t>得分</w:t>
            </w:r>
          </w:p>
        </w:tc>
      </w:tr>
      <w:tr w:rsidR="00B75233">
        <w:trPr>
          <w:trHeight w:val="539"/>
        </w:trPr>
        <w:tc>
          <w:tcPr>
            <w:tcW w:w="782" w:type="dxa"/>
            <w:vMerge/>
            <w:tcBorders>
              <w:top w:val="nil"/>
            </w:tcBorders>
          </w:tcPr>
          <w:p w:rsidR="00B75233" w:rsidRDefault="00B75233">
            <w:pPr>
              <w:rPr>
                <w:sz w:val="2"/>
                <w:szCs w:val="2"/>
              </w:rPr>
            </w:pPr>
          </w:p>
        </w:tc>
        <w:tc>
          <w:tcPr>
            <w:tcW w:w="808" w:type="dxa"/>
            <w:vMerge w:val="restart"/>
          </w:tcPr>
          <w:p w:rsidR="00B75233" w:rsidRDefault="00B75233">
            <w:pPr>
              <w:pStyle w:val="TableParagraph"/>
              <w:rPr>
                <w:sz w:val="18"/>
              </w:rPr>
            </w:pPr>
          </w:p>
          <w:p w:rsidR="00B75233" w:rsidRDefault="00B75233">
            <w:pPr>
              <w:pStyle w:val="TableParagraph"/>
              <w:rPr>
                <w:sz w:val="18"/>
              </w:rPr>
            </w:pPr>
          </w:p>
          <w:p w:rsidR="00B75233" w:rsidRDefault="00B75233">
            <w:pPr>
              <w:pStyle w:val="TableParagraph"/>
              <w:spacing w:before="9"/>
              <w:rPr>
                <w:sz w:val="13"/>
              </w:rPr>
            </w:pPr>
          </w:p>
          <w:p w:rsidR="00B75233" w:rsidRDefault="00153A98">
            <w:pPr>
              <w:pStyle w:val="TableParagraph"/>
              <w:spacing w:before="1" w:line="230" w:lineRule="auto"/>
              <w:ind w:left="321" w:right="284"/>
              <w:jc w:val="both"/>
              <w:rPr>
                <w:sz w:val="18"/>
              </w:rPr>
            </w:pPr>
            <w:r>
              <w:rPr>
                <w:sz w:val="18"/>
              </w:rPr>
              <w:t>产出指标</w:t>
            </w:r>
          </w:p>
          <w:p w:rsidR="00B75233" w:rsidRDefault="00153A98">
            <w:pPr>
              <w:pStyle w:val="TableParagraph"/>
              <w:spacing w:line="228" w:lineRule="exact"/>
              <w:ind w:left="52"/>
              <w:rPr>
                <w:sz w:val="18"/>
              </w:rPr>
            </w:pPr>
            <w:r>
              <w:rPr>
                <w:sz w:val="18"/>
              </w:rPr>
              <w:t>（40分）</w:t>
            </w:r>
          </w:p>
        </w:tc>
        <w:tc>
          <w:tcPr>
            <w:tcW w:w="1005" w:type="dxa"/>
          </w:tcPr>
          <w:p w:rsidR="00B75233" w:rsidRDefault="00153A98">
            <w:pPr>
              <w:pStyle w:val="TableParagraph"/>
              <w:spacing w:before="60" w:line="232" w:lineRule="auto"/>
              <w:ind w:left="194" w:right="115" w:hanging="44"/>
              <w:rPr>
                <w:sz w:val="18"/>
              </w:rPr>
            </w:pPr>
            <w:r>
              <w:rPr>
                <w:sz w:val="18"/>
              </w:rPr>
              <w:t>数量指标(10分）</w:t>
            </w:r>
          </w:p>
        </w:tc>
        <w:tc>
          <w:tcPr>
            <w:tcW w:w="3165" w:type="dxa"/>
            <w:gridSpan w:val="2"/>
          </w:tcPr>
          <w:p w:rsidR="00B75233" w:rsidRDefault="00B75233">
            <w:pPr>
              <w:pStyle w:val="TableParagraph"/>
              <w:spacing w:before="11"/>
              <w:rPr>
                <w:sz w:val="12"/>
              </w:rPr>
            </w:pPr>
          </w:p>
          <w:p w:rsidR="00B75233" w:rsidRDefault="00153A98">
            <w:pPr>
              <w:pStyle w:val="TableParagraph"/>
              <w:ind w:left="646"/>
              <w:rPr>
                <w:sz w:val="18"/>
              </w:rPr>
            </w:pPr>
            <w:r>
              <w:rPr>
                <w:sz w:val="18"/>
              </w:rPr>
              <w:t>消防审验受理率(10分）</w:t>
            </w:r>
          </w:p>
        </w:tc>
        <w:tc>
          <w:tcPr>
            <w:tcW w:w="1639" w:type="dxa"/>
          </w:tcPr>
          <w:p w:rsidR="00B75233" w:rsidRDefault="00B75233">
            <w:pPr>
              <w:pStyle w:val="TableParagraph"/>
              <w:spacing w:before="11"/>
              <w:rPr>
                <w:sz w:val="12"/>
              </w:rPr>
            </w:pPr>
          </w:p>
          <w:p w:rsidR="00B75233" w:rsidRDefault="00153A98">
            <w:pPr>
              <w:pStyle w:val="TableParagraph"/>
              <w:ind w:left="132" w:right="94"/>
              <w:jc w:val="center"/>
              <w:rPr>
                <w:sz w:val="18"/>
              </w:rPr>
            </w:pPr>
            <w:r>
              <w:rPr>
                <w:sz w:val="18"/>
              </w:rPr>
              <w:t>100%</w:t>
            </w:r>
          </w:p>
        </w:tc>
        <w:tc>
          <w:tcPr>
            <w:tcW w:w="1478" w:type="dxa"/>
          </w:tcPr>
          <w:p w:rsidR="00B75233" w:rsidRDefault="00B75233">
            <w:pPr>
              <w:pStyle w:val="TableParagraph"/>
              <w:spacing w:before="11"/>
              <w:rPr>
                <w:sz w:val="12"/>
              </w:rPr>
            </w:pPr>
          </w:p>
          <w:p w:rsidR="00B75233" w:rsidRDefault="00153A98">
            <w:pPr>
              <w:pStyle w:val="TableParagraph"/>
              <w:ind w:left="96" w:right="59"/>
              <w:jc w:val="center"/>
              <w:rPr>
                <w:sz w:val="18"/>
              </w:rPr>
            </w:pPr>
            <w:r>
              <w:rPr>
                <w:sz w:val="18"/>
              </w:rPr>
              <w:t>100%</w:t>
            </w:r>
          </w:p>
        </w:tc>
        <w:tc>
          <w:tcPr>
            <w:tcW w:w="1466" w:type="dxa"/>
          </w:tcPr>
          <w:p w:rsidR="00B75233" w:rsidRDefault="00B75233">
            <w:pPr>
              <w:pStyle w:val="TableParagraph"/>
              <w:spacing w:before="11"/>
              <w:rPr>
                <w:sz w:val="12"/>
              </w:rPr>
            </w:pPr>
          </w:p>
          <w:p w:rsidR="00B75233" w:rsidRDefault="00153A98">
            <w:pPr>
              <w:pStyle w:val="TableParagraph"/>
              <w:ind w:left="45" w:right="9"/>
              <w:jc w:val="center"/>
              <w:rPr>
                <w:sz w:val="18"/>
              </w:rPr>
            </w:pPr>
            <w:r>
              <w:rPr>
                <w:sz w:val="18"/>
              </w:rPr>
              <w:t>10</w:t>
            </w:r>
          </w:p>
        </w:tc>
      </w:tr>
      <w:tr w:rsidR="00B75233">
        <w:trPr>
          <w:trHeight w:val="505"/>
        </w:trPr>
        <w:tc>
          <w:tcPr>
            <w:tcW w:w="782" w:type="dxa"/>
            <w:vMerge/>
            <w:tcBorders>
              <w:top w:val="nil"/>
            </w:tcBorders>
          </w:tcPr>
          <w:p w:rsidR="00B75233" w:rsidRDefault="00B75233">
            <w:pPr>
              <w:rPr>
                <w:sz w:val="2"/>
                <w:szCs w:val="2"/>
              </w:rPr>
            </w:pPr>
          </w:p>
        </w:tc>
        <w:tc>
          <w:tcPr>
            <w:tcW w:w="808" w:type="dxa"/>
            <w:vMerge/>
            <w:tcBorders>
              <w:top w:val="nil"/>
            </w:tcBorders>
          </w:tcPr>
          <w:p w:rsidR="00B75233" w:rsidRDefault="00B75233">
            <w:pPr>
              <w:rPr>
                <w:sz w:val="2"/>
                <w:szCs w:val="2"/>
              </w:rPr>
            </w:pPr>
          </w:p>
        </w:tc>
        <w:tc>
          <w:tcPr>
            <w:tcW w:w="1005" w:type="dxa"/>
          </w:tcPr>
          <w:p w:rsidR="00B75233" w:rsidRDefault="00153A98">
            <w:pPr>
              <w:pStyle w:val="TableParagraph"/>
              <w:spacing w:before="42" w:line="220" w:lineRule="exact"/>
              <w:ind w:left="194" w:right="115" w:hanging="44"/>
              <w:rPr>
                <w:sz w:val="18"/>
              </w:rPr>
            </w:pPr>
            <w:r>
              <w:rPr>
                <w:sz w:val="18"/>
              </w:rPr>
              <w:t>质量指标(10分）</w:t>
            </w:r>
          </w:p>
        </w:tc>
        <w:tc>
          <w:tcPr>
            <w:tcW w:w="3165" w:type="dxa"/>
            <w:gridSpan w:val="2"/>
          </w:tcPr>
          <w:p w:rsidR="00B75233" w:rsidRDefault="00153A98">
            <w:pPr>
              <w:pStyle w:val="TableParagraph"/>
              <w:spacing w:before="148"/>
              <w:ind w:left="557"/>
              <w:rPr>
                <w:sz w:val="18"/>
              </w:rPr>
            </w:pPr>
            <w:r>
              <w:rPr>
                <w:sz w:val="18"/>
              </w:rPr>
              <w:t>消防审验规范有序(10分）</w:t>
            </w:r>
          </w:p>
        </w:tc>
        <w:tc>
          <w:tcPr>
            <w:tcW w:w="1639" w:type="dxa"/>
          </w:tcPr>
          <w:p w:rsidR="00B75233" w:rsidRDefault="00153A98">
            <w:pPr>
              <w:pStyle w:val="TableParagraph"/>
              <w:spacing w:before="148"/>
              <w:ind w:left="132" w:right="94"/>
              <w:jc w:val="center"/>
              <w:rPr>
                <w:sz w:val="18"/>
              </w:rPr>
            </w:pPr>
            <w:r>
              <w:rPr>
                <w:sz w:val="18"/>
              </w:rPr>
              <w:t>100%</w:t>
            </w:r>
          </w:p>
        </w:tc>
        <w:tc>
          <w:tcPr>
            <w:tcW w:w="1478" w:type="dxa"/>
          </w:tcPr>
          <w:p w:rsidR="00B75233" w:rsidRDefault="00153A98">
            <w:pPr>
              <w:pStyle w:val="TableParagraph"/>
              <w:spacing w:before="148"/>
              <w:ind w:left="96" w:right="59"/>
              <w:jc w:val="center"/>
              <w:rPr>
                <w:sz w:val="18"/>
              </w:rPr>
            </w:pPr>
            <w:r>
              <w:rPr>
                <w:sz w:val="18"/>
              </w:rPr>
              <w:t>100%</w:t>
            </w:r>
          </w:p>
        </w:tc>
        <w:tc>
          <w:tcPr>
            <w:tcW w:w="1466" w:type="dxa"/>
          </w:tcPr>
          <w:p w:rsidR="00B75233" w:rsidRDefault="00153A98">
            <w:pPr>
              <w:pStyle w:val="TableParagraph"/>
              <w:spacing w:before="148"/>
              <w:ind w:left="45" w:right="9"/>
              <w:jc w:val="center"/>
              <w:rPr>
                <w:sz w:val="18"/>
              </w:rPr>
            </w:pPr>
            <w:r>
              <w:rPr>
                <w:sz w:val="18"/>
              </w:rPr>
              <w:t>10</w:t>
            </w:r>
          </w:p>
        </w:tc>
      </w:tr>
      <w:tr w:rsidR="00B75233">
        <w:trPr>
          <w:trHeight w:val="627"/>
        </w:trPr>
        <w:tc>
          <w:tcPr>
            <w:tcW w:w="782" w:type="dxa"/>
            <w:vMerge/>
            <w:tcBorders>
              <w:top w:val="nil"/>
            </w:tcBorders>
          </w:tcPr>
          <w:p w:rsidR="00B75233" w:rsidRDefault="00B75233">
            <w:pPr>
              <w:rPr>
                <w:sz w:val="2"/>
                <w:szCs w:val="2"/>
              </w:rPr>
            </w:pPr>
          </w:p>
        </w:tc>
        <w:tc>
          <w:tcPr>
            <w:tcW w:w="808" w:type="dxa"/>
            <w:vMerge/>
            <w:tcBorders>
              <w:top w:val="nil"/>
            </w:tcBorders>
          </w:tcPr>
          <w:p w:rsidR="00B75233" w:rsidRDefault="00B75233">
            <w:pPr>
              <w:rPr>
                <w:sz w:val="2"/>
                <w:szCs w:val="2"/>
              </w:rPr>
            </w:pPr>
          </w:p>
        </w:tc>
        <w:tc>
          <w:tcPr>
            <w:tcW w:w="1005" w:type="dxa"/>
          </w:tcPr>
          <w:p w:rsidR="00B75233" w:rsidRDefault="00153A98">
            <w:pPr>
              <w:pStyle w:val="TableParagraph"/>
              <w:spacing w:before="103" w:line="232" w:lineRule="auto"/>
              <w:ind w:left="194" w:right="115" w:hanging="44"/>
              <w:rPr>
                <w:sz w:val="18"/>
              </w:rPr>
            </w:pPr>
            <w:r>
              <w:rPr>
                <w:sz w:val="18"/>
              </w:rPr>
              <w:t>时效指标(10分）</w:t>
            </w:r>
          </w:p>
        </w:tc>
        <w:tc>
          <w:tcPr>
            <w:tcW w:w="3165" w:type="dxa"/>
            <w:gridSpan w:val="2"/>
          </w:tcPr>
          <w:p w:rsidR="00B75233" w:rsidRDefault="00153A98">
            <w:pPr>
              <w:pStyle w:val="TableParagraph"/>
              <w:spacing w:before="103" w:line="232" w:lineRule="auto"/>
              <w:ind w:left="1276" w:right="73" w:hanging="1119"/>
              <w:rPr>
                <w:sz w:val="18"/>
              </w:rPr>
            </w:pPr>
            <w:r>
              <w:rPr>
                <w:sz w:val="18"/>
              </w:rPr>
              <w:t>消防审验工作在规定时间内受理完成(10分）</w:t>
            </w:r>
          </w:p>
        </w:tc>
        <w:tc>
          <w:tcPr>
            <w:tcW w:w="1639" w:type="dxa"/>
          </w:tcPr>
          <w:p w:rsidR="00B75233" w:rsidRDefault="00B75233">
            <w:pPr>
              <w:pStyle w:val="TableParagraph"/>
              <w:spacing w:before="5"/>
              <w:rPr>
                <w:sz w:val="16"/>
              </w:rPr>
            </w:pPr>
          </w:p>
          <w:p w:rsidR="00B75233" w:rsidRDefault="00153A98">
            <w:pPr>
              <w:pStyle w:val="TableParagraph"/>
              <w:ind w:left="132" w:right="94"/>
              <w:jc w:val="center"/>
              <w:rPr>
                <w:sz w:val="18"/>
              </w:rPr>
            </w:pPr>
            <w:r>
              <w:rPr>
                <w:sz w:val="18"/>
              </w:rPr>
              <w:t>100%</w:t>
            </w:r>
          </w:p>
        </w:tc>
        <w:tc>
          <w:tcPr>
            <w:tcW w:w="1478" w:type="dxa"/>
          </w:tcPr>
          <w:p w:rsidR="00B75233" w:rsidRDefault="00B75233">
            <w:pPr>
              <w:pStyle w:val="TableParagraph"/>
              <w:spacing w:before="5"/>
              <w:rPr>
                <w:sz w:val="16"/>
              </w:rPr>
            </w:pPr>
          </w:p>
          <w:p w:rsidR="00B75233" w:rsidRDefault="00153A98">
            <w:pPr>
              <w:pStyle w:val="TableParagraph"/>
              <w:ind w:left="96" w:right="59"/>
              <w:jc w:val="center"/>
              <w:rPr>
                <w:sz w:val="18"/>
              </w:rPr>
            </w:pPr>
            <w:r>
              <w:rPr>
                <w:sz w:val="18"/>
              </w:rPr>
              <w:t>100%</w:t>
            </w:r>
          </w:p>
        </w:tc>
        <w:tc>
          <w:tcPr>
            <w:tcW w:w="1466" w:type="dxa"/>
          </w:tcPr>
          <w:p w:rsidR="00B75233" w:rsidRDefault="00B75233">
            <w:pPr>
              <w:pStyle w:val="TableParagraph"/>
              <w:spacing w:before="5"/>
              <w:rPr>
                <w:sz w:val="16"/>
              </w:rPr>
            </w:pPr>
          </w:p>
          <w:p w:rsidR="00B75233" w:rsidRDefault="00153A98">
            <w:pPr>
              <w:pStyle w:val="TableParagraph"/>
              <w:ind w:left="45" w:right="9"/>
              <w:jc w:val="center"/>
              <w:rPr>
                <w:sz w:val="18"/>
              </w:rPr>
            </w:pPr>
            <w:r>
              <w:rPr>
                <w:sz w:val="18"/>
              </w:rPr>
              <w:t>10</w:t>
            </w:r>
          </w:p>
        </w:tc>
      </w:tr>
      <w:tr w:rsidR="00B75233">
        <w:trPr>
          <w:trHeight w:val="627"/>
        </w:trPr>
        <w:tc>
          <w:tcPr>
            <w:tcW w:w="782" w:type="dxa"/>
            <w:vMerge/>
            <w:tcBorders>
              <w:top w:val="nil"/>
            </w:tcBorders>
          </w:tcPr>
          <w:p w:rsidR="00B75233" w:rsidRDefault="00B75233">
            <w:pPr>
              <w:rPr>
                <w:sz w:val="2"/>
                <w:szCs w:val="2"/>
              </w:rPr>
            </w:pPr>
          </w:p>
        </w:tc>
        <w:tc>
          <w:tcPr>
            <w:tcW w:w="808" w:type="dxa"/>
            <w:vMerge/>
            <w:tcBorders>
              <w:top w:val="nil"/>
            </w:tcBorders>
          </w:tcPr>
          <w:p w:rsidR="00B75233" w:rsidRDefault="00B75233">
            <w:pPr>
              <w:rPr>
                <w:sz w:val="2"/>
                <w:szCs w:val="2"/>
              </w:rPr>
            </w:pPr>
          </w:p>
        </w:tc>
        <w:tc>
          <w:tcPr>
            <w:tcW w:w="1005" w:type="dxa"/>
          </w:tcPr>
          <w:p w:rsidR="00B75233" w:rsidRDefault="00153A98">
            <w:pPr>
              <w:pStyle w:val="TableParagraph"/>
              <w:spacing w:before="4" w:line="230" w:lineRule="auto"/>
              <w:ind w:left="329" w:right="115" w:hanging="179"/>
              <w:rPr>
                <w:sz w:val="18"/>
              </w:rPr>
            </w:pPr>
            <w:r>
              <w:rPr>
                <w:sz w:val="18"/>
              </w:rPr>
              <w:t>社会效益指标</w:t>
            </w:r>
          </w:p>
          <w:p w:rsidR="00B75233" w:rsidRDefault="00153A98">
            <w:pPr>
              <w:pStyle w:val="TableParagraph"/>
              <w:spacing w:line="161" w:lineRule="exact"/>
              <w:ind w:left="194"/>
              <w:rPr>
                <w:sz w:val="18"/>
              </w:rPr>
            </w:pPr>
            <w:r>
              <w:rPr>
                <w:sz w:val="18"/>
              </w:rPr>
              <w:t>(10分）</w:t>
            </w:r>
          </w:p>
        </w:tc>
        <w:tc>
          <w:tcPr>
            <w:tcW w:w="3165" w:type="dxa"/>
            <w:gridSpan w:val="2"/>
          </w:tcPr>
          <w:p w:rsidR="00B75233" w:rsidRDefault="00B75233">
            <w:pPr>
              <w:pStyle w:val="TableParagraph"/>
              <w:spacing w:before="5"/>
              <w:rPr>
                <w:sz w:val="16"/>
              </w:rPr>
            </w:pPr>
          </w:p>
          <w:p w:rsidR="00B75233" w:rsidRDefault="00153A98">
            <w:pPr>
              <w:pStyle w:val="TableParagraph"/>
              <w:ind w:left="200"/>
              <w:rPr>
                <w:sz w:val="18"/>
              </w:rPr>
            </w:pPr>
            <w:r>
              <w:rPr>
                <w:sz w:val="18"/>
              </w:rPr>
              <w:t>提高建设工程消防施工质量(10分）</w:t>
            </w:r>
          </w:p>
        </w:tc>
        <w:tc>
          <w:tcPr>
            <w:tcW w:w="1639" w:type="dxa"/>
          </w:tcPr>
          <w:p w:rsidR="00B75233" w:rsidRDefault="00B75233">
            <w:pPr>
              <w:pStyle w:val="TableParagraph"/>
              <w:spacing w:before="5"/>
              <w:rPr>
                <w:sz w:val="16"/>
              </w:rPr>
            </w:pPr>
          </w:p>
          <w:p w:rsidR="00B75233" w:rsidRDefault="00153A98">
            <w:pPr>
              <w:pStyle w:val="TableParagraph"/>
              <w:ind w:left="132" w:right="94"/>
              <w:jc w:val="center"/>
              <w:rPr>
                <w:sz w:val="18"/>
              </w:rPr>
            </w:pPr>
            <w:r>
              <w:rPr>
                <w:sz w:val="18"/>
              </w:rPr>
              <w:t>100%</w:t>
            </w:r>
          </w:p>
        </w:tc>
        <w:tc>
          <w:tcPr>
            <w:tcW w:w="1478" w:type="dxa"/>
          </w:tcPr>
          <w:p w:rsidR="00B75233" w:rsidRDefault="00B75233">
            <w:pPr>
              <w:pStyle w:val="TableParagraph"/>
              <w:spacing w:before="5"/>
              <w:rPr>
                <w:sz w:val="16"/>
              </w:rPr>
            </w:pPr>
          </w:p>
          <w:p w:rsidR="00B75233" w:rsidRDefault="00153A98">
            <w:pPr>
              <w:pStyle w:val="TableParagraph"/>
              <w:ind w:left="96" w:right="58"/>
              <w:jc w:val="center"/>
              <w:rPr>
                <w:sz w:val="18"/>
              </w:rPr>
            </w:pPr>
            <w:r>
              <w:rPr>
                <w:sz w:val="18"/>
              </w:rPr>
              <w:t>良好</w:t>
            </w:r>
          </w:p>
        </w:tc>
        <w:tc>
          <w:tcPr>
            <w:tcW w:w="1466" w:type="dxa"/>
          </w:tcPr>
          <w:p w:rsidR="00B75233" w:rsidRDefault="00B75233">
            <w:pPr>
              <w:pStyle w:val="TableParagraph"/>
              <w:spacing w:before="5"/>
              <w:rPr>
                <w:sz w:val="16"/>
              </w:rPr>
            </w:pPr>
          </w:p>
          <w:p w:rsidR="00B75233" w:rsidRDefault="00153A98">
            <w:pPr>
              <w:pStyle w:val="TableParagraph"/>
              <w:ind w:left="45" w:right="9"/>
              <w:jc w:val="center"/>
              <w:rPr>
                <w:sz w:val="18"/>
              </w:rPr>
            </w:pPr>
            <w:r>
              <w:rPr>
                <w:sz w:val="18"/>
              </w:rPr>
              <w:t>10</w:t>
            </w:r>
          </w:p>
        </w:tc>
      </w:tr>
      <w:tr w:rsidR="00B75233">
        <w:trPr>
          <w:trHeight w:val="627"/>
        </w:trPr>
        <w:tc>
          <w:tcPr>
            <w:tcW w:w="782" w:type="dxa"/>
            <w:vMerge/>
            <w:tcBorders>
              <w:top w:val="nil"/>
            </w:tcBorders>
          </w:tcPr>
          <w:p w:rsidR="00B75233" w:rsidRDefault="00B75233">
            <w:pPr>
              <w:rPr>
                <w:sz w:val="2"/>
                <w:szCs w:val="2"/>
              </w:rPr>
            </w:pPr>
          </w:p>
        </w:tc>
        <w:tc>
          <w:tcPr>
            <w:tcW w:w="808" w:type="dxa"/>
            <w:vMerge w:val="restart"/>
          </w:tcPr>
          <w:p w:rsidR="00B75233" w:rsidRDefault="00B75233">
            <w:pPr>
              <w:pStyle w:val="TableParagraph"/>
              <w:rPr>
                <w:sz w:val="18"/>
              </w:rPr>
            </w:pPr>
          </w:p>
          <w:p w:rsidR="00B75233" w:rsidRDefault="00B75233">
            <w:pPr>
              <w:pStyle w:val="TableParagraph"/>
              <w:spacing w:before="11"/>
              <w:rPr>
                <w:sz w:val="14"/>
              </w:rPr>
            </w:pPr>
          </w:p>
          <w:p w:rsidR="00B75233" w:rsidRDefault="00153A98">
            <w:pPr>
              <w:pStyle w:val="TableParagraph"/>
              <w:spacing w:line="230" w:lineRule="auto"/>
              <w:ind w:left="321" w:right="284"/>
              <w:jc w:val="both"/>
              <w:rPr>
                <w:sz w:val="18"/>
              </w:rPr>
            </w:pPr>
            <w:r>
              <w:rPr>
                <w:sz w:val="18"/>
              </w:rPr>
              <w:t>效益指标</w:t>
            </w:r>
          </w:p>
          <w:p w:rsidR="00B75233" w:rsidRDefault="00153A98">
            <w:pPr>
              <w:pStyle w:val="TableParagraph"/>
              <w:spacing w:line="226" w:lineRule="exact"/>
              <w:ind w:left="52"/>
              <w:rPr>
                <w:sz w:val="18"/>
              </w:rPr>
            </w:pPr>
            <w:r>
              <w:rPr>
                <w:sz w:val="18"/>
              </w:rPr>
              <w:t>（30分）</w:t>
            </w:r>
          </w:p>
        </w:tc>
        <w:tc>
          <w:tcPr>
            <w:tcW w:w="1005" w:type="dxa"/>
          </w:tcPr>
          <w:p w:rsidR="00B75233" w:rsidRDefault="00153A98">
            <w:pPr>
              <w:pStyle w:val="TableParagraph"/>
              <w:spacing w:before="103" w:line="232" w:lineRule="auto"/>
              <w:ind w:left="194" w:right="115" w:hanging="44"/>
              <w:rPr>
                <w:sz w:val="18"/>
              </w:rPr>
            </w:pPr>
            <w:r>
              <w:rPr>
                <w:sz w:val="18"/>
              </w:rPr>
              <w:t>产出指标(10分）</w:t>
            </w:r>
          </w:p>
        </w:tc>
        <w:tc>
          <w:tcPr>
            <w:tcW w:w="3165" w:type="dxa"/>
            <w:gridSpan w:val="2"/>
          </w:tcPr>
          <w:p w:rsidR="00B75233" w:rsidRDefault="00B75233">
            <w:pPr>
              <w:pStyle w:val="TableParagraph"/>
              <w:spacing w:before="5"/>
              <w:rPr>
                <w:sz w:val="16"/>
              </w:rPr>
            </w:pPr>
          </w:p>
          <w:p w:rsidR="00B75233" w:rsidRDefault="00153A98">
            <w:pPr>
              <w:pStyle w:val="TableParagraph"/>
              <w:ind w:left="917"/>
              <w:rPr>
                <w:sz w:val="18"/>
              </w:rPr>
            </w:pPr>
            <w:r>
              <w:rPr>
                <w:sz w:val="18"/>
              </w:rPr>
              <w:t>质量指标(10分）</w:t>
            </w:r>
          </w:p>
        </w:tc>
        <w:tc>
          <w:tcPr>
            <w:tcW w:w="1639" w:type="dxa"/>
          </w:tcPr>
          <w:p w:rsidR="00B75233" w:rsidRDefault="00B75233">
            <w:pPr>
              <w:pStyle w:val="TableParagraph"/>
              <w:spacing w:before="5"/>
              <w:rPr>
                <w:sz w:val="16"/>
              </w:rPr>
            </w:pPr>
          </w:p>
          <w:p w:rsidR="00B75233" w:rsidRDefault="00153A98">
            <w:pPr>
              <w:pStyle w:val="TableParagraph"/>
              <w:ind w:left="132" w:right="94"/>
              <w:jc w:val="center"/>
              <w:rPr>
                <w:sz w:val="18"/>
              </w:rPr>
            </w:pPr>
            <w:r>
              <w:rPr>
                <w:sz w:val="18"/>
              </w:rPr>
              <w:t>100%</w:t>
            </w:r>
          </w:p>
        </w:tc>
        <w:tc>
          <w:tcPr>
            <w:tcW w:w="1478" w:type="dxa"/>
          </w:tcPr>
          <w:p w:rsidR="00B75233" w:rsidRDefault="00B75233">
            <w:pPr>
              <w:pStyle w:val="TableParagraph"/>
              <w:spacing w:before="5"/>
              <w:rPr>
                <w:sz w:val="16"/>
              </w:rPr>
            </w:pPr>
          </w:p>
          <w:p w:rsidR="00B75233" w:rsidRDefault="00153A98">
            <w:pPr>
              <w:pStyle w:val="TableParagraph"/>
              <w:ind w:left="96" w:right="58"/>
              <w:jc w:val="center"/>
              <w:rPr>
                <w:sz w:val="18"/>
              </w:rPr>
            </w:pPr>
            <w:r>
              <w:rPr>
                <w:sz w:val="18"/>
              </w:rPr>
              <w:t>良好</w:t>
            </w:r>
          </w:p>
        </w:tc>
        <w:tc>
          <w:tcPr>
            <w:tcW w:w="1466" w:type="dxa"/>
          </w:tcPr>
          <w:p w:rsidR="00B75233" w:rsidRDefault="00B75233">
            <w:pPr>
              <w:pStyle w:val="TableParagraph"/>
              <w:spacing w:before="5"/>
              <w:rPr>
                <w:sz w:val="16"/>
              </w:rPr>
            </w:pPr>
          </w:p>
          <w:p w:rsidR="00B75233" w:rsidRDefault="00153A98">
            <w:pPr>
              <w:pStyle w:val="TableParagraph"/>
              <w:ind w:left="37"/>
              <w:jc w:val="center"/>
              <w:rPr>
                <w:sz w:val="18"/>
              </w:rPr>
            </w:pPr>
            <w:r>
              <w:rPr>
                <w:sz w:val="18"/>
              </w:rPr>
              <w:t>9</w:t>
            </w:r>
          </w:p>
        </w:tc>
      </w:tr>
      <w:tr w:rsidR="00B75233">
        <w:trPr>
          <w:trHeight w:val="628"/>
        </w:trPr>
        <w:tc>
          <w:tcPr>
            <w:tcW w:w="782" w:type="dxa"/>
            <w:vMerge/>
            <w:tcBorders>
              <w:top w:val="nil"/>
            </w:tcBorders>
          </w:tcPr>
          <w:p w:rsidR="00B75233" w:rsidRDefault="00B75233">
            <w:pPr>
              <w:rPr>
                <w:sz w:val="2"/>
                <w:szCs w:val="2"/>
              </w:rPr>
            </w:pPr>
          </w:p>
        </w:tc>
        <w:tc>
          <w:tcPr>
            <w:tcW w:w="808" w:type="dxa"/>
            <w:vMerge/>
            <w:tcBorders>
              <w:top w:val="nil"/>
            </w:tcBorders>
          </w:tcPr>
          <w:p w:rsidR="00B75233" w:rsidRDefault="00B75233">
            <w:pPr>
              <w:rPr>
                <w:sz w:val="2"/>
                <w:szCs w:val="2"/>
              </w:rPr>
            </w:pPr>
          </w:p>
        </w:tc>
        <w:tc>
          <w:tcPr>
            <w:tcW w:w="1005" w:type="dxa"/>
          </w:tcPr>
          <w:p w:rsidR="00B75233" w:rsidRDefault="00153A98">
            <w:pPr>
              <w:pStyle w:val="TableParagraph"/>
              <w:spacing w:before="102" w:line="232" w:lineRule="auto"/>
              <w:ind w:left="194" w:right="115" w:hanging="44"/>
              <w:rPr>
                <w:sz w:val="18"/>
              </w:rPr>
            </w:pPr>
            <w:r>
              <w:rPr>
                <w:sz w:val="18"/>
              </w:rPr>
              <w:t>效益指标(10分）</w:t>
            </w:r>
          </w:p>
        </w:tc>
        <w:tc>
          <w:tcPr>
            <w:tcW w:w="3165" w:type="dxa"/>
            <w:gridSpan w:val="2"/>
          </w:tcPr>
          <w:p w:rsidR="00B75233" w:rsidRDefault="00B75233">
            <w:pPr>
              <w:pStyle w:val="TableParagraph"/>
              <w:spacing w:before="5"/>
              <w:rPr>
                <w:sz w:val="16"/>
              </w:rPr>
            </w:pPr>
          </w:p>
          <w:p w:rsidR="00B75233" w:rsidRDefault="00153A98">
            <w:pPr>
              <w:pStyle w:val="TableParagraph"/>
              <w:spacing w:before="1"/>
              <w:ind w:left="737"/>
              <w:rPr>
                <w:sz w:val="18"/>
              </w:rPr>
            </w:pPr>
            <w:r>
              <w:rPr>
                <w:sz w:val="18"/>
              </w:rPr>
              <w:t>社会效益指标(10分）</w:t>
            </w:r>
          </w:p>
        </w:tc>
        <w:tc>
          <w:tcPr>
            <w:tcW w:w="1639" w:type="dxa"/>
          </w:tcPr>
          <w:p w:rsidR="00B75233" w:rsidRDefault="00B75233">
            <w:pPr>
              <w:pStyle w:val="TableParagraph"/>
              <w:spacing w:before="5"/>
              <w:rPr>
                <w:sz w:val="16"/>
              </w:rPr>
            </w:pPr>
          </w:p>
          <w:p w:rsidR="00B75233" w:rsidRDefault="00153A98">
            <w:pPr>
              <w:pStyle w:val="TableParagraph"/>
              <w:spacing w:before="1"/>
              <w:ind w:left="132" w:right="94"/>
              <w:jc w:val="center"/>
              <w:rPr>
                <w:sz w:val="18"/>
              </w:rPr>
            </w:pPr>
            <w:r>
              <w:rPr>
                <w:sz w:val="18"/>
              </w:rPr>
              <w:t>100%</w:t>
            </w:r>
          </w:p>
        </w:tc>
        <w:tc>
          <w:tcPr>
            <w:tcW w:w="1478" w:type="dxa"/>
          </w:tcPr>
          <w:p w:rsidR="00B75233" w:rsidRDefault="00B75233">
            <w:pPr>
              <w:pStyle w:val="TableParagraph"/>
              <w:spacing w:before="5"/>
              <w:rPr>
                <w:sz w:val="16"/>
              </w:rPr>
            </w:pPr>
          </w:p>
          <w:p w:rsidR="00B75233" w:rsidRDefault="00153A98">
            <w:pPr>
              <w:pStyle w:val="TableParagraph"/>
              <w:spacing w:before="1"/>
              <w:ind w:left="96" w:right="58"/>
              <w:jc w:val="center"/>
              <w:rPr>
                <w:sz w:val="18"/>
              </w:rPr>
            </w:pPr>
            <w:r>
              <w:rPr>
                <w:sz w:val="18"/>
              </w:rPr>
              <w:t>良好</w:t>
            </w:r>
          </w:p>
        </w:tc>
        <w:tc>
          <w:tcPr>
            <w:tcW w:w="1466" w:type="dxa"/>
          </w:tcPr>
          <w:p w:rsidR="00B75233" w:rsidRDefault="00B75233">
            <w:pPr>
              <w:pStyle w:val="TableParagraph"/>
              <w:spacing w:before="5"/>
              <w:rPr>
                <w:sz w:val="16"/>
              </w:rPr>
            </w:pPr>
          </w:p>
          <w:p w:rsidR="00B75233" w:rsidRDefault="00153A98">
            <w:pPr>
              <w:pStyle w:val="TableParagraph"/>
              <w:spacing w:before="1"/>
              <w:ind w:left="45" w:right="9"/>
              <w:jc w:val="center"/>
              <w:rPr>
                <w:sz w:val="18"/>
              </w:rPr>
            </w:pPr>
            <w:r>
              <w:rPr>
                <w:sz w:val="18"/>
              </w:rPr>
              <w:t>10</w:t>
            </w:r>
          </w:p>
        </w:tc>
      </w:tr>
      <w:tr w:rsidR="00B75233">
        <w:trPr>
          <w:trHeight w:val="627"/>
        </w:trPr>
        <w:tc>
          <w:tcPr>
            <w:tcW w:w="782" w:type="dxa"/>
            <w:vMerge/>
            <w:tcBorders>
              <w:top w:val="nil"/>
            </w:tcBorders>
          </w:tcPr>
          <w:p w:rsidR="00B75233" w:rsidRDefault="00B75233">
            <w:pPr>
              <w:rPr>
                <w:sz w:val="2"/>
                <w:szCs w:val="2"/>
              </w:rPr>
            </w:pPr>
          </w:p>
        </w:tc>
        <w:tc>
          <w:tcPr>
            <w:tcW w:w="808" w:type="dxa"/>
            <w:vMerge/>
            <w:tcBorders>
              <w:top w:val="nil"/>
            </w:tcBorders>
          </w:tcPr>
          <w:p w:rsidR="00B75233" w:rsidRDefault="00B75233">
            <w:pPr>
              <w:rPr>
                <w:sz w:val="2"/>
                <w:szCs w:val="2"/>
              </w:rPr>
            </w:pPr>
          </w:p>
        </w:tc>
        <w:tc>
          <w:tcPr>
            <w:tcW w:w="1005" w:type="dxa"/>
          </w:tcPr>
          <w:p w:rsidR="00B75233" w:rsidRDefault="00153A98">
            <w:pPr>
              <w:pStyle w:val="TableParagraph"/>
              <w:spacing w:before="102" w:line="232" w:lineRule="auto"/>
              <w:ind w:left="194" w:right="25" w:hanging="135"/>
              <w:rPr>
                <w:sz w:val="18"/>
              </w:rPr>
            </w:pPr>
            <w:r>
              <w:rPr>
                <w:sz w:val="18"/>
              </w:rPr>
              <w:t>满意度指标(10分）</w:t>
            </w:r>
          </w:p>
        </w:tc>
        <w:tc>
          <w:tcPr>
            <w:tcW w:w="3165" w:type="dxa"/>
            <w:gridSpan w:val="2"/>
          </w:tcPr>
          <w:p w:rsidR="00B75233" w:rsidRDefault="00B75233">
            <w:pPr>
              <w:pStyle w:val="TableParagraph"/>
              <w:spacing w:before="5"/>
              <w:rPr>
                <w:sz w:val="16"/>
              </w:rPr>
            </w:pPr>
          </w:p>
          <w:p w:rsidR="00B75233" w:rsidRDefault="00153A98">
            <w:pPr>
              <w:pStyle w:val="TableParagraph"/>
              <w:spacing w:before="1"/>
              <w:ind w:left="469"/>
              <w:rPr>
                <w:sz w:val="18"/>
              </w:rPr>
            </w:pPr>
            <w:r>
              <w:rPr>
                <w:sz w:val="18"/>
              </w:rPr>
              <w:t>服务对象满意度指标(10分）</w:t>
            </w:r>
          </w:p>
        </w:tc>
        <w:tc>
          <w:tcPr>
            <w:tcW w:w="1639" w:type="dxa"/>
          </w:tcPr>
          <w:p w:rsidR="00B75233" w:rsidRDefault="00B75233">
            <w:pPr>
              <w:pStyle w:val="TableParagraph"/>
              <w:spacing w:before="5"/>
              <w:rPr>
                <w:sz w:val="16"/>
              </w:rPr>
            </w:pPr>
          </w:p>
          <w:p w:rsidR="00B75233" w:rsidRDefault="00153A98">
            <w:pPr>
              <w:pStyle w:val="TableParagraph"/>
              <w:spacing w:before="1"/>
              <w:ind w:left="132" w:right="94"/>
              <w:jc w:val="center"/>
              <w:rPr>
                <w:sz w:val="18"/>
              </w:rPr>
            </w:pPr>
            <w:r>
              <w:rPr>
                <w:sz w:val="18"/>
              </w:rPr>
              <w:t>100%</w:t>
            </w:r>
          </w:p>
        </w:tc>
        <w:tc>
          <w:tcPr>
            <w:tcW w:w="1478" w:type="dxa"/>
          </w:tcPr>
          <w:p w:rsidR="00B75233" w:rsidRDefault="00B75233">
            <w:pPr>
              <w:pStyle w:val="TableParagraph"/>
              <w:spacing w:before="5"/>
              <w:rPr>
                <w:sz w:val="16"/>
              </w:rPr>
            </w:pPr>
          </w:p>
          <w:p w:rsidR="00B75233" w:rsidRDefault="00153A98">
            <w:pPr>
              <w:pStyle w:val="TableParagraph"/>
              <w:spacing w:before="1"/>
              <w:ind w:left="96" w:right="59"/>
              <w:jc w:val="center"/>
              <w:rPr>
                <w:sz w:val="18"/>
              </w:rPr>
            </w:pPr>
            <w:r>
              <w:rPr>
                <w:sz w:val="18"/>
              </w:rPr>
              <w:t>100%</w:t>
            </w:r>
          </w:p>
        </w:tc>
        <w:tc>
          <w:tcPr>
            <w:tcW w:w="1466" w:type="dxa"/>
          </w:tcPr>
          <w:p w:rsidR="00B75233" w:rsidRDefault="00B75233">
            <w:pPr>
              <w:pStyle w:val="TableParagraph"/>
              <w:spacing w:before="5"/>
              <w:rPr>
                <w:sz w:val="16"/>
              </w:rPr>
            </w:pPr>
          </w:p>
          <w:p w:rsidR="00B75233" w:rsidRDefault="00153A98">
            <w:pPr>
              <w:pStyle w:val="TableParagraph"/>
              <w:spacing w:before="1"/>
              <w:ind w:left="45" w:right="9"/>
              <w:jc w:val="center"/>
              <w:rPr>
                <w:sz w:val="18"/>
              </w:rPr>
            </w:pPr>
            <w:r>
              <w:rPr>
                <w:sz w:val="18"/>
              </w:rPr>
              <w:t>10</w:t>
            </w:r>
          </w:p>
        </w:tc>
      </w:tr>
      <w:tr w:rsidR="00B75233">
        <w:trPr>
          <w:trHeight w:val="719"/>
        </w:trPr>
        <w:tc>
          <w:tcPr>
            <w:tcW w:w="782" w:type="dxa"/>
            <w:vMerge/>
            <w:tcBorders>
              <w:top w:val="nil"/>
            </w:tcBorders>
          </w:tcPr>
          <w:p w:rsidR="00B75233" w:rsidRDefault="00B75233">
            <w:pPr>
              <w:rPr>
                <w:sz w:val="2"/>
                <w:szCs w:val="2"/>
              </w:rPr>
            </w:pPr>
          </w:p>
        </w:tc>
        <w:tc>
          <w:tcPr>
            <w:tcW w:w="808" w:type="dxa"/>
          </w:tcPr>
          <w:p w:rsidR="00B75233" w:rsidRDefault="00153A98">
            <w:pPr>
              <w:pStyle w:val="TableParagraph"/>
              <w:spacing w:before="38" w:line="232" w:lineRule="auto"/>
              <w:ind w:left="321" w:right="16" w:hanging="270"/>
              <w:rPr>
                <w:sz w:val="18"/>
              </w:rPr>
            </w:pPr>
            <w:r>
              <w:rPr>
                <w:sz w:val="18"/>
              </w:rPr>
              <w:t>满意度指标</w:t>
            </w:r>
          </w:p>
          <w:p w:rsidR="00B75233" w:rsidRDefault="00153A98">
            <w:pPr>
              <w:pStyle w:val="TableParagraph"/>
              <w:spacing w:line="214" w:lineRule="exact"/>
              <w:ind w:left="52"/>
              <w:rPr>
                <w:sz w:val="18"/>
              </w:rPr>
            </w:pPr>
            <w:r>
              <w:rPr>
                <w:sz w:val="18"/>
              </w:rPr>
              <w:t>（10分）</w:t>
            </w:r>
          </w:p>
        </w:tc>
        <w:tc>
          <w:tcPr>
            <w:tcW w:w="1005" w:type="dxa"/>
          </w:tcPr>
          <w:p w:rsidR="00B75233" w:rsidRDefault="00153A98">
            <w:pPr>
              <w:pStyle w:val="TableParagraph"/>
              <w:spacing w:before="38" w:line="232" w:lineRule="auto"/>
              <w:ind w:left="60" w:right="25" w:firstLine="90"/>
              <w:rPr>
                <w:sz w:val="18"/>
              </w:rPr>
            </w:pPr>
            <w:r>
              <w:rPr>
                <w:sz w:val="18"/>
              </w:rPr>
              <w:t>服务对象满意度指标</w:t>
            </w:r>
          </w:p>
          <w:p w:rsidR="00B75233" w:rsidRDefault="00153A98">
            <w:pPr>
              <w:pStyle w:val="TableParagraph"/>
              <w:spacing w:line="214" w:lineRule="exact"/>
              <w:ind w:left="194"/>
              <w:rPr>
                <w:sz w:val="18"/>
              </w:rPr>
            </w:pPr>
            <w:r>
              <w:rPr>
                <w:sz w:val="18"/>
              </w:rPr>
              <w:t>(10分）</w:t>
            </w:r>
          </w:p>
        </w:tc>
        <w:tc>
          <w:tcPr>
            <w:tcW w:w="3165" w:type="dxa"/>
            <w:gridSpan w:val="2"/>
          </w:tcPr>
          <w:p w:rsidR="00B75233" w:rsidRDefault="00B75233">
            <w:pPr>
              <w:pStyle w:val="TableParagraph"/>
              <w:spacing w:before="12"/>
              <w:rPr>
                <w:sz w:val="19"/>
              </w:rPr>
            </w:pPr>
          </w:p>
          <w:p w:rsidR="00B75233" w:rsidRDefault="00153A98">
            <w:pPr>
              <w:pStyle w:val="TableParagraph"/>
              <w:ind w:left="917"/>
              <w:rPr>
                <w:sz w:val="18"/>
              </w:rPr>
            </w:pPr>
            <w:r>
              <w:rPr>
                <w:sz w:val="18"/>
              </w:rPr>
              <w:t>建设单位(10分）</w:t>
            </w:r>
          </w:p>
        </w:tc>
        <w:tc>
          <w:tcPr>
            <w:tcW w:w="1639" w:type="dxa"/>
          </w:tcPr>
          <w:p w:rsidR="00B75233" w:rsidRDefault="00B75233">
            <w:pPr>
              <w:pStyle w:val="TableParagraph"/>
              <w:spacing w:before="12"/>
              <w:rPr>
                <w:sz w:val="19"/>
              </w:rPr>
            </w:pPr>
          </w:p>
          <w:p w:rsidR="00B75233" w:rsidRDefault="00153A98">
            <w:pPr>
              <w:pStyle w:val="TableParagraph"/>
              <w:ind w:left="130" w:right="96"/>
              <w:jc w:val="center"/>
              <w:rPr>
                <w:sz w:val="18"/>
              </w:rPr>
            </w:pPr>
            <w:r>
              <w:rPr>
                <w:sz w:val="18"/>
              </w:rPr>
              <w:t>≥90%</w:t>
            </w:r>
          </w:p>
        </w:tc>
        <w:tc>
          <w:tcPr>
            <w:tcW w:w="1478" w:type="dxa"/>
          </w:tcPr>
          <w:p w:rsidR="00B75233" w:rsidRDefault="00B75233">
            <w:pPr>
              <w:pStyle w:val="TableParagraph"/>
              <w:spacing w:before="12"/>
              <w:rPr>
                <w:sz w:val="19"/>
              </w:rPr>
            </w:pPr>
          </w:p>
          <w:p w:rsidR="00B75233" w:rsidRDefault="00153A98">
            <w:pPr>
              <w:pStyle w:val="TableParagraph"/>
              <w:ind w:left="95" w:right="61"/>
              <w:jc w:val="center"/>
              <w:rPr>
                <w:sz w:val="18"/>
              </w:rPr>
            </w:pPr>
            <w:r>
              <w:rPr>
                <w:sz w:val="18"/>
              </w:rPr>
              <w:t>≥90%</w:t>
            </w:r>
          </w:p>
        </w:tc>
        <w:tc>
          <w:tcPr>
            <w:tcW w:w="1466" w:type="dxa"/>
          </w:tcPr>
          <w:p w:rsidR="00B75233" w:rsidRDefault="00B75233">
            <w:pPr>
              <w:pStyle w:val="TableParagraph"/>
              <w:spacing w:before="12"/>
              <w:rPr>
                <w:sz w:val="19"/>
              </w:rPr>
            </w:pPr>
          </w:p>
          <w:p w:rsidR="00B75233" w:rsidRDefault="00153A98">
            <w:pPr>
              <w:pStyle w:val="TableParagraph"/>
              <w:ind w:left="45" w:right="9"/>
              <w:jc w:val="center"/>
              <w:rPr>
                <w:sz w:val="18"/>
              </w:rPr>
            </w:pPr>
            <w:r>
              <w:rPr>
                <w:sz w:val="18"/>
              </w:rPr>
              <w:t>10</w:t>
            </w:r>
          </w:p>
        </w:tc>
      </w:tr>
      <w:tr w:rsidR="00B75233">
        <w:trPr>
          <w:trHeight w:val="575"/>
        </w:trPr>
        <w:tc>
          <w:tcPr>
            <w:tcW w:w="782" w:type="dxa"/>
          </w:tcPr>
          <w:p w:rsidR="00B75233" w:rsidRDefault="00B75233">
            <w:pPr>
              <w:pStyle w:val="TableParagraph"/>
              <w:spacing w:before="5"/>
              <w:rPr>
                <w:sz w:val="14"/>
              </w:rPr>
            </w:pPr>
          </w:p>
          <w:p w:rsidR="00B75233" w:rsidRDefault="00153A98">
            <w:pPr>
              <w:pStyle w:val="TableParagraph"/>
              <w:ind w:left="217"/>
              <w:rPr>
                <w:sz w:val="18"/>
              </w:rPr>
            </w:pPr>
            <w:r>
              <w:rPr>
                <w:sz w:val="18"/>
              </w:rPr>
              <w:t>总分</w:t>
            </w:r>
          </w:p>
        </w:tc>
        <w:tc>
          <w:tcPr>
            <w:tcW w:w="9561" w:type="dxa"/>
            <w:gridSpan w:val="7"/>
          </w:tcPr>
          <w:p w:rsidR="00B75233" w:rsidRDefault="00B75233">
            <w:pPr>
              <w:pStyle w:val="TableParagraph"/>
              <w:spacing w:before="5"/>
              <w:rPr>
                <w:sz w:val="14"/>
              </w:rPr>
            </w:pPr>
          </w:p>
          <w:p w:rsidR="00B75233" w:rsidRDefault="00153A98">
            <w:pPr>
              <w:pStyle w:val="TableParagraph"/>
              <w:ind w:left="3329" w:right="3292"/>
              <w:jc w:val="center"/>
              <w:rPr>
                <w:sz w:val="18"/>
              </w:rPr>
            </w:pPr>
            <w:r>
              <w:rPr>
                <w:sz w:val="18"/>
              </w:rPr>
              <w:t>90.97</w:t>
            </w:r>
          </w:p>
        </w:tc>
      </w:tr>
      <w:tr w:rsidR="00B75233">
        <w:trPr>
          <w:trHeight w:val="1132"/>
        </w:trPr>
        <w:tc>
          <w:tcPr>
            <w:tcW w:w="782" w:type="dxa"/>
          </w:tcPr>
          <w:p w:rsidR="00B75233" w:rsidRDefault="00153A98">
            <w:pPr>
              <w:pStyle w:val="TableParagraph"/>
              <w:spacing w:before="136" w:line="230" w:lineRule="auto"/>
              <w:ind w:left="37" w:right="4"/>
              <w:jc w:val="center"/>
              <w:rPr>
                <w:sz w:val="18"/>
              </w:rPr>
            </w:pPr>
            <w:r>
              <w:rPr>
                <w:sz w:val="18"/>
              </w:rPr>
              <w:t>偏差大或目标未完成原因分析</w:t>
            </w:r>
          </w:p>
        </w:tc>
        <w:tc>
          <w:tcPr>
            <w:tcW w:w="9561" w:type="dxa"/>
            <w:gridSpan w:val="7"/>
          </w:tcPr>
          <w:p w:rsidR="00B75233" w:rsidRDefault="00B75233">
            <w:pPr>
              <w:pStyle w:val="TableParagraph"/>
              <w:rPr>
                <w:sz w:val="18"/>
              </w:rPr>
            </w:pPr>
          </w:p>
          <w:p w:rsidR="00B75233" w:rsidRDefault="00153A98">
            <w:pPr>
              <w:pStyle w:val="TableParagraph"/>
              <w:spacing w:before="124" w:line="232" w:lineRule="auto"/>
              <w:ind w:left="2992" w:right="346" w:hanging="2554"/>
              <w:rPr>
                <w:sz w:val="18"/>
              </w:rPr>
            </w:pPr>
            <w:r>
              <w:rPr>
                <w:sz w:val="18"/>
              </w:rPr>
              <w:t>按照签订的第三方机构服务合同条款，合同签订后支付合同总额的60％，金额为1077600元，剩余未支付余款项722400元，待一个年度工作完成后支付尾款。</w:t>
            </w:r>
          </w:p>
        </w:tc>
      </w:tr>
      <w:tr w:rsidR="00B75233">
        <w:trPr>
          <w:trHeight w:val="1007"/>
        </w:trPr>
        <w:tc>
          <w:tcPr>
            <w:tcW w:w="782" w:type="dxa"/>
          </w:tcPr>
          <w:p w:rsidR="00B75233" w:rsidRDefault="00B75233">
            <w:pPr>
              <w:pStyle w:val="TableParagraph"/>
              <w:spacing w:before="4"/>
              <w:rPr>
                <w:sz w:val="14"/>
              </w:rPr>
            </w:pPr>
          </w:p>
          <w:p w:rsidR="00B75233" w:rsidRDefault="00153A98">
            <w:pPr>
              <w:pStyle w:val="TableParagraph"/>
              <w:spacing w:line="230" w:lineRule="auto"/>
              <w:ind w:left="37" w:right="4"/>
              <w:jc w:val="both"/>
              <w:rPr>
                <w:sz w:val="18"/>
              </w:rPr>
            </w:pPr>
            <w:r>
              <w:rPr>
                <w:sz w:val="18"/>
              </w:rPr>
              <w:t>改进措施及结果应用方案</w:t>
            </w:r>
          </w:p>
        </w:tc>
        <w:tc>
          <w:tcPr>
            <w:tcW w:w="9561" w:type="dxa"/>
            <w:gridSpan w:val="7"/>
          </w:tcPr>
          <w:p w:rsidR="00B75233" w:rsidRDefault="00B75233">
            <w:pPr>
              <w:pStyle w:val="TableParagraph"/>
              <w:rPr>
                <w:sz w:val="18"/>
              </w:rPr>
            </w:pPr>
          </w:p>
          <w:p w:rsidR="00B75233" w:rsidRDefault="00B75233">
            <w:pPr>
              <w:pStyle w:val="TableParagraph"/>
              <w:spacing w:before="2"/>
              <w:rPr>
                <w:sz w:val="13"/>
              </w:rPr>
            </w:pPr>
          </w:p>
          <w:p w:rsidR="00B75233" w:rsidRDefault="00153A98">
            <w:pPr>
              <w:pStyle w:val="TableParagraph"/>
              <w:spacing w:before="1"/>
              <w:ind w:left="3329" w:right="3292"/>
              <w:jc w:val="center"/>
              <w:rPr>
                <w:sz w:val="18"/>
              </w:rPr>
            </w:pPr>
            <w:r>
              <w:rPr>
                <w:sz w:val="18"/>
              </w:rPr>
              <w:t>严格按照第三</w:t>
            </w:r>
            <w:proofErr w:type="gramStart"/>
            <w:r>
              <w:rPr>
                <w:sz w:val="18"/>
              </w:rPr>
              <w:t>方服务</w:t>
            </w:r>
            <w:proofErr w:type="gramEnd"/>
            <w:r>
              <w:rPr>
                <w:sz w:val="18"/>
              </w:rPr>
              <w:t>合同执行付款。</w:t>
            </w:r>
          </w:p>
        </w:tc>
      </w:tr>
      <w:tr w:rsidR="00B75233">
        <w:trPr>
          <w:trHeight w:val="1132"/>
        </w:trPr>
        <w:tc>
          <w:tcPr>
            <w:tcW w:w="782" w:type="dxa"/>
          </w:tcPr>
          <w:p w:rsidR="00B75233" w:rsidRDefault="00B75233">
            <w:pPr>
              <w:pStyle w:val="TableParagraph"/>
              <w:spacing w:before="3"/>
              <w:rPr>
                <w:sz w:val="19"/>
              </w:rPr>
            </w:pPr>
          </w:p>
          <w:p w:rsidR="00B75233" w:rsidRDefault="00153A98">
            <w:pPr>
              <w:pStyle w:val="TableParagraph"/>
              <w:spacing w:line="230" w:lineRule="auto"/>
              <w:ind w:left="37" w:right="4"/>
              <w:jc w:val="both"/>
              <w:rPr>
                <w:sz w:val="18"/>
              </w:rPr>
            </w:pPr>
            <w:r>
              <w:rPr>
                <w:sz w:val="18"/>
              </w:rPr>
              <w:t>单位主要负责人签批意见</w:t>
            </w:r>
          </w:p>
        </w:tc>
        <w:tc>
          <w:tcPr>
            <w:tcW w:w="9561" w:type="dxa"/>
            <w:gridSpan w:val="7"/>
          </w:tcPr>
          <w:p w:rsidR="00B75233" w:rsidRDefault="00B75233">
            <w:pPr>
              <w:pStyle w:val="TableParagraph"/>
              <w:rPr>
                <w:sz w:val="18"/>
              </w:rPr>
            </w:pPr>
          </w:p>
          <w:p w:rsidR="00B75233" w:rsidRDefault="00B75233">
            <w:pPr>
              <w:pStyle w:val="TableParagraph"/>
              <w:spacing w:before="1"/>
              <w:rPr>
                <w:sz w:val="18"/>
              </w:rPr>
            </w:pPr>
          </w:p>
          <w:p w:rsidR="00B75233" w:rsidRDefault="00153A98">
            <w:pPr>
              <w:pStyle w:val="TableParagraph"/>
              <w:ind w:right="1894"/>
              <w:jc w:val="right"/>
              <w:rPr>
                <w:sz w:val="18"/>
              </w:rPr>
            </w:pPr>
            <w:r>
              <w:rPr>
                <w:sz w:val="18"/>
              </w:rPr>
              <w:t>签名：年月日</w:t>
            </w:r>
          </w:p>
        </w:tc>
      </w:tr>
    </w:tbl>
    <w:p w:rsidR="00B75233" w:rsidRDefault="00153A98" w:rsidP="00153A98">
      <w:pPr>
        <w:pStyle w:val="a3"/>
        <w:spacing w:before="35"/>
        <w:ind w:left="807"/>
      </w:pPr>
      <w:r>
        <w:rPr>
          <w:noProof/>
          <w:lang w:val="en-US" w:bidi="ar-SA"/>
        </w:rPr>
        <mc:AlternateContent>
          <mc:Choice Requires="wps">
            <w:drawing>
              <wp:anchor distT="0" distB="0" distL="114300" distR="114300" simplePos="0" relativeHeight="251662336" behindDoc="1" locked="0" layoutInCell="1" allowOverlap="1">
                <wp:simplePos x="0" y="0"/>
                <wp:positionH relativeFrom="page">
                  <wp:posOffset>757555</wp:posOffset>
                </wp:positionH>
                <wp:positionV relativeFrom="paragraph">
                  <wp:posOffset>-3678555</wp:posOffset>
                </wp:positionV>
                <wp:extent cx="139700" cy="139700"/>
                <wp:effectExtent l="0" t="0" r="0" b="0"/>
                <wp:wrapNone/>
                <wp:docPr id="4" name="文本框 5"/>
                <wp:cNvGraphicFramePr/>
                <a:graphic xmlns:a="http://schemas.openxmlformats.org/drawingml/2006/main">
                  <a:graphicData uri="http://schemas.microsoft.com/office/word/2010/wordprocessingShape">
                    <wps:wsp>
                      <wps:cNvSpPr txBox="1"/>
                      <wps:spPr>
                        <a:xfrm>
                          <a:off x="0" y="0"/>
                          <a:ext cx="139700" cy="139700"/>
                        </a:xfrm>
                        <a:prstGeom prst="rect">
                          <a:avLst/>
                        </a:prstGeom>
                        <a:noFill/>
                        <a:ln>
                          <a:noFill/>
                        </a:ln>
                      </wps:spPr>
                      <wps:txbx>
                        <w:txbxContent>
                          <w:p w:rsidR="00153A98" w:rsidRDefault="00153A98">
                            <w:pPr>
                              <w:spacing w:line="220" w:lineRule="exact"/>
                              <w:ind w:left="20"/>
                              <w:rPr>
                                <w:sz w:val="18"/>
                              </w:rPr>
                            </w:pPr>
                            <w:r>
                              <w:rPr>
                                <w:sz w:val="18"/>
                              </w:rPr>
                              <w:t>）</w:t>
                            </w:r>
                          </w:p>
                        </w:txbxContent>
                      </wps:txbx>
                      <wps:bodyPr vert="vert" lIns="0" tIns="0" rIns="0" bIns="0" upright="1"/>
                    </wps:wsp>
                  </a:graphicData>
                </a:graphic>
              </wp:anchor>
            </w:drawing>
          </mc:Choice>
          <mc:Fallback>
            <w:pict>
              <v:shape id="文本框 5" o:spid="_x0000_s1029" type="#_x0000_t202" style="position:absolute;left:0;text-align:left;margin-left:59.65pt;margin-top:-289.65pt;width:11pt;height:11pt;z-index:-25165414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" filled="f" stroked="f">
                <v:textbox style="layout-flow:vertical" inset="0,0,0,0">
                  <w:txbxContent>
                    <w:p w:rsidR="00153A98" w:rsidRDefault="00153A98">
                      <w:pPr>
                        <w:spacing w:line="220" w:lineRule="exact"/>
                        <w:ind w:left="20"/>
                        <w:rPr>
                          <w:sz w:val="18"/>
                        </w:rPr>
                      </w:pPr>
                      <w:r>
                        <w:rPr>
                          <w:sz w:val="18"/>
                        </w:rPr>
                        <w:t>）</w:t>
                      </w:r>
                    </w:p>
                  </w:txbxContent>
                </v:textbox>
                <w10:wrap anchorx="page"/>
              </v:shape>
            </w:pict>
          </mc:Fallback>
        </mc:AlternateContent>
      </w:r>
      <w:r>
        <w:t xml:space="preserve"> </w:t>
      </w:r>
    </w:p>
    <w:p w:rsidR="00B75233" w:rsidRDefault="00B75233">
      <w:pPr>
        <w:rPr>
          <w:sz w:val="16"/>
        </w:rPr>
        <w:sectPr w:rsidR="00B75233">
          <w:footerReference w:type="default" r:id="rId10"/>
          <w:pgSz w:w="11910" w:h="16840"/>
          <w:pgMar w:top="660" w:right="0" w:bottom="1440" w:left="140" w:header="0" w:footer="1247" w:gutter="0"/>
          <w:cols w:space="720"/>
        </w:sectPr>
      </w:pPr>
    </w:p>
    <w:p w:rsidR="00B75233" w:rsidRDefault="00153A98">
      <w:pPr>
        <w:spacing w:before="41"/>
        <w:ind w:left="2226" w:right="2150"/>
        <w:jc w:val="center"/>
        <w:rPr>
          <w:b/>
          <w:sz w:val="26"/>
        </w:rPr>
      </w:pPr>
      <w:r>
        <w:rPr>
          <w:b/>
          <w:sz w:val="26"/>
        </w:rPr>
        <w:lastRenderedPageBreak/>
        <w:t>2020年度施工图审查服务费项目绩效目标自评表</w:t>
      </w:r>
    </w:p>
    <w:p w:rsidR="00B75233" w:rsidRDefault="00153A98">
      <w:pPr>
        <w:pStyle w:val="9"/>
        <w:tabs>
          <w:tab w:val="left" w:pos="7608"/>
        </w:tabs>
        <w:spacing w:before="93" w:line="240" w:lineRule="auto"/>
        <w:ind w:left="1018"/>
      </w:pPr>
      <w:r>
        <w:rPr>
          <w:noProof/>
          <w:lang w:val="en-US" w:bidi="ar-SA"/>
        </w:rPr>
        <mc:AlternateContent>
          <mc:Choice Requires="wps">
            <w:drawing>
              <wp:anchor distT="0" distB="0" distL="114300" distR="114300" simplePos="0" relativeHeight="251663360" behindDoc="1" locked="0" layoutInCell="1" allowOverlap="1">
                <wp:simplePos x="0" y="0"/>
                <wp:positionH relativeFrom="page">
                  <wp:posOffset>878205</wp:posOffset>
                </wp:positionH>
                <wp:positionV relativeFrom="paragraph">
                  <wp:posOffset>4209415</wp:posOffset>
                </wp:positionV>
                <wp:extent cx="129540" cy="129540"/>
                <wp:effectExtent l="0" t="0" r="0" b="0"/>
                <wp:wrapNone/>
                <wp:docPr id="5" name="文本框 6"/>
                <wp:cNvGraphicFramePr/>
                <a:graphic xmlns:a="http://schemas.openxmlformats.org/drawingml/2006/main">
                  <a:graphicData uri="http://schemas.microsoft.com/office/word/2010/wordprocessingShape">
                    <wps:wsp>
                      <wps:cNvSpPr txBox="1"/>
                      <wps:spPr>
                        <a:xfrm>
                          <a:off x="0" y="0"/>
                          <a:ext cx="129540" cy="129540"/>
                        </a:xfrm>
                        <a:prstGeom prst="rect">
                          <a:avLst/>
                        </a:prstGeom>
                        <a:noFill/>
                        <a:ln>
                          <a:noFill/>
                        </a:ln>
                      </wps:spPr>
                      <wps:txbx>
                        <w:txbxContent>
                          <w:p w:rsidR="00153A98" w:rsidRDefault="00153A98">
                            <w:pPr>
                              <w:pStyle w:val="a3"/>
                              <w:spacing w:line="203" w:lineRule="exact"/>
                              <w:ind w:left="20"/>
                            </w:pPr>
                            <w:r>
                              <w:rPr>
                                <w:w w:val="101"/>
                              </w:rPr>
                              <w:t>（</w:t>
                            </w:r>
                          </w:p>
                        </w:txbxContent>
                      </wps:txbx>
                      <wps:bodyPr vert="vert" lIns="0" tIns="0" rIns="0" bIns="0" upright="1"/>
                    </wps:wsp>
                  </a:graphicData>
                </a:graphic>
              </wp:anchor>
            </w:drawing>
          </mc:Choice>
          <mc:Fallback>
            <w:pict>
              <v:shape id="文本框 6" o:spid="_x0000_s1030" type="#_x0000_t202" style="position:absolute;left:0;text-align:left;margin-left:69.15pt;margin-top:331.45pt;width:10.2pt;height:10.2pt;z-index:-25165312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" filled="f" stroked="f">
                <v:textbox style="layout-flow:vertical" inset="0,0,0,0">
                  <w:txbxContent>
                    <w:p w:rsidR="00153A98" w:rsidRDefault="00153A98">
                      <w:pPr>
                        <w:pStyle w:val="a3"/>
                        <w:spacing w:line="203" w:lineRule="exact"/>
                        <w:ind w:left="20"/>
                      </w:pPr>
                      <w:r>
                        <w:rPr>
                          <w:w w:val="101"/>
                        </w:rPr>
                        <w:t>（</w:t>
                      </w:r>
                    </w:p>
                  </w:txbxContent>
                </v:textbox>
                <w10:wrap anchorx="page"/>
              </v:shape>
            </w:pict>
          </mc:Fallback>
        </mc:AlternateContent>
      </w:r>
      <w:r>
        <w:t>单位名</w:t>
      </w:r>
      <w:r>
        <w:rPr>
          <w:spacing w:val="11"/>
        </w:rPr>
        <w:t>称</w:t>
      </w:r>
      <w:r>
        <w:t>：</w:t>
      </w:r>
      <w:r>
        <w:rPr>
          <w:spacing w:val="8"/>
        </w:rPr>
        <w:t xml:space="preserve"> </w:t>
      </w:r>
      <w:r>
        <w:t>武汉市东西湖区住房和城乡建设局</w:t>
      </w:r>
      <w:r>
        <w:tab/>
        <w:t>填报日</w:t>
      </w:r>
      <w:r>
        <w:rPr>
          <w:spacing w:val="11"/>
        </w:rPr>
        <w:t>期</w:t>
      </w:r>
      <w:r>
        <w:t>：</w:t>
      </w:r>
    </w:p>
    <w:p w:rsidR="00B75233" w:rsidRDefault="00B75233">
      <w:pPr>
        <w:pStyle w:val="a3"/>
        <w:spacing w:before="10"/>
        <w:rPr>
          <w:sz w:val="10"/>
        </w:rPr>
      </w:pPr>
    </w:p>
    <w:tbl>
      <w:tblPr>
        <w:tblW w:w="0" w:type="auto"/>
        <w:tblInd w:w="99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20"/>
        <w:gridCol w:w="744"/>
        <w:gridCol w:w="1224"/>
        <w:gridCol w:w="1512"/>
        <w:gridCol w:w="1490"/>
        <w:gridCol w:w="1512"/>
        <w:gridCol w:w="1363"/>
        <w:gridCol w:w="1353"/>
      </w:tblGrid>
      <w:tr w:rsidR="00B75233">
        <w:trPr>
          <w:trHeight w:val="385"/>
        </w:trPr>
        <w:tc>
          <w:tcPr>
            <w:tcW w:w="2688" w:type="dxa"/>
            <w:gridSpan w:val="3"/>
          </w:tcPr>
          <w:p w:rsidR="00B75233" w:rsidRDefault="00153A98">
            <w:pPr>
              <w:pStyle w:val="TableParagraph"/>
              <w:spacing w:before="102"/>
              <w:ind w:left="1005" w:right="987"/>
              <w:jc w:val="center"/>
              <w:rPr>
                <w:sz w:val="16"/>
              </w:rPr>
            </w:pPr>
            <w:r>
              <w:rPr>
                <w:sz w:val="16"/>
              </w:rPr>
              <w:t>项目名称</w:t>
            </w:r>
          </w:p>
        </w:tc>
        <w:tc>
          <w:tcPr>
            <w:tcW w:w="7230" w:type="dxa"/>
            <w:gridSpan w:val="5"/>
          </w:tcPr>
          <w:p w:rsidR="00B75233" w:rsidRDefault="00153A98">
            <w:pPr>
              <w:pStyle w:val="TableParagraph"/>
              <w:spacing w:before="102"/>
              <w:ind w:left="2307" w:right="2295"/>
              <w:jc w:val="center"/>
              <w:rPr>
                <w:sz w:val="16"/>
              </w:rPr>
            </w:pPr>
            <w:r>
              <w:rPr>
                <w:sz w:val="16"/>
              </w:rPr>
              <w:t>施工图审查服务费</w:t>
            </w:r>
          </w:p>
        </w:tc>
      </w:tr>
      <w:tr w:rsidR="00B75233">
        <w:trPr>
          <w:trHeight w:val="385"/>
        </w:trPr>
        <w:tc>
          <w:tcPr>
            <w:tcW w:w="2688" w:type="dxa"/>
            <w:gridSpan w:val="3"/>
          </w:tcPr>
          <w:p w:rsidR="00B75233" w:rsidRDefault="00153A98">
            <w:pPr>
              <w:pStyle w:val="TableParagraph"/>
              <w:spacing w:before="101"/>
              <w:ind w:left="1005" w:right="987"/>
              <w:jc w:val="center"/>
              <w:rPr>
                <w:sz w:val="16"/>
              </w:rPr>
            </w:pPr>
            <w:r>
              <w:rPr>
                <w:sz w:val="16"/>
              </w:rPr>
              <w:t>主管部门</w:t>
            </w:r>
          </w:p>
        </w:tc>
        <w:tc>
          <w:tcPr>
            <w:tcW w:w="3002" w:type="dxa"/>
            <w:gridSpan w:val="2"/>
          </w:tcPr>
          <w:p w:rsidR="00B75233" w:rsidRDefault="00153A98">
            <w:pPr>
              <w:pStyle w:val="TableParagraph"/>
              <w:spacing w:before="101"/>
              <w:ind w:left="268"/>
              <w:rPr>
                <w:sz w:val="16"/>
              </w:rPr>
            </w:pPr>
            <w:r>
              <w:rPr>
                <w:sz w:val="16"/>
              </w:rPr>
              <w:t>武汉市东西湖区住房和城乡建设局</w:t>
            </w:r>
          </w:p>
        </w:tc>
        <w:tc>
          <w:tcPr>
            <w:tcW w:w="1512" w:type="dxa"/>
          </w:tcPr>
          <w:p w:rsidR="00B75233" w:rsidRDefault="00153A98">
            <w:pPr>
              <w:pStyle w:val="TableParagraph"/>
              <w:spacing w:before="101"/>
              <w:ind w:left="130" w:right="116"/>
              <w:jc w:val="center"/>
              <w:rPr>
                <w:sz w:val="16"/>
              </w:rPr>
            </w:pPr>
            <w:r>
              <w:rPr>
                <w:sz w:val="16"/>
              </w:rPr>
              <w:t>项目实施单位</w:t>
            </w:r>
          </w:p>
        </w:tc>
        <w:tc>
          <w:tcPr>
            <w:tcW w:w="2716" w:type="dxa"/>
            <w:gridSpan w:val="2"/>
          </w:tcPr>
          <w:p w:rsidR="00B75233" w:rsidRDefault="00153A98">
            <w:pPr>
              <w:pStyle w:val="TableParagraph"/>
              <w:spacing w:before="101"/>
              <w:ind w:left="869"/>
              <w:rPr>
                <w:sz w:val="16"/>
              </w:rPr>
            </w:pPr>
            <w:r>
              <w:rPr>
                <w:sz w:val="16"/>
              </w:rPr>
              <w:t>质监站图审办</w:t>
            </w:r>
          </w:p>
        </w:tc>
      </w:tr>
      <w:tr w:rsidR="00B75233">
        <w:trPr>
          <w:trHeight w:val="385"/>
        </w:trPr>
        <w:tc>
          <w:tcPr>
            <w:tcW w:w="2688" w:type="dxa"/>
            <w:gridSpan w:val="3"/>
          </w:tcPr>
          <w:p w:rsidR="00B75233" w:rsidRDefault="00153A98">
            <w:pPr>
              <w:pStyle w:val="TableParagraph"/>
              <w:spacing w:before="102"/>
              <w:ind w:left="1005" w:right="987"/>
              <w:jc w:val="center"/>
              <w:rPr>
                <w:sz w:val="16"/>
              </w:rPr>
            </w:pPr>
            <w:r>
              <w:rPr>
                <w:sz w:val="16"/>
              </w:rPr>
              <w:t>项目类别</w:t>
            </w:r>
          </w:p>
        </w:tc>
        <w:tc>
          <w:tcPr>
            <w:tcW w:w="7230" w:type="dxa"/>
            <w:gridSpan w:val="5"/>
          </w:tcPr>
          <w:p w:rsidR="00B75233" w:rsidRDefault="00153A98">
            <w:pPr>
              <w:pStyle w:val="TableParagraph"/>
              <w:tabs>
                <w:tab w:val="left" w:pos="2090"/>
                <w:tab w:val="left" w:pos="3335"/>
              </w:tabs>
              <w:spacing w:before="102"/>
              <w:ind w:left="32"/>
              <w:rPr>
                <w:sz w:val="16"/>
              </w:rPr>
            </w:pPr>
            <w:r>
              <w:rPr>
                <w:sz w:val="16"/>
              </w:rPr>
              <w:t xml:space="preserve">1、部门预算项目 </w:t>
            </w:r>
            <w:r>
              <w:rPr>
                <w:spacing w:val="37"/>
                <w:sz w:val="16"/>
              </w:rPr>
              <w:t xml:space="preserve"> </w:t>
            </w:r>
            <w:r>
              <w:rPr>
                <w:rFonts w:ascii="Wingdings" w:eastAsia="Wingdings" w:hAnsi="Wingdings"/>
                <w:position w:val="1"/>
                <w:sz w:val="16"/>
              </w:rPr>
              <w:t></w:t>
            </w:r>
            <w:r>
              <w:rPr>
                <w:rFonts w:ascii="Times New Roman" w:eastAsia="Times New Roman" w:hAnsi="Times New Roman"/>
                <w:position w:val="1"/>
                <w:sz w:val="16"/>
              </w:rPr>
              <w:tab/>
            </w:r>
            <w:r>
              <w:rPr>
                <w:sz w:val="16"/>
              </w:rPr>
              <w:t>2、区直专项</w:t>
            </w:r>
            <w:r>
              <w:rPr>
                <w:sz w:val="16"/>
              </w:rPr>
              <w:tab/>
              <w:t>口</w:t>
            </w:r>
          </w:p>
        </w:tc>
      </w:tr>
      <w:tr w:rsidR="00B75233">
        <w:trPr>
          <w:trHeight w:val="385"/>
        </w:trPr>
        <w:tc>
          <w:tcPr>
            <w:tcW w:w="2688" w:type="dxa"/>
            <w:gridSpan w:val="3"/>
          </w:tcPr>
          <w:p w:rsidR="00B75233" w:rsidRDefault="00153A98">
            <w:pPr>
              <w:pStyle w:val="TableParagraph"/>
              <w:spacing w:before="102"/>
              <w:ind w:left="1005" w:right="987"/>
              <w:jc w:val="center"/>
              <w:rPr>
                <w:sz w:val="16"/>
              </w:rPr>
            </w:pPr>
            <w:r>
              <w:rPr>
                <w:sz w:val="16"/>
              </w:rPr>
              <w:t>项目属性</w:t>
            </w:r>
          </w:p>
        </w:tc>
        <w:tc>
          <w:tcPr>
            <w:tcW w:w="7230" w:type="dxa"/>
            <w:gridSpan w:val="5"/>
          </w:tcPr>
          <w:p w:rsidR="00B75233" w:rsidRDefault="00153A98">
            <w:pPr>
              <w:pStyle w:val="TableParagraph"/>
              <w:tabs>
                <w:tab w:val="left" w:pos="1442"/>
                <w:tab w:val="left" w:pos="2092"/>
              </w:tabs>
              <w:spacing w:before="102"/>
              <w:ind w:left="32"/>
              <w:rPr>
                <w:sz w:val="16"/>
              </w:rPr>
            </w:pPr>
            <w:r>
              <w:rPr>
                <w:sz w:val="16"/>
              </w:rPr>
              <w:t>1、持续性项目</w:t>
            </w:r>
            <w:r>
              <w:rPr>
                <w:sz w:val="16"/>
              </w:rPr>
              <w:tab/>
            </w:r>
            <w:r>
              <w:rPr>
                <w:rFonts w:ascii="Wingdings" w:eastAsia="Wingdings" w:hAnsi="Wingdings"/>
                <w:position w:val="1"/>
                <w:sz w:val="16"/>
              </w:rPr>
              <w:t></w:t>
            </w:r>
            <w:r>
              <w:rPr>
                <w:rFonts w:ascii="Times New Roman" w:eastAsia="Times New Roman" w:hAnsi="Times New Roman"/>
                <w:position w:val="1"/>
                <w:sz w:val="16"/>
              </w:rPr>
              <w:tab/>
            </w:r>
            <w:r>
              <w:rPr>
                <w:spacing w:val="3"/>
                <w:sz w:val="16"/>
              </w:rPr>
              <w:t>2</w:t>
            </w:r>
            <w:r>
              <w:rPr>
                <w:sz w:val="16"/>
              </w:rPr>
              <w:t>、新增性项目</w:t>
            </w:r>
            <w:r>
              <w:rPr>
                <w:spacing w:val="18"/>
                <w:sz w:val="16"/>
              </w:rPr>
              <w:t xml:space="preserve"> </w:t>
            </w:r>
            <w:r>
              <w:rPr>
                <w:sz w:val="16"/>
              </w:rPr>
              <w:t>口</w:t>
            </w:r>
          </w:p>
        </w:tc>
      </w:tr>
      <w:tr w:rsidR="00B75233">
        <w:trPr>
          <w:trHeight w:val="385"/>
        </w:trPr>
        <w:tc>
          <w:tcPr>
            <w:tcW w:w="2688" w:type="dxa"/>
            <w:gridSpan w:val="3"/>
          </w:tcPr>
          <w:p w:rsidR="00B75233" w:rsidRDefault="00153A98">
            <w:pPr>
              <w:pStyle w:val="TableParagraph"/>
              <w:spacing w:before="102"/>
              <w:ind w:left="1005" w:right="987"/>
              <w:jc w:val="center"/>
              <w:rPr>
                <w:sz w:val="16"/>
              </w:rPr>
            </w:pPr>
            <w:r>
              <w:rPr>
                <w:sz w:val="16"/>
              </w:rPr>
              <w:t>项目类型</w:t>
            </w:r>
          </w:p>
        </w:tc>
        <w:tc>
          <w:tcPr>
            <w:tcW w:w="7230" w:type="dxa"/>
            <w:gridSpan w:val="5"/>
          </w:tcPr>
          <w:p w:rsidR="00B75233" w:rsidRDefault="00153A98">
            <w:pPr>
              <w:pStyle w:val="TableParagraph"/>
              <w:tabs>
                <w:tab w:val="left" w:pos="1442"/>
                <w:tab w:val="left" w:pos="2109"/>
                <w:tab w:val="left" w:pos="3918"/>
              </w:tabs>
              <w:spacing w:before="102"/>
              <w:ind w:left="32"/>
              <w:rPr>
                <w:sz w:val="16"/>
              </w:rPr>
            </w:pPr>
            <w:r>
              <w:rPr>
                <w:sz w:val="16"/>
              </w:rPr>
              <w:t>1、常年性项目</w:t>
            </w:r>
            <w:r>
              <w:rPr>
                <w:sz w:val="16"/>
              </w:rPr>
              <w:tab/>
              <w:t>口</w:t>
            </w:r>
            <w:r>
              <w:rPr>
                <w:sz w:val="16"/>
              </w:rPr>
              <w:tab/>
              <w:t xml:space="preserve">2、延续性项目 </w:t>
            </w:r>
            <w:r>
              <w:rPr>
                <w:spacing w:val="33"/>
                <w:sz w:val="16"/>
              </w:rPr>
              <w:t xml:space="preserve"> </w:t>
            </w:r>
            <w:r>
              <w:rPr>
                <w:rFonts w:ascii="Wingdings" w:eastAsia="Wingdings" w:hAnsi="Wingdings"/>
                <w:position w:val="1"/>
                <w:sz w:val="16"/>
              </w:rPr>
              <w:t></w:t>
            </w:r>
            <w:r>
              <w:rPr>
                <w:rFonts w:ascii="Times New Roman" w:eastAsia="Times New Roman" w:hAnsi="Times New Roman"/>
                <w:position w:val="1"/>
                <w:sz w:val="16"/>
              </w:rPr>
              <w:tab/>
            </w:r>
            <w:r>
              <w:rPr>
                <w:sz w:val="16"/>
              </w:rPr>
              <w:t>3、一次性项目</w:t>
            </w:r>
            <w:r>
              <w:rPr>
                <w:spacing w:val="14"/>
                <w:sz w:val="16"/>
              </w:rPr>
              <w:t xml:space="preserve"> </w:t>
            </w:r>
            <w:r>
              <w:rPr>
                <w:sz w:val="16"/>
              </w:rPr>
              <w:t>口</w:t>
            </w:r>
          </w:p>
        </w:tc>
      </w:tr>
      <w:tr w:rsidR="00B75233">
        <w:trPr>
          <w:trHeight w:val="419"/>
        </w:trPr>
        <w:tc>
          <w:tcPr>
            <w:tcW w:w="1464" w:type="dxa"/>
            <w:gridSpan w:val="2"/>
            <w:vMerge w:val="restart"/>
          </w:tcPr>
          <w:p w:rsidR="00B75233" w:rsidRDefault="00B75233">
            <w:pPr>
              <w:pStyle w:val="TableParagraph"/>
              <w:spacing w:before="4"/>
              <w:rPr>
                <w:sz w:val="19"/>
              </w:rPr>
            </w:pPr>
          </w:p>
          <w:p w:rsidR="00B75233" w:rsidRDefault="00153A98">
            <w:pPr>
              <w:pStyle w:val="TableParagraph"/>
              <w:spacing w:line="205" w:lineRule="exact"/>
              <w:ind w:left="65" w:right="52"/>
              <w:jc w:val="center"/>
              <w:rPr>
                <w:sz w:val="16"/>
              </w:rPr>
            </w:pPr>
            <w:r>
              <w:rPr>
                <w:sz w:val="16"/>
              </w:rPr>
              <w:t>预算执行情况</w:t>
            </w:r>
          </w:p>
          <w:p w:rsidR="00B75233" w:rsidRDefault="00153A98">
            <w:pPr>
              <w:pStyle w:val="TableParagraph"/>
              <w:spacing w:line="205" w:lineRule="exact"/>
              <w:ind w:left="76" w:right="52"/>
              <w:jc w:val="center"/>
              <w:rPr>
                <w:sz w:val="16"/>
              </w:rPr>
            </w:pPr>
            <w:r>
              <w:rPr>
                <w:sz w:val="16"/>
              </w:rPr>
              <w:t>（万元）（20分）</w:t>
            </w:r>
          </w:p>
        </w:tc>
        <w:tc>
          <w:tcPr>
            <w:tcW w:w="1224" w:type="dxa"/>
          </w:tcPr>
          <w:p w:rsidR="00B75233" w:rsidRDefault="00B75233">
            <w:pPr>
              <w:pStyle w:val="TableParagraph"/>
              <w:rPr>
                <w:rFonts w:ascii="Times New Roman"/>
                <w:sz w:val="16"/>
              </w:rPr>
            </w:pPr>
          </w:p>
        </w:tc>
        <w:tc>
          <w:tcPr>
            <w:tcW w:w="1512" w:type="dxa"/>
          </w:tcPr>
          <w:p w:rsidR="00B75233" w:rsidRDefault="00153A98">
            <w:pPr>
              <w:pStyle w:val="TableParagraph"/>
              <w:spacing w:before="118"/>
              <w:ind w:left="140" w:right="114"/>
              <w:jc w:val="center"/>
              <w:rPr>
                <w:sz w:val="16"/>
              </w:rPr>
            </w:pPr>
            <w:r>
              <w:rPr>
                <w:sz w:val="16"/>
              </w:rPr>
              <w:t>预算数（A）</w:t>
            </w:r>
          </w:p>
        </w:tc>
        <w:tc>
          <w:tcPr>
            <w:tcW w:w="3002" w:type="dxa"/>
            <w:gridSpan w:val="2"/>
          </w:tcPr>
          <w:p w:rsidR="00B75233" w:rsidRDefault="00153A98">
            <w:pPr>
              <w:pStyle w:val="TableParagraph"/>
              <w:spacing w:before="118"/>
              <w:ind w:left="1043" w:right="1020"/>
              <w:jc w:val="center"/>
              <w:rPr>
                <w:sz w:val="16"/>
              </w:rPr>
            </w:pPr>
            <w:r>
              <w:rPr>
                <w:sz w:val="16"/>
              </w:rPr>
              <w:t>执行数（B）</w:t>
            </w:r>
          </w:p>
        </w:tc>
        <w:tc>
          <w:tcPr>
            <w:tcW w:w="1363" w:type="dxa"/>
          </w:tcPr>
          <w:p w:rsidR="00B75233" w:rsidRDefault="00153A98">
            <w:pPr>
              <w:pStyle w:val="TableParagraph"/>
              <w:spacing w:before="118"/>
              <w:ind w:right="165"/>
              <w:jc w:val="right"/>
              <w:rPr>
                <w:sz w:val="16"/>
              </w:rPr>
            </w:pPr>
            <w:r>
              <w:rPr>
                <w:sz w:val="16"/>
              </w:rPr>
              <w:t>执行率（B/A)</w:t>
            </w:r>
          </w:p>
        </w:tc>
        <w:tc>
          <w:tcPr>
            <w:tcW w:w="1353" w:type="dxa"/>
          </w:tcPr>
          <w:p w:rsidR="00B75233" w:rsidRDefault="00153A98">
            <w:pPr>
              <w:pStyle w:val="TableParagraph"/>
              <w:spacing w:before="15"/>
              <w:ind w:left="60" w:right="35"/>
              <w:jc w:val="center"/>
              <w:rPr>
                <w:sz w:val="16"/>
              </w:rPr>
            </w:pPr>
            <w:r>
              <w:rPr>
                <w:sz w:val="16"/>
              </w:rPr>
              <w:t>得分</w:t>
            </w:r>
          </w:p>
          <w:p w:rsidR="00B75233" w:rsidRDefault="00153A98">
            <w:pPr>
              <w:pStyle w:val="TableParagraph"/>
              <w:spacing w:before="2" w:line="177" w:lineRule="exact"/>
              <w:ind w:left="62" w:right="34"/>
              <w:jc w:val="center"/>
              <w:rPr>
                <w:sz w:val="16"/>
              </w:rPr>
            </w:pPr>
            <w:r>
              <w:rPr>
                <w:sz w:val="16"/>
              </w:rPr>
              <w:t>（20分*执行率）</w:t>
            </w:r>
          </w:p>
        </w:tc>
      </w:tr>
      <w:tr w:rsidR="00B75233">
        <w:trPr>
          <w:trHeight w:val="448"/>
        </w:trPr>
        <w:tc>
          <w:tcPr>
            <w:tcW w:w="1464" w:type="dxa"/>
            <w:gridSpan w:val="2"/>
            <w:vMerge/>
            <w:tcBorders>
              <w:top w:val="nil"/>
            </w:tcBorders>
          </w:tcPr>
          <w:p w:rsidR="00B75233" w:rsidRDefault="00B75233">
            <w:pPr>
              <w:rPr>
                <w:sz w:val="2"/>
                <w:szCs w:val="2"/>
              </w:rPr>
            </w:pPr>
          </w:p>
        </w:tc>
        <w:tc>
          <w:tcPr>
            <w:tcW w:w="1224" w:type="dxa"/>
          </w:tcPr>
          <w:p w:rsidR="00B75233" w:rsidRDefault="00153A98">
            <w:pPr>
              <w:pStyle w:val="TableParagraph"/>
              <w:spacing w:before="30" w:line="200" w:lineRule="atLeast"/>
              <w:ind w:left="534" w:right="24" w:hanging="495"/>
              <w:rPr>
                <w:sz w:val="16"/>
              </w:rPr>
            </w:pPr>
            <w:r>
              <w:rPr>
                <w:sz w:val="16"/>
              </w:rPr>
              <w:t>年度财政资金总额</w:t>
            </w:r>
          </w:p>
        </w:tc>
        <w:tc>
          <w:tcPr>
            <w:tcW w:w="1512" w:type="dxa"/>
          </w:tcPr>
          <w:p w:rsidR="00B75233" w:rsidRDefault="00B75233">
            <w:pPr>
              <w:pStyle w:val="TableParagraph"/>
              <w:spacing w:before="4"/>
              <w:rPr>
                <w:sz w:val="11"/>
              </w:rPr>
            </w:pPr>
          </w:p>
          <w:p w:rsidR="00B75233" w:rsidRDefault="00153A98">
            <w:pPr>
              <w:pStyle w:val="TableParagraph"/>
              <w:spacing w:before="1"/>
              <w:ind w:left="140" w:right="114"/>
              <w:jc w:val="center"/>
              <w:rPr>
                <w:sz w:val="14"/>
              </w:rPr>
            </w:pPr>
            <w:r>
              <w:rPr>
                <w:w w:val="105"/>
                <w:sz w:val="14"/>
              </w:rPr>
              <w:t>715</w:t>
            </w:r>
          </w:p>
        </w:tc>
        <w:tc>
          <w:tcPr>
            <w:tcW w:w="3002" w:type="dxa"/>
            <w:gridSpan w:val="2"/>
          </w:tcPr>
          <w:p w:rsidR="00B75233" w:rsidRDefault="00153A98">
            <w:pPr>
              <w:pStyle w:val="TableParagraph"/>
              <w:spacing w:before="133"/>
              <w:ind w:left="1042" w:right="1020"/>
              <w:jc w:val="center"/>
              <w:rPr>
                <w:sz w:val="16"/>
              </w:rPr>
            </w:pPr>
            <w:r>
              <w:rPr>
                <w:sz w:val="16"/>
              </w:rPr>
              <w:t>303.5</w:t>
            </w:r>
          </w:p>
        </w:tc>
        <w:tc>
          <w:tcPr>
            <w:tcW w:w="1363" w:type="dxa"/>
          </w:tcPr>
          <w:p w:rsidR="00B75233" w:rsidRDefault="00153A98">
            <w:pPr>
              <w:pStyle w:val="TableParagraph"/>
              <w:spacing w:before="133"/>
              <w:ind w:left="436"/>
              <w:rPr>
                <w:sz w:val="16"/>
              </w:rPr>
            </w:pPr>
            <w:r>
              <w:rPr>
                <w:sz w:val="16"/>
              </w:rPr>
              <w:t>42.44%</w:t>
            </w:r>
          </w:p>
        </w:tc>
        <w:tc>
          <w:tcPr>
            <w:tcW w:w="1353" w:type="dxa"/>
          </w:tcPr>
          <w:p w:rsidR="00B75233" w:rsidRDefault="00153A98">
            <w:pPr>
              <w:pStyle w:val="TableParagraph"/>
              <w:spacing w:before="133"/>
              <w:ind w:left="59" w:right="35"/>
              <w:jc w:val="center"/>
              <w:rPr>
                <w:sz w:val="16"/>
              </w:rPr>
            </w:pPr>
            <w:r>
              <w:rPr>
                <w:sz w:val="16"/>
              </w:rPr>
              <w:t>8.49</w:t>
            </w:r>
          </w:p>
        </w:tc>
      </w:tr>
      <w:tr w:rsidR="00B75233">
        <w:trPr>
          <w:trHeight w:val="585"/>
        </w:trPr>
        <w:tc>
          <w:tcPr>
            <w:tcW w:w="720"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2"/>
              <w:rPr>
                <w:sz w:val="17"/>
              </w:rPr>
            </w:pPr>
          </w:p>
          <w:p w:rsidR="00B75233" w:rsidRDefault="00153A98">
            <w:pPr>
              <w:pStyle w:val="TableParagraph"/>
              <w:ind w:left="300" w:right="239"/>
              <w:jc w:val="both"/>
              <w:rPr>
                <w:sz w:val="16"/>
              </w:rPr>
            </w:pPr>
            <w:r>
              <w:rPr>
                <w:sz w:val="16"/>
              </w:rPr>
              <w:t>年度绩效目标</w:t>
            </w:r>
          </w:p>
          <w:p w:rsidR="00B75233" w:rsidRDefault="00B75233">
            <w:pPr>
              <w:pStyle w:val="TableParagraph"/>
              <w:rPr>
                <w:sz w:val="16"/>
              </w:rPr>
            </w:pPr>
          </w:p>
          <w:p w:rsidR="00B75233" w:rsidRDefault="00153A98">
            <w:pPr>
              <w:pStyle w:val="TableParagraph"/>
              <w:ind w:left="59"/>
              <w:jc w:val="center"/>
              <w:rPr>
                <w:sz w:val="16"/>
              </w:rPr>
            </w:pPr>
            <w:r>
              <w:rPr>
                <w:w w:val="101"/>
                <w:sz w:val="16"/>
              </w:rPr>
              <w:t>8</w:t>
            </w:r>
          </w:p>
          <w:p w:rsidR="00B75233" w:rsidRDefault="00153A98">
            <w:pPr>
              <w:pStyle w:val="TableParagraph"/>
              <w:spacing w:before="1"/>
              <w:ind w:left="59"/>
              <w:jc w:val="center"/>
              <w:rPr>
                <w:sz w:val="16"/>
              </w:rPr>
            </w:pPr>
            <w:r>
              <w:rPr>
                <w:w w:val="101"/>
                <w:sz w:val="16"/>
              </w:rPr>
              <w:t>0</w:t>
            </w:r>
          </w:p>
          <w:p w:rsidR="00B75233" w:rsidRDefault="00153A98">
            <w:pPr>
              <w:pStyle w:val="TableParagraph"/>
              <w:ind w:left="59"/>
              <w:jc w:val="center"/>
              <w:rPr>
                <w:sz w:val="16"/>
              </w:rPr>
            </w:pPr>
            <w:r>
              <w:rPr>
                <w:w w:val="101"/>
                <w:sz w:val="16"/>
              </w:rPr>
              <w:t>分</w:t>
            </w:r>
          </w:p>
        </w:tc>
        <w:tc>
          <w:tcPr>
            <w:tcW w:w="744" w:type="dxa"/>
          </w:tcPr>
          <w:p w:rsidR="00B75233" w:rsidRDefault="00153A98">
            <w:pPr>
              <w:pStyle w:val="TableParagraph"/>
              <w:spacing w:before="100"/>
              <w:ind w:left="213" w:right="187"/>
              <w:rPr>
                <w:sz w:val="16"/>
              </w:rPr>
            </w:pPr>
            <w:r>
              <w:rPr>
                <w:sz w:val="16"/>
              </w:rPr>
              <w:t>一级指标</w:t>
            </w:r>
          </w:p>
        </w:tc>
        <w:tc>
          <w:tcPr>
            <w:tcW w:w="1224" w:type="dxa"/>
          </w:tcPr>
          <w:p w:rsidR="00B75233" w:rsidRDefault="00B75233">
            <w:pPr>
              <w:pStyle w:val="TableParagraph"/>
              <w:spacing w:before="8"/>
              <w:rPr>
                <w:sz w:val="15"/>
              </w:rPr>
            </w:pPr>
          </w:p>
          <w:p w:rsidR="00B75233" w:rsidRDefault="00153A98">
            <w:pPr>
              <w:pStyle w:val="TableParagraph"/>
              <w:ind w:left="29" w:right="11"/>
              <w:jc w:val="center"/>
              <w:rPr>
                <w:sz w:val="16"/>
              </w:rPr>
            </w:pPr>
            <w:r>
              <w:rPr>
                <w:sz w:val="16"/>
              </w:rPr>
              <w:t>二级指标</w:t>
            </w:r>
          </w:p>
        </w:tc>
        <w:tc>
          <w:tcPr>
            <w:tcW w:w="3002" w:type="dxa"/>
            <w:gridSpan w:val="2"/>
          </w:tcPr>
          <w:p w:rsidR="00B75233" w:rsidRDefault="00B75233">
            <w:pPr>
              <w:pStyle w:val="TableParagraph"/>
              <w:spacing w:before="8"/>
              <w:rPr>
                <w:sz w:val="15"/>
              </w:rPr>
            </w:pPr>
          </w:p>
          <w:p w:rsidR="00B75233" w:rsidRDefault="00153A98">
            <w:pPr>
              <w:pStyle w:val="TableParagraph"/>
              <w:ind w:left="1037" w:right="1020"/>
              <w:jc w:val="center"/>
              <w:rPr>
                <w:sz w:val="16"/>
              </w:rPr>
            </w:pPr>
            <w:r>
              <w:rPr>
                <w:sz w:val="16"/>
              </w:rPr>
              <w:t>三级指标</w:t>
            </w:r>
          </w:p>
        </w:tc>
        <w:tc>
          <w:tcPr>
            <w:tcW w:w="1512" w:type="dxa"/>
          </w:tcPr>
          <w:p w:rsidR="00B75233" w:rsidRDefault="00B75233">
            <w:pPr>
              <w:pStyle w:val="TableParagraph"/>
              <w:spacing w:before="8"/>
              <w:rPr>
                <w:sz w:val="15"/>
              </w:rPr>
            </w:pPr>
          </w:p>
          <w:p w:rsidR="00B75233" w:rsidRDefault="00153A98">
            <w:pPr>
              <w:pStyle w:val="TableParagraph"/>
              <w:ind w:left="140" w:right="116"/>
              <w:jc w:val="center"/>
              <w:rPr>
                <w:sz w:val="16"/>
              </w:rPr>
            </w:pPr>
            <w:r>
              <w:rPr>
                <w:sz w:val="16"/>
              </w:rPr>
              <w:t>年度目标值（A）</w:t>
            </w:r>
          </w:p>
        </w:tc>
        <w:tc>
          <w:tcPr>
            <w:tcW w:w="1363" w:type="dxa"/>
          </w:tcPr>
          <w:p w:rsidR="00B75233" w:rsidRDefault="00B75233">
            <w:pPr>
              <w:pStyle w:val="TableParagraph"/>
              <w:spacing w:before="8"/>
              <w:rPr>
                <w:sz w:val="15"/>
              </w:rPr>
            </w:pPr>
          </w:p>
          <w:p w:rsidR="00B75233" w:rsidRDefault="00153A98">
            <w:pPr>
              <w:pStyle w:val="TableParagraph"/>
              <w:ind w:right="82"/>
              <w:jc w:val="right"/>
              <w:rPr>
                <w:sz w:val="16"/>
              </w:rPr>
            </w:pPr>
            <w:r>
              <w:rPr>
                <w:sz w:val="16"/>
              </w:rPr>
              <w:t>实际完成值（B)</w:t>
            </w:r>
          </w:p>
        </w:tc>
        <w:tc>
          <w:tcPr>
            <w:tcW w:w="1353" w:type="dxa"/>
          </w:tcPr>
          <w:p w:rsidR="00B75233" w:rsidRDefault="00B75233">
            <w:pPr>
              <w:pStyle w:val="TableParagraph"/>
              <w:spacing w:before="8"/>
              <w:rPr>
                <w:sz w:val="15"/>
              </w:rPr>
            </w:pPr>
          </w:p>
          <w:p w:rsidR="00B75233" w:rsidRDefault="00153A98">
            <w:pPr>
              <w:pStyle w:val="TableParagraph"/>
              <w:ind w:left="60" w:right="35"/>
              <w:jc w:val="center"/>
              <w:rPr>
                <w:sz w:val="16"/>
              </w:rPr>
            </w:pPr>
            <w:r>
              <w:rPr>
                <w:sz w:val="16"/>
              </w:rPr>
              <w:t>得分</w:t>
            </w:r>
          </w:p>
        </w:tc>
      </w:tr>
      <w:tr w:rsidR="00B75233">
        <w:trPr>
          <w:trHeight w:val="385"/>
        </w:trPr>
        <w:tc>
          <w:tcPr>
            <w:tcW w:w="720" w:type="dxa"/>
            <w:vMerge/>
            <w:tcBorders>
              <w:top w:val="nil"/>
            </w:tcBorders>
          </w:tcPr>
          <w:p w:rsidR="00B75233" w:rsidRDefault="00B75233">
            <w:pPr>
              <w:rPr>
                <w:sz w:val="2"/>
                <w:szCs w:val="2"/>
              </w:rPr>
            </w:pPr>
          </w:p>
        </w:tc>
        <w:tc>
          <w:tcPr>
            <w:tcW w:w="744"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153A98">
            <w:pPr>
              <w:pStyle w:val="TableParagraph"/>
              <w:spacing w:before="139"/>
              <w:ind w:left="295" w:right="268"/>
              <w:jc w:val="both"/>
              <w:rPr>
                <w:sz w:val="16"/>
              </w:rPr>
            </w:pPr>
            <w:r>
              <w:rPr>
                <w:sz w:val="16"/>
              </w:rPr>
              <w:t>产出指标</w:t>
            </w:r>
          </w:p>
          <w:p w:rsidR="00B75233" w:rsidRDefault="00153A98">
            <w:pPr>
              <w:pStyle w:val="TableParagraph"/>
              <w:spacing w:line="203" w:lineRule="exact"/>
              <w:ind w:left="45"/>
              <w:rPr>
                <w:sz w:val="16"/>
              </w:rPr>
            </w:pPr>
            <w:r>
              <w:rPr>
                <w:sz w:val="16"/>
              </w:rPr>
              <w:t>（40分）</w:t>
            </w:r>
          </w:p>
        </w:tc>
        <w:tc>
          <w:tcPr>
            <w:tcW w:w="1224" w:type="dxa"/>
          </w:tcPr>
          <w:p w:rsidR="00B75233" w:rsidRDefault="00153A98">
            <w:pPr>
              <w:pStyle w:val="TableParagraph"/>
              <w:spacing w:before="102"/>
              <w:ind w:left="35" w:right="11"/>
              <w:jc w:val="center"/>
              <w:rPr>
                <w:sz w:val="16"/>
              </w:rPr>
            </w:pPr>
            <w:r>
              <w:rPr>
                <w:sz w:val="16"/>
              </w:rPr>
              <w:t>数量指标(4分）</w:t>
            </w:r>
          </w:p>
        </w:tc>
        <w:tc>
          <w:tcPr>
            <w:tcW w:w="3002" w:type="dxa"/>
            <w:gridSpan w:val="2"/>
          </w:tcPr>
          <w:p w:rsidR="00B75233" w:rsidRDefault="00153A98">
            <w:pPr>
              <w:pStyle w:val="TableParagraph"/>
              <w:spacing w:before="102"/>
              <w:ind w:left="681"/>
              <w:rPr>
                <w:sz w:val="16"/>
              </w:rPr>
            </w:pPr>
            <w:r>
              <w:rPr>
                <w:sz w:val="16"/>
              </w:rPr>
              <w:t>项目总建筑面积(4分）</w:t>
            </w:r>
          </w:p>
        </w:tc>
        <w:tc>
          <w:tcPr>
            <w:tcW w:w="1512" w:type="dxa"/>
          </w:tcPr>
          <w:p w:rsidR="00B75233" w:rsidRDefault="00153A98">
            <w:pPr>
              <w:pStyle w:val="TableParagraph"/>
              <w:spacing w:before="102"/>
              <w:ind w:left="140" w:right="116"/>
              <w:jc w:val="center"/>
              <w:rPr>
                <w:sz w:val="16"/>
              </w:rPr>
            </w:pPr>
            <w:r>
              <w:rPr>
                <w:sz w:val="16"/>
              </w:rPr>
              <w:t>≥700万方/年</w:t>
            </w:r>
          </w:p>
        </w:tc>
        <w:tc>
          <w:tcPr>
            <w:tcW w:w="1363" w:type="dxa"/>
          </w:tcPr>
          <w:p w:rsidR="00B75233" w:rsidRDefault="00153A98">
            <w:pPr>
              <w:pStyle w:val="TableParagraph"/>
              <w:spacing w:before="102"/>
              <w:ind w:right="162"/>
              <w:jc w:val="right"/>
              <w:rPr>
                <w:sz w:val="16"/>
              </w:rPr>
            </w:pPr>
            <w:r>
              <w:rPr>
                <w:sz w:val="16"/>
              </w:rPr>
              <w:t>≥700万方/年</w:t>
            </w:r>
          </w:p>
        </w:tc>
        <w:tc>
          <w:tcPr>
            <w:tcW w:w="1353" w:type="dxa"/>
          </w:tcPr>
          <w:p w:rsidR="00B75233" w:rsidRDefault="00153A98">
            <w:pPr>
              <w:pStyle w:val="TableParagraph"/>
              <w:spacing w:before="102"/>
              <w:ind w:left="25"/>
              <w:jc w:val="center"/>
              <w:rPr>
                <w:sz w:val="16"/>
              </w:rPr>
            </w:pPr>
            <w:r>
              <w:rPr>
                <w:w w:val="101"/>
                <w:sz w:val="16"/>
              </w:rPr>
              <w:t>4</w:t>
            </w:r>
          </w:p>
        </w:tc>
      </w:tr>
      <w:tr w:rsidR="00B75233">
        <w:trPr>
          <w:trHeight w:val="385"/>
        </w:trPr>
        <w:tc>
          <w:tcPr>
            <w:tcW w:w="720" w:type="dxa"/>
            <w:vMerge/>
            <w:tcBorders>
              <w:top w:val="nil"/>
            </w:tcBorders>
          </w:tcPr>
          <w:p w:rsidR="00B75233" w:rsidRDefault="00B75233">
            <w:pPr>
              <w:rPr>
                <w:sz w:val="2"/>
                <w:szCs w:val="2"/>
              </w:rPr>
            </w:pPr>
          </w:p>
        </w:tc>
        <w:tc>
          <w:tcPr>
            <w:tcW w:w="744" w:type="dxa"/>
            <w:vMerge/>
            <w:tcBorders>
              <w:top w:val="nil"/>
            </w:tcBorders>
          </w:tcPr>
          <w:p w:rsidR="00B75233" w:rsidRDefault="00B75233">
            <w:pPr>
              <w:rPr>
                <w:sz w:val="2"/>
                <w:szCs w:val="2"/>
              </w:rPr>
            </w:pPr>
          </w:p>
        </w:tc>
        <w:tc>
          <w:tcPr>
            <w:tcW w:w="1224" w:type="dxa"/>
          </w:tcPr>
          <w:p w:rsidR="00B75233" w:rsidRDefault="00153A98">
            <w:pPr>
              <w:pStyle w:val="TableParagraph"/>
              <w:spacing w:before="102"/>
              <w:ind w:left="35" w:right="11"/>
              <w:jc w:val="center"/>
              <w:rPr>
                <w:sz w:val="16"/>
              </w:rPr>
            </w:pPr>
            <w:r>
              <w:rPr>
                <w:sz w:val="16"/>
              </w:rPr>
              <w:t>质量指标(4分）</w:t>
            </w:r>
          </w:p>
        </w:tc>
        <w:tc>
          <w:tcPr>
            <w:tcW w:w="3002" w:type="dxa"/>
            <w:gridSpan w:val="2"/>
          </w:tcPr>
          <w:p w:rsidR="00B75233" w:rsidRDefault="00153A98">
            <w:pPr>
              <w:pStyle w:val="TableParagraph"/>
              <w:spacing w:before="102"/>
              <w:ind w:left="640"/>
              <w:rPr>
                <w:sz w:val="16"/>
              </w:rPr>
            </w:pPr>
            <w:r>
              <w:rPr>
                <w:sz w:val="16"/>
              </w:rPr>
              <w:t>出具图审合格书（4分）</w:t>
            </w:r>
          </w:p>
        </w:tc>
        <w:tc>
          <w:tcPr>
            <w:tcW w:w="1512" w:type="dxa"/>
          </w:tcPr>
          <w:p w:rsidR="00B75233" w:rsidRDefault="00153A98">
            <w:pPr>
              <w:pStyle w:val="TableParagraph"/>
              <w:spacing w:before="102"/>
              <w:ind w:left="138" w:right="116"/>
              <w:jc w:val="center"/>
              <w:rPr>
                <w:sz w:val="16"/>
              </w:rPr>
            </w:pPr>
            <w:r>
              <w:rPr>
                <w:sz w:val="16"/>
              </w:rPr>
              <w:t>≥99.9%</w:t>
            </w:r>
          </w:p>
        </w:tc>
        <w:tc>
          <w:tcPr>
            <w:tcW w:w="1363" w:type="dxa"/>
          </w:tcPr>
          <w:p w:rsidR="00B75233" w:rsidRDefault="00153A98">
            <w:pPr>
              <w:pStyle w:val="TableParagraph"/>
              <w:spacing w:before="102"/>
              <w:ind w:left="395"/>
              <w:rPr>
                <w:sz w:val="16"/>
              </w:rPr>
            </w:pPr>
            <w:r>
              <w:rPr>
                <w:sz w:val="16"/>
              </w:rPr>
              <w:t>≥99.9%</w:t>
            </w:r>
          </w:p>
        </w:tc>
        <w:tc>
          <w:tcPr>
            <w:tcW w:w="1353" w:type="dxa"/>
          </w:tcPr>
          <w:p w:rsidR="00B75233" w:rsidRDefault="00153A98">
            <w:pPr>
              <w:pStyle w:val="TableParagraph"/>
              <w:spacing w:before="102"/>
              <w:ind w:left="25"/>
              <w:jc w:val="center"/>
              <w:rPr>
                <w:sz w:val="16"/>
              </w:rPr>
            </w:pPr>
            <w:r>
              <w:rPr>
                <w:w w:val="101"/>
                <w:sz w:val="16"/>
              </w:rPr>
              <w:t>4</w:t>
            </w:r>
          </w:p>
        </w:tc>
      </w:tr>
      <w:tr w:rsidR="00B75233">
        <w:trPr>
          <w:trHeight w:val="318"/>
        </w:trPr>
        <w:tc>
          <w:tcPr>
            <w:tcW w:w="720" w:type="dxa"/>
            <w:vMerge/>
            <w:tcBorders>
              <w:top w:val="nil"/>
            </w:tcBorders>
          </w:tcPr>
          <w:p w:rsidR="00B75233" w:rsidRDefault="00B75233">
            <w:pPr>
              <w:rPr>
                <w:sz w:val="2"/>
                <w:szCs w:val="2"/>
              </w:rPr>
            </w:pPr>
          </w:p>
        </w:tc>
        <w:tc>
          <w:tcPr>
            <w:tcW w:w="744" w:type="dxa"/>
            <w:vMerge/>
            <w:tcBorders>
              <w:top w:val="nil"/>
            </w:tcBorders>
          </w:tcPr>
          <w:p w:rsidR="00B75233" w:rsidRDefault="00B75233">
            <w:pPr>
              <w:rPr>
                <w:sz w:val="2"/>
                <w:szCs w:val="2"/>
              </w:rPr>
            </w:pPr>
          </w:p>
        </w:tc>
        <w:tc>
          <w:tcPr>
            <w:tcW w:w="1224"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153A98">
            <w:pPr>
              <w:pStyle w:val="TableParagraph"/>
              <w:ind w:left="328" w:right="266" w:hanging="41"/>
              <w:rPr>
                <w:sz w:val="16"/>
              </w:rPr>
            </w:pPr>
            <w:r>
              <w:rPr>
                <w:sz w:val="16"/>
              </w:rPr>
              <w:t>时效指标(28分）</w:t>
            </w:r>
          </w:p>
        </w:tc>
        <w:tc>
          <w:tcPr>
            <w:tcW w:w="3002" w:type="dxa"/>
            <w:gridSpan w:val="2"/>
            <w:vMerge w:val="restart"/>
          </w:tcPr>
          <w:p w:rsidR="00B75233" w:rsidRDefault="00B75233">
            <w:pPr>
              <w:pStyle w:val="TableParagraph"/>
              <w:spacing w:before="5"/>
              <w:rPr>
                <w:sz w:val="18"/>
              </w:rPr>
            </w:pPr>
          </w:p>
          <w:p w:rsidR="00B75233" w:rsidRDefault="00153A98">
            <w:pPr>
              <w:pStyle w:val="TableParagraph"/>
              <w:spacing w:before="1"/>
              <w:ind w:left="887"/>
              <w:rPr>
                <w:sz w:val="16"/>
              </w:rPr>
            </w:pPr>
            <w:r>
              <w:rPr>
                <w:sz w:val="16"/>
              </w:rPr>
              <w:t>勘查时间（8分）</w:t>
            </w:r>
          </w:p>
        </w:tc>
        <w:tc>
          <w:tcPr>
            <w:tcW w:w="1512" w:type="dxa"/>
          </w:tcPr>
          <w:p w:rsidR="00B75233" w:rsidRDefault="00153A98">
            <w:pPr>
              <w:pStyle w:val="TableParagraph"/>
              <w:spacing w:before="68"/>
              <w:ind w:left="138" w:right="116"/>
              <w:jc w:val="center"/>
              <w:rPr>
                <w:sz w:val="16"/>
              </w:rPr>
            </w:pPr>
            <w:r>
              <w:rPr>
                <w:sz w:val="16"/>
              </w:rPr>
              <w:t>甲级≤7工作日</w:t>
            </w:r>
          </w:p>
        </w:tc>
        <w:tc>
          <w:tcPr>
            <w:tcW w:w="1363" w:type="dxa"/>
          </w:tcPr>
          <w:p w:rsidR="00B75233" w:rsidRDefault="00153A98">
            <w:pPr>
              <w:pStyle w:val="TableParagraph"/>
              <w:spacing w:before="68"/>
              <w:ind w:right="126"/>
              <w:jc w:val="right"/>
              <w:rPr>
                <w:sz w:val="16"/>
              </w:rPr>
            </w:pPr>
            <w:r>
              <w:rPr>
                <w:sz w:val="16"/>
              </w:rPr>
              <w:t>甲级≤7工作日</w:t>
            </w:r>
          </w:p>
        </w:tc>
        <w:tc>
          <w:tcPr>
            <w:tcW w:w="1353" w:type="dxa"/>
          </w:tcPr>
          <w:p w:rsidR="00B75233" w:rsidRDefault="00153A98">
            <w:pPr>
              <w:pStyle w:val="TableParagraph"/>
              <w:spacing w:before="68"/>
              <w:ind w:left="25"/>
              <w:jc w:val="center"/>
              <w:rPr>
                <w:sz w:val="16"/>
              </w:rPr>
            </w:pPr>
            <w:r>
              <w:rPr>
                <w:w w:val="101"/>
                <w:sz w:val="16"/>
              </w:rPr>
              <w:t>4</w:t>
            </w:r>
          </w:p>
        </w:tc>
      </w:tr>
      <w:tr w:rsidR="00B75233">
        <w:trPr>
          <w:trHeight w:val="318"/>
        </w:trPr>
        <w:tc>
          <w:tcPr>
            <w:tcW w:w="720" w:type="dxa"/>
            <w:vMerge/>
            <w:tcBorders>
              <w:top w:val="nil"/>
            </w:tcBorders>
          </w:tcPr>
          <w:p w:rsidR="00B75233" w:rsidRDefault="00B75233">
            <w:pPr>
              <w:rPr>
                <w:sz w:val="2"/>
                <w:szCs w:val="2"/>
              </w:rPr>
            </w:pPr>
          </w:p>
        </w:tc>
        <w:tc>
          <w:tcPr>
            <w:tcW w:w="744" w:type="dxa"/>
            <w:vMerge/>
            <w:tcBorders>
              <w:top w:val="nil"/>
            </w:tcBorders>
          </w:tcPr>
          <w:p w:rsidR="00B75233" w:rsidRDefault="00B75233">
            <w:pPr>
              <w:rPr>
                <w:sz w:val="2"/>
                <w:szCs w:val="2"/>
              </w:rPr>
            </w:pPr>
          </w:p>
        </w:tc>
        <w:tc>
          <w:tcPr>
            <w:tcW w:w="1224" w:type="dxa"/>
            <w:vMerge/>
            <w:tcBorders>
              <w:top w:val="nil"/>
            </w:tcBorders>
          </w:tcPr>
          <w:p w:rsidR="00B75233" w:rsidRDefault="00B75233">
            <w:pPr>
              <w:rPr>
                <w:sz w:val="2"/>
                <w:szCs w:val="2"/>
              </w:rPr>
            </w:pPr>
          </w:p>
        </w:tc>
        <w:tc>
          <w:tcPr>
            <w:tcW w:w="3002" w:type="dxa"/>
            <w:gridSpan w:val="2"/>
            <w:vMerge/>
            <w:tcBorders>
              <w:top w:val="nil"/>
            </w:tcBorders>
          </w:tcPr>
          <w:p w:rsidR="00B75233" w:rsidRDefault="00B75233">
            <w:pPr>
              <w:rPr>
                <w:sz w:val="2"/>
                <w:szCs w:val="2"/>
              </w:rPr>
            </w:pPr>
          </w:p>
        </w:tc>
        <w:tc>
          <w:tcPr>
            <w:tcW w:w="1512" w:type="dxa"/>
          </w:tcPr>
          <w:p w:rsidR="00B75233" w:rsidRDefault="00153A98">
            <w:pPr>
              <w:pStyle w:val="TableParagraph"/>
              <w:spacing w:before="69"/>
              <w:ind w:left="138" w:right="116"/>
              <w:jc w:val="center"/>
              <w:rPr>
                <w:sz w:val="16"/>
              </w:rPr>
            </w:pPr>
            <w:r>
              <w:rPr>
                <w:sz w:val="16"/>
              </w:rPr>
              <w:t>乙级≤5工作日</w:t>
            </w:r>
          </w:p>
        </w:tc>
        <w:tc>
          <w:tcPr>
            <w:tcW w:w="1363" w:type="dxa"/>
          </w:tcPr>
          <w:p w:rsidR="00B75233" w:rsidRDefault="00153A98">
            <w:pPr>
              <w:pStyle w:val="TableParagraph"/>
              <w:spacing w:before="69"/>
              <w:ind w:right="126"/>
              <w:jc w:val="right"/>
              <w:rPr>
                <w:sz w:val="16"/>
              </w:rPr>
            </w:pPr>
            <w:r>
              <w:rPr>
                <w:sz w:val="16"/>
              </w:rPr>
              <w:t>乙级≤5工作日</w:t>
            </w:r>
          </w:p>
        </w:tc>
        <w:tc>
          <w:tcPr>
            <w:tcW w:w="1353" w:type="dxa"/>
          </w:tcPr>
          <w:p w:rsidR="00B75233" w:rsidRDefault="00153A98">
            <w:pPr>
              <w:pStyle w:val="TableParagraph"/>
              <w:spacing w:before="69"/>
              <w:ind w:left="25"/>
              <w:jc w:val="center"/>
              <w:rPr>
                <w:sz w:val="16"/>
              </w:rPr>
            </w:pPr>
            <w:r>
              <w:rPr>
                <w:w w:val="101"/>
                <w:sz w:val="16"/>
              </w:rPr>
              <w:t>4</w:t>
            </w:r>
          </w:p>
        </w:tc>
      </w:tr>
      <w:tr w:rsidR="00B75233">
        <w:trPr>
          <w:trHeight w:val="318"/>
        </w:trPr>
        <w:tc>
          <w:tcPr>
            <w:tcW w:w="720" w:type="dxa"/>
            <w:vMerge/>
            <w:tcBorders>
              <w:top w:val="nil"/>
            </w:tcBorders>
          </w:tcPr>
          <w:p w:rsidR="00B75233" w:rsidRDefault="00B75233">
            <w:pPr>
              <w:rPr>
                <w:sz w:val="2"/>
                <w:szCs w:val="2"/>
              </w:rPr>
            </w:pPr>
          </w:p>
        </w:tc>
        <w:tc>
          <w:tcPr>
            <w:tcW w:w="744" w:type="dxa"/>
            <w:vMerge/>
            <w:tcBorders>
              <w:top w:val="nil"/>
            </w:tcBorders>
          </w:tcPr>
          <w:p w:rsidR="00B75233" w:rsidRDefault="00B75233">
            <w:pPr>
              <w:rPr>
                <w:sz w:val="2"/>
                <w:szCs w:val="2"/>
              </w:rPr>
            </w:pPr>
          </w:p>
        </w:tc>
        <w:tc>
          <w:tcPr>
            <w:tcW w:w="1224" w:type="dxa"/>
            <w:vMerge/>
            <w:tcBorders>
              <w:top w:val="nil"/>
            </w:tcBorders>
          </w:tcPr>
          <w:p w:rsidR="00B75233" w:rsidRDefault="00B75233">
            <w:pPr>
              <w:rPr>
                <w:sz w:val="2"/>
                <w:szCs w:val="2"/>
              </w:rPr>
            </w:pPr>
          </w:p>
        </w:tc>
        <w:tc>
          <w:tcPr>
            <w:tcW w:w="3002" w:type="dxa"/>
            <w:gridSpan w:val="2"/>
            <w:vMerge w:val="restart"/>
          </w:tcPr>
          <w:p w:rsidR="00B75233" w:rsidRDefault="00153A98">
            <w:pPr>
              <w:pStyle w:val="TableParagraph"/>
              <w:spacing w:before="133"/>
              <w:ind w:left="1091" w:right="78" w:hanging="990"/>
              <w:rPr>
                <w:sz w:val="16"/>
              </w:rPr>
            </w:pPr>
            <w:r>
              <w:rPr>
                <w:sz w:val="16"/>
              </w:rPr>
              <w:t>施工图（建筑工程、市政工程）审查时间 （8分）</w:t>
            </w:r>
          </w:p>
        </w:tc>
        <w:tc>
          <w:tcPr>
            <w:tcW w:w="1512" w:type="dxa"/>
          </w:tcPr>
          <w:p w:rsidR="00B75233" w:rsidRDefault="00153A98">
            <w:pPr>
              <w:pStyle w:val="TableParagraph"/>
              <w:spacing w:before="69"/>
              <w:ind w:left="138" w:right="116"/>
              <w:jc w:val="center"/>
              <w:rPr>
                <w:sz w:val="16"/>
              </w:rPr>
            </w:pPr>
            <w:r>
              <w:rPr>
                <w:sz w:val="16"/>
              </w:rPr>
              <w:t>大型≤15工作日</w:t>
            </w:r>
          </w:p>
        </w:tc>
        <w:tc>
          <w:tcPr>
            <w:tcW w:w="1363" w:type="dxa"/>
          </w:tcPr>
          <w:p w:rsidR="00B75233" w:rsidRDefault="00153A98">
            <w:pPr>
              <w:pStyle w:val="TableParagraph"/>
              <w:spacing w:before="69"/>
              <w:ind w:right="83"/>
              <w:jc w:val="right"/>
              <w:rPr>
                <w:sz w:val="16"/>
              </w:rPr>
            </w:pPr>
            <w:r>
              <w:rPr>
                <w:sz w:val="16"/>
              </w:rPr>
              <w:t>大型≤15工作日</w:t>
            </w:r>
          </w:p>
        </w:tc>
        <w:tc>
          <w:tcPr>
            <w:tcW w:w="1353" w:type="dxa"/>
          </w:tcPr>
          <w:p w:rsidR="00B75233" w:rsidRDefault="00153A98">
            <w:pPr>
              <w:pStyle w:val="TableParagraph"/>
              <w:spacing w:before="69"/>
              <w:ind w:left="25"/>
              <w:jc w:val="center"/>
              <w:rPr>
                <w:sz w:val="16"/>
              </w:rPr>
            </w:pPr>
            <w:r>
              <w:rPr>
                <w:w w:val="101"/>
                <w:sz w:val="16"/>
              </w:rPr>
              <w:t>4</w:t>
            </w:r>
          </w:p>
        </w:tc>
      </w:tr>
      <w:tr w:rsidR="00B75233">
        <w:trPr>
          <w:trHeight w:val="318"/>
        </w:trPr>
        <w:tc>
          <w:tcPr>
            <w:tcW w:w="720" w:type="dxa"/>
            <w:vMerge/>
            <w:tcBorders>
              <w:top w:val="nil"/>
            </w:tcBorders>
          </w:tcPr>
          <w:p w:rsidR="00B75233" w:rsidRDefault="00B75233">
            <w:pPr>
              <w:rPr>
                <w:sz w:val="2"/>
                <w:szCs w:val="2"/>
              </w:rPr>
            </w:pPr>
          </w:p>
        </w:tc>
        <w:tc>
          <w:tcPr>
            <w:tcW w:w="744" w:type="dxa"/>
            <w:vMerge/>
            <w:tcBorders>
              <w:top w:val="nil"/>
            </w:tcBorders>
          </w:tcPr>
          <w:p w:rsidR="00B75233" w:rsidRDefault="00B75233">
            <w:pPr>
              <w:rPr>
                <w:sz w:val="2"/>
                <w:szCs w:val="2"/>
              </w:rPr>
            </w:pPr>
          </w:p>
        </w:tc>
        <w:tc>
          <w:tcPr>
            <w:tcW w:w="1224" w:type="dxa"/>
            <w:vMerge/>
            <w:tcBorders>
              <w:top w:val="nil"/>
            </w:tcBorders>
          </w:tcPr>
          <w:p w:rsidR="00B75233" w:rsidRDefault="00B75233">
            <w:pPr>
              <w:rPr>
                <w:sz w:val="2"/>
                <w:szCs w:val="2"/>
              </w:rPr>
            </w:pPr>
          </w:p>
        </w:tc>
        <w:tc>
          <w:tcPr>
            <w:tcW w:w="3002" w:type="dxa"/>
            <w:gridSpan w:val="2"/>
            <w:vMerge/>
            <w:tcBorders>
              <w:top w:val="nil"/>
            </w:tcBorders>
          </w:tcPr>
          <w:p w:rsidR="00B75233" w:rsidRDefault="00B75233">
            <w:pPr>
              <w:rPr>
                <w:sz w:val="2"/>
                <w:szCs w:val="2"/>
              </w:rPr>
            </w:pPr>
          </w:p>
        </w:tc>
        <w:tc>
          <w:tcPr>
            <w:tcW w:w="1512" w:type="dxa"/>
          </w:tcPr>
          <w:p w:rsidR="00B75233" w:rsidRDefault="00153A98">
            <w:pPr>
              <w:pStyle w:val="TableParagraph"/>
              <w:spacing w:before="68"/>
              <w:ind w:left="138" w:right="116"/>
              <w:jc w:val="center"/>
              <w:rPr>
                <w:sz w:val="16"/>
              </w:rPr>
            </w:pPr>
            <w:r>
              <w:rPr>
                <w:sz w:val="16"/>
              </w:rPr>
              <w:t>中型≤10工作日</w:t>
            </w:r>
          </w:p>
        </w:tc>
        <w:tc>
          <w:tcPr>
            <w:tcW w:w="1363" w:type="dxa"/>
          </w:tcPr>
          <w:p w:rsidR="00B75233" w:rsidRDefault="00153A98">
            <w:pPr>
              <w:pStyle w:val="TableParagraph"/>
              <w:spacing w:before="68"/>
              <w:ind w:right="83"/>
              <w:jc w:val="right"/>
              <w:rPr>
                <w:sz w:val="16"/>
              </w:rPr>
            </w:pPr>
            <w:r>
              <w:rPr>
                <w:sz w:val="16"/>
              </w:rPr>
              <w:t>中型≤10工作日</w:t>
            </w:r>
          </w:p>
        </w:tc>
        <w:tc>
          <w:tcPr>
            <w:tcW w:w="1353" w:type="dxa"/>
          </w:tcPr>
          <w:p w:rsidR="00B75233" w:rsidRDefault="00153A98">
            <w:pPr>
              <w:pStyle w:val="TableParagraph"/>
              <w:spacing w:before="68"/>
              <w:ind w:left="25"/>
              <w:jc w:val="center"/>
              <w:rPr>
                <w:sz w:val="16"/>
              </w:rPr>
            </w:pPr>
            <w:r>
              <w:rPr>
                <w:w w:val="101"/>
                <w:sz w:val="16"/>
              </w:rPr>
              <w:t>4</w:t>
            </w:r>
          </w:p>
        </w:tc>
      </w:tr>
      <w:tr w:rsidR="00B75233">
        <w:trPr>
          <w:trHeight w:val="318"/>
        </w:trPr>
        <w:tc>
          <w:tcPr>
            <w:tcW w:w="720" w:type="dxa"/>
            <w:vMerge/>
            <w:tcBorders>
              <w:top w:val="nil"/>
            </w:tcBorders>
          </w:tcPr>
          <w:p w:rsidR="00B75233" w:rsidRDefault="00B75233">
            <w:pPr>
              <w:rPr>
                <w:sz w:val="2"/>
                <w:szCs w:val="2"/>
              </w:rPr>
            </w:pPr>
          </w:p>
        </w:tc>
        <w:tc>
          <w:tcPr>
            <w:tcW w:w="744" w:type="dxa"/>
            <w:vMerge/>
            <w:tcBorders>
              <w:top w:val="nil"/>
            </w:tcBorders>
          </w:tcPr>
          <w:p w:rsidR="00B75233" w:rsidRDefault="00B75233">
            <w:pPr>
              <w:rPr>
                <w:sz w:val="2"/>
                <w:szCs w:val="2"/>
              </w:rPr>
            </w:pPr>
          </w:p>
        </w:tc>
        <w:tc>
          <w:tcPr>
            <w:tcW w:w="1224" w:type="dxa"/>
            <w:vMerge/>
            <w:tcBorders>
              <w:top w:val="nil"/>
            </w:tcBorders>
          </w:tcPr>
          <w:p w:rsidR="00B75233" w:rsidRDefault="00B75233">
            <w:pPr>
              <w:rPr>
                <w:sz w:val="2"/>
                <w:szCs w:val="2"/>
              </w:rPr>
            </w:pPr>
          </w:p>
        </w:tc>
        <w:tc>
          <w:tcPr>
            <w:tcW w:w="3002" w:type="dxa"/>
            <w:gridSpan w:val="2"/>
            <w:vMerge w:val="restart"/>
          </w:tcPr>
          <w:p w:rsidR="00B75233" w:rsidRDefault="00B75233">
            <w:pPr>
              <w:pStyle w:val="TableParagraph"/>
              <w:spacing w:before="6"/>
              <w:rPr>
                <w:sz w:val="18"/>
              </w:rPr>
            </w:pPr>
          </w:p>
          <w:p w:rsidR="00B75233" w:rsidRDefault="00153A98">
            <w:pPr>
              <w:pStyle w:val="TableParagraph"/>
              <w:ind w:left="721"/>
              <w:rPr>
                <w:sz w:val="16"/>
              </w:rPr>
            </w:pPr>
            <w:r>
              <w:rPr>
                <w:sz w:val="16"/>
              </w:rPr>
              <w:t>基坑审查时间（8分）</w:t>
            </w:r>
          </w:p>
        </w:tc>
        <w:tc>
          <w:tcPr>
            <w:tcW w:w="1512" w:type="dxa"/>
          </w:tcPr>
          <w:p w:rsidR="00B75233" w:rsidRDefault="00153A98">
            <w:pPr>
              <w:pStyle w:val="TableParagraph"/>
              <w:spacing w:before="68"/>
              <w:ind w:left="138" w:right="116"/>
              <w:jc w:val="center"/>
              <w:rPr>
                <w:sz w:val="16"/>
              </w:rPr>
            </w:pPr>
            <w:r>
              <w:rPr>
                <w:sz w:val="16"/>
              </w:rPr>
              <w:t>一级≤10工作日</w:t>
            </w:r>
          </w:p>
        </w:tc>
        <w:tc>
          <w:tcPr>
            <w:tcW w:w="1363" w:type="dxa"/>
          </w:tcPr>
          <w:p w:rsidR="00B75233" w:rsidRDefault="00153A98">
            <w:pPr>
              <w:pStyle w:val="TableParagraph"/>
              <w:spacing w:before="68"/>
              <w:ind w:right="83"/>
              <w:jc w:val="right"/>
              <w:rPr>
                <w:sz w:val="16"/>
              </w:rPr>
            </w:pPr>
            <w:r>
              <w:rPr>
                <w:sz w:val="16"/>
              </w:rPr>
              <w:t>一级≤10工作日</w:t>
            </w:r>
          </w:p>
        </w:tc>
        <w:tc>
          <w:tcPr>
            <w:tcW w:w="1353" w:type="dxa"/>
          </w:tcPr>
          <w:p w:rsidR="00B75233" w:rsidRDefault="00153A98">
            <w:pPr>
              <w:pStyle w:val="TableParagraph"/>
              <w:spacing w:before="68"/>
              <w:ind w:left="25"/>
              <w:jc w:val="center"/>
              <w:rPr>
                <w:sz w:val="16"/>
              </w:rPr>
            </w:pPr>
            <w:r>
              <w:rPr>
                <w:w w:val="101"/>
                <w:sz w:val="16"/>
              </w:rPr>
              <w:t>4</w:t>
            </w:r>
          </w:p>
        </w:tc>
      </w:tr>
      <w:tr w:rsidR="00B75233">
        <w:trPr>
          <w:trHeight w:val="318"/>
        </w:trPr>
        <w:tc>
          <w:tcPr>
            <w:tcW w:w="720" w:type="dxa"/>
            <w:vMerge/>
            <w:tcBorders>
              <w:top w:val="nil"/>
            </w:tcBorders>
          </w:tcPr>
          <w:p w:rsidR="00B75233" w:rsidRDefault="00B75233">
            <w:pPr>
              <w:rPr>
                <w:sz w:val="2"/>
                <w:szCs w:val="2"/>
              </w:rPr>
            </w:pPr>
          </w:p>
        </w:tc>
        <w:tc>
          <w:tcPr>
            <w:tcW w:w="744" w:type="dxa"/>
            <w:vMerge/>
            <w:tcBorders>
              <w:top w:val="nil"/>
            </w:tcBorders>
          </w:tcPr>
          <w:p w:rsidR="00B75233" w:rsidRDefault="00B75233">
            <w:pPr>
              <w:rPr>
                <w:sz w:val="2"/>
                <w:szCs w:val="2"/>
              </w:rPr>
            </w:pPr>
          </w:p>
        </w:tc>
        <w:tc>
          <w:tcPr>
            <w:tcW w:w="1224" w:type="dxa"/>
            <w:vMerge/>
            <w:tcBorders>
              <w:top w:val="nil"/>
            </w:tcBorders>
          </w:tcPr>
          <w:p w:rsidR="00B75233" w:rsidRDefault="00B75233">
            <w:pPr>
              <w:rPr>
                <w:sz w:val="2"/>
                <w:szCs w:val="2"/>
              </w:rPr>
            </w:pPr>
          </w:p>
        </w:tc>
        <w:tc>
          <w:tcPr>
            <w:tcW w:w="3002" w:type="dxa"/>
            <w:gridSpan w:val="2"/>
            <w:vMerge/>
            <w:tcBorders>
              <w:top w:val="nil"/>
            </w:tcBorders>
          </w:tcPr>
          <w:p w:rsidR="00B75233" w:rsidRDefault="00B75233">
            <w:pPr>
              <w:rPr>
                <w:sz w:val="2"/>
                <w:szCs w:val="2"/>
              </w:rPr>
            </w:pPr>
          </w:p>
        </w:tc>
        <w:tc>
          <w:tcPr>
            <w:tcW w:w="1512" w:type="dxa"/>
          </w:tcPr>
          <w:p w:rsidR="00B75233" w:rsidRDefault="00153A98">
            <w:pPr>
              <w:pStyle w:val="TableParagraph"/>
              <w:spacing w:before="68"/>
              <w:ind w:left="138" w:right="116"/>
              <w:jc w:val="center"/>
              <w:rPr>
                <w:sz w:val="16"/>
              </w:rPr>
            </w:pPr>
            <w:r>
              <w:rPr>
                <w:sz w:val="16"/>
              </w:rPr>
              <w:t>二级≤7工作日</w:t>
            </w:r>
          </w:p>
        </w:tc>
        <w:tc>
          <w:tcPr>
            <w:tcW w:w="1363" w:type="dxa"/>
          </w:tcPr>
          <w:p w:rsidR="00B75233" w:rsidRDefault="00153A98">
            <w:pPr>
              <w:pStyle w:val="TableParagraph"/>
              <w:spacing w:before="68"/>
              <w:ind w:right="126"/>
              <w:jc w:val="right"/>
              <w:rPr>
                <w:sz w:val="16"/>
              </w:rPr>
            </w:pPr>
            <w:r>
              <w:rPr>
                <w:sz w:val="16"/>
              </w:rPr>
              <w:t>二级≤7工作日</w:t>
            </w:r>
          </w:p>
        </w:tc>
        <w:tc>
          <w:tcPr>
            <w:tcW w:w="1353" w:type="dxa"/>
          </w:tcPr>
          <w:p w:rsidR="00B75233" w:rsidRDefault="00153A98">
            <w:pPr>
              <w:pStyle w:val="TableParagraph"/>
              <w:spacing w:before="68"/>
              <w:ind w:left="25"/>
              <w:jc w:val="center"/>
              <w:rPr>
                <w:sz w:val="16"/>
              </w:rPr>
            </w:pPr>
            <w:r>
              <w:rPr>
                <w:w w:val="101"/>
                <w:sz w:val="16"/>
              </w:rPr>
              <w:t>4</w:t>
            </w:r>
          </w:p>
        </w:tc>
      </w:tr>
      <w:tr w:rsidR="00B75233">
        <w:trPr>
          <w:trHeight w:val="436"/>
        </w:trPr>
        <w:tc>
          <w:tcPr>
            <w:tcW w:w="720" w:type="dxa"/>
            <w:vMerge/>
            <w:tcBorders>
              <w:top w:val="nil"/>
            </w:tcBorders>
          </w:tcPr>
          <w:p w:rsidR="00B75233" w:rsidRDefault="00B75233">
            <w:pPr>
              <w:rPr>
                <w:sz w:val="2"/>
                <w:szCs w:val="2"/>
              </w:rPr>
            </w:pPr>
          </w:p>
        </w:tc>
        <w:tc>
          <w:tcPr>
            <w:tcW w:w="744" w:type="dxa"/>
            <w:vMerge/>
            <w:tcBorders>
              <w:top w:val="nil"/>
            </w:tcBorders>
          </w:tcPr>
          <w:p w:rsidR="00B75233" w:rsidRDefault="00B75233">
            <w:pPr>
              <w:rPr>
                <w:sz w:val="2"/>
                <w:szCs w:val="2"/>
              </w:rPr>
            </w:pPr>
          </w:p>
        </w:tc>
        <w:tc>
          <w:tcPr>
            <w:tcW w:w="1224" w:type="dxa"/>
            <w:vMerge/>
            <w:tcBorders>
              <w:top w:val="nil"/>
            </w:tcBorders>
          </w:tcPr>
          <w:p w:rsidR="00B75233" w:rsidRDefault="00B75233">
            <w:pPr>
              <w:rPr>
                <w:sz w:val="2"/>
                <w:szCs w:val="2"/>
              </w:rPr>
            </w:pPr>
          </w:p>
        </w:tc>
        <w:tc>
          <w:tcPr>
            <w:tcW w:w="3002" w:type="dxa"/>
            <w:gridSpan w:val="2"/>
          </w:tcPr>
          <w:p w:rsidR="00B75233" w:rsidRDefault="00153A98">
            <w:pPr>
              <w:pStyle w:val="TableParagraph"/>
              <w:spacing w:before="129"/>
              <w:ind w:left="721"/>
              <w:rPr>
                <w:sz w:val="16"/>
              </w:rPr>
            </w:pPr>
            <w:r>
              <w:rPr>
                <w:sz w:val="16"/>
              </w:rPr>
              <w:t>幕墙审查时间（4分）</w:t>
            </w:r>
          </w:p>
        </w:tc>
        <w:tc>
          <w:tcPr>
            <w:tcW w:w="1512" w:type="dxa"/>
          </w:tcPr>
          <w:p w:rsidR="00B75233" w:rsidRDefault="00153A98">
            <w:pPr>
              <w:pStyle w:val="TableParagraph"/>
              <w:spacing w:before="129"/>
              <w:ind w:left="135" w:right="116"/>
              <w:jc w:val="center"/>
              <w:rPr>
                <w:sz w:val="16"/>
              </w:rPr>
            </w:pPr>
            <w:r>
              <w:rPr>
                <w:sz w:val="16"/>
              </w:rPr>
              <w:t>10工作日</w:t>
            </w:r>
          </w:p>
        </w:tc>
        <w:tc>
          <w:tcPr>
            <w:tcW w:w="1363" w:type="dxa"/>
          </w:tcPr>
          <w:p w:rsidR="00B75233" w:rsidRDefault="00153A98">
            <w:pPr>
              <w:pStyle w:val="TableParagraph"/>
              <w:spacing w:before="129"/>
              <w:ind w:left="355"/>
              <w:rPr>
                <w:sz w:val="16"/>
              </w:rPr>
            </w:pPr>
            <w:r>
              <w:rPr>
                <w:sz w:val="16"/>
              </w:rPr>
              <w:t>10工作日</w:t>
            </w:r>
          </w:p>
        </w:tc>
        <w:tc>
          <w:tcPr>
            <w:tcW w:w="1353" w:type="dxa"/>
          </w:tcPr>
          <w:p w:rsidR="00B75233" w:rsidRDefault="00153A98">
            <w:pPr>
              <w:pStyle w:val="TableParagraph"/>
              <w:spacing w:before="129"/>
              <w:ind w:left="25"/>
              <w:jc w:val="center"/>
              <w:rPr>
                <w:sz w:val="16"/>
              </w:rPr>
            </w:pPr>
            <w:r>
              <w:rPr>
                <w:w w:val="101"/>
                <w:sz w:val="16"/>
              </w:rPr>
              <w:t>4</w:t>
            </w:r>
          </w:p>
        </w:tc>
      </w:tr>
      <w:tr w:rsidR="00B75233">
        <w:trPr>
          <w:trHeight w:val="484"/>
        </w:trPr>
        <w:tc>
          <w:tcPr>
            <w:tcW w:w="720" w:type="dxa"/>
            <w:vMerge/>
            <w:tcBorders>
              <w:top w:val="nil"/>
            </w:tcBorders>
          </w:tcPr>
          <w:p w:rsidR="00B75233" w:rsidRDefault="00B75233">
            <w:pPr>
              <w:rPr>
                <w:sz w:val="2"/>
                <w:szCs w:val="2"/>
              </w:rPr>
            </w:pPr>
          </w:p>
        </w:tc>
        <w:tc>
          <w:tcPr>
            <w:tcW w:w="744" w:type="dxa"/>
            <w:vMerge/>
            <w:tcBorders>
              <w:top w:val="nil"/>
            </w:tcBorders>
          </w:tcPr>
          <w:p w:rsidR="00B75233" w:rsidRDefault="00B75233">
            <w:pPr>
              <w:rPr>
                <w:sz w:val="2"/>
                <w:szCs w:val="2"/>
              </w:rPr>
            </w:pPr>
          </w:p>
        </w:tc>
        <w:tc>
          <w:tcPr>
            <w:tcW w:w="1224" w:type="dxa"/>
          </w:tcPr>
          <w:p w:rsidR="00B75233" w:rsidRDefault="00153A98">
            <w:pPr>
              <w:pStyle w:val="TableParagraph"/>
              <w:spacing w:before="49" w:line="205" w:lineRule="exact"/>
              <w:ind w:left="287"/>
              <w:rPr>
                <w:sz w:val="16"/>
              </w:rPr>
            </w:pPr>
            <w:r>
              <w:rPr>
                <w:sz w:val="16"/>
              </w:rPr>
              <w:t>成本指标</w:t>
            </w:r>
          </w:p>
          <w:p w:rsidR="00B75233" w:rsidRDefault="00153A98">
            <w:pPr>
              <w:pStyle w:val="TableParagraph"/>
              <w:spacing w:line="205" w:lineRule="exact"/>
              <w:ind w:left="328"/>
              <w:rPr>
                <w:sz w:val="16"/>
              </w:rPr>
            </w:pPr>
            <w:r>
              <w:rPr>
                <w:sz w:val="16"/>
              </w:rPr>
              <w:t>（4分）</w:t>
            </w:r>
          </w:p>
        </w:tc>
        <w:tc>
          <w:tcPr>
            <w:tcW w:w="3002" w:type="dxa"/>
            <w:gridSpan w:val="2"/>
          </w:tcPr>
          <w:p w:rsidR="00B75233" w:rsidRDefault="00B75233">
            <w:pPr>
              <w:pStyle w:val="TableParagraph"/>
              <w:spacing w:before="9"/>
              <w:rPr>
                <w:sz w:val="11"/>
              </w:rPr>
            </w:pPr>
          </w:p>
          <w:p w:rsidR="00B75233" w:rsidRDefault="00153A98">
            <w:pPr>
              <w:pStyle w:val="TableParagraph"/>
              <w:ind w:left="61"/>
              <w:rPr>
                <w:sz w:val="16"/>
              </w:rPr>
            </w:pPr>
            <w:r>
              <w:rPr>
                <w:sz w:val="16"/>
              </w:rPr>
              <w:t>年度支付施工图审查成本增加率（4分）</w:t>
            </w:r>
          </w:p>
        </w:tc>
        <w:tc>
          <w:tcPr>
            <w:tcW w:w="1512" w:type="dxa"/>
          </w:tcPr>
          <w:p w:rsidR="00B75233" w:rsidRDefault="00B75233">
            <w:pPr>
              <w:pStyle w:val="TableParagraph"/>
              <w:spacing w:before="9"/>
              <w:rPr>
                <w:sz w:val="11"/>
              </w:rPr>
            </w:pPr>
          </w:p>
          <w:p w:rsidR="00B75233" w:rsidRDefault="00153A98">
            <w:pPr>
              <w:pStyle w:val="TableParagraph"/>
              <w:ind w:left="140" w:right="116"/>
              <w:jc w:val="center"/>
              <w:rPr>
                <w:sz w:val="16"/>
              </w:rPr>
            </w:pPr>
            <w:r>
              <w:rPr>
                <w:sz w:val="16"/>
              </w:rPr>
              <w:t>≥20%</w:t>
            </w:r>
          </w:p>
        </w:tc>
        <w:tc>
          <w:tcPr>
            <w:tcW w:w="1363" w:type="dxa"/>
          </w:tcPr>
          <w:p w:rsidR="00B75233" w:rsidRDefault="00B75233">
            <w:pPr>
              <w:pStyle w:val="TableParagraph"/>
              <w:spacing w:before="9"/>
              <w:rPr>
                <w:sz w:val="11"/>
              </w:rPr>
            </w:pPr>
          </w:p>
          <w:p w:rsidR="00B75233" w:rsidRDefault="00153A98">
            <w:pPr>
              <w:pStyle w:val="TableParagraph"/>
              <w:ind w:left="105" w:right="81"/>
              <w:jc w:val="center"/>
              <w:rPr>
                <w:sz w:val="16"/>
              </w:rPr>
            </w:pPr>
            <w:r>
              <w:rPr>
                <w:sz w:val="16"/>
              </w:rPr>
              <w:t>≥20%</w:t>
            </w:r>
          </w:p>
        </w:tc>
        <w:tc>
          <w:tcPr>
            <w:tcW w:w="1353" w:type="dxa"/>
          </w:tcPr>
          <w:p w:rsidR="00B75233" w:rsidRDefault="00B75233">
            <w:pPr>
              <w:pStyle w:val="TableParagraph"/>
              <w:spacing w:before="9"/>
              <w:rPr>
                <w:sz w:val="11"/>
              </w:rPr>
            </w:pPr>
          </w:p>
          <w:p w:rsidR="00B75233" w:rsidRDefault="00153A98">
            <w:pPr>
              <w:pStyle w:val="TableParagraph"/>
              <w:ind w:left="25"/>
              <w:jc w:val="center"/>
              <w:rPr>
                <w:sz w:val="16"/>
              </w:rPr>
            </w:pPr>
            <w:r>
              <w:rPr>
                <w:w w:val="101"/>
                <w:sz w:val="16"/>
              </w:rPr>
              <w:t>4</w:t>
            </w:r>
          </w:p>
        </w:tc>
      </w:tr>
      <w:tr w:rsidR="00B75233">
        <w:trPr>
          <w:trHeight w:val="700"/>
        </w:trPr>
        <w:tc>
          <w:tcPr>
            <w:tcW w:w="720" w:type="dxa"/>
            <w:vMerge/>
            <w:tcBorders>
              <w:top w:val="nil"/>
            </w:tcBorders>
          </w:tcPr>
          <w:p w:rsidR="00B75233" w:rsidRDefault="00B75233">
            <w:pPr>
              <w:rPr>
                <w:sz w:val="2"/>
                <w:szCs w:val="2"/>
              </w:rPr>
            </w:pPr>
          </w:p>
        </w:tc>
        <w:tc>
          <w:tcPr>
            <w:tcW w:w="744" w:type="dxa"/>
            <w:vMerge w:val="restart"/>
          </w:tcPr>
          <w:p w:rsidR="00B75233" w:rsidRDefault="00B75233">
            <w:pPr>
              <w:pStyle w:val="TableParagraph"/>
              <w:spacing w:before="11"/>
              <w:rPr>
                <w:sz w:val="14"/>
              </w:rPr>
            </w:pPr>
          </w:p>
          <w:p w:rsidR="00B75233" w:rsidRDefault="00153A98">
            <w:pPr>
              <w:pStyle w:val="TableParagraph"/>
              <w:ind w:left="295" w:right="268"/>
              <w:jc w:val="both"/>
              <w:rPr>
                <w:sz w:val="16"/>
              </w:rPr>
            </w:pPr>
            <w:r>
              <w:rPr>
                <w:sz w:val="16"/>
              </w:rPr>
              <w:t>效益指标</w:t>
            </w:r>
          </w:p>
          <w:p w:rsidR="00B75233" w:rsidRDefault="00153A98">
            <w:pPr>
              <w:pStyle w:val="TableParagraph"/>
              <w:spacing w:before="1"/>
              <w:ind w:left="45"/>
              <w:rPr>
                <w:sz w:val="16"/>
              </w:rPr>
            </w:pPr>
            <w:r>
              <w:rPr>
                <w:sz w:val="16"/>
              </w:rPr>
              <w:t>（30分）</w:t>
            </w:r>
          </w:p>
        </w:tc>
        <w:tc>
          <w:tcPr>
            <w:tcW w:w="1224" w:type="dxa"/>
          </w:tcPr>
          <w:p w:rsidR="00B75233" w:rsidRDefault="00B75233">
            <w:pPr>
              <w:pStyle w:val="TableParagraph"/>
              <w:spacing w:before="3"/>
              <w:rPr>
                <w:sz w:val="12"/>
              </w:rPr>
            </w:pPr>
          </w:p>
          <w:p w:rsidR="00B75233" w:rsidRDefault="00153A98">
            <w:pPr>
              <w:pStyle w:val="TableParagraph"/>
              <w:spacing w:line="205" w:lineRule="exact"/>
              <w:ind w:left="25" w:right="11"/>
              <w:jc w:val="center"/>
              <w:rPr>
                <w:sz w:val="16"/>
              </w:rPr>
            </w:pPr>
            <w:r>
              <w:rPr>
                <w:sz w:val="16"/>
              </w:rPr>
              <w:t>经济效益指标</w:t>
            </w:r>
          </w:p>
          <w:p w:rsidR="00B75233" w:rsidRDefault="00153A98">
            <w:pPr>
              <w:pStyle w:val="TableParagraph"/>
              <w:spacing w:line="205" w:lineRule="exact"/>
              <w:ind w:left="36" w:right="10"/>
              <w:jc w:val="center"/>
              <w:rPr>
                <w:sz w:val="16"/>
              </w:rPr>
            </w:pPr>
            <w:r>
              <w:rPr>
                <w:sz w:val="16"/>
              </w:rPr>
              <w:t>（15分）</w:t>
            </w:r>
          </w:p>
        </w:tc>
        <w:tc>
          <w:tcPr>
            <w:tcW w:w="3002" w:type="dxa"/>
            <w:gridSpan w:val="2"/>
          </w:tcPr>
          <w:p w:rsidR="00B75233" w:rsidRDefault="00B75233">
            <w:pPr>
              <w:pStyle w:val="TableParagraph"/>
              <w:spacing w:before="4"/>
              <w:rPr>
                <w:sz w:val="20"/>
              </w:rPr>
            </w:pPr>
          </w:p>
          <w:p w:rsidR="00B75233" w:rsidRDefault="00153A98">
            <w:pPr>
              <w:pStyle w:val="TableParagraph"/>
              <w:ind w:left="762"/>
              <w:rPr>
                <w:sz w:val="16"/>
              </w:rPr>
            </w:pPr>
            <w:r>
              <w:rPr>
                <w:sz w:val="16"/>
              </w:rPr>
              <w:t>为企业减负（15分）</w:t>
            </w:r>
          </w:p>
        </w:tc>
        <w:tc>
          <w:tcPr>
            <w:tcW w:w="1512" w:type="dxa"/>
          </w:tcPr>
          <w:p w:rsidR="00B75233" w:rsidRDefault="00B75233">
            <w:pPr>
              <w:pStyle w:val="TableParagraph"/>
              <w:spacing w:before="4"/>
              <w:rPr>
                <w:sz w:val="20"/>
              </w:rPr>
            </w:pPr>
          </w:p>
          <w:p w:rsidR="00B75233" w:rsidRDefault="00153A98">
            <w:pPr>
              <w:pStyle w:val="TableParagraph"/>
              <w:ind w:left="140" w:right="116"/>
              <w:jc w:val="center"/>
              <w:rPr>
                <w:sz w:val="16"/>
              </w:rPr>
            </w:pPr>
            <w:r>
              <w:rPr>
                <w:sz w:val="16"/>
              </w:rPr>
              <w:t>≥300万元/年</w:t>
            </w:r>
          </w:p>
        </w:tc>
        <w:tc>
          <w:tcPr>
            <w:tcW w:w="1363" w:type="dxa"/>
          </w:tcPr>
          <w:p w:rsidR="00B75233" w:rsidRDefault="00B75233">
            <w:pPr>
              <w:pStyle w:val="TableParagraph"/>
              <w:spacing w:before="4"/>
              <w:rPr>
                <w:sz w:val="20"/>
              </w:rPr>
            </w:pPr>
          </w:p>
          <w:p w:rsidR="00B75233" w:rsidRDefault="00153A98">
            <w:pPr>
              <w:pStyle w:val="TableParagraph"/>
              <w:ind w:right="162"/>
              <w:jc w:val="right"/>
              <w:rPr>
                <w:sz w:val="16"/>
              </w:rPr>
            </w:pPr>
            <w:r>
              <w:rPr>
                <w:sz w:val="16"/>
              </w:rPr>
              <w:t>≥300万元/年</w:t>
            </w:r>
          </w:p>
        </w:tc>
        <w:tc>
          <w:tcPr>
            <w:tcW w:w="1353" w:type="dxa"/>
          </w:tcPr>
          <w:p w:rsidR="00B75233" w:rsidRDefault="00B75233">
            <w:pPr>
              <w:pStyle w:val="TableParagraph"/>
              <w:spacing w:before="4"/>
              <w:rPr>
                <w:sz w:val="20"/>
              </w:rPr>
            </w:pPr>
          </w:p>
          <w:p w:rsidR="00B75233" w:rsidRDefault="00153A98">
            <w:pPr>
              <w:pStyle w:val="TableParagraph"/>
              <w:ind w:left="61" w:right="35"/>
              <w:jc w:val="center"/>
              <w:rPr>
                <w:sz w:val="16"/>
              </w:rPr>
            </w:pPr>
            <w:r>
              <w:rPr>
                <w:sz w:val="16"/>
              </w:rPr>
              <w:t>15</w:t>
            </w:r>
          </w:p>
        </w:tc>
      </w:tr>
      <w:tr w:rsidR="00B75233">
        <w:trPr>
          <w:trHeight w:val="668"/>
        </w:trPr>
        <w:tc>
          <w:tcPr>
            <w:tcW w:w="720" w:type="dxa"/>
            <w:vMerge/>
            <w:tcBorders>
              <w:top w:val="nil"/>
            </w:tcBorders>
          </w:tcPr>
          <w:p w:rsidR="00B75233" w:rsidRDefault="00B75233">
            <w:pPr>
              <w:rPr>
                <w:sz w:val="2"/>
                <w:szCs w:val="2"/>
              </w:rPr>
            </w:pPr>
          </w:p>
        </w:tc>
        <w:tc>
          <w:tcPr>
            <w:tcW w:w="744" w:type="dxa"/>
            <w:vMerge/>
            <w:tcBorders>
              <w:top w:val="nil"/>
            </w:tcBorders>
          </w:tcPr>
          <w:p w:rsidR="00B75233" w:rsidRDefault="00B75233">
            <w:pPr>
              <w:rPr>
                <w:sz w:val="2"/>
                <w:szCs w:val="2"/>
              </w:rPr>
            </w:pPr>
          </w:p>
        </w:tc>
        <w:tc>
          <w:tcPr>
            <w:tcW w:w="1224" w:type="dxa"/>
          </w:tcPr>
          <w:p w:rsidR="00B75233" w:rsidRDefault="00153A98">
            <w:pPr>
              <w:pStyle w:val="TableParagraph"/>
              <w:spacing w:before="140"/>
              <w:ind w:left="25" w:right="11"/>
              <w:jc w:val="center"/>
              <w:rPr>
                <w:sz w:val="16"/>
              </w:rPr>
            </w:pPr>
            <w:r>
              <w:rPr>
                <w:sz w:val="16"/>
              </w:rPr>
              <w:t>社会效益指标</w:t>
            </w:r>
          </w:p>
          <w:p w:rsidR="00B75233" w:rsidRDefault="00153A98">
            <w:pPr>
              <w:pStyle w:val="TableParagraph"/>
              <w:spacing w:before="1"/>
              <w:ind w:left="36" w:right="10"/>
              <w:jc w:val="center"/>
              <w:rPr>
                <w:sz w:val="16"/>
              </w:rPr>
            </w:pPr>
            <w:r>
              <w:rPr>
                <w:sz w:val="16"/>
              </w:rPr>
              <w:t>（15分）</w:t>
            </w:r>
          </w:p>
        </w:tc>
        <w:tc>
          <w:tcPr>
            <w:tcW w:w="3002" w:type="dxa"/>
            <w:gridSpan w:val="2"/>
          </w:tcPr>
          <w:p w:rsidR="00B75233" w:rsidRDefault="00B75233">
            <w:pPr>
              <w:pStyle w:val="TableParagraph"/>
              <w:rPr>
                <w:sz w:val="19"/>
              </w:rPr>
            </w:pPr>
          </w:p>
          <w:p w:rsidR="00B75233" w:rsidRDefault="00153A98">
            <w:pPr>
              <w:pStyle w:val="TableParagraph"/>
              <w:ind w:left="431"/>
              <w:rPr>
                <w:sz w:val="16"/>
              </w:rPr>
            </w:pPr>
            <w:r>
              <w:rPr>
                <w:sz w:val="16"/>
              </w:rPr>
              <w:t>政务公开社会影响力（15分）</w:t>
            </w:r>
          </w:p>
        </w:tc>
        <w:tc>
          <w:tcPr>
            <w:tcW w:w="1512" w:type="dxa"/>
          </w:tcPr>
          <w:p w:rsidR="00B75233" w:rsidRDefault="00B75233">
            <w:pPr>
              <w:pStyle w:val="TableParagraph"/>
              <w:rPr>
                <w:sz w:val="19"/>
              </w:rPr>
            </w:pPr>
          </w:p>
          <w:p w:rsidR="00B75233" w:rsidRDefault="00153A98">
            <w:pPr>
              <w:pStyle w:val="TableParagraph"/>
              <w:ind w:left="136" w:right="116"/>
              <w:jc w:val="center"/>
              <w:rPr>
                <w:sz w:val="16"/>
              </w:rPr>
            </w:pPr>
            <w:r>
              <w:rPr>
                <w:sz w:val="16"/>
              </w:rPr>
              <w:t>有所提升</w:t>
            </w:r>
          </w:p>
        </w:tc>
        <w:tc>
          <w:tcPr>
            <w:tcW w:w="1363" w:type="dxa"/>
          </w:tcPr>
          <w:p w:rsidR="00B75233" w:rsidRDefault="00B75233">
            <w:pPr>
              <w:pStyle w:val="TableParagraph"/>
              <w:rPr>
                <w:sz w:val="19"/>
              </w:rPr>
            </w:pPr>
          </w:p>
          <w:p w:rsidR="00B75233" w:rsidRDefault="00153A98">
            <w:pPr>
              <w:pStyle w:val="TableParagraph"/>
              <w:ind w:left="357"/>
              <w:rPr>
                <w:sz w:val="16"/>
              </w:rPr>
            </w:pPr>
            <w:r>
              <w:rPr>
                <w:sz w:val="16"/>
              </w:rPr>
              <w:t>有所提升</w:t>
            </w:r>
          </w:p>
        </w:tc>
        <w:tc>
          <w:tcPr>
            <w:tcW w:w="1353" w:type="dxa"/>
          </w:tcPr>
          <w:p w:rsidR="00B75233" w:rsidRDefault="00B75233">
            <w:pPr>
              <w:pStyle w:val="TableParagraph"/>
              <w:rPr>
                <w:sz w:val="19"/>
              </w:rPr>
            </w:pPr>
          </w:p>
          <w:p w:rsidR="00B75233" w:rsidRDefault="00153A98">
            <w:pPr>
              <w:pStyle w:val="TableParagraph"/>
              <w:ind w:left="61" w:right="35"/>
              <w:jc w:val="center"/>
              <w:rPr>
                <w:sz w:val="16"/>
              </w:rPr>
            </w:pPr>
            <w:r>
              <w:rPr>
                <w:sz w:val="16"/>
              </w:rPr>
              <w:t>15</w:t>
            </w:r>
          </w:p>
        </w:tc>
      </w:tr>
      <w:tr w:rsidR="00B75233">
        <w:trPr>
          <w:trHeight w:val="635"/>
        </w:trPr>
        <w:tc>
          <w:tcPr>
            <w:tcW w:w="720" w:type="dxa"/>
            <w:vMerge/>
            <w:tcBorders>
              <w:top w:val="nil"/>
            </w:tcBorders>
          </w:tcPr>
          <w:p w:rsidR="00B75233" w:rsidRDefault="00B75233">
            <w:pPr>
              <w:rPr>
                <w:sz w:val="2"/>
                <w:szCs w:val="2"/>
              </w:rPr>
            </w:pPr>
          </w:p>
        </w:tc>
        <w:tc>
          <w:tcPr>
            <w:tcW w:w="744" w:type="dxa"/>
          </w:tcPr>
          <w:p w:rsidR="00B75233" w:rsidRDefault="00153A98">
            <w:pPr>
              <w:pStyle w:val="TableParagraph"/>
              <w:spacing w:before="22"/>
              <w:ind w:left="295" w:right="26" w:hanging="248"/>
              <w:rPr>
                <w:sz w:val="16"/>
              </w:rPr>
            </w:pPr>
            <w:r>
              <w:rPr>
                <w:sz w:val="16"/>
              </w:rPr>
              <w:t>满意度指标</w:t>
            </w:r>
          </w:p>
          <w:p w:rsidR="00B75233" w:rsidRDefault="00153A98">
            <w:pPr>
              <w:pStyle w:val="TableParagraph"/>
              <w:spacing w:before="1" w:line="182" w:lineRule="exact"/>
              <w:ind w:left="45"/>
              <w:rPr>
                <w:sz w:val="16"/>
              </w:rPr>
            </w:pPr>
            <w:r>
              <w:rPr>
                <w:sz w:val="16"/>
              </w:rPr>
              <w:t>（10分）</w:t>
            </w:r>
          </w:p>
        </w:tc>
        <w:tc>
          <w:tcPr>
            <w:tcW w:w="1224" w:type="dxa"/>
          </w:tcPr>
          <w:p w:rsidR="00B75233" w:rsidRDefault="00153A98">
            <w:pPr>
              <w:pStyle w:val="TableParagraph"/>
              <w:spacing w:before="124"/>
              <w:ind w:left="122" w:right="24" w:hanging="83"/>
              <w:rPr>
                <w:sz w:val="16"/>
              </w:rPr>
            </w:pPr>
            <w:r>
              <w:rPr>
                <w:sz w:val="16"/>
              </w:rPr>
              <w:t>服务对象满意度指标（10分）</w:t>
            </w:r>
          </w:p>
        </w:tc>
        <w:tc>
          <w:tcPr>
            <w:tcW w:w="3002" w:type="dxa"/>
            <w:gridSpan w:val="2"/>
          </w:tcPr>
          <w:p w:rsidR="00B75233" w:rsidRDefault="00B75233">
            <w:pPr>
              <w:pStyle w:val="TableParagraph"/>
              <w:spacing w:before="9"/>
              <w:rPr>
                <w:sz w:val="17"/>
              </w:rPr>
            </w:pPr>
          </w:p>
          <w:p w:rsidR="00B75233" w:rsidRDefault="00153A98">
            <w:pPr>
              <w:pStyle w:val="TableParagraph"/>
              <w:ind w:left="515"/>
              <w:rPr>
                <w:sz w:val="16"/>
              </w:rPr>
            </w:pPr>
            <w:r>
              <w:rPr>
                <w:sz w:val="16"/>
              </w:rPr>
              <w:t>企业、个人满意度（10分）</w:t>
            </w:r>
          </w:p>
        </w:tc>
        <w:tc>
          <w:tcPr>
            <w:tcW w:w="1512" w:type="dxa"/>
          </w:tcPr>
          <w:p w:rsidR="00B75233" w:rsidRDefault="00B75233">
            <w:pPr>
              <w:pStyle w:val="TableParagraph"/>
              <w:spacing w:before="9"/>
              <w:rPr>
                <w:sz w:val="17"/>
              </w:rPr>
            </w:pPr>
          </w:p>
          <w:p w:rsidR="00B75233" w:rsidRDefault="00153A98">
            <w:pPr>
              <w:pStyle w:val="TableParagraph"/>
              <w:ind w:left="140" w:right="116"/>
              <w:jc w:val="center"/>
              <w:rPr>
                <w:sz w:val="16"/>
              </w:rPr>
            </w:pPr>
            <w:r>
              <w:rPr>
                <w:sz w:val="16"/>
              </w:rPr>
              <w:t>≥95%</w:t>
            </w:r>
          </w:p>
        </w:tc>
        <w:tc>
          <w:tcPr>
            <w:tcW w:w="1363" w:type="dxa"/>
          </w:tcPr>
          <w:p w:rsidR="00B75233" w:rsidRDefault="00B75233">
            <w:pPr>
              <w:pStyle w:val="TableParagraph"/>
              <w:spacing w:before="9"/>
              <w:rPr>
                <w:sz w:val="17"/>
              </w:rPr>
            </w:pPr>
          </w:p>
          <w:p w:rsidR="00B75233" w:rsidRDefault="00153A98">
            <w:pPr>
              <w:pStyle w:val="TableParagraph"/>
              <w:ind w:left="105" w:right="81"/>
              <w:jc w:val="center"/>
              <w:rPr>
                <w:sz w:val="16"/>
              </w:rPr>
            </w:pPr>
            <w:r>
              <w:rPr>
                <w:sz w:val="16"/>
              </w:rPr>
              <w:t>≥95%</w:t>
            </w:r>
          </w:p>
        </w:tc>
        <w:tc>
          <w:tcPr>
            <w:tcW w:w="1353" w:type="dxa"/>
          </w:tcPr>
          <w:p w:rsidR="00B75233" w:rsidRDefault="00B75233">
            <w:pPr>
              <w:pStyle w:val="TableParagraph"/>
              <w:spacing w:before="9"/>
              <w:rPr>
                <w:sz w:val="17"/>
              </w:rPr>
            </w:pPr>
          </w:p>
          <w:p w:rsidR="00B75233" w:rsidRDefault="00153A98">
            <w:pPr>
              <w:pStyle w:val="TableParagraph"/>
              <w:ind w:left="25"/>
              <w:jc w:val="center"/>
              <w:rPr>
                <w:sz w:val="16"/>
              </w:rPr>
            </w:pPr>
            <w:r>
              <w:rPr>
                <w:w w:val="101"/>
                <w:sz w:val="16"/>
              </w:rPr>
              <w:t>9</w:t>
            </w:r>
          </w:p>
        </w:tc>
      </w:tr>
      <w:tr w:rsidR="00B75233">
        <w:trPr>
          <w:trHeight w:val="551"/>
        </w:trPr>
        <w:tc>
          <w:tcPr>
            <w:tcW w:w="720" w:type="dxa"/>
          </w:tcPr>
          <w:p w:rsidR="00B75233" w:rsidRDefault="00B75233">
            <w:pPr>
              <w:pStyle w:val="TableParagraph"/>
              <w:spacing w:before="6"/>
              <w:rPr>
                <w:sz w:val="14"/>
              </w:rPr>
            </w:pPr>
          </w:p>
          <w:p w:rsidR="00B75233" w:rsidRDefault="00153A98">
            <w:pPr>
              <w:pStyle w:val="TableParagraph"/>
              <w:ind w:left="201"/>
              <w:rPr>
                <w:sz w:val="16"/>
              </w:rPr>
            </w:pPr>
            <w:r>
              <w:rPr>
                <w:sz w:val="16"/>
              </w:rPr>
              <w:t>总分</w:t>
            </w:r>
          </w:p>
        </w:tc>
        <w:tc>
          <w:tcPr>
            <w:tcW w:w="9198" w:type="dxa"/>
            <w:gridSpan w:val="7"/>
          </w:tcPr>
          <w:p w:rsidR="00B75233" w:rsidRDefault="00B75233">
            <w:pPr>
              <w:pStyle w:val="TableParagraph"/>
              <w:spacing w:before="6"/>
              <w:rPr>
                <w:sz w:val="14"/>
              </w:rPr>
            </w:pPr>
          </w:p>
          <w:p w:rsidR="00B75233" w:rsidRDefault="00153A98">
            <w:pPr>
              <w:pStyle w:val="TableParagraph"/>
              <w:ind w:left="4382" w:right="4360"/>
              <w:jc w:val="center"/>
              <w:rPr>
                <w:sz w:val="16"/>
              </w:rPr>
            </w:pPr>
            <w:r>
              <w:rPr>
                <w:sz w:val="16"/>
              </w:rPr>
              <w:t>87.49</w:t>
            </w:r>
          </w:p>
        </w:tc>
      </w:tr>
      <w:tr w:rsidR="00B75233">
        <w:trPr>
          <w:trHeight w:val="1040"/>
        </w:trPr>
        <w:tc>
          <w:tcPr>
            <w:tcW w:w="720" w:type="dxa"/>
          </w:tcPr>
          <w:p w:rsidR="00B75233" w:rsidRDefault="00153A98">
            <w:pPr>
              <w:pStyle w:val="TableParagraph"/>
              <w:spacing w:before="121"/>
              <w:ind w:left="35" w:right="14"/>
              <w:jc w:val="center"/>
              <w:rPr>
                <w:sz w:val="16"/>
              </w:rPr>
            </w:pPr>
            <w:r>
              <w:rPr>
                <w:sz w:val="16"/>
              </w:rPr>
              <w:t>偏差大或目标未完成原因分析</w:t>
            </w:r>
          </w:p>
        </w:tc>
        <w:tc>
          <w:tcPr>
            <w:tcW w:w="9198" w:type="dxa"/>
            <w:gridSpan w:val="7"/>
          </w:tcPr>
          <w:p w:rsidR="00B75233" w:rsidRDefault="00153A98">
            <w:pPr>
              <w:pStyle w:val="TableParagraph"/>
              <w:spacing w:before="121"/>
              <w:ind w:left="33"/>
              <w:rPr>
                <w:sz w:val="16"/>
              </w:rPr>
            </w:pPr>
            <w:r>
              <w:rPr>
                <w:sz w:val="16"/>
              </w:rPr>
              <w:t>1、图审机构合同及资料寄送不全，有一些合同资料内容待修改完善；</w:t>
            </w:r>
          </w:p>
          <w:p w:rsidR="00B75233" w:rsidRDefault="00153A98">
            <w:pPr>
              <w:pStyle w:val="TableParagraph"/>
              <w:spacing w:before="1"/>
              <w:ind w:left="33" w:right="39"/>
              <w:rPr>
                <w:sz w:val="16"/>
              </w:rPr>
            </w:pPr>
            <w:r>
              <w:rPr>
                <w:sz w:val="16"/>
              </w:rPr>
              <w:t>2、合同流程比较长，2020年底签批的一批合同，在2021年初已支付1510902.32元。目前已审查待签批合同金额300万左右，目 前还在流程中，等待支付；</w:t>
            </w:r>
          </w:p>
          <w:p w:rsidR="00B75233" w:rsidRDefault="00153A98">
            <w:pPr>
              <w:pStyle w:val="TableParagraph"/>
              <w:spacing w:before="1"/>
              <w:ind w:left="33"/>
              <w:rPr>
                <w:sz w:val="16"/>
              </w:rPr>
            </w:pPr>
            <w:r>
              <w:rPr>
                <w:sz w:val="16"/>
              </w:rPr>
              <w:t>3、预算中包含2020年数字化审查项目，数字化系统合同模块未完善，，目前无法支付数字化施工图审查服务费。</w:t>
            </w:r>
          </w:p>
        </w:tc>
      </w:tr>
      <w:tr w:rsidR="00B75233">
        <w:trPr>
          <w:trHeight w:val="1041"/>
        </w:trPr>
        <w:tc>
          <w:tcPr>
            <w:tcW w:w="720" w:type="dxa"/>
          </w:tcPr>
          <w:p w:rsidR="00B75233" w:rsidRDefault="00B75233">
            <w:pPr>
              <w:pStyle w:val="TableParagraph"/>
              <w:spacing w:before="6"/>
              <w:rPr>
                <w:sz w:val="17"/>
              </w:rPr>
            </w:pPr>
          </w:p>
          <w:p w:rsidR="00B75233" w:rsidRDefault="00153A98">
            <w:pPr>
              <w:pStyle w:val="TableParagraph"/>
              <w:ind w:left="35" w:right="14"/>
              <w:jc w:val="both"/>
              <w:rPr>
                <w:sz w:val="16"/>
              </w:rPr>
            </w:pPr>
            <w:r>
              <w:rPr>
                <w:sz w:val="16"/>
              </w:rPr>
              <w:t>改进措施及结果应用方案</w:t>
            </w:r>
          </w:p>
        </w:tc>
        <w:tc>
          <w:tcPr>
            <w:tcW w:w="9198" w:type="dxa"/>
            <w:gridSpan w:val="7"/>
          </w:tcPr>
          <w:p w:rsidR="00B75233" w:rsidRDefault="00B75233">
            <w:pPr>
              <w:pStyle w:val="TableParagraph"/>
              <w:spacing w:before="6"/>
              <w:rPr>
                <w:sz w:val="17"/>
              </w:rPr>
            </w:pPr>
          </w:p>
          <w:p w:rsidR="00B75233" w:rsidRDefault="00153A98">
            <w:pPr>
              <w:pStyle w:val="TableParagraph"/>
              <w:ind w:left="33"/>
              <w:rPr>
                <w:sz w:val="16"/>
              </w:rPr>
            </w:pPr>
            <w:r>
              <w:rPr>
                <w:sz w:val="16"/>
              </w:rPr>
              <w:t>1、敦促图审机构全面梳理华大系统已审项目合同 ，尽快审核并结算；</w:t>
            </w:r>
          </w:p>
          <w:p w:rsidR="00B75233" w:rsidRDefault="00153A98">
            <w:pPr>
              <w:pStyle w:val="TableParagraph"/>
              <w:spacing w:before="2" w:line="205" w:lineRule="exact"/>
              <w:ind w:left="33"/>
              <w:rPr>
                <w:sz w:val="16"/>
              </w:rPr>
            </w:pPr>
            <w:r>
              <w:rPr>
                <w:sz w:val="16"/>
              </w:rPr>
              <w:t>2、对于审核完成的合同，加快办理速度；</w:t>
            </w:r>
          </w:p>
          <w:p w:rsidR="00B75233" w:rsidRDefault="00153A98">
            <w:pPr>
              <w:pStyle w:val="TableParagraph"/>
              <w:spacing w:line="205" w:lineRule="exact"/>
              <w:ind w:left="33"/>
              <w:rPr>
                <w:sz w:val="16"/>
              </w:rPr>
            </w:pPr>
            <w:r>
              <w:rPr>
                <w:sz w:val="16"/>
              </w:rPr>
              <w:t>3、根据市文件精神及我区实际情况，尽快制定数字化相关付费规定及流程，完善相关流程后，加快办理图审结算工作。</w:t>
            </w:r>
          </w:p>
        </w:tc>
      </w:tr>
      <w:tr w:rsidR="00B75233">
        <w:trPr>
          <w:trHeight w:val="1040"/>
        </w:trPr>
        <w:tc>
          <w:tcPr>
            <w:tcW w:w="720" w:type="dxa"/>
          </w:tcPr>
          <w:p w:rsidR="00B75233" w:rsidRDefault="00B75233">
            <w:pPr>
              <w:pStyle w:val="TableParagraph"/>
              <w:spacing w:before="6"/>
              <w:rPr>
                <w:sz w:val="17"/>
              </w:rPr>
            </w:pPr>
          </w:p>
          <w:p w:rsidR="00B75233" w:rsidRDefault="00153A98">
            <w:pPr>
              <w:pStyle w:val="TableParagraph"/>
              <w:spacing w:before="1"/>
              <w:ind w:left="35" w:right="14"/>
              <w:jc w:val="both"/>
              <w:rPr>
                <w:sz w:val="16"/>
              </w:rPr>
            </w:pPr>
            <w:r>
              <w:rPr>
                <w:sz w:val="16"/>
              </w:rPr>
              <w:t>单位主要负责人签批意见</w:t>
            </w:r>
          </w:p>
        </w:tc>
        <w:tc>
          <w:tcPr>
            <w:tcW w:w="9198" w:type="dxa"/>
            <w:gridSpan w:val="7"/>
          </w:tcPr>
          <w:p w:rsidR="00B75233" w:rsidRDefault="00B75233">
            <w:pPr>
              <w:pStyle w:val="TableParagraph"/>
              <w:rPr>
                <w:sz w:val="16"/>
              </w:rPr>
            </w:pPr>
          </w:p>
          <w:p w:rsidR="00B75233" w:rsidRDefault="00B75233">
            <w:pPr>
              <w:pStyle w:val="TableParagraph"/>
              <w:spacing w:before="7"/>
              <w:rPr>
                <w:sz w:val="17"/>
              </w:rPr>
            </w:pPr>
          </w:p>
          <w:p w:rsidR="00B75233" w:rsidRDefault="00153A98">
            <w:pPr>
              <w:pStyle w:val="TableParagraph"/>
              <w:spacing w:before="1"/>
              <w:ind w:right="1947"/>
              <w:jc w:val="right"/>
              <w:rPr>
                <w:sz w:val="16"/>
              </w:rPr>
            </w:pPr>
            <w:r>
              <w:rPr>
                <w:sz w:val="16"/>
              </w:rPr>
              <w:t>签名：年月日</w:t>
            </w:r>
          </w:p>
        </w:tc>
      </w:tr>
    </w:tbl>
    <w:p w:rsidR="00B75233" w:rsidRDefault="00153A98">
      <w:pPr>
        <w:spacing w:before="38"/>
        <w:ind w:left="1018"/>
        <w:rPr>
          <w:sz w:val="14"/>
        </w:rPr>
      </w:pPr>
      <w:r>
        <w:rPr>
          <w:noProof/>
          <w:lang w:val="en-US" w:bidi="ar-SA"/>
        </w:rPr>
        <mc:AlternateContent>
          <mc:Choice Requires="wps">
            <w:drawing>
              <wp:anchor distT="0" distB="0" distL="114300" distR="114300" simplePos="0" relativeHeight="251664384" behindDoc="1" locked="0" layoutInCell="1" allowOverlap="1">
                <wp:simplePos x="0" y="0"/>
                <wp:positionH relativeFrom="page">
                  <wp:posOffset>878205</wp:posOffset>
                </wp:positionH>
                <wp:positionV relativeFrom="paragraph">
                  <wp:posOffset>-3852545</wp:posOffset>
                </wp:positionV>
                <wp:extent cx="129540" cy="129540"/>
                <wp:effectExtent l="0" t="0" r="0" b="0"/>
                <wp:wrapNone/>
                <wp:docPr id="6" name="文本框 7"/>
                <wp:cNvGraphicFramePr/>
                <a:graphic xmlns:a="http://schemas.openxmlformats.org/drawingml/2006/main">
                  <a:graphicData uri="http://schemas.microsoft.com/office/word/2010/wordprocessingShape">
                    <wps:wsp>
                      <wps:cNvSpPr txBox="1"/>
                      <wps:spPr>
                        <a:xfrm>
                          <a:off x="0" y="0"/>
                          <a:ext cx="129540" cy="129540"/>
                        </a:xfrm>
                        <a:prstGeom prst="rect">
                          <a:avLst/>
                        </a:prstGeom>
                        <a:noFill/>
                        <a:ln>
                          <a:noFill/>
                        </a:ln>
                      </wps:spPr>
                      <wps:txbx>
                        <w:txbxContent>
                          <w:p w:rsidR="00153A98" w:rsidRDefault="00153A98">
                            <w:pPr>
                              <w:pStyle w:val="a3"/>
                              <w:spacing w:line="203" w:lineRule="exact"/>
                              <w:ind w:left="20"/>
                            </w:pPr>
                            <w:r>
                              <w:rPr>
                                <w:w w:val="101"/>
                              </w:rPr>
                              <w:t>）</w:t>
                            </w:r>
                          </w:p>
                        </w:txbxContent>
                      </wps:txbx>
                      <wps:bodyPr vert="vert" lIns="0" tIns="0" rIns="0" bIns="0" upright="1"/>
                    </wps:wsp>
                  </a:graphicData>
                </a:graphic>
              </wp:anchor>
            </w:drawing>
          </mc:Choice>
          <mc:Fallback>
            <w:pict>
              <v:shape id="文本框 7" o:spid="_x0000_s1031" type="#_x0000_t202" style="position:absolute;left:0;text-align:left;margin-left:69.15pt;margin-top:-303.35pt;width:10.2pt;height:10.2pt;z-index:-25165209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" filled="f" stroked="f">
                <v:textbox style="layout-flow:vertical" inset="0,0,0,0">
                  <w:txbxContent>
                    <w:p w:rsidR="00153A98" w:rsidRDefault="00153A98">
                      <w:pPr>
                        <w:pStyle w:val="a3"/>
                        <w:spacing w:line="203" w:lineRule="exact"/>
                        <w:ind w:left="20"/>
                      </w:pPr>
                      <w:r>
                        <w:rPr>
                          <w:w w:val="101"/>
                        </w:rPr>
                        <w:t>）</w:t>
                      </w:r>
                    </w:p>
                  </w:txbxContent>
                </v:textbox>
                <w10:wrap anchorx="page"/>
              </v:shape>
            </w:pict>
          </mc:Fallback>
        </mc:AlternateContent>
      </w:r>
      <w:r>
        <w:rPr>
          <w:w w:val="105"/>
          <w:sz w:val="14"/>
        </w:rPr>
        <w:t>备注：</w:t>
      </w:r>
    </w:p>
    <w:p w:rsidR="00B75233" w:rsidRDefault="00153A98">
      <w:pPr>
        <w:pStyle w:val="a4"/>
        <w:numPr>
          <w:ilvl w:val="2"/>
          <w:numId w:val="2"/>
        </w:numPr>
        <w:tabs>
          <w:tab w:val="left" w:pos="1472"/>
        </w:tabs>
        <w:spacing w:before="121"/>
        <w:rPr>
          <w:sz w:val="14"/>
        </w:rPr>
      </w:pPr>
      <w:r>
        <w:rPr>
          <w:spacing w:val="1"/>
          <w:w w:val="105"/>
          <w:sz w:val="14"/>
        </w:rPr>
        <w:t>预算执行情况口径：预算数为调整后财政资金总额</w:t>
      </w:r>
      <w:r>
        <w:rPr>
          <w:w w:val="105"/>
          <w:sz w:val="14"/>
        </w:rPr>
        <w:t>（</w:t>
      </w:r>
      <w:r>
        <w:rPr>
          <w:spacing w:val="1"/>
          <w:w w:val="105"/>
          <w:sz w:val="14"/>
        </w:rPr>
        <w:t>包括上年结余结转</w:t>
      </w:r>
      <w:r>
        <w:rPr>
          <w:w w:val="105"/>
          <w:sz w:val="14"/>
        </w:rPr>
        <w:t>），执行数为资金使用单位财政资金实际支出数。</w:t>
      </w:r>
    </w:p>
    <w:p w:rsidR="00B75233" w:rsidRDefault="00B75233">
      <w:pPr>
        <w:pStyle w:val="a3"/>
        <w:spacing w:before="4"/>
        <w:rPr>
          <w:sz w:val="10"/>
        </w:rPr>
      </w:pPr>
    </w:p>
    <w:p w:rsidR="00B75233" w:rsidRDefault="00153A98">
      <w:pPr>
        <w:pStyle w:val="a4"/>
        <w:numPr>
          <w:ilvl w:val="2"/>
          <w:numId w:val="2"/>
        </w:numPr>
        <w:tabs>
          <w:tab w:val="left" w:pos="1472"/>
        </w:tabs>
        <w:spacing w:before="1" w:line="249" w:lineRule="auto"/>
        <w:ind w:left="1018" w:right="952" w:firstLine="302"/>
        <w:rPr>
          <w:sz w:val="14"/>
        </w:rPr>
      </w:pPr>
      <w:r>
        <w:rPr>
          <w:w w:val="105"/>
          <w:sz w:val="14"/>
        </w:rPr>
        <w:t>定量指标完成数汇总原则：绝对值直接累加计算，相对值按照资金额度加权平均计算。定量指标计分原则：正向指标（</w:t>
      </w:r>
      <w:r>
        <w:rPr>
          <w:spacing w:val="1"/>
          <w:w w:val="105"/>
          <w:sz w:val="14"/>
        </w:rPr>
        <w:t>即目标值为≥</w:t>
      </w:r>
      <w:r>
        <w:rPr>
          <w:spacing w:val="2"/>
          <w:w w:val="105"/>
          <w:sz w:val="14"/>
        </w:rPr>
        <w:t>X</w:t>
      </w:r>
      <w:r>
        <w:rPr>
          <w:w w:val="105"/>
          <w:sz w:val="14"/>
        </w:rPr>
        <w:t>,得分=权</w:t>
      </w:r>
      <w:r>
        <w:rPr>
          <w:spacing w:val="4"/>
          <w:w w:val="105"/>
          <w:sz w:val="14"/>
        </w:rPr>
        <w:t>重</w:t>
      </w:r>
      <w:r>
        <w:rPr>
          <w:w w:val="105"/>
          <w:sz w:val="14"/>
        </w:rPr>
        <w:t>*B/A</w:t>
      </w:r>
      <w:r>
        <w:rPr>
          <w:spacing w:val="1"/>
          <w:w w:val="105"/>
          <w:sz w:val="14"/>
        </w:rPr>
        <w:t>,反向指标</w:t>
      </w:r>
      <w:r>
        <w:rPr>
          <w:w w:val="105"/>
          <w:sz w:val="14"/>
        </w:rPr>
        <w:t>（</w:t>
      </w:r>
      <w:r>
        <w:rPr>
          <w:spacing w:val="1"/>
          <w:w w:val="105"/>
          <w:sz w:val="14"/>
        </w:rPr>
        <w:t>即目标值为≤</w:t>
      </w:r>
      <w:r>
        <w:rPr>
          <w:spacing w:val="2"/>
          <w:w w:val="105"/>
          <w:sz w:val="14"/>
        </w:rPr>
        <w:t>X</w:t>
      </w:r>
      <w:r>
        <w:rPr>
          <w:w w:val="105"/>
          <w:sz w:val="14"/>
        </w:rPr>
        <w:t>,得分=权重*A/B）,得分不得突破权重总额。定量指标先汇总完成数，再计算得分。</w:t>
      </w:r>
    </w:p>
    <w:p w:rsidR="00B75233" w:rsidRDefault="00153A98">
      <w:pPr>
        <w:pStyle w:val="a4"/>
        <w:numPr>
          <w:ilvl w:val="2"/>
          <w:numId w:val="2"/>
        </w:numPr>
        <w:tabs>
          <w:tab w:val="left" w:pos="1472"/>
        </w:tabs>
        <w:spacing w:before="90"/>
        <w:rPr>
          <w:sz w:val="14"/>
        </w:rPr>
      </w:pPr>
      <w:r>
        <w:rPr>
          <w:w w:val="105"/>
          <w:sz w:val="14"/>
        </w:rPr>
        <w:t>定性指标计分原则：达成预期指标、部分达成预期指标并具有一定效果、未达成预期指标且效果较差三档，分別按照该指标对应分值区间100-</w:t>
      </w:r>
    </w:p>
    <w:p w:rsidR="00B75233" w:rsidRDefault="00B75233">
      <w:pPr>
        <w:rPr>
          <w:sz w:val="14"/>
        </w:rPr>
        <w:sectPr w:rsidR="00B75233">
          <w:footerReference w:type="default" r:id="rId11"/>
          <w:pgSz w:w="11910" w:h="16840"/>
          <w:pgMar w:top="660" w:right="0" w:bottom="900" w:left="140" w:header="0" w:footer="716" w:gutter="0"/>
          <w:cols w:space="720"/>
        </w:sectPr>
      </w:pPr>
    </w:p>
    <w:p w:rsidR="00B75233" w:rsidRDefault="00153A98">
      <w:pPr>
        <w:pStyle w:val="5"/>
        <w:spacing w:before="43"/>
        <w:ind w:left="738"/>
      </w:pPr>
      <w:r>
        <w:lastRenderedPageBreak/>
        <w:t>2020年度东西湖区历史房产测绘成果清理及存量房屋</w:t>
      </w:r>
      <w:proofErr w:type="gramStart"/>
      <w:r>
        <w:t>楼盘表</w:t>
      </w:r>
      <w:proofErr w:type="gramEnd"/>
      <w:r>
        <w:t>补建</w:t>
      </w:r>
      <w:proofErr w:type="gramStart"/>
      <w:r>
        <w:t>项目项目</w:t>
      </w:r>
      <w:proofErr w:type="gramEnd"/>
      <w:r>
        <w:t>绩效目标自评表</w:t>
      </w:r>
    </w:p>
    <w:p w:rsidR="00B75233" w:rsidRDefault="00153A98">
      <w:pPr>
        <w:pStyle w:val="9"/>
        <w:tabs>
          <w:tab w:val="left" w:pos="7578"/>
        </w:tabs>
        <w:spacing w:before="93" w:line="240" w:lineRule="auto"/>
        <w:ind w:left="623"/>
      </w:pPr>
      <w:r>
        <w:rPr>
          <w:noProof/>
          <w:lang w:val="en-US" w:bidi="ar-SA"/>
        </w:rPr>
        <mc:AlternateContent>
          <mc:Choice Requires="wps">
            <w:drawing>
              <wp:anchor distT="0" distB="0" distL="114300" distR="114300" simplePos="0" relativeHeight="251665408" behindDoc="1" locked="0" layoutInCell="1" allowOverlap="1">
                <wp:simplePos x="0" y="0"/>
                <wp:positionH relativeFrom="page">
                  <wp:posOffset>628015</wp:posOffset>
                </wp:positionH>
                <wp:positionV relativeFrom="paragraph">
                  <wp:posOffset>4170680</wp:posOffset>
                </wp:positionV>
                <wp:extent cx="129540" cy="129540"/>
                <wp:effectExtent l="0" t="0" r="0" b="0"/>
                <wp:wrapNone/>
                <wp:docPr id="7" name="文本框 8"/>
                <wp:cNvGraphicFramePr/>
                <a:graphic xmlns:a="http://schemas.openxmlformats.org/drawingml/2006/main">
                  <a:graphicData uri="http://schemas.microsoft.com/office/word/2010/wordprocessingShape">
                    <wps:wsp>
                      <wps:cNvSpPr txBox="1"/>
                      <wps:spPr>
                        <a:xfrm>
                          <a:off x="0" y="0"/>
                          <a:ext cx="129540" cy="129540"/>
                        </a:xfrm>
                        <a:prstGeom prst="rect">
                          <a:avLst/>
                        </a:prstGeom>
                        <a:noFill/>
                        <a:ln>
                          <a:noFill/>
                        </a:ln>
                      </wps:spPr>
                      <wps:txbx>
                        <w:txbxContent>
                          <w:p w:rsidR="00153A98" w:rsidRDefault="00153A98">
                            <w:pPr>
                              <w:pStyle w:val="a3"/>
                              <w:spacing w:line="203" w:lineRule="exact"/>
                              <w:ind w:left="20"/>
                            </w:pPr>
                            <w:r>
                              <w:rPr>
                                <w:w w:val="101"/>
                              </w:rPr>
                              <w:t>（</w:t>
                            </w:r>
                          </w:p>
                        </w:txbxContent>
                      </wps:txbx>
                      <wps:bodyPr vert="vert" lIns="0" tIns="0" rIns="0" bIns="0" upright="1"/>
                    </wps:wsp>
                  </a:graphicData>
                </a:graphic>
              </wp:anchor>
            </w:drawing>
          </mc:Choice>
          <mc:Fallback>
            <w:pict>
              <v:shape id="文本框 8" o:spid="_x0000_s1032" type="#_x0000_t202" style="position:absolute;left:0;text-align:left;margin-left:49.45pt;margin-top:328.4pt;width:10.2pt;height:10.2pt;z-index:-25165107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" filled="f" stroked="f">
                <v:textbox style="layout-flow:vertical" inset="0,0,0,0">
                  <w:txbxContent>
                    <w:p w:rsidR="00153A98" w:rsidRDefault="00153A98">
                      <w:pPr>
                        <w:pStyle w:val="a3"/>
                        <w:spacing w:line="203" w:lineRule="exact"/>
                        <w:ind w:left="20"/>
                      </w:pPr>
                      <w:r>
                        <w:rPr>
                          <w:w w:val="101"/>
                        </w:rPr>
                        <w:t>（</w:t>
                      </w:r>
                    </w:p>
                  </w:txbxContent>
                </v:textbox>
                <w10:wrap anchorx="page"/>
              </v:shape>
            </w:pict>
          </mc:Fallback>
        </mc:AlternateContent>
      </w:r>
      <w:r>
        <w:t>单位名</w:t>
      </w:r>
      <w:r>
        <w:rPr>
          <w:spacing w:val="11"/>
        </w:rPr>
        <w:t>称</w:t>
      </w:r>
      <w:r>
        <w:rPr>
          <w:spacing w:val="3"/>
        </w:rPr>
        <w:t>：</w:t>
      </w:r>
      <w:r>
        <w:t>武汉市东西湖区住房和城乡建设局</w:t>
      </w:r>
      <w:r>
        <w:tab/>
        <w:t>填报日</w:t>
      </w:r>
      <w:r>
        <w:rPr>
          <w:spacing w:val="11"/>
        </w:rPr>
        <w:t>期</w:t>
      </w:r>
      <w:r>
        <w:t>：</w:t>
      </w:r>
    </w:p>
    <w:p w:rsidR="00B75233" w:rsidRDefault="00B75233">
      <w:pPr>
        <w:pStyle w:val="a3"/>
        <w:spacing w:before="10"/>
        <w:rPr>
          <w:sz w:val="10"/>
        </w:rPr>
      </w:pPr>
    </w:p>
    <w:tbl>
      <w:tblPr>
        <w:tblW w:w="0" w:type="auto"/>
        <w:tblInd w:w="5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20"/>
        <w:gridCol w:w="744"/>
        <w:gridCol w:w="929"/>
        <w:gridCol w:w="1512"/>
        <w:gridCol w:w="2153"/>
        <w:gridCol w:w="1512"/>
        <w:gridCol w:w="1570"/>
        <w:gridCol w:w="1570"/>
      </w:tblGrid>
      <w:tr w:rsidR="00B75233">
        <w:trPr>
          <w:trHeight w:val="385"/>
        </w:trPr>
        <w:tc>
          <w:tcPr>
            <w:tcW w:w="2393" w:type="dxa"/>
            <w:gridSpan w:val="3"/>
          </w:tcPr>
          <w:p w:rsidR="00B75233" w:rsidRDefault="00153A98">
            <w:pPr>
              <w:pStyle w:val="TableParagraph"/>
              <w:spacing w:before="102"/>
              <w:ind w:left="857" w:right="841"/>
              <w:jc w:val="center"/>
              <w:rPr>
                <w:sz w:val="16"/>
              </w:rPr>
            </w:pPr>
            <w:r>
              <w:rPr>
                <w:sz w:val="16"/>
              </w:rPr>
              <w:t>项目名称</w:t>
            </w:r>
          </w:p>
        </w:tc>
        <w:tc>
          <w:tcPr>
            <w:tcW w:w="8317" w:type="dxa"/>
            <w:gridSpan w:val="5"/>
          </w:tcPr>
          <w:p w:rsidR="00B75233" w:rsidRDefault="00153A98">
            <w:pPr>
              <w:pStyle w:val="TableParagraph"/>
              <w:spacing w:before="102"/>
              <w:ind w:left="2038" w:right="2064"/>
              <w:jc w:val="center"/>
              <w:rPr>
                <w:sz w:val="16"/>
              </w:rPr>
            </w:pPr>
            <w:r>
              <w:rPr>
                <w:sz w:val="16"/>
              </w:rPr>
              <w:t>东西湖区历史房产测绘成果清理及存量房屋</w:t>
            </w:r>
            <w:proofErr w:type="gramStart"/>
            <w:r>
              <w:rPr>
                <w:sz w:val="16"/>
              </w:rPr>
              <w:t>楼盘表</w:t>
            </w:r>
            <w:proofErr w:type="gramEnd"/>
            <w:r>
              <w:rPr>
                <w:sz w:val="16"/>
              </w:rPr>
              <w:t>补建项目</w:t>
            </w:r>
          </w:p>
        </w:tc>
      </w:tr>
      <w:tr w:rsidR="00B75233">
        <w:trPr>
          <w:trHeight w:val="385"/>
        </w:trPr>
        <w:tc>
          <w:tcPr>
            <w:tcW w:w="2393" w:type="dxa"/>
            <w:gridSpan w:val="3"/>
          </w:tcPr>
          <w:p w:rsidR="00B75233" w:rsidRDefault="00153A98">
            <w:pPr>
              <w:pStyle w:val="TableParagraph"/>
              <w:spacing w:before="101"/>
              <w:ind w:left="857" w:right="841"/>
              <w:jc w:val="center"/>
              <w:rPr>
                <w:sz w:val="16"/>
              </w:rPr>
            </w:pPr>
            <w:r>
              <w:rPr>
                <w:sz w:val="16"/>
              </w:rPr>
              <w:t>主管部门</w:t>
            </w:r>
          </w:p>
        </w:tc>
        <w:tc>
          <w:tcPr>
            <w:tcW w:w="3665" w:type="dxa"/>
            <w:gridSpan w:val="2"/>
          </w:tcPr>
          <w:p w:rsidR="00B75233" w:rsidRDefault="00153A98">
            <w:pPr>
              <w:pStyle w:val="TableParagraph"/>
              <w:spacing w:before="101"/>
              <w:ind w:left="599"/>
              <w:rPr>
                <w:sz w:val="16"/>
              </w:rPr>
            </w:pPr>
            <w:r>
              <w:rPr>
                <w:sz w:val="16"/>
              </w:rPr>
              <w:t>武汉市东西湖区住房和城乡建设局</w:t>
            </w:r>
          </w:p>
        </w:tc>
        <w:tc>
          <w:tcPr>
            <w:tcW w:w="1512" w:type="dxa"/>
          </w:tcPr>
          <w:p w:rsidR="00B75233" w:rsidRDefault="00153A98">
            <w:pPr>
              <w:pStyle w:val="TableParagraph"/>
              <w:spacing w:before="101"/>
              <w:ind w:left="130" w:right="116"/>
              <w:jc w:val="center"/>
              <w:rPr>
                <w:sz w:val="16"/>
              </w:rPr>
            </w:pPr>
            <w:r>
              <w:rPr>
                <w:sz w:val="16"/>
              </w:rPr>
              <w:t>项目实施单位</w:t>
            </w:r>
          </w:p>
        </w:tc>
        <w:tc>
          <w:tcPr>
            <w:tcW w:w="3140" w:type="dxa"/>
            <w:gridSpan w:val="2"/>
          </w:tcPr>
          <w:p w:rsidR="00B75233" w:rsidRDefault="00153A98">
            <w:pPr>
              <w:pStyle w:val="TableParagraph"/>
              <w:spacing w:before="101"/>
              <w:ind w:left="1231" w:right="1214"/>
              <w:jc w:val="center"/>
              <w:rPr>
                <w:sz w:val="16"/>
              </w:rPr>
            </w:pPr>
            <w:r>
              <w:rPr>
                <w:sz w:val="16"/>
              </w:rPr>
              <w:t>交易中心</w:t>
            </w:r>
          </w:p>
        </w:tc>
      </w:tr>
      <w:tr w:rsidR="00B75233">
        <w:trPr>
          <w:trHeight w:val="385"/>
        </w:trPr>
        <w:tc>
          <w:tcPr>
            <w:tcW w:w="2393" w:type="dxa"/>
            <w:gridSpan w:val="3"/>
          </w:tcPr>
          <w:p w:rsidR="00B75233" w:rsidRDefault="00153A98">
            <w:pPr>
              <w:pStyle w:val="TableParagraph"/>
              <w:spacing w:before="102"/>
              <w:ind w:left="857" w:right="841"/>
              <w:jc w:val="center"/>
              <w:rPr>
                <w:sz w:val="16"/>
              </w:rPr>
            </w:pPr>
            <w:r>
              <w:rPr>
                <w:sz w:val="16"/>
              </w:rPr>
              <w:t>项目类别</w:t>
            </w:r>
          </w:p>
        </w:tc>
        <w:tc>
          <w:tcPr>
            <w:tcW w:w="8317" w:type="dxa"/>
            <w:gridSpan w:val="5"/>
          </w:tcPr>
          <w:p w:rsidR="00B75233" w:rsidRDefault="00153A98">
            <w:pPr>
              <w:pStyle w:val="TableParagraph"/>
              <w:tabs>
                <w:tab w:val="left" w:pos="2106"/>
                <w:tab w:val="left" w:pos="3352"/>
              </w:tabs>
              <w:spacing w:before="102"/>
              <w:ind w:left="30"/>
              <w:rPr>
                <w:rFonts w:ascii="Wingdings" w:hAnsi="Wingdings"/>
                <w:sz w:val="16"/>
              </w:rPr>
            </w:pPr>
            <w:r>
              <w:rPr>
                <w:sz w:val="16"/>
              </w:rPr>
              <w:t xml:space="preserve">1、部门预算项目 </w:t>
            </w:r>
            <w:r>
              <w:rPr>
                <w:spacing w:val="38"/>
                <w:sz w:val="16"/>
              </w:rPr>
              <w:t xml:space="preserve"> </w:t>
            </w:r>
            <w:r>
              <w:rPr>
                <w:sz w:val="16"/>
              </w:rPr>
              <w:t>口</w:t>
            </w:r>
            <w:r>
              <w:rPr>
                <w:sz w:val="16"/>
              </w:rPr>
              <w:tab/>
              <w:t>2、区直专项</w:t>
            </w:r>
            <w:r>
              <w:rPr>
                <w:sz w:val="16"/>
              </w:rPr>
              <w:tab/>
            </w:r>
            <w:r>
              <w:rPr>
                <w:rFonts w:ascii="Wingdings" w:hAnsi="Wingdings"/>
                <w:position w:val="1"/>
                <w:sz w:val="16"/>
              </w:rPr>
              <w:t></w:t>
            </w:r>
          </w:p>
        </w:tc>
      </w:tr>
      <w:tr w:rsidR="00B75233">
        <w:trPr>
          <w:trHeight w:val="385"/>
        </w:trPr>
        <w:tc>
          <w:tcPr>
            <w:tcW w:w="2393" w:type="dxa"/>
            <w:gridSpan w:val="3"/>
          </w:tcPr>
          <w:p w:rsidR="00B75233" w:rsidRDefault="00153A98">
            <w:pPr>
              <w:pStyle w:val="TableParagraph"/>
              <w:spacing w:before="102"/>
              <w:ind w:left="857" w:right="841"/>
              <w:jc w:val="center"/>
              <w:rPr>
                <w:sz w:val="16"/>
              </w:rPr>
            </w:pPr>
            <w:r>
              <w:rPr>
                <w:sz w:val="16"/>
              </w:rPr>
              <w:t>项目属性</w:t>
            </w:r>
          </w:p>
        </w:tc>
        <w:tc>
          <w:tcPr>
            <w:tcW w:w="8317" w:type="dxa"/>
            <w:gridSpan w:val="5"/>
          </w:tcPr>
          <w:p w:rsidR="00B75233" w:rsidRDefault="00153A98">
            <w:pPr>
              <w:pStyle w:val="TableParagraph"/>
              <w:tabs>
                <w:tab w:val="left" w:pos="1441"/>
                <w:tab w:val="left" w:pos="2092"/>
              </w:tabs>
              <w:spacing w:before="102"/>
              <w:ind w:left="30"/>
              <w:rPr>
                <w:sz w:val="16"/>
              </w:rPr>
            </w:pPr>
            <w:r>
              <w:rPr>
                <w:sz w:val="16"/>
              </w:rPr>
              <w:t>1、持续性项目</w:t>
            </w:r>
            <w:r>
              <w:rPr>
                <w:sz w:val="16"/>
              </w:rPr>
              <w:tab/>
            </w:r>
            <w:r>
              <w:rPr>
                <w:rFonts w:ascii="Wingdings" w:eastAsia="Wingdings" w:hAnsi="Wingdings"/>
                <w:position w:val="1"/>
                <w:sz w:val="16"/>
              </w:rPr>
              <w:t></w:t>
            </w:r>
            <w:r>
              <w:rPr>
                <w:rFonts w:ascii="Times New Roman" w:eastAsia="Times New Roman" w:hAnsi="Times New Roman"/>
                <w:position w:val="1"/>
                <w:sz w:val="16"/>
              </w:rPr>
              <w:tab/>
            </w:r>
            <w:r>
              <w:rPr>
                <w:sz w:val="16"/>
              </w:rPr>
              <w:t>2、新增性项目</w:t>
            </w:r>
            <w:r>
              <w:rPr>
                <w:spacing w:val="18"/>
                <w:sz w:val="16"/>
              </w:rPr>
              <w:t xml:space="preserve"> </w:t>
            </w:r>
            <w:r>
              <w:rPr>
                <w:sz w:val="16"/>
              </w:rPr>
              <w:t>口</w:t>
            </w:r>
          </w:p>
        </w:tc>
      </w:tr>
      <w:tr w:rsidR="00B75233">
        <w:trPr>
          <w:trHeight w:val="385"/>
        </w:trPr>
        <w:tc>
          <w:tcPr>
            <w:tcW w:w="2393" w:type="dxa"/>
            <w:gridSpan w:val="3"/>
          </w:tcPr>
          <w:p w:rsidR="00B75233" w:rsidRDefault="00153A98">
            <w:pPr>
              <w:pStyle w:val="TableParagraph"/>
              <w:spacing w:before="102"/>
              <w:ind w:left="857" w:right="841"/>
              <w:jc w:val="center"/>
              <w:rPr>
                <w:sz w:val="16"/>
              </w:rPr>
            </w:pPr>
            <w:r>
              <w:rPr>
                <w:sz w:val="16"/>
              </w:rPr>
              <w:t>项目类型</w:t>
            </w:r>
          </w:p>
        </w:tc>
        <w:tc>
          <w:tcPr>
            <w:tcW w:w="8317" w:type="dxa"/>
            <w:gridSpan w:val="5"/>
          </w:tcPr>
          <w:p w:rsidR="00B75233" w:rsidRDefault="00153A98">
            <w:pPr>
              <w:pStyle w:val="TableParagraph"/>
              <w:tabs>
                <w:tab w:val="left" w:pos="1441"/>
                <w:tab w:val="left" w:pos="2109"/>
                <w:tab w:val="left" w:pos="3856"/>
              </w:tabs>
              <w:spacing w:before="102"/>
              <w:ind w:left="30"/>
              <w:rPr>
                <w:rFonts w:ascii="Wingdings" w:hAnsi="Wingdings"/>
                <w:sz w:val="16"/>
              </w:rPr>
            </w:pPr>
            <w:r>
              <w:rPr>
                <w:sz w:val="16"/>
              </w:rPr>
              <w:t>1、常年性项目</w:t>
            </w:r>
            <w:r>
              <w:rPr>
                <w:sz w:val="16"/>
              </w:rPr>
              <w:tab/>
              <w:t>口</w:t>
            </w:r>
            <w:r>
              <w:rPr>
                <w:sz w:val="16"/>
              </w:rPr>
              <w:tab/>
              <w:t>2、延续性项目</w:t>
            </w:r>
            <w:r>
              <w:rPr>
                <w:sz w:val="16"/>
              </w:rPr>
              <w:tab/>
              <w:t>3、一次性项目</w:t>
            </w:r>
            <w:r>
              <w:rPr>
                <w:spacing w:val="13"/>
                <w:sz w:val="16"/>
              </w:rPr>
              <w:t xml:space="preserve"> </w:t>
            </w:r>
            <w:r>
              <w:rPr>
                <w:rFonts w:ascii="Wingdings" w:hAnsi="Wingdings"/>
                <w:position w:val="1"/>
                <w:sz w:val="16"/>
              </w:rPr>
              <w:t></w:t>
            </w:r>
          </w:p>
        </w:tc>
      </w:tr>
      <w:tr w:rsidR="00B75233">
        <w:trPr>
          <w:trHeight w:val="419"/>
        </w:trPr>
        <w:tc>
          <w:tcPr>
            <w:tcW w:w="1464" w:type="dxa"/>
            <w:gridSpan w:val="2"/>
            <w:vMerge w:val="restart"/>
          </w:tcPr>
          <w:p w:rsidR="00B75233" w:rsidRDefault="00B75233">
            <w:pPr>
              <w:pStyle w:val="TableParagraph"/>
              <w:spacing w:before="4"/>
              <w:rPr>
                <w:sz w:val="19"/>
              </w:rPr>
            </w:pPr>
          </w:p>
          <w:p w:rsidR="00B75233" w:rsidRDefault="00153A98">
            <w:pPr>
              <w:pStyle w:val="TableParagraph"/>
              <w:spacing w:line="205" w:lineRule="exact"/>
              <w:ind w:left="65" w:right="52"/>
              <w:jc w:val="center"/>
              <w:rPr>
                <w:sz w:val="16"/>
              </w:rPr>
            </w:pPr>
            <w:r>
              <w:rPr>
                <w:sz w:val="16"/>
              </w:rPr>
              <w:t>预算执行情况</w:t>
            </w:r>
          </w:p>
          <w:p w:rsidR="00B75233" w:rsidRDefault="00153A98">
            <w:pPr>
              <w:pStyle w:val="TableParagraph"/>
              <w:spacing w:line="205" w:lineRule="exact"/>
              <w:ind w:left="76" w:right="52"/>
              <w:jc w:val="center"/>
              <w:rPr>
                <w:sz w:val="16"/>
              </w:rPr>
            </w:pPr>
            <w:r>
              <w:rPr>
                <w:sz w:val="16"/>
              </w:rPr>
              <w:t>（万元）（20分）</w:t>
            </w:r>
          </w:p>
        </w:tc>
        <w:tc>
          <w:tcPr>
            <w:tcW w:w="929" w:type="dxa"/>
          </w:tcPr>
          <w:p w:rsidR="00B75233" w:rsidRDefault="00B75233">
            <w:pPr>
              <w:pStyle w:val="TableParagraph"/>
              <w:rPr>
                <w:rFonts w:ascii="Times New Roman"/>
                <w:sz w:val="16"/>
              </w:rPr>
            </w:pPr>
          </w:p>
        </w:tc>
        <w:tc>
          <w:tcPr>
            <w:tcW w:w="1512" w:type="dxa"/>
          </w:tcPr>
          <w:p w:rsidR="00B75233" w:rsidRDefault="00153A98">
            <w:pPr>
              <w:pStyle w:val="TableParagraph"/>
              <w:spacing w:before="118"/>
              <w:ind w:left="139" w:right="116"/>
              <w:jc w:val="center"/>
              <w:rPr>
                <w:sz w:val="16"/>
              </w:rPr>
            </w:pPr>
            <w:r>
              <w:rPr>
                <w:sz w:val="16"/>
              </w:rPr>
              <w:t>预算数（A）</w:t>
            </w:r>
          </w:p>
        </w:tc>
        <w:tc>
          <w:tcPr>
            <w:tcW w:w="3665" w:type="dxa"/>
            <w:gridSpan w:val="2"/>
          </w:tcPr>
          <w:p w:rsidR="00B75233" w:rsidRDefault="00153A98">
            <w:pPr>
              <w:pStyle w:val="TableParagraph"/>
              <w:spacing w:before="118"/>
              <w:ind w:left="1377" w:right="1352"/>
              <w:jc w:val="center"/>
              <w:rPr>
                <w:sz w:val="16"/>
              </w:rPr>
            </w:pPr>
            <w:r>
              <w:rPr>
                <w:sz w:val="16"/>
              </w:rPr>
              <w:t>执行数（B）</w:t>
            </w:r>
          </w:p>
        </w:tc>
        <w:tc>
          <w:tcPr>
            <w:tcW w:w="1570" w:type="dxa"/>
          </w:tcPr>
          <w:p w:rsidR="00B75233" w:rsidRDefault="00153A98">
            <w:pPr>
              <w:pStyle w:val="TableParagraph"/>
              <w:spacing w:before="118"/>
              <w:ind w:left="18"/>
              <w:jc w:val="center"/>
              <w:rPr>
                <w:sz w:val="16"/>
              </w:rPr>
            </w:pPr>
            <w:r>
              <w:rPr>
                <w:sz w:val="16"/>
              </w:rPr>
              <w:t>执行率（B/A)</w:t>
            </w:r>
          </w:p>
        </w:tc>
        <w:tc>
          <w:tcPr>
            <w:tcW w:w="1570" w:type="dxa"/>
          </w:tcPr>
          <w:p w:rsidR="00B75233" w:rsidRDefault="00153A98">
            <w:pPr>
              <w:pStyle w:val="TableParagraph"/>
              <w:spacing w:before="15"/>
              <w:ind w:left="21"/>
              <w:jc w:val="center"/>
              <w:rPr>
                <w:sz w:val="16"/>
              </w:rPr>
            </w:pPr>
            <w:r>
              <w:rPr>
                <w:sz w:val="16"/>
              </w:rPr>
              <w:t>得分</w:t>
            </w:r>
          </w:p>
          <w:p w:rsidR="00B75233" w:rsidRDefault="00153A98">
            <w:pPr>
              <w:pStyle w:val="TableParagraph"/>
              <w:spacing w:before="2" w:line="177" w:lineRule="exact"/>
              <w:ind w:left="24"/>
              <w:jc w:val="center"/>
              <w:rPr>
                <w:sz w:val="16"/>
              </w:rPr>
            </w:pPr>
            <w:r>
              <w:rPr>
                <w:sz w:val="16"/>
              </w:rPr>
              <w:t>（20分*执行率）</w:t>
            </w:r>
          </w:p>
        </w:tc>
      </w:tr>
      <w:tr w:rsidR="00B75233">
        <w:trPr>
          <w:trHeight w:val="448"/>
        </w:trPr>
        <w:tc>
          <w:tcPr>
            <w:tcW w:w="1464" w:type="dxa"/>
            <w:gridSpan w:val="2"/>
            <w:vMerge/>
            <w:tcBorders>
              <w:top w:val="nil"/>
            </w:tcBorders>
          </w:tcPr>
          <w:p w:rsidR="00B75233" w:rsidRDefault="00B75233">
            <w:pPr>
              <w:rPr>
                <w:sz w:val="2"/>
                <w:szCs w:val="2"/>
              </w:rPr>
            </w:pPr>
          </w:p>
        </w:tc>
        <w:tc>
          <w:tcPr>
            <w:tcW w:w="929" w:type="dxa"/>
          </w:tcPr>
          <w:p w:rsidR="00B75233" w:rsidRDefault="00153A98">
            <w:pPr>
              <w:pStyle w:val="TableParagraph"/>
              <w:spacing w:before="30" w:line="200" w:lineRule="atLeast"/>
              <w:ind w:left="222" w:right="38" w:hanging="166"/>
              <w:rPr>
                <w:sz w:val="16"/>
              </w:rPr>
            </w:pPr>
            <w:r>
              <w:rPr>
                <w:sz w:val="16"/>
              </w:rPr>
              <w:t>年度财政资金总额</w:t>
            </w:r>
          </w:p>
        </w:tc>
        <w:tc>
          <w:tcPr>
            <w:tcW w:w="1512" w:type="dxa"/>
          </w:tcPr>
          <w:p w:rsidR="00B75233" w:rsidRDefault="00B75233">
            <w:pPr>
              <w:pStyle w:val="TableParagraph"/>
              <w:spacing w:before="4"/>
              <w:rPr>
                <w:sz w:val="11"/>
              </w:rPr>
            </w:pPr>
          </w:p>
          <w:p w:rsidR="00B75233" w:rsidRDefault="00153A98">
            <w:pPr>
              <w:pStyle w:val="TableParagraph"/>
              <w:spacing w:before="1"/>
              <w:ind w:left="140" w:right="115"/>
              <w:jc w:val="center"/>
              <w:rPr>
                <w:sz w:val="14"/>
              </w:rPr>
            </w:pPr>
            <w:r>
              <w:rPr>
                <w:w w:val="105"/>
                <w:sz w:val="14"/>
              </w:rPr>
              <w:t>850</w:t>
            </w:r>
          </w:p>
        </w:tc>
        <w:tc>
          <w:tcPr>
            <w:tcW w:w="3665" w:type="dxa"/>
            <w:gridSpan w:val="2"/>
          </w:tcPr>
          <w:p w:rsidR="00B75233" w:rsidRDefault="00153A98">
            <w:pPr>
              <w:pStyle w:val="TableParagraph"/>
              <w:spacing w:before="133"/>
              <w:ind w:left="1373" w:right="1352"/>
              <w:jc w:val="center"/>
              <w:rPr>
                <w:sz w:val="16"/>
              </w:rPr>
            </w:pPr>
            <w:r>
              <w:rPr>
                <w:sz w:val="16"/>
              </w:rPr>
              <w:t>198.55</w:t>
            </w:r>
          </w:p>
        </w:tc>
        <w:tc>
          <w:tcPr>
            <w:tcW w:w="1570" w:type="dxa"/>
          </w:tcPr>
          <w:p w:rsidR="00B75233" w:rsidRDefault="00153A98">
            <w:pPr>
              <w:pStyle w:val="TableParagraph"/>
              <w:spacing w:before="133"/>
              <w:ind w:left="19"/>
              <w:jc w:val="center"/>
              <w:rPr>
                <w:sz w:val="16"/>
              </w:rPr>
            </w:pPr>
            <w:r>
              <w:rPr>
                <w:sz w:val="16"/>
              </w:rPr>
              <w:t>23.36%</w:t>
            </w:r>
          </w:p>
        </w:tc>
        <w:tc>
          <w:tcPr>
            <w:tcW w:w="1570" w:type="dxa"/>
          </w:tcPr>
          <w:p w:rsidR="00B75233" w:rsidRDefault="00153A98">
            <w:pPr>
              <w:pStyle w:val="TableParagraph"/>
              <w:spacing w:before="133"/>
              <w:ind w:left="20"/>
              <w:jc w:val="center"/>
              <w:rPr>
                <w:sz w:val="16"/>
              </w:rPr>
            </w:pPr>
            <w:r>
              <w:rPr>
                <w:sz w:val="16"/>
              </w:rPr>
              <w:t>4.67</w:t>
            </w:r>
          </w:p>
        </w:tc>
      </w:tr>
      <w:tr w:rsidR="00B75233">
        <w:trPr>
          <w:trHeight w:val="683"/>
        </w:trPr>
        <w:tc>
          <w:tcPr>
            <w:tcW w:w="720"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9"/>
              <w:rPr>
                <w:sz w:val="12"/>
              </w:rPr>
            </w:pPr>
          </w:p>
          <w:p w:rsidR="00B75233" w:rsidRDefault="00153A98">
            <w:pPr>
              <w:pStyle w:val="TableParagraph"/>
              <w:ind w:left="300" w:right="239"/>
              <w:jc w:val="both"/>
              <w:rPr>
                <w:sz w:val="16"/>
              </w:rPr>
            </w:pPr>
            <w:r>
              <w:rPr>
                <w:sz w:val="16"/>
              </w:rPr>
              <w:t>年度绩效目标</w:t>
            </w:r>
          </w:p>
          <w:p w:rsidR="00B75233" w:rsidRDefault="00B75233">
            <w:pPr>
              <w:pStyle w:val="TableParagraph"/>
              <w:rPr>
                <w:sz w:val="16"/>
              </w:rPr>
            </w:pPr>
          </w:p>
          <w:p w:rsidR="00B75233" w:rsidRDefault="00153A98">
            <w:pPr>
              <w:pStyle w:val="TableParagraph"/>
              <w:spacing w:line="205" w:lineRule="exact"/>
              <w:ind w:left="59"/>
              <w:jc w:val="center"/>
              <w:rPr>
                <w:sz w:val="16"/>
              </w:rPr>
            </w:pPr>
            <w:r>
              <w:rPr>
                <w:w w:val="101"/>
                <w:sz w:val="16"/>
              </w:rPr>
              <w:t>8</w:t>
            </w:r>
          </w:p>
          <w:p w:rsidR="00B75233" w:rsidRDefault="00153A98">
            <w:pPr>
              <w:pStyle w:val="TableParagraph"/>
              <w:spacing w:line="205" w:lineRule="exact"/>
              <w:ind w:left="59"/>
              <w:jc w:val="center"/>
              <w:rPr>
                <w:sz w:val="16"/>
              </w:rPr>
            </w:pPr>
            <w:r>
              <w:rPr>
                <w:w w:val="101"/>
                <w:sz w:val="16"/>
              </w:rPr>
              <w:t>0</w:t>
            </w:r>
          </w:p>
          <w:p w:rsidR="00B75233" w:rsidRDefault="00153A98">
            <w:pPr>
              <w:pStyle w:val="TableParagraph"/>
              <w:spacing w:before="1"/>
              <w:ind w:left="59"/>
              <w:jc w:val="center"/>
              <w:rPr>
                <w:sz w:val="16"/>
              </w:rPr>
            </w:pPr>
            <w:r>
              <w:rPr>
                <w:w w:val="101"/>
                <w:sz w:val="16"/>
              </w:rPr>
              <w:t>分</w:t>
            </w:r>
          </w:p>
        </w:tc>
        <w:tc>
          <w:tcPr>
            <w:tcW w:w="744" w:type="dxa"/>
          </w:tcPr>
          <w:p w:rsidR="00B75233" w:rsidRDefault="00B75233">
            <w:pPr>
              <w:pStyle w:val="TableParagraph"/>
              <w:spacing w:before="6"/>
              <w:rPr>
                <w:sz w:val="11"/>
              </w:rPr>
            </w:pPr>
          </w:p>
          <w:p w:rsidR="00B75233" w:rsidRDefault="00153A98">
            <w:pPr>
              <w:pStyle w:val="TableParagraph"/>
              <w:ind w:left="213" w:right="187"/>
              <w:rPr>
                <w:sz w:val="16"/>
              </w:rPr>
            </w:pPr>
            <w:r>
              <w:rPr>
                <w:sz w:val="16"/>
              </w:rPr>
              <w:t>一级指标</w:t>
            </w:r>
          </w:p>
        </w:tc>
        <w:tc>
          <w:tcPr>
            <w:tcW w:w="929" w:type="dxa"/>
          </w:tcPr>
          <w:p w:rsidR="00B75233" w:rsidRDefault="00B75233">
            <w:pPr>
              <w:pStyle w:val="TableParagraph"/>
              <w:spacing w:before="7"/>
              <w:rPr>
                <w:sz w:val="19"/>
              </w:rPr>
            </w:pPr>
          </w:p>
          <w:p w:rsidR="00B75233" w:rsidRDefault="00153A98">
            <w:pPr>
              <w:pStyle w:val="TableParagraph"/>
              <w:ind w:left="138"/>
              <w:rPr>
                <w:sz w:val="16"/>
              </w:rPr>
            </w:pPr>
            <w:r>
              <w:rPr>
                <w:sz w:val="16"/>
              </w:rPr>
              <w:t>二级指标</w:t>
            </w:r>
          </w:p>
        </w:tc>
        <w:tc>
          <w:tcPr>
            <w:tcW w:w="3665" w:type="dxa"/>
            <w:gridSpan w:val="2"/>
          </w:tcPr>
          <w:p w:rsidR="00B75233" w:rsidRDefault="00B75233">
            <w:pPr>
              <w:pStyle w:val="TableParagraph"/>
              <w:spacing w:before="7"/>
              <w:rPr>
                <w:sz w:val="19"/>
              </w:rPr>
            </w:pPr>
          </w:p>
          <w:p w:rsidR="00B75233" w:rsidRDefault="00153A98">
            <w:pPr>
              <w:pStyle w:val="TableParagraph"/>
              <w:ind w:left="1367" w:right="1352"/>
              <w:jc w:val="center"/>
              <w:rPr>
                <w:sz w:val="16"/>
              </w:rPr>
            </w:pPr>
            <w:r>
              <w:rPr>
                <w:sz w:val="16"/>
              </w:rPr>
              <w:t>三级指标</w:t>
            </w:r>
          </w:p>
        </w:tc>
        <w:tc>
          <w:tcPr>
            <w:tcW w:w="1512" w:type="dxa"/>
          </w:tcPr>
          <w:p w:rsidR="00B75233" w:rsidRDefault="00B75233">
            <w:pPr>
              <w:pStyle w:val="TableParagraph"/>
              <w:spacing w:before="7"/>
              <w:rPr>
                <w:sz w:val="19"/>
              </w:rPr>
            </w:pPr>
          </w:p>
          <w:p w:rsidR="00B75233" w:rsidRDefault="00153A98">
            <w:pPr>
              <w:pStyle w:val="TableParagraph"/>
              <w:ind w:left="139" w:right="116"/>
              <w:jc w:val="center"/>
              <w:rPr>
                <w:sz w:val="16"/>
              </w:rPr>
            </w:pPr>
            <w:r>
              <w:rPr>
                <w:sz w:val="16"/>
              </w:rPr>
              <w:t>年度目标值（A）</w:t>
            </w:r>
          </w:p>
        </w:tc>
        <w:tc>
          <w:tcPr>
            <w:tcW w:w="1570" w:type="dxa"/>
          </w:tcPr>
          <w:p w:rsidR="00B75233" w:rsidRDefault="00B75233">
            <w:pPr>
              <w:pStyle w:val="TableParagraph"/>
              <w:spacing w:before="7"/>
              <w:rPr>
                <w:sz w:val="19"/>
              </w:rPr>
            </w:pPr>
          </w:p>
          <w:p w:rsidR="00B75233" w:rsidRDefault="00153A98">
            <w:pPr>
              <w:pStyle w:val="TableParagraph"/>
              <w:ind w:left="21"/>
              <w:jc w:val="center"/>
              <w:rPr>
                <w:sz w:val="16"/>
              </w:rPr>
            </w:pPr>
            <w:r>
              <w:rPr>
                <w:sz w:val="16"/>
              </w:rPr>
              <w:t>实际完成值（B)</w:t>
            </w:r>
          </w:p>
        </w:tc>
        <w:tc>
          <w:tcPr>
            <w:tcW w:w="1570" w:type="dxa"/>
          </w:tcPr>
          <w:p w:rsidR="00B75233" w:rsidRDefault="00B75233">
            <w:pPr>
              <w:pStyle w:val="TableParagraph"/>
              <w:spacing w:before="7"/>
              <w:rPr>
                <w:sz w:val="19"/>
              </w:rPr>
            </w:pPr>
          </w:p>
          <w:p w:rsidR="00B75233" w:rsidRDefault="00153A98">
            <w:pPr>
              <w:pStyle w:val="TableParagraph"/>
              <w:ind w:left="21"/>
              <w:jc w:val="center"/>
              <w:rPr>
                <w:sz w:val="16"/>
              </w:rPr>
            </w:pPr>
            <w:r>
              <w:rPr>
                <w:sz w:val="16"/>
              </w:rPr>
              <w:t>得分</w:t>
            </w:r>
          </w:p>
        </w:tc>
      </w:tr>
      <w:tr w:rsidR="00B75233">
        <w:trPr>
          <w:trHeight w:val="683"/>
        </w:trPr>
        <w:tc>
          <w:tcPr>
            <w:tcW w:w="720" w:type="dxa"/>
            <w:vMerge/>
            <w:tcBorders>
              <w:top w:val="nil"/>
            </w:tcBorders>
          </w:tcPr>
          <w:p w:rsidR="00B75233" w:rsidRDefault="00B75233">
            <w:pPr>
              <w:rPr>
                <w:sz w:val="2"/>
                <w:szCs w:val="2"/>
              </w:rPr>
            </w:pPr>
          </w:p>
        </w:tc>
        <w:tc>
          <w:tcPr>
            <w:tcW w:w="744"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4"/>
              <w:rPr>
                <w:sz w:val="21"/>
              </w:rPr>
            </w:pPr>
          </w:p>
          <w:p w:rsidR="00B75233" w:rsidRDefault="00153A98">
            <w:pPr>
              <w:pStyle w:val="TableParagraph"/>
              <w:spacing w:before="1"/>
              <w:ind w:left="295" w:right="268"/>
              <w:jc w:val="both"/>
              <w:rPr>
                <w:sz w:val="16"/>
              </w:rPr>
            </w:pPr>
            <w:r>
              <w:rPr>
                <w:sz w:val="16"/>
              </w:rPr>
              <w:t>产出指标</w:t>
            </w:r>
          </w:p>
          <w:p w:rsidR="00B75233" w:rsidRDefault="00153A98">
            <w:pPr>
              <w:pStyle w:val="TableParagraph"/>
              <w:spacing w:before="1"/>
              <w:ind w:left="45"/>
              <w:rPr>
                <w:sz w:val="16"/>
              </w:rPr>
            </w:pPr>
            <w:r>
              <w:rPr>
                <w:sz w:val="16"/>
              </w:rPr>
              <w:t>（40分）</w:t>
            </w:r>
          </w:p>
        </w:tc>
        <w:tc>
          <w:tcPr>
            <w:tcW w:w="929" w:type="dxa"/>
          </w:tcPr>
          <w:p w:rsidR="00B75233" w:rsidRDefault="00B75233">
            <w:pPr>
              <w:pStyle w:val="TableParagraph"/>
              <w:spacing w:before="6"/>
              <w:rPr>
                <w:sz w:val="11"/>
              </w:rPr>
            </w:pPr>
          </w:p>
          <w:p w:rsidR="00B75233" w:rsidRDefault="00153A98">
            <w:pPr>
              <w:pStyle w:val="TableParagraph"/>
              <w:spacing w:before="1"/>
              <w:ind w:left="179" w:right="120" w:hanging="41"/>
              <w:rPr>
                <w:sz w:val="16"/>
              </w:rPr>
            </w:pPr>
            <w:r>
              <w:rPr>
                <w:sz w:val="16"/>
              </w:rPr>
              <w:t>数量指标(10分）</w:t>
            </w:r>
          </w:p>
        </w:tc>
        <w:tc>
          <w:tcPr>
            <w:tcW w:w="3665" w:type="dxa"/>
            <w:gridSpan w:val="2"/>
          </w:tcPr>
          <w:p w:rsidR="00B75233" w:rsidRDefault="00B75233">
            <w:pPr>
              <w:pStyle w:val="TableParagraph"/>
              <w:spacing w:before="6"/>
              <w:rPr>
                <w:sz w:val="11"/>
              </w:rPr>
            </w:pPr>
          </w:p>
          <w:p w:rsidR="00B75233" w:rsidRDefault="00153A98">
            <w:pPr>
              <w:pStyle w:val="TableParagraph"/>
              <w:spacing w:before="1"/>
              <w:ind w:left="1298" w:right="118" w:hanging="1196"/>
              <w:rPr>
                <w:sz w:val="16"/>
              </w:rPr>
            </w:pPr>
            <w:r>
              <w:rPr>
                <w:sz w:val="16"/>
              </w:rPr>
              <w:t>完成全区历史房产测绘成果清理及存量房屋</w:t>
            </w:r>
            <w:proofErr w:type="gramStart"/>
            <w:r>
              <w:rPr>
                <w:sz w:val="16"/>
              </w:rPr>
              <w:t>楼盘表</w:t>
            </w:r>
            <w:proofErr w:type="gramEnd"/>
            <w:r>
              <w:rPr>
                <w:sz w:val="16"/>
              </w:rPr>
              <w:t>补建(10分）</w:t>
            </w:r>
          </w:p>
        </w:tc>
        <w:tc>
          <w:tcPr>
            <w:tcW w:w="1512" w:type="dxa"/>
          </w:tcPr>
          <w:p w:rsidR="00B75233" w:rsidRDefault="00B75233">
            <w:pPr>
              <w:pStyle w:val="TableParagraph"/>
              <w:spacing w:before="7"/>
              <w:rPr>
                <w:sz w:val="19"/>
              </w:rPr>
            </w:pPr>
          </w:p>
          <w:p w:rsidR="00B75233" w:rsidRDefault="00153A98">
            <w:pPr>
              <w:pStyle w:val="TableParagraph"/>
              <w:ind w:left="138" w:right="116"/>
              <w:jc w:val="center"/>
              <w:rPr>
                <w:sz w:val="16"/>
              </w:rPr>
            </w:pPr>
            <w:r>
              <w:rPr>
                <w:sz w:val="16"/>
              </w:rPr>
              <w:t>100%</w:t>
            </w:r>
          </w:p>
        </w:tc>
        <w:tc>
          <w:tcPr>
            <w:tcW w:w="1570" w:type="dxa"/>
          </w:tcPr>
          <w:p w:rsidR="00B75233" w:rsidRDefault="00B75233">
            <w:pPr>
              <w:pStyle w:val="TableParagraph"/>
              <w:spacing w:before="7"/>
              <w:rPr>
                <w:sz w:val="19"/>
              </w:rPr>
            </w:pPr>
          </w:p>
          <w:p w:rsidR="00B75233" w:rsidRDefault="00153A98">
            <w:pPr>
              <w:pStyle w:val="TableParagraph"/>
              <w:ind w:left="19"/>
              <w:jc w:val="center"/>
              <w:rPr>
                <w:sz w:val="16"/>
              </w:rPr>
            </w:pPr>
            <w:r>
              <w:rPr>
                <w:sz w:val="16"/>
              </w:rPr>
              <w:t>50.21%</w:t>
            </w:r>
          </w:p>
        </w:tc>
        <w:tc>
          <w:tcPr>
            <w:tcW w:w="1570" w:type="dxa"/>
          </w:tcPr>
          <w:p w:rsidR="00B75233" w:rsidRDefault="00B75233">
            <w:pPr>
              <w:pStyle w:val="TableParagraph"/>
              <w:spacing w:before="7"/>
              <w:rPr>
                <w:sz w:val="19"/>
              </w:rPr>
            </w:pPr>
          </w:p>
          <w:p w:rsidR="00B75233" w:rsidRDefault="00153A98">
            <w:pPr>
              <w:pStyle w:val="TableParagraph"/>
              <w:ind w:left="20"/>
              <w:jc w:val="center"/>
              <w:rPr>
                <w:sz w:val="16"/>
              </w:rPr>
            </w:pPr>
            <w:r>
              <w:rPr>
                <w:sz w:val="16"/>
              </w:rPr>
              <w:t>5.02</w:t>
            </w:r>
          </w:p>
        </w:tc>
      </w:tr>
      <w:tr w:rsidR="00B75233">
        <w:trPr>
          <w:trHeight w:val="683"/>
        </w:trPr>
        <w:tc>
          <w:tcPr>
            <w:tcW w:w="720" w:type="dxa"/>
            <w:vMerge/>
            <w:tcBorders>
              <w:top w:val="nil"/>
            </w:tcBorders>
          </w:tcPr>
          <w:p w:rsidR="00B75233" w:rsidRDefault="00B75233">
            <w:pPr>
              <w:rPr>
                <w:sz w:val="2"/>
                <w:szCs w:val="2"/>
              </w:rPr>
            </w:pPr>
          </w:p>
        </w:tc>
        <w:tc>
          <w:tcPr>
            <w:tcW w:w="744" w:type="dxa"/>
            <w:vMerge/>
            <w:tcBorders>
              <w:top w:val="nil"/>
            </w:tcBorders>
          </w:tcPr>
          <w:p w:rsidR="00B75233" w:rsidRDefault="00B75233">
            <w:pPr>
              <w:rPr>
                <w:sz w:val="2"/>
                <w:szCs w:val="2"/>
              </w:rPr>
            </w:pPr>
          </w:p>
        </w:tc>
        <w:tc>
          <w:tcPr>
            <w:tcW w:w="929" w:type="dxa"/>
          </w:tcPr>
          <w:p w:rsidR="00B75233" w:rsidRDefault="00B75233">
            <w:pPr>
              <w:pStyle w:val="TableParagraph"/>
              <w:spacing w:before="6"/>
              <w:rPr>
                <w:sz w:val="11"/>
              </w:rPr>
            </w:pPr>
          </w:p>
          <w:p w:rsidR="00B75233" w:rsidRDefault="00153A98">
            <w:pPr>
              <w:pStyle w:val="TableParagraph"/>
              <w:ind w:left="179" w:right="120" w:hanging="41"/>
              <w:rPr>
                <w:sz w:val="16"/>
              </w:rPr>
            </w:pPr>
            <w:r>
              <w:rPr>
                <w:sz w:val="16"/>
              </w:rPr>
              <w:t>质量指标(10分）</w:t>
            </w:r>
          </w:p>
        </w:tc>
        <w:tc>
          <w:tcPr>
            <w:tcW w:w="3665" w:type="dxa"/>
            <w:gridSpan w:val="2"/>
          </w:tcPr>
          <w:p w:rsidR="00B75233" w:rsidRDefault="00B75233">
            <w:pPr>
              <w:pStyle w:val="TableParagraph"/>
              <w:spacing w:before="7"/>
              <w:rPr>
                <w:sz w:val="19"/>
              </w:rPr>
            </w:pPr>
          </w:p>
          <w:p w:rsidR="00B75233" w:rsidRDefault="00153A98">
            <w:pPr>
              <w:pStyle w:val="TableParagraph"/>
              <w:ind w:left="472"/>
              <w:rPr>
                <w:sz w:val="16"/>
              </w:rPr>
            </w:pPr>
            <w:r>
              <w:rPr>
                <w:sz w:val="16"/>
              </w:rPr>
              <w:t>更加简化流程，精简审核资料(10分）</w:t>
            </w:r>
          </w:p>
        </w:tc>
        <w:tc>
          <w:tcPr>
            <w:tcW w:w="1512" w:type="dxa"/>
          </w:tcPr>
          <w:p w:rsidR="00B75233" w:rsidRDefault="00B75233">
            <w:pPr>
              <w:pStyle w:val="TableParagraph"/>
              <w:spacing w:before="7"/>
              <w:rPr>
                <w:sz w:val="19"/>
              </w:rPr>
            </w:pPr>
          </w:p>
          <w:p w:rsidR="00B75233" w:rsidRDefault="00153A98">
            <w:pPr>
              <w:pStyle w:val="TableParagraph"/>
              <w:ind w:left="138" w:right="116"/>
              <w:jc w:val="center"/>
              <w:rPr>
                <w:sz w:val="16"/>
              </w:rPr>
            </w:pPr>
            <w:r>
              <w:rPr>
                <w:sz w:val="16"/>
              </w:rPr>
              <w:t>100%</w:t>
            </w:r>
          </w:p>
        </w:tc>
        <w:tc>
          <w:tcPr>
            <w:tcW w:w="1570" w:type="dxa"/>
          </w:tcPr>
          <w:p w:rsidR="00B75233" w:rsidRDefault="00B75233">
            <w:pPr>
              <w:pStyle w:val="TableParagraph"/>
              <w:spacing w:before="7"/>
              <w:rPr>
                <w:sz w:val="19"/>
              </w:rPr>
            </w:pPr>
          </w:p>
          <w:p w:rsidR="00B75233" w:rsidRDefault="00153A98">
            <w:pPr>
              <w:pStyle w:val="TableParagraph"/>
              <w:ind w:left="21"/>
              <w:jc w:val="center"/>
              <w:rPr>
                <w:sz w:val="16"/>
              </w:rPr>
            </w:pPr>
            <w:r>
              <w:rPr>
                <w:sz w:val="16"/>
              </w:rPr>
              <w:t>100%</w:t>
            </w:r>
          </w:p>
        </w:tc>
        <w:tc>
          <w:tcPr>
            <w:tcW w:w="1570" w:type="dxa"/>
          </w:tcPr>
          <w:p w:rsidR="00B75233" w:rsidRDefault="00B75233">
            <w:pPr>
              <w:pStyle w:val="TableParagraph"/>
              <w:spacing w:before="7"/>
              <w:rPr>
                <w:sz w:val="19"/>
              </w:rPr>
            </w:pPr>
          </w:p>
          <w:p w:rsidR="00B75233" w:rsidRDefault="00153A98">
            <w:pPr>
              <w:pStyle w:val="TableParagraph"/>
              <w:ind w:left="24"/>
              <w:jc w:val="center"/>
              <w:rPr>
                <w:sz w:val="16"/>
              </w:rPr>
            </w:pPr>
            <w:r>
              <w:rPr>
                <w:sz w:val="16"/>
              </w:rPr>
              <w:t>10</w:t>
            </w:r>
          </w:p>
        </w:tc>
      </w:tr>
      <w:tr w:rsidR="00B75233">
        <w:trPr>
          <w:trHeight w:val="683"/>
        </w:trPr>
        <w:tc>
          <w:tcPr>
            <w:tcW w:w="720" w:type="dxa"/>
            <w:vMerge/>
            <w:tcBorders>
              <w:top w:val="nil"/>
            </w:tcBorders>
          </w:tcPr>
          <w:p w:rsidR="00B75233" w:rsidRDefault="00B75233">
            <w:pPr>
              <w:rPr>
                <w:sz w:val="2"/>
                <w:szCs w:val="2"/>
              </w:rPr>
            </w:pPr>
          </w:p>
        </w:tc>
        <w:tc>
          <w:tcPr>
            <w:tcW w:w="744" w:type="dxa"/>
            <w:vMerge/>
            <w:tcBorders>
              <w:top w:val="nil"/>
            </w:tcBorders>
          </w:tcPr>
          <w:p w:rsidR="00B75233" w:rsidRDefault="00B75233">
            <w:pPr>
              <w:rPr>
                <w:sz w:val="2"/>
                <w:szCs w:val="2"/>
              </w:rPr>
            </w:pPr>
          </w:p>
        </w:tc>
        <w:tc>
          <w:tcPr>
            <w:tcW w:w="929" w:type="dxa"/>
          </w:tcPr>
          <w:p w:rsidR="00B75233" w:rsidRDefault="00B75233">
            <w:pPr>
              <w:pStyle w:val="TableParagraph"/>
              <w:spacing w:before="6"/>
              <w:rPr>
                <w:sz w:val="11"/>
              </w:rPr>
            </w:pPr>
          </w:p>
          <w:p w:rsidR="00B75233" w:rsidRDefault="00153A98">
            <w:pPr>
              <w:pStyle w:val="TableParagraph"/>
              <w:spacing w:before="1"/>
              <w:ind w:left="179" w:right="120" w:hanging="41"/>
              <w:rPr>
                <w:sz w:val="16"/>
              </w:rPr>
            </w:pPr>
            <w:r>
              <w:rPr>
                <w:sz w:val="16"/>
              </w:rPr>
              <w:t>时效指标(10分）</w:t>
            </w:r>
          </w:p>
        </w:tc>
        <w:tc>
          <w:tcPr>
            <w:tcW w:w="3665" w:type="dxa"/>
            <w:gridSpan w:val="2"/>
          </w:tcPr>
          <w:p w:rsidR="00B75233" w:rsidRDefault="00B75233">
            <w:pPr>
              <w:pStyle w:val="TableParagraph"/>
              <w:spacing w:before="6"/>
              <w:rPr>
                <w:sz w:val="11"/>
              </w:rPr>
            </w:pPr>
          </w:p>
          <w:p w:rsidR="00B75233" w:rsidRDefault="00153A98">
            <w:pPr>
              <w:pStyle w:val="TableParagraph"/>
              <w:spacing w:before="1"/>
              <w:ind w:left="968" w:right="79" w:hanging="866"/>
              <w:rPr>
                <w:sz w:val="16"/>
              </w:rPr>
            </w:pPr>
            <w:r>
              <w:rPr>
                <w:sz w:val="16"/>
              </w:rPr>
              <w:t>对所涉及的房管业务立即办理，尽快办结，确保高效便捷的服务(10分）</w:t>
            </w:r>
          </w:p>
        </w:tc>
        <w:tc>
          <w:tcPr>
            <w:tcW w:w="1512" w:type="dxa"/>
          </w:tcPr>
          <w:p w:rsidR="00B75233" w:rsidRDefault="00B75233">
            <w:pPr>
              <w:pStyle w:val="TableParagraph"/>
              <w:spacing w:before="7"/>
              <w:rPr>
                <w:sz w:val="19"/>
              </w:rPr>
            </w:pPr>
          </w:p>
          <w:p w:rsidR="00B75233" w:rsidRDefault="00153A98">
            <w:pPr>
              <w:pStyle w:val="TableParagraph"/>
              <w:ind w:left="138" w:right="116"/>
              <w:jc w:val="center"/>
              <w:rPr>
                <w:sz w:val="16"/>
              </w:rPr>
            </w:pPr>
            <w:r>
              <w:rPr>
                <w:sz w:val="16"/>
              </w:rPr>
              <w:t>100%</w:t>
            </w:r>
          </w:p>
        </w:tc>
        <w:tc>
          <w:tcPr>
            <w:tcW w:w="1570" w:type="dxa"/>
          </w:tcPr>
          <w:p w:rsidR="00B75233" w:rsidRDefault="00B75233">
            <w:pPr>
              <w:pStyle w:val="TableParagraph"/>
              <w:spacing w:before="7"/>
              <w:rPr>
                <w:sz w:val="19"/>
              </w:rPr>
            </w:pPr>
          </w:p>
          <w:p w:rsidR="00B75233" w:rsidRDefault="00153A98">
            <w:pPr>
              <w:pStyle w:val="TableParagraph"/>
              <w:ind w:left="21"/>
              <w:jc w:val="center"/>
              <w:rPr>
                <w:sz w:val="16"/>
              </w:rPr>
            </w:pPr>
            <w:r>
              <w:rPr>
                <w:sz w:val="16"/>
              </w:rPr>
              <w:t>100%</w:t>
            </w:r>
          </w:p>
        </w:tc>
        <w:tc>
          <w:tcPr>
            <w:tcW w:w="1570" w:type="dxa"/>
          </w:tcPr>
          <w:p w:rsidR="00B75233" w:rsidRDefault="00B75233">
            <w:pPr>
              <w:pStyle w:val="TableParagraph"/>
              <w:spacing w:before="7"/>
              <w:rPr>
                <w:sz w:val="19"/>
              </w:rPr>
            </w:pPr>
          </w:p>
          <w:p w:rsidR="00B75233" w:rsidRDefault="00153A98">
            <w:pPr>
              <w:pStyle w:val="TableParagraph"/>
              <w:ind w:left="24"/>
              <w:jc w:val="center"/>
              <w:rPr>
                <w:sz w:val="16"/>
              </w:rPr>
            </w:pPr>
            <w:r>
              <w:rPr>
                <w:sz w:val="16"/>
              </w:rPr>
              <w:t>10</w:t>
            </w:r>
          </w:p>
        </w:tc>
      </w:tr>
      <w:tr w:rsidR="00B75233">
        <w:trPr>
          <w:trHeight w:val="683"/>
        </w:trPr>
        <w:tc>
          <w:tcPr>
            <w:tcW w:w="720" w:type="dxa"/>
            <w:vMerge/>
            <w:tcBorders>
              <w:top w:val="nil"/>
            </w:tcBorders>
          </w:tcPr>
          <w:p w:rsidR="00B75233" w:rsidRDefault="00B75233">
            <w:pPr>
              <w:rPr>
                <w:sz w:val="2"/>
                <w:szCs w:val="2"/>
              </w:rPr>
            </w:pPr>
          </w:p>
        </w:tc>
        <w:tc>
          <w:tcPr>
            <w:tcW w:w="744" w:type="dxa"/>
            <w:vMerge/>
            <w:tcBorders>
              <w:top w:val="nil"/>
            </w:tcBorders>
          </w:tcPr>
          <w:p w:rsidR="00B75233" w:rsidRDefault="00B75233">
            <w:pPr>
              <w:rPr>
                <w:sz w:val="2"/>
                <w:szCs w:val="2"/>
              </w:rPr>
            </w:pPr>
          </w:p>
        </w:tc>
        <w:tc>
          <w:tcPr>
            <w:tcW w:w="929" w:type="dxa"/>
          </w:tcPr>
          <w:p w:rsidR="00B75233" w:rsidRDefault="00B75233">
            <w:pPr>
              <w:pStyle w:val="TableParagraph"/>
              <w:spacing w:before="6"/>
              <w:rPr>
                <w:sz w:val="11"/>
              </w:rPr>
            </w:pPr>
          </w:p>
          <w:p w:rsidR="00B75233" w:rsidRDefault="00153A98">
            <w:pPr>
              <w:pStyle w:val="TableParagraph"/>
              <w:ind w:left="179" w:right="120" w:hanging="41"/>
              <w:rPr>
                <w:sz w:val="16"/>
              </w:rPr>
            </w:pPr>
            <w:r>
              <w:rPr>
                <w:sz w:val="16"/>
              </w:rPr>
              <w:t>成本指标(10分）</w:t>
            </w:r>
          </w:p>
        </w:tc>
        <w:tc>
          <w:tcPr>
            <w:tcW w:w="3665" w:type="dxa"/>
            <w:gridSpan w:val="2"/>
          </w:tcPr>
          <w:p w:rsidR="00B75233" w:rsidRDefault="00B75233">
            <w:pPr>
              <w:pStyle w:val="TableParagraph"/>
              <w:spacing w:before="7"/>
              <w:rPr>
                <w:sz w:val="19"/>
              </w:rPr>
            </w:pPr>
          </w:p>
          <w:p w:rsidR="00B75233" w:rsidRDefault="00153A98">
            <w:pPr>
              <w:pStyle w:val="TableParagraph"/>
              <w:spacing w:before="1"/>
              <w:ind w:left="803"/>
              <w:rPr>
                <w:sz w:val="16"/>
              </w:rPr>
            </w:pPr>
            <w:r>
              <w:rPr>
                <w:sz w:val="16"/>
              </w:rPr>
              <w:t>完成建盘、图审工作(10分）</w:t>
            </w:r>
          </w:p>
        </w:tc>
        <w:tc>
          <w:tcPr>
            <w:tcW w:w="1512" w:type="dxa"/>
          </w:tcPr>
          <w:p w:rsidR="00B75233" w:rsidRDefault="00B75233">
            <w:pPr>
              <w:pStyle w:val="TableParagraph"/>
              <w:spacing w:before="7"/>
              <w:rPr>
                <w:sz w:val="19"/>
              </w:rPr>
            </w:pPr>
          </w:p>
          <w:p w:rsidR="00B75233" w:rsidRDefault="00153A98">
            <w:pPr>
              <w:pStyle w:val="TableParagraph"/>
              <w:spacing w:before="1"/>
              <w:ind w:left="133" w:right="116"/>
              <w:jc w:val="center"/>
              <w:rPr>
                <w:sz w:val="16"/>
              </w:rPr>
            </w:pPr>
            <w:r>
              <w:rPr>
                <w:sz w:val="16"/>
              </w:rPr>
              <w:t>完成良好</w:t>
            </w:r>
          </w:p>
        </w:tc>
        <w:tc>
          <w:tcPr>
            <w:tcW w:w="1570" w:type="dxa"/>
          </w:tcPr>
          <w:p w:rsidR="00B75233" w:rsidRDefault="00B75233">
            <w:pPr>
              <w:pStyle w:val="TableParagraph"/>
              <w:spacing w:before="7"/>
              <w:rPr>
                <w:sz w:val="19"/>
              </w:rPr>
            </w:pPr>
          </w:p>
          <w:p w:rsidR="00B75233" w:rsidRDefault="00153A98">
            <w:pPr>
              <w:pStyle w:val="TableParagraph"/>
              <w:spacing w:before="1"/>
              <w:ind w:left="18"/>
              <w:jc w:val="center"/>
              <w:rPr>
                <w:sz w:val="16"/>
              </w:rPr>
            </w:pPr>
            <w:r>
              <w:rPr>
                <w:sz w:val="16"/>
              </w:rPr>
              <w:t>完成良好</w:t>
            </w:r>
          </w:p>
        </w:tc>
        <w:tc>
          <w:tcPr>
            <w:tcW w:w="1570" w:type="dxa"/>
          </w:tcPr>
          <w:p w:rsidR="00B75233" w:rsidRDefault="00B75233">
            <w:pPr>
              <w:pStyle w:val="TableParagraph"/>
              <w:spacing w:before="7"/>
              <w:rPr>
                <w:sz w:val="19"/>
              </w:rPr>
            </w:pPr>
          </w:p>
          <w:p w:rsidR="00B75233" w:rsidRDefault="00153A98">
            <w:pPr>
              <w:pStyle w:val="TableParagraph"/>
              <w:spacing w:before="1"/>
              <w:ind w:left="24"/>
              <w:jc w:val="center"/>
              <w:rPr>
                <w:sz w:val="16"/>
              </w:rPr>
            </w:pPr>
            <w:r>
              <w:rPr>
                <w:sz w:val="16"/>
              </w:rPr>
              <w:t>10</w:t>
            </w:r>
          </w:p>
        </w:tc>
      </w:tr>
      <w:tr w:rsidR="00B75233">
        <w:trPr>
          <w:trHeight w:val="683"/>
        </w:trPr>
        <w:tc>
          <w:tcPr>
            <w:tcW w:w="720" w:type="dxa"/>
            <w:vMerge/>
            <w:tcBorders>
              <w:top w:val="nil"/>
            </w:tcBorders>
          </w:tcPr>
          <w:p w:rsidR="00B75233" w:rsidRDefault="00B75233">
            <w:pPr>
              <w:rPr>
                <w:sz w:val="2"/>
                <w:szCs w:val="2"/>
              </w:rPr>
            </w:pPr>
          </w:p>
        </w:tc>
        <w:tc>
          <w:tcPr>
            <w:tcW w:w="744" w:type="dxa"/>
            <w:vMerge w:val="restart"/>
          </w:tcPr>
          <w:p w:rsidR="00B75233" w:rsidRDefault="00B75233">
            <w:pPr>
              <w:pStyle w:val="TableParagraph"/>
              <w:rPr>
                <w:sz w:val="16"/>
              </w:rPr>
            </w:pPr>
          </w:p>
          <w:p w:rsidR="00B75233" w:rsidRDefault="00B75233">
            <w:pPr>
              <w:pStyle w:val="TableParagraph"/>
              <w:rPr>
                <w:sz w:val="16"/>
              </w:rPr>
            </w:pPr>
          </w:p>
          <w:p w:rsidR="00B75233" w:rsidRDefault="00153A98">
            <w:pPr>
              <w:pStyle w:val="TableParagraph"/>
              <w:spacing w:before="129"/>
              <w:ind w:left="295" w:right="268"/>
              <w:jc w:val="both"/>
              <w:rPr>
                <w:sz w:val="16"/>
              </w:rPr>
            </w:pPr>
            <w:r>
              <w:rPr>
                <w:sz w:val="16"/>
              </w:rPr>
              <w:t>效益指标</w:t>
            </w:r>
          </w:p>
          <w:p w:rsidR="00B75233" w:rsidRDefault="00153A98">
            <w:pPr>
              <w:pStyle w:val="TableParagraph"/>
              <w:spacing w:before="1"/>
              <w:ind w:left="45"/>
              <w:rPr>
                <w:sz w:val="16"/>
              </w:rPr>
            </w:pPr>
            <w:r>
              <w:rPr>
                <w:sz w:val="16"/>
              </w:rPr>
              <w:t>（30分）</w:t>
            </w:r>
          </w:p>
        </w:tc>
        <w:tc>
          <w:tcPr>
            <w:tcW w:w="929" w:type="dxa"/>
            <w:vMerge w:val="restart"/>
          </w:tcPr>
          <w:p w:rsidR="00B75233" w:rsidRDefault="00B75233">
            <w:pPr>
              <w:pStyle w:val="TableParagraph"/>
              <w:rPr>
                <w:sz w:val="16"/>
              </w:rPr>
            </w:pPr>
          </w:p>
          <w:p w:rsidR="00B75233" w:rsidRDefault="00B75233">
            <w:pPr>
              <w:pStyle w:val="TableParagraph"/>
              <w:spacing w:before="10"/>
              <w:rPr>
                <w:sz w:val="14"/>
              </w:rPr>
            </w:pPr>
          </w:p>
          <w:p w:rsidR="00B75233" w:rsidRDefault="00153A98">
            <w:pPr>
              <w:pStyle w:val="TableParagraph"/>
              <w:spacing w:before="1"/>
              <w:ind w:left="138" w:right="120"/>
              <w:jc w:val="center"/>
              <w:rPr>
                <w:sz w:val="16"/>
              </w:rPr>
            </w:pPr>
            <w:r>
              <w:rPr>
                <w:spacing w:val="-5"/>
                <w:sz w:val="16"/>
              </w:rPr>
              <w:t>社会效益</w:t>
            </w:r>
            <w:r>
              <w:rPr>
                <w:sz w:val="16"/>
              </w:rPr>
              <w:t xml:space="preserve">指 标 </w:t>
            </w:r>
            <w:r>
              <w:rPr>
                <w:spacing w:val="2"/>
                <w:sz w:val="16"/>
              </w:rPr>
              <w:t>(20</w:t>
            </w:r>
            <w:r>
              <w:rPr>
                <w:sz w:val="16"/>
              </w:rPr>
              <w:t>分）</w:t>
            </w:r>
          </w:p>
        </w:tc>
        <w:tc>
          <w:tcPr>
            <w:tcW w:w="3665" w:type="dxa"/>
            <w:gridSpan w:val="2"/>
          </w:tcPr>
          <w:p w:rsidR="00B75233" w:rsidRDefault="00B75233">
            <w:pPr>
              <w:pStyle w:val="TableParagraph"/>
              <w:spacing w:before="7"/>
              <w:rPr>
                <w:sz w:val="19"/>
              </w:rPr>
            </w:pPr>
          </w:p>
          <w:p w:rsidR="00B75233" w:rsidRDefault="00153A98">
            <w:pPr>
              <w:pStyle w:val="TableParagraph"/>
              <w:ind w:left="803"/>
              <w:rPr>
                <w:sz w:val="16"/>
              </w:rPr>
            </w:pPr>
            <w:r>
              <w:rPr>
                <w:sz w:val="16"/>
              </w:rPr>
              <w:t>政务公开社会影响力(10分）</w:t>
            </w:r>
          </w:p>
        </w:tc>
        <w:tc>
          <w:tcPr>
            <w:tcW w:w="1512" w:type="dxa"/>
          </w:tcPr>
          <w:p w:rsidR="00B75233" w:rsidRDefault="00B75233">
            <w:pPr>
              <w:pStyle w:val="TableParagraph"/>
              <w:spacing w:before="7"/>
              <w:rPr>
                <w:sz w:val="19"/>
              </w:rPr>
            </w:pPr>
          </w:p>
          <w:p w:rsidR="00B75233" w:rsidRDefault="00153A98">
            <w:pPr>
              <w:pStyle w:val="TableParagraph"/>
              <w:ind w:left="133" w:right="116"/>
              <w:jc w:val="center"/>
              <w:rPr>
                <w:sz w:val="16"/>
              </w:rPr>
            </w:pPr>
            <w:r>
              <w:rPr>
                <w:sz w:val="16"/>
              </w:rPr>
              <w:t>有所提升</w:t>
            </w:r>
          </w:p>
        </w:tc>
        <w:tc>
          <w:tcPr>
            <w:tcW w:w="1570" w:type="dxa"/>
          </w:tcPr>
          <w:p w:rsidR="00B75233" w:rsidRDefault="00B75233">
            <w:pPr>
              <w:pStyle w:val="TableParagraph"/>
              <w:spacing w:before="7"/>
              <w:rPr>
                <w:sz w:val="19"/>
              </w:rPr>
            </w:pPr>
          </w:p>
          <w:p w:rsidR="00B75233" w:rsidRDefault="00153A98">
            <w:pPr>
              <w:pStyle w:val="TableParagraph"/>
              <w:ind w:left="18"/>
              <w:jc w:val="center"/>
              <w:rPr>
                <w:sz w:val="16"/>
              </w:rPr>
            </w:pPr>
            <w:r>
              <w:rPr>
                <w:sz w:val="16"/>
              </w:rPr>
              <w:t>有所提升</w:t>
            </w:r>
          </w:p>
        </w:tc>
        <w:tc>
          <w:tcPr>
            <w:tcW w:w="1570" w:type="dxa"/>
          </w:tcPr>
          <w:p w:rsidR="00B75233" w:rsidRDefault="00B75233">
            <w:pPr>
              <w:pStyle w:val="TableParagraph"/>
              <w:spacing w:before="7"/>
              <w:rPr>
                <w:sz w:val="19"/>
              </w:rPr>
            </w:pPr>
          </w:p>
          <w:p w:rsidR="00B75233" w:rsidRDefault="00153A98">
            <w:pPr>
              <w:pStyle w:val="TableParagraph"/>
              <w:ind w:left="24"/>
              <w:jc w:val="center"/>
              <w:rPr>
                <w:sz w:val="16"/>
              </w:rPr>
            </w:pPr>
            <w:r>
              <w:rPr>
                <w:sz w:val="16"/>
              </w:rPr>
              <w:t>10</w:t>
            </w:r>
          </w:p>
        </w:tc>
      </w:tr>
      <w:tr w:rsidR="00B75233">
        <w:trPr>
          <w:trHeight w:val="683"/>
        </w:trPr>
        <w:tc>
          <w:tcPr>
            <w:tcW w:w="720" w:type="dxa"/>
            <w:vMerge/>
            <w:tcBorders>
              <w:top w:val="nil"/>
            </w:tcBorders>
          </w:tcPr>
          <w:p w:rsidR="00B75233" w:rsidRDefault="00B75233">
            <w:pPr>
              <w:rPr>
                <w:sz w:val="2"/>
                <w:szCs w:val="2"/>
              </w:rPr>
            </w:pPr>
          </w:p>
        </w:tc>
        <w:tc>
          <w:tcPr>
            <w:tcW w:w="744" w:type="dxa"/>
            <w:vMerge/>
            <w:tcBorders>
              <w:top w:val="nil"/>
            </w:tcBorders>
          </w:tcPr>
          <w:p w:rsidR="00B75233" w:rsidRDefault="00B75233">
            <w:pPr>
              <w:rPr>
                <w:sz w:val="2"/>
                <w:szCs w:val="2"/>
              </w:rPr>
            </w:pPr>
          </w:p>
        </w:tc>
        <w:tc>
          <w:tcPr>
            <w:tcW w:w="929" w:type="dxa"/>
            <w:vMerge/>
            <w:tcBorders>
              <w:top w:val="nil"/>
            </w:tcBorders>
          </w:tcPr>
          <w:p w:rsidR="00B75233" w:rsidRDefault="00B75233">
            <w:pPr>
              <w:rPr>
                <w:sz w:val="2"/>
                <w:szCs w:val="2"/>
              </w:rPr>
            </w:pPr>
          </w:p>
        </w:tc>
        <w:tc>
          <w:tcPr>
            <w:tcW w:w="3665" w:type="dxa"/>
            <w:gridSpan w:val="2"/>
          </w:tcPr>
          <w:p w:rsidR="00B75233" w:rsidRDefault="00B75233">
            <w:pPr>
              <w:pStyle w:val="TableParagraph"/>
              <w:spacing w:before="7"/>
              <w:rPr>
                <w:sz w:val="19"/>
              </w:rPr>
            </w:pPr>
          </w:p>
          <w:p w:rsidR="00B75233" w:rsidRDefault="00153A98">
            <w:pPr>
              <w:pStyle w:val="TableParagraph"/>
              <w:ind w:left="1050"/>
              <w:rPr>
                <w:sz w:val="16"/>
              </w:rPr>
            </w:pPr>
            <w:r>
              <w:rPr>
                <w:sz w:val="16"/>
              </w:rPr>
              <w:t>发布公开信息(10分）</w:t>
            </w:r>
          </w:p>
        </w:tc>
        <w:tc>
          <w:tcPr>
            <w:tcW w:w="1512" w:type="dxa"/>
          </w:tcPr>
          <w:p w:rsidR="00B75233" w:rsidRDefault="00B75233">
            <w:pPr>
              <w:pStyle w:val="TableParagraph"/>
              <w:spacing w:before="7"/>
              <w:rPr>
                <w:sz w:val="19"/>
              </w:rPr>
            </w:pPr>
          </w:p>
          <w:p w:rsidR="00B75233" w:rsidRDefault="00153A98">
            <w:pPr>
              <w:pStyle w:val="TableParagraph"/>
              <w:ind w:left="139" w:right="116"/>
              <w:jc w:val="center"/>
              <w:rPr>
                <w:sz w:val="16"/>
              </w:rPr>
            </w:pPr>
            <w:r>
              <w:rPr>
                <w:sz w:val="16"/>
              </w:rPr>
              <w:t>≥200条</w:t>
            </w:r>
          </w:p>
        </w:tc>
        <w:tc>
          <w:tcPr>
            <w:tcW w:w="1570" w:type="dxa"/>
          </w:tcPr>
          <w:p w:rsidR="00B75233" w:rsidRDefault="00B75233">
            <w:pPr>
              <w:pStyle w:val="TableParagraph"/>
              <w:spacing w:before="7"/>
              <w:rPr>
                <w:sz w:val="19"/>
              </w:rPr>
            </w:pPr>
          </w:p>
          <w:p w:rsidR="00B75233" w:rsidRDefault="00153A98">
            <w:pPr>
              <w:pStyle w:val="TableParagraph"/>
              <w:ind w:left="22"/>
              <w:jc w:val="center"/>
              <w:rPr>
                <w:sz w:val="16"/>
              </w:rPr>
            </w:pPr>
            <w:r>
              <w:rPr>
                <w:sz w:val="16"/>
              </w:rPr>
              <w:t>≥200条</w:t>
            </w:r>
          </w:p>
        </w:tc>
        <w:tc>
          <w:tcPr>
            <w:tcW w:w="1570" w:type="dxa"/>
          </w:tcPr>
          <w:p w:rsidR="00B75233" w:rsidRDefault="00B75233">
            <w:pPr>
              <w:pStyle w:val="TableParagraph"/>
              <w:spacing w:before="7"/>
              <w:rPr>
                <w:sz w:val="19"/>
              </w:rPr>
            </w:pPr>
          </w:p>
          <w:p w:rsidR="00B75233" w:rsidRDefault="00153A98">
            <w:pPr>
              <w:pStyle w:val="TableParagraph"/>
              <w:ind w:left="24"/>
              <w:jc w:val="center"/>
              <w:rPr>
                <w:sz w:val="16"/>
              </w:rPr>
            </w:pPr>
            <w:r>
              <w:rPr>
                <w:sz w:val="16"/>
              </w:rPr>
              <w:t>10</w:t>
            </w:r>
          </w:p>
        </w:tc>
      </w:tr>
      <w:tr w:rsidR="00B75233">
        <w:trPr>
          <w:trHeight w:val="683"/>
        </w:trPr>
        <w:tc>
          <w:tcPr>
            <w:tcW w:w="720" w:type="dxa"/>
            <w:vMerge/>
            <w:tcBorders>
              <w:top w:val="nil"/>
            </w:tcBorders>
          </w:tcPr>
          <w:p w:rsidR="00B75233" w:rsidRDefault="00B75233">
            <w:pPr>
              <w:rPr>
                <w:sz w:val="2"/>
                <w:szCs w:val="2"/>
              </w:rPr>
            </w:pPr>
          </w:p>
        </w:tc>
        <w:tc>
          <w:tcPr>
            <w:tcW w:w="744" w:type="dxa"/>
            <w:vMerge/>
            <w:tcBorders>
              <w:top w:val="nil"/>
            </w:tcBorders>
          </w:tcPr>
          <w:p w:rsidR="00B75233" w:rsidRDefault="00B75233">
            <w:pPr>
              <w:rPr>
                <w:sz w:val="2"/>
                <w:szCs w:val="2"/>
              </w:rPr>
            </w:pPr>
          </w:p>
        </w:tc>
        <w:tc>
          <w:tcPr>
            <w:tcW w:w="929" w:type="dxa"/>
          </w:tcPr>
          <w:p w:rsidR="00B75233" w:rsidRDefault="00153A98">
            <w:pPr>
              <w:pStyle w:val="TableParagraph"/>
              <w:spacing w:before="47"/>
              <w:ind w:left="57" w:right="38"/>
              <w:jc w:val="center"/>
              <w:rPr>
                <w:sz w:val="16"/>
              </w:rPr>
            </w:pPr>
            <w:r>
              <w:rPr>
                <w:sz w:val="16"/>
              </w:rPr>
              <w:t>可持续影响指标</w:t>
            </w:r>
          </w:p>
          <w:p w:rsidR="00B75233" w:rsidRDefault="00153A98">
            <w:pPr>
              <w:pStyle w:val="TableParagraph"/>
              <w:spacing w:line="203" w:lineRule="exact"/>
              <w:ind w:left="138" w:right="113"/>
              <w:jc w:val="center"/>
              <w:rPr>
                <w:sz w:val="16"/>
              </w:rPr>
            </w:pPr>
            <w:r>
              <w:rPr>
                <w:sz w:val="16"/>
              </w:rPr>
              <w:t>(10分）</w:t>
            </w:r>
          </w:p>
        </w:tc>
        <w:tc>
          <w:tcPr>
            <w:tcW w:w="3665" w:type="dxa"/>
            <w:gridSpan w:val="2"/>
          </w:tcPr>
          <w:p w:rsidR="00B75233" w:rsidRDefault="00B75233">
            <w:pPr>
              <w:pStyle w:val="TableParagraph"/>
              <w:spacing w:before="7"/>
              <w:rPr>
                <w:sz w:val="19"/>
              </w:rPr>
            </w:pPr>
          </w:p>
          <w:p w:rsidR="00B75233" w:rsidRDefault="00153A98">
            <w:pPr>
              <w:pStyle w:val="TableParagraph"/>
              <w:ind w:left="803"/>
              <w:rPr>
                <w:sz w:val="16"/>
              </w:rPr>
            </w:pPr>
            <w:r>
              <w:rPr>
                <w:sz w:val="16"/>
              </w:rPr>
              <w:t>确保高效便捷的服务(10分）</w:t>
            </w:r>
          </w:p>
        </w:tc>
        <w:tc>
          <w:tcPr>
            <w:tcW w:w="1512" w:type="dxa"/>
          </w:tcPr>
          <w:p w:rsidR="00B75233" w:rsidRDefault="00B75233">
            <w:pPr>
              <w:pStyle w:val="TableParagraph"/>
              <w:spacing w:before="7"/>
              <w:rPr>
                <w:sz w:val="19"/>
              </w:rPr>
            </w:pPr>
          </w:p>
          <w:p w:rsidR="00B75233" w:rsidRDefault="00153A98">
            <w:pPr>
              <w:pStyle w:val="TableParagraph"/>
              <w:ind w:left="139" w:right="116"/>
              <w:jc w:val="center"/>
              <w:rPr>
                <w:sz w:val="16"/>
              </w:rPr>
            </w:pPr>
            <w:r>
              <w:rPr>
                <w:sz w:val="16"/>
              </w:rPr>
              <w:t>≥5年</w:t>
            </w:r>
          </w:p>
        </w:tc>
        <w:tc>
          <w:tcPr>
            <w:tcW w:w="1570" w:type="dxa"/>
          </w:tcPr>
          <w:p w:rsidR="00B75233" w:rsidRDefault="00B75233">
            <w:pPr>
              <w:pStyle w:val="TableParagraph"/>
              <w:spacing w:before="7"/>
              <w:rPr>
                <w:sz w:val="19"/>
              </w:rPr>
            </w:pPr>
          </w:p>
          <w:p w:rsidR="00B75233" w:rsidRDefault="00153A98">
            <w:pPr>
              <w:pStyle w:val="TableParagraph"/>
              <w:ind w:left="22"/>
              <w:jc w:val="center"/>
              <w:rPr>
                <w:sz w:val="16"/>
              </w:rPr>
            </w:pPr>
            <w:r>
              <w:rPr>
                <w:sz w:val="16"/>
              </w:rPr>
              <w:t>≥5年</w:t>
            </w:r>
          </w:p>
        </w:tc>
        <w:tc>
          <w:tcPr>
            <w:tcW w:w="1570" w:type="dxa"/>
          </w:tcPr>
          <w:p w:rsidR="00B75233" w:rsidRDefault="00B75233">
            <w:pPr>
              <w:pStyle w:val="TableParagraph"/>
              <w:spacing w:before="7"/>
              <w:rPr>
                <w:sz w:val="19"/>
              </w:rPr>
            </w:pPr>
          </w:p>
          <w:p w:rsidR="00B75233" w:rsidRDefault="00153A98">
            <w:pPr>
              <w:pStyle w:val="TableParagraph"/>
              <w:ind w:left="24"/>
              <w:jc w:val="center"/>
              <w:rPr>
                <w:sz w:val="16"/>
              </w:rPr>
            </w:pPr>
            <w:r>
              <w:rPr>
                <w:sz w:val="16"/>
              </w:rPr>
              <w:t>10</w:t>
            </w:r>
          </w:p>
        </w:tc>
      </w:tr>
      <w:tr w:rsidR="00B75233">
        <w:trPr>
          <w:trHeight w:val="683"/>
        </w:trPr>
        <w:tc>
          <w:tcPr>
            <w:tcW w:w="720" w:type="dxa"/>
            <w:vMerge/>
            <w:tcBorders>
              <w:top w:val="nil"/>
            </w:tcBorders>
          </w:tcPr>
          <w:p w:rsidR="00B75233" w:rsidRDefault="00B75233">
            <w:pPr>
              <w:rPr>
                <w:sz w:val="2"/>
                <w:szCs w:val="2"/>
              </w:rPr>
            </w:pPr>
          </w:p>
        </w:tc>
        <w:tc>
          <w:tcPr>
            <w:tcW w:w="744" w:type="dxa"/>
          </w:tcPr>
          <w:p w:rsidR="00B75233" w:rsidRDefault="00153A98">
            <w:pPr>
              <w:pStyle w:val="TableParagraph"/>
              <w:spacing w:before="45"/>
              <w:ind w:left="295" w:right="26" w:hanging="248"/>
              <w:rPr>
                <w:sz w:val="16"/>
              </w:rPr>
            </w:pPr>
            <w:r>
              <w:rPr>
                <w:sz w:val="16"/>
              </w:rPr>
              <w:t>满意度指标</w:t>
            </w:r>
          </w:p>
          <w:p w:rsidR="00B75233" w:rsidRDefault="00153A98">
            <w:pPr>
              <w:pStyle w:val="TableParagraph"/>
              <w:ind w:left="45"/>
              <w:rPr>
                <w:sz w:val="16"/>
              </w:rPr>
            </w:pPr>
            <w:r>
              <w:rPr>
                <w:sz w:val="16"/>
              </w:rPr>
              <w:t>（10分）</w:t>
            </w:r>
          </w:p>
        </w:tc>
        <w:tc>
          <w:tcPr>
            <w:tcW w:w="929" w:type="dxa"/>
          </w:tcPr>
          <w:p w:rsidR="00B75233" w:rsidRDefault="00153A98">
            <w:pPr>
              <w:pStyle w:val="TableParagraph"/>
              <w:spacing w:before="45"/>
              <w:ind w:left="57" w:right="38" w:hanging="1"/>
              <w:jc w:val="center"/>
              <w:rPr>
                <w:sz w:val="16"/>
              </w:rPr>
            </w:pPr>
            <w:r>
              <w:rPr>
                <w:sz w:val="16"/>
              </w:rPr>
              <w:t xml:space="preserve">服务对象 </w:t>
            </w:r>
            <w:r>
              <w:rPr>
                <w:spacing w:val="-4"/>
                <w:sz w:val="16"/>
              </w:rPr>
              <w:t>满意度指标</w:t>
            </w:r>
            <w:r>
              <w:rPr>
                <w:spacing w:val="2"/>
                <w:sz w:val="16"/>
              </w:rPr>
              <w:t>(10</w:t>
            </w:r>
            <w:r>
              <w:rPr>
                <w:sz w:val="16"/>
              </w:rPr>
              <w:t>分）</w:t>
            </w:r>
          </w:p>
        </w:tc>
        <w:tc>
          <w:tcPr>
            <w:tcW w:w="3665" w:type="dxa"/>
            <w:gridSpan w:val="2"/>
          </w:tcPr>
          <w:p w:rsidR="00B75233" w:rsidRDefault="00B75233">
            <w:pPr>
              <w:pStyle w:val="TableParagraph"/>
              <w:spacing w:before="7"/>
              <w:rPr>
                <w:sz w:val="19"/>
              </w:rPr>
            </w:pPr>
          </w:p>
          <w:p w:rsidR="00B75233" w:rsidRDefault="00153A98">
            <w:pPr>
              <w:pStyle w:val="TableParagraph"/>
              <w:ind w:left="637"/>
              <w:rPr>
                <w:sz w:val="16"/>
              </w:rPr>
            </w:pPr>
            <w:r>
              <w:rPr>
                <w:sz w:val="16"/>
              </w:rPr>
              <w:t>业务系统管理科室满意度(10分）</w:t>
            </w:r>
          </w:p>
        </w:tc>
        <w:tc>
          <w:tcPr>
            <w:tcW w:w="1512" w:type="dxa"/>
          </w:tcPr>
          <w:p w:rsidR="00B75233" w:rsidRDefault="00B75233">
            <w:pPr>
              <w:pStyle w:val="TableParagraph"/>
              <w:spacing w:before="7"/>
              <w:rPr>
                <w:sz w:val="19"/>
              </w:rPr>
            </w:pPr>
          </w:p>
          <w:p w:rsidR="00B75233" w:rsidRDefault="00153A98">
            <w:pPr>
              <w:pStyle w:val="TableParagraph"/>
              <w:ind w:left="139" w:right="116"/>
              <w:jc w:val="center"/>
              <w:rPr>
                <w:sz w:val="16"/>
              </w:rPr>
            </w:pPr>
            <w:r>
              <w:rPr>
                <w:sz w:val="16"/>
              </w:rPr>
              <w:t>≥90%</w:t>
            </w:r>
          </w:p>
        </w:tc>
        <w:tc>
          <w:tcPr>
            <w:tcW w:w="1570" w:type="dxa"/>
          </w:tcPr>
          <w:p w:rsidR="00B75233" w:rsidRDefault="00B75233">
            <w:pPr>
              <w:pStyle w:val="TableParagraph"/>
              <w:spacing w:before="7"/>
              <w:rPr>
                <w:sz w:val="19"/>
              </w:rPr>
            </w:pPr>
          </w:p>
          <w:p w:rsidR="00B75233" w:rsidRDefault="00153A98">
            <w:pPr>
              <w:pStyle w:val="TableParagraph"/>
              <w:ind w:left="20"/>
              <w:jc w:val="center"/>
              <w:rPr>
                <w:sz w:val="16"/>
              </w:rPr>
            </w:pPr>
            <w:r>
              <w:rPr>
                <w:sz w:val="16"/>
              </w:rPr>
              <w:t>≥90%</w:t>
            </w:r>
          </w:p>
        </w:tc>
        <w:tc>
          <w:tcPr>
            <w:tcW w:w="1570" w:type="dxa"/>
          </w:tcPr>
          <w:p w:rsidR="00B75233" w:rsidRDefault="00B75233">
            <w:pPr>
              <w:pStyle w:val="TableParagraph"/>
              <w:spacing w:before="7"/>
              <w:rPr>
                <w:sz w:val="19"/>
              </w:rPr>
            </w:pPr>
          </w:p>
          <w:p w:rsidR="00B75233" w:rsidRDefault="00153A98">
            <w:pPr>
              <w:pStyle w:val="TableParagraph"/>
              <w:ind w:left="22"/>
              <w:jc w:val="center"/>
              <w:rPr>
                <w:sz w:val="16"/>
              </w:rPr>
            </w:pPr>
            <w:r>
              <w:rPr>
                <w:w w:val="101"/>
                <w:sz w:val="16"/>
              </w:rPr>
              <w:t>9</w:t>
            </w:r>
          </w:p>
        </w:tc>
      </w:tr>
      <w:tr w:rsidR="00B75233">
        <w:trPr>
          <w:trHeight w:val="585"/>
        </w:trPr>
        <w:tc>
          <w:tcPr>
            <w:tcW w:w="720" w:type="dxa"/>
          </w:tcPr>
          <w:p w:rsidR="00B75233" w:rsidRDefault="00B75233">
            <w:pPr>
              <w:pStyle w:val="TableParagraph"/>
              <w:spacing w:before="8"/>
              <w:rPr>
                <w:sz w:val="15"/>
              </w:rPr>
            </w:pPr>
          </w:p>
          <w:p w:rsidR="00B75233" w:rsidRDefault="00153A98">
            <w:pPr>
              <w:pStyle w:val="TableParagraph"/>
              <w:ind w:left="201"/>
              <w:rPr>
                <w:sz w:val="16"/>
              </w:rPr>
            </w:pPr>
            <w:r>
              <w:rPr>
                <w:sz w:val="16"/>
              </w:rPr>
              <w:t>总分</w:t>
            </w:r>
          </w:p>
        </w:tc>
        <w:tc>
          <w:tcPr>
            <w:tcW w:w="9990" w:type="dxa"/>
            <w:gridSpan w:val="7"/>
          </w:tcPr>
          <w:p w:rsidR="00B75233" w:rsidRDefault="00B75233">
            <w:pPr>
              <w:pStyle w:val="TableParagraph"/>
              <w:spacing w:before="8"/>
              <w:rPr>
                <w:sz w:val="15"/>
              </w:rPr>
            </w:pPr>
          </w:p>
          <w:p w:rsidR="00B75233" w:rsidRDefault="00153A98">
            <w:pPr>
              <w:pStyle w:val="TableParagraph"/>
              <w:ind w:left="4778" w:right="4756"/>
              <w:jc w:val="center"/>
              <w:rPr>
                <w:sz w:val="16"/>
              </w:rPr>
            </w:pPr>
            <w:r>
              <w:rPr>
                <w:sz w:val="16"/>
              </w:rPr>
              <w:t>78.69</w:t>
            </w:r>
          </w:p>
        </w:tc>
      </w:tr>
      <w:tr w:rsidR="00B75233">
        <w:trPr>
          <w:trHeight w:val="1040"/>
        </w:trPr>
        <w:tc>
          <w:tcPr>
            <w:tcW w:w="720" w:type="dxa"/>
          </w:tcPr>
          <w:p w:rsidR="00B75233" w:rsidRDefault="00153A98">
            <w:pPr>
              <w:pStyle w:val="TableParagraph"/>
              <w:spacing w:before="121"/>
              <w:ind w:left="35" w:right="14"/>
              <w:jc w:val="center"/>
              <w:rPr>
                <w:sz w:val="16"/>
              </w:rPr>
            </w:pPr>
            <w:r>
              <w:rPr>
                <w:sz w:val="16"/>
              </w:rPr>
              <w:t>偏差大或目标未完成原因分析</w:t>
            </w:r>
          </w:p>
        </w:tc>
        <w:tc>
          <w:tcPr>
            <w:tcW w:w="9990" w:type="dxa"/>
            <w:gridSpan w:val="7"/>
          </w:tcPr>
          <w:p w:rsidR="00B75233" w:rsidRDefault="00B75233">
            <w:pPr>
              <w:pStyle w:val="TableParagraph"/>
              <w:rPr>
                <w:sz w:val="16"/>
              </w:rPr>
            </w:pPr>
          </w:p>
          <w:p w:rsidR="00B75233" w:rsidRDefault="00153A98">
            <w:pPr>
              <w:pStyle w:val="TableParagraph"/>
              <w:spacing w:before="122"/>
              <w:ind w:left="32" w:right="150" w:firstLine="166"/>
              <w:rPr>
                <w:sz w:val="16"/>
              </w:rPr>
            </w:pPr>
            <w:r>
              <w:rPr>
                <w:sz w:val="16"/>
              </w:rPr>
              <w:t>2020年主要受2019年底新冠疫情影响，项目推迟至2020年6月底开工，导致全区历史房产测绘成果清理及存量房屋</w:t>
            </w:r>
            <w:proofErr w:type="gramStart"/>
            <w:r>
              <w:rPr>
                <w:sz w:val="16"/>
              </w:rPr>
              <w:t>楼盘表补</w:t>
            </w:r>
            <w:proofErr w:type="gramEnd"/>
            <w:r>
              <w:rPr>
                <w:sz w:val="16"/>
              </w:rPr>
              <w:t>建工作实际 完成值为50.21%。</w:t>
            </w:r>
          </w:p>
        </w:tc>
      </w:tr>
      <w:tr w:rsidR="00B75233">
        <w:trPr>
          <w:trHeight w:val="1041"/>
        </w:trPr>
        <w:tc>
          <w:tcPr>
            <w:tcW w:w="720" w:type="dxa"/>
          </w:tcPr>
          <w:p w:rsidR="00B75233" w:rsidRDefault="00B75233">
            <w:pPr>
              <w:pStyle w:val="TableParagraph"/>
              <w:spacing w:before="6"/>
              <w:rPr>
                <w:sz w:val="17"/>
              </w:rPr>
            </w:pPr>
          </w:p>
          <w:p w:rsidR="00B75233" w:rsidRDefault="00153A98">
            <w:pPr>
              <w:pStyle w:val="TableParagraph"/>
              <w:ind w:left="35" w:right="14"/>
              <w:jc w:val="both"/>
              <w:rPr>
                <w:sz w:val="16"/>
              </w:rPr>
            </w:pPr>
            <w:r>
              <w:rPr>
                <w:sz w:val="16"/>
              </w:rPr>
              <w:t>改进措施及结果应用方案</w:t>
            </w:r>
          </w:p>
        </w:tc>
        <w:tc>
          <w:tcPr>
            <w:tcW w:w="9990" w:type="dxa"/>
            <w:gridSpan w:val="7"/>
          </w:tcPr>
          <w:p w:rsidR="00B75233" w:rsidRDefault="00B75233">
            <w:pPr>
              <w:pStyle w:val="TableParagraph"/>
              <w:rPr>
                <w:sz w:val="16"/>
              </w:rPr>
            </w:pPr>
          </w:p>
          <w:p w:rsidR="00B75233" w:rsidRDefault="00153A98">
            <w:pPr>
              <w:pStyle w:val="TableParagraph"/>
              <w:spacing w:before="123"/>
              <w:ind w:left="32" w:right="284" w:firstLine="166"/>
              <w:rPr>
                <w:sz w:val="16"/>
              </w:rPr>
            </w:pPr>
            <w:r>
              <w:rPr>
                <w:sz w:val="16"/>
              </w:rPr>
              <w:t>2021年按项目整体进度推迟半年制定倒排计划表，计划2021年6月份完工。严格按照倒排计划实施进度管理，先后召开三次进度调度 会，保证项目进度顺利推进。</w:t>
            </w:r>
          </w:p>
        </w:tc>
      </w:tr>
      <w:tr w:rsidR="00B75233">
        <w:trPr>
          <w:trHeight w:val="1040"/>
        </w:trPr>
        <w:tc>
          <w:tcPr>
            <w:tcW w:w="720" w:type="dxa"/>
          </w:tcPr>
          <w:p w:rsidR="00B75233" w:rsidRDefault="00B75233">
            <w:pPr>
              <w:pStyle w:val="TableParagraph"/>
              <w:spacing w:before="6"/>
              <w:rPr>
                <w:sz w:val="17"/>
              </w:rPr>
            </w:pPr>
          </w:p>
          <w:p w:rsidR="00B75233" w:rsidRDefault="00153A98">
            <w:pPr>
              <w:pStyle w:val="TableParagraph"/>
              <w:ind w:left="35" w:right="14"/>
              <w:jc w:val="both"/>
              <w:rPr>
                <w:sz w:val="16"/>
              </w:rPr>
            </w:pPr>
            <w:r>
              <w:rPr>
                <w:sz w:val="16"/>
              </w:rPr>
              <w:t>单位主要负责人签批意见</w:t>
            </w:r>
          </w:p>
        </w:tc>
        <w:tc>
          <w:tcPr>
            <w:tcW w:w="9990" w:type="dxa"/>
            <w:gridSpan w:val="7"/>
          </w:tcPr>
          <w:p w:rsidR="00B75233" w:rsidRDefault="00B75233">
            <w:pPr>
              <w:pStyle w:val="TableParagraph"/>
              <w:rPr>
                <w:sz w:val="16"/>
              </w:rPr>
            </w:pPr>
          </w:p>
          <w:p w:rsidR="00B75233" w:rsidRDefault="00B75233">
            <w:pPr>
              <w:pStyle w:val="TableParagraph"/>
              <w:spacing w:before="8"/>
              <w:rPr>
                <w:sz w:val="17"/>
              </w:rPr>
            </w:pPr>
          </w:p>
          <w:p w:rsidR="00B75233" w:rsidRDefault="00153A98">
            <w:pPr>
              <w:pStyle w:val="TableParagraph"/>
              <w:ind w:left="6643"/>
              <w:rPr>
                <w:sz w:val="16"/>
              </w:rPr>
            </w:pPr>
            <w:r>
              <w:rPr>
                <w:sz w:val="16"/>
              </w:rPr>
              <w:t>签名：年月日</w:t>
            </w:r>
          </w:p>
        </w:tc>
      </w:tr>
    </w:tbl>
    <w:p w:rsidR="00B75233" w:rsidRDefault="00153A98">
      <w:pPr>
        <w:spacing w:before="38"/>
        <w:ind w:left="623"/>
        <w:rPr>
          <w:sz w:val="14"/>
        </w:rPr>
      </w:pPr>
      <w:r>
        <w:rPr>
          <w:noProof/>
          <w:lang w:val="en-US" w:bidi="ar-SA"/>
        </w:rPr>
        <mc:AlternateContent>
          <mc:Choice Requires="wps">
            <w:drawing>
              <wp:anchor distT="0" distB="0" distL="114300" distR="114300" simplePos="0" relativeHeight="251666432" behindDoc="1" locked="0" layoutInCell="1" allowOverlap="1">
                <wp:simplePos x="0" y="0"/>
                <wp:positionH relativeFrom="page">
                  <wp:posOffset>628015</wp:posOffset>
                </wp:positionH>
                <wp:positionV relativeFrom="paragraph">
                  <wp:posOffset>-3836670</wp:posOffset>
                </wp:positionV>
                <wp:extent cx="129540" cy="129540"/>
                <wp:effectExtent l="0" t="0" r="0" b="0"/>
                <wp:wrapNone/>
                <wp:docPr id="8" name="文本框 9"/>
                <wp:cNvGraphicFramePr/>
                <a:graphic xmlns:a="http://schemas.openxmlformats.org/drawingml/2006/main">
                  <a:graphicData uri="http://schemas.microsoft.com/office/word/2010/wordprocessingShape">
                    <wps:wsp>
                      <wps:cNvSpPr txBox="1"/>
                      <wps:spPr>
                        <a:xfrm>
                          <a:off x="0" y="0"/>
                          <a:ext cx="129540" cy="129540"/>
                        </a:xfrm>
                        <a:prstGeom prst="rect">
                          <a:avLst/>
                        </a:prstGeom>
                        <a:noFill/>
                        <a:ln>
                          <a:noFill/>
                        </a:ln>
                      </wps:spPr>
                      <wps:txbx>
                        <w:txbxContent>
                          <w:p w:rsidR="00153A98" w:rsidRDefault="00153A98">
                            <w:pPr>
                              <w:pStyle w:val="a3"/>
                              <w:spacing w:line="203" w:lineRule="exact"/>
                              <w:ind w:left="20"/>
                            </w:pPr>
                            <w:r>
                              <w:rPr>
                                <w:w w:val="101"/>
                              </w:rPr>
                              <w:t>）</w:t>
                            </w:r>
                          </w:p>
                        </w:txbxContent>
                      </wps:txbx>
                      <wps:bodyPr vert="vert" lIns="0" tIns="0" rIns="0" bIns="0" upright="1"/>
                    </wps:wsp>
                  </a:graphicData>
                </a:graphic>
              </wp:anchor>
            </w:drawing>
          </mc:Choice>
          <mc:Fallback>
            <w:pict>
              <v:shape id="文本框 9" o:spid="_x0000_s1033" type="#_x0000_t202" style="position:absolute;left:0;text-align:left;margin-left:49.45pt;margin-top:-302.1pt;width:10.2pt;height:10.2pt;z-index:-25165004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" filled="f" stroked="f">
                <v:textbox style="layout-flow:vertical" inset="0,0,0,0">
                  <w:txbxContent>
                    <w:p w:rsidR="00153A98" w:rsidRDefault="00153A98">
                      <w:pPr>
                        <w:pStyle w:val="a3"/>
                        <w:spacing w:line="203" w:lineRule="exact"/>
                        <w:ind w:left="20"/>
                      </w:pPr>
                      <w:r>
                        <w:rPr>
                          <w:w w:val="101"/>
                        </w:rPr>
                        <w:t>）</w:t>
                      </w:r>
                    </w:p>
                  </w:txbxContent>
                </v:textbox>
                <w10:wrap anchorx="page"/>
              </v:shape>
            </w:pict>
          </mc:Fallback>
        </mc:AlternateContent>
      </w:r>
      <w:r>
        <w:rPr>
          <w:w w:val="105"/>
          <w:sz w:val="14"/>
        </w:rPr>
        <w:t>备注：</w:t>
      </w:r>
    </w:p>
    <w:p w:rsidR="00B75233" w:rsidRDefault="00153A98">
      <w:pPr>
        <w:pStyle w:val="a4"/>
        <w:numPr>
          <w:ilvl w:val="0"/>
          <w:numId w:val="3"/>
        </w:numPr>
        <w:tabs>
          <w:tab w:val="left" w:pos="1078"/>
        </w:tabs>
        <w:spacing w:before="121"/>
        <w:ind w:hanging="153"/>
        <w:rPr>
          <w:sz w:val="14"/>
        </w:rPr>
      </w:pPr>
      <w:r>
        <w:rPr>
          <w:spacing w:val="1"/>
          <w:w w:val="105"/>
          <w:sz w:val="14"/>
        </w:rPr>
        <w:t>预算执行情况口径：预算数为调整后财政资金总额</w:t>
      </w:r>
      <w:r>
        <w:rPr>
          <w:w w:val="105"/>
          <w:sz w:val="14"/>
        </w:rPr>
        <w:t>（</w:t>
      </w:r>
      <w:r>
        <w:rPr>
          <w:spacing w:val="1"/>
          <w:w w:val="105"/>
          <w:sz w:val="14"/>
        </w:rPr>
        <w:t>包括上年结余结转</w:t>
      </w:r>
      <w:r>
        <w:rPr>
          <w:w w:val="105"/>
          <w:sz w:val="14"/>
        </w:rPr>
        <w:t>），执行数为资金使用单位财政资金实际支出数。</w:t>
      </w:r>
    </w:p>
    <w:p w:rsidR="00B75233" w:rsidRDefault="00B75233">
      <w:pPr>
        <w:pStyle w:val="a3"/>
        <w:spacing w:before="4"/>
        <w:rPr>
          <w:sz w:val="10"/>
        </w:rPr>
      </w:pPr>
    </w:p>
    <w:p w:rsidR="00B75233" w:rsidRDefault="00153A98">
      <w:pPr>
        <w:pStyle w:val="a4"/>
        <w:numPr>
          <w:ilvl w:val="0"/>
          <w:numId w:val="3"/>
        </w:numPr>
        <w:tabs>
          <w:tab w:val="left" w:pos="1078"/>
        </w:tabs>
        <w:spacing w:line="252" w:lineRule="auto"/>
        <w:ind w:left="623" w:right="525" w:firstLine="302"/>
        <w:rPr>
          <w:sz w:val="14"/>
        </w:rPr>
      </w:pPr>
      <w:r>
        <w:rPr>
          <w:w w:val="105"/>
          <w:sz w:val="14"/>
        </w:rPr>
        <w:t>定量指标完成数汇总原则：绝对值直接累加计算，相对值按照资金额度加权平均计算。定量指标计分原则：正向指标（</w:t>
      </w:r>
      <w:r>
        <w:rPr>
          <w:spacing w:val="1"/>
          <w:w w:val="105"/>
          <w:sz w:val="14"/>
        </w:rPr>
        <w:t>即目标值为≥</w:t>
      </w:r>
      <w:r>
        <w:rPr>
          <w:spacing w:val="2"/>
          <w:w w:val="105"/>
          <w:sz w:val="14"/>
        </w:rPr>
        <w:t>X</w:t>
      </w:r>
      <w:r>
        <w:rPr>
          <w:w w:val="105"/>
          <w:sz w:val="14"/>
        </w:rPr>
        <w:t>,得分=权重*B/A,反向</w:t>
      </w:r>
      <w:r>
        <w:rPr>
          <w:spacing w:val="2"/>
          <w:w w:val="105"/>
          <w:sz w:val="14"/>
        </w:rPr>
        <w:t>指标</w:t>
      </w:r>
      <w:r>
        <w:rPr>
          <w:w w:val="105"/>
          <w:sz w:val="14"/>
        </w:rPr>
        <w:t>（</w:t>
      </w:r>
      <w:r>
        <w:rPr>
          <w:spacing w:val="1"/>
          <w:w w:val="105"/>
          <w:sz w:val="14"/>
        </w:rPr>
        <w:t>即目标值为≤</w:t>
      </w:r>
      <w:r>
        <w:rPr>
          <w:spacing w:val="2"/>
          <w:w w:val="105"/>
          <w:sz w:val="14"/>
        </w:rPr>
        <w:t>X</w:t>
      </w:r>
      <w:r>
        <w:rPr>
          <w:w w:val="105"/>
          <w:sz w:val="14"/>
        </w:rPr>
        <w:t>,得分=权重*A/B）,得分不得突破权重总额。定量指标先汇总完成数，再计算得分。</w:t>
      </w:r>
    </w:p>
    <w:p w:rsidR="00B75233" w:rsidRDefault="00153A98">
      <w:pPr>
        <w:pStyle w:val="a4"/>
        <w:numPr>
          <w:ilvl w:val="0"/>
          <w:numId w:val="3"/>
        </w:numPr>
        <w:tabs>
          <w:tab w:val="left" w:pos="1078"/>
        </w:tabs>
        <w:spacing w:before="86"/>
        <w:ind w:hanging="153"/>
        <w:rPr>
          <w:sz w:val="14"/>
        </w:rPr>
      </w:pPr>
      <w:r>
        <w:rPr>
          <w:w w:val="105"/>
          <w:sz w:val="14"/>
        </w:rPr>
        <w:t>定性指标计分原则：达成预期指标、部分达成预期指标并具有一定效果、未达成预期指标且效果较差三档，分別按照该指标对应分值区间100-80</w:t>
      </w:r>
      <w:r>
        <w:rPr>
          <w:spacing w:val="2"/>
          <w:w w:val="105"/>
          <w:sz w:val="14"/>
        </w:rPr>
        <w:t xml:space="preserve">% </w:t>
      </w:r>
      <w:r>
        <w:rPr>
          <w:w w:val="105"/>
          <w:sz w:val="14"/>
        </w:rPr>
        <w:t>（含</w:t>
      </w:r>
    </w:p>
    <w:p w:rsidR="00B75233" w:rsidRDefault="00153A98">
      <w:pPr>
        <w:spacing w:before="9"/>
        <w:ind w:left="623"/>
        <w:rPr>
          <w:sz w:val="14"/>
        </w:rPr>
      </w:pPr>
      <w:r>
        <w:rPr>
          <w:w w:val="105"/>
          <w:sz w:val="14"/>
        </w:rPr>
        <w:t>80%）、80-50% （含50%)、 50-0% 合理确定分值。汇总时，以资金额度为权重，对分值进行加权平均计算。</w:t>
      </w:r>
    </w:p>
    <w:p w:rsidR="00B75233" w:rsidRDefault="00153A98">
      <w:pPr>
        <w:pStyle w:val="a4"/>
        <w:numPr>
          <w:ilvl w:val="0"/>
          <w:numId w:val="3"/>
        </w:numPr>
        <w:tabs>
          <w:tab w:val="left" w:pos="1078"/>
        </w:tabs>
        <w:spacing w:before="70"/>
        <w:ind w:hanging="153"/>
        <w:rPr>
          <w:sz w:val="14"/>
        </w:rPr>
      </w:pPr>
      <w:r>
        <w:rPr>
          <w:w w:val="105"/>
          <w:sz w:val="14"/>
        </w:rPr>
        <w:t>基于经济性和必要性等因素考虑，满意度指标暂可不</w:t>
      </w:r>
      <w:proofErr w:type="gramStart"/>
      <w:r>
        <w:rPr>
          <w:w w:val="105"/>
          <w:sz w:val="14"/>
        </w:rPr>
        <w:t>作为必评指标</w:t>
      </w:r>
      <w:proofErr w:type="gramEnd"/>
      <w:r>
        <w:rPr>
          <w:w w:val="105"/>
          <w:sz w:val="14"/>
        </w:rPr>
        <w:t>。</w:t>
      </w:r>
    </w:p>
    <w:p w:rsidR="00B75233" w:rsidRDefault="00B75233">
      <w:pPr>
        <w:rPr>
          <w:sz w:val="14"/>
        </w:rPr>
        <w:sectPr w:rsidR="00B75233">
          <w:footerReference w:type="default" r:id="rId12"/>
          <w:pgSz w:w="11910" w:h="16840"/>
          <w:pgMar w:top="700" w:right="0" w:bottom="280" w:left="140" w:header="0" w:footer="0" w:gutter="0"/>
          <w:cols w:space="720"/>
        </w:sectPr>
      </w:pPr>
    </w:p>
    <w:p w:rsidR="00B75233" w:rsidRDefault="00153A98">
      <w:pPr>
        <w:pStyle w:val="a3"/>
        <w:spacing w:before="8" w:after="1"/>
        <w:rPr>
          <w:rFonts w:ascii="Times New Roman"/>
          <w:sz w:val="13"/>
        </w:rPr>
      </w:pPr>
      <w:r>
        <w:rPr>
          <w:noProof/>
          <w:lang w:val="en-US" w:bidi="ar-SA"/>
        </w:rPr>
        <w:lastRenderedPageBreak/>
        <mc:AlternateContent>
          <mc:Choice Requires="wps">
            <w:drawing>
              <wp:anchor distT="0" distB="0" distL="114300" distR="114300" simplePos="0" relativeHeight="251667456" behindDoc="1" locked="0" layoutInCell="1" allowOverlap="1">
                <wp:simplePos x="0" y="0"/>
                <wp:positionH relativeFrom="page">
                  <wp:posOffset>1040765</wp:posOffset>
                </wp:positionH>
                <wp:positionV relativeFrom="page">
                  <wp:posOffset>4881880</wp:posOffset>
                </wp:positionV>
                <wp:extent cx="130175" cy="130175"/>
                <wp:effectExtent l="0" t="0" r="0" b="0"/>
                <wp:wrapNone/>
                <wp:docPr id="9" name="文本框 10"/>
                <wp:cNvGraphicFramePr/>
                <a:graphic xmlns:a="http://schemas.openxmlformats.org/drawingml/2006/main">
                  <a:graphicData uri="http://schemas.microsoft.com/office/word/2010/wordprocessingShape">
                    <wps:wsp>
                      <wps:cNvSpPr txBox="1"/>
                      <wps:spPr>
                        <a:xfrm>
                          <a:off x="0" y="0"/>
                          <a:ext cx="130175" cy="130175"/>
                        </a:xfrm>
                        <a:prstGeom prst="rect">
                          <a:avLst/>
                        </a:prstGeom>
                        <a:noFill/>
                        <a:ln>
                          <a:noFill/>
                        </a:ln>
                      </wps:spPr>
                      <wps:txbx>
                        <w:txbxContent>
                          <w:p w:rsidR="00153A98" w:rsidRDefault="00153A98">
                            <w:pPr>
                              <w:pStyle w:val="a3"/>
                              <w:spacing w:before="1" w:line="203" w:lineRule="exact"/>
                              <w:ind w:left="20"/>
                            </w:pPr>
                            <w:r>
                              <w:rPr>
                                <w:w w:val="103"/>
                              </w:rPr>
                              <w:t>（</w:t>
                            </w:r>
                          </w:p>
                        </w:txbxContent>
                      </wps:txbx>
                      <wps:bodyPr vert="vert" lIns="0" tIns="0" rIns="0" bIns="0" upright="1"/>
                    </wps:wsp>
                  </a:graphicData>
                </a:graphic>
              </wp:anchor>
            </w:drawing>
          </mc:Choice>
          <mc:Fallback>
            <w:pict>
              <v:shape id="文本框 10" o:spid="_x0000_s1034" type="#_x0000_t202" style="position:absolute;margin-left:81.95pt;margin-top:384.4pt;width:10.25pt;height:10.25pt;z-index:-2516490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" filled="f" stroked="f">
                <v:textbox style="layout-flow:vertical" inset="0,0,0,0">
                  <w:txbxContent>
                    <w:p w:rsidR="00153A98" w:rsidRDefault="00153A98">
                      <w:pPr>
                        <w:pStyle w:val="a3"/>
                        <w:spacing w:before="1" w:line="203" w:lineRule="exact"/>
                        <w:ind w:left="20"/>
                      </w:pPr>
                      <w:r>
                        <w:rPr>
                          <w:w w:val="103"/>
                        </w:rPr>
                        <w:t>（</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68480" behindDoc="1" locked="0" layoutInCell="1" allowOverlap="1">
                <wp:simplePos x="0" y="0"/>
                <wp:positionH relativeFrom="page">
                  <wp:posOffset>1040765</wp:posOffset>
                </wp:positionH>
                <wp:positionV relativeFrom="page">
                  <wp:posOffset>5389245</wp:posOffset>
                </wp:positionV>
                <wp:extent cx="130175" cy="130175"/>
                <wp:effectExtent l="0" t="0" r="0" b="0"/>
                <wp:wrapNone/>
                <wp:docPr id="10" name="文本框 11"/>
                <wp:cNvGraphicFramePr/>
                <a:graphic xmlns:a="http://schemas.openxmlformats.org/drawingml/2006/main">
                  <a:graphicData uri="http://schemas.microsoft.com/office/word/2010/wordprocessingShape">
                    <wps:wsp>
                      <wps:cNvSpPr txBox="1"/>
                      <wps:spPr>
                        <a:xfrm>
                          <a:off x="0" y="0"/>
                          <a:ext cx="130175" cy="130175"/>
                        </a:xfrm>
                        <a:prstGeom prst="rect">
                          <a:avLst/>
                        </a:prstGeom>
                        <a:noFill/>
                        <a:ln>
                          <a:noFill/>
                        </a:ln>
                      </wps:spPr>
                      <wps:txbx>
                        <w:txbxContent>
                          <w:p w:rsidR="00153A98" w:rsidRDefault="00153A98">
                            <w:pPr>
                              <w:pStyle w:val="a3"/>
                              <w:spacing w:before="1" w:line="203" w:lineRule="exact"/>
                              <w:ind w:left="20"/>
                            </w:pPr>
                            <w:r>
                              <w:rPr>
                                <w:w w:val="103"/>
                              </w:rPr>
                              <w:t>）</w:t>
                            </w:r>
                          </w:p>
                        </w:txbxContent>
                      </wps:txbx>
                      <wps:bodyPr vert="vert" lIns="0" tIns="0" rIns="0" bIns="0" upright="1"/>
                    </wps:wsp>
                  </a:graphicData>
                </a:graphic>
              </wp:anchor>
            </w:drawing>
          </mc:Choice>
          <mc:Fallback>
            <w:pict>
              <v:shape id="文本框 11" o:spid="_x0000_s1035" type="#_x0000_t202" style="position:absolute;margin-left:81.95pt;margin-top:424.35pt;width:10.25pt;height:10.25pt;z-index:-2516480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" filled="f" stroked="f">
                <v:textbox style="layout-flow:vertical" inset="0,0,0,0">
                  <w:txbxContent>
                    <w:p w:rsidR="00153A98" w:rsidRDefault="00153A98">
                      <w:pPr>
                        <w:pStyle w:val="a3"/>
                        <w:spacing w:before="1" w:line="203" w:lineRule="exact"/>
                        <w:ind w:left="20"/>
                      </w:pPr>
                      <w:r>
                        <w:rPr>
                          <w:w w:val="103"/>
                        </w:rPr>
                        <w:t>）</w:t>
                      </w:r>
                    </w:p>
                  </w:txbxContent>
                </v:textbox>
                <w10:wrap anchorx="page" anchory="page"/>
              </v:shape>
            </w:pict>
          </mc:Fallback>
        </mc:AlternateContent>
      </w:r>
    </w:p>
    <w:tbl>
      <w:tblPr>
        <w:tblW w:w="0" w:type="auto"/>
        <w:tblInd w:w="12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03"/>
        <w:gridCol w:w="727"/>
        <w:gridCol w:w="905"/>
        <w:gridCol w:w="1476"/>
        <w:gridCol w:w="1454"/>
        <w:gridCol w:w="1476"/>
        <w:gridCol w:w="1330"/>
        <w:gridCol w:w="1320"/>
      </w:tblGrid>
      <w:tr w:rsidR="00B75233">
        <w:trPr>
          <w:trHeight w:val="376"/>
        </w:trPr>
        <w:tc>
          <w:tcPr>
            <w:tcW w:w="2335" w:type="dxa"/>
            <w:gridSpan w:val="3"/>
          </w:tcPr>
          <w:p w:rsidR="00B75233" w:rsidRDefault="00153A98">
            <w:pPr>
              <w:pStyle w:val="TableParagraph"/>
              <w:spacing w:before="95"/>
              <w:ind w:left="822" w:right="785"/>
              <w:jc w:val="center"/>
              <w:rPr>
                <w:sz w:val="16"/>
              </w:rPr>
            </w:pPr>
            <w:r>
              <w:rPr>
                <w:w w:val="105"/>
                <w:sz w:val="16"/>
              </w:rPr>
              <w:t>项目名称</w:t>
            </w:r>
          </w:p>
        </w:tc>
        <w:tc>
          <w:tcPr>
            <w:tcW w:w="7056" w:type="dxa"/>
            <w:gridSpan w:val="5"/>
          </w:tcPr>
          <w:p w:rsidR="00B75233" w:rsidRDefault="00153A98">
            <w:pPr>
              <w:pStyle w:val="TableParagraph"/>
              <w:spacing w:before="95"/>
              <w:ind w:left="2351" w:right="2297"/>
              <w:jc w:val="center"/>
              <w:rPr>
                <w:sz w:val="16"/>
              </w:rPr>
            </w:pPr>
            <w:r>
              <w:rPr>
                <w:w w:val="105"/>
                <w:sz w:val="16"/>
              </w:rPr>
              <w:t>房产交易工作专业技能服务外包</w:t>
            </w:r>
          </w:p>
        </w:tc>
      </w:tr>
      <w:tr w:rsidR="00B75233">
        <w:trPr>
          <w:trHeight w:val="376"/>
        </w:trPr>
        <w:tc>
          <w:tcPr>
            <w:tcW w:w="2335" w:type="dxa"/>
            <w:gridSpan w:val="3"/>
          </w:tcPr>
          <w:p w:rsidR="00B75233" w:rsidRDefault="00153A98">
            <w:pPr>
              <w:pStyle w:val="TableParagraph"/>
              <w:spacing w:before="95"/>
              <w:ind w:left="822" w:right="785"/>
              <w:jc w:val="center"/>
              <w:rPr>
                <w:sz w:val="16"/>
              </w:rPr>
            </w:pPr>
            <w:r>
              <w:rPr>
                <w:w w:val="105"/>
                <w:sz w:val="16"/>
              </w:rPr>
              <w:t>主管部门</w:t>
            </w:r>
          </w:p>
        </w:tc>
        <w:tc>
          <w:tcPr>
            <w:tcW w:w="2930" w:type="dxa"/>
            <w:gridSpan w:val="2"/>
          </w:tcPr>
          <w:p w:rsidR="00B75233" w:rsidRDefault="00153A98">
            <w:pPr>
              <w:pStyle w:val="TableParagraph"/>
              <w:spacing w:before="95"/>
              <w:ind w:left="261"/>
              <w:rPr>
                <w:sz w:val="16"/>
              </w:rPr>
            </w:pPr>
            <w:r>
              <w:rPr>
                <w:w w:val="105"/>
                <w:sz w:val="16"/>
              </w:rPr>
              <w:t>武汉市东西湖区住房和城乡建设局</w:t>
            </w:r>
          </w:p>
        </w:tc>
        <w:tc>
          <w:tcPr>
            <w:tcW w:w="1476" w:type="dxa"/>
          </w:tcPr>
          <w:p w:rsidR="00B75233" w:rsidRDefault="00153A98">
            <w:pPr>
              <w:pStyle w:val="TableParagraph"/>
              <w:spacing w:before="95"/>
              <w:ind w:left="53" w:right="10"/>
              <w:jc w:val="center"/>
              <w:rPr>
                <w:sz w:val="16"/>
              </w:rPr>
            </w:pPr>
            <w:r>
              <w:rPr>
                <w:w w:val="105"/>
                <w:sz w:val="16"/>
              </w:rPr>
              <w:t>项目实施单位</w:t>
            </w:r>
          </w:p>
        </w:tc>
        <w:tc>
          <w:tcPr>
            <w:tcW w:w="2650" w:type="dxa"/>
            <w:gridSpan w:val="2"/>
          </w:tcPr>
          <w:p w:rsidR="00B75233" w:rsidRDefault="00153A98">
            <w:pPr>
              <w:pStyle w:val="TableParagraph"/>
              <w:spacing w:before="95"/>
              <w:ind w:left="979" w:right="943"/>
              <w:jc w:val="center"/>
              <w:rPr>
                <w:sz w:val="16"/>
              </w:rPr>
            </w:pPr>
            <w:r>
              <w:rPr>
                <w:w w:val="105"/>
                <w:sz w:val="16"/>
              </w:rPr>
              <w:t>交易中心</w:t>
            </w:r>
          </w:p>
        </w:tc>
      </w:tr>
      <w:tr w:rsidR="00B75233">
        <w:trPr>
          <w:trHeight w:val="376"/>
        </w:trPr>
        <w:tc>
          <w:tcPr>
            <w:tcW w:w="2335" w:type="dxa"/>
            <w:gridSpan w:val="3"/>
          </w:tcPr>
          <w:p w:rsidR="00B75233" w:rsidRDefault="00153A98">
            <w:pPr>
              <w:pStyle w:val="TableParagraph"/>
              <w:spacing w:before="95"/>
              <w:ind w:left="822" w:right="785"/>
              <w:jc w:val="center"/>
              <w:rPr>
                <w:sz w:val="16"/>
              </w:rPr>
            </w:pPr>
            <w:r>
              <w:rPr>
                <w:w w:val="105"/>
                <w:sz w:val="16"/>
              </w:rPr>
              <w:t>项目类别</w:t>
            </w:r>
          </w:p>
        </w:tc>
        <w:tc>
          <w:tcPr>
            <w:tcW w:w="7056" w:type="dxa"/>
            <w:gridSpan w:val="5"/>
          </w:tcPr>
          <w:p w:rsidR="00B75233" w:rsidRDefault="00153A98">
            <w:pPr>
              <w:pStyle w:val="TableParagraph"/>
              <w:tabs>
                <w:tab w:val="left" w:pos="2056"/>
                <w:tab w:val="left" w:pos="3271"/>
              </w:tabs>
              <w:spacing w:before="95"/>
              <w:ind w:left="31"/>
              <w:rPr>
                <w:rFonts w:ascii="Wingdings" w:hAnsi="Wingdings"/>
                <w:sz w:val="16"/>
              </w:rPr>
            </w:pPr>
            <w:r>
              <w:rPr>
                <w:w w:val="105"/>
                <w:sz w:val="16"/>
              </w:rPr>
              <w:t>1</w:t>
            </w:r>
            <w:r>
              <w:rPr>
                <w:spacing w:val="-4"/>
                <w:w w:val="105"/>
                <w:sz w:val="16"/>
              </w:rPr>
              <w:t>、</w:t>
            </w:r>
            <w:r>
              <w:rPr>
                <w:w w:val="105"/>
                <w:sz w:val="16"/>
              </w:rPr>
              <w:t>部门预算项目</w:t>
            </w:r>
            <w:r>
              <w:rPr>
                <w:spacing w:val="42"/>
                <w:w w:val="105"/>
                <w:sz w:val="16"/>
              </w:rPr>
              <w:t xml:space="preserve"> </w:t>
            </w:r>
            <w:r>
              <w:rPr>
                <w:w w:val="105"/>
                <w:sz w:val="16"/>
              </w:rPr>
              <w:t>口</w:t>
            </w:r>
            <w:r>
              <w:rPr>
                <w:w w:val="105"/>
                <w:sz w:val="16"/>
              </w:rPr>
              <w:tab/>
              <w:t>2</w:t>
            </w:r>
            <w:r>
              <w:rPr>
                <w:spacing w:val="-4"/>
                <w:w w:val="105"/>
                <w:sz w:val="16"/>
              </w:rPr>
              <w:t>、</w:t>
            </w:r>
            <w:r>
              <w:rPr>
                <w:w w:val="105"/>
                <w:sz w:val="16"/>
              </w:rPr>
              <w:t>区直专项</w:t>
            </w:r>
            <w:r>
              <w:rPr>
                <w:w w:val="105"/>
                <w:sz w:val="16"/>
              </w:rPr>
              <w:tab/>
            </w:r>
            <w:r>
              <w:rPr>
                <w:rFonts w:ascii="Wingdings" w:hAnsi="Wingdings"/>
                <w:w w:val="105"/>
                <w:position w:val="1"/>
                <w:sz w:val="16"/>
              </w:rPr>
              <w:t></w:t>
            </w:r>
          </w:p>
        </w:tc>
      </w:tr>
      <w:tr w:rsidR="00B75233">
        <w:trPr>
          <w:trHeight w:val="376"/>
        </w:trPr>
        <w:tc>
          <w:tcPr>
            <w:tcW w:w="2335" w:type="dxa"/>
            <w:gridSpan w:val="3"/>
          </w:tcPr>
          <w:p w:rsidR="00B75233" w:rsidRDefault="00153A98">
            <w:pPr>
              <w:pStyle w:val="TableParagraph"/>
              <w:spacing w:before="95"/>
              <w:ind w:left="822" w:right="785"/>
              <w:jc w:val="center"/>
              <w:rPr>
                <w:sz w:val="16"/>
              </w:rPr>
            </w:pPr>
            <w:r>
              <w:rPr>
                <w:w w:val="105"/>
                <w:sz w:val="16"/>
              </w:rPr>
              <w:t>项目属性</w:t>
            </w:r>
          </w:p>
        </w:tc>
        <w:tc>
          <w:tcPr>
            <w:tcW w:w="7056" w:type="dxa"/>
            <w:gridSpan w:val="5"/>
          </w:tcPr>
          <w:p w:rsidR="00B75233" w:rsidRDefault="00153A98">
            <w:pPr>
              <w:pStyle w:val="TableParagraph"/>
              <w:tabs>
                <w:tab w:val="left" w:pos="1408"/>
                <w:tab w:val="left" w:pos="2042"/>
              </w:tabs>
              <w:spacing w:before="95"/>
              <w:ind w:left="31"/>
              <w:rPr>
                <w:sz w:val="16"/>
              </w:rPr>
            </w:pPr>
            <w:r>
              <w:rPr>
                <w:w w:val="105"/>
                <w:sz w:val="16"/>
              </w:rPr>
              <w:t>1</w:t>
            </w:r>
            <w:r>
              <w:rPr>
                <w:spacing w:val="-4"/>
                <w:w w:val="105"/>
                <w:sz w:val="16"/>
              </w:rPr>
              <w:t>、</w:t>
            </w:r>
            <w:r>
              <w:rPr>
                <w:w w:val="105"/>
                <w:sz w:val="16"/>
              </w:rPr>
              <w:t>持续性项目</w:t>
            </w:r>
            <w:r>
              <w:rPr>
                <w:w w:val="105"/>
                <w:sz w:val="16"/>
              </w:rPr>
              <w:tab/>
            </w:r>
            <w:r>
              <w:rPr>
                <w:rFonts w:ascii="Wingdings" w:eastAsia="Wingdings" w:hAnsi="Wingdings"/>
                <w:w w:val="105"/>
                <w:position w:val="1"/>
                <w:sz w:val="16"/>
              </w:rPr>
              <w:t></w:t>
            </w:r>
            <w:r>
              <w:rPr>
                <w:rFonts w:ascii="Times New Roman" w:eastAsia="Times New Roman" w:hAnsi="Times New Roman"/>
                <w:w w:val="105"/>
                <w:position w:val="1"/>
                <w:sz w:val="16"/>
              </w:rPr>
              <w:tab/>
            </w:r>
            <w:r>
              <w:rPr>
                <w:w w:val="105"/>
                <w:sz w:val="16"/>
              </w:rPr>
              <w:t>2</w:t>
            </w:r>
            <w:r>
              <w:rPr>
                <w:spacing w:val="-4"/>
                <w:w w:val="105"/>
                <w:sz w:val="16"/>
              </w:rPr>
              <w:t>、</w:t>
            </w:r>
            <w:r>
              <w:rPr>
                <w:w w:val="105"/>
                <w:sz w:val="16"/>
              </w:rPr>
              <w:t>新增性项目</w:t>
            </w:r>
            <w:r>
              <w:rPr>
                <w:spacing w:val="66"/>
                <w:w w:val="105"/>
                <w:sz w:val="16"/>
              </w:rPr>
              <w:t xml:space="preserve"> </w:t>
            </w:r>
            <w:r>
              <w:rPr>
                <w:w w:val="105"/>
                <w:sz w:val="16"/>
              </w:rPr>
              <w:t>口</w:t>
            </w:r>
          </w:p>
        </w:tc>
      </w:tr>
      <w:tr w:rsidR="00B75233">
        <w:trPr>
          <w:trHeight w:val="376"/>
        </w:trPr>
        <w:tc>
          <w:tcPr>
            <w:tcW w:w="2335" w:type="dxa"/>
            <w:gridSpan w:val="3"/>
          </w:tcPr>
          <w:p w:rsidR="00B75233" w:rsidRDefault="00153A98">
            <w:pPr>
              <w:pStyle w:val="TableParagraph"/>
              <w:spacing w:before="95"/>
              <w:ind w:left="822" w:right="785"/>
              <w:jc w:val="center"/>
              <w:rPr>
                <w:sz w:val="16"/>
              </w:rPr>
            </w:pPr>
            <w:r>
              <w:rPr>
                <w:w w:val="105"/>
                <w:sz w:val="16"/>
              </w:rPr>
              <w:t>项目类型</w:t>
            </w:r>
          </w:p>
        </w:tc>
        <w:tc>
          <w:tcPr>
            <w:tcW w:w="7056" w:type="dxa"/>
            <w:gridSpan w:val="5"/>
          </w:tcPr>
          <w:p w:rsidR="00B75233" w:rsidRDefault="00153A98">
            <w:pPr>
              <w:pStyle w:val="TableParagraph"/>
              <w:tabs>
                <w:tab w:val="left" w:pos="1408"/>
                <w:tab w:val="left" w:pos="2058"/>
                <w:tab w:val="left" w:pos="3762"/>
              </w:tabs>
              <w:spacing w:before="95"/>
              <w:ind w:left="31"/>
              <w:rPr>
                <w:rFonts w:ascii="Wingdings" w:hAnsi="Wingdings"/>
                <w:sz w:val="16"/>
              </w:rPr>
            </w:pPr>
            <w:r>
              <w:rPr>
                <w:w w:val="105"/>
                <w:sz w:val="16"/>
              </w:rPr>
              <w:t>1</w:t>
            </w:r>
            <w:r>
              <w:rPr>
                <w:spacing w:val="-4"/>
                <w:w w:val="105"/>
                <w:sz w:val="16"/>
              </w:rPr>
              <w:t>、</w:t>
            </w:r>
            <w:r>
              <w:rPr>
                <w:w w:val="105"/>
                <w:sz w:val="16"/>
              </w:rPr>
              <w:t>常年性项目</w:t>
            </w:r>
            <w:r>
              <w:rPr>
                <w:w w:val="105"/>
                <w:sz w:val="16"/>
              </w:rPr>
              <w:tab/>
              <w:t>口</w:t>
            </w:r>
            <w:r>
              <w:rPr>
                <w:w w:val="105"/>
                <w:sz w:val="16"/>
              </w:rPr>
              <w:tab/>
              <w:t>2</w:t>
            </w:r>
            <w:r>
              <w:rPr>
                <w:spacing w:val="-4"/>
                <w:w w:val="105"/>
                <w:sz w:val="16"/>
              </w:rPr>
              <w:t>、</w:t>
            </w:r>
            <w:r>
              <w:rPr>
                <w:w w:val="105"/>
                <w:sz w:val="16"/>
              </w:rPr>
              <w:t>延续性项目</w:t>
            </w:r>
            <w:r>
              <w:rPr>
                <w:w w:val="105"/>
                <w:sz w:val="16"/>
              </w:rPr>
              <w:tab/>
              <w:t>3</w:t>
            </w:r>
            <w:r>
              <w:rPr>
                <w:spacing w:val="-5"/>
                <w:w w:val="105"/>
                <w:sz w:val="16"/>
              </w:rPr>
              <w:t>、</w:t>
            </w:r>
            <w:r>
              <w:rPr>
                <w:w w:val="105"/>
                <w:sz w:val="16"/>
              </w:rPr>
              <w:t>一次性项目</w:t>
            </w:r>
            <w:r>
              <w:rPr>
                <w:spacing w:val="-15"/>
                <w:w w:val="105"/>
                <w:sz w:val="16"/>
              </w:rPr>
              <w:t xml:space="preserve"> </w:t>
            </w:r>
            <w:r>
              <w:rPr>
                <w:rFonts w:ascii="Wingdings" w:hAnsi="Wingdings"/>
                <w:w w:val="105"/>
                <w:position w:val="1"/>
                <w:sz w:val="16"/>
              </w:rPr>
              <w:t></w:t>
            </w:r>
          </w:p>
        </w:tc>
      </w:tr>
      <w:tr w:rsidR="00B75233">
        <w:trPr>
          <w:trHeight w:val="472"/>
        </w:trPr>
        <w:tc>
          <w:tcPr>
            <w:tcW w:w="1430" w:type="dxa"/>
            <w:gridSpan w:val="2"/>
            <w:vMerge w:val="restart"/>
          </w:tcPr>
          <w:p w:rsidR="00B75233" w:rsidRDefault="00B75233">
            <w:pPr>
              <w:pStyle w:val="TableParagraph"/>
              <w:rPr>
                <w:rFonts w:ascii="Times New Roman"/>
                <w:sz w:val="16"/>
              </w:rPr>
            </w:pPr>
          </w:p>
          <w:p w:rsidR="00B75233" w:rsidRDefault="00153A98">
            <w:pPr>
              <w:pStyle w:val="TableParagraph"/>
              <w:spacing w:before="119" w:line="202" w:lineRule="exact"/>
              <w:ind w:left="42" w:right="1"/>
              <w:jc w:val="center"/>
              <w:rPr>
                <w:sz w:val="16"/>
              </w:rPr>
            </w:pPr>
            <w:r>
              <w:rPr>
                <w:w w:val="105"/>
                <w:sz w:val="16"/>
              </w:rPr>
              <w:t>预算执行情况</w:t>
            </w:r>
          </w:p>
          <w:p w:rsidR="00B75233" w:rsidRDefault="00153A98">
            <w:pPr>
              <w:pStyle w:val="TableParagraph"/>
              <w:spacing w:line="202" w:lineRule="exact"/>
              <w:ind w:left="29" w:right="1"/>
              <w:jc w:val="center"/>
              <w:rPr>
                <w:sz w:val="16"/>
              </w:rPr>
            </w:pPr>
            <w:r>
              <w:rPr>
                <w:w w:val="105"/>
                <w:sz w:val="16"/>
              </w:rPr>
              <w:t>（万元）（20分）</w:t>
            </w:r>
          </w:p>
        </w:tc>
        <w:tc>
          <w:tcPr>
            <w:tcW w:w="905" w:type="dxa"/>
          </w:tcPr>
          <w:p w:rsidR="00B75233" w:rsidRDefault="00B75233">
            <w:pPr>
              <w:pStyle w:val="TableParagraph"/>
              <w:rPr>
                <w:rFonts w:ascii="Times New Roman"/>
                <w:sz w:val="16"/>
              </w:rPr>
            </w:pPr>
          </w:p>
        </w:tc>
        <w:tc>
          <w:tcPr>
            <w:tcW w:w="1476" w:type="dxa"/>
          </w:tcPr>
          <w:p w:rsidR="00B75233" w:rsidRDefault="00153A98">
            <w:pPr>
              <w:pStyle w:val="TableParagraph"/>
              <w:spacing w:before="143"/>
              <w:ind w:left="53" w:right="23"/>
              <w:jc w:val="center"/>
              <w:rPr>
                <w:sz w:val="16"/>
              </w:rPr>
            </w:pPr>
            <w:r>
              <w:rPr>
                <w:w w:val="105"/>
                <w:sz w:val="16"/>
              </w:rPr>
              <w:t>预算数（A）</w:t>
            </w:r>
          </w:p>
        </w:tc>
        <w:tc>
          <w:tcPr>
            <w:tcW w:w="2930" w:type="dxa"/>
            <w:gridSpan w:val="2"/>
          </w:tcPr>
          <w:p w:rsidR="00B75233" w:rsidRDefault="00153A98">
            <w:pPr>
              <w:pStyle w:val="TableParagraph"/>
              <w:spacing w:before="143"/>
              <w:ind w:left="52" w:right="21"/>
              <w:jc w:val="center"/>
              <w:rPr>
                <w:sz w:val="16"/>
              </w:rPr>
            </w:pPr>
            <w:r>
              <w:rPr>
                <w:w w:val="105"/>
                <w:sz w:val="16"/>
              </w:rPr>
              <w:t>执行数（B）</w:t>
            </w:r>
          </w:p>
        </w:tc>
        <w:tc>
          <w:tcPr>
            <w:tcW w:w="1330" w:type="dxa"/>
          </w:tcPr>
          <w:p w:rsidR="00B75233" w:rsidRDefault="00153A98">
            <w:pPr>
              <w:pStyle w:val="TableParagraph"/>
              <w:spacing w:before="143"/>
              <w:ind w:left="64" w:right="33"/>
              <w:jc w:val="center"/>
              <w:rPr>
                <w:sz w:val="16"/>
              </w:rPr>
            </w:pPr>
            <w:r>
              <w:rPr>
                <w:w w:val="105"/>
                <w:sz w:val="16"/>
              </w:rPr>
              <w:t>执行率（B/A)</w:t>
            </w:r>
          </w:p>
        </w:tc>
        <w:tc>
          <w:tcPr>
            <w:tcW w:w="1320" w:type="dxa"/>
          </w:tcPr>
          <w:p w:rsidR="00B75233" w:rsidRDefault="00153A98">
            <w:pPr>
              <w:pStyle w:val="TableParagraph"/>
              <w:spacing w:before="44" w:line="202" w:lineRule="exact"/>
              <w:ind w:left="48" w:right="13"/>
              <w:jc w:val="center"/>
              <w:rPr>
                <w:sz w:val="16"/>
              </w:rPr>
            </w:pPr>
            <w:r>
              <w:rPr>
                <w:w w:val="105"/>
                <w:sz w:val="16"/>
              </w:rPr>
              <w:t>得分</w:t>
            </w:r>
          </w:p>
          <w:p w:rsidR="00B75233" w:rsidRDefault="00153A98">
            <w:pPr>
              <w:pStyle w:val="TableParagraph"/>
              <w:spacing w:line="202" w:lineRule="exact"/>
              <w:ind w:left="48" w:right="17"/>
              <w:jc w:val="center"/>
              <w:rPr>
                <w:sz w:val="16"/>
              </w:rPr>
            </w:pPr>
            <w:r>
              <w:rPr>
                <w:sz w:val="16"/>
              </w:rPr>
              <w:t>（20分*执行率）</w:t>
            </w:r>
          </w:p>
        </w:tc>
      </w:tr>
      <w:tr w:rsidR="00B75233">
        <w:trPr>
          <w:trHeight w:val="505"/>
        </w:trPr>
        <w:tc>
          <w:tcPr>
            <w:tcW w:w="1430" w:type="dxa"/>
            <w:gridSpan w:val="2"/>
            <w:vMerge/>
            <w:tcBorders>
              <w:top w:val="nil"/>
            </w:tcBorders>
          </w:tcPr>
          <w:p w:rsidR="00B75233" w:rsidRDefault="00B75233">
            <w:pPr>
              <w:rPr>
                <w:sz w:val="2"/>
                <w:szCs w:val="2"/>
              </w:rPr>
            </w:pPr>
          </w:p>
        </w:tc>
        <w:tc>
          <w:tcPr>
            <w:tcW w:w="905" w:type="dxa"/>
          </w:tcPr>
          <w:p w:rsidR="00B75233" w:rsidRDefault="00153A98">
            <w:pPr>
              <w:pStyle w:val="TableParagraph"/>
              <w:spacing w:before="65" w:line="232" w:lineRule="auto"/>
              <w:ind w:left="216" w:right="15" w:hanging="162"/>
              <w:rPr>
                <w:sz w:val="16"/>
              </w:rPr>
            </w:pPr>
            <w:r>
              <w:rPr>
                <w:sz w:val="16"/>
              </w:rPr>
              <w:t>年度财政资</w:t>
            </w:r>
            <w:r>
              <w:rPr>
                <w:w w:val="105"/>
                <w:sz w:val="16"/>
              </w:rPr>
              <w:t>金总额</w:t>
            </w:r>
          </w:p>
        </w:tc>
        <w:tc>
          <w:tcPr>
            <w:tcW w:w="1476" w:type="dxa"/>
          </w:tcPr>
          <w:p w:rsidR="00B75233" w:rsidRDefault="00B75233">
            <w:pPr>
              <w:pStyle w:val="TableParagraph"/>
              <w:spacing w:before="11"/>
              <w:rPr>
                <w:rFonts w:ascii="Times New Roman"/>
                <w:sz w:val="14"/>
              </w:rPr>
            </w:pPr>
          </w:p>
          <w:p w:rsidR="00B75233" w:rsidRDefault="00153A98">
            <w:pPr>
              <w:pStyle w:val="TableParagraph"/>
              <w:ind w:left="52" w:right="24"/>
              <w:jc w:val="center"/>
              <w:rPr>
                <w:sz w:val="14"/>
              </w:rPr>
            </w:pPr>
            <w:r>
              <w:rPr>
                <w:w w:val="105"/>
                <w:sz w:val="14"/>
              </w:rPr>
              <w:t>210</w:t>
            </w:r>
          </w:p>
        </w:tc>
        <w:tc>
          <w:tcPr>
            <w:tcW w:w="2930" w:type="dxa"/>
            <w:gridSpan w:val="2"/>
          </w:tcPr>
          <w:p w:rsidR="00B75233" w:rsidRDefault="00B75233">
            <w:pPr>
              <w:pStyle w:val="TableParagraph"/>
              <w:spacing w:before="10"/>
              <w:rPr>
                <w:rFonts w:ascii="Times New Roman"/>
                <w:sz w:val="13"/>
              </w:rPr>
            </w:pPr>
          </w:p>
          <w:p w:rsidR="00B75233" w:rsidRDefault="00153A98">
            <w:pPr>
              <w:pStyle w:val="TableParagraph"/>
              <w:ind w:left="54" w:right="20"/>
              <w:jc w:val="center"/>
              <w:rPr>
                <w:sz w:val="16"/>
              </w:rPr>
            </w:pPr>
            <w:r>
              <w:rPr>
                <w:w w:val="105"/>
                <w:sz w:val="16"/>
              </w:rPr>
              <w:t>181.51</w:t>
            </w:r>
          </w:p>
        </w:tc>
        <w:tc>
          <w:tcPr>
            <w:tcW w:w="1330" w:type="dxa"/>
          </w:tcPr>
          <w:p w:rsidR="00B75233" w:rsidRDefault="00B75233">
            <w:pPr>
              <w:pStyle w:val="TableParagraph"/>
              <w:spacing w:before="10"/>
              <w:rPr>
                <w:rFonts w:ascii="Times New Roman"/>
                <w:sz w:val="13"/>
              </w:rPr>
            </w:pPr>
          </w:p>
          <w:p w:rsidR="00B75233" w:rsidRDefault="00153A98">
            <w:pPr>
              <w:pStyle w:val="TableParagraph"/>
              <w:ind w:left="64" w:right="32"/>
              <w:jc w:val="center"/>
              <w:rPr>
                <w:sz w:val="16"/>
              </w:rPr>
            </w:pPr>
            <w:r>
              <w:rPr>
                <w:w w:val="105"/>
                <w:sz w:val="16"/>
              </w:rPr>
              <w:t>86.43%</w:t>
            </w:r>
          </w:p>
        </w:tc>
        <w:tc>
          <w:tcPr>
            <w:tcW w:w="1320" w:type="dxa"/>
          </w:tcPr>
          <w:p w:rsidR="00B75233" w:rsidRDefault="00B75233">
            <w:pPr>
              <w:pStyle w:val="TableParagraph"/>
              <w:spacing w:before="10"/>
              <w:rPr>
                <w:rFonts w:ascii="Times New Roman"/>
                <w:sz w:val="13"/>
              </w:rPr>
            </w:pPr>
          </w:p>
          <w:p w:rsidR="00B75233" w:rsidRDefault="00153A98">
            <w:pPr>
              <w:pStyle w:val="TableParagraph"/>
              <w:ind w:left="48" w:right="13"/>
              <w:jc w:val="center"/>
              <w:rPr>
                <w:sz w:val="16"/>
              </w:rPr>
            </w:pPr>
            <w:r>
              <w:rPr>
                <w:w w:val="105"/>
                <w:sz w:val="16"/>
              </w:rPr>
              <w:t>17.29</w:t>
            </w:r>
          </w:p>
        </w:tc>
      </w:tr>
      <w:tr w:rsidR="00B75233">
        <w:trPr>
          <w:trHeight w:val="522"/>
        </w:trPr>
        <w:tc>
          <w:tcPr>
            <w:tcW w:w="703" w:type="dxa"/>
            <w:vMerge w:val="restart"/>
          </w:tcPr>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spacing w:before="2"/>
              <w:rPr>
                <w:rFonts w:ascii="Times New Roman"/>
              </w:rPr>
            </w:pPr>
          </w:p>
          <w:p w:rsidR="00B75233" w:rsidRDefault="00153A98">
            <w:pPr>
              <w:pStyle w:val="TableParagraph"/>
              <w:spacing w:line="235" w:lineRule="auto"/>
              <w:ind w:left="292" w:right="228"/>
              <w:jc w:val="both"/>
              <w:rPr>
                <w:sz w:val="16"/>
              </w:rPr>
            </w:pPr>
            <w:r>
              <w:rPr>
                <w:sz w:val="16"/>
              </w:rPr>
              <w:t>年度绩效目标</w:t>
            </w:r>
          </w:p>
          <w:p w:rsidR="00B75233" w:rsidRDefault="00B75233">
            <w:pPr>
              <w:pStyle w:val="TableParagraph"/>
              <w:spacing w:before="7"/>
              <w:rPr>
                <w:rFonts w:ascii="Times New Roman"/>
                <w:sz w:val="16"/>
              </w:rPr>
            </w:pPr>
          </w:p>
          <w:p w:rsidR="00B75233" w:rsidRDefault="00153A98">
            <w:pPr>
              <w:pStyle w:val="TableParagraph"/>
              <w:spacing w:line="203" w:lineRule="exact"/>
              <w:ind w:left="59"/>
              <w:jc w:val="center"/>
              <w:rPr>
                <w:sz w:val="16"/>
              </w:rPr>
            </w:pPr>
            <w:r>
              <w:rPr>
                <w:w w:val="103"/>
                <w:sz w:val="16"/>
              </w:rPr>
              <w:t>8</w:t>
            </w:r>
          </w:p>
          <w:p w:rsidR="00B75233" w:rsidRDefault="00153A98">
            <w:pPr>
              <w:pStyle w:val="TableParagraph"/>
              <w:spacing w:line="200" w:lineRule="exact"/>
              <w:ind w:left="59"/>
              <w:jc w:val="center"/>
              <w:rPr>
                <w:sz w:val="16"/>
              </w:rPr>
            </w:pPr>
            <w:r>
              <w:rPr>
                <w:w w:val="103"/>
                <w:sz w:val="16"/>
              </w:rPr>
              <w:t>0</w:t>
            </w:r>
          </w:p>
          <w:p w:rsidR="00B75233" w:rsidRDefault="00153A98">
            <w:pPr>
              <w:pStyle w:val="TableParagraph"/>
              <w:spacing w:line="203" w:lineRule="exact"/>
              <w:ind w:left="62"/>
              <w:jc w:val="center"/>
              <w:rPr>
                <w:sz w:val="16"/>
              </w:rPr>
            </w:pPr>
            <w:r>
              <w:rPr>
                <w:w w:val="103"/>
                <w:sz w:val="16"/>
              </w:rPr>
              <w:t>分</w:t>
            </w:r>
          </w:p>
        </w:tc>
        <w:tc>
          <w:tcPr>
            <w:tcW w:w="727" w:type="dxa"/>
          </w:tcPr>
          <w:p w:rsidR="00B75233" w:rsidRDefault="00153A98">
            <w:pPr>
              <w:pStyle w:val="TableParagraph"/>
              <w:spacing w:before="71" w:line="235" w:lineRule="auto"/>
              <w:ind w:left="208" w:right="130"/>
              <w:rPr>
                <w:sz w:val="16"/>
              </w:rPr>
            </w:pPr>
            <w:r>
              <w:rPr>
                <w:w w:val="105"/>
                <w:sz w:val="16"/>
              </w:rPr>
              <w:t>一级指标</w:t>
            </w:r>
          </w:p>
        </w:tc>
        <w:tc>
          <w:tcPr>
            <w:tcW w:w="905" w:type="dxa"/>
          </w:tcPr>
          <w:p w:rsidR="00B75233" w:rsidRDefault="00B75233">
            <w:pPr>
              <w:pStyle w:val="TableParagraph"/>
              <w:spacing w:before="8"/>
              <w:rPr>
                <w:rFonts w:ascii="Times New Roman"/>
                <w:sz w:val="14"/>
              </w:rPr>
            </w:pPr>
          </w:p>
          <w:p w:rsidR="00B75233" w:rsidRDefault="00153A98">
            <w:pPr>
              <w:pStyle w:val="TableParagraph"/>
              <w:ind w:left="136"/>
              <w:rPr>
                <w:sz w:val="16"/>
              </w:rPr>
            </w:pPr>
            <w:r>
              <w:rPr>
                <w:w w:val="105"/>
                <w:sz w:val="16"/>
              </w:rPr>
              <w:t>二级指标</w:t>
            </w:r>
          </w:p>
        </w:tc>
        <w:tc>
          <w:tcPr>
            <w:tcW w:w="2930" w:type="dxa"/>
            <w:gridSpan w:val="2"/>
          </w:tcPr>
          <w:p w:rsidR="00B75233" w:rsidRDefault="00B75233">
            <w:pPr>
              <w:pStyle w:val="TableParagraph"/>
              <w:spacing w:before="8"/>
              <w:rPr>
                <w:rFonts w:ascii="Times New Roman"/>
                <w:sz w:val="14"/>
              </w:rPr>
            </w:pPr>
          </w:p>
          <w:p w:rsidR="00B75233" w:rsidRDefault="00153A98">
            <w:pPr>
              <w:pStyle w:val="TableParagraph"/>
              <w:ind w:left="54" w:right="17"/>
              <w:jc w:val="center"/>
              <w:rPr>
                <w:sz w:val="16"/>
              </w:rPr>
            </w:pPr>
            <w:r>
              <w:rPr>
                <w:w w:val="105"/>
                <w:sz w:val="16"/>
              </w:rPr>
              <w:t>三级指标</w:t>
            </w:r>
          </w:p>
        </w:tc>
        <w:tc>
          <w:tcPr>
            <w:tcW w:w="1476" w:type="dxa"/>
          </w:tcPr>
          <w:p w:rsidR="00B75233" w:rsidRDefault="00B75233">
            <w:pPr>
              <w:pStyle w:val="TableParagraph"/>
              <w:spacing w:before="8"/>
              <w:rPr>
                <w:rFonts w:ascii="Times New Roman"/>
                <w:sz w:val="14"/>
              </w:rPr>
            </w:pPr>
          </w:p>
          <w:p w:rsidR="00B75233" w:rsidRDefault="00153A98">
            <w:pPr>
              <w:pStyle w:val="TableParagraph"/>
              <w:ind w:left="53" w:right="21"/>
              <w:jc w:val="center"/>
              <w:rPr>
                <w:sz w:val="16"/>
              </w:rPr>
            </w:pPr>
            <w:r>
              <w:rPr>
                <w:w w:val="105"/>
                <w:sz w:val="16"/>
              </w:rPr>
              <w:t>年度目标值（A）</w:t>
            </w:r>
          </w:p>
        </w:tc>
        <w:tc>
          <w:tcPr>
            <w:tcW w:w="1330" w:type="dxa"/>
          </w:tcPr>
          <w:p w:rsidR="00B75233" w:rsidRDefault="00B75233">
            <w:pPr>
              <w:pStyle w:val="TableParagraph"/>
              <w:spacing w:before="8"/>
              <w:rPr>
                <w:rFonts w:ascii="Times New Roman"/>
                <w:sz w:val="14"/>
              </w:rPr>
            </w:pPr>
          </w:p>
          <w:p w:rsidR="00B75233" w:rsidRDefault="00153A98">
            <w:pPr>
              <w:pStyle w:val="TableParagraph"/>
              <w:ind w:left="64" w:right="35"/>
              <w:jc w:val="center"/>
              <w:rPr>
                <w:sz w:val="16"/>
              </w:rPr>
            </w:pPr>
            <w:r>
              <w:rPr>
                <w:w w:val="105"/>
                <w:sz w:val="16"/>
              </w:rPr>
              <w:t>实际完成值（B)</w:t>
            </w:r>
          </w:p>
        </w:tc>
        <w:tc>
          <w:tcPr>
            <w:tcW w:w="1320" w:type="dxa"/>
          </w:tcPr>
          <w:p w:rsidR="00B75233" w:rsidRDefault="00B75233">
            <w:pPr>
              <w:pStyle w:val="TableParagraph"/>
              <w:spacing w:before="8"/>
              <w:rPr>
                <w:rFonts w:ascii="Times New Roman"/>
                <w:sz w:val="14"/>
              </w:rPr>
            </w:pPr>
          </w:p>
          <w:p w:rsidR="00B75233" w:rsidRDefault="00153A98">
            <w:pPr>
              <w:pStyle w:val="TableParagraph"/>
              <w:ind w:left="48" w:right="13"/>
              <w:jc w:val="center"/>
              <w:rPr>
                <w:sz w:val="16"/>
              </w:rPr>
            </w:pPr>
            <w:r>
              <w:rPr>
                <w:w w:val="105"/>
                <w:sz w:val="16"/>
              </w:rPr>
              <w:t>得分</w:t>
            </w:r>
          </w:p>
        </w:tc>
      </w:tr>
      <w:tr w:rsidR="00B75233">
        <w:trPr>
          <w:trHeight w:val="717"/>
        </w:trPr>
        <w:tc>
          <w:tcPr>
            <w:tcW w:w="703" w:type="dxa"/>
            <w:vMerge/>
            <w:tcBorders>
              <w:top w:val="nil"/>
            </w:tcBorders>
          </w:tcPr>
          <w:p w:rsidR="00B75233" w:rsidRDefault="00B75233">
            <w:pPr>
              <w:rPr>
                <w:sz w:val="2"/>
                <w:szCs w:val="2"/>
              </w:rPr>
            </w:pPr>
          </w:p>
        </w:tc>
        <w:tc>
          <w:tcPr>
            <w:tcW w:w="727" w:type="dxa"/>
            <w:vMerge w:val="restart"/>
          </w:tcPr>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20"/>
              </w:rPr>
            </w:pPr>
          </w:p>
          <w:p w:rsidR="00B75233" w:rsidRDefault="00153A98">
            <w:pPr>
              <w:pStyle w:val="TableParagraph"/>
              <w:spacing w:before="1" w:line="235" w:lineRule="auto"/>
              <w:ind w:left="287" w:right="257"/>
              <w:jc w:val="both"/>
              <w:rPr>
                <w:sz w:val="16"/>
              </w:rPr>
            </w:pPr>
            <w:r>
              <w:rPr>
                <w:sz w:val="16"/>
              </w:rPr>
              <w:t>产出指标</w:t>
            </w:r>
          </w:p>
          <w:p w:rsidR="00B75233" w:rsidRDefault="00153A98">
            <w:pPr>
              <w:pStyle w:val="TableParagraph"/>
              <w:spacing w:line="200" w:lineRule="exact"/>
              <w:ind w:left="45"/>
              <w:rPr>
                <w:sz w:val="16"/>
              </w:rPr>
            </w:pPr>
            <w:r>
              <w:rPr>
                <w:sz w:val="16"/>
              </w:rPr>
              <w:t>（40分）</w:t>
            </w:r>
          </w:p>
        </w:tc>
        <w:tc>
          <w:tcPr>
            <w:tcW w:w="905" w:type="dxa"/>
          </w:tcPr>
          <w:p w:rsidR="00B75233" w:rsidRDefault="00B75233">
            <w:pPr>
              <w:pStyle w:val="TableParagraph"/>
              <w:spacing w:before="6"/>
              <w:rPr>
                <w:rFonts w:ascii="Times New Roman"/>
                <w:sz w:val="14"/>
              </w:rPr>
            </w:pPr>
          </w:p>
          <w:p w:rsidR="00B75233" w:rsidRDefault="00153A98">
            <w:pPr>
              <w:pStyle w:val="TableParagraph"/>
              <w:spacing w:line="202" w:lineRule="exact"/>
              <w:ind w:left="136"/>
              <w:rPr>
                <w:sz w:val="16"/>
              </w:rPr>
            </w:pPr>
            <w:r>
              <w:rPr>
                <w:spacing w:val="-2"/>
                <w:sz w:val="16"/>
              </w:rPr>
              <w:t>数量指标</w:t>
            </w:r>
          </w:p>
          <w:p w:rsidR="00B75233" w:rsidRDefault="00153A98">
            <w:pPr>
              <w:pStyle w:val="TableParagraph"/>
              <w:spacing w:line="202" w:lineRule="exact"/>
              <w:ind w:left="134"/>
              <w:rPr>
                <w:sz w:val="16"/>
              </w:rPr>
            </w:pPr>
            <w:r>
              <w:rPr>
                <w:spacing w:val="-1"/>
                <w:sz w:val="16"/>
              </w:rPr>
              <w:t>（10</w:t>
            </w:r>
            <w:r>
              <w:rPr>
                <w:spacing w:val="-4"/>
                <w:sz w:val="16"/>
              </w:rPr>
              <w:t>分</w:t>
            </w:r>
            <w:r>
              <w:rPr>
                <w:spacing w:val="-1"/>
                <w:sz w:val="16"/>
              </w:rPr>
              <w:t>）</w:t>
            </w:r>
          </w:p>
        </w:tc>
        <w:tc>
          <w:tcPr>
            <w:tcW w:w="2930" w:type="dxa"/>
            <w:gridSpan w:val="2"/>
          </w:tcPr>
          <w:p w:rsidR="00B75233" w:rsidRDefault="00B75233">
            <w:pPr>
              <w:pStyle w:val="TableParagraph"/>
              <w:spacing w:before="3"/>
              <w:rPr>
                <w:rFonts w:ascii="Times New Roman"/>
                <w:sz w:val="23"/>
              </w:rPr>
            </w:pPr>
          </w:p>
          <w:p w:rsidR="00B75233" w:rsidRDefault="00153A98">
            <w:pPr>
              <w:pStyle w:val="TableParagraph"/>
              <w:ind w:left="381"/>
              <w:rPr>
                <w:sz w:val="16"/>
              </w:rPr>
            </w:pPr>
            <w:r>
              <w:rPr>
                <w:w w:val="105"/>
                <w:sz w:val="16"/>
              </w:rPr>
              <w:t>自查交易核查卷800卷（10分）</w:t>
            </w:r>
          </w:p>
        </w:tc>
        <w:tc>
          <w:tcPr>
            <w:tcW w:w="1476" w:type="dxa"/>
          </w:tcPr>
          <w:p w:rsidR="00B75233" w:rsidRDefault="00B75233">
            <w:pPr>
              <w:pStyle w:val="TableParagraph"/>
              <w:spacing w:before="3"/>
              <w:rPr>
                <w:rFonts w:ascii="Times New Roman"/>
                <w:sz w:val="23"/>
              </w:rPr>
            </w:pPr>
          </w:p>
          <w:p w:rsidR="00B75233" w:rsidRDefault="00153A98">
            <w:pPr>
              <w:pStyle w:val="TableParagraph"/>
              <w:ind w:left="53" w:right="22"/>
              <w:jc w:val="center"/>
              <w:rPr>
                <w:sz w:val="16"/>
              </w:rPr>
            </w:pPr>
            <w:r>
              <w:rPr>
                <w:w w:val="105"/>
                <w:sz w:val="16"/>
              </w:rPr>
              <w:t>100%</w:t>
            </w:r>
          </w:p>
        </w:tc>
        <w:tc>
          <w:tcPr>
            <w:tcW w:w="1330" w:type="dxa"/>
          </w:tcPr>
          <w:p w:rsidR="00B75233" w:rsidRDefault="00B75233">
            <w:pPr>
              <w:pStyle w:val="TableParagraph"/>
              <w:spacing w:before="3"/>
              <w:rPr>
                <w:rFonts w:ascii="Times New Roman"/>
                <w:sz w:val="23"/>
              </w:rPr>
            </w:pPr>
          </w:p>
          <w:p w:rsidR="00B75233" w:rsidRDefault="00153A98">
            <w:pPr>
              <w:pStyle w:val="TableParagraph"/>
              <w:ind w:left="63" w:right="35"/>
              <w:jc w:val="center"/>
              <w:rPr>
                <w:sz w:val="16"/>
              </w:rPr>
            </w:pPr>
            <w:r>
              <w:rPr>
                <w:w w:val="105"/>
                <w:sz w:val="16"/>
              </w:rPr>
              <w:t>90%</w:t>
            </w:r>
          </w:p>
        </w:tc>
        <w:tc>
          <w:tcPr>
            <w:tcW w:w="1320" w:type="dxa"/>
          </w:tcPr>
          <w:p w:rsidR="00B75233" w:rsidRDefault="00B75233">
            <w:pPr>
              <w:pStyle w:val="TableParagraph"/>
              <w:spacing w:before="3"/>
              <w:rPr>
                <w:rFonts w:ascii="Times New Roman"/>
                <w:sz w:val="23"/>
              </w:rPr>
            </w:pPr>
          </w:p>
          <w:p w:rsidR="00B75233" w:rsidRDefault="00153A98">
            <w:pPr>
              <w:pStyle w:val="TableParagraph"/>
              <w:ind w:left="29"/>
              <w:jc w:val="center"/>
              <w:rPr>
                <w:sz w:val="16"/>
              </w:rPr>
            </w:pPr>
            <w:r>
              <w:rPr>
                <w:w w:val="103"/>
                <w:sz w:val="16"/>
              </w:rPr>
              <w:t>9</w:t>
            </w:r>
          </w:p>
        </w:tc>
      </w:tr>
      <w:tr w:rsidR="00B75233">
        <w:trPr>
          <w:trHeight w:val="717"/>
        </w:trPr>
        <w:tc>
          <w:tcPr>
            <w:tcW w:w="703" w:type="dxa"/>
            <w:vMerge/>
            <w:tcBorders>
              <w:top w:val="nil"/>
            </w:tcBorders>
          </w:tcPr>
          <w:p w:rsidR="00B75233" w:rsidRDefault="00B75233">
            <w:pPr>
              <w:rPr>
                <w:sz w:val="2"/>
                <w:szCs w:val="2"/>
              </w:rPr>
            </w:pPr>
          </w:p>
        </w:tc>
        <w:tc>
          <w:tcPr>
            <w:tcW w:w="727" w:type="dxa"/>
            <w:vMerge/>
            <w:tcBorders>
              <w:top w:val="nil"/>
            </w:tcBorders>
          </w:tcPr>
          <w:p w:rsidR="00B75233" w:rsidRDefault="00B75233">
            <w:pPr>
              <w:rPr>
                <w:sz w:val="2"/>
                <w:szCs w:val="2"/>
              </w:rPr>
            </w:pPr>
          </w:p>
        </w:tc>
        <w:tc>
          <w:tcPr>
            <w:tcW w:w="905" w:type="dxa"/>
          </w:tcPr>
          <w:p w:rsidR="00B75233" w:rsidRDefault="00B75233">
            <w:pPr>
              <w:pStyle w:val="TableParagraph"/>
              <w:spacing w:before="5"/>
              <w:rPr>
                <w:rFonts w:ascii="Times New Roman"/>
                <w:sz w:val="14"/>
              </w:rPr>
            </w:pPr>
          </w:p>
          <w:p w:rsidR="00B75233" w:rsidRDefault="00153A98">
            <w:pPr>
              <w:pStyle w:val="TableParagraph"/>
              <w:spacing w:line="202" w:lineRule="exact"/>
              <w:ind w:left="136"/>
              <w:rPr>
                <w:sz w:val="16"/>
              </w:rPr>
            </w:pPr>
            <w:r>
              <w:rPr>
                <w:spacing w:val="-2"/>
                <w:sz w:val="16"/>
              </w:rPr>
              <w:t>质量指标</w:t>
            </w:r>
          </w:p>
          <w:p w:rsidR="00B75233" w:rsidRDefault="00153A98">
            <w:pPr>
              <w:pStyle w:val="TableParagraph"/>
              <w:spacing w:line="202" w:lineRule="exact"/>
              <w:ind w:left="134"/>
              <w:rPr>
                <w:sz w:val="16"/>
              </w:rPr>
            </w:pPr>
            <w:r>
              <w:rPr>
                <w:spacing w:val="-1"/>
                <w:sz w:val="16"/>
              </w:rPr>
              <w:t>（10</w:t>
            </w:r>
            <w:r>
              <w:rPr>
                <w:spacing w:val="-4"/>
                <w:sz w:val="16"/>
              </w:rPr>
              <w:t>分</w:t>
            </w:r>
            <w:r>
              <w:rPr>
                <w:spacing w:val="-1"/>
                <w:sz w:val="16"/>
              </w:rPr>
              <w:t>）</w:t>
            </w:r>
          </w:p>
        </w:tc>
        <w:tc>
          <w:tcPr>
            <w:tcW w:w="2930" w:type="dxa"/>
            <w:gridSpan w:val="2"/>
          </w:tcPr>
          <w:p w:rsidR="00B75233" w:rsidRDefault="00B75233">
            <w:pPr>
              <w:pStyle w:val="TableParagraph"/>
              <w:spacing w:before="5"/>
              <w:rPr>
                <w:rFonts w:ascii="Times New Roman"/>
                <w:sz w:val="14"/>
              </w:rPr>
            </w:pPr>
          </w:p>
          <w:p w:rsidR="00B75233" w:rsidRDefault="00153A98">
            <w:pPr>
              <w:pStyle w:val="TableParagraph"/>
              <w:spacing w:line="202" w:lineRule="exact"/>
              <w:ind w:left="54" w:right="21"/>
              <w:jc w:val="center"/>
              <w:rPr>
                <w:sz w:val="16"/>
              </w:rPr>
            </w:pPr>
            <w:r>
              <w:rPr>
                <w:sz w:val="16"/>
              </w:rPr>
              <w:t>窗口业务受理工作错误率控制在2‰以内</w:t>
            </w:r>
          </w:p>
          <w:p w:rsidR="00B75233" w:rsidRDefault="00153A98">
            <w:pPr>
              <w:pStyle w:val="TableParagraph"/>
              <w:spacing w:line="202" w:lineRule="exact"/>
              <w:ind w:left="52" w:right="21"/>
              <w:jc w:val="center"/>
              <w:rPr>
                <w:sz w:val="16"/>
              </w:rPr>
            </w:pPr>
            <w:r>
              <w:rPr>
                <w:w w:val="105"/>
                <w:sz w:val="16"/>
              </w:rPr>
              <w:t>（10分）</w:t>
            </w:r>
          </w:p>
        </w:tc>
        <w:tc>
          <w:tcPr>
            <w:tcW w:w="1476" w:type="dxa"/>
          </w:tcPr>
          <w:p w:rsidR="00B75233" w:rsidRDefault="00B75233">
            <w:pPr>
              <w:pStyle w:val="TableParagraph"/>
              <w:spacing w:before="1"/>
              <w:rPr>
                <w:rFonts w:ascii="Times New Roman"/>
                <w:sz w:val="23"/>
              </w:rPr>
            </w:pPr>
          </w:p>
          <w:p w:rsidR="00B75233" w:rsidRDefault="00153A98">
            <w:pPr>
              <w:pStyle w:val="TableParagraph"/>
              <w:ind w:left="53" w:right="21"/>
              <w:jc w:val="center"/>
              <w:rPr>
                <w:sz w:val="16"/>
              </w:rPr>
            </w:pPr>
            <w:r>
              <w:rPr>
                <w:w w:val="105"/>
                <w:sz w:val="16"/>
              </w:rPr>
              <w:t>≤2‰</w:t>
            </w:r>
          </w:p>
        </w:tc>
        <w:tc>
          <w:tcPr>
            <w:tcW w:w="1330" w:type="dxa"/>
          </w:tcPr>
          <w:p w:rsidR="00B75233" w:rsidRDefault="00B75233">
            <w:pPr>
              <w:pStyle w:val="TableParagraph"/>
              <w:spacing w:before="1"/>
              <w:rPr>
                <w:rFonts w:ascii="Times New Roman"/>
                <w:sz w:val="23"/>
              </w:rPr>
            </w:pPr>
          </w:p>
          <w:p w:rsidR="00B75233" w:rsidRDefault="00153A98">
            <w:pPr>
              <w:pStyle w:val="TableParagraph"/>
              <w:ind w:left="64" w:right="33"/>
              <w:jc w:val="center"/>
              <w:rPr>
                <w:sz w:val="16"/>
              </w:rPr>
            </w:pPr>
            <w:r>
              <w:rPr>
                <w:w w:val="105"/>
                <w:sz w:val="16"/>
              </w:rPr>
              <w:t>≤2‰</w:t>
            </w:r>
          </w:p>
        </w:tc>
        <w:tc>
          <w:tcPr>
            <w:tcW w:w="1320" w:type="dxa"/>
          </w:tcPr>
          <w:p w:rsidR="00B75233" w:rsidRDefault="00B75233">
            <w:pPr>
              <w:pStyle w:val="TableParagraph"/>
              <w:spacing w:before="1"/>
              <w:rPr>
                <w:rFonts w:ascii="Times New Roman"/>
                <w:sz w:val="23"/>
              </w:rPr>
            </w:pPr>
          </w:p>
          <w:p w:rsidR="00B75233" w:rsidRDefault="00153A98">
            <w:pPr>
              <w:pStyle w:val="TableParagraph"/>
              <w:ind w:left="48" w:right="17"/>
              <w:jc w:val="center"/>
              <w:rPr>
                <w:sz w:val="16"/>
              </w:rPr>
            </w:pPr>
            <w:r>
              <w:rPr>
                <w:w w:val="105"/>
                <w:sz w:val="16"/>
              </w:rPr>
              <w:t>10</w:t>
            </w:r>
          </w:p>
        </w:tc>
      </w:tr>
      <w:tr w:rsidR="00B75233">
        <w:trPr>
          <w:trHeight w:val="716"/>
        </w:trPr>
        <w:tc>
          <w:tcPr>
            <w:tcW w:w="703" w:type="dxa"/>
            <w:vMerge/>
            <w:tcBorders>
              <w:top w:val="nil"/>
            </w:tcBorders>
          </w:tcPr>
          <w:p w:rsidR="00B75233" w:rsidRDefault="00B75233">
            <w:pPr>
              <w:rPr>
                <w:sz w:val="2"/>
                <w:szCs w:val="2"/>
              </w:rPr>
            </w:pPr>
          </w:p>
        </w:tc>
        <w:tc>
          <w:tcPr>
            <w:tcW w:w="727" w:type="dxa"/>
            <w:vMerge/>
            <w:tcBorders>
              <w:top w:val="nil"/>
            </w:tcBorders>
          </w:tcPr>
          <w:p w:rsidR="00B75233" w:rsidRDefault="00B75233">
            <w:pPr>
              <w:rPr>
                <w:sz w:val="2"/>
                <w:szCs w:val="2"/>
              </w:rPr>
            </w:pPr>
          </w:p>
        </w:tc>
        <w:tc>
          <w:tcPr>
            <w:tcW w:w="905" w:type="dxa"/>
          </w:tcPr>
          <w:p w:rsidR="00B75233" w:rsidRDefault="00B75233">
            <w:pPr>
              <w:pStyle w:val="TableParagraph"/>
              <w:spacing w:before="5"/>
              <w:rPr>
                <w:rFonts w:ascii="Times New Roman"/>
                <w:sz w:val="14"/>
              </w:rPr>
            </w:pPr>
          </w:p>
          <w:p w:rsidR="00B75233" w:rsidRDefault="00153A98">
            <w:pPr>
              <w:pStyle w:val="TableParagraph"/>
              <w:spacing w:before="1" w:line="202" w:lineRule="exact"/>
              <w:ind w:left="136"/>
              <w:rPr>
                <w:sz w:val="16"/>
              </w:rPr>
            </w:pPr>
            <w:r>
              <w:rPr>
                <w:spacing w:val="-2"/>
                <w:sz w:val="16"/>
              </w:rPr>
              <w:t>时效指标</w:t>
            </w:r>
          </w:p>
          <w:p w:rsidR="00B75233" w:rsidRDefault="00153A98">
            <w:pPr>
              <w:pStyle w:val="TableParagraph"/>
              <w:spacing w:line="202" w:lineRule="exact"/>
              <w:ind w:left="134"/>
              <w:rPr>
                <w:sz w:val="16"/>
              </w:rPr>
            </w:pPr>
            <w:r>
              <w:rPr>
                <w:spacing w:val="-1"/>
                <w:sz w:val="16"/>
              </w:rPr>
              <w:t>（10</w:t>
            </w:r>
            <w:r>
              <w:rPr>
                <w:spacing w:val="-4"/>
                <w:sz w:val="16"/>
              </w:rPr>
              <w:t>分</w:t>
            </w:r>
            <w:r>
              <w:rPr>
                <w:spacing w:val="-1"/>
                <w:sz w:val="16"/>
              </w:rPr>
              <w:t>）</w:t>
            </w:r>
          </w:p>
        </w:tc>
        <w:tc>
          <w:tcPr>
            <w:tcW w:w="2930" w:type="dxa"/>
            <w:gridSpan w:val="2"/>
          </w:tcPr>
          <w:p w:rsidR="00B75233" w:rsidRDefault="00B75233">
            <w:pPr>
              <w:pStyle w:val="TableParagraph"/>
              <w:spacing w:before="10"/>
              <w:rPr>
                <w:rFonts w:ascii="Times New Roman"/>
                <w:sz w:val="14"/>
              </w:rPr>
            </w:pPr>
          </w:p>
          <w:p w:rsidR="00B75233" w:rsidRDefault="00153A98">
            <w:pPr>
              <w:pStyle w:val="TableParagraph"/>
              <w:spacing w:line="232" w:lineRule="auto"/>
              <w:ind w:left="744" w:right="36" w:hanging="644"/>
              <w:rPr>
                <w:sz w:val="16"/>
              </w:rPr>
            </w:pPr>
            <w:r>
              <w:rPr>
                <w:sz w:val="16"/>
              </w:rPr>
              <w:t>保证当日保质保量完成工作时间内的所</w:t>
            </w:r>
            <w:r>
              <w:rPr>
                <w:w w:val="105"/>
                <w:sz w:val="16"/>
              </w:rPr>
              <w:t>有业务申请（10分）</w:t>
            </w:r>
          </w:p>
        </w:tc>
        <w:tc>
          <w:tcPr>
            <w:tcW w:w="1476" w:type="dxa"/>
          </w:tcPr>
          <w:p w:rsidR="00B75233" w:rsidRDefault="00B75233">
            <w:pPr>
              <w:pStyle w:val="TableParagraph"/>
              <w:spacing w:before="2"/>
              <w:rPr>
                <w:rFonts w:ascii="Times New Roman"/>
                <w:sz w:val="23"/>
              </w:rPr>
            </w:pPr>
          </w:p>
          <w:p w:rsidR="00B75233" w:rsidRDefault="00153A98">
            <w:pPr>
              <w:pStyle w:val="TableParagraph"/>
              <w:spacing w:before="1"/>
              <w:ind w:left="53" w:right="19"/>
              <w:jc w:val="center"/>
              <w:rPr>
                <w:sz w:val="16"/>
              </w:rPr>
            </w:pPr>
            <w:r>
              <w:rPr>
                <w:w w:val="105"/>
                <w:sz w:val="16"/>
              </w:rPr>
              <w:t>≤8小时</w:t>
            </w:r>
          </w:p>
        </w:tc>
        <w:tc>
          <w:tcPr>
            <w:tcW w:w="1330" w:type="dxa"/>
          </w:tcPr>
          <w:p w:rsidR="00B75233" w:rsidRDefault="00B75233">
            <w:pPr>
              <w:pStyle w:val="TableParagraph"/>
              <w:spacing w:before="2"/>
              <w:rPr>
                <w:rFonts w:ascii="Times New Roman"/>
                <w:sz w:val="23"/>
              </w:rPr>
            </w:pPr>
          </w:p>
          <w:p w:rsidR="00B75233" w:rsidRDefault="00153A98">
            <w:pPr>
              <w:pStyle w:val="TableParagraph"/>
              <w:spacing w:before="1"/>
              <w:ind w:left="64" w:right="31"/>
              <w:jc w:val="center"/>
              <w:rPr>
                <w:sz w:val="16"/>
              </w:rPr>
            </w:pPr>
            <w:r>
              <w:rPr>
                <w:w w:val="105"/>
                <w:sz w:val="16"/>
              </w:rPr>
              <w:t>≤8小时</w:t>
            </w:r>
          </w:p>
        </w:tc>
        <w:tc>
          <w:tcPr>
            <w:tcW w:w="1320" w:type="dxa"/>
          </w:tcPr>
          <w:p w:rsidR="00B75233" w:rsidRDefault="00B75233">
            <w:pPr>
              <w:pStyle w:val="TableParagraph"/>
              <w:spacing w:before="2"/>
              <w:rPr>
                <w:rFonts w:ascii="Times New Roman"/>
                <w:sz w:val="23"/>
              </w:rPr>
            </w:pPr>
          </w:p>
          <w:p w:rsidR="00B75233" w:rsidRDefault="00153A98">
            <w:pPr>
              <w:pStyle w:val="TableParagraph"/>
              <w:spacing w:before="1"/>
              <w:ind w:left="48" w:right="17"/>
              <w:jc w:val="center"/>
              <w:rPr>
                <w:sz w:val="16"/>
              </w:rPr>
            </w:pPr>
            <w:r>
              <w:rPr>
                <w:w w:val="105"/>
                <w:sz w:val="16"/>
              </w:rPr>
              <w:t>10</w:t>
            </w:r>
          </w:p>
        </w:tc>
      </w:tr>
      <w:tr w:rsidR="00B75233">
        <w:trPr>
          <w:trHeight w:val="717"/>
        </w:trPr>
        <w:tc>
          <w:tcPr>
            <w:tcW w:w="703" w:type="dxa"/>
            <w:vMerge/>
            <w:tcBorders>
              <w:top w:val="nil"/>
            </w:tcBorders>
          </w:tcPr>
          <w:p w:rsidR="00B75233" w:rsidRDefault="00B75233">
            <w:pPr>
              <w:rPr>
                <w:sz w:val="2"/>
                <w:szCs w:val="2"/>
              </w:rPr>
            </w:pPr>
          </w:p>
        </w:tc>
        <w:tc>
          <w:tcPr>
            <w:tcW w:w="727" w:type="dxa"/>
            <w:vMerge/>
            <w:tcBorders>
              <w:top w:val="nil"/>
            </w:tcBorders>
          </w:tcPr>
          <w:p w:rsidR="00B75233" w:rsidRDefault="00B75233">
            <w:pPr>
              <w:rPr>
                <w:sz w:val="2"/>
                <w:szCs w:val="2"/>
              </w:rPr>
            </w:pPr>
          </w:p>
        </w:tc>
        <w:tc>
          <w:tcPr>
            <w:tcW w:w="905" w:type="dxa"/>
          </w:tcPr>
          <w:p w:rsidR="00B75233" w:rsidRDefault="00B75233">
            <w:pPr>
              <w:pStyle w:val="TableParagraph"/>
              <w:spacing w:before="6"/>
              <w:rPr>
                <w:rFonts w:ascii="Times New Roman"/>
                <w:sz w:val="14"/>
              </w:rPr>
            </w:pPr>
          </w:p>
          <w:p w:rsidR="00B75233" w:rsidRDefault="00153A98">
            <w:pPr>
              <w:pStyle w:val="TableParagraph"/>
              <w:spacing w:line="202" w:lineRule="exact"/>
              <w:ind w:left="136"/>
              <w:rPr>
                <w:sz w:val="16"/>
              </w:rPr>
            </w:pPr>
            <w:r>
              <w:rPr>
                <w:spacing w:val="-2"/>
                <w:sz w:val="16"/>
              </w:rPr>
              <w:t>成本指标</w:t>
            </w:r>
          </w:p>
          <w:p w:rsidR="00B75233" w:rsidRDefault="00153A98">
            <w:pPr>
              <w:pStyle w:val="TableParagraph"/>
              <w:spacing w:line="202" w:lineRule="exact"/>
              <w:ind w:left="134"/>
              <w:rPr>
                <w:sz w:val="16"/>
              </w:rPr>
            </w:pPr>
            <w:r>
              <w:rPr>
                <w:spacing w:val="-1"/>
                <w:sz w:val="16"/>
              </w:rPr>
              <w:t>（10</w:t>
            </w:r>
            <w:r>
              <w:rPr>
                <w:spacing w:val="-4"/>
                <w:sz w:val="16"/>
              </w:rPr>
              <w:t>分</w:t>
            </w:r>
            <w:r>
              <w:rPr>
                <w:spacing w:val="-1"/>
                <w:sz w:val="16"/>
              </w:rPr>
              <w:t>）</w:t>
            </w:r>
          </w:p>
        </w:tc>
        <w:tc>
          <w:tcPr>
            <w:tcW w:w="2930" w:type="dxa"/>
            <w:gridSpan w:val="2"/>
          </w:tcPr>
          <w:p w:rsidR="00B75233" w:rsidRDefault="00153A98">
            <w:pPr>
              <w:pStyle w:val="TableParagraph"/>
              <w:spacing w:before="69" w:line="235" w:lineRule="auto"/>
              <w:ind w:left="100" w:right="41" w:hanging="26"/>
              <w:jc w:val="center"/>
              <w:rPr>
                <w:sz w:val="16"/>
              </w:rPr>
            </w:pPr>
            <w:r>
              <w:rPr>
                <w:spacing w:val="-5"/>
                <w:sz w:val="16"/>
              </w:rPr>
              <w:t>窗口工作人员服务费用、交易窗口“网上办”软件产品研发与维护等专业技术</w:t>
            </w:r>
            <w:r>
              <w:rPr>
                <w:spacing w:val="-3"/>
                <w:w w:val="105"/>
                <w:sz w:val="16"/>
              </w:rPr>
              <w:t>服务工作</w:t>
            </w:r>
            <w:r>
              <w:rPr>
                <w:w w:val="105"/>
                <w:sz w:val="16"/>
              </w:rPr>
              <w:t>（10</w:t>
            </w:r>
            <w:r>
              <w:rPr>
                <w:spacing w:val="-5"/>
                <w:w w:val="105"/>
                <w:sz w:val="16"/>
              </w:rPr>
              <w:t>分</w:t>
            </w:r>
            <w:r>
              <w:rPr>
                <w:w w:val="105"/>
                <w:sz w:val="16"/>
              </w:rPr>
              <w:t>）</w:t>
            </w:r>
          </w:p>
        </w:tc>
        <w:tc>
          <w:tcPr>
            <w:tcW w:w="1476" w:type="dxa"/>
          </w:tcPr>
          <w:p w:rsidR="00B75233" w:rsidRDefault="00B75233">
            <w:pPr>
              <w:pStyle w:val="TableParagraph"/>
              <w:spacing w:before="3"/>
              <w:rPr>
                <w:rFonts w:ascii="Times New Roman"/>
                <w:sz w:val="23"/>
              </w:rPr>
            </w:pPr>
          </w:p>
          <w:p w:rsidR="00B75233" w:rsidRDefault="00153A98">
            <w:pPr>
              <w:pStyle w:val="TableParagraph"/>
              <w:ind w:left="53" w:right="14"/>
              <w:jc w:val="center"/>
              <w:rPr>
                <w:sz w:val="16"/>
              </w:rPr>
            </w:pPr>
            <w:r>
              <w:rPr>
                <w:w w:val="105"/>
                <w:sz w:val="16"/>
              </w:rPr>
              <w:t>合同包干价</w:t>
            </w:r>
          </w:p>
        </w:tc>
        <w:tc>
          <w:tcPr>
            <w:tcW w:w="1330" w:type="dxa"/>
          </w:tcPr>
          <w:p w:rsidR="00B75233" w:rsidRDefault="00B75233">
            <w:pPr>
              <w:pStyle w:val="TableParagraph"/>
              <w:spacing w:before="3"/>
              <w:rPr>
                <w:rFonts w:ascii="Times New Roman"/>
                <w:sz w:val="23"/>
              </w:rPr>
            </w:pPr>
          </w:p>
          <w:p w:rsidR="00B75233" w:rsidRDefault="00153A98">
            <w:pPr>
              <w:pStyle w:val="TableParagraph"/>
              <w:ind w:left="64" w:right="24"/>
              <w:jc w:val="center"/>
              <w:rPr>
                <w:sz w:val="16"/>
              </w:rPr>
            </w:pPr>
            <w:r>
              <w:rPr>
                <w:w w:val="105"/>
                <w:sz w:val="16"/>
              </w:rPr>
              <w:t>合同包干价</w:t>
            </w:r>
          </w:p>
        </w:tc>
        <w:tc>
          <w:tcPr>
            <w:tcW w:w="1320" w:type="dxa"/>
          </w:tcPr>
          <w:p w:rsidR="00B75233" w:rsidRDefault="00B75233">
            <w:pPr>
              <w:pStyle w:val="TableParagraph"/>
              <w:spacing w:before="3"/>
              <w:rPr>
                <w:rFonts w:ascii="Times New Roman"/>
                <w:sz w:val="23"/>
              </w:rPr>
            </w:pPr>
          </w:p>
          <w:p w:rsidR="00B75233" w:rsidRDefault="00153A98">
            <w:pPr>
              <w:pStyle w:val="TableParagraph"/>
              <w:ind w:left="29"/>
              <w:jc w:val="center"/>
              <w:rPr>
                <w:sz w:val="16"/>
              </w:rPr>
            </w:pPr>
            <w:r>
              <w:rPr>
                <w:w w:val="103"/>
                <w:sz w:val="16"/>
              </w:rPr>
              <w:t>9</w:t>
            </w:r>
          </w:p>
        </w:tc>
      </w:tr>
      <w:tr w:rsidR="00B75233">
        <w:trPr>
          <w:trHeight w:val="717"/>
        </w:trPr>
        <w:tc>
          <w:tcPr>
            <w:tcW w:w="703" w:type="dxa"/>
            <w:vMerge/>
            <w:tcBorders>
              <w:top w:val="nil"/>
            </w:tcBorders>
          </w:tcPr>
          <w:p w:rsidR="00B75233" w:rsidRDefault="00B75233">
            <w:pPr>
              <w:rPr>
                <w:sz w:val="2"/>
                <w:szCs w:val="2"/>
              </w:rPr>
            </w:pPr>
          </w:p>
        </w:tc>
        <w:tc>
          <w:tcPr>
            <w:tcW w:w="727" w:type="dxa"/>
            <w:vMerge w:val="restart"/>
          </w:tcPr>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spacing w:before="2"/>
              <w:rPr>
                <w:rFonts w:ascii="Times New Roman"/>
                <w:sz w:val="20"/>
              </w:rPr>
            </w:pPr>
          </w:p>
          <w:p w:rsidR="00B75233" w:rsidRDefault="00153A98">
            <w:pPr>
              <w:pStyle w:val="TableParagraph"/>
              <w:spacing w:line="235" w:lineRule="auto"/>
              <w:ind w:left="287" w:right="257"/>
              <w:jc w:val="both"/>
              <w:rPr>
                <w:sz w:val="16"/>
              </w:rPr>
            </w:pPr>
            <w:r>
              <w:rPr>
                <w:sz w:val="16"/>
              </w:rPr>
              <w:t>效益指标</w:t>
            </w:r>
          </w:p>
          <w:p w:rsidR="00B75233" w:rsidRDefault="00153A98">
            <w:pPr>
              <w:pStyle w:val="TableParagraph"/>
              <w:spacing w:line="199" w:lineRule="exact"/>
              <w:ind w:left="45"/>
              <w:rPr>
                <w:sz w:val="16"/>
              </w:rPr>
            </w:pPr>
            <w:r>
              <w:rPr>
                <w:sz w:val="16"/>
              </w:rPr>
              <w:t>（30分）</w:t>
            </w:r>
          </w:p>
        </w:tc>
        <w:tc>
          <w:tcPr>
            <w:tcW w:w="905" w:type="dxa"/>
            <w:vMerge w:val="restart"/>
          </w:tcPr>
          <w:p w:rsidR="00B75233" w:rsidRDefault="00B75233">
            <w:pPr>
              <w:pStyle w:val="TableParagraph"/>
              <w:rPr>
                <w:rFonts w:ascii="Times New Roman"/>
                <w:sz w:val="16"/>
              </w:rPr>
            </w:pPr>
          </w:p>
          <w:p w:rsidR="00B75233" w:rsidRDefault="00B75233">
            <w:pPr>
              <w:pStyle w:val="TableParagraph"/>
              <w:spacing w:before="8"/>
              <w:rPr>
                <w:rFonts w:ascii="Times New Roman"/>
                <w:sz w:val="21"/>
              </w:rPr>
            </w:pPr>
          </w:p>
          <w:p w:rsidR="00B75233" w:rsidRDefault="00153A98">
            <w:pPr>
              <w:pStyle w:val="TableParagraph"/>
              <w:spacing w:line="235" w:lineRule="auto"/>
              <w:ind w:left="298" w:right="96" w:hanging="162"/>
              <w:rPr>
                <w:sz w:val="16"/>
              </w:rPr>
            </w:pPr>
            <w:r>
              <w:rPr>
                <w:sz w:val="16"/>
              </w:rPr>
              <w:t>社会效益</w:t>
            </w:r>
            <w:r>
              <w:rPr>
                <w:w w:val="105"/>
                <w:sz w:val="16"/>
              </w:rPr>
              <w:t>指标</w:t>
            </w:r>
          </w:p>
          <w:p w:rsidR="00B75233" w:rsidRDefault="00153A98">
            <w:pPr>
              <w:pStyle w:val="TableParagraph"/>
              <w:spacing w:line="201" w:lineRule="exact"/>
              <w:ind w:left="134"/>
              <w:rPr>
                <w:sz w:val="16"/>
              </w:rPr>
            </w:pPr>
            <w:r>
              <w:rPr>
                <w:w w:val="105"/>
                <w:sz w:val="16"/>
              </w:rPr>
              <w:t>（20分）</w:t>
            </w:r>
          </w:p>
        </w:tc>
        <w:tc>
          <w:tcPr>
            <w:tcW w:w="2930" w:type="dxa"/>
            <w:gridSpan w:val="2"/>
          </w:tcPr>
          <w:p w:rsidR="00B75233" w:rsidRDefault="00B75233">
            <w:pPr>
              <w:pStyle w:val="TableParagraph"/>
              <w:rPr>
                <w:rFonts w:ascii="Times New Roman"/>
                <w:sz w:val="23"/>
              </w:rPr>
            </w:pPr>
          </w:p>
          <w:p w:rsidR="00B75233" w:rsidRDefault="00153A98">
            <w:pPr>
              <w:pStyle w:val="TableParagraph"/>
              <w:spacing w:before="1"/>
              <w:ind w:left="422"/>
              <w:rPr>
                <w:sz w:val="16"/>
              </w:rPr>
            </w:pPr>
            <w:r>
              <w:rPr>
                <w:w w:val="105"/>
                <w:sz w:val="16"/>
              </w:rPr>
              <w:t>政务公开社会影响力（10分）</w:t>
            </w:r>
          </w:p>
        </w:tc>
        <w:tc>
          <w:tcPr>
            <w:tcW w:w="1476" w:type="dxa"/>
          </w:tcPr>
          <w:p w:rsidR="00B75233" w:rsidRDefault="00B75233">
            <w:pPr>
              <w:pStyle w:val="TableParagraph"/>
              <w:rPr>
                <w:rFonts w:ascii="Times New Roman"/>
                <w:sz w:val="23"/>
              </w:rPr>
            </w:pPr>
          </w:p>
          <w:p w:rsidR="00B75233" w:rsidRDefault="00153A98">
            <w:pPr>
              <w:pStyle w:val="TableParagraph"/>
              <w:spacing w:before="1"/>
              <w:ind w:left="53" w:right="15"/>
              <w:jc w:val="center"/>
              <w:rPr>
                <w:sz w:val="16"/>
              </w:rPr>
            </w:pPr>
            <w:r>
              <w:rPr>
                <w:w w:val="105"/>
                <w:sz w:val="16"/>
              </w:rPr>
              <w:t>有所提升</w:t>
            </w:r>
          </w:p>
        </w:tc>
        <w:tc>
          <w:tcPr>
            <w:tcW w:w="1330" w:type="dxa"/>
          </w:tcPr>
          <w:p w:rsidR="00B75233" w:rsidRDefault="00B75233">
            <w:pPr>
              <w:pStyle w:val="TableParagraph"/>
              <w:rPr>
                <w:rFonts w:ascii="Times New Roman"/>
                <w:sz w:val="23"/>
              </w:rPr>
            </w:pPr>
          </w:p>
          <w:p w:rsidR="00B75233" w:rsidRDefault="00153A98">
            <w:pPr>
              <w:pStyle w:val="TableParagraph"/>
              <w:spacing w:before="1"/>
              <w:ind w:left="64" w:right="28"/>
              <w:jc w:val="center"/>
              <w:rPr>
                <w:sz w:val="16"/>
              </w:rPr>
            </w:pPr>
            <w:r>
              <w:rPr>
                <w:w w:val="105"/>
                <w:sz w:val="16"/>
              </w:rPr>
              <w:t>有所提升</w:t>
            </w:r>
          </w:p>
        </w:tc>
        <w:tc>
          <w:tcPr>
            <w:tcW w:w="1320" w:type="dxa"/>
          </w:tcPr>
          <w:p w:rsidR="00B75233" w:rsidRDefault="00B75233">
            <w:pPr>
              <w:pStyle w:val="TableParagraph"/>
              <w:rPr>
                <w:rFonts w:ascii="Times New Roman"/>
                <w:sz w:val="23"/>
              </w:rPr>
            </w:pPr>
          </w:p>
          <w:p w:rsidR="00B75233" w:rsidRDefault="00153A98">
            <w:pPr>
              <w:pStyle w:val="TableParagraph"/>
              <w:spacing w:before="1"/>
              <w:ind w:left="29"/>
              <w:jc w:val="center"/>
              <w:rPr>
                <w:sz w:val="16"/>
              </w:rPr>
            </w:pPr>
            <w:r>
              <w:rPr>
                <w:w w:val="103"/>
                <w:sz w:val="16"/>
              </w:rPr>
              <w:t>9</w:t>
            </w:r>
          </w:p>
        </w:tc>
      </w:tr>
      <w:tr w:rsidR="00B75233">
        <w:trPr>
          <w:trHeight w:val="716"/>
        </w:trPr>
        <w:tc>
          <w:tcPr>
            <w:tcW w:w="703" w:type="dxa"/>
            <w:vMerge/>
            <w:tcBorders>
              <w:top w:val="nil"/>
            </w:tcBorders>
          </w:tcPr>
          <w:p w:rsidR="00B75233" w:rsidRDefault="00B75233">
            <w:pPr>
              <w:rPr>
                <w:sz w:val="2"/>
                <w:szCs w:val="2"/>
              </w:rPr>
            </w:pPr>
          </w:p>
        </w:tc>
        <w:tc>
          <w:tcPr>
            <w:tcW w:w="727" w:type="dxa"/>
            <w:vMerge/>
            <w:tcBorders>
              <w:top w:val="nil"/>
            </w:tcBorders>
          </w:tcPr>
          <w:p w:rsidR="00B75233" w:rsidRDefault="00B75233">
            <w:pPr>
              <w:rPr>
                <w:sz w:val="2"/>
                <w:szCs w:val="2"/>
              </w:rPr>
            </w:pPr>
          </w:p>
        </w:tc>
        <w:tc>
          <w:tcPr>
            <w:tcW w:w="905" w:type="dxa"/>
            <w:vMerge/>
            <w:tcBorders>
              <w:top w:val="nil"/>
            </w:tcBorders>
          </w:tcPr>
          <w:p w:rsidR="00B75233" w:rsidRDefault="00B75233">
            <w:pPr>
              <w:rPr>
                <w:sz w:val="2"/>
                <w:szCs w:val="2"/>
              </w:rPr>
            </w:pPr>
          </w:p>
        </w:tc>
        <w:tc>
          <w:tcPr>
            <w:tcW w:w="2930" w:type="dxa"/>
            <w:gridSpan w:val="2"/>
          </w:tcPr>
          <w:p w:rsidR="00B75233" w:rsidRDefault="00B75233">
            <w:pPr>
              <w:pStyle w:val="TableParagraph"/>
              <w:spacing w:before="2"/>
              <w:rPr>
                <w:rFonts w:ascii="Times New Roman"/>
                <w:sz w:val="23"/>
              </w:rPr>
            </w:pPr>
          </w:p>
          <w:p w:rsidR="00B75233" w:rsidRDefault="00153A98">
            <w:pPr>
              <w:pStyle w:val="TableParagraph"/>
              <w:spacing w:before="1"/>
              <w:ind w:left="664"/>
              <w:rPr>
                <w:sz w:val="16"/>
              </w:rPr>
            </w:pPr>
            <w:r>
              <w:rPr>
                <w:w w:val="105"/>
                <w:sz w:val="16"/>
              </w:rPr>
              <w:t>发布公开信息（10分）</w:t>
            </w:r>
          </w:p>
        </w:tc>
        <w:tc>
          <w:tcPr>
            <w:tcW w:w="1476" w:type="dxa"/>
          </w:tcPr>
          <w:p w:rsidR="00B75233" w:rsidRDefault="00B75233">
            <w:pPr>
              <w:pStyle w:val="TableParagraph"/>
              <w:spacing w:before="2"/>
              <w:rPr>
                <w:rFonts w:ascii="Times New Roman"/>
                <w:sz w:val="23"/>
              </w:rPr>
            </w:pPr>
          </w:p>
          <w:p w:rsidR="00B75233" w:rsidRDefault="00153A98">
            <w:pPr>
              <w:pStyle w:val="TableParagraph"/>
              <w:spacing w:before="1"/>
              <w:ind w:left="53" w:right="15"/>
              <w:jc w:val="center"/>
              <w:rPr>
                <w:sz w:val="16"/>
              </w:rPr>
            </w:pPr>
            <w:r>
              <w:rPr>
                <w:w w:val="105"/>
                <w:sz w:val="16"/>
              </w:rPr>
              <w:t>发布正常</w:t>
            </w:r>
          </w:p>
        </w:tc>
        <w:tc>
          <w:tcPr>
            <w:tcW w:w="1330" w:type="dxa"/>
          </w:tcPr>
          <w:p w:rsidR="00B75233" w:rsidRDefault="00B75233">
            <w:pPr>
              <w:pStyle w:val="TableParagraph"/>
              <w:spacing w:before="2"/>
              <w:rPr>
                <w:rFonts w:ascii="Times New Roman"/>
                <w:sz w:val="23"/>
              </w:rPr>
            </w:pPr>
          </w:p>
          <w:p w:rsidR="00B75233" w:rsidRDefault="00153A98">
            <w:pPr>
              <w:pStyle w:val="TableParagraph"/>
              <w:spacing w:before="1"/>
              <w:ind w:left="64" w:right="28"/>
              <w:jc w:val="center"/>
              <w:rPr>
                <w:sz w:val="16"/>
              </w:rPr>
            </w:pPr>
            <w:r>
              <w:rPr>
                <w:w w:val="105"/>
                <w:sz w:val="16"/>
              </w:rPr>
              <w:t>发布正常</w:t>
            </w:r>
          </w:p>
        </w:tc>
        <w:tc>
          <w:tcPr>
            <w:tcW w:w="1320" w:type="dxa"/>
          </w:tcPr>
          <w:p w:rsidR="00B75233" w:rsidRDefault="00B75233">
            <w:pPr>
              <w:pStyle w:val="TableParagraph"/>
              <w:spacing w:before="2"/>
              <w:rPr>
                <w:rFonts w:ascii="Times New Roman"/>
                <w:sz w:val="23"/>
              </w:rPr>
            </w:pPr>
          </w:p>
          <w:p w:rsidR="00B75233" w:rsidRDefault="00153A98">
            <w:pPr>
              <w:pStyle w:val="TableParagraph"/>
              <w:spacing w:before="1"/>
              <w:ind w:left="29"/>
              <w:jc w:val="center"/>
              <w:rPr>
                <w:sz w:val="16"/>
              </w:rPr>
            </w:pPr>
            <w:r>
              <w:rPr>
                <w:w w:val="103"/>
                <w:sz w:val="16"/>
              </w:rPr>
              <w:t>9</w:t>
            </w:r>
          </w:p>
        </w:tc>
      </w:tr>
      <w:tr w:rsidR="00B75233">
        <w:trPr>
          <w:trHeight w:val="717"/>
        </w:trPr>
        <w:tc>
          <w:tcPr>
            <w:tcW w:w="703" w:type="dxa"/>
            <w:vMerge/>
            <w:tcBorders>
              <w:top w:val="nil"/>
            </w:tcBorders>
          </w:tcPr>
          <w:p w:rsidR="00B75233" w:rsidRDefault="00B75233">
            <w:pPr>
              <w:rPr>
                <w:sz w:val="2"/>
                <w:szCs w:val="2"/>
              </w:rPr>
            </w:pPr>
          </w:p>
        </w:tc>
        <w:tc>
          <w:tcPr>
            <w:tcW w:w="727" w:type="dxa"/>
            <w:vMerge/>
            <w:tcBorders>
              <w:top w:val="nil"/>
            </w:tcBorders>
          </w:tcPr>
          <w:p w:rsidR="00B75233" w:rsidRDefault="00B75233">
            <w:pPr>
              <w:rPr>
                <w:sz w:val="2"/>
                <w:szCs w:val="2"/>
              </w:rPr>
            </w:pPr>
          </w:p>
        </w:tc>
        <w:tc>
          <w:tcPr>
            <w:tcW w:w="905" w:type="dxa"/>
          </w:tcPr>
          <w:p w:rsidR="00B75233" w:rsidRDefault="00153A98">
            <w:pPr>
              <w:pStyle w:val="TableParagraph"/>
              <w:spacing w:before="69" w:line="235" w:lineRule="auto"/>
              <w:ind w:left="298" w:right="15" w:hanging="243"/>
              <w:rPr>
                <w:sz w:val="16"/>
              </w:rPr>
            </w:pPr>
            <w:r>
              <w:rPr>
                <w:sz w:val="16"/>
              </w:rPr>
              <w:t>可持续影响</w:t>
            </w:r>
            <w:r>
              <w:rPr>
                <w:w w:val="105"/>
                <w:sz w:val="16"/>
              </w:rPr>
              <w:t>指标</w:t>
            </w:r>
          </w:p>
          <w:p w:rsidR="00B75233" w:rsidRDefault="00153A98">
            <w:pPr>
              <w:pStyle w:val="TableParagraph"/>
              <w:spacing w:line="201" w:lineRule="exact"/>
              <w:ind w:left="134"/>
              <w:rPr>
                <w:sz w:val="16"/>
              </w:rPr>
            </w:pPr>
            <w:r>
              <w:rPr>
                <w:w w:val="105"/>
                <w:sz w:val="16"/>
              </w:rPr>
              <w:t>（10分）</w:t>
            </w:r>
          </w:p>
        </w:tc>
        <w:tc>
          <w:tcPr>
            <w:tcW w:w="2930" w:type="dxa"/>
            <w:gridSpan w:val="2"/>
          </w:tcPr>
          <w:p w:rsidR="00B75233" w:rsidRDefault="00B75233">
            <w:pPr>
              <w:pStyle w:val="TableParagraph"/>
              <w:spacing w:before="10"/>
              <w:rPr>
                <w:rFonts w:ascii="Times New Roman"/>
                <w:sz w:val="14"/>
              </w:rPr>
            </w:pPr>
          </w:p>
          <w:p w:rsidR="00B75233" w:rsidRDefault="00153A98">
            <w:pPr>
              <w:pStyle w:val="TableParagraph"/>
              <w:spacing w:before="1" w:line="232" w:lineRule="auto"/>
              <w:ind w:left="1310" w:right="69" w:hanging="1210"/>
              <w:rPr>
                <w:sz w:val="16"/>
              </w:rPr>
            </w:pPr>
            <w:r>
              <w:rPr>
                <w:sz w:val="16"/>
              </w:rPr>
              <w:t xml:space="preserve">切实维护政府公共服务的良好形象（10 </w:t>
            </w:r>
            <w:r>
              <w:rPr>
                <w:w w:val="105"/>
                <w:sz w:val="16"/>
              </w:rPr>
              <w:t>分）</w:t>
            </w:r>
          </w:p>
        </w:tc>
        <w:tc>
          <w:tcPr>
            <w:tcW w:w="1476" w:type="dxa"/>
          </w:tcPr>
          <w:p w:rsidR="00B75233" w:rsidRDefault="00B75233">
            <w:pPr>
              <w:pStyle w:val="TableParagraph"/>
              <w:spacing w:before="3"/>
              <w:rPr>
                <w:rFonts w:ascii="Times New Roman"/>
                <w:sz w:val="23"/>
              </w:rPr>
            </w:pPr>
          </w:p>
          <w:p w:rsidR="00B75233" w:rsidRDefault="00153A98">
            <w:pPr>
              <w:pStyle w:val="TableParagraph"/>
              <w:ind w:left="53" w:right="21"/>
              <w:jc w:val="center"/>
              <w:rPr>
                <w:sz w:val="16"/>
              </w:rPr>
            </w:pPr>
            <w:r>
              <w:rPr>
                <w:w w:val="105"/>
                <w:sz w:val="16"/>
              </w:rPr>
              <w:t>≥5年</w:t>
            </w:r>
          </w:p>
        </w:tc>
        <w:tc>
          <w:tcPr>
            <w:tcW w:w="1330" w:type="dxa"/>
          </w:tcPr>
          <w:p w:rsidR="00B75233" w:rsidRDefault="00B75233">
            <w:pPr>
              <w:pStyle w:val="TableParagraph"/>
              <w:spacing w:before="3"/>
              <w:rPr>
                <w:rFonts w:ascii="Times New Roman"/>
                <w:sz w:val="23"/>
              </w:rPr>
            </w:pPr>
          </w:p>
          <w:p w:rsidR="00B75233" w:rsidRDefault="00153A98">
            <w:pPr>
              <w:pStyle w:val="TableParagraph"/>
              <w:ind w:left="64" w:right="33"/>
              <w:jc w:val="center"/>
              <w:rPr>
                <w:sz w:val="16"/>
              </w:rPr>
            </w:pPr>
            <w:r>
              <w:rPr>
                <w:w w:val="105"/>
                <w:sz w:val="16"/>
              </w:rPr>
              <w:t>≥5年</w:t>
            </w:r>
          </w:p>
        </w:tc>
        <w:tc>
          <w:tcPr>
            <w:tcW w:w="1320" w:type="dxa"/>
          </w:tcPr>
          <w:p w:rsidR="00B75233" w:rsidRDefault="00B75233">
            <w:pPr>
              <w:pStyle w:val="TableParagraph"/>
              <w:spacing w:before="3"/>
              <w:rPr>
                <w:rFonts w:ascii="Times New Roman"/>
                <w:sz w:val="23"/>
              </w:rPr>
            </w:pPr>
          </w:p>
          <w:p w:rsidR="00B75233" w:rsidRDefault="00153A98">
            <w:pPr>
              <w:pStyle w:val="TableParagraph"/>
              <w:ind w:left="48" w:right="17"/>
              <w:jc w:val="center"/>
              <w:rPr>
                <w:sz w:val="16"/>
              </w:rPr>
            </w:pPr>
            <w:r>
              <w:rPr>
                <w:w w:val="105"/>
                <w:sz w:val="16"/>
              </w:rPr>
              <w:t>10</w:t>
            </w:r>
          </w:p>
        </w:tc>
      </w:tr>
      <w:tr w:rsidR="00B75233">
        <w:trPr>
          <w:trHeight w:val="731"/>
        </w:trPr>
        <w:tc>
          <w:tcPr>
            <w:tcW w:w="703" w:type="dxa"/>
            <w:vMerge/>
            <w:tcBorders>
              <w:top w:val="nil"/>
            </w:tcBorders>
          </w:tcPr>
          <w:p w:rsidR="00B75233" w:rsidRDefault="00B75233">
            <w:pPr>
              <w:rPr>
                <w:sz w:val="2"/>
                <w:szCs w:val="2"/>
              </w:rPr>
            </w:pPr>
          </w:p>
        </w:tc>
        <w:tc>
          <w:tcPr>
            <w:tcW w:w="727" w:type="dxa"/>
          </w:tcPr>
          <w:p w:rsidR="00B75233" w:rsidRDefault="00153A98">
            <w:pPr>
              <w:pStyle w:val="TableParagraph"/>
              <w:spacing w:before="78" w:line="232" w:lineRule="auto"/>
              <w:ind w:left="287" w:right="7" w:hanging="240"/>
              <w:rPr>
                <w:sz w:val="16"/>
              </w:rPr>
            </w:pPr>
            <w:r>
              <w:rPr>
                <w:sz w:val="16"/>
              </w:rPr>
              <w:t>满意度指</w:t>
            </w:r>
            <w:r>
              <w:rPr>
                <w:w w:val="105"/>
                <w:sz w:val="16"/>
              </w:rPr>
              <w:t>标</w:t>
            </w:r>
          </w:p>
          <w:p w:rsidR="00B75233" w:rsidRDefault="00153A98">
            <w:pPr>
              <w:pStyle w:val="TableParagraph"/>
              <w:spacing w:line="203" w:lineRule="exact"/>
              <w:ind w:left="45"/>
              <w:rPr>
                <w:sz w:val="16"/>
              </w:rPr>
            </w:pPr>
            <w:r>
              <w:rPr>
                <w:sz w:val="16"/>
              </w:rPr>
              <w:t>（10分）</w:t>
            </w:r>
          </w:p>
        </w:tc>
        <w:tc>
          <w:tcPr>
            <w:tcW w:w="905" w:type="dxa"/>
          </w:tcPr>
          <w:p w:rsidR="00B75233" w:rsidRDefault="00153A98">
            <w:pPr>
              <w:pStyle w:val="TableParagraph"/>
              <w:spacing w:before="78" w:line="232" w:lineRule="auto"/>
              <w:ind w:left="55" w:right="15" w:firstLine="81"/>
              <w:rPr>
                <w:sz w:val="16"/>
              </w:rPr>
            </w:pPr>
            <w:r>
              <w:rPr>
                <w:w w:val="105"/>
                <w:sz w:val="16"/>
              </w:rPr>
              <w:t>服务对象</w:t>
            </w:r>
            <w:r>
              <w:rPr>
                <w:spacing w:val="-5"/>
                <w:sz w:val="16"/>
              </w:rPr>
              <w:t>满意度指标</w:t>
            </w:r>
          </w:p>
          <w:p w:rsidR="00B75233" w:rsidRDefault="00153A98">
            <w:pPr>
              <w:pStyle w:val="TableParagraph"/>
              <w:spacing w:line="203" w:lineRule="exact"/>
              <w:ind w:left="134"/>
              <w:rPr>
                <w:sz w:val="16"/>
              </w:rPr>
            </w:pPr>
            <w:r>
              <w:rPr>
                <w:spacing w:val="-1"/>
                <w:sz w:val="16"/>
              </w:rPr>
              <w:t>（10</w:t>
            </w:r>
            <w:r>
              <w:rPr>
                <w:spacing w:val="-4"/>
                <w:sz w:val="16"/>
              </w:rPr>
              <w:t>分</w:t>
            </w:r>
            <w:r>
              <w:rPr>
                <w:spacing w:val="-1"/>
                <w:sz w:val="16"/>
              </w:rPr>
              <w:t>）</w:t>
            </w:r>
          </w:p>
        </w:tc>
        <w:tc>
          <w:tcPr>
            <w:tcW w:w="2930" w:type="dxa"/>
            <w:gridSpan w:val="2"/>
          </w:tcPr>
          <w:p w:rsidR="00B75233" w:rsidRDefault="00B75233">
            <w:pPr>
              <w:pStyle w:val="TableParagraph"/>
              <w:spacing w:before="8"/>
              <w:rPr>
                <w:rFonts w:ascii="Times New Roman"/>
                <w:sz w:val="23"/>
              </w:rPr>
            </w:pPr>
          </w:p>
          <w:p w:rsidR="00B75233" w:rsidRDefault="00153A98">
            <w:pPr>
              <w:pStyle w:val="TableParagraph"/>
              <w:ind w:left="261"/>
              <w:rPr>
                <w:sz w:val="16"/>
              </w:rPr>
            </w:pPr>
            <w:r>
              <w:rPr>
                <w:w w:val="105"/>
                <w:sz w:val="16"/>
              </w:rPr>
              <w:t>业务系统管理科室满意度（10分）</w:t>
            </w:r>
          </w:p>
        </w:tc>
        <w:tc>
          <w:tcPr>
            <w:tcW w:w="1476" w:type="dxa"/>
          </w:tcPr>
          <w:p w:rsidR="00B75233" w:rsidRDefault="00B75233">
            <w:pPr>
              <w:pStyle w:val="TableParagraph"/>
              <w:spacing w:before="8"/>
              <w:rPr>
                <w:rFonts w:ascii="Times New Roman"/>
                <w:sz w:val="23"/>
              </w:rPr>
            </w:pPr>
          </w:p>
          <w:p w:rsidR="00B75233" w:rsidRDefault="00153A98">
            <w:pPr>
              <w:pStyle w:val="TableParagraph"/>
              <w:ind w:left="53" w:right="23"/>
              <w:jc w:val="center"/>
              <w:rPr>
                <w:sz w:val="16"/>
              </w:rPr>
            </w:pPr>
            <w:r>
              <w:rPr>
                <w:w w:val="105"/>
                <w:sz w:val="16"/>
              </w:rPr>
              <w:t>≥90%</w:t>
            </w:r>
          </w:p>
        </w:tc>
        <w:tc>
          <w:tcPr>
            <w:tcW w:w="1330" w:type="dxa"/>
          </w:tcPr>
          <w:p w:rsidR="00B75233" w:rsidRDefault="00B75233">
            <w:pPr>
              <w:pStyle w:val="TableParagraph"/>
              <w:spacing w:before="8"/>
              <w:rPr>
                <w:rFonts w:ascii="Times New Roman"/>
                <w:sz w:val="23"/>
              </w:rPr>
            </w:pPr>
          </w:p>
          <w:p w:rsidR="00B75233" w:rsidRDefault="00153A98">
            <w:pPr>
              <w:pStyle w:val="TableParagraph"/>
              <w:ind w:left="64" w:right="34"/>
              <w:jc w:val="center"/>
              <w:rPr>
                <w:sz w:val="16"/>
              </w:rPr>
            </w:pPr>
            <w:r>
              <w:rPr>
                <w:w w:val="105"/>
                <w:sz w:val="16"/>
              </w:rPr>
              <w:t>≥90%</w:t>
            </w:r>
          </w:p>
        </w:tc>
        <w:tc>
          <w:tcPr>
            <w:tcW w:w="1320" w:type="dxa"/>
          </w:tcPr>
          <w:p w:rsidR="00B75233" w:rsidRDefault="00B75233">
            <w:pPr>
              <w:pStyle w:val="TableParagraph"/>
              <w:spacing w:before="8"/>
              <w:rPr>
                <w:rFonts w:ascii="Times New Roman"/>
                <w:sz w:val="23"/>
              </w:rPr>
            </w:pPr>
          </w:p>
          <w:p w:rsidR="00B75233" w:rsidRDefault="00153A98">
            <w:pPr>
              <w:pStyle w:val="TableParagraph"/>
              <w:ind w:left="29"/>
              <w:jc w:val="center"/>
              <w:rPr>
                <w:sz w:val="16"/>
              </w:rPr>
            </w:pPr>
            <w:r>
              <w:rPr>
                <w:w w:val="103"/>
                <w:sz w:val="16"/>
              </w:rPr>
              <w:t>9</w:t>
            </w:r>
          </w:p>
        </w:tc>
      </w:tr>
      <w:tr w:rsidR="00B75233">
        <w:trPr>
          <w:trHeight w:val="666"/>
        </w:trPr>
        <w:tc>
          <w:tcPr>
            <w:tcW w:w="703" w:type="dxa"/>
          </w:tcPr>
          <w:p w:rsidR="00B75233" w:rsidRDefault="00B75233">
            <w:pPr>
              <w:pStyle w:val="TableParagraph"/>
              <w:rPr>
                <w:rFonts w:ascii="Times New Roman"/>
                <w:sz w:val="21"/>
              </w:rPr>
            </w:pPr>
          </w:p>
          <w:p w:rsidR="00B75233" w:rsidRDefault="00153A98">
            <w:pPr>
              <w:pStyle w:val="TableParagraph"/>
              <w:ind w:left="196"/>
              <w:rPr>
                <w:sz w:val="16"/>
              </w:rPr>
            </w:pPr>
            <w:r>
              <w:rPr>
                <w:w w:val="105"/>
                <w:sz w:val="16"/>
              </w:rPr>
              <w:t>总分</w:t>
            </w:r>
          </w:p>
        </w:tc>
        <w:tc>
          <w:tcPr>
            <w:tcW w:w="8688" w:type="dxa"/>
            <w:gridSpan w:val="7"/>
          </w:tcPr>
          <w:p w:rsidR="00B75233" w:rsidRDefault="00B75233">
            <w:pPr>
              <w:pStyle w:val="TableParagraph"/>
              <w:rPr>
                <w:rFonts w:ascii="Times New Roman"/>
                <w:sz w:val="21"/>
              </w:rPr>
            </w:pPr>
          </w:p>
          <w:p w:rsidR="00B75233" w:rsidRDefault="00153A98">
            <w:pPr>
              <w:pStyle w:val="TableParagraph"/>
              <w:ind w:left="4123" w:right="4089"/>
              <w:jc w:val="center"/>
              <w:rPr>
                <w:sz w:val="16"/>
              </w:rPr>
            </w:pPr>
            <w:r>
              <w:rPr>
                <w:w w:val="105"/>
                <w:sz w:val="16"/>
              </w:rPr>
              <w:t>92.29</w:t>
            </w:r>
          </w:p>
        </w:tc>
      </w:tr>
      <w:tr w:rsidR="00B75233">
        <w:trPr>
          <w:trHeight w:val="1021"/>
        </w:trPr>
        <w:tc>
          <w:tcPr>
            <w:tcW w:w="703" w:type="dxa"/>
          </w:tcPr>
          <w:p w:rsidR="00B75233" w:rsidRDefault="00153A98">
            <w:pPr>
              <w:pStyle w:val="TableParagraph"/>
              <w:spacing w:before="122" w:line="235" w:lineRule="auto"/>
              <w:ind w:left="35" w:right="-15"/>
              <w:jc w:val="center"/>
              <w:rPr>
                <w:sz w:val="16"/>
              </w:rPr>
            </w:pPr>
            <w:r>
              <w:rPr>
                <w:spacing w:val="-1"/>
                <w:sz w:val="16"/>
              </w:rPr>
              <w:t>偏差大或目标未完成原因分</w:t>
            </w:r>
            <w:r>
              <w:rPr>
                <w:spacing w:val="-1"/>
                <w:w w:val="105"/>
                <w:sz w:val="16"/>
              </w:rPr>
              <w:t>析</w:t>
            </w:r>
          </w:p>
        </w:tc>
        <w:tc>
          <w:tcPr>
            <w:tcW w:w="8688" w:type="dxa"/>
            <w:gridSpan w:val="7"/>
          </w:tcPr>
          <w:p w:rsidR="00B75233" w:rsidRDefault="00B75233">
            <w:pPr>
              <w:pStyle w:val="TableParagraph"/>
              <w:spacing w:before="2"/>
              <w:rPr>
                <w:rFonts w:ascii="Times New Roman"/>
                <w:sz w:val="19"/>
              </w:rPr>
            </w:pPr>
          </w:p>
          <w:p w:rsidR="00B75233" w:rsidRDefault="00153A98">
            <w:pPr>
              <w:pStyle w:val="TableParagraph"/>
              <w:spacing w:line="235" w:lineRule="auto"/>
              <w:ind w:left="31" w:right="-44" w:firstLine="162"/>
              <w:jc w:val="both"/>
              <w:rPr>
                <w:sz w:val="16"/>
              </w:rPr>
            </w:pPr>
            <w:r>
              <w:rPr>
                <w:spacing w:val="-4"/>
                <w:sz w:val="16"/>
              </w:rPr>
              <w:t>按照房产交易工作专业技能服务外包预算安排，</w:t>
            </w:r>
            <w:r>
              <w:rPr>
                <w:spacing w:val="-1"/>
                <w:sz w:val="16"/>
              </w:rPr>
              <w:t>2020</w:t>
            </w:r>
            <w:r>
              <w:rPr>
                <w:spacing w:val="-4"/>
                <w:sz w:val="16"/>
              </w:rPr>
              <w:t>年该项目合同预算为</w:t>
            </w:r>
            <w:r>
              <w:rPr>
                <w:spacing w:val="-1"/>
                <w:sz w:val="16"/>
              </w:rPr>
              <w:t>210</w:t>
            </w:r>
            <w:r>
              <w:rPr>
                <w:spacing w:val="-4"/>
                <w:sz w:val="16"/>
              </w:rPr>
              <w:t xml:space="preserve">万元，项目合同实际结款时间是按照季度结  </w:t>
            </w:r>
            <w:r>
              <w:rPr>
                <w:spacing w:val="-6"/>
                <w:sz w:val="16"/>
              </w:rPr>
              <w:t>款执行，因疫情原因</w:t>
            </w:r>
            <w:r>
              <w:rPr>
                <w:spacing w:val="-2"/>
                <w:sz w:val="16"/>
              </w:rPr>
              <w:t>2020</w:t>
            </w:r>
            <w:r>
              <w:rPr>
                <w:spacing w:val="-4"/>
                <w:sz w:val="16"/>
              </w:rPr>
              <w:t>年</w:t>
            </w:r>
            <w:r>
              <w:rPr>
                <w:spacing w:val="-2"/>
                <w:sz w:val="16"/>
              </w:rPr>
              <w:t>4</w:t>
            </w:r>
            <w:r>
              <w:rPr>
                <w:spacing w:val="-5"/>
                <w:sz w:val="16"/>
              </w:rPr>
              <w:t>月未与乙方签订服务外包合同，故</w:t>
            </w:r>
            <w:r>
              <w:rPr>
                <w:spacing w:val="-2"/>
                <w:sz w:val="16"/>
              </w:rPr>
              <w:t>2020</w:t>
            </w:r>
            <w:r>
              <w:rPr>
                <w:spacing w:val="-1"/>
                <w:sz w:val="16"/>
              </w:rPr>
              <w:t>年</w:t>
            </w:r>
            <w:proofErr w:type="gramStart"/>
            <w:r>
              <w:rPr>
                <w:spacing w:val="-1"/>
                <w:sz w:val="16"/>
              </w:rPr>
              <w:t>全年该</w:t>
            </w:r>
            <w:proofErr w:type="gramEnd"/>
            <w:r>
              <w:rPr>
                <w:spacing w:val="-1"/>
                <w:sz w:val="16"/>
              </w:rPr>
              <w:t xml:space="preserve">项目预算实际完成时间以最后一个季度工作完  </w:t>
            </w:r>
            <w:proofErr w:type="gramStart"/>
            <w:r>
              <w:rPr>
                <w:spacing w:val="-3"/>
                <w:w w:val="105"/>
                <w:sz w:val="16"/>
              </w:rPr>
              <w:t>成时间</w:t>
            </w:r>
            <w:proofErr w:type="gramEnd"/>
            <w:r>
              <w:rPr>
                <w:spacing w:val="-3"/>
                <w:w w:val="105"/>
                <w:sz w:val="16"/>
              </w:rPr>
              <w:t>为准</w:t>
            </w:r>
            <w:r>
              <w:rPr>
                <w:w w:val="105"/>
                <w:sz w:val="16"/>
              </w:rPr>
              <w:t>（2021年5</w:t>
            </w:r>
            <w:r>
              <w:rPr>
                <w:spacing w:val="-4"/>
                <w:w w:val="105"/>
                <w:sz w:val="16"/>
              </w:rPr>
              <w:t>月</w:t>
            </w:r>
            <w:r>
              <w:rPr>
                <w:spacing w:val="-5"/>
                <w:w w:val="105"/>
                <w:sz w:val="16"/>
              </w:rPr>
              <w:t>）</w:t>
            </w:r>
            <w:r>
              <w:rPr>
                <w:w w:val="105"/>
                <w:sz w:val="16"/>
              </w:rPr>
              <w:t>。</w:t>
            </w:r>
          </w:p>
        </w:tc>
      </w:tr>
      <w:tr w:rsidR="00B75233">
        <w:trPr>
          <w:trHeight w:val="1021"/>
        </w:trPr>
        <w:tc>
          <w:tcPr>
            <w:tcW w:w="703" w:type="dxa"/>
          </w:tcPr>
          <w:p w:rsidR="00B75233" w:rsidRDefault="00B75233">
            <w:pPr>
              <w:pStyle w:val="TableParagraph"/>
              <w:spacing w:before="2"/>
              <w:rPr>
                <w:rFonts w:ascii="Times New Roman"/>
                <w:sz w:val="19"/>
              </w:rPr>
            </w:pPr>
          </w:p>
          <w:p w:rsidR="00B75233" w:rsidRDefault="00153A98">
            <w:pPr>
              <w:pStyle w:val="TableParagraph"/>
              <w:spacing w:line="235" w:lineRule="auto"/>
              <w:ind w:left="35" w:right="-15"/>
              <w:jc w:val="both"/>
              <w:rPr>
                <w:sz w:val="16"/>
              </w:rPr>
            </w:pPr>
            <w:r>
              <w:rPr>
                <w:sz w:val="16"/>
              </w:rPr>
              <w:t>改进措施及结果应</w:t>
            </w:r>
            <w:r>
              <w:rPr>
                <w:w w:val="105"/>
                <w:sz w:val="16"/>
              </w:rPr>
              <w:t>用方案</w:t>
            </w:r>
          </w:p>
        </w:tc>
        <w:tc>
          <w:tcPr>
            <w:tcW w:w="8688" w:type="dxa"/>
            <w:gridSpan w:val="7"/>
          </w:tcPr>
          <w:p w:rsidR="00B75233" w:rsidRDefault="00B75233">
            <w:pPr>
              <w:pStyle w:val="TableParagraph"/>
              <w:spacing w:before="2"/>
              <w:rPr>
                <w:rFonts w:ascii="Times New Roman"/>
                <w:sz w:val="19"/>
              </w:rPr>
            </w:pPr>
          </w:p>
          <w:p w:rsidR="00B75233" w:rsidRDefault="00153A98">
            <w:pPr>
              <w:pStyle w:val="TableParagraph"/>
              <w:spacing w:line="235" w:lineRule="auto"/>
              <w:ind w:left="31" w:right="-15" w:firstLine="162"/>
              <w:rPr>
                <w:sz w:val="16"/>
              </w:rPr>
            </w:pPr>
            <w:r>
              <w:rPr>
                <w:spacing w:val="-8"/>
                <w:sz w:val="16"/>
              </w:rPr>
              <w:t>针对存在的问题,后期将切实加快预算执行进度，提升资金使用效率；密切关注目标任务开展情况，确保实际工作切合</w:t>
            </w:r>
            <w:proofErr w:type="gramStart"/>
            <w:r>
              <w:rPr>
                <w:spacing w:val="-8"/>
                <w:sz w:val="16"/>
              </w:rPr>
              <w:t>绩</w:t>
            </w:r>
            <w:proofErr w:type="gramEnd"/>
            <w:r>
              <w:rPr>
                <w:spacing w:val="-8"/>
                <w:sz w:val="16"/>
              </w:rPr>
              <w:t xml:space="preserve">  </w:t>
            </w:r>
            <w:proofErr w:type="gramStart"/>
            <w:r>
              <w:rPr>
                <w:spacing w:val="-10"/>
                <w:sz w:val="16"/>
              </w:rPr>
              <w:t>效</w:t>
            </w:r>
            <w:proofErr w:type="gramEnd"/>
            <w:r>
              <w:rPr>
                <w:spacing w:val="-10"/>
                <w:sz w:val="16"/>
              </w:rPr>
              <w:t xml:space="preserve">目标。紧紧围绕《项目绩效目标申报表》规定的各项目标任务，密切关注目标任务开展情况，适时调整合同工作方向和  </w:t>
            </w:r>
            <w:r>
              <w:rPr>
                <w:spacing w:val="-6"/>
                <w:w w:val="105"/>
                <w:sz w:val="16"/>
              </w:rPr>
              <w:t>内容，确保绩效目标得到全面贯彻执行。</w:t>
            </w:r>
          </w:p>
        </w:tc>
      </w:tr>
      <w:tr w:rsidR="00B75233">
        <w:trPr>
          <w:trHeight w:val="1021"/>
        </w:trPr>
        <w:tc>
          <w:tcPr>
            <w:tcW w:w="703" w:type="dxa"/>
          </w:tcPr>
          <w:p w:rsidR="00B75233" w:rsidRDefault="00B75233">
            <w:pPr>
              <w:pStyle w:val="TableParagraph"/>
              <w:spacing w:before="2"/>
              <w:rPr>
                <w:rFonts w:ascii="Times New Roman"/>
                <w:sz w:val="19"/>
              </w:rPr>
            </w:pPr>
          </w:p>
          <w:p w:rsidR="00B75233" w:rsidRDefault="00153A98">
            <w:pPr>
              <w:pStyle w:val="TableParagraph"/>
              <w:spacing w:line="235" w:lineRule="auto"/>
              <w:ind w:left="35" w:right="-15"/>
              <w:jc w:val="both"/>
              <w:rPr>
                <w:sz w:val="16"/>
              </w:rPr>
            </w:pPr>
            <w:r>
              <w:rPr>
                <w:sz w:val="16"/>
              </w:rPr>
              <w:t>单位主要负责人签</w:t>
            </w:r>
            <w:r>
              <w:rPr>
                <w:w w:val="105"/>
                <w:sz w:val="16"/>
              </w:rPr>
              <w:t>批意见</w:t>
            </w:r>
          </w:p>
        </w:tc>
        <w:tc>
          <w:tcPr>
            <w:tcW w:w="8688" w:type="dxa"/>
            <w:gridSpan w:val="7"/>
          </w:tcPr>
          <w:p w:rsidR="00B75233" w:rsidRDefault="00B75233">
            <w:pPr>
              <w:pStyle w:val="TableParagraph"/>
              <w:rPr>
                <w:rFonts w:ascii="Times New Roman"/>
                <w:sz w:val="16"/>
              </w:rPr>
            </w:pPr>
          </w:p>
          <w:p w:rsidR="00B75233" w:rsidRDefault="00B75233">
            <w:pPr>
              <w:pStyle w:val="TableParagraph"/>
              <w:spacing w:before="5"/>
              <w:rPr>
                <w:rFonts w:ascii="Times New Roman"/>
                <w:sz w:val="20"/>
              </w:rPr>
            </w:pPr>
          </w:p>
          <w:p w:rsidR="00B75233" w:rsidRDefault="00153A98">
            <w:pPr>
              <w:pStyle w:val="TableParagraph"/>
              <w:ind w:right="1743"/>
              <w:jc w:val="right"/>
              <w:rPr>
                <w:sz w:val="16"/>
              </w:rPr>
            </w:pPr>
            <w:r>
              <w:rPr>
                <w:sz w:val="16"/>
              </w:rPr>
              <w:t>签名：年月日</w:t>
            </w:r>
          </w:p>
        </w:tc>
      </w:tr>
    </w:tbl>
    <w:p w:rsidR="00B75233" w:rsidRDefault="00B75233">
      <w:pPr>
        <w:jc w:val="right"/>
        <w:rPr>
          <w:sz w:val="16"/>
        </w:rPr>
        <w:sectPr w:rsidR="00B75233">
          <w:headerReference w:type="default" r:id="rId13"/>
          <w:footerReference w:type="default" r:id="rId14"/>
          <w:pgSz w:w="11910" w:h="16840"/>
          <w:pgMar w:top="1300" w:right="0" w:bottom="2120" w:left="140" w:header="714" w:footer="1927" w:gutter="0"/>
          <w:cols w:space="720"/>
        </w:sectPr>
      </w:pPr>
    </w:p>
    <w:p w:rsidR="00B75233" w:rsidRDefault="00153A98">
      <w:pPr>
        <w:pStyle w:val="a3"/>
        <w:spacing w:before="2"/>
        <w:rPr>
          <w:rFonts w:ascii="Times New Roman"/>
          <w:sz w:val="14"/>
        </w:rPr>
      </w:pPr>
      <w:r>
        <w:rPr>
          <w:noProof/>
          <w:lang w:val="en-US" w:bidi="ar-SA"/>
        </w:rPr>
        <w:lastRenderedPageBreak/>
        <mc:AlternateContent>
          <mc:Choice Requires="wps">
            <w:drawing>
              <wp:anchor distT="0" distB="0" distL="114300" distR="114300" simplePos="0" relativeHeight="251669504" behindDoc="1" locked="0" layoutInCell="1" allowOverlap="1">
                <wp:simplePos x="0" y="0"/>
                <wp:positionH relativeFrom="page">
                  <wp:posOffset>972185</wp:posOffset>
                </wp:positionH>
                <wp:positionV relativeFrom="page">
                  <wp:posOffset>4850130</wp:posOffset>
                </wp:positionV>
                <wp:extent cx="129540" cy="129540"/>
                <wp:effectExtent l="0" t="0" r="0" b="0"/>
                <wp:wrapNone/>
                <wp:docPr id="11" name="文本框 12"/>
                <wp:cNvGraphicFramePr/>
                <a:graphic xmlns:a="http://schemas.openxmlformats.org/drawingml/2006/main">
                  <a:graphicData uri="http://schemas.microsoft.com/office/word/2010/wordprocessingShape">
                    <wps:wsp>
                      <wps:cNvSpPr txBox="1"/>
                      <wps:spPr>
                        <a:xfrm>
                          <a:off x="0" y="0"/>
                          <a:ext cx="129540" cy="129540"/>
                        </a:xfrm>
                        <a:prstGeom prst="rect">
                          <a:avLst/>
                        </a:prstGeom>
                        <a:noFill/>
                        <a:ln>
                          <a:noFill/>
                        </a:ln>
                      </wps:spPr>
                      <wps:txbx>
                        <w:txbxContent>
                          <w:p w:rsidR="00153A98" w:rsidRDefault="00153A98">
                            <w:pPr>
                              <w:pStyle w:val="a3"/>
                              <w:spacing w:line="203" w:lineRule="exact"/>
                              <w:ind w:left="20"/>
                            </w:pPr>
                            <w:r>
                              <w:rPr>
                                <w:w w:val="101"/>
                              </w:rPr>
                              <w:t>（</w:t>
                            </w:r>
                          </w:p>
                        </w:txbxContent>
                      </wps:txbx>
                      <wps:bodyPr vert="vert" lIns="0" tIns="0" rIns="0" bIns="0" upright="1"/>
                    </wps:wsp>
                  </a:graphicData>
                </a:graphic>
              </wp:anchor>
            </w:drawing>
          </mc:Choice>
          <mc:Fallback>
            <w:pict>
              <v:shape id="文本框 12" o:spid="_x0000_s1036" type="#_x0000_t202" style="position:absolute;margin-left:76.55pt;margin-top:381.9pt;width:10.2pt;height:10.2pt;z-index:-2516469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" filled="f" stroked="f">
                <v:textbox style="layout-flow:vertical" inset="0,0,0,0">
                  <w:txbxContent>
                    <w:p w:rsidR="00153A98" w:rsidRDefault="00153A98">
                      <w:pPr>
                        <w:pStyle w:val="a3"/>
                        <w:spacing w:line="203" w:lineRule="exact"/>
                        <w:ind w:left="20"/>
                      </w:pPr>
                      <w:r>
                        <w:rPr>
                          <w:w w:val="101"/>
                        </w:rPr>
                        <w:t>（</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70528" behindDoc="1" locked="0" layoutInCell="1" allowOverlap="1">
                <wp:simplePos x="0" y="0"/>
                <wp:positionH relativeFrom="page">
                  <wp:posOffset>972185</wp:posOffset>
                </wp:positionH>
                <wp:positionV relativeFrom="page">
                  <wp:posOffset>5370195</wp:posOffset>
                </wp:positionV>
                <wp:extent cx="129540" cy="129540"/>
                <wp:effectExtent l="0" t="0" r="0" b="0"/>
                <wp:wrapNone/>
                <wp:docPr id="12" name="文本框 13"/>
                <wp:cNvGraphicFramePr/>
                <a:graphic xmlns:a="http://schemas.openxmlformats.org/drawingml/2006/main">
                  <a:graphicData uri="http://schemas.microsoft.com/office/word/2010/wordprocessingShape">
                    <wps:wsp>
                      <wps:cNvSpPr txBox="1"/>
                      <wps:spPr>
                        <a:xfrm>
                          <a:off x="0" y="0"/>
                          <a:ext cx="129540" cy="129540"/>
                        </a:xfrm>
                        <a:prstGeom prst="rect">
                          <a:avLst/>
                        </a:prstGeom>
                        <a:noFill/>
                        <a:ln>
                          <a:noFill/>
                        </a:ln>
                      </wps:spPr>
                      <wps:txbx>
                        <w:txbxContent>
                          <w:p w:rsidR="00153A98" w:rsidRDefault="00153A98">
                            <w:pPr>
                              <w:pStyle w:val="a3"/>
                              <w:spacing w:line="203" w:lineRule="exact"/>
                              <w:ind w:left="20"/>
                            </w:pPr>
                            <w:r>
                              <w:rPr>
                                <w:w w:val="101"/>
                              </w:rPr>
                              <w:t>）</w:t>
                            </w:r>
                          </w:p>
                        </w:txbxContent>
                      </wps:txbx>
                      <wps:bodyPr vert="vert" lIns="0" tIns="0" rIns="0" bIns="0" upright="1"/>
                    </wps:wsp>
                  </a:graphicData>
                </a:graphic>
              </wp:anchor>
            </w:drawing>
          </mc:Choice>
          <mc:Fallback>
            <w:pict>
              <v:shape id="文本框 13" o:spid="_x0000_s1037" type="#_x0000_t202" style="position:absolute;margin-left:76.55pt;margin-top:422.85pt;width:10.2pt;height:10.2pt;z-index:-2516459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" filled="f" stroked="f">
                <v:textbox style="layout-flow:vertical" inset="0,0,0,0">
                  <w:txbxContent>
                    <w:p w:rsidR="00153A98" w:rsidRDefault="00153A98">
                      <w:pPr>
                        <w:pStyle w:val="a3"/>
                        <w:spacing w:line="203" w:lineRule="exact"/>
                        <w:ind w:left="20"/>
                      </w:pPr>
                      <w:r>
                        <w:rPr>
                          <w:w w:val="101"/>
                        </w:rPr>
                        <w:t>）</w:t>
                      </w:r>
                    </w:p>
                  </w:txbxContent>
                </v:textbox>
                <w10:wrap anchorx="page" anchory="page"/>
              </v:shape>
            </w:pict>
          </mc:Fallback>
        </mc:AlternateContent>
      </w:r>
    </w:p>
    <w:tbl>
      <w:tblPr>
        <w:tblW w:w="0" w:type="auto"/>
        <w:tblInd w:w="11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20"/>
        <w:gridCol w:w="744"/>
        <w:gridCol w:w="929"/>
        <w:gridCol w:w="1512"/>
        <w:gridCol w:w="1490"/>
        <w:gridCol w:w="1512"/>
        <w:gridCol w:w="1363"/>
        <w:gridCol w:w="1353"/>
      </w:tblGrid>
      <w:tr w:rsidR="00B75233">
        <w:trPr>
          <w:trHeight w:val="385"/>
        </w:trPr>
        <w:tc>
          <w:tcPr>
            <w:tcW w:w="2393" w:type="dxa"/>
            <w:gridSpan w:val="3"/>
          </w:tcPr>
          <w:p w:rsidR="00B75233" w:rsidRDefault="00153A98">
            <w:pPr>
              <w:pStyle w:val="TableParagraph"/>
              <w:spacing w:before="102"/>
              <w:ind w:left="857" w:right="841"/>
              <w:jc w:val="center"/>
              <w:rPr>
                <w:sz w:val="16"/>
              </w:rPr>
            </w:pPr>
            <w:r>
              <w:rPr>
                <w:sz w:val="16"/>
              </w:rPr>
              <w:t>项目名称</w:t>
            </w:r>
          </w:p>
        </w:tc>
        <w:tc>
          <w:tcPr>
            <w:tcW w:w="7230" w:type="dxa"/>
            <w:gridSpan w:val="5"/>
          </w:tcPr>
          <w:p w:rsidR="00B75233" w:rsidRDefault="00153A98">
            <w:pPr>
              <w:pStyle w:val="TableParagraph"/>
              <w:spacing w:before="102"/>
              <w:ind w:left="2307" w:right="2307"/>
              <w:jc w:val="center"/>
              <w:rPr>
                <w:sz w:val="16"/>
              </w:rPr>
            </w:pPr>
            <w:r>
              <w:rPr>
                <w:sz w:val="16"/>
              </w:rPr>
              <w:t>房产交易中心购房资格核查业务经费</w:t>
            </w:r>
          </w:p>
        </w:tc>
      </w:tr>
      <w:tr w:rsidR="00B75233">
        <w:trPr>
          <w:trHeight w:val="385"/>
        </w:trPr>
        <w:tc>
          <w:tcPr>
            <w:tcW w:w="2393" w:type="dxa"/>
            <w:gridSpan w:val="3"/>
          </w:tcPr>
          <w:p w:rsidR="00B75233" w:rsidRDefault="00153A98">
            <w:pPr>
              <w:pStyle w:val="TableParagraph"/>
              <w:spacing w:before="101"/>
              <w:ind w:left="857" w:right="841"/>
              <w:jc w:val="center"/>
              <w:rPr>
                <w:sz w:val="16"/>
              </w:rPr>
            </w:pPr>
            <w:r>
              <w:rPr>
                <w:sz w:val="16"/>
              </w:rPr>
              <w:t>主管部门</w:t>
            </w:r>
          </w:p>
        </w:tc>
        <w:tc>
          <w:tcPr>
            <w:tcW w:w="3002" w:type="dxa"/>
            <w:gridSpan w:val="2"/>
          </w:tcPr>
          <w:p w:rsidR="00B75233" w:rsidRDefault="00153A98">
            <w:pPr>
              <w:pStyle w:val="TableParagraph"/>
              <w:spacing w:before="101"/>
              <w:ind w:left="268"/>
              <w:rPr>
                <w:sz w:val="16"/>
              </w:rPr>
            </w:pPr>
            <w:r>
              <w:rPr>
                <w:sz w:val="16"/>
              </w:rPr>
              <w:t>武汉市东西湖区住房和城乡建设局</w:t>
            </w:r>
          </w:p>
        </w:tc>
        <w:tc>
          <w:tcPr>
            <w:tcW w:w="1512" w:type="dxa"/>
          </w:tcPr>
          <w:p w:rsidR="00B75233" w:rsidRDefault="00153A98">
            <w:pPr>
              <w:pStyle w:val="TableParagraph"/>
              <w:spacing w:before="101"/>
              <w:ind w:left="131" w:right="116"/>
              <w:jc w:val="center"/>
              <w:rPr>
                <w:sz w:val="16"/>
              </w:rPr>
            </w:pPr>
            <w:r>
              <w:rPr>
                <w:sz w:val="16"/>
              </w:rPr>
              <w:t>项目实施单位</w:t>
            </w:r>
          </w:p>
        </w:tc>
        <w:tc>
          <w:tcPr>
            <w:tcW w:w="2716" w:type="dxa"/>
            <w:gridSpan w:val="2"/>
          </w:tcPr>
          <w:p w:rsidR="00B75233" w:rsidRDefault="00153A98">
            <w:pPr>
              <w:pStyle w:val="TableParagraph"/>
              <w:spacing w:before="101"/>
              <w:ind w:left="1020" w:right="1000"/>
              <w:jc w:val="center"/>
              <w:rPr>
                <w:sz w:val="16"/>
              </w:rPr>
            </w:pPr>
            <w:r>
              <w:rPr>
                <w:sz w:val="16"/>
              </w:rPr>
              <w:t>交易中心</w:t>
            </w:r>
          </w:p>
        </w:tc>
      </w:tr>
      <w:tr w:rsidR="00B75233">
        <w:trPr>
          <w:trHeight w:val="385"/>
        </w:trPr>
        <w:tc>
          <w:tcPr>
            <w:tcW w:w="2393" w:type="dxa"/>
            <w:gridSpan w:val="3"/>
          </w:tcPr>
          <w:p w:rsidR="00B75233" w:rsidRDefault="00153A98">
            <w:pPr>
              <w:pStyle w:val="TableParagraph"/>
              <w:spacing w:before="102"/>
              <w:ind w:left="857" w:right="841"/>
              <w:jc w:val="center"/>
              <w:rPr>
                <w:sz w:val="16"/>
              </w:rPr>
            </w:pPr>
            <w:r>
              <w:rPr>
                <w:sz w:val="16"/>
              </w:rPr>
              <w:t>项目类别</w:t>
            </w:r>
          </w:p>
        </w:tc>
        <w:tc>
          <w:tcPr>
            <w:tcW w:w="7230" w:type="dxa"/>
            <w:gridSpan w:val="5"/>
          </w:tcPr>
          <w:p w:rsidR="00B75233" w:rsidRDefault="00153A98">
            <w:pPr>
              <w:pStyle w:val="TableParagraph"/>
              <w:tabs>
                <w:tab w:val="left" w:pos="2089"/>
                <w:tab w:val="left" w:pos="3335"/>
              </w:tabs>
              <w:spacing w:before="102"/>
              <w:ind w:left="30"/>
              <w:rPr>
                <w:sz w:val="16"/>
              </w:rPr>
            </w:pPr>
            <w:r>
              <w:rPr>
                <w:sz w:val="16"/>
              </w:rPr>
              <w:t xml:space="preserve">1、部门预算项目 </w:t>
            </w:r>
            <w:r>
              <w:rPr>
                <w:spacing w:val="38"/>
                <w:sz w:val="16"/>
              </w:rPr>
              <w:t xml:space="preserve"> </w:t>
            </w:r>
            <w:r>
              <w:rPr>
                <w:rFonts w:ascii="Wingdings" w:eastAsia="Wingdings" w:hAnsi="Wingdings"/>
                <w:position w:val="1"/>
                <w:sz w:val="16"/>
              </w:rPr>
              <w:t></w:t>
            </w:r>
            <w:r>
              <w:rPr>
                <w:rFonts w:ascii="Times New Roman" w:eastAsia="Times New Roman" w:hAnsi="Times New Roman"/>
                <w:position w:val="1"/>
                <w:sz w:val="16"/>
              </w:rPr>
              <w:tab/>
            </w:r>
            <w:r>
              <w:rPr>
                <w:sz w:val="16"/>
              </w:rPr>
              <w:t>2、区直专项</w:t>
            </w:r>
            <w:r>
              <w:rPr>
                <w:sz w:val="16"/>
              </w:rPr>
              <w:tab/>
              <w:t>口</w:t>
            </w:r>
          </w:p>
        </w:tc>
      </w:tr>
      <w:tr w:rsidR="00B75233">
        <w:trPr>
          <w:trHeight w:val="385"/>
        </w:trPr>
        <w:tc>
          <w:tcPr>
            <w:tcW w:w="2393" w:type="dxa"/>
            <w:gridSpan w:val="3"/>
          </w:tcPr>
          <w:p w:rsidR="00B75233" w:rsidRDefault="00153A98">
            <w:pPr>
              <w:pStyle w:val="TableParagraph"/>
              <w:spacing w:before="102"/>
              <w:ind w:left="857" w:right="841"/>
              <w:jc w:val="center"/>
              <w:rPr>
                <w:sz w:val="16"/>
              </w:rPr>
            </w:pPr>
            <w:r>
              <w:rPr>
                <w:sz w:val="16"/>
              </w:rPr>
              <w:t>项目属性</w:t>
            </w:r>
          </w:p>
        </w:tc>
        <w:tc>
          <w:tcPr>
            <w:tcW w:w="7230" w:type="dxa"/>
            <w:gridSpan w:val="5"/>
          </w:tcPr>
          <w:p w:rsidR="00B75233" w:rsidRDefault="00153A98">
            <w:pPr>
              <w:pStyle w:val="TableParagraph"/>
              <w:tabs>
                <w:tab w:val="left" w:pos="1441"/>
                <w:tab w:val="left" w:pos="2092"/>
              </w:tabs>
              <w:spacing w:before="102"/>
              <w:ind w:left="30"/>
              <w:rPr>
                <w:sz w:val="16"/>
              </w:rPr>
            </w:pPr>
            <w:r>
              <w:rPr>
                <w:sz w:val="16"/>
              </w:rPr>
              <w:t>1、持续性项目</w:t>
            </w:r>
            <w:r>
              <w:rPr>
                <w:sz w:val="16"/>
              </w:rPr>
              <w:tab/>
            </w:r>
            <w:r>
              <w:rPr>
                <w:rFonts w:ascii="Wingdings" w:eastAsia="Wingdings" w:hAnsi="Wingdings"/>
                <w:position w:val="1"/>
                <w:sz w:val="16"/>
              </w:rPr>
              <w:t></w:t>
            </w:r>
            <w:r>
              <w:rPr>
                <w:rFonts w:ascii="Times New Roman" w:eastAsia="Times New Roman" w:hAnsi="Times New Roman"/>
                <w:position w:val="1"/>
                <w:sz w:val="16"/>
              </w:rPr>
              <w:tab/>
            </w:r>
            <w:r>
              <w:rPr>
                <w:sz w:val="16"/>
              </w:rPr>
              <w:t>2、新增性项目</w:t>
            </w:r>
            <w:r>
              <w:rPr>
                <w:spacing w:val="19"/>
                <w:sz w:val="16"/>
              </w:rPr>
              <w:t xml:space="preserve"> </w:t>
            </w:r>
            <w:r>
              <w:rPr>
                <w:sz w:val="16"/>
              </w:rPr>
              <w:t>口</w:t>
            </w:r>
          </w:p>
        </w:tc>
      </w:tr>
      <w:tr w:rsidR="00B75233">
        <w:trPr>
          <w:trHeight w:val="385"/>
        </w:trPr>
        <w:tc>
          <w:tcPr>
            <w:tcW w:w="2393" w:type="dxa"/>
            <w:gridSpan w:val="3"/>
          </w:tcPr>
          <w:p w:rsidR="00B75233" w:rsidRDefault="00153A98">
            <w:pPr>
              <w:pStyle w:val="TableParagraph"/>
              <w:spacing w:before="102"/>
              <w:ind w:left="857" w:right="841"/>
              <w:jc w:val="center"/>
              <w:rPr>
                <w:sz w:val="16"/>
              </w:rPr>
            </w:pPr>
            <w:r>
              <w:rPr>
                <w:sz w:val="16"/>
              </w:rPr>
              <w:t>项目类型</w:t>
            </w:r>
          </w:p>
        </w:tc>
        <w:tc>
          <w:tcPr>
            <w:tcW w:w="7230" w:type="dxa"/>
            <w:gridSpan w:val="5"/>
          </w:tcPr>
          <w:p w:rsidR="00B75233" w:rsidRDefault="00153A98">
            <w:pPr>
              <w:pStyle w:val="TableParagraph"/>
              <w:tabs>
                <w:tab w:val="left" w:pos="1441"/>
                <w:tab w:val="left" w:pos="2109"/>
                <w:tab w:val="left" w:pos="3834"/>
              </w:tabs>
              <w:spacing w:before="102"/>
              <w:ind w:left="30"/>
              <w:rPr>
                <w:sz w:val="16"/>
              </w:rPr>
            </w:pPr>
            <w:r>
              <w:rPr>
                <w:sz w:val="16"/>
              </w:rPr>
              <w:t>1、常年性项目</w:t>
            </w:r>
            <w:r>
              <w:rPr>
                <w:sz w:val="16"/>
              </w:rPr>
              <w:tab/>
              <w:t>口</w:t>
            </w:r>
            <w:r>
              <w:rPr>
                <w:sz w:val="16"/>
              </w:rPr>
              <w:tab/>
              <w:t xml:space="preserve">2、延续性项目 </w:t>
            </w:r>
            <w:r>
              <w:rPr>
                <w:spacing w:val="34"/>
                <w:sz w:val="16"/>
              </w:rPr>
              <w:t xml:space="preserve"> </w:t>
            </w:r>
            <w:r>
              <w:rPr>
                <w:rFonts w:ascii="Wingdings" w:eastAsia="Wingdings" w:hAnsi="Wingdings"/>
                <w:position w:val="1"/>
                <w:sz w:val="16"/>
              </w:rPr>
              <w:t></w:t>
            </w:r>
            <w:r>
              <w:rPr>
                <w:rFonts w:ascii="Times New Roman" w:eastAsia="Times New Roman" w:hAnsi="Times New Roman"/>
                <w:position w:val="1"/>
                <w:sz w:val="16"/>
              </w:rPr>
              <w:tab/>
            </w:r>
            <w:r>
              <w:rPr>
                <w:sz w:val="16"/>
              </w:rPr>
              <w:t>3、一次性项目</w:t>
            </w:r>
            <w:r>
              <w:rPr>
                <w:spacing w:val="14"/>
                <w:sz w:val="16"/>
              </w:rPr>
              <w:t xml:space="preserve"> </w:t>
            </w:r>
            <w:r>
              <w:rPr>
                <w:sz w:val="16"/>
              </w:rPr>
              <w:t>口</w:t>
            </w:r>
          </w:p>
        </w:tc>
      </w:tr>
      <w:tr w:rsidR="00B75233">
        <w:trPr>
          <w:trHeight w:val="419"/>
        </w:trPr>
        <w:tc>
          <w:tcPr>
            <w:tcW w:w="1464" w:type="dxa"/>
            <w:gridSpan w:val="2"/>
            <w:vMerge w:val="restart"/>
          </w:tcPr>
          <w:p w:rsidR="00B75233" w:rsidRDefault="00B75233">
            <w:pPr>
              <w:pStyle w:val="TableParagraph"/>
              <w:spacing w:before="6"/>
              <w:rPr>
                <w:rFonts w:ascii="Times New Roman"/>
                <w:sz w:val="21"/>
              </w:rPr>
            </w:pPr>
          </w:p>
          <w:p w:rsidR="00B75233" w:rsidRDefault="00153A98">
            <w:pPr>
              <w:pStyle w:val="TableParagraph"/>
              <w:spacing w:line="205" w:lineRule="exact"/>
              <w:ind w:left="65" w:right="52"/>
              <w:jc w:val="center"/>
              <w:rPr>
                <w:sz w:val="16"/>
              </w:rPr>
            </w:pPr>
            <w:r>
              <w:rPr>
                <w:sz w:val="16"/>
              </w:rPr>
              <w:t>预算执行情况</w:t>
            </w:r>
          </w:p>
          <w:p w:rsidR="00B75233" w:rsidRDefault="00153A98">
            <w:pPr>
              <w:pStyle w:val="TableParagraph"/>
              <w:spacing w:line="205" w:lineRule="exact"/>
              <w:ind w:left="76" w:right="52"/>
              <w:jc w:val="center"/>
              <w:rPr>
                <w:sz w:val="16"/>
              </w:rPr>
            </w:pPr>
            <w:r>
              <w:rPr>
                <w:sz w:val="16"/>
              </w:rPr>
              <w:t>（万元）（20分）</w:t>
            </w:r>
          </w:p>
        </w:tc>
        <w:tc>
          <w:tcPr>
            <w:tcW w:w="929" w:type="dxa"/>
          </w:tcPr>
          <w:p w:rsidR="00B75233" w:rsidRDefault="00B75233">
            <w:pPr>
              <w:pStyle w:val="TableParagraph"/>
              <w:rPr>
                <w:rFonts w:ascii="Times New Roman"/>
                <w:sz w:val="16"/>
              </w:rPr>
            </w:pPr>
          </w:p>
        </w:tc>
        <w:tc>
          <w:tcPr>
            <w:tcW w:w="1512" w:type="dxa"/>
          </w:tcPr>
          <w:p w:rsidR="00B75233" w:rsidRDefault="00153A98">
            <w:pPr>
              <w:pStyle w:val="TableParagraph"/>
              <w:spacing w:before="118"/>
              <w:ind w:left="139" w:right="116"/>
              <w:jc w:val="center"/>
              <w:rPr>
                <w:sz w:val="16"/>
              </w:rPr>
            </w:pPr>
            <w:r>
              <w:rPr>
                <w:sz w:val="16"/>
              </w:rPr>
              <w:t>预算数（A）</w:t>
            </w:r>
          </w:p>
        </w:tc>
        <w:tc>
          <w:tcPr>
            <w:tcW w:w="3002" w:type="dxa"/>
            <w:gridSpan w:val="2"/>
          </w:tcPr>
          <w:p w:rsidR="00B75233" w:rsidRDefault="00153A98">
            <w:pPr>
              <w:pStyle w:val="TableParagraph"/>
              <w:spacing w:before="118"/>
              <w:ind w:left="1045" w:right="1019"/>
              <w:jc w:val="center"/>
              <w:rPr>
                <w:sz w:val="16"/>
              </w:rPr>
            </w:pPr>
            <w:r>
              <w:rPr>
                <w:sz w:val="16"/>
              </w:rPr>
              <w:t>执行数（B）</w:t>
            </w:r>
          </w:p>
        </w:tc>
        <w:tc>
          <w:tcPr>
            <w:tcW w:w="1363" w:type="dxa"/>
          </w:tcPr>
          <w:p w:rsidR="00B75233" w:rsidRDefault="00153A98">
            <w:pPr>
              <w:pStyle w:val="TableParagraph"/>
              <w:spacing w:before="118"/>
              <w:ind w:left="103" w:right="82"/>
              <w:jc w:val="center"/>
              <w:rPr>
                <w:sz w:val="16"/>
              </w:rPr>
            </w:pPr>
            <w:r>
              <w:rPr>
                <w:sz w:val="16"/>
              </w:rPr>
              <w:t>执行率（B/A)</w:t>
            </w:r>
          </w:p>
        </w:tc>
        <w:tc>
          <w:tcPr>
            <w:tcW w:w="1353" w:type="dxa"/>
          </w:tcPr>
          <w:p w:rsidR="00B75233" w:rsidRDefault="00153A98">
            <w:pPr>
              <w:pStyle w:val="TableParagraph"/>
              <w:spacing w:before="15"/>
              <w:ind w:left="59" w:right="35"/>
              <w:jc w:val="center"/>
              <w:rPr>
                <w:sz w:val="16"/>
              </w:rPr>
            </w:pPr>
            <w:r>
              <w:rPr>
                <w:sz w:val="16"/>
              </w:rPr>
              <w:t>得分</w:t>
            </w:r>
          </w:p>
          <w:p w:rsidR="00B75233" w:rsidRDefault="00153A98">
            <w:pPr>
              <w:pStyle w:val="TableParagraph"/>
              <w:spacing w:before="2" w:line="177" w:lineRule="exact"/>
              <w:ind w:left="62" w:right="35"/>
              <w:jc w:val="center"/>
              <w:rPr>
                <w:sz w:val="16"/>
              </w:rPr>
            </w:pPr>
            <w:r>
              <w:rPr>
                <w:sz w:val="16"/>
              </w:rPr>
              <w:t>（20分*执行率）</w:t>
            </w:r>
          </w:p>
        </w:tc>
      </w:tr>
      <w:tr w:rsidR="00B75233">
        <w:trPr>
          <w:trHeight w:val="448"/>
        </w:trPr>
        <w:tc>
          <w:tcPr>
            <w:tcW w:w="1464" w:type="dxa"/>
            <w:gridSpan w:val="2"/>
            <w:vMerge/>
            <w:tcBorders>
              <w:top w:val="nil"/>
            </w:tcBorders>
          </w:tcPr>
          <w:p w:rsidR="00B75233" w:rsidRDefault="00B75233">
            <w:pPr>
              <w:rPr>
                <w:sz w:val="2"/>
                <w:szCs w:val="2"/>
              </w:rPr>
            </w:pPr>
          </w:p>
        </w:tc>
        <w:tc>
          <w:tcPr>
            <w:tcW w:w="929" w:type="dxa"/>
          </w:tcPr>
          <w:p w:rsidR="00B75233" w:rsidRDefault="00153A98">
            <w:pPr>
              <w:pStyle w:val="TableParagraph"/>
              <w:spacing w:before="30" w:line="200" w:lineRule="atLeast"/>
              <w:ind w:left="222" w:right="38" w:hanging="166"/>
              <w:rPr>
                <w:sz w:val="16"/>
              </w:rPr>
            </w:pPr>
            <w:r>
              <w:rPr>
                <w:sz w:val="16"/>
              </w:rPr>
              <w:t>年度财政资金总额</w:t>
            </w:r>
          </w:p>
        </w:tc>
        <w:tc>
          <w:tcPr>
            <w:tcW w:w="1512" w:type="dxa"/>
          </w:tcPr>
          <w:p w:rsidR="00B75233" w:rsidRDefault="00B75233">
            <w:pPr>
              <w:pStyle w:val="TableParagraph"/>
              <w:spacing w:before="7"/>
              <w:rPr>
                <w:rFonts w:ascii="Times New Roman"/>
                <w:sz w:val="12"/>
              </w:rPr>
            </w:pPr>
          </w:p>
          <w:p w:rsidR="00B75233" w:rsidRDefault="00153A98">
            <w:pPr>
              <w:pStyle w:val="TableParagraph"/>
              <w:spacing w:before="1"/>
              <w:ind w:left="140" w:right="113"/>
              <w:jc w:val="center"/>
              <w:rPr>
                <w:sz w:val="14"/>
              </w:rPr>
            </w:pPr>
            <w:r>
              <w:rPr>
                <w:w w:val="105"/>
                <w:sz w:val="14"/>
              </w:rPr>
              <w:t>51</w:t>
            </w:r>
          </w:p>
        </w:tc>
        <w:tc>
          <w:tcPr>
            <w:tcW w:w="3002" w:type="dxa"/>
            <w:gridSpan w:val="2"/>
          </w:tcPr>
          <w:p w:rsidR="00B75233" w:rsidRDefault="00153A98">
            <w:pPr>
              <w:pStyle w:val="TableParagraph"/>
              <w:spacing w:before="133"/>
              <w:ind w:left="1041" w:right="1020"/>
              <w:jc w:val="center"/>
              <w:rPr>
                <w:sz w:val="16"/>
              </w:rPr>
            </w:pPr>
            <w:r>
              <w:rPr>
                <w:sz w:val="16"/>
              </w:rPr>
              <w:t>21.06</w:t>
            </w:r>
          </w:p>
        </w:tc>
        <w:tc>
          <w:tcPr>
            <w:tcW w:w="1363" w:type="dxa"/>
          </w:tcPr>
          <w:p w:rsidR="00B75233" w:rsidRDefault="00153A98">
            <w:pPr>
              <w:pStyle w:val="TableParagraph"/>
              <w:spacing w:before="133"/>
              <w:ind w:left="103" w:right="82"/>
              <w:jc w:val="center"/>
              <w:rPr>
                <w:sz w:val="16"/>
              </w:rPr>
            </w:pPr>
            <w:r>
              <w:rPr>
                <w:sz w:val="16"/>
              </w:rPr>
              <w:t>41.29%</w:t>
            </w:r>
          </w:p>
        </w:tc>
        <w:tc>
          <w:tcPr>
            <w:tcW w:w="1353" w:type="dxa"/>
          </w:tcPr>
          <w:p w:rsidR="00B75233" w:rsidRDefault="00153A98">
            <w:pPr>
              <w:pStyle w:val="TableParagraph"/>
              <w:spacing w:before="133"/>
              <w:ind w:left="58" w:right="35"/>
              <w:jc w:val="center"/>
              <w:rPr>
                <w:sz w:val="16"/>
              </w:rPr>
            </w:pPr>
            <w:r>
              <w:rPr>
                <w:sz w:val="16"/>
              </w:rPr>
              <w:t>8.25</w:t>
            </w:r>
          </w:p>
        </w:tc>
      </w:tr>
      <w:tr w:rsidR="00B75233">
        <w:trPr>
          <w:trHeight w:val="585"/>
        </w:trPr>
        <w:tc>
          <w:tcPr>
            <w:tcW w:w="720" w:type="dxa"/>
            <w:vMerge w:val="restart"/>
          </w:tcPr>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spacing w:before="7"/>
              <w:rPr>
                <w:rFonts w:ascii="Times New Roman"/>
                <w:sz w:val="15"/>
              </w:rPr>
            </w:pPr>
          </w:p>
          <w:p w:rsidR="00B75233" w:rsidRDefault="00153A98">
            <w:pPr>
              <w:pStyle w:val="TableParagraph"/>
              <w:ind w:left="300" w:right="239"/>
              <w:jc w:val="both"/>
              <w:rPr>
                <w:sz w:val="16"/>
              </w:rPr>
            </w:pPr>
            <w:r>
              <w:rPr>
                <w:sz w:val="16"/>
              </w:rPr>
              <w:t>年度绩效目标</w:t>
            </w:r>
          </w:p>
          <w:p w:rsidR="00B75233" w:rsidRDefault="00B75233">
            <w:pPr>
              <w:pStyle w:val="TableParagraph"/>
              <w:spacing w:before="10"/>
              <w:rPr>
                <w:rFonts w:ascii="Times New Roman"/>
                <w:sz w:val="17"/>
              </w:rPr>
            </w:pPr>
          </w:p>
          <w:p w:rsidR="00B75233" w:rsidRDefault="00153A98">
            <w:pPr>
              <w:pStyle w:val="TableParagraph"/>
              <w:ind w:left="59"/>
              <w:jc w:val="center"/>
              <w:rPr>
                <w:sz w:val="16"/>
              </w:rPr>
            </w:pPr>
            <w:r>
              <w:rPr>
                <w:w w:val="101"/>
                <w:sz w:val="16"/>
              </w:rPr>
              <w:t>8</w:t>
            </w:r>
          </w:p>
          <w:p w:rsidR="00B75233" w:rsidRDefault="00153A98">
            <w:pPr>
              <w:pStyle w:val="TableParagraph"/>
              <w:spacing w:before="1"/>
              <w:ind w:left="59"/>
              <w:jc w:val="center"/>
              <w:rPr>
                <w:sz w:val="16"/>
              </w:rPr>
            </w:pPr>
            <w:r>
              <w:rPr>
                <w:w w:val="101"/>
                <w:sz w:val="16"/>
              </w:rPr>
              <w:t>0</w:t>
            </w:r>
          </w:p>
          <w:p w:rsidR="00B75233" w:rsidRDefault="00153A98">
            <w:pPr>
              <w:pStyle w:val="TableParagraph"/>
              <w:ind w:left="59"/>
              <w:jc w:val="center"/>
              <w:rPr>
                <w:sz w:val="16"/>
              </w:rPr>
            </w:pPr>
            <w:r>
              <w:rPr>
                <w:w w:val="101"/>
                <w:sz w:val="16"/>
              </w:rPr>
              <w:t>分</w:t>
            </w:r>
          </w:p>
        </w:tc>
        <w:tc>
          <w:tcPr>
            <w:tcW w:w="744" w:type="dxa"/>
          </w:tcPr>
          <w:p w:rsidR="00B75233" w:rsidRDefault="00153A98">
            <w:pPr>
              <w:pStyle w:val="TableParagraph"/>
              <w:spacing w:before="100"/>
              <w:ind w:left="213" w:right="187"/>
              <w:rPr>
                <w:sz w:val="16"/>
              </w:rPr>
            </w:pPr>
            <w:r>
              <w:rPr>
                <w:sz w:val="16"/>
              </w:rPr>
              <w:t>一级指标</w:t>
            </w:r>
          </w:p>
        </w:tc>
        <w:tc>
          <w:tcPr>
            <w:tcW w:w="929" w:type="dxa"/>
          </w:tcPr>
          <w:p w:rsidR="00B75233" w:rsidRDefault="00B75233">
            <w:pPr>
              <w:pStyle w:val="TableParagraph"/>
              <w:spacing w:before="5"/>
              <w:rPr>
                <w:rFonts w:ascii="Times New Roman"/>
                <w:sz w:val="17"/>
              </w:rPr>
            </w:pPr>
          </w:p>
          <w:p w:rsidR="00B75233" w:rsidRDefault="00153A98">
            <w:pPr>
              <w:pStyle w:val="TableParagraph"/>
              <w:ind w:left="138"/>
              <w:rPr>
                <w:sz w:val="16"/>
              </w:rPr>
            </w:pPr>
            <w:r>
              <w:rPr>
                <w:sz w:val="16"/>
              </w:rPr>
              <w:t>二级指标</w:t>
            </w:r>
          </w:p>
        </w:tc>
        <w:tc>
          <w:tcPr>
            <w:tcW w:w="3002" w:type="dxa"/>
            <w:gridSpan w:val="2"/>
          </w:tcPr>
          <w:p w:rsidR="00B75233" w:rsidRDefault="00B75233">
            <w:pPr>
              <w:pStyle w:val="TableParagraph"/>
              <w:spacing w:before="5"/>
              <w:rPr>
                <w:rFonts w:ascii="Times New Roman"/>
                <w:sz w:val="17"/>
              </w:rPr>
            </w:pPr>
          </w:p>
          <w:p w:rsidR="00B75233" w:rsidRDefault="00153A98">
            <w:pPr>
              <w:pStyle w:val="TableParagraph"/>
              <w:ind w:left="1036" w:right="1020"/>
              <w:jc w:val="center"/>
              <w:rPr>
                <w:sz w:val="16"/>
              </w:rPr>
            </w:pPr>
            <w:r>
              <w:rPr>
                <w:sz w:val="16"/>
              </w:rPr>
              <w:t>三级指标</w:t>
            </w:r>
          </w:p>
        </w:tc>
        <w:tc>
          <w:tcPr>
            <w:tcW w:w="1512" w:type="dxa"/>
          </w:tcPr>
          <w:p w:rsidR="00B75233" w:rsidRDefault="00B75233">
            <w:pPr>
              <w:pStyle w:val="TableParagraph"/>
              <w:spacing w:before="5"/>
              <w:rPr>
                <w:rFonts w:ascii="Times New Roman"/>
                <w:sz w:val="17"/>
              </w:rPr>
            </w:pPr>
          </w:p>
          <w:p w:rsidR="00B75233" w:rsidRDefault="00153A98">
            <w:pPr>
              <w:pStyle w:val="TableParagraph"/>
              <w:ind w:left="140" w:right="116"/>
              <w:jc w:val="center"/>
              <w:rPr>
                <w:sz w:val="16"/>
              </w:rPr>
            </w:pPr>
            <w:r>
              <w:rPr>
                <w:sz w:val="16"/>
              </w:rPr>
              <w:t>年度目标值（A）</w:t>
            </w:r>
          </w:p>
        </w:tc>
        <w:tc>
          <w:tcPr>
            <w:tcW w:w="1363" w:type="dxa"/>
          </w:tcPr>
          <w:p w:rsidR="00B75233" w:rsidRDefault="00B75233">
            <w:pPr>
              <w:pStyle w:val="TableParagraph"/>
              <w:spacing w:before="5"/>
              <w:rPr>
                <w:rFonts w:ascii="Times New Roman"/>
                <w:sz w:val="17"/>
              </w:rPr>
            </w:pPr>
          </w:p>
          <w:p w:rsidR="00B75233" w:rsidRDefault="00153A98">
            <w:pPr>
              <w:pStyle w:val="TableParagraph"/>
              <w:ind w:left="105" w:right="82"/>
              <w:jc w:val="center"/>
              <w:rPr>
                <w:sz w:val="16"/>
              </w:rPr>
            </w:pPr>
            <w:r>
              <w:rPr>
                <w:sz w:val="16"/>
              </w:rPr>
              <w:t>实际完成值（B)</w:t>
            </w:r>
          </w:p>
        </w:tc>
        <w:tc>
          <w:tcPr>
            <w:tcW w:w="1353" w:type="dxa"/>
          </w:tcPr>
          <w:p w:rsidR="00B75233" w:rsidRDefault="00B75233">
            <w:pPr>
              <w:pStyle w:val="TableParagraph"/>
              <w:spacing w:before="5"/>
              <w:rPr>
                <w:rFonts w:ascii="Times New Roman"/>
                <w:sz w:val="17"/>
              </w:rPr>
            </w:pPr>
          </w:p>
          <w:p w:rsidR="00B75233" w:rsidRDefault="00153A98">
            <w:pPr>
              <w:pStyle w:val="TableParagraph"/>
              <w:ind w:left="59" w:right="35"/>
              <w:jc w:val="center"/>
              <w:rPr>
                <w:sz w:val="16"/>
              </w:rPr>
            </w:pPr>
            <w:r>
              <w:rPr>
                <w:sz w:val="16"/>
              </w:rPr>
              <w:t>得分</w:t>
            </w:r>
          </w:p>
        </w:tc>
      </w:tr>
      <w:tr w:rsidR="00B75233">
        <w:trPr>
          <w:trHeight w:val="585"/>
        </w:trPr>
        <w:tc>
          <w:tcPr>
            <w:tcW w:w="720" w:type="dxa"/>
            <w:vMerge/>
            <w:tcBorders>
              <w:top w:val="nil"/>
            </w:tcBorders>
          </w:tcPr>
          <w:p w:rsidR="00B75233" w:rsidRDefault="00B75233">
            <w:pPr>
              <w:rPr>
                <w:sz w:val="2"/>
                <w:szCs w:val="2"/>
              </w:rPr>
            </w:pPr>
          </w:p>
        </w:tc>
        <w:tc>
          <w:tcPr>
            <w:tcW w:w="744" w:type="dxa"/>
            <w:vMerge w:val="restart"/>
          </w:tcPr>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153A98">
            <w:pPr>
              <w:pStyle w:val="TableParagraph"/>
              <w:spacing w:before="120"/>
              <w:ind w:left="295" w:right="268"/>
              <w:jc w:val="both"/>
              <w:rPr>
                <w:sz w:val="16"/>
              </w:rPr>
            </w:pPr>
            <w:r>
              <w:rPr>
                <w:sz w:val="16"/>
              </w:rPr>
              <w:t>产出指标</w:t>
            </w:r>
          </w:p>
          <w:p w:rsidR="00B75233" w:rsidRDefault="00153A98">
            <w:pPr>
              <w:pStyle w:val="TableParagraph"/>
              <w:spacing w:before="1"/>
              <w:ind w:left="45"/>
              <w:rPr>
                <w:sz w:val="16"/>
              </w:rPr>
            </w:pPr>
            <w:r>
              <w:rPr>
                <w:sz w:val="16"/>
              </w:rPr>
              <w:t>（40分）</w:t>
            </w:r>
          </w:p>
        </w:tc>
        <w:tc>
          <w:tcPr>
            <w:tcW w:w="929" w:type="dxa"/>
          </w:tcPr>
          <w:p w:rsidR="00B75233" w:rsidRDefault="00153A98">
            <w:pPr>
              <w:pStyle w:val="TableParagraph"/>
              <w:spacing w:before="100"/>
              <w:ind w:left="179" w:right="120" w:hanging="41"/>
              <w:rPr>
                <w:sz w:val="16"/>
              </w:rPr>
            </w:pPr>
            <w:r>
              <w:rPr>
                <w:sz w:val="16"/>
              </w:rPr>
              <w:t>数量指标(10分）</w:t>
            </w:r>
          </w:p>
        </w:tc>
        <w:tc>
          <w:tcPr>
            <w:tcW w:w="3002" w:type="dxa"/>
            <w:gridSpan w:val="2"/>
          </w:tcPr>
          <w:p w:rsidR="00B75233" w:rsidRDefault="00153A98">
            <w:pPr>
              <w:pStyle w:val="TableParagraph"/>
              <w:spacing w:before="100"/>
              <w:ind w:left="967" w:right="94" w:hanging="865"/>
              <w:rPr>
                <w:sz w:val="16"/>
              </w:rPr>
            </w:pPr>
            <w:r>
              <w:rPr>
                <w:sz w:val="16"/>
              </w:rPr>
              <w:t>开发商、中介、个人提交购房资格审核的数量(10分）</w:t>
            </w:r>
          </w:p>
        </w:tc>
        <w:tc>
          <w:tcPr>
            <w:tcW w:w="1512" w:type="dxa"/>
          </w:tcPr>
          <w:p w:rsidR="00B75233" w:rsidRDefault="00B75233">
            <w:pPr>
              <w:pStyle w:val="TableParagraph"/>
              <w:spacing w:before="5"/>
              <w:rPr>
                <w:rFonts w:ascii="Times New Roman"/>
                <w:sz w:val="17"/>
              </w:rPr>
            </w:pPr>
          </w:p>
          <w:p w:rsidR="00B75233" w:rsidRDefault="00153A98">
            <w:pPr>
              <w:pStyle w:val="TableParagraph"/>
              <w:ind w:left="139" w:right="116"/>
              <w:jc w:val="center"/>
              <w:rPr>
                <w:sz w:val="16"/>
              </w:rPr>
            </w:pPr>
            <w:r>
              <w:rPr>
                <w:sz w:val="16"/>
              </w:rPr>
              <w:t>100%</w:t>
            </w:r>
          </w:p>
        </w:tc>
        <w:tc>
          <w:tcPr>
            <w:tcW w:w="1363" w:type="dxa"/>
          </w:tcPr>
          <w:p w:rsidR="00B75233" w:rsidRDefault="00B75233">
            <w:pPr>
              <w:pStyle w:val="TableParagraph"/>
              <w:spacing w:before="5"/>
              <w:rPr>
                <w:rFonts w:ascii="Times New Roman"/>
                <w:sz w:val="17"/>
              </w:rPr>
            </w:pPr>
          </w:p>
          <w:p w:rsidR="00B75233" w:rsidRDefault="00153A98">
            <w:pPr>
              <w:pStyle w:val="TableParagraph"/>
              <w:ind w:left="105" w:right="82"/>
              <w:jc w:val="center"/>
              <w:rPr>
                <w:sz w:val="16"/>
              </w:rPr>
            </w:pPr>
            <w:r>
              <w:rPr>
                <w:sz w:val="16"/>
              </w:rPr>
              <w:t>100%</w:t>
            </w:r>
          </w:p>
        </w:tc>
        <w:tc>
          <w:tcPr>
            <w:tcW w:w="1353" w:type="dxa"/>
          </w:tcPr>
          <w:p w:rsidR="00B75233" w:rsidRDefault="00B75233">
            <w:pPr>
              <w:pStyle w:val="TableParagraph"/>
              <w:spacing w:before="5"/>
              <w:rPr>
                <w:rFonts w:ascii="Times New Roman"/>
                <w:sz w:val="17"/>
              </w:rPr>
            </w:pPr>
          </w:p>
          <w:p w:rsidR="00B75233" w:rsidRDefault="00153A98">
            <w:pPr>
              <w:pStyle w:val="TableParagraph"/>
              <w:ind w:left="62" w:right="35"/>
              <w:jc w:val="center"/>
              <w:rPr>
                <w:sz w:val="16"/>
              </w:rPr>
            </w:pPr>
            <w:r>
              <w:rPr>
                <w:sz w:val="16"/>
              </w:rPr>
              <w:t>10</w:t>
            </w:r>
          </w:p>
        </w:tc>
      </w:tr>
      <w:tr w:rsidR="00B75233">
        <w:trPr>
          <w:trHeight w:val="585"/>
        </w:trPr>
        <w:tc>
          <w:tcPr>
            <w:tcW w:w="720" w:type="dxa"/>
            <w:vMerge/>
            <w:tcBorders>
              <w:top w:val="nil"/>
            </w:tcBorders>
          </w:tcPr>
          <w:p w:rsidR="00B75233" w:rsidRDefault="00B75233">
            <w:pPr>
              <w:rPr>
                <w:sz w:val="2"/>
                <w:szCs w:val="2"/>
              </w:rPr>
            </w:pPr>
          </w:p>
        </w:tc>
        <w:tc>
          <w:tcPr>
            <w:tcW w:w="744" w:type="dxa"/>
            <w:vMerge/>
            <w:tcBorders>
              <w:top w:val="nil"/>
            </w:tcBorders>
          </w:tcPr>
          <w:p w:rsidR="00B75233" w:rsidRDefault="00B75233">
            <w:pPr>
              <w:rPr>
                <w:sz w:val="2"/>
                <w:szCs w:val="2"/>
              </w:rPr>
            </w:pPr>
          </w:p>
        </w:tc>
        <w:tc>
          <w:tcPr>
            <w:tcW w:w="929" w:type="dxa"/>
          </w:tcPr>
          <w:p w:rsidR="00B75233" w:rsidRDefault="00153A98">
            <w:pPr>
              <w:pStyle w:val="TableParagraph"/>
              <w:spacing w:before="99"/>
              <w:ind w:left="179" w:right="120" w:hanging="41"/>
              <w:rPr>
                <w:sz w:val="16"/>
              </w:rPr>
            </w:pPr>
            <w:r>
              <w:rPr>
                <w:sz w:val="16"/>
              </w:rPr>
              <w:t>质量指标(10分）</w:t>
            </w:r>
          </w:p>
        </w:tc>
        <w:tc>
          <w:tcPr>
            <w:tcW w:w="3002" w:type="dxa"/>
            <w:gridSpan w:val="2"/>
          </w:tcPr>
          <w:p w:rsidR="00B75233" w:rsidRDefault="00B75233">
            <w:pPr>
              <w:pStyle w:val="TableParagraph"/>
              <w:spacing w:before="5"/>
              <w:rPr>
                <w:rFonts w:ascii="Times New Roman"/>
                <w:sz w:val="17"/>
              </w:rPr>
            </w:pPr>
          </w:p>
          <w:p w:rsidR="00B75233" w:rsidRDefault="00153A98">
            <w:pPr>
              <w:pStyle w:val="TableParagraph"/>
              <w:ind w:left="637"/>
              <w:rPr>
                <w:sz w:val="16"/>
              </w:rPr>
            </w:pPr>
            <w:r>
              <w:rPr>
                <w:sz w:val="16"/>
              </w:rPr>
              <w:t>严格控制错误率(10分）</w:t>
            </w:r>
          </w:p>
        </w:tc>
        <w:tc>
          <w:tcPr>
            <w:tcW w:w="1512" w:type="dxa"/>
          </w:tcPr>
          <w:p w:rsidR="00B75233" w:rsidRDefault="00B75233">
            <w:pPr>
              <w:pStyle w:val="TableParagraph"/>
              <w:spacing w:before="5"/>
              <w:rPr>
                <w:rFonts w:ascii="Times New Roman"/>
                <w:sz w:val="17"/>
              </w:rPr>
            </w:pPr>
          </w:p>
          <w:p w:rsidR="00B75233" w:rsidRDefault="00153A98">
            <w:pPr>
              <w:pStyle w:val="TableParagraph"/>
              <w:ind w:left="140" w:right="116"/>
              <w:jc w:val="center"/>
              <w:rPr>
                <w:sz w:val="16"/>
              </w:rPr>
            </w:pPr>
            <w:r>
              <w:rPr>
                <w:sz w:val="16"/>
              </w:rPr>
              <w:t>≤2‰</w:t>
            </w:r>
          </w:p>
        </w:tc>
        <w:tc>
          <w:tcPr>
            <w:tcW w:w="1363" w:type="dxa"/>
          </w:tcPr>
          <w:p w:rsidR="00B75233" w:rsidRDefault="00B75233">
            <w:pPr>
              <w:pStyle w:val="TableParagraph"/>
              <w:spacing w:before="5"/>
              <w:rPr>
                <w:rFonts w:ascii="Times New Roman"/>
                <w:sz w:val="17"/>
              </w:rPr>
            </w:pPr>
          </w:p>
          <w:p w:rsidR="00B75233" w:rsidRDefault="00153A98">
            <w:pPr>
              <w:pStyle w:val="TableParagraph"/>
              <w:ind w:left="105" w:right="81"/>
              <w:jc w:val="center"/>
              <w:rPr>
                <w:sz w:val="16"/>
              </w:rPr>
            </w:pPr>
            <w:r>
              <w:rPr>
                <w:sz w:val="16"/>
              </w:rPr>
              <w:t>≤2‰</w:t>
            </w:r>
          </w:p>
        </w:tc>
        <w:tc>
          <w:tcPr>
            <w:tcW w:w="1353" w:type="dxa"/>
          </w:tcPr>
          <w:p w:rsidR="00B75233" w:rsidRDefault="00B75233">
            <w:pPr>
              <w:pStyle w:val="TableParagraph"/>
              <w:spacing w:before="5"/>
              <w:rPr>
                <w:rFonts w:ascii="Times New Roman"/>
                <w:sz w:val="17"/>
              </w:rPr>
            </w:pPr>
          </w:p>
          <w:p w:rsidR="00B75233" w:rsidRDefault="00153A98">
            <w:pPr>
              <w:pStyle w:val="TableParagraph"/>
              <w:ind w:left="25"/>
              <w:jc w:val="center"/>
              <w:rPr>
                <w:sz w:val="16"/>
              </w:rPr>
            </w:pPr>
            <w:r>
              <w:rPr>
                <w:w w:val="101"/>
                <w:sz w:val="16"/>
              </w:rPr>
              <w:t>9</w:t>
            </w:r>
          </w:p>
        </w:tc>
      </w:tr>
      <w:tr w:rsidR="00B75233">
        <w:trPr>
          <w:trHeight w:val="585"/>
        </w:trPr>
        <w:tc>
          <w:tcPr>
            <w:tcW w:w="720" w:type="dxa"/>
            <w:vMerge/>
            <w:tcBorders>
              <w:top w:val="nil"/>
            </w:tcBorders>
          </w:tcPr>
          <w:p w:rsidR="00B75233" w:rsidRDefault="00B75233">
            <w:pPr>
              <w:rPr>
                <w:sz w:val="2"/>
                <w:szCs w:val="2"/>
              </w:rPr>
            </w:pPr>
          </w:p>
        </w:tc>
        <w:tc>
          <w:tcPr>
            <w:tcW w:w="744" w:type="dxa"/>
            <w:vMerge/>
            <w:tcBorders>
              <w:top w:val="nil"/>
            </w:tcBorders>
          </w:tcPr>
          <w:p w:rsidR="00B75233" w:rsidRDefault="00B75233">
            <w:pPr>
              <w:rPr>
                <w:sz w:val="2"/>
                <w:szCs w:val="2"/>
              </w:rPr>
            </w:pPr>
          </w:p>
        </w:tc>
        <w:tc>
          <w:tcPr>
            <w:tcW w:w="929" w:type="dxa"/>
            <w:vMerge w:val="restart"/>
          </w:tcPr>
          <w:p w:rsidR="00B75233" w:rsidRDefault="00B75233">
            <w:pPr>
              <w:pStyle w:val="TableParagraph"/>
              <w:rPr>
                <w:rFonts w:ascii="Times New Roman"/>
                <w:sz w:val="16"/>
              </w:rPr>
            </w:pPr>
          </w:p>
          <w:p w:rsidR="00B75233" w:rsidRDefault="00B75233">
            <w:pPr>
              <w:pStyle w:val="TableParagraph"/>
              <w:spacing w:before="8"/>
              <w:rPr>
                <w:rFonts w:ascii="Times New Roman"/>
                <w:sz w:val="18"/>
              </w:rPr>
            </w:pPr>
          </w:p>
          <w:p w:rsidR="00B75233" w:rsidRDefault="00153A98">
            <w:pPr>
              <w:pStyle w:val="TableParagraph"/>
              <w:spacing w:before="1"/>
              <w:ind w:left="179" w:right="120" w:hanging="41"/>
              <w:rPr>
                <w:sz w:val="16"/>
              </w:rPr>
            </w:pPr>
            <w:r>
              <w:rPr>
                <w:sz w:val="16"/>
              </w:rPr>
              <w:t>时效指标(10分）</w:t>
            </w:r>
          </w:p>
        </w:tc>
        <w:tc>
          <w:tcPr>
            <w:tcW w:w="3002" w:type="dxa"/>
            <w:gridSpan w:val="2"/>
          </w:tcPr>
          <w:p w:rsidR="00B75233" w:rsidRDefault="00B75233">
            <w:pPr>
              <w:pStyle w:val="TableParagraph"/>
              <w:spacing w:before="5"/>
              <w:rPr>
                <w:rFonts w:ascii="Times New Roman"/>
                <w:sz w:val="17"/>
              </w:rPr>
            </w:pPr>
          </w:p>
          <w:p w:rsidR="00B75233" w:rsidRDefault="00153A98">
            <w:pPr>
              <w:pStyle w:val="TableParagraph"/>
              <w:ind w:left="515"/>
              <w:rPr>
                <w:sz w:val="16"/>
              </w:rPr>
            </w:pPr>
            <w:r>
              <w:rPr>
                <w:sz w:val="16"/>
              </w:rPr>
              <w:t>商品房购房资格审核(5分）</w:t>
            </w:r>
          </w:p>
        </w:tc>
        <w:tc>
          <w:tcPr>
            <w:tcW w:w="1512" w:type="dxa"/>
          </w:tcPr>
          <w:p w:rsidR="00B75233" w:rsidRDefault="00B75233">
            <w:pPr>
              <w:pStyle w:val="TableParagraph"/>
              <w:spacing w:before="5"/>
              <w:rPr>
                <w:rFonts w:ascii="Times New Roman"/>
                <w:sz w:val="17"/>
              </w:rPr>
            </w:pPr>
          </w:p>
          <w:p w:rsidR="00B75233" w:rsidRDefault="00153A98">
            <w:pPr>
              <w:pStyle w:val="TableParagraph"/>
              <w:ind w:left="135" w:right="116"/>
              <w:jc w:val="center"/>
              <w:rPr>
                <w:sz w:val="16"/>
              </w:rPr>
            </w:pPr>
            <w:r>
              <w:rPr>
                <w:sz w:val="16"/>
              </w:rPr>
              <w:t>≤5个工作日</w:t>
            </w:r>
          </w:p>
        </w:tc>
        <w:tc>
          <w:tcPr>
            <w:tcW w:w="1363" w:type="dxa"/>
          </w:tcPr>
          <w:p w:rsidR="00B75233" w:rsidRDefault="00B75233">
            <w:pPr>
              <w:pStyle w:val="TableParagraph"/>
              <w:spacing w:before="5"/>
              <w:rPr>
                <w:rFonts w:ascii="Times New Roman"/>
                <w:sz w:val="17"/>
              </w:rPr>
            </w:pPr>
          </w:p>
          <w:p w:rsidR="00B75233" w:rsidRDefault="00153A98">
            <w:pPr>
              <w:pStyle w:val="TableParagraph"/>
              <w:ind w:left="102" w:right="82"/>
              <w:jc w:val="center"/>
              <w:rPr>
                <w:sz w:val="16"/>
              </w:rPr>
            </w:pPr>
            <w:r>
              <w:rPr>
                <w:sz w:val="16"/>
              </w:rPr>
              <w:t>≤5个工作日</w:t>
            </w:r>
          </w:p>
        </w:tc>
        <w:tc>
          <w:tcPr>
            <w:tcW w:w="1353" w:type="dxa"/>
          </w:tcPr>
          <w:p w:rsidR="00B75233" w:rsidRDefault="00B75233">
            <w:pPr>
              <w:pStyle w:val="TableParagraph"/>
              <w:spacing w:before="5"/>
              <w:rPr>
                <w:rFonts w:ascii="Times New Roman"/>
                <w:sz w:val="17"/>
              </w:rPr>
            </w:pPr>
          </w:p>
          <w:p w:rsidR="00B75233" w:rsidRDefault="00153A98">
            <w:pPr>
              <w:pStyle w:val="TableParagraph"/>
              <w:ind w:left="25"/>
              <w:jc w:val="center"/>
              <w:rPr>
                <w:sz w:val="16"/>
              </w:rPr>
            </w:pPr>
            <w:r>
              <w:rPr>
                <w:w w:val="101"/>
                <w:sz w:val="16"/>
              </w:rPr>
              <w:t>5</w:t>
            </w:r>
          </w:p>
        </w:tc>
      </w:tr>
      <w:tr w:rsidR="00B75233">
        <w:trPr>
          <w:trHeight w:val="585"/>
        </w:trPr>
        <w:tc>
          <w:tcPr>
            <w:tcW w:w="720" w:type="dxa"/>
            <w:vMerge/>
            <w:tcBorders>
              <w:top w:val="nil"/>
            </w:tcBorders>
          </w:tcPr>
          <w:p w:rsidR="00B75233" w:rsidRDefault="00B75233">
            <w:pPr>
              <w:rPr>
                <w:sz w:val="2"/>
                <w:szCs w:val="2"/>
              </w:rPr>
            </w:pPr>
          </w:p>
        </w:tc>
        <w:tc>
          <w:tcPr>
            <w:tcW w:w="744" w:type="dxa"/>
            <w:vMerge/>
            <w:tcBorders>
              <w:top w:val="nil"/>
            </w:tcBorders>
          </w:tcPr>
          <w:p w:rsidR="00B75233" w:rsidRDefault="00B75233">
            <w:pPr>
              <w:rPr>
                <w:sz w:val="2"/>
                <w:szCs w:val="2"/>
              </w:rPr>
            </w:pPr>
          </w:p>
        </w:tc>
        <w:tc>
          <w:tcPr>
            <w:tcW w:w="929" w:type="dxa"/>
            <w:vMerge/>
            <w:tcBorders>
              <w:top w:val="nil"/>
            </w:tcBorders>
          </w:tcPr>
          <w:p w:rsidR="00B75233" w:rsidRDefault="00B75233">
            <w:pPr>
              <w:rPr>
                <w:sz w:val="2"/>
                <w:szCs w:val="2"/>
              </w:rPr>
            </w:pPr>
          </w:p>
        </w:tc>
        <w:tc>
          <w:tcPr>
            <w:tcW w:w="3002" w:type="dxa"/>
            <w:gridSpan w:val="2"/>
          </w:tcPr>
          <w:p w:rsidR="00B75233" w:rsidRDefault="00B75233">
            <w:pPr>
              <w:pStyle w:val="TableParagraph"/>
              <w:spacing w:before="5"/>
              <w:rPr>
                <w:rFonts w:ascii="Times New Roman"/>
                <w:sz w:val="17"/>
              </w:rPr>
            </w:pPr>
          </w:p>
          <w:p w:rsidR="00B75233" w:rsidRDefault="00153A98">
            <w:pPr>
              <w:pStyle w:val="TableParagraph"/>
              <w:ind w:left="349"/>
              <w:rPr>
                <w:sz w:val="16"/>
              </w:rPr>
            </w:pPr>
            <w:r>
              <w:rPr>
                <w:sz w:val="16"/>
              </w:rPr>
              <w:t>存量房购房资格审核业务(5分）</w:t>
            </w:r>
          </w:p>
        </w:tc>
        <w:tc>
          <w:tcPr>
            <w:tcW w:w="1512" w:type="dxa"/>
          </w:tcPr>
          <w:p w:rsidR="00B75233" w:rsidRDefault="00B75233">
            <w:pPr>
              <w:pStyle w:val="TableParagraph"/>
              <w:spacing w:before="5"/>
              <w:rPr>
                <w:rFonts w:ascii="Times New Roman"/>
                <w:sz w:val="17"/>
              </w:rPr>
            </w:pPr>
          </w:p>
          <w:p w:rsidR="00B75233" w:rsidRDefault="00153A98">
            <w:pPr>
              <w:pStyle w:val="TableParagraph"/>
              <w:ind w:left="137" w:right="116"/>
              <w:jc w:val="center"/>
              <w:rPr>
                <w:sz w:val="16"/>
              </w:rPr>
            </w:pPr>
            <w:r>
              <w:rPr>
                <w:sz w:val="16"/>
              </w:rPr>
              <w:t>≤48小时</w:t>
            </w:r>
          </w:p>
        </w:tc>
        <w:tc>
          <w:tcPr>
            <w:tcW w:w="1363" w:type="dxa"/>
          </w:tcPr>
          <w:p w:rsidR="00B75233" w:rsidRDefault="00B75233">
            <w:pPr>
              <w:pStyle w:val="TableParagraph"/>
              <w:spacing w:before="5"/>
              <w:rPr>
                <w:rFonts w:ascii="Times New Roman"/>
                <w:sz w:val="17"/>
              </w:rPr>
            </w:pPr>
          </w:p>
          <w:p w:rsidR="00B75233" w:rsidRDefault="00153A98">
            <w:pPr>
              <w:pStyle w:val="TableParagraph"/>
              <w:ind w:left="103" w:right="82"/>
              <w:jc w:val="center"/>
              <w:rPr>
                <w:sz w:val="16"/>
              </w:rPr>
            </w:pPr>
            <w:r>
              <w:rPr>
                <w:sz w:val="16"/>
              </w:rPr>
              <w:t>≤48小时</w:t>
            </w:r>
          </w:p>
        </w:tc>
        <w:tc>
          <w:tcPr>
            <w:tcW w:w="1353" w:type="dxa"/>
          </w:tcPr>
          <w:p w:rsidR="00B75233" w:rsidRDefault="00B75233">
            <w:pPr>
              <w:pStyle w:val="TableParagraph"/>
              <w:spacing w:before="5"/>
              <w:rPr>
                <w:rFonts w:ascii="Times New Roman"/>
                <w:sz w:val="17"/>
              </w:rPr>
            </w:pPr>
          </w:p>
          <w:p w:rsidR="00B75233" w:rsidRDefault="00153A98">
            <w:pPr>
              <w:pStyle w:val="TableParagraph"/>
              <w:ind w:left="25"/>
              <w:jc w:val="center"/>
              <w:rPr>
                <w:sz w:val="16"/>
              </w:rPr>
            </w:pPr>
            <w:r>
              <w:rPr>
                <w:w w:val="101"/>
                <w:sz w:val="16"/>
              </w:rPr>
              <w:t>5</w:t>
            </w:r>
          </w:p>
        </w:tc>
      </w:tr>
      <w:tr w:rsidR="00B75233">
        <w:trPr>
          <w:trHeight w:val="683"/>
        </w:trPr>
        <w:tc>
          <w:tcPr>
            <w:tcW w:w="720" w:type="dxa"/>
            <w:vMerge/>
            <w:tcBorders>
              <w:top w:val="nil"/>
            </w:tcBorders>
          </w:tcPr>
          <w:p w:rsidR="00B75233" w:rsidRDefault="00B75233">
            <w:pPr>
              <w:rPr>
                <w:sz w:val="2"/>
                <w:szCs w:val="2"/>
              </w:rPr>
            </w:pPr>
          </w:p>
        </w:tc>
        <w:tc>
          <w:tcPr>
            <w:tcW w:w="744" w:type="dxa"/>
            <w:vMerge/>
            <w:tcBorders>
              <w:top w:val="nil"/>
            </w:tcBorders>
          </w:tcPr>
          <w:p w:rsidR="00B75233" w:rsidRDefault="00B75233">
            <w:pPr>
              <w:rPr>
                <w:sz w:val="2"/>
                <w:szCs w:val="2"/>
              </w:rPr>
            </w:pPr>
          </w:p>
        </w:tc>
        <w:tc>
          <w:tcPr>
            <w:tcW w:w="929" w:type="dxa"/>
          </w:tcPr>
          <w:p w:rsidR="00B75233" w:rsidRDefault="00B75233">
            <w:pPr>
              <w:pStyle w:val="TableParagraph"/>
              <w:spacing w:before="9"/>
              <w:rPr>
                <w:rFonts w:ascii="Times New Roman"/>
                <w:sz w:val="12"/>
              </w:rPr>
            </w:pPr>
          </w:p>
          <w:p w:rsidR="00B75233" w:rsidRDefault="00153A98">
            <w:pPr>
              <w:pStyle w:val="TableParagraph"/>
              <w:spacing w:before="1"/>
              <w:ind w:left="179" w:right="120" w:hanging="41"/>
              <w:rPr>
                <w:sz w:val="16"/>
              </w:rPr>
            </w:pPr>
            <w:r>
              <w:rPr>
                <w:sz w:val="16"/>
              </w:rPr>
              <w:t>成本指标(10分）</w:t>
            </w:r>
          </w:p>
        </w:tc>
        <w:tc>
          <w:tcPr>
            <w:tcW w:w="3002" w:type="dxa"/>
            <w:gridSpan w:val="2"/>
          </w:tcPr>
          <w:p w:rsidR="00B75233" w:rsidRDefault="00B75233">
            <w:pPr>
              <w:pStyle w:val="TableParagraph"/>
              <w:spacing w:before="9"/>
              <w:rPr>
                <w:rFonts w:ascii="Times New Roman"/>
                <w:sz w:val="21"/>
              </w:rPr>
            </w:pPr>
          </w:p>
          <w:p w:rsidR="00B75233" w:rsidRDefault="00153A98">
            <w:pPr>
              <w:pStyle w:val="TableParagraph"/>
              <w:ind w:left="59"/>
              <w:rPr>
                <w:sz w:val="16"/>
              </w:rPr>
            </w:pPr>
            <w:r>
              <w:rPr>
                <w:sz w:val="16"/>
              </w:rPr>
              <w:t>工作人员工资、设备费用及补贴(10分）</w:t>
            </w:r>
          </w:p>
        </w:tc>
        <w:tc>
          <w:tcPr>
            <w:tcW w:w="1512" w:type="dxa"/>
          </w:tcPr>
          <w:p w:rsidR="00B75233" w:rsidRDefault="00B75233">
            <w:pPr>
              <w:pStyle w:val="TableParagraph"/>
              <w:spacing w:before="9"/>
              <w:rPr>
                <w:rFonts w:ascii="Times New Roman"/>
                <w:sz w:val="21"/>
              </w:rPr>
            </w:pPr>
          </w:p>
          <w:p w:rsidR="00B75233" w:rsidRDefault="00153A98">
            <w:pPr>
              <w:pStyle w:val="TableParagraph"/>
              <w:ind w:left="139" w:right="116"/>
              <w:jc w:val="center"/>
              <w:rPr>
                <w:sz w:val="16"/>
              </w:rPr>
            </w:pPr>
            <w:r>
              <w:rPr>
                <w:sz w:val="16"/>
              </w:rPr>
              <w:t>100%</w:t>
            </w:r>
          </w:p>
        </w:tc>
        <w:tc>
          <w:tcPr>
            <w:tcW w:w="1363" w:type="dxa"/>
          </w:tcPr>
          <w:p w:rsidR="00B75233" w:rsidRDefault="00B75233">
            <w:pPr>
              <w:pStyle w:val="TableParagraph"/>
              <w:spacing w:before="9"/>
              <w:rPr>
                <w:rFonts w:ascii="Times New Roman"/>
                <w:sz w:val="21"/>
              </w:rPr>
            </w:pPr>
          </w:p>
          <w:p w:rsidR="00B75233" w:rsidRDefault="00153A98">
            <w:pPr>
              <w:pStyle w:val="TableParagraph"/>
              <w:ind w:left="105" w:right="82"/>
              <w:jc w:val="center"/>
              <w:rPr>
                <w:sz w:val="16"/>
              </w:rPr>
            </w:pPr>
            <w:r>
              <w:rPr>
                <w:sz w:val="16"/>
              </w:rPr>
              <w:t>100%</w:t>
            </w:r>
          </w:p>
        </w:tc>
        <w:tc>
          <w:tcPr>
            <w:tcW w:w="1353" w:type="dxa"/>
          </w:tcPr>
          <w:p w:rsidR="00B75233" w:rsidRDefault="00B75233">
            <w:pPr>
              <w:pStyle w:val="TableParagraph"/>
              <w:spacing w:before="9"/>
              <w:rPr>
                <w:rFonts w:ascii="Times New Roman"/>
                <w:sz w:val="21"/>
              </w:rPr>
            </w:pPr>
          </w:p>
          <w:p w:rsidR="00B75233" w:rsidRDefault="00153A98">
            <w:pPr>
              <w:pStyle w:val="TableParagraph"/>
              <w:ind w:left="62" w:right="35"/>
              <w:jc w:val="center"/>
              <w:rPr>
                <w:sz w:val="16"/>
              </w:rPr>
            </w:pPr>
            <w:r>
              <w:rPr>
                <w:sz w:val="16"/>
              </w:rPr>
              <w:t>10</w:t>
            </w:r>
          </w:p>
        </w:tc>
      </w:tr>
      <w:tr w:rsidR="00B75233">
        <w:trPr>
          <w:trHeight w:val="585"/>
        </w:trPr>
        <w:tc>
          <w:tcPr>
            <w:tcW w:w="720" w:type="dxa"/>
            <w:vMerge/>
            <w:tcBorders>
              <w:top w:val="nil"/>
            </w:tcBorders>
          </w:tcPr>
          <w:p w:rsidR="00B75233" w:rsidRDefault="00B75233">
            <w:pPr>
              <w:rPr>
                <w:sz w:val="2"/>
                <w:szCs w:val="2"/>
              </w:rPr>
            </w:pPr>
          </w:p>
        </w:tc>
        <w:tc>
          <w:tcPr>
            <w:tcW w:w="744" w:type="dxa"/>
            <w:vMerge w:val="restart"/>
          </w:tcPr>
          <w:p w:rsidR="00B75233" w:rsidRDefault="00B75233">
            <w:pPr>
              <w:pStyle w:val="TableParagraph"/>
              <w:rPr>
                <w:rFonts w:ascii="Times New Roman"/>
                <w:sz w:val="16"/>
              </w:rPr>
            </w:pPr>
          </w:p>
          <w:p w:rsidR="00B75233" w:rsidRDefault="00B75233">
            <w:pPr>
              <w:pStyle w:val="TableParagraph"/>
              <w:spacing w:before="9"/>
              <w:rPr>
                <w:rFonts w:ascii="Times New Roman"/>
                <w:sz w:val="20"/>
              </w:rPr>
            </w:pPr>
          </w:p>
          <w:p w:rsidR="00B75233" w:rsidRDefault="00153A98">
            <w:pPr>
              <w:pStyle w:val="TableParagraph"/>
              <w:spacing w:before="1"/>
              <w:ind w:left="295" w:right="268"/>
              <w:jc w:val="both"/>
              <w:rPr>
                <w:sz w:val="16"/>
              </w:rPr>
            </w:pPr>
            <w:r>
              <w:rPr>
                <w:sz w:val="16"/>
              </w:rPr>
              <w:t>效益指标</w:t>
            </w:r>
          </w:p>
          <w:p w:rsidR="00B75233" w:rsidRDefault="00153A98">
            <w:pPr>
              <w:pStyle w:val="TableParagraph"/>
              <w:ind w:left="45"/>
              <w:rPr>
                <w:sz w:val="16"/>
              </w:rPr>
            </w:pPr>
            <w:r>
              <w:rPr>
                <w:sz w:val="16"/>
              </w:rPr>
              <w:t>（30分）</w:t>
            </w:r>
          </w:p>
        </w:tc>
        <w:tc>
          <w:tcPr>
            <w:tcW w:w="929" w:type="dxa"/>
            <w:vMerge w:val="restart"/>
          </w:tcPr>
          <w:p w:rsidR="00B75233" w:rsidRDefault="00B75233">
            <w:pPr>
              <w:pStyle w:val="TableParagraph"/>
              <w:rPr>
                <w:rFonts w:ascii="Times New Roman"/>
                <w:sz w:val="16"/>
              </w:rPr>
            </w:pPr>
          </w:p>
          <w:p w:rsidR="00B75233" w:rsidRDefault="00153A98">
            <w:pPr>
              <w:pStyle w:val="TableParagraph"/>
              <w:spacing w:before="113"/>
              <w:ind w:left="138" w:right="120"/>
              <w:jc w:val="center"/>
              <w:rPr>
                <w:sz w:val="16"/>
              </w:rPr>
            </w:pPr>
            <w:r>
              <w:rPr>
                <w:spacing w:val="-5"/>
                <w:sz w:val="16"/>
              </w:rPr>
              <w:t>社会效益</w:t>
            </w:r>
            <w:r>
              <w:rPr>
                <w:sz w:val="16"/>
              </w:rPr>
              <w:t xml:space="preserve">指 标 </w:t>
            </w:r>
            <w:r>
              <w:rPr>
                <w:spacing w:val="2"/>
                <w:sz w:val="16"/>
              </w:rPr>
              <w:t>(20</w:t>
            </w:r>
            <w:r>
              <w:rPr>
                <w:sz w:val="16"/>
              </w:rPr>
              <w:t>分）</w:t>
            </w:r>
          </w:p>
        </w:tc>
        <w:tc>
          <w:tcPr>
            <w:tcW w:w="3002" w:type="dxa"/>
            <w:gridSpan w:val="2"/>
          </w:tcPr>
          <w:p w:rsidR="00B75233" w:rsidRDefault="00B75233">
            <w:pPr>
              <w:pStyle w:val="TableParagraph"/>
              <w:spacing w:before="5"/>
              <w:rPr>
                <w:rFonts w:ascii="Times New Roman"/>
                <w:sz w:val="17"/>
              </w:rPr>
            </w:pPr>
          </w:p>
          <w:p w:rsidR="00B75233" w:rsidRDefault="00153A98">
            <w:pPr>
              <w:pStyle w:val="TableParagraph"/>
              <w:ind w:left="472"/>
              <w:rPr>
                <w:sz w:val="16"/>
              </w:rPr>
            </w:pPr>
            <w:r>
              <w:rPr>
                <w:sz w:val="16"/>
              </w:rPr>
              <w:t>政务公开社会影响力(10分）</w:t>
            </w:r>
          </w:p>
        </w:tc>
        <w:tc>
          <w:tcPr>
            <w:tcW w:w="1512" w:type="dxa"/>
          </w:tcPr>
          <w:p w:rsidR="00B75233" w:rsidRDefault="00B75233">
            <w:pPr>
              <w:pStyle w:val="TableParagraph"/>
              <w:spacing w:before="5"/>
              <w:rPr>
                <w:rFonts w:ascii="Times New Roman"/>
                <w:sz w:val="17"/>
              </w:rPr>
            </w:pPr>
          </w:p>
          <w:p w:rsidR="00B75233" w:rsidRDefault="00153A98">
            <w:pPr>
              <w:pStyle w:val="TableParagraph"/>
              <w:ind w:left="135" w:right="116"/>
              <w:jc w:val="center"/>
              <w:rPr>
                <w:sz w:val="16"/>
              </w:rPr>
            </w:pPr>
            <w:r>
              <w:rPr>
                <w:sz w:val="16"/>
              </w:rPr>
              <w:t>有所提升</w:t>
            </w:r>
          </w:p>
        </w:tc>
        <w:tc>
          <w:tcPr>
            <w:tcW w:w="1363" w:type="dxa"/>
          </w:tcPr>
          <w:p w:rsidR="00B75233" w:rsidRDefault="00B75233">
            <w:pPr>
              <w:pStyle w:val="TableParagraph"/>
              <w:spacing w:before="5"/>
              <w:rPr>
                <w:rFonts w:ascii="Times New Roman"/>
                <w:sz w:val="17"/>
              </w:rPr>
            </w:pPr>
          </w:p>
          <w:p w:rsidR="00B75233" w:rsidRDefault="00153A98">
            <w:pPr>
              <w:pStyle w:val="TableParagraph"/>
              <w:ind w:left="101" w:right="82"/>
              <w:jc w:val="center"/>
              <w:rPr>
                <w:sz w:val="16"/>
              </w:rPr>
            </w:pPr>
            <w:r>
              <w:rPr>
                <w:sz w:val="16"/>
              </w:rPr>
              <w:t>有所提升</w:t>
            </w:r>
          </w:p>
        </w:tc>
        <w:tc>
          <w:tcPr>
            <w:tcW w:w="1353" w:type="dxa"/>
          </w:tcPr>
          <w:p w:rsidR="00B75233" w:rsidRDefault="00B75233">
            <w:pPr>
              <w:pStyle w:val="TableParagraph"/>
              <w:spacing w:before="5"/>
              <w:rPr>
                <w:rFonts w:ascii="Times New Roman"/>
                <w:sz w:val="17"/>
              </w:rPr>
            </w:pPr>
          </w:p>
          <w:p w:rsidR="00B75233" w:rsidRDefault="00153A98">
            <w:pPr>
              <w:pStyle w:val="TableParagraph"/>
              <w:ind w:left="62" w:right="35"/>
              <w:jc w:val="center"/>
              <w:rPr>
                <w:sz w:val="16"/>
              </w:rPr>
            </w:pPr>
            <w:r>
              <w:rPr>
                <w:sz w:val="16"/>
              </w:rPr>
              <w:t>10</w:t>
            </w:r>
          </w:p>
        </w:tc>
      </w:tr>
      <w:tr w:rsidR="00B75233">
        <w:trPr>
          <w:trHeight w:val="585"/>
        </w:trPr>
        <w:tc>
          <w:tcPr>
            <w:tcW w:w="720" w:type="dxa"/>
            <w:vMerge/>
            <w:tcBorders>
              <w:top w:val="nil"/>
            </w:tcBorders>
          </w:tcPr>
          <w:p w:rsidR="00B75233" w:rsidRDefault="00B75233">
            <w:pPr>
              <w:rPr>
                <w:sz w:val="2"/>
                <w:szCs w:val="2"/>
              </w:rPr>
            </w:pPr>
          </w:p>
        </w:tc>
        <w:tc>
          <w:tcPr>
            <w:tcW w:w="744" w:type="dxa"/>
            <w:vMerge/>
            <w:tcBorders>
              <w:top w:val="nil"/>
            </w:tcBorders>
          </w:tcPr>
          <w:p w:rsidR="00B75233" w:rsidRDefault="00B75233">
            <w:pPr>
              <w:rPr>
                <w:sz w:val="2"/>
                <w:szCs w:val="2"/>
              </w:rPr>
            </w:pPr>
          </w:p>
        </w:tc>
        <w:tc>
          <w:tcPr>
            <w:tcW w:w="929" w:type="dxa"/>
            <w:vMerge/>
            <w:tcBorders>
              <w:top w:val="nil"/>
            </w:tcBorders>
          </w:tcPr>
          <w:p w:rsidR="00B75233" w:rsidRDefault="00B75233">
            <w:pPr>
              <w:rPr>
                <w:sz w:val="2"/>
                <w:szCs w:val="2"/>
              </w:rPr>
            </w:pPr>
          </w:p>
        </w:tc>
        <w:tc>
          <w:tcPr>
            <w:tcW w:w="3002" w:type="dxa"/>
            <w:gridSpan w:val="2"/>
          </w:tcPr>
          <w:p w:rsidR="00B75233" w:rsidRDefault="00B75233">
            <w:pPr>
              <w:pStyle w:val="TableParagraph"/>
              <w:spacing w:before="5"/>
              <w:rPr>
                <w:rFonts w:ascii="Times New Roman"/>
                <w:sz w:val="17"/>
              </w:rPr>
            </w:pPr>
          </w:p>
          <w:p w:rsidR="00B75233" w:rsidRDefault="00153A98">
            <w:pPr>
              <w:pStyle w:val="TableParagraph"/>
              <w:ind w:left="719"/>
              <w:rPr>
                <w:sz w:val="16"/>
              </w:rPr>
            </w:pPr>
            <w:r>
              <w:rPr>
                <w:sz w:val="16"/>
              </w:rPr>
              <w:t>发布公开信息(10分）</w:t>
            </w:r>
          </w:p>
        </w:tc>
        <w:tc>
          <w:tcPr>
            <w:tcW w:w="1512" w:type="dxa"/>
          </w:tcPr>
          <w:p w:rsidR="00B75233" w:rsidRDefault="00B75233">
            <w:pPr>
              <w:pStyle w:val="TableParagraph"/>
              <w:spacing w:before="5"/>
              <w:rPr>
                <w:rFonts w:ascii="Times New Roman"/>
                <w:sz w:val="17"/>
              </w:rPr>
            </w:pPr>
          </w:p>
          <w:p w:rsidR="00B75233" w:rsidRDefault="00153A98">
            <w:pPr>
              <w:pStyle w:val="TableParagraph"/>
              <w:ind w:left="135" w:right="116"/>
              <w:jc w:val="center"/>
              <w:rPr>
                <w:sz w:val="16"/>
              </w:rPr>
            </w:pPr>
            <w:r>
              <w:rPr>
                <w:sz w:val="16"/>
              </w:rPr>
              <w:t>发布正常</w:t>
            </w:r>
          </w:p>
        </w:tc>
        <w:tc>
          <w:tcPr>
            <w:tcW w:w="1363" w:type="dxa"/>
          </w:tcPr>
          <w:p w:rsidR="00B75233" w:rsidRDefault="00B75233">
            <w:pPr>
              <w:pStyle w:val="TableParagraph"/>
              <w:spacing w:before="5"/>
              <w:rPr>
                <w:rFonts w:ascii="Times New Roman"/>
                <w:sz w:val="17"/>
              </w:rPr>
            </w:pPr>
          </w:p>
          <w:p w:rsidR="00B75233" w:rsidRDefault="00153A98">
            <w:pPr>
              <w:pStyle w:val="TableParagraph"/>
              <w:ind w:left="101" w:right="82"/>
              <w:jc w:val="center"/>
              <w:rPr>
                <w:sz w:val="16"/>
              </w:rPr>
            </w:pPr>
            <w:r>
              <w:rPr>
                <w:sz w:val="16"/>
              </w:rPr>
              <w:t>发布正常</w:t>
            </w:r>
          </w:p>
        </w:tc>
        <w:tc>
          <w:tcPr>
            <w:tcW w:w="1353" w:type="dxa"/>
          </w:tcPr>
          <w:p w:rsidR="00B75233" w:rsidRDefault="00B75233">
            <w:pPr>
              <w:pStyle w:val="TableParagraph"/>
              <w:spacing w:before="5"/>
              <w:rPr>
                <w:rFonts w:ascii="Times New Roman"/>
                <w:sz w:val="17"/>
              </w:rPr>
            </w:pPr>
          </w:p>
          <w:p w:rsidR="00B75233" w:rsidRDefault="00153A98">
            <w:pPr>
              <w:pStyle w:val="TableParagraph"/>
              <w:ind w:left="62" w:right="35"/>
              <w:jc w:val="center"/>
              <w:rPr>
                <w:sz w:val="16"/>
              </w:rPr>
            </w:pPr>
            <w:r>
              <w:rPr>
                <w:sz w:val="16"/>
              </w:rPr>
              <w:t>10</w:t>
            </w:r>
          </w:p>
        </w:tc>
      </w:tr>
      <w:tr w:rsidR="00B75233">
        <w:trPr>
          <w:trHeight w:val="649"/>
        </w:trPr>
        <w:tc>
          <w:tcPr>
            <w:tcW w:w="720" w:type="dxa"/>
            <w:vMerge/>
            <w:tcBorders>
              <w:top w:val="nil"/>
            </w:tcBorders>
          </w:tcPr>
          <w:p w:rsidR="00B75233" w:rsidRDefault="00B75233">
            <w:pPr>
              <w:rPr>
                <w:sz w:val="2"/>
                <w:szCs w:val="2"/>
              </w:rPr>
            </w:pPr>
          </w:p>
        </w:tc>
        <w:tc>
          <w:tcPr>
            <w:tcW w:w="744" w:type="dxa"/>
            <w:vMerge/>
            <w:tcBorders>
              <w:top w:val="nil"/>
            </w:tcBorders>
          </w:tcPr>
          <w:p w:rsidR="00B75233" w:rsidRDefault="00B75233">
            <w:pPr>
              <w:rPr>
                <w:sz w:val="2"/>
                <w:szCs w:val="2"/>
              </w:rPr>
            </w:pPr>
          </w:p>
        </w:tc>
        <w:tc>
          <w:tcPr>
            <w:tcW w:w="929" w:type="dxa"/>
          </w:tcPr>
          <w:p w:rsidR="00B75233" w:rsidRDefault="00153A98">
            <w:pPr>
              <w:pStyle w:val="TableParagraph"/>
              <w:spacing w:before="29"/>
              <w:ind w:left="57" w:right="38"/>
              <w:jc w:val="center"/>
              <w:rPr>
                <w:sz w:val="16"/>
              </w:rPr>
            </w:pPr>
            <w:r>
              <w:rPr>
                <w:sz w:val="16"/>
              </w:rPr>
              <w:t>可持续影响指标</w:t>
            </w:r>
          </w:p>
          <w:p w:rsidR="00B75233" w:rsidRDefault="00153A98">
            <w:pPr>
              <w:pStyle w:val="TableParagraph"/>
              <w:spacing w:line="190" w:lineRule="exact"/>
              <w:ind w:left="138" w:right="113"/>
              <w:jc w:val="center"/>
              <w:rPr>
                <w:sz w:val="16"/>
              </w:rPr>
            </w:pPr>
            <w:r>
              <w:rPr>
                <w:sz w:val="16"/>
              </w:rPr>
              <w:t>(10分）</w:t>
            </w:r>
          </w:p>
        </w:tc>
        <w:tc>
          <w:tcPr>
            <w:tcW w:w="3002" w:type="dxa"/>
            <w:gridSpan w:val="2"/>
          </w:tcPr>
          <w:p w:rsidR="00B75233" w:rsidRDefault="00153A98">
            <w:pPr>
              <w:pStyle w:val="TableParagraph"/>
              <w:spacing w:before="131"/>
              <w:ind w:left="1216" w:right="269" w:hanging="948"/>
              <w:rPr>
                <w:sz w:val="16"/>
              </w:rPr>
            </w:pPr>
            <w:r>
              <w:rPr>
                <w:sz w:val="16"/>
              </w:rPr>
              <w:t>切实维护政府公共服务的良好形象(10分）</w:t>
            </w:r>
          </w:p>
        </w:tc>
        <w:tc>
          <w:tcPr>
            <w:tcW w:w="1512" w:type="dxa"/>
          </w:tcPr>
          <w:p w:rsidR="00B75233" w:rsidRDefault="00B75233">
            <w:pPr>
              <w:pStyle w:val="TableParagraph"/>
              <w:spacing w:before="3"/>
              <w:rPr>
                <w:rFonts w:ascii="Times New Roman"/>
                <w:sz w:val="20"/>
              </w:rPr>
            </w:pPr>
          </w:p>
          <w:p w:rsidR="00B75233" w:rsidRDefault="00153A98">
            <w:pPr>
              <w:pStyle w:val="TableParagraph"/>
              <w:spacing w:before="1"/>
              <w:ind w:left="140" w:right="116"/>
              <w:jc w:val="center"/>
              <w:rPr>
                <w:sz w:val="16"/>
              </w:rPr>
            </w:pPr>
            <w:r>
              <w:rPr>
                <w:sz w:val="16"/>
              </w:rPr>
              <w:t>≥5年</w:t>
            </w:r>
          </w:p>
        </w:tc>
        <w:tc>
          <w:tcPr>
            <w:tcW w:w="1363" w:type="dxa"/>
          </w:tcPr>
          <w:p w:rsidR="00B75233" w:rsidRDefault="00B75233">
            <w:pPr>
              <w:pStyle w:val="TableParagraph"/>
              <w:spacing w:before="3"/>
              <w:rPr>
                <w:rFonts w:ascii="Times New Roman"/>
                <w:sz w:val="20"/>
              </w:rPr>
            </w:pPr>
          </w:p>
          <w:p w:rsidR="00B75233" w:rsidRDefault="00153A98">
            <w:pPr>
              <w:pStyle w:val="TableParagraph"/>
              <w:spacing w:before="1"/>
              <w:ind w:left="105" w:right="81"/>
              <w:jc w:val="center"/>
              <w:rPr>
                <w:sz w:val="16"/>
              </w:rPr>
            </w:pPr>
            <w:r>
              <w:rPr>
                <w:sz w:val="16"/>
              </w:rPr>
              <w:t>≥5年</w:t>
            </w:r>
          </w:p>
        </w:tc>
        <w:tc>
          <w:tcPr>
            <w:tcW w:w="1353" w:type="dxa"/>
          </w:tcPr>
          <w:p w:rsidR="00B75233" w:rsidRDefault="00B75233">
            <w:pPr>
              <w:pStyle w:val="TableParagraph"/>
              <w:spacing w:before="3"/>
              <w:rPr>
                <w:rFonts w:ascii="Times New Roman"/>
                <w:sz w:val="20"/>
              </w:rPr>
            </w:pPr>
          </w:p>
          <w:p w:rsidR="00B75233" w:rsidRDefault="00153A98">
            <w:pPr>
              <w:pStyle w:val="TableParagraph"/>
              <w:spacing w:before="1"/>
              <w:ind w:left="62" w:right="35"/>
              <w:jc w:val="center"/>
              <w:rPr>
                <w:sz w:val="16"/>
              </w:rPr>
            </w:pPr>
            <w:r>
              <w:rPr>
                <w:sz w:val="16"/>
              </w:rPr>
              <w:t>10</w:t>
            </w:r>
          </w:p>
        </w:tc>
      </w:tr>
      <w:tr w:rsidR="00B75233">
        <w:trPr>
          <w:trHeight w:val="733"/>
        </w:trPr>
        <w:tc>
          <w:tcPr>
            <w:tcW w:w="720" w:type="dxa"/>
            <w:vMerge/>
            <w:tcBorders>
              <w:top w:val="nil"/>
            </w:tcBorders>
          </w:tcPr>
          <w:p w:rsidR="00B75233" w:rsidRDefault="00B75233">
            <w:pPr>
              <w:rPr>
                <w:sz w:val="2"/>
                <w:szCs w:val="2"/>
              </w:rPr>
            </w:pPr>
          </w:p>
        </w:tc>
        <w:tc>
          <w:tcPr>
            <w:tcW w:w="744" w:type="dxa"/>
          </w:tcPr>
          <w:p w:rsidR="00B75233" w:rsidRDefault="00153A98">
            <w:pPr>
              <w:pStyle w:val="TableParagraph"/>
              <w:spacing w:before="71"/>
              <w:ind w:left="295" w:right="26" w:hanging="248"/>
              <w:rPr>
                <w:sz w:val="16"/>
              </w:rPr>
            </w:pPr>
            <w:r>
              <w:rPr>
                <w:sz w:val="16"/>
              </w:rPr>
              <w:t>满意度指标</w:t>
            </w:r>
          </w:p>
          <w:p w:rsidR="00B75233" w:rsidRDefault="00153A98">
            <w:pPr>
              <w:pStyle w:val="TableParagraph"/>
              <w:ind w:left="45"/>
              <w:rPr>
                <w:sz w:val="16"/>
              </w:rPr>
            </w:pPr>
            <w:r>
              <w:rPr>
                <w:sz w:val="16"/>
              </w:rPr>
              <w:t>（10分）</w:t>
            </w:r>
          </w:p>
        </w:tc>
        <w:tc>
          <w:tcPr>
            <w:tcW w:w="929" w:type="dxa"/>
          </w:tcPr>
          <w:p w:rsidR="00B75233" w:rsidRDefault="00153A98">
            <w:pPr>
              <w:pStyle w:val="TableParagraph"/>
              <w:spacing w:before="71"/>
              <w:ind w:left="57" w:right="38" w:hanging="1"/>
              <w:jc w:val="center"/>
              <w:rPr>
                <w:sz w:val="16"/>
              </w:rPr>
            </w:pPr>
            <w:r>
              <w:rPr>
                <w:sz w:val="16"/>
              </w:rPr>
              <w:t xml:space="preserve">服务对象 </w:t>
            </w:r>
            <w:r>
              <w:rPr>
                <w:spacing w:val="-4"/>
                <w:sz w:val="16"/>
              </w:rPr>
              <w:t>满意度指标</w:t>
            </w:r>
            <w:r>
              <w:rPr>
                <w:spacing w:val="2"/>
                <w:sz w:val="16"/>
              </w:rPr>
              <w:t>(10</w:t>
            </w:r>
            <w:r>
              <w:rPr>
                <w:sz w:val="16"/>
              </w:rPr>
              <w:t>分）</w:t>
            </w:r>
          </w:p>
        </w:tc>
        <w:tc>
          <w:tcPr>
            <w:tcW w:w="3002" w:type="dxa"/>
            <w:gridSpan w:val="2"/>
          </w:tcPr>
          <w:p w:rsidR="00B75233" w:rsidRDefault="00B75233">
            <w:pPr>
              <w:pStyle w:val="TableParagraph"/>
              <w:rPr>
                <w:rFonts w:ascii="Times New Roman"/>
                <w:sz w:val="16"/>
              </w:rPr>
            </w:pPr>
          </w:p>
          <w:p w:rsidR="00B75233" w:rsidRDefault="00153A98">
            <w:pPr>
              <w:pStyle w:val="TableParagraph"/>
              <w:spacing w:before="93"/>
              <w:ind w:left="391"/>
              <w:rPr>
                <w:sz w:val="16"/>
              </w:rPr>
            </w:pPr>
            <w:proofErr w:type="gramStart"/>
            <w:r>
              <w:rPr>
                <w:sz w:val="16"/>
              </w:rPr>
              <w:t>务</w:t>
            </w:r>
            <w:proofErr w:type="gramEnd"/>
            <w:r>
              <w:rPr>
                <w:sz w:val="16"/>
              </w:rPr>
              <w:t>系统管理科室满意度(10分）</w:t>
            </w:r>
          </w:p>
        </w:tc>
        <w:tc>
          <w:tcPr>
            <w:tcW w:w="1512" w:type="dxa"/>
          </w:tcPr>
          <w:p w:rsidR="00B75233" w:rsidRDefault="00B75233">
            <w:pPr>
              <w:pStyle w:val="TableParagraph"/>
              <w:rPr>
                <w:rFonts w:ascii="Times New Roman"/>
                <w:sz w:val="16"/>
              </w:rPr>
            </w:pPr>
          </w:p>
          <w:p w:rsidR="00B75233" w:rsidRDefault="00153A98">
            <w:pPr>
              <w:pStyle w:val="TableParagraph"/>
              <w:spacing w:before="93"/>
              <w:ind w:left="140" w:right="116"/>
              <w:jc w:val="center"/>
              <w:rPr>
                <w:sz w:val="16"/>
              </w:rPr>
            </w:pPr>
            <w:r>
              <w:rPr>
                <w:sz w:val="16"/>
              </w:rPr>
              <w:t>≥90%</w:t>
            </w:r>
          </w:p>
        </w:tc>
        <w:tc>
          <w:tcPr>
            <w:tcW w:w="1363" w:type="dxa"/>
          </w:tcPr>
          <w:p w:rsidR="00B75233" w:rsidRDefault="00B75233">
            <w:pPr>
              <w:pStyle w:val="TableParagraph"/>
              <w:rPr>
                <w:rFonts w:ascii="Times New Roman"/>
                <w:sz w:val="16"/>
              </w:rPr>
            </w:pPr>
          </w:p>
          <w:p w:rsidR="00B75233" w:rsidRDefault="00153A98">
            <w:pPr>
              <w:pStyle w:val="TableParagraph"/>
              <w:spacing w:before="93"/>
              <w:ind w:left="105" w:right="81"/>
              <w:jc w:val="center"/>
              <w:rPr>
                <w:sz w:val="16"/>
              </w:rPr>
            </w:pPr>
            <w:r>
              <w:rPr>
                <w:sz w:val="16"/>
              </w:rPr>
              <w:t>≥90%</w:t>
            </w:r>
          </w:p>
        </w:tc>
        <w:tc>
          <w:tcPr>
            <w:tcW w:w="1353" w:type="dxa"/>
          </w:tcPr>
          <w:p w:rsidR="00B75233" w:rsidRDefault="00B75233">
            <w:pPr>
              <w:pStyle w:val="TableParagraph"/>
              <w:rPr>
                <w:rFonts w:ascii="Times New Roman"/>
                <w:sz w:val="16"/>
              </w:rPr>
            </w:pPr>
          </w:p>
          <w:p w:rsidR="00B75233" w:rsidRDefault="00153A98">
            <w:pPr>
              <w:pStyle w:val="TableParagraph"/>
              <w:spacing w:before="93"/>
              <w:ind w:left="62" w:right="35"/>
              <w:jc w:val="center"/>
              <w:rPr>
                <w:sz w:val="16"/>
              </w:rPr>
            </w:pPr>
            <w:r>
              <w:rPr>
                <w:sz w:val="16"/>
              </w:rPr>
              <w:t>10</w:t>
            </w:r>
          </w:p>
        </w:tc>
      </w:tr>
      <w:tr w:rsidR="00B75233">
        <w:trPr>
          <w:trHeight w:val="635"/>
        </w:trPr>
        <w:tc>
          <w:tcPr>
            <w:tcW w:w="720" w:type="dxa"/>
          </w:tcPr>
          <w:p w:rsidR="00B75233" w:rsidRDefault="00B75233">
            <w:pPr>
              <w:pStyle w:val="TableParagraph"/>
              <w:spacing w:before="8"/>
              <w:rPr>
                <w:rFonts w:ascii="Times New Roman"/>
                <w:sz w:val="19"/>
              </w:rPr>
            </w:pPr>
          </w:p>
          <w:p w:rsidR="00B75233" w:rsidRDefault="00153A98">
            <w:pPr>
              <w:pStyle w:val="TableParagraph"/>
              <w:ind w:left="201"/>
              <w:rPr>
                <w:sz w:val="16"/>
              </w:rPr>
            </w:pPr>
            <w:r>
              <w:rPr>
                <w:sz w:val="16"/>
              </w:rPr>
              <w:t>总分</w:t>
            </w:r>
          </w:p>
        </w:tc>
        <w:tc>
          <w:tcPr>
            <w:tcW w:w="8903" w:type="dxa"/>
            <w:gridSpan w:val="7"/>
          </w:tcPr>
          <w:p w:rsidR="00B75233" w:rsidRDefault="00B75233">
            <w:pPr>
              <w:pStyle w:val="TableParagraph"/>
              <w:spacing w:before="8"/>
              <w:rPr>
                <w:rFonts w:ascii="Times New Roman"/>
                <w:sz w:val="19"/>
              </w:rPr>
            </w:pPr>
          </w:p>
          <w:p w:rsidR="00B75233" w:rsidRDefault="00153A98">
            <w:pPr>
              <w:pStyle w:val="TableParagraph"/>
              <w:ind w:left="4236" w:right="4211"/>
              <w:jc w:val="center"/>
              <w:rPr>
                <w:sz w:val="16"/>
              </w:rPr>
            </w:pPr>
            <w:r>
              <w:rPr>
                <w:sz w:val="16"/>
              </w:rPr>
              <w:t>87.25</w:t>
            </w:r>
          </w:p>
        </w:tc>
      </w:tr>
      <w:tr w:rsidR="00B75233">
        <w:trPr>
          <w:trHeight w:val="1041"/>
        </w:trPr>
        <w:tc>
          <w:tcPr>
            <w:tcW w:w="720" w:type="dxa"/>
          </w:tcPr>
          <w:p w:rsidR="00B75233" w:rsidRDefault="00153A98">
            <w:pPr>
              <w:pStyle w:val="TableParagraph"/>
              <w:spacing w:before="121"/>
              <w:ind w:left="35" w:right="14"/>
              <w:jc w:val="center"/>
              <w:rPr>
                <w:sz w:val="16"/>
              </w:rPr>
            </w:pPr>
            <w:r>
              <w:rPr>
                <w:sz w:val="16"/>
              </w:rPr>
              <w:t>偏差大或目标未完成原因分析</w:t>
            </w:r>
          </w:p>
        </w:tc>
        <w:tc>
          <w:tcPr>
            <w:tcW w:w="8903" w:type="dxa"/>
            <w:gridSpan w:val="7"/>
          </w:tcPr>
          <w:p w:rsidR="00B75233" w:rsidRDefault="00B75233">
            <w:pPr>
              <w:pStyle w:val="TableParagraph"/>
              <w:spacing w:before="5"/>
              <w:rPr>
                <w:rFonts w:ascii="Times New Roman"/>
                <w:sz w:val="19"/>
              </w:rPr>
            </w:pPr>
          </w:p>
          <w:p w:rsidR="00B75233" w:rsidRDefault="00153A98">
            <w:pPr>
              <w:pStyle w:val="TableParagraph"/>
              <w:ind w:left="33" w:right="3" w:firstLine="166"/>
              <w:jc w:val="both"/>
              <w:rPr>
                <w:sz w:val="16"/>
              </w:rPr>
            </w:pPr>
            <w:r>
              <w:rPr>
                <w:sz w:val="16"/>
              </w:rPr>
              <w:t>按照房产交易中心购房资格核查业务经费年初预算 ，2020年该项目合同预算为48.48万元，项目合同实际结款时间是按照季度结款执行，故2020年</w:t>
            </w:r>
            <w:proofErr w:type="gramStart"/>
            <w:r>
              <w:rPr>
                <w:sz w:val="16"/>
              </w:rPr>
              <w:t>全年该</w:t>
            </w:r>
            <w:proofErr w:type="gramEnd"/>
            <w:r>
              <w:rPr>
                <w:sz w:val="16"/>
              </w:rPr>
              <w:t>项目预算实际支付款项为一个季度费用 12.12万元，另外支付该项目监理费用8.94万元，故未达到年初预算金额。另，产出指标中质量指标问题，因业务工作量较大，员工审核中不够仔细，导致出现错误。</w:t>
            </w:r>
          </w:p>
        </w:tc>
      </w:tr>
      <w:tr w:rsidR="00B75233">
        <w:trPr>
          <w:trHeight w:val="1040"/>
        </w:trPr>
        <w:tc>
          <w:tcPr>
            <w:tcW w:w="720" w:type="dxa"/>
          </w:tcPr>
          <w:p w:rsidR="00B75233" w:rsidRDefault="00B75233">
            <w:pPr>
              <w:pStyle w:val="TableParagraph"/>
              <w:spacing w:before="6"/>
              <w:rPr>
                <w:rFonts w:ascii="Times New Roman"/>
                <w:sz w:val="19"/>
              </w:rPr>
            </w:pPr>
          </w:p>
          <w:p w:rsidR="00B75233" w:rsidRDefault="00153A98">
            <w:pPr>
              <w:pStyle w:val="TableParagraph"/>
              <w:ind w:left="35" w:right="14"/>
              <w:jc w:val="both"/>
              <w:rPr>
                <w:sz w:val="16"/>
              </w:rPr>
            </w:pPr>
            <w:r>
              <w:rPr>
                <w:sz w:val="16"/>
              </w:rPr>
              <w:t>改进措施及结果应用方案</w:t>
            </w:r>
          </w:p>
        </w:tc>
        <w:tc>
          <w:tcPr>
            <w:tcW w:w="8903" w:type="dxa"/>
            <w:gridSpan w:val="7"/>
          </w:tcPr>
          <w:p w:rsidR="00B75233" w:rsidRDefault="00B75233">
            <w:pPr>
              <w:pStyle w:val="TableParagraph"/>
              <w:spacing w:before="6"/>
              <w:rPr>
                <w:rFonts w:ascii="Times New Roman"/>
                <w:sz w:val="19"/>
              </w:rPr>
            </w:pPr>
          </w:p>
          <w:p w:rsidR="00B75233" w:rsidRDefault="00153A98">
            <w:pPr>
              <w:pStyle w:val="TableParagraph"/>
              <w:ind w:left="33" w:right="30" w:firstLine="166"/>
              <w:rPr>
                <w:sz w:val="16"/>
              </w:rPr>
            </w:pPr>
            <w:r>
              <w:rPr>
                <w:sz w:val="16"/>
              </w:rPr>
              <w:t>针对存在的问题,后期将切实加快预算执行进度，提升资金使用效率；密切关注目标任务开展情况，确保实际工作切合绩 效目标。紧紧围绕《项目绩效目标申报表》规定的各项目标任务，密切关注目标任务开展情况，适时调整合同工作方向和  内容，确保绩效目标得到全面贯彻执行。后期加强员工业务知识，做到认真仔细，业务熟悉，保证正确率100%</w:t>
            </w:r>
          </w:p>
        </w:tc>
      </w:tr>
      <w:tr w:rsidR="00B75233">
        <w:trPr>
          <w:trHeight w:val="1041"/>
        </w:trPr>
        <w:tc>
          <w:tcPr>
            <w:tcW w:w="720" w:type="dxa"/>
          </w:tcPr>
          <w:p w:rsidR="00B75233" w:rsidRDefault="00B75233">
            <w:pPr>
              <w:pStyle w:val="TableParagraph"/>
              <w:spacing w:before="6"/>
              <w:rPr>
                <w:rFonts w:ascii="Times New Roman"/>
                <w:sz w:val="19"/>
              </w:rPr>
            </w:pPr>
          </w:p>
          <w:p w:rsidR="00B75233" w:rsidRDefault="00153A98">
            <w:pPr>
              <w:pStyle w:val="TableParagraph"/>
              <w:ind w:left="35" w:right="14"/>
              <w:jc w:val="both"/>
              <w:rPr>
                <w:sz w:val="16"/>
              </w:rPr>
            </w:pPr>
            <w:r>
              <w:rPr>
                <w:sz w:val="16"/>
              </w:rPr>
              <w:t>单位主要负责人签批意见</w:t>
            </w:r>
          </w:p>
        </w:tc>
        <w:tc>
          <w:tcPr>
            <w:tcW w:w="8903" w:type="dxa"/>
            <w:gridSpan w:val="7"/>
          </w:tcPr>
          <w:p w:rsidR="00B75233" w:rsidRDefault="00B75233">
            <w:pPr>
              <w:pStyle w:val="TableParagraph"/>
              <w:rPr>
                <w:rFonts w:ascii="Times New Roman"/>
                <w:sz w:val="16"/>
              </w:rPr>
            </w:pPr>
          </w:p>
          <w:p w:rsidR="00B75233" w:rsidRDefault="00B75233">
            <w:pPr>
              <w:pStyle w:val="TableParagraph"/>
              <w:spacing w:before="3"/>
              <w:rPr>
                <w:rFonts w:ascii="Times New Roman"/>
                <w:sz w:val="21"/>
              </w:rPr>
            </w:pPr>
          </w:p>
          <w:p w:rsidR="00B75233" w:rsidRDefault="00153A98">
            <w:pPr>
              <w:pStyle w:val="TableParagraph"/>
              <w:ind w:right="1801"/>
              <w:jc w:val="right"/>
              <w:rPr>
                <w:sz w:val="16"/>
              </w:rPr>
            </w:pPr>
            <w:r>
              <w:rPr>
                <w:sz w:val="16"/>
              </w:rPr>
              <w:t>签名：年月日</w:t>
            </w:r>
          </w:p>
        </w:tc>
      </w:tr>
    </w:tbl>
    <w:p w:rsidR="00B75233" w:rsidRDefault="00B75233">
      <w:pPr>
        <w:jc w:val="right"/>
        <w:rPr>
          <w:sz w:val="16"/>
        </w:rPr>
        <w:sectPr w:rsidR="00B75233">
          <w:headerReference w:type="default" r:id="rId15"/>
          <w:pgSz w:w="11910" w:h="16840"/>
          <w:pgMar w:top="1340" w:right="0" w:bottom="2200" w:left="140" w:header="757" w:footer="1927" w:gutter="0"/>
          <w:cols w:space="720"/>
        </w:sectPr>
      </w:pPr>
    </w:p>
    <w:p w:rsidR="00B75233" w:rsidRDefault="00153A98">
      <w:pPr>
        <w:pStyle w:val="a3"/>
        <w:spacing w:before="4"/>
        <w:rPr>
          <w:rFonts w:ascii="Times New Roman"/>
          <w:sz w:val="14"/>
        </w:rPr>
      </w:pPr>
      <w:r>
        <w:rPr>
          <w:noProof/>
          <w:lang w:val="en-US" w:bidi="ar-SA"/>
        </w:rPr>
        <w:lastRenderedPageBreak/>
        <mc:AlternateContent>
          <mc:Choice Requires="wps">
            <w:drawing>
              <wp:anchor distT="0" distB="0" distL="114300" distR="114300" simplePos="0" relativeHeight="251671552" behindDoc="1" locked="0" layoutInCell="1" allowOverlap="1">
                <wp:simplePos x="0" y="0"/>
                <wp:positionH relativeFrom="page">
                  <wp:posOffset>902970</wp:posOffset>
                </wp:positionH>
                <wp:positionV relativeFrom="page">
                  <wp:posOffset>4848225</wp:posOffset>
                </wp:positionV>
                <wp:extent cx="132080" cy="132080"/>
                <wp:effectExtent l="0" t="0" r="0" b="0"/>
                <wp:wrapNone/>
                <wp:docPr id="13" name="文本框 14"/>
                <wp:cNvGraphicFramePr/>
                <a:graphic xmlns:a="http://schemas.openxmlformats.org/drawingml/2006/main">
                  <a:graphicData uri="http://schemas.microsoft.com/office/word/2010/wordprocessingShape">
                    <wps:wsp>
                      <wps:cNvSpPr txBox="1"/>
                      <wps:spPr>
                        <a:xfrm>
                          <a:off x="0" y="0"/>
                          <a:ext cx="132080" cy="132080"/>
                        </a:xfrm>
                        <a:prstGeom prst="rect">
                          <a:avLst/>
                        </a:prstGeom>
                        <a:noFill/>
                        <a:ln>
                          <a:noFill/>
                        </a:ln>
                      </wps:spPr>
                      <wps:txbx>
                        <w:txbxContent>
                          <w:p w:rsidR="00153A98" w:rsidRDefault="00153A98">
                            <w:pPr>
                              <w:pStyle w:val="a3"/>
                              <w:spacing w:before="4" w:line="204" w:lineRule="exact"/>
                              <w:ind w:left="20"/>
                            </w:pPr>
                            <w:r>
                              <w:rPr>
                                <w:w w:val="105"/>
                              </w:rPr>
                              <w:t>（</w:t>
                            </w:r>
                          </w:p>
                        </w:txbxContent>
                      </wps:txbx>
                      <wps:bodyPr vert="vert" lIns="0" tIns="0" rIns="0" bIns="0" upright="1"/>
                    </wps:wsp>
                  </a:graphicData>
                </a:graphic>
              </wp:anchor>
            </w:drawing>
          </mc:Choice>
          <mc:Fallback>
            <w:pict>
              <v:shape id="文本框 14" o:spid="_x0000_s1038" type="#_x0000_t202" style="position:absolute;margin-left:71.1pt;margin-top:381.75pt;width:10.4pt;height:10.4pt;z-index:-2516449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" filled="f" stroked="f">
                <v:textbox style="layout-flow:vertical" inset="0,0,0,0">
                  <w:txbxContent>
                    <w:p w:rsidR="00153A98" w:rsidRDefault="00153A98">
                      <w:pPr>
                        <w:pStyle w:val="a3"/>
                        <w:spacing w:before="4" w:line="204" w:lineRule="exact"/>
                        <w:ind w:left="20"/>
                      </w:pPr>
                      <w:r>
                        <w:rPr>
                          <w:w w:val="105"/>
                        </w:rPr>
                        <w:t>（</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72576" behindDoc="1" locked="0" layoutInCell="1" allowOverlap="1">
                <wp:simplePos x="0" y="0"/>
                <wp:positionH relativeFrom="page">
                  <wp:posOffset>902970</wp:posOffset>
                </wp:positionH>
                <wp:positionV relativeFrom="page">
                  <wp:posOffset>5381625</wp:posOffset>
                </wp:positionV>
                <wp:extent cx="132080" cy="132080"/>
                <wp:effectExtent l="0" t="0" r="0" b="0"/>
                <wp:wrapNone/>
                <wp:docPr id="14" name="文本框 15"/>
                <wp:cNvGraphicFramePr/>
                <a:graphic xmlns:a="http://schemas.openxmlformats.org/drawingml/2006/main">
                  <a:graphicData uri="http://schemas.microsoft.com/office/word/2010/wordprocessingShape">
                    <wps:wsp>
                      <wps:cNvSpPr txBox="1"/>
                      <wps:spPr>
                        <a:xfrm>
                          <a:off x="0" y="0"/>
                          <a:ext cx="132080" cy="132080"/>
                        </a:xfrm>
                        <a:prstGeom prst="rect">
                          <a:avLst/>
                        </a:prstGeom>
                        <a:noFill/>
                        <a:ln>
                          <a:noFill/>
                        </a:ln>
                      </wps:spPr>
                      <wps:txbx>
                        <w:txbxContent>
                          <w:p w:rsidR="00153A98" w:rsidRDefault="00153A98">
                            <w:pPr>
                              <w:pStyle w:val="a3"/>
                              <w:spacing w:before="4" w:line="204" w:lineRule="exact"/>
                              <w:ind w:left="20"/>
                            </w:pPr>
                            <w:r>
                              <w:rPr>
                                <w:w w:val="105"/>
                              </w:rPr>
                              <w:t>）</w:t>
                            </w:r>
                          </w:p>
                        </w:txbxContent>
                      </wps:txbx>
                      <wps:bodyPr vert="vert" lIns="0" tIns="0" rIns="0" bIns="0" upright="1"/>
                    </wps:wsp>
                  </a:graphicData>
                </a:graphic>
              </wp:anchor>
            </w:drawing>
          </mc:Choice>
          <mc:Fallback>
            <w:pict>
              <v:shape id="文本框 15" o:spid="_x0000_s1039" type="#_x0000_t202" style="position:absolute;margin-left:71.1pt;margin-top:423.75pt;width:10.4pt;height:10.4pt;z-index:-2516439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" filled="f" stroked="f">
                <v:textbox style="layout-flow:vertical" inset="0,0,0,0">
                  <w:txbxContent>
                    <w:p w:rsidR="00153A98" w:rsidRDefault="00153A98">
                      <w:pPr>
                        <w:pStyle w:val="a3"/>
                        <w:spacing w:before="4" w:line="204" w:lineRule="exact"/>
                        <w:ind w:left="20"/>
                      </w:pPr>
                      <w:r>
                        <w:rPr>
                          <w:w w:val="105"/>
                        </w:rPr>
                        <w:t>）</w:t>
                      </w:r>
                    </w:p>
                  </w:txbxContent>
                </v:textbox>
                <w10:wrap anchorx="page" anchory="page"/>
              </v:shape>
            </w:pict>
          </mc:Fallback>
        </mc:AlternateContent>
      </w:r>
    </w:p>
    <w:tbl>
      <w:tblPr>
        <w:tblW w:w="0" w:type="auto"/>
        <w:tblInd w:w="10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39"/>
        <w:gridCol w:w="763"/>
        <w:gridCol w:w="950"/>
        <w:gridCol w:w="1548"/>
        <w:gridCol w:w="1526"/>
        <w:gridCol w:w="1548"/>
        <w:gridCol w:w="1394"/>
        <w:gridCol w:w="1384"/>
      </w:tblGrid>
      <w:tr w:rsidR="00B75233">
        <w:trPr>
          <w:trHeight w:val="390"/>
        </w:trPr>
        <w:tc>
          <w:tcPr>
            <w:tcW w:w="2452" w:type="dxa"/>
            <w:gridSpan w:val="3"/>
          </w:tcPr>
          <w:p w:rsidR="00B75233" w:rsidRDefault="00153A98">
            <w:pPr>
              <w:pStyle w:val="TableParagraph"/>
              <w:spacing w:before="97"/>
              <w:ind w:left="869" w:right="842"/>
              <w:jc w:val="center"/>
              <w:rPr>
                <w:sz w:val="17"/>
              </w:rPr>
            </w:pPr>
            <w:r>
              <w:rPr>
                <w:sz w:val="17"/>
              </w:rPr>
              <w:t>项目名称</w:t>
            </w:r>
          </w:p>
        </w:tc>
        <w:tc>
          <w:tcPr>
            <w:tcW w:w="7400" w:type="dxa"/>
            <w:gridSpan w:val="5"/>
          </w:tcPr>
          <w:p w:rsidR="00B75233" w:rsidRDefault="00153A98">
            <w:pPr>
              <w:pStyle w:val="TableParagraph"/>
              <w:spacing w:before="97"/>
              <w:ind w:left="2656" w:right="2643"/>
              <w:jc w:val="center"/>
              <w:rPr>
                <w:sz w:val="17"/>
              </w:rPr>
            </w:pPr>
            <w:r>
              <w:rPr>
                <w:sz w:val="17"/>
              </w:rPr>
              <w:t>档案扫描服务及档案维护费</w:t>
            </w:r>
          </w:p>
        </w:tc>
      </w:tr>
      <w:tr w:rsidR="00B75233">
        <w:trPr>
          <w:trHeight w:val="390"/>
        </w:trPr>
        <w:tc>
          <w:tcPr>
            <w:tcW w:w="2452" w:type="dxa"/>
            <w:gridSpan w:val="3"/>
          </w:tcPr>
          <w:p w:rsidR="00B75233" w:rsidRDefault="00153A98">
            <w:pPr>
              <w:pStyle w:val="TableParagraph"/>
              <w:spacing w:before="98"/>
              <w:ind w:left="869" w:right="842"/>
              <w:jc w:val="center"/>
              <w:rPr>
                <w:sz w:val="17"/>
              </w:rPr>
            </w:pPr>
            <w:r>
              <w:rPr>
                <w:sz w:val="17"/>
              </w:rPr>
              <w:t>主管部门</w:t>
            </w:r>
          </w:p>
        </w:tc>
        <w:tc>
          <w:tcPr>
            <w:tcW w:w="3074" w:type="dxa"/>
            <w:gridSpan w:val="2"/>
          </w:tcPr>
          <w:p w:rsidR="00B75233" w:rsidRDefault="00153A98">
            <w:pPr>
              <w:pStyle w:val="TableParagraph"/>
              <w:spacing w:before="98"/>
              <w:ind w:left="274"/>
              <w:rPr>
                <w:sz w:val="17"/>
              </w:rPr>
            </w:pPr>
            <w:r>
              <w:rPr>
                <w:sz w:val="17"/>
              </w:rPr>
              <w:t>武汉市东西湖区住房和城乡建设局</w:t>
            </w:r>
          </w:p>
        </w:tc>
        <w:tc>
          <w:tcPr>
            <w:tcW w:w="1548" w:type="dxa"/>
          </w:tcPr>
          <w:p w:rsidR="00B75233" w:rsidRDefault="00153A98">
            <w:pPr>
              <w:pStyle w:val="TableParagraph"/>
              <w:spacing w:before="98"/>
              <w:ind w:left="38" w:right="19"/>
              <w:jc w:val="center"/>
              <w:rPr>
                <w:sz w:val="17"/>
              </w:rPr>
            </w:pPr>
            <w:r>
              <w:rPr>
                <w:sz w:val="17"/>
              </w:rPr>
              <w:t>项目实施单位</w:t>
            </w:r>
          </w:p>
        </w:tc>
        <w:tc>
          <w:tcPr>
            <w:tcW w:w="2778" w:type="dxa"/>
            <w:gridSpan w:val="2"/>
          </w:tcPr>
          <w:p w:rsidR="00B75233" w:rsidRDefault="00153A98">
            <w:pPr>
              <w:pStyle w:val="TableParagraph"/>
              <w:spacing w:before="98"/>
              <w:ind w:left="636"/>
              <w:rPr>
                <w:sz w:val="17"/>
              </w:rPr>
            </w:pPr>
            <w:r>
              <w:rPr>
                <w:sz w:val="17"/>
              </w:rPr>
              <w:t>区城建档案馆、局办</w:t>
            </w:r>
          </w:p>
        </w:tc>
      </w:tr>
      <w:tr w:rsidR="00B75233">
        <w:trPr>
          <w:trHeight w:val="390"/>
        </w:trPr>
        <w:tc>
          <w:tcPr>
            <w:tcW w:w="2452" w:type="dxa"/>
            <w:gridSpan w:val="3"/>
          </w:tcPr>
          <w:p w:rsidR="00B75233" w:rsidRDefault="00153A98">
            <w:pPr>
              <w:pStyle w:val="TableParagraph"/>
              <w:spacing w:before="98"/>
              <w:ind w:left="869" w:right="842"/>
              <w:jc w:val="center"/>
              <w:rPr>
                <w:sz w:val="17"/>
              </w:rPr>
            </w:pPr>
            <w:r>
              <w:rPr>
                <w:sz w:val="17"/>
              </w:rPr>
              <w:t>项目类别</w:t>
            </w:r>
          </w:p>
        </w:tc>
        <w:tc>
          <w:tcPr>
            <w:tcW w:w="7400" w:type="dxa"/>
            <w:gridSpan w:val="5"/>
          </w:tcPr>
          <w:p w:rsidR="00B75233" w:rsidRDefault="00153A98">
            <w:pPr>
              <w:pStyle w:val="TableParagraph"/>
              <w:tabs>
                <w:tab w:val="left" w:pos="2141"/>
                <w:tab w:val="left" w:pos="3415"/>
              </w:tabs>
              <w:spacing w:before="98"/>
              <w:ind w:left="31"/>
              <w:rPr>
                <w:sz w:val="17"/>
              </w:rPr>
            </w:pPr>
            <w:r>
              <w:rPr>
                <w:sz w:val="17"/>
              </w:rPr>
              <w:t>1、部门预算项目</w:t>
            </w:r>
            <w:r>
              <w:rPr>
                <w:spacing w:val="84"/>
                <w:sz w:val="17"/>
              </w:rPr>
              <w:t xml:space="preserve"> </w:t>
            </w:r>
            <w:r>
              <w:rPr>
                <w:rFonts w:ascii="Wingdings" w:eastAsia="Wingdings" w:hAnsi="Wingdings"/>
                <w:position w:val="1"/>
                <w:sz w:val="17"/>
              </w:rPr>
              <w:t></w:t>
            </w:r>
            <w:r>
              <w:rPr>
                <w:rFonts w:ascii="Times New Roman" w:eastAsia="Times New Roman" w:hAnsi="Times New Roman"/>
                <w:position w:val="1"/>
                <w:sz w:val="17"/>
              </w:rPr>
              <w:tab/>
            </w:r>
            <w:r>
              <w:rPr>
                <w:sz w:val="17"/>
              </w:rPr>
              <w:t>2、区直专项</w:t>
            </w:r>
            <w:r>
              <w:rPr>
                <w:sz w:val="17"/>
              </w:rPr>
              <w:tab/>
              <w:t>口</w:t>
            </w:r>
          </w:p>
        </w:tc>
      </w:tr>
      <w:tr w:rsidR="00B75233">
        <w:trPr>
          <w:trHeight w:val="390"/>
        </w:trPr>
        <w:tc>
          <w:tcPr>
            <w:tcW w:w="2452" w:type="dxa"/>
            <w:gridSpan w:val="3"/>
          </w:tcPr>
          <w:p w:rsidR="00B75233" w:rsidRDefault="00153A98">
            <w:pPr>
              <w:pStyle w:val="TableParagraph"/>
              <w:spacing w:before="98"/>
              <w:ind w:left="869" w:right="842"/>
              <w:jc w:val="center"/>
              <w:rPr>
                <w:sz w:val="17"/>
              </w:rPr>
            </w:pPr>
            <w:r>
              <w:rPr>
                <w:sz w:val="17"/>
              </w:rPr>
              <w:t>项目属性</w:t>
            </w:r>
          </w:p>
        </w:tc>
        <w:tc>
          <w:tcPr>
            <w:tcW w:w="7400" w:type="dxa"/>
            <w:gridSpan w:val="5"/>
          </w:tcPr>
          <w:p w:rsidR="00B75233" w:rsidRDefault="00153A98">
            <w:pPr>
              <w:pStyle w:val="TableParagraph"/>
              <w:tabs>
                <w:tab w:val="left" w:pos="1475"/>
                <w:tab w:val="left" w:pos="2143"/>
              </w:tabs>
              <w:spacing w:before="98"/>
              <w:ind w:left="31"/>
              <w:rPr>
                <w:sz w:val="17"/>
              </w:rPr>
            </w:pPr>
            <w:r>
              <w:rPr>
                <w:sz w:val="17"/>
              </w:rPr>
              <w:t>1、持续性项目</w:t>
            </w:r>
            <w:r>
              <w:rPr>
                <w:sz w:val="17"/>
              </w:rPr>
              <w:tab/>
            </w:r>
            <w:r>
              <w:rPr>
                <w:rFonts w:ascii="Wingdings" w:eastAsia="Wingdings" w:hAnsi="Wingdings"/>
                <w:position w:val="1"/>
                <w:sz w:val="17"/>
              </w:rPr>
              <w:t></w:t>
            </w:r>
            <w:r>
              <w:rPr>
                <w:rFonts w:ascii="Times New Roman" w:eastAsia="Times New Roman" w:hAnsi="Times New Roman"/>
                <w:position w:val="1"/>
                <w:sz w:val="17"/>
              </w:rPr>
              <w:tab/>
            </w:r>
            <w:r>
              <w:rPr>
                <w:sz w:val="17"/>
              </w:rPr>
              <w:t>2、新增性项目</w:t>
            </w:r>
            <w:r>
              <w:rPr>
                <w:spacing w:val="9"/>
                <w:sz w:val="17"/>
              </w:rPr>
              <w:t xml:space="preserve"> </w:t>
            </w:r>
            <w:r>
              <w:rPr>
                <w:sz w:val="17"/>
              </w:rPr>
              <w:t>口</w:t>
            </w:r>
          </w:p>
        </w:tc>
      </w:tr>
      <w:tr w:rsidR="00B75233">
        <w:trPr>
          <w:trHeight w:val="390"/>
        </w:trPr>
        <w:tc>
          <w:tcPr>
            <w:tcW w:w="2452" w:type="dxa"/>
            <w:gridSpan w:val="3"/>
          </w:tcPr>
          <w:p w:rsidR="00B75233" w:rsidRDefault="00153A98">
            <w:pPr>
              <w:pStyle w:val="TableParagraph"/>
              <w:spacing w:before="98"/>
              <w:ind w:left="869" w:right="842"/>
              <w:jc w:val="center"/>
              <w:rPr>
                <w:sz w:val="17"/>
              </w:rPr>
            </w:pPr>
            <w:r>
              <w:rPr>
                <w:sz w:val="17"/>
              </w:rPr>
              <w:t>项目类型</w:t>
            </w:r>
          </w:p>
        </w:tc>
        <w:tc>
          <w:tcPr>
            <w:tcW w:w="7400" w:type="dxa"/>
            <w:gridSpan w:val="5"/>
          </w:tcPr>
          <w:p w:rsidR="00B75233" w:rsidRDefault="00153A98">
            <w:pPr>
              <w:pStyle w:val="TableParagraph"/>
              <w:tabs>
                <w:tab w:val="left" w:pos="1475"/>
                <w:tab w:val="left" w:pos="2143"/>
                <w:tab w:val="left" w:pos="3842"/>
              </w:tabs>
              <w:spacing w:before="98"/>
              <w:ind w:left="31"/>
              <w:rPr>
                <w:sz w:val="17"/>
              </w:rPr>
            </w:pPr>
            <w:r>
              <w:rPr>
                <w:sz w:val="17"/>
              </w:rPr>
              <w:t>1、常年性项目</w:t>
            </w:r>
            <w:r>
              <w:rPr>
                <w:sz w:val="17"/>
              </w:rPr>
              <w:tab/>
            </w:r>
            <w:r>
              <w:rPr>
                <w:rFonts w:ascii="Wingdings" w:eastAsia="Wingdings" w:hAnsi="Wingdings"/>
                <w:position w:val="1"/>
                <w:sz w:val="17"/>
              </w:rPr>
              <w:t></w:t>
            </w:r>
            <w:r>
              <w:rPr>
                <w:rFonts w:ascii="Times New Roman" w:eastAsia="Times New Roman" w:hAnsi="Times New Roman"/>
                <w:position w:val="1"/>
                <w:sz w:val="17"/>
              </w:rPr>
              <w:tab/>
            </w:r>
            <w:r>
              <w:rPr>
                <w:sz w:val="17"/>
              </w:rPr>
              <w:t>2、延续性项目</w:t>
            </w:r>
            <w:r>
              <w:rPr>
                <w:spacing w:val="84"/>
                <w:sz w:val="17"/>
              </w:rPr>
              <w:t xml:space="preserve"> </w:t>
            </w:r>
            <w:r>
              <w:rPr>
                <w:sz w:val="17"/>
              </w:rPr>
              <w:t>口</w:t>
            </w:r>
            <w:r>
              <w:rPr>
                <w:sz w:val="17"/>
              </w:rPr>
              <w:tab/>
              <w:t>3、一次性项目</w:t>
            </w:r>
            <w:r>
              <w:rPr>
                <w:spacing w:val="8"/>
                <w:sz w:val="17"/>
              </w:rPr>
              <w:t xml:space="preserve"> </w:t>
            </w:r>
            <w:r>
              <w:rPr>
                <w:sz w:val="17"/>
              </w:rPr>
              <w:t>口</w:t>
            </w:r>
          </w:p>
        </w:tc>
      </w:tr>
      <w:tr w:rsidR="00B75233">
        <w:trPr>
          <w:trHeight w:val="423"/>
        </w:trPr>
        <w:tc>
          <w:tcPr>
            <w:tcW w:w="1502" w:type="dxa"/>
            <w:gridSpan w:val="2"/>
            <w:vMerge w:val="restart"/>
          </w:tcPr>
          <w:p w:rsidR="00B75233" w:rsidRDefault="00B75233">
            <w:pPr>
              <w:pStyle w:val="TableParagraph"/>
              <w:spacing w:before="3"/>
              <w:rPr>
                <w:rFonts w:ascii="Times New Roman"/>
                <w:sz w:val="21"/>
              </w:rPr>
            </w:pPr>
          </w:p>
          <w:p w:rsidR="00B75233" w:rsidRDefault="00153A98">
            <w:pPr>
              <w:pStyle w:val="TableParagraph"/>
              <w:spacing w:line="214" w:lineRule="exact"/>
              <w:ind w:left="45" w:right="25"/>
              <w:jc w:val="center"/>
              <w:rPr>
                <w:sz w:val="17"/>
              </w:rPr>
            </w:pPr>
            <w:r>
              <w:rPr>
                <w:sz w:val="17"/>
              </w:rPr>
              <w:t>预算执行情况</w:t>
            </w:r>
          </w:p>
          <w:p w:rsidR="00B75233" w:rsidRDefault="00153A98">
            <w:pPr>
              <w:pStyle w:val="TableParagraph"/>
              <w:spacing w:line="214" w:lineRule="exact"/>
              <w:ind w:left="56" w:right="25"/>
              <w:jc w:val="center"/>
              <w:rPr>
                <w:sz w:val="17"/>
              </w:rPr>
            </w:pPr>
            <w:r>
              <w:rPr>
                <w:sz w:val="17"/>
              </w:rPr>
              <w:t>（万元）（20分）</w:t>
            </w:r>
          </w:p>
        </w:tc>
        <w:tc>
          <w:tcPr>
            <w:tcW w:w="950" w:type="dxa"/>
          </w:tcPr>
          <w:p w:rsidR="00B75233" w:rsidRDefault="00B75233">
            <w:pPr>
              <w:pStyle w:val="TableParagraph"/>
              <w:rPr>
                <w:rFonts w:ascii="Times New Roman"/>
                <w:sz w:val="16"/>
              </w:rPr>
            </w:pPr>
          </w:p>
        </w:tc>
        <w:tc>
          <w:tcPr>
            <w:tcW w:w="1548" w:type="dxa"/>
          </w:tcPr>
          <w:p w:rsidR="00B75233" w:rsidRDefault="00153A98">
            <w:pPr>
              <w:pStyle w:val="TableParagraph"/>
              <w:spacing w:before="114"/>
              <w:ind w:left="49" w:right="19"/>
              <w:jc w:val="center"/>
              <w:rPr>
                <w:sz w:val="17"/>
              </w:rPr>
            </w:pPr>
            <w:r>
              <w:rPr>
                <w:sz w:val="17"/>
              </w:rPr>
              <w:t>预算数（A）</w:t>
            </w:r>
          </w:p>
        </w:tc>
        <w:tc>
          <w:tcPr>
            <w:tcW w:w="3074" w:type="dxa"/>
            <w:gridSpan w:val="2"/>
          </w:tcPr>
          <w:p w:rsidR="00B75233" w:rsidRDefault="00153A98">
            <w:pPr>
              <w:pStyle w:val="TableParagraph"/>
              <w:spacing w:before="114"/>
              <w:ind w:left="1056" w:right="1023"/>
              <w:jc w:val="center"/>
              <w:rPr>
                <w:sz w:val="17"/>
              </w:rPr>
            </w:pPr>
            <w:r>
              <w:rPr>
                <w:sz w:val="17"/>
              </w:rPr>
              <w:t>执行数（B）</w:t>
            </w:r>
          </w:p>
        </w:tc>
        <w:tc>
          <w:tcPr>
            <w:tcW w:w="1394" w:type="dxa"/>
          </w:tcPr>
          <w:p w:rsidR="00B75233" w:rsidRDefault="00153A98">
            <w:pPr>
              <w:pStyle w:val="TableParagraph"/>
              <w:spacing w:before="114"/>
              <w:ind w:left="87" w:right="56"/>
              <w:jc w:val="center"/>
              <w:rPr>
                <w:sz w:val="17"/>
              </w:rPr>
            </w:pPr>
            <w:r>
              <w:rPr>
                <w:sz w:val="17"/>
              </w:rPr>
              <w:t>执行率（B/A)</w:t>
            </w:r>
          </w:p>
        </w:tc>
        <w:tc>
          <w:tcPr>
            <w:tcW w:w="1384" w:type="dxa"/>
          </w:tcPr>
          <w:p w:rsidR="00B75233" w:rsidRDefault="00153A98">
            <w:pPr>
              <w:pStyle w:val="TableParagraph"/>
              <w:spacing w:before="9" w:line="214" w:lineRule="exact"/>
              <w:ind w:left="36" w:right="7"/>
              <w:jc w:val="center"/>
              <w:rPr>
                <w:sz w:val="17"/>
              </w:rPr>
            </w:pPr>
            <w:r>
              <w:rPr>
                <w:sz w:val="17"/>
              </w:rPr>
              <w:t>得分</w:t>
            </w:r>
          </w:p>
          <w:p w:rsidR="00B75233" w:rsidRDefault="00153A98">
            <w:pPr>
              <w:pStyle w:val="TableParagraph"/>
              <w:spacing w:line="180" w:lineRule="exact"/>
              <w:ind w:left="42" w:right="7"/>
              <w:jc w:val="center"/>
              <w:rPr>
                <w:sz w:val="17"/>
              </w:rPr>
            </w:pPr>
            <w:r>
              <w:rPr>
                <w:sz w:val="17"/>
              </w:rPr>
              <w:t>（20分*执行率）</w:t>
            </w:r>
          </w:p>
        </w:tc>
      </w:tr>
      <w:tr w:rsidR="00B75233">
        <w:trPr>
          <w:trHeight w:val="452"/>
        </w:trPr>
        <w:tc>
          <w:tcPr>
            <w:tcW w:w="1502" w:type="dxa"/>
            <w:gridSpan w:val="2"/>
            <w:vMerge/>
            <w:tcBorders>
              <w:top w:val="nil"/>
            </w:tcBorders>
          </w:tcPr>
          <w:p w:rsidR="00B75233" w:rsidRDefault="00B75233">
            <w:pPr>
              <w:rPr>
                <w:sz w:val="2"/>
                <w:szCs w:val="2"/>
              </w:rPr>
            </w:pPr>
          </w:p>
        </w:tc>
        <w:tc>
          <w:tcPr>
            <w:tcW w:w="950" w:type="dxa"/>
          </w:tcPr>
          <w:p w:rsidR="00B75233" w:rsidRDefault="00153A98">
            <w:pPr>
              <w:pStyle w:val="TableParagraph"/>
              <w:spacing w:before="25" w:line="210" w:lineRule="exact"/>
              <w:ind w:left="227" w:right="33" w:hanging="170"/>
              <w:rPr>
                <w:sz w:val="17"/>
              </w:rPr>
            </w:pPr>
            <w:r>
              <w:rPr>
                <w:w w:val="95"/>
                <w:sz w:val="17"/>
              </w:rPr>
              <w:t>年度财政资</w:t>
            </w:r>
            <w:r>
              <w:rPr>
                <w:sz w:val="17"/>
              </w:rPr>
              <w:t>金总额</w:t>
            </w:r>
          </w:p>
        </w:tc>
        <w:tc>
          <w:tcPr>
            <w:tcW w:w="1548" w:type="dxa"/>
          </w:tcPr>
          <w:p w:rsidR="00B75233" w:rsidRDefault="00B75233">
            <w:pPr>
              <w:pStyle w:val="TableParagraph"/>
              <w:spacing w:before="4"/>
              <w:rPr>
                <w:rFonts w:ascii="Times New Roman"/>
                <w:sz w:val="12"/>
              </w:rPr>
            </w:pPr>
          </w:p>
          <w:p w:rsidR="00B75233" w:rsidRDefault="00153A98">
            <w:pPr>
              <w:pStyle w:val="TableParagraph"/>
              <w:ind w:left="44" w:right="19"/>
              <w:jc w:val="center"/>
              <w:rPr>
                <w:sz w:val="15"/>
              </w:rPr>
            </w:pPr>
            <w:r>
              <w:rPr>
                <w:sz w:val="15"/>
              </w:rPr>
              <w:t>158.24</w:t>
            </w:r>
          </w:p>
        </w:tc>
        <w:tc>
          <w:tcPr>
            <w:tcW w:w="3074" w:type="dxa"/>
            <w:gridSpan w:val="2"/>
          </w:tcPr>
          <w:p w:rsidR="00B75233" w:rsidRDefault="00153A98">
            <w:pPr>
              <w:pStyle w:val="TableParagraph"/>
              <w:spacing w:before="129"/>
              <w:ind w:left="1051" w:right="1023"/>
              <w:jc w:val="center"/>
              <w:rPr>
                <w:sz w:val="17"/>
              </w:rPr>
            </w:pPr>
            <w:r>
              <w:rPr>
                <w:sz w:val="17"/>
              </w:rPr>
              <w:t>120.14</w:t>
            </w:r>
          </w:p>
        </w:tc>
        <w:tc>
          <w:tcPr>
            <w:tcW w:w="1394" w:type="dxa"/>
          </w:tcPr>
          <w:p w:rsidR="00B75233" w:rsidRDefault="00153A98">
            <w:pPr>
              <w:pStyle w:val="TableParagraph"/>
              <w:spacing w:before="129"/>
              <w:ind w:left="84" w:right="56"/>
              <w:jc w:val="center"/>
              <w:rPr>
                <w:sz w:val="17"/>
              </w:rPr>
            </w:pPr>
            <w:r>
              <w:rPr>
                <w:sz w:val="17"/>
              </w:rPr>
              <w:t>75.92%</w:t>
            </w:r>
          </w:p>
        </w:tc>
        <w:tc>
          <w:tcPr>
            <w:tcW w:w="1384" w:type="dxa"/>
          </w:tcPr>
          <w:p w:rsidR="00B75233" w:rsidRDefault="00153A98">
            <w:pPr>
              <w:pStyle w:val="TableParagraph"/>
              <w:spacing w:before="129"/>
              <w:ind w:left="38" w:right="7"/>
              <w:jc w:val="center"/>
              <w:rPr>
                <w:sz w:val="17"/>
              </w:rPr>
            </w:pPr>
            <w:r>
              <w:rPr>
                <w:sz w:val="17"/>
              </w:rPr>
              <w:t>15.18</w:t>
            </w:r>
          </w:p>
        </w:tc>
      </w:tr>
      <w:tr w:rsidR="00B75233">
        <w:trPr>
          <w:trHeight w:val="594"/>
        </w:trPr>
        <w:tc>
          <w:tcPr>
            <w:tcW w:w="739" w:type="dxa"/>
            <w:vMerge w:val="restart"/>
          </w:tcPr>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spacing w:before="4"/>
              <w:rPr>
                <w:rFonts w:ascii="Times New Roman"/>
                <w:sz w:val="20"/>
              </w:rPr>
            </w:pPr>
          </w:p>
          <w:p w:rsidR="00B75233" w:rsidRDefault="00153A98">
            <w:pPr>
              <w:pStyle w:val="TableParagraph"/>
              <w:spacing w:line="230" w:lineRule="auto"/>
              <w:ind w:left="307" w:right="241"/>
              <w:jc w:val="both"/>
              <w:rPr>
                <w:sz w:val="17"/>
              </w:rPr>
            </w:pPr>
            <w:r>
              <w:rPr>
                <w:sz w:val="17"/>
              </w:rPr>
              <w:t>年度绩效目标</w:t>
            </w:r>
          </w:p>
          <w:p w:rsidR="00B75233" w:rsidRDefault="00B75233">
            <w:pPr>
              <w:pStyle w:val="TableParagraph"/>
              <w:spacing w:before="2"/>
              <w:rPr>
                <w:rFonts w:ascii="Times New Roman"/>
                <w:sz w:val="18"/>
              </w:rPr>
            </w:pPr>
          </w:p>
          <w:p w:rsidR="00B75233" w:rsidRDefault="00153A98">
            <w:pPr>
              <w:pStyle w:val="TableParagraph"/>
              <w:spacing w:before="1" w:line="213" w:lineRule="exact"/>
              <w:ind w:left="64"/>
              <w:jc w:val="center"/>
              <w:rPr>
                <w:sz w:val="17"/>
              </w:rPr>
            </w:pPr>
            <w:r>
              <w:rPr>
                <w:w w:val="98"/>
                <w:sz w:val="17"/>
              </w:rPr>
              <w:t>8</w:t>
            </w:r>
          </w:p>
          <w:p w:rsidR="00B75233" w:rsidRDefault="00153A98">
            <w:pPr>
              <w:pStyle w:val="TableParagraph"/>
              <w:spacing w:line="210" w:lineRule="exact"/>
              <w:ind w:left="64"/>
              <w:jc w:val="center"/>
              <w:rPr>
                <w:sz w:val="17"/>
              </w:rPr>
            </w:pPr>
            <w:r>
              <w:rPr>
                <w:w w:val="98"/>
                <w:sz w:val="17"/>
              </w:rPr>
              <w:t>0</w:t>
            </w:r>
          </w:p>
          <w:p w:rsidR="00B75233" w:rsidRDefault="00153A98">
            <w:pPr>
              <w:pStyle w:val="TableParagraph"/>
              <w:spacing w:line="214" w:lineRule="exact"/>
              <w:ind w:left="64"/>
              <w:jc w:val="center"/>
              <w:rPr>
                <w:sz w:val="17"/>
              </w:rPr>
            </w:pPr>
            <w:r>
              <w:rPr>
                <w:w w:val="98"/>
                <w:sz w:val="17"/>
              </w:rPr>
              <w:t>分</w:t>
            </w:r>
          </w:p>
        </w:tc>
        <w:tc>
          <w:tcPr>
            <w:tcW w:w="763" w:type="dxa"/>
          </w:tcPr>
          <w:p w:rsidR="00B75233" w:rsidRDefault="00153A98">
            <w:pPr>
              <w:pStyle w:val="TableParagraph"/>
              <w:spacing w:before="102" w:line="230" w:lineRule="auto"/>
              <w:ind w:left="218" w:right="146"/>
              <w:rPr>
                <w:sz w:val="17"/>
              </w:rPr>
            </w:pPr>
            <w:r>
              <w:rPr>
                <w:sz w:val="17"/>
              </w:rPr>
              <w:t>一级指标</w:t>
            </w:r>
          </w:p>
        </w:tc>
        <w:tc>
          <w:tcPr>
            <w:tcW w:w="950" w:type="dxa"/>
          </w:tcPr>
          <w:p w:rsidR="00B75233" w:rsidRDefault="00B75233">
            <w:pPr>
              <w:pStyle w:val="TableParagraph"/>
              <w:spacing w:before="3"/>
              <w:rPr>
                <w:rFonts w:ascii="Times New Roman"/>
                <w:sz w:val="17"/>
              </w:rPr>
            </w:pPr>
          </w:p>
          <w:p w:rsidR="00B75233" w:rsidRDefault="00153A98">
            <w:pPr>
              <w:pStyle w:val="TableParagraph"/>
              <w:ind w:left="143"/>
              <w:rPr>
                <w:sz w:val="17"/>
              </w:rPr>
            </w:pPr>
            <w:r>
              <w:rPr>
                <w:sz w:val="17"/>
              </w:rPr>
              <w:t>二级指标</w:t>
            </w:r>
          </w:p>
        </w:tc>
        <w:tc>
          <w:tcPr>
            <w:tcW w:w="3074" w:type="dxa"/>
            <w:gridSpan w:val="2"/>
          </w:tcPr>
          <w:p w:rsidR="00B75233" w:rsidRDefault="00B75233">
            <w:pPr>
              <w:pStyle w:val="TableParagraph"/>
              <w:spacing w:before="3"/>
              <w:rPr>
                <w:rFonts w:ascii="Times New Roman"/>
                <w:sz w:val="17"/>
              </w:rPr>
            </w:pPr>
          </w:p>
          <w:p w:rsidR="00B75233" w:rsidRDefault="00153A98">
            <w:pPr>
              <w:pStyle w:val="TableParagraph"/>
              <w:ind w:left="1048" w:right="1023"/>
              <w:jc w:val="center"/>
              <w:rPr>
                <w:sz w:val="17"/>
              </w:rPr>
            </w:pPr>
            <w:r>
              <w:rPr>
                <w:sz w:val="17"/>
              </w:rPr>
              <w:t>三级指标</w:t>
            </w:r>
          </w:p>
        </w:tc>
        <w:tc>
          <w:tcPr>
            <w:tcW w:w="1548" w:type="dxa"/>
          </w:tcPr>
          <w:p w:rsidR="00B75233" w:rsidRDefault="00B75233">
            <w:pPr>
              <w:pStyle w:val="TableParagraph"/>
              <w:spacing w:before="3"/>
              <w:rPr>
                <w:rFonts w:ascii="Times New Roman"/>
                <w:sz w:val="17"/>
              </w:rPr>
            </w:pPr>
          </w:p>
          <w:p w:rsidR="00B75233" w:rsidRDefault="00153A98">
            <w:pPr>
              <w:pStyle w:val="TableParagraph"/>
              <w:ind w:left="49" w:right="19"/>
              <w:jc w:val="center"/>
              <w:rPr>
                <w:sz w:val="17"/>
              </w:rPr>
            </w:pPr>
            <w:r>
              <w:rPr>
                <w:sz w:val="17"/>
              </w:rPr>
              <w:t>年度目标值（A）</w:t>
            </w:r>
          </w:p>
        </w:tc>
        <w:tc>
          <w:tcPr>
            <w:tcW w:w="1394" w:type="dxa"/>
          </w:tcPr>
          <w:p w:rsidR="00B75233" w:rsidRDefault="00B75233">
            <w:pPr>
              <w:pStyle w:val="TableParagraph"/>
              <w:spacing w:before="3"/>
              <w:rPr>
                <w:rFonts w:ascii="Times New Roman"/>
                <w:sz w:val="17"/>
              </w:rPr>
            </w:pPr>
          </w:p>
          <w:p w:rsidR="00B75233" w:rsidRDefault="00153A98">
            <w:pPr>
              <w:pStyle w:val="TableParagraph"/>
              <w:ind w:left="88" w:right="56"/>
              <w:jc w:val="center"/>
              <w:rPr>
                <w:sz w:val="17"/>
              </w:rPr>
            </w:pPr>
            <w:r>
              <w:rPr>
                <w:sz w:val="17"/>
              </w:rPr>
              <w:t>实际完成值（B)</w:t>
            </w:r>
          </w:p>
        </w:tc>
        <w:tc>
          <w:tcPr>
            <w:tcW w:w="1384" w:type="dxa"/>
          </w:tcPr>
          <w:p w:rsidR="00B75233" w:rsidRDefault="00B75233">
            <w:pPr>
              <w:pStyle w:val="TableParagraph"/>
              <w:spacing w:before="3"/>
              <w:rPr>
                <w:rFonts w:ascii="Times New Roman"/>
                <w:sz w:val="17"/>
              </w:rPr>
            </w:pPr>
          </w:p>
          <w:p w:rsidR="00B75233" w:rsidRDefault="00153A98">
            <w:pPr>
              <w:pStyle w:val="TableParagraph"/>
              <w:ind w:left="36" w:right="7"/>
              <w:jc w:val="center"/>
              <w:rPr>
                <w:sz w:val="17"/>
              </w:rPr>
            </w:pPr>
            <w:r>
              <w:rPr>
                <w:sz w:val="17"/>
              </w:rPr>
              <w:t>得分</w:t>
            </w:r>
          </w:p>
        </w:tc>
      </w:tr>
      <w:tr w:rsidR="00B75233">
        <w:trPr>
          <w:trHeight w:val="594"/>
        </w:trPr>
        <w:tc>
          <w:tcPr>
            <w:tcW w:w="739" w:type="dxa"/>
            <w:vMerge/>
            <w:tcBorders>
              <w:top w:val="nil"/>
            </w:tcBorders>
          </w:tcPr>
          <w:p w:rsidR="00B75233" w:rsidRDefault="00B75233">
            <w:pPr>
              <w:rPr>
                <w:sz w:val="2"/>
                <w:szCs w:val="2"/>
              </w:rPr>
            </w:pPr>
          </w:p>
        </w:tc>
        <w:tc>
          <w:tcPr>
            <w:tcW w:w="763" w:type="dxa"/>
            <w:vMerge w:val="restart"/>
          </w:tcPr>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spacing w:before="1"/>
              <w:rPr>
                <w:rFonts w:ascii="Times New Roman"/>
                <w:sz w:val="16"/>
              </w:rPr>
            </w:pPr>
          </w:p>
          <w:p w:rsidR="00B75233" w:rsidRDefault="00153A98">
            <w:pPr>
              <w:pStyle w:val="TableParagraph"/>
              <w:spacing w:line="230" w:lineRule="auto"/>
              <w:ind w:left="302" w:right="270"/>
              <w:jc w:val="both"/>
              <w:rPr>
                <w:sz w:val="17"/>
              </w:rPr>
            </w:pPr>
            <w:r>
              <w:rPr>
                <w:sz w:val="17"/>
              </w:rPr>
              <w:t>产出指标</w:t>
            </w:r>
          </w:p>
          <w:p w:rsidR="00B75233" w:rsidRDefault="00153A98">
            <w:pPr>
              <w:pStyle w:val="TableParagraph"/>
              <w:spacing w:line="214" w:lineRule="exact"/>
              <w:ind w:left="47"/>
              <w:rPr>
                <w:sz w:val="17"/>
              </w:rPr>
            </w:pPr>
            <w:r>
              <w:rPr>
                <w:sz w:val="17"/>
              </w:rPr>
              <w:t>（40分）</w:t>
            </w:r>
          </w:p>
        </w:tc>
        <w:tc>
          <w:tcPr>
            <w:tcW w:w="950" w:type="dxa"/>
            <w:vMerge w:val="restart"/>
          </w:tcPr>
          <w:p w:rsidR="00B75233" w:rsidRDefault="00B75233">
            <w:pPr>
              <w:pStyle w:val="TableParagraph"/>
              <w:rPr>
                <w:rFonts w:ascii="Times New Roman"/>
                <w:sz w:val="16"/>
              </w:rPr>
            </w:pPr>
          </w:p>
          <w:p w:rsidR="00B75233" w:rsidRDefault="00B75233">
            <w:pPr>
              <w:pStyle w:val="TableParagraph"/>
              <w:rPr>
                <w:rFonts w:ascii="Times New Roman"/>
                <w:sz w:val="19"/>
              </w:rPr>
            </w:pPr>
          </w:p>
          <w:p w:rsidR="00B75233" w:rsidRDefault="00153A98">
            <w:pPr>
              <w:pStyle w:val="TableParagraph"/>
              <w:spacing w:line="213" w:lineRule="exact"/>
              <w:ind w:left="143"/>
              <w:rPr>
                <w:sz w:val="17"/>
              </w:rPr>
            </w:pPr>
            <w:r>
              <w:rPr>
                <w:spacing w:val="-1"/>
                <w:w w:val="95"/>
                <w:sz w:val="17"/>
              </w:rPr>
              <w:t>数量指标</w:t>
            </w:r>
          </w:p>
          <w:p w:rsidR="00B75233" w:rsidRDefault="00153A98">
            <w:pPr>
              <w:pStyle w:val="TableParagraph"/>
              <w:spacing w:line="213" w:lineRule="exact"/>
              <w:ind w:left="141"/>
              <w:rPr>
                <w:sz w:val="17"/>
              </w:rPr>
            </w:pPr>
            <w:r>
              <w:rPr>
                <w:w w:val="95"/>
                <w:sz w:val="17"/>
              </w:rPr>
              <w:t>（20分）</w:t>
            </w:r>
          </w:p>
        </w:tc>
        <w:tc>
          <w:tcPr>
            <w:tcW w:w="3074" w:type="dxa"/>
            <w:gridSpan w:val="2"/>
            <w:vMerge w:val="restart"/>
          </w:tcPr>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153A98">
            <w:pPr>
              <w:pStyle w:val="TableParagraph"/>
              <w:spacing w:before="138"/>
              <w:ind w:left="866"/>
              <w:rPr>
                <w:sz w:val="17"/>
              </w:rPr>
            </w:pPr>
            <w:r>
              <w:rPr>
                <w:sz w:val="17"/>
              </w:rPr>
              <w:t>档案扫描（20分）</w:t>
            </w:r>
          </w:p>
        </w:tc>
        <w:tc>
          <w:tcPr>
            <w:tcW w:w="1548" w:type="dxa"/>
          </w:tcPr>
          <w:p w:rsidR="00B75233" w:rsidRDefault="00B75233">
            <w:pPr>
              <w:pStyle w:val="TableParagraph"/>
              <w:spacing w:before="3"/>
              <w:rPr>
                <w:rFonts w:ascii="Times New Roman"/>
                <w:sz w:val="17"/>
              </w:rPr>
            </w:pPr>
          </w:p>
          <w:p w:rsidR="00B75233" w:rsidRDefault="00153A98">
            <w:pPr>
              <w:pStyle w:val="TableParagraph"/>
              <w:ind w:left="50" w:right="19"/>
              <w:jc w:val="center"/>
              <w:rPr>
                <w:sz w:val="17"/>
              </w:rPr>
            </w:pPr>
            <w:r>
              <w:rPr>
                <w:sz w:val="17"/>
              </w:rPr>
              <w:t>37000卷</w:t>
            </w:r>
          </w:p>
        </w:tc>
        <w:tc>
          <w:tcPr>
            <w:tcW w:w="1394" w:type="dxa"/>
          </w:tcPr>
          <w:p w:rsidR="00B75233" w:rsidRDefault="00B75233">
            <w:pPr>
              <w:pStyle w:val="TableParagraph"/>
              <w:spacing w:before="3"/>
              <w:rPr>
                <w:rFonts w:ascii="Times New Roman"/>
                <w:sz w:val="17"/>
              </w:rPr>
            </w:pPr>
          </w:p>
          <w:p w:rsidR="00B75233" w:rsidRDefault="00153A98">
            <w:pPr>
              <w:pStyle w:val="TableParagraph"/>
              <w:ind w:left="88" w:right="55"/>
              <w:jc w:val="center"/>
              <w:rPr>
                <w:sz w:val="17"/>
              </w:rPr>
            </w:pPr>
            <w:r>
              <w:rPr>
                <w:sz w:val="17"/>
              </w:rPr>
              <w:t>40625卷</w:t>
            </w:r>
          </w:p>
        </w:tc>
        <w:tc>
          <w:tcPr>
            <w:tcW w:w="1384" w:type="dxa"/>
          </w:tcPr>
          <w:p w:rsidR="00B75233" w:rsidRDefault="00B75233">
            <w:pPr>
              <w:pStyle w:val="TableParagraph"/>
              <w:spacing w:before="3"/>
              <w:rPr>
                <w:rFonts w:ascii="Times New Roman"/>
                <w:sz w:val="17"/>
              </w:rPr>
            </w:pPr>
          </w:p>
          <w:p w:rsidR="00B75233" w:rsidRDefault="00153A98">
            <w:pPr>
              <w:pStyle w:val="TableParagraph"/>
              <w:ind w:left="38" w:right="7"/>
              <w:jc w:val="center"/>
              <w:rPr>
                <w:sz w:val="17"/>
              </w:rPr>
            </w:pPr>
            <w:r>
              <w:rPr>
                <w:sz w:val="17"/>
              </w:rPr>
              <w:t>10</w:t>
            </w:r>
          </w:p>
        </w:tc>
      </w:tr>
      <w:tr w:rsidR="00B75233">
        <w:trPr>
          <w:trHeight w:val="594"/>
        </w:trPr>
        <w:tc>
          <w:tcPr>
            <w:tcW w:w="739" w:type="dxa"/>
            <w:vMerge/>
            <w:tcBorders>
              <w:top w:val="nil"/>
            </w:tcBorders>
          </w:tcPr>
          <w:p w:rsidR="00B75233" w:rsidRDefault="00B75233">
            <w:pPr>
              <w:rPr>
                <w:sz w:val="2"/>
                <w:szCs w:val="2"/>
              </w:rPr>
            </w:pPr>
          </w:p>
        </w:tc>
        <w:tc>
          <w:tcPr>
            <w:tcW w:w="763" w:type="dxa"/>
            <w:vMerge/>
            <w:tcBorders>
              <w:top w:val="nil"/>
            </w:tcBorders>
          </w:tcPr>
          <w:p w:rsidR="00B75233" w:rsidRDefault="00B75233">
            <w:pPr>
              <w:rPr>
                <w:sz w:val="2"/>
                <w:szCs w:val="2"/>
              </w:rPr>
            </w:pPr>
          </w:p>
        </w:tc>
        <w:tc>
          <w:tcPr>
            <w:tcW w:w="950" w:type="dxa"/>
            <w:vMerge/>
            <w:tcBorders>
              <w:top w:val="nil"/>
            </w:tcBorders>
          </w:tcPr>
          <w:p w:rsidR="00B75233" w:rsidRDefault="00B75233">
            <w:pPr>
              <w:rPr>
                <w:sz w:val="2"/>
                <w:szCs w:val="2"/>
              </w:rPr>
            </w:pPr>
          </w:p>
        </w:tc>
        <w:tc>
          <w:tcPr>
            <w:tcW w:w="3074" w:type="dxa"/>
            <w:gridSpan w:val="2"/>
            <w:vMerge/>
            <w:tcBorders>
              <w:top w:val="nil"/>
            </w:tcBorders>
          </w:tcPr>
          <w:p w:rsidR="00B75233" w:rsidRDefault="00B75233">
            <w:pPr>
              <w:rPr>
                <w:sz w:val="2"/>
                <w:szCs w:val="2"/>
              </w:rPr>
            </w:pPr>
          </w:p>
        </w:tc>
        <w:tc>
          <w:tcPr>
            <w:tcW w:w="1548" w:type="dxa"/>
          </w:tcPr>
          <w:p w:rsidR="00B75233" w:rsidRDefault="00B75233">
            <w:pPr>
              <w:pStyle w:val="TableParagraph"/>
              <w:spacing w:before="3"/>
              <w:rPr>
                <w:rFonts w:ascii="Times New Roman"/>
                <w:sz w:val="17"/>
              </w:rPr>
            </w:pPr>
          </w:p>
          <w:p w:rsidR="00B75233" w:rsidRDefault="00153A98">
            <w:pPr>
              <w:pStyle w:val="TableParagraph"/>
              <w:ind w:left="49" w:right="19"/>
              <w:jc w:val="center"/>
              <w:rPr>
                <w:sz w:val="17"/>
              </w:rPr>
            </w:pPr>
            <w:r>
              <w:rPr>
                <w:sz w:val="17"/>
              </w:rPr>
              <w:t>65万元</w:t>
            </w:r>
          </w:p>
        </w:tc>
        <w:tc>
          <w:tcPr>
            <w:tcW w:w="1394" w:type="dxa"/>
          </w:tcPr>
          <w:p w:rsidR="00B75233" w:rsidRDefault="00B75233">
            <w:pPr>
              <w:pStyle w:val="TableParagraph"/>
              <w:spacing w:before="3"/>
              <w:rPr>
                <w:rFonts w:ascii="Times New Roman"/>
                <w:sz w:val="17"/>
              </w:rPr>
            </w:pPr>
          </w:p>
          <w:p w:rsidR="00B75233" w:rsidRDefault="00153A98">
            <w:pPr>
              <w:pStyle w:val="TableParagraph"/>
              <w:ind w:left="87" w:right="56"/>
              <w:jc w:val="center"/>
              <w:rPr>
                <w:sz w:val="17"/>
              </w:rPr>
            </w:pPr>
            <w:r>
              <w:rPr>
                <w:sz w:val="17"/>
              </w:rPr>
              <w:t>64.14万元</w:t>
            </w:r>
          </w:p>
        </w:tc>
        <w:tc>
          <w:tcPr>
            <w:tcW w:w="1384" w:type="dxa"/>
          </w:tcPr>
          <w:p w:rsidR="00B75233" w:rsidRDefault="00B75233">
            <w:pPr>
              <w:pStyle w:val="TableParagraph"/>
              <w:spacing w:before="3"/>
              <w:rPr>
                <w:rFonts w:ascii="Times New Roman"/>
                <w:sz w:val="17"/>
              </w:rPr>
            </w:pPr>
          </w:p>
          <w:p w:rsidR="00B75233" w:rsidRDefault="00153A98">
            <w:pPr>
              <w:pStyle w:val="TableParagraph"/>
              <w:ind w:left="38" w:right="7"/>
              <w:jc w:val="center"/>
              <w:rPr>
                <w:sz w:val="17"/>
              </w:rPr>
            </w:pPr>
            <w:r>
              <w:rPr>
                <w:sz w:val="17"/>
              </w:rPr>
              <w:t>10</w:t>
            </w:r>
          </w:p>
        </w:tc>
      </w:tr>
      <w:tr w:rsidR="00B75233">
        <w:trPr>
          <w:trHeight w:val="762"/>
        </w:trPr>
        <w:tc>
          <w:tcPr>
            <w:tcW w:w="739" w:type="dxa"/>
            <w:vMerge/>
            <w:tcBorders>
              <w:top w:val="nil"/>
            </w:tcBorders>
          </w:tcPr>
          <w:p w:rsidR="00B75233" w:rsidRDefault="00B75233">
            <w:pPr>
              <w:rPr>
                <w:sz w:val="2"/>
                <w:szCs w:val="2"/>
              </w:rPr>
            </w:pPr>
          </w:p>
        </w:tc>
        <w:tc>
          <w:tcPr>
            <w:tcW w:w="763" w:type="dxa"/>
            <w:vMerge/>
            <w:tcBorders>
              <w:top w:val="nil"/>
            </w:tcBorders>
          </w:tcPr>
          <w:p w:rsidR="00B75233" w:rsidRDefault="00B75233">
            <w:pPr>
              <w:rPr>
                <w:sz w:val="2"/>
                <w:szCs w:val="2"/>
              </w:rPr>
            </w:pPr>
          </w:p>
        </w:tc>
        <w:tc>
          <w:tcPr>
            <w:tcW w:w="950" w:type="dxa"/>
          </w:tcPr>
          <w:p w:rsidR="00B75233" w:rsidRDefault="00B75233">
            <w:pPr>
              <w:pStyle w:val="TableParagraph"/>
              <w:spacing w:before="5"/>
              <w:rPr>
                <w:rFonts w:ascii="Times New Roman"/>
                <w:sz w:val="15"/>
              </w:rPr>
            </w:pPr>
          </w:p>
          <w:p w:rsidR="00B75233" w:rsidRDefault="00153A98">
            <w:pPr>
              <w:pStyle w:val="TableParagraph"/>
              <w:spacing w:line="214" w:lineRule="exact"/>
              <w:ind w:left="143"/>
              <w:rPr>
                <w:sz w:val="17"/>
              </w:rPr>
            </w:pPr>
            <w:r>
              <w:rPr>
                <w:spacing w:val="-1"/>
                <w:w w:val="95"/>
                <w:sz w:val="17"/>
              </w:rPr>
              <w:t>质量指标</w:t>
            </w:r>
          </w:p>
          <w:p w:rsidR="00B75233" w:rsidRDefault="00153A98">
            <w:pPr>
              <w:pStyle w:val="TableParagraph"/>
              <w:spacing w:line="214" w:lineRule="exact"/>
              <w:ind w:left="141"/>
              <w:rPr>
                <w:sz w:val="17"/>
              </w:rPr>
            </w:pPr>
            <w:r>
              <w:rPr>
                <w:w w:val="95"/>
                <w:sz w:val="17"/>
              </w:rPr>
              <w:t>（10分）</w:t>
            </w:r>
          </w:p>
        </w:tc>
        <w:tc>
          <w:tcPr>
            <w:tcW w:w="3074" w:type="dxa"/>
            <w:gridSpan w:val="2"/>
          </w:tcPr>
          <w:p w:rsidR="00B75233" w:rsidRDefault="00B75233">
            <w:pPr>
              <w:pStyle w:val="TableParagraph"/>
              <w:rPr>
                <w:rFonts w:ascii="Times New Roman"/>
                <w:sz w:val="16"/>
              </w:rPr>
            </w:pPr>
          </w:p>
          <w:p w:rsidR="00B75233" w:rsidRDefault="00153A98">
            <w:pPr>
              <w:pStyle w:val="TableParagraph"/>
              <w:spacing w:before="99"/>
              <w:ind w:left="358"/>
              <w:rPr>
                <w:sz w:val="17"/>
              </w:rPr>
            </w:pPr>
            <w:r>
              <w:rPr>
                <w:sz w:val="17"/>
              </w:rPr>
              <w:t>扫描质量及维护合格率（10分）</w:t>
            </w:r>
          </w:p>
        </w:tc>
        <w:tc>
          <w:tcPr>
            <w:tcW w:w="1548" w:type="dxa"/>
          </w:tcPr>
          <w:p w:rsidR="00B75233" w:rsidRDefault="00B75233">
            <w:pPr>
              <w:pStyle w:val="TableParagraph"/>
              <w:rPr>
                <w:rFonts w:ascii="Times New Roman"/>
                <w:sz w:val="16"/>
              </w:rPr>
            </w:pPr>
          </w:p>
          <w:p w:rsidR="00B75233" w:rsidRDefault="00153A98">
            <w:pPr>
              <w:pStyle w:val="TableParagraph"/>
              <w:spacing w:before="99"/>
              <w:ind w:left="50" w:right="19"/>
              <w:jc w:val="center"/>
              <w:rPr>
                <w:sz w:val="17"/>
              </w:rPr>
            </w:pPr>
            <w:r>
              <w:rPr>
                <w:sz w:val="17"/>
              </w:rPr>
              <w:t>100%</w:t>
            </w:r>
          </w:p>
        </w:tc>
        <w:tc>
          <w:tcPr>
            <w:tcW w:w="1394" w:type="dxa"/>
          </w:tcPr>
          <w:p w:rsidR="00B75233" w:rsidRDefault="00B75233">
            <w:pPr>
              <w:pStyle w:val="TableParagraph"/>
              <w:rPr>
                <w:rFonts w:ascii="Times New Roman"/>
                <w:sz w:val="16"/>
              </w:rPr>
            </w:pPr>
          </w:p>
          <w:p w:rsidR="00B75233" w:rsidRDefault="00153A98">
            <w:pPr>
              <w:pStyle w:val="TableParagraph"/>
              <w:spacing w:before="99"/>
              <w:ind w:left="87" w:right="56"/>
              <w:jc w:val="center"/>
              <w:rPr>
                <w:sz w:val="17"/>
              </w:rPr>
            </w:pPr>
            <w:r>
              <w:rPr>
                <w:sz w:val="17"/>
              </w:rPr>
              <w:t>100%</w:t>
            </w:r>
          </w:p>
        </w:tc>
        <w:tc>
          <w:tcPr>
            <w:tcW w:w="1384" w:type="dxa"/>
          </w:tcPr>
          <w:p w:rsidR="00B75233" w:rsidRDefault="00B75233">
            <w:pPr>
              <w:pStyle w:val="TableParagraph"/>
              <w:rPr>
                <w:rFonts w:ascii="Times New Roman"/>
                <w:sz w:val="16"/>
              </w:rPr>
            </w:pPr>
          </w:p>
          <w:p w:rsidR="00B75233" w:rsidRDefault="00153A98">
            <w:pPr>
              <w:pStyle w:val="TableParagraph"/>
              <w:spacing w:before="99"/>
              <w:ind w:left="38" w:right="7"/>
              <w:jc w:val="center"/>
              <w:rPr>
                <w:sz w:val="17"/>
              </w:rPr>
            </w:pPr>
            <w:r>
              <w:rPr>
                <w:sz w:val="17"/>
              </w:rPr>
              <w:t>10</w:t>
            </w:r>
          </w:p>
        </w:tc>
      </w:tr>
      <w:tr w:rsidR="00B75233">
        <w:trPr>
          <w:trHeight w:val="851"/>
        </w:trPr>
        <w:tc>
          <w:tcPr>
            <w:tcW w:w="739" w:type="dxa"/>
            <w:vMerge/>
            <w:tcBorders>
              <w:top w:val="nil"/>
            </w:tcBorders>
          </w:tcPr>
          <w:p w:rsidR="00B75233" w:rsidRDefault="00B75233">
            <w:pPr>
              <w:rPr>
                <w:sz w:val="2"/>
                <w:szCs w:val="2"/>
              </w:rPr>
            </w:pPr>
          </w:p>
        </w:tc>
        <w:tc>
          <w:tcPr>
            <w:tcW w:w="763" w:type="dxa"/>
            <w:vMerge/>
            <w:tcBorders>
              <w:top w:val="nil"/>
            </w:tcBorders>
          </w:tcPr>
          <w:p w:rsidR="00B75233" w:rsidRDefault="00B75233">
            <w:pPr>
              <w:rPr>
                <w:sz w:val="2"/>
                <w:szCs w:val="2"/>
              </w:rPr>
            </w:pPr>
          </w:p>
        </w:tc>
        <w:tc>
          <w:tcPr>
            <w:tcW w:w="950" w:type="dxa"/>
          </w:tcPr>
          <w:p w:rsidR="00B75233" w:rsidRDefault="00B75233">
            <w:pPr>
              <w:pStyle w:val="TableParagraph"/>
              <w:spacing w:before="4"/>
              <w:rPr>
                <w:rFonts w:ascii="Times New Roman"/>
                <w:sz w:val="19"/>
              </w:rPr>
            </w:pPr>
          </w:p>
          <w:p w:rsidR="00B75233" w:rsidRDefault="00153A98">
            <w:pPr>
              <w:pStyle w:val="TableParagraph"/>
              <w:spacing w:line="214" w:lineRule="exact"/>
              <w:ind w:left="143"/>
              <w:rPr>
                <w:sz w:val="17"/>
              </w:rPr>
            </w:pPr>
            <w:r>
              <w:rPr>
                <w:spacing w:val="-1"/>
                <w:w w:val="95"/>
                <w:sz w:val="17"/>
              </w:rPr>
              <w:t>时效指标</w:t>
            </w:r>
          </w:p>
          <w:p w:rsidR="00B75233" w:rsidRDefault="00153A98">
            <w:pPr>
              <w:pStyle w:val="TableParagraph"/>
              <w:spacing w:line="214" w:lineRule="exact"/>
              <w:ind w:left="141"/>
              <w:rPr>
                <w:sz w:val="17"/>
              </w:rPr>
            </w:pPr>
            <w:r>
              <w:rPr>
                <w:w w:val="95"/>
                <w:sz w:val="17"/>
              </w:rPr>
              <w:t>（10分）</w:t>
            </w:r>
          </w:p>
        </w:tc>
        <w:tc>
          <w:tcPr>
            <w:tcW w:w="3074" w:type="dxa"/>
            <w:gridSpan w:val="2"/>
          </w:tcPr>
          <w:p w:rsidR="00B75233" w:rsidRDefault="00B75233">
            <w:pPr>
              <w:pStyle w:val="TableParagraph"/>
              <w:rPr>
                <w:rFonts w:ascii="Times New Roman"/>
                <w:sz w:val="16"/>
              </w:rPr>
            </w:pPr>
          </w:p>
          <w:p w:rsidR="00B75233" w:rsidRDefault="00B75233">
            <w:pPr>
              <w:pStyle w:val="TableParagraph"/>
              <w:spacing w:before="6"/>
              <w:rPr>
                <w:rFonts w:ascii="Times New Roman"/>
                <w:sz w:val="12"/>
              </w:rPr>
            </w:pPr>
          </w:p>
          <w:p w:rsidR="00B75233" w:rsidRDefault="00153A98">
            <w:pPr>
              <w:pStyle w:val="TableParagraph"/>
              <w:ind w:left="948"/>
              <w:rPr>
                <w:sz w:val="17"/>
              </w:rPr>
            </w:pPr>
            <w:r>
              <w:rPr>
                <w:sz w:val="17"/>
              </w:rPr>
              <w:t>12月份（10分）</w:t>
            </w:r>
          </w:p>
        </w:tc>
        <w:tc>
          <w:tcPr>
            <w:tcW w:w="1548" w:type="dxa"/>
          </w:tcPr>
          <w:p w:rsidR="00B75233" w:rsidRDefault="00B75233">
            <w:pPr>
              <w:pStyle w:val="TableParagraph"/>
              <w:rPr>
                <w:rFonts w:ascii="Times New Roman"/>
                <w:sz w:val="16"/>
              </w:rPr>
            </w:pPr>
          </w:p>
          <w:p w:rsidR="00B75233" w:rsidRDefault="00B75233">
            <w:pPr>
              <w:pStyle w:val="TableParagraph"/>
              <w:spacing w:before="6"/>
              <w:rPr>
                <w:rFonts w:ascii="Times New Roman"/>
                <w:sz w:val="12"/>
              </w:rPr>
            </w:pPr>
          </w:p>
          <w:p w:rsidR="00B75233" w:rsidRDefault="00153A98">
            <w:pPr>
              <w:pStyle w:val="TableParagraph"/>
              <w:ind w:left="44" w:right="19"/>
              <w:jc w:val="center"/>
              <w:rPr>
                <w:sz w:val="17"/>
              </w:rPr>
            </w:pPr>
            <w:r>
              <w:rPr>
                <w:sz w:val="17"/>
              </w:rPr>
              <w:t>全部完成</w:t>
            </w:r>
          </w:p>
        </w:tc>
        <w:tc>
          <w:tcPr>
            <w:tcW w:w="1394" w:type="dxa"/>
          </w:tcPr>
          <w:p w:rsidR="00B75233" w:rsidRDefault="00B75233">
            <w:pPr>
              <w:pStyle w:val="TableParagraph"/>
              <w:rPr>
                <w:rFonts w:ascii="Times New Roman"/>
                <w:sz w:val="16"/>
              </w:rPr>
            </w:pPr>
          </w:p>
          <w:p w:rsidR="00B75233" w:rsidRDefault="00B75233">
            <w:pPr>
              <w:pStyle w:val="TableParagraph"/>
              <w:spacing w:before="6"/>
              <w:rPr>
                <w:rFonts w:ascii="Times New Roman"/>
                <w:sz w:val="12"/>
              </w:rPr>
            </w:pPr>
          </w:p>
          <w:p w:rsidR="00B75233" w:rsidRDefault="00153A98">
            <w:pPr>
              <w:pStyle w:val="TableParagraph"/>
              <w:ind w:left="82" w:right="56"/>
              <w:jc w:val="center"/>
              <w:rPr>
                <w:sz w:val="17"/>
              </w:rPr>
            </w:pPr>
            <w:r>
              <w:rPr>
                <w:sz w:val="17"/>
              </w:rPr>
              <w:t>全部完成</w:t>
            </w:r>
          </w:p>
        </w:tc>
        <w:tc>
          <w:tcPr>
            <w:tcW w:w="1384" w:type="dxa"/>
          </w:tcPr>
          <w:p w:rsidR="00B75233" w:rsidRDefault="00B75233">
            <w:pPr>
              <w:pStyle w:val="TableParagraph"/>
              <w:rPr>
                <w:rFonts w:ascii="Times New Roman"/>
                <w:sz w:val="16"/>
              </w:rPr>
            </w:pPr>
          </w:p>
          <w:p w:rsidR="00B75233" w:rsidRDefault="00B75233">
            <w:pPr>
              <w:pStyle w:val="TableParagraph"/>
              <w:spacing w:before="6"/>
              <w:rPr>
                <w:rFonts w:ascii="Times New Roman"/>
                <w:sz w:val="12"/>
              </w:rPr>
            </w:pPr>
          </w:p>
          <w:p w:rsidR="00B75233" w:rsidRDefault="00153A98">
            <w:pPr>
              <w:pStyle w:val="TableParagraph"/>
              <w:ind w:left="38" w:right="7"/>
              <w:jc w:val="center"/>
              <w:rPr>
                <w:sz w:val="17"/>
              </w:rPr>
            </w:pPr>
            <w:r>
              <w:rPr>
                <w:sz w:val="17"/>
              </w:rPr>
              <w:t>10</w:t>
            </w:r>
          </w:p>
        </w:tc>
      </w:tr>
      <w:tr w:rsidR="00B75233">
        <w:trPr>
          <w:trHeight w:val="851"/>
        </w:trPr>
        <w:tc>
          <w:tcPr>
            <w:tcW w:w="739" w:type="dxa"/>
            <w:vMerge/>
            <w:tcBorders>
              <w:top w:val="nil"/>
            </w:tcBorders>
          </w:tcPr>
          <w:p w:rsidR="00B75233" w:rsidRDefault="00B75233">
            <w:pPr>
              <w:rPr>
                <w:sz w:val="2"/>
                <w:szCs w:val="2"/>
              </w:rPr>
            </w:pPr>
          </w:p>
        </w:tc>
        <w:tc>
          <w:tcPr>
            <w:tcW w:w="763" w:type="dxa"/>
            <w:vMerge w:val="restart"/>
          </w:tcPr>
          <w:p w:rsidR="00B75233" w:rsidRDefault="00B75233">
            <w:pPr>
              <w:pStyle w:val="TableParagraph"/>
              <w:rPr>
                <w:rFonts w:ascii="Times New Roman"/>
                <w:sz w:val="16"/>
              </w:rPr>
            </w:pPr>
          </w:p>
          <w:p w:rsidR="00B75233" w:rsidRDefault="00B75233">
            <w:pPr>
              <w:pStyle w:val="TableParagraph"/>
              <w:spacing w:before="3"/>
              <w:rPr>
                <w:rFonts w:ascii="Times New Roman"/>
                <w:sz w:val="14"/>
              </w:rPr>
            </w:pPr>
          </w:p>
          <w:p w:rsidR="00B75233" w:rsidRDefault="00153A98">
            <w:pPr>
              <w:pStyle w:val="TableParagraph"/>
              <w:spacing w:line="232" w:lineRule="auto"/>
              <w:ind w:left="302" w:right="270"/>
              <w:jc w:val="both"/>
              <w:rPr>
                <w:sz w:val="17"/>
              </w:rPr>
            </w:pPr>
            <w:r>
              <w:rPr>
                <w:sz w:val="17"/>
              </w:rPr>
              <w:t>效益指标</w:t>
            </w:r>
          </w:p>
          <w:p w:rsidR="00B75233" w:rsidRDefault="00153A98">
            <w:pPr>
              <w:pStyle w:val="TableParagraph"/>
              <w:spacing w:line="207" w:lineRule="exact"/>
              <w:ind w:left="47"/>
              <w:rPr>
                <w:sz w:val="17"/>
              </w:rPr>
            </w:pPr>
            <w:r>
              <w:rPr>
                <w:sz w:val="17"/>
              </w:rPr>
              <w:t>（30分）</w:t>
            </w:r>
          </w:p>
        </w:tc>
        <w:tc>
          <w:tcPr>
            <w:tcW w:w="950" w:type="dxa"/>
          </w:tcPr>
          <w:p w:rsidR="00B75233" w:rsidRDefault="00153A98">
            <w:pPr>
              <w:pStyle w:val="TableParagraph"/>
              <w:spacing w:before="122" w:line="232" w:lineRule="auto"/>
              <w:ind w:left="312" w:right="70" w:hanging="169"/>
              <w:rPr>
                <w:sz w:val="17"/>
              </w:rPr>
            </w:pPr>
            <w:r>
              <w:rPr>
                <w:sz w:val="17"/>
              </w:rPr>
              <w:t>社会效益指标</w:t>
            </w:r>
          </w:p>
          <w:p w:rsidR="00B75233" w:rsidRDefault="00153A98">
            <w:pPr>
              <w:pStyle w:val="TableParagraph"/>
              <w:spacing w:line="211" w:lineRule="exact"/>
              <w:ind w:left="141"/>
              <w:rPr>
                <w:sz w:val="17"/>
              </w:rPr>
            </w:pPr>
            <w:r>
              <w:rPr>
                <w:sz w:val="17"/>
              </w:rPr>
              <w:t>（15分）</w:t>
            </w:r>
          </w:p>
        </w:tc>
        <w:tc>
          <w:tcPr>
            <w:tcW w:w="3074" w:type="dxa"/>
            <w:gridSpan w:val="2"/>
          </w:tcPr>
          <w:p w:rsidR="00B75233" w:rsidRDefault="00B75233">
            <w:pPr>
              <w:pStyle w:val="TableParagraph"/>
              <w:rPr>
                <w:rFonts w:ascii="Times New Roman"/>
                <w:sz w:val="16"/>
              </w:rPr>
            </w:pPr>
          </w:p>
          <w:p w:rsidR="00B75233" w:rsidRDefault="00B75233">
            <w:pPr>
              <w:pStyle w:val="TableParagraph"/>
              <w:spacing w:before="6"/>
              <w:rPr>
                <w:rFonts w:ascii="Times New Roman"/>
                <w:sz w:val="12"/>
              </w:rPr>
            </w:pPr>
          </w:p>
          <w:p w:rsidR="00B75233" w:rsidRDefault="00153A98">
            <w:pPr>
              <w:pStyle w:val="TableParagraph"/>
              <w:ind w:left="442"/>
              <w:rPr>
                <w:sz w:val="17"/>
              </w:rPr>
            </w:pPr>
            <w:r>
              <w:rPr>
                <w:sz w:val="17"/>
              </w:rPr>
              <w:t>政务公开社会影响力（15分）</w:t>
            </w:r>
          </w:p>
        </w:tc>
        <w:tc>
          <w:tcPr>
            <w:tcW w:w="1548" w:type="dxa"/>
          </w:tcPr>
          <w:p w:rsidR="00B75233" w:rsidRDefault="00B75233">
            <w:pPr>
              <w:pStyle w:val="TableParagraph"/>
              <w:rPr>
                <w:rFonts w:ascii="Times New Roman"/>
                <w:sz w:val="16"/>
              </w:rPr>
            </w:pPr>
          </w:p>
          <w:p w:rsidR="00B75233" w:rsidRDefault="00B75233">
            <w:pPr>
              <w:pStyle w:val="TableParagraph"/>
              <w:spacing w:before="6"/>
              <w:rPr>
                <w:rFonts w:ascii="Times New Roman"/>
                <w:sz w:val="12"/>
              </w:rPr>
            </w:pPr>
          </w:p>
          <w:p w:rsidR="00B75233" w:rsidRDefault="00153A98">
            <w:pPr>
              <w:pStyle w:val="TableParagraph"/>
              <w:ind w:left="44" w:right="19"/>
              <w:jc w:val="center"/>
              <w:rPr>
                <w:sz w:val="17"/>
              </w:rPr>
            </w:pPr>
            <w:r>
              <w:rPr>
                <w:sz w:val="17"/>
              </w:rPr>
              <w:t>有所提升</w:t>
            </w:r>
          </w:p>
        </w:tc>
        <w:tc>
          <w:tcPr>
            <w:tcW w:w="1394" w:type="dxa"/>
          </w:tcPr>
          <w:p w:rsidR="00B75233" w:rsidRDefault="00B75233">
            <w:pPr>
              <w:pStyle w:val="TableParagraph"/>
              <w:rPr>
                <w:rFonts w:ascii="Times New Roman"/>
                <w:sz w:val="16"/>
              </w:rPr>
            </w:pPr>
          </w:p>
          <w:p w:rsidR="00B75233" w:rsidRDefault="00B75233">
            <w:pPr>
              <w:pStyle w:val="TableParagraph"/>
              <w:spacing w:before="6"/>
              <w:rPr>
                <w:rFonts w:ascii="Times New Roman"/>
                <w:sz w:val="12"/>
              </w:rPr>
            </w:pPr>
          </w:p>
          <w:p w:rsidR="00B75233" w:rsidRDefault="00153A98">
            <w:pPr>
              <w:pStyle w:val="TableParagraph"/>
              <w:ind w:left="88" w:right="55"/>
              <w:jc w:val="center"/>
              <w:rPr>
                <w:sz w:val="17"/>
              </w:rPr>
            </w:pPr>
            <w:r>
              <w:rPr>
                <w:sz w:val="17"/>
              </w:rPr>
              <w:t>提升</w:t>
            </w:r>
          </w:p>
        </w:tc>
        <w:tc>
          <w:tcPr>
            <w:tcW w:w="1384" w:type="dxa"/>
          </w:tcPr>
          <w:p w:rsidR="00B75233" w:rsidRDefault="00B75233">
            <w:pPr>
              <w:pStyle w:val="TableParagraph"/>
              <w:rPr>
                <w:rFonts w:ascii="Times New Roman"/>
                <w:sz w:val="16"/>
              </w:rPr>
            </w:pPr>
          </w:p>
          <w:p w:rsidR="00B75233" w:rsidRDefault="00B75233">
            <w:pPr>
              <w:pStyle w:val="TableParagraph"/>
              <w:spacing w:before="6"/>
              <w:rPr>
                <w:rFonts w:ascii="Times New Roman"/>
                <w:sz w:val="12"/>
              </w:rPr>
            </w:pPr>
          </w:p>
          <w:p w:rsidR="00B75233" w:rsidRDefault="00153A98">
            <w:pPr>
              <w:pStyle w:val="TableParagraph"/>
              <w:ind w:left="38" w:right="7"/>
              <w:jc w:val="center"/>
              <w:rPr>
                <w:sz w:val="17"/>
              </w:rPr>
            </w:pPr>
            <w:r>
              <w:rPr>
                <w:sz w:val="17"/>
              </w:rPr>
              <w:t>15</w:t>
            </w:r>
          </w:p>
        </w:tc>
      </w:tr>
      <w:tr w:rsidR="00B75233">
        <w:trPr>
          <w:trHeight w:val="851"/>
        </w:trPr>
        <w:tc>
          <w:tcPr>
            <w:tcW w:w="739" w:type="dxa"/>
            <w:vMerge/>
            <w:tcBorders>
              <w:top w:val="nil"/>
            </w:tcBorders>
          </w:tcPr>
          <w:p w:rsidR="00B75233" w:rsidRDefault="00B75233">
            <w:pPr>
              <w:rPr>
                <w:sz w:val="2"/>
                <w:szCs w:val="2"/>
              </w:rPr>
            </w:pPr>
          </w:p>
        </w:tc>
        <w:tc>
          <w:tcPr>
            <w:tcW w:w="763" w:type="dxa"/>
            <w:vMerge/>
            <w:tcBorders>
              <w:top w:val="nil"/>
            </w:tcBorders>
          </w:tcPr>
          <w:p w:rsidR="00B75233" w:rsidRDefault="00B75233">
            <w:pPr>
              <w:rPr>
                <w:sz w:val="2"/>
                <w:szCs w:val="2"/>
              </w:rPr>
            </w:pPr>
          </w:p>
        </w:tc>
        <w:tc>
          <w:tcPr>
            <w:tcW w:w="950" w:type="dxa"/>
          </w:tcPr>
          <w:p w:rsidR="00B75233" w:rsidRDefault="00153A98">
            <w:pPr>
              <w:pStyle w:val="TableParagraph"/>
              <w:spacing w:before="122" w:line="232" w:lineRule="auto"/>
              <w:ind w:left="312" w:right="33" w:hanging="255"/>
              <w:rPr>
                <w:sz w:val="17"/>
              </w:rPr>
            </w:pPr>
            <w:r>
              <w:rPr>
                <w:w w:val="95"/>
                <w:sz w:val="17"/>
              </w:rPr>
              <w:t>可持续影响</w:t>
            </w:r>
            <w:r>
              <w:rPr>
                <w:sz w:val="17"/>
              </w:rPr>
              <w:t>指标</w:t>
            </w:r>
          </w:p>
          <w:p w:rsidR="00B75233" w:rsidRDefault="00153A98">
            <w:pPr>
              <w:pStyle w:val="TableParagraph"/>
              <w:spacing w:line="211" w:lineRule="exact"/>
              <w:ind w:left="141"/>
              <w:rPr>
                <w:sz w:val="17"/>
              </w:rPr>
            </w:pPr>
            <w:r>
              <w:rPr>
                <w:sz w:val="17"/>
              </w:rPr>
              <w:t>（15分）</w:t>
            </w:r>
          </w:p>
        </w:tc>
        <w:tc>
          <w:tcPr>
            <w:tcW w:w="3074" w:type="dxa"/>
            <w:gridSpan w:val="2"/>
          </w:tcPr>
          <w:p w:rsidR="00B75233" w:rsidRDefault="00B75233">
            <w:pPr>
              <w:pStyle w:val="TableParagraph"/>
              <w:rPr>
                <w:rFonts w:ascii="Times New Roman"/>
                <w:sz w:val="16"/>
              </w:rPr>
            </w:pPr>
          </w:p>
          <w:p w:rsidR="00B75233" w:rsidRDefault="00B75233">
            <w:pPr>
              <w:pStyle w:val="TableParagraph"/>
              <w:spacing w:before="6"/>
              <w:rPr>
                <w:rFonts w:ascii="Times New Roman"/>
                <w:sz w:val="12"/>
              </w:rPr>
            </w:pPr>
          </w:p>
          <w:p w:rsidR="00B75233" w:rsidRDefault="00153A98">
            <w:pPr>
              <w:pStyle w:val="TableParagraph"/>
              <w:ind w:left="528"/>
              <w:rPr>
                <w:sz w:val="17"/>
              </w:rPr>
            </w:pPr>
            <w:r>
              <w:rPr>
                <w:sz w:val="17"/>
              </w:rPr>
              <w:t>满足档案查阅利用（15分）</w:t>
            </w:r>
          </w:p>
        </w:tc>
        <w:tc>
          <w:tcPr>
            <w:tcW w:w="1548" w:type="dxa"/>
          </w:tcPr>
          <w:p w:rsidR="00B75233" w:rsidRDefault="00B75233">
            <w:pPr>
              <w:pStyle w:val="TableParagraph"/>
              <w:rPr>
                <w:rFonts w:ascii="Times New Roman"/>
                <w:sz w:val="16"/>
              </w:rPr>
            </w:pPr>
          </w:p>
          <w:p w:rsidR="00B75233" w:rsidRDefault="00B75233">
            <w:pPr>
              <w:pStyle w:val="TableParagraph"/>
              <w:spacing w:before="6"/>
              <w:rPr>
                <w:rFonts w:ascii="Times New Roman"/>
                <w:sz w:val="12"/>
              </w:rPr>
            </w:pPr>
          </w:p>
          <w:p w:rsidR="00B75233" w:rsidRDefault="00153A98">
            <w:pPr>
              <w:pStyle w:val="TableParagraph"/>
              <w:ind w:left="50" w:right="17"/>
              <w:jc w:val="center"/>
              <w:rPr>
                <w:sz w:val="17"/>
              </w:rPr>
            </w:pPr>
            <w:r>
              <w:rPr>
                <w:sz w:val="17"/>
              </w:rPr>
              <w:t>≥30年</w:t>
            </w:r>
          </w:p>
        </w:tc>
        <w:tc>
          <w:tcPr>
            <w:tcW w:w="1394" w:type="dxa"/>
          </w:tcPr>
          <w:p w:rsidR="00B75233" w:rsidRDefault="00B75233">
            <w:pPr>
              <w:pStyle w:val="TableParagraph"/>
              <w:rPr>
                <w:rFonts w:ascii="Times New Roman"/>
                <w:sz w:val="16"/>
              </w:rPr>
            </w:pPr>
          </w:p>
          <w:p w:rsidR="00B75233" w:rsidRDefault="00B75233">
            <w:pPr>
              <w:pStyle w:val="TableParagraph"/>
              <w:spacing w:before="6"/>
              <w:rPr>
                <w:rFonts w:ascii="Times New Roman"/>
                <w:sz w:val="12"/>
              </w:rPr>
            </w:pPr>
          </w:p>
          <w:p w:rsidR="00B75233" w:rsidRDefault="00153A98">
            <w:pPr>
              <w:pStyle w:val="TableParagraph"/>
              <w:ind w:left="88" w:right="55"/>
              <w:jc w:val="center"/>
              <w:rPr>
                <w:sz w:val="17"/>
              </w:rPr>
            </w:pPr>
            <w:r>
              <w:rPr>
                <w:sz w:val="17"/>
              </w:rPr>
              <w:t>≥30年</w:t>
            </w:r>
          </w:p>
        </w:tc>
        <w:tc>
          <w:tcPr>
            <w:tcW w:w="1384" w:type="dxa"/>
          </w:tcPr>
          <w:p w:rsidR="00B75233" w:rsidRDefault="00B75233">
            <w:pPr>
              <w:pStyle w:val="TableParagraph"/>
              <w:rPr>
                <w:rFonts w:ascii="Times New Roman"/>
                <w:sz w:val="16"/>
              </w:rPr>
            </w:pPr>
          </w:p>
          <w:p w:rsidR="00B75233" w:rsidRDefault="00B75233">
            <w:pPr>
              <w:pStyle w:val="TableParagraph"/>
              <w:spacing w:before="6"/>
              <w:rPr>
                <w:rFonts w:ascii="Times New Roman"/>
                <w:sz w:val="12"/>
              </w:rPr>
            </w:pPr>
          </w:p>
          <w:p w:rsidR="00B75233" w:rsidRDefault="00153A98">
            <w:pPr>
              <w:pStyle w:val="TableParagraph"/>
              <w:ind w:left="38" w:right="7"/>
              <w:jc w:val="center"/>
              <w:rPr>
                <w:sz w:val="17"/>
              </w:rPr>
            </w:pPr>
            <w:r>
              <w:rPr>
                <w:sz w:val="17"/>
              </w:rPr>
              <w:t>15</w:t>
            </w:r>
          </w:p>
        </w:tc>
      </w:tr>
      <w:tr w:rsidR="00B75233">
        <w:trPr>
          <w:trHeight w:val="851"/>
        </w:trPr>
        <w:tc>
          <w:tcPr>
            <w:tcW w:w="739" w:type="dxa"/>
            <w:vMerge/>
            <w:tcBorders>
              <w:top w:val="nil"/>
            </w:tcBorders>
          </w:tcPr>
          <w:p w:rsidR="00B75233" w:rsidRDefault="00B75233">
            <w:pPr>
              <w:rPr>
                <w:sz w:val="2"/>
                <w:szCs w:val="2"/>
              </w:rPr>
            </w:pPr>
          </w:p>
        </w:tc>
        <w:tc>
          <w:tcPr>
            <w:tcW w:w="763" w:type="dxa"/>
          </w:tcPr>
          <w:p w:rsidR="00B75233" w:rsidRDefault="00153A98">
            <w:pPr>
              <w:pStyle w:val="TableParagraph"/>
              <w:spacing w:before="122" w:line="232" w:lineRule="auto"/>
              <w:ind w:left="302" w:right="7" w:hanging="253"/>
              <w:rPr>
                <w:sz w:val="17"/>
              </w:rPr>
            </w:pPr>
            <w:r>
              <w:rPr>
                <w:sz w:val="17"/>
              </w:rPr>
              <w:t>满意度指标</w:t>
            </w:r>
          </w:p>
          <w:p w:rsidR="00B75233" w:rsidRDefault="00153A98">
            <w:pPr>
              <w:pStyle w:val="TableParagraph"/>
              <w:spacing w:line="210" w:lineRule="exact"/>
              <w:ind w:left="47"/>
              <w:rPr>
                <w:sz w:val="17"/>
              </w:rPr>
            </w:pPr>
            <w:r>
              <w:rPr>
                <w:sz w:val="17"/>
              </w:rPr>
              <w:t>（10分）</w:t>
            </w:r>
          </w:p>
        </w:tc>
        <w:tc>
          <w:tcPr>
            <w:tcW w:w="950" w:type="dxa"/>
          </w:tcPr>
          <w:p w:rsidR="00B75233" w:rsidRDefault="00153A98">
            <w:pPr>
              <w:pStyle w:val="TableParagraph"/>
              <w:spacing w:before="122" w:line="232" w:lineRule="auto"/>
              <w:ind w:left="57" w:right="33" w:firstLine="85"/>
              <w:rPr>
                <w:sz w:val="17"/>
              </w:rPr>
            </w:pPr>
            <w:r>
              <w:rPr>
                <w:sz w:val="17"/>
              </w:rPr>
              <w:t>服务对象</w:t>
            </w:r>
            <w:r>
              <w:rPr>
                <w:w w:val="95"/>
                <w:sz w:val="17"/>
              </w:rPr>
              <w:t>满意度指标</w:t>
            </w:r>
          </w:p>
          <w:p w:rsidR="00B75233" w:rsidRDefault="00153A98">
            <w:pPr>
              <w:pStyle w:val="TableParagraph"/>
              <w:spacing w:line="210" w:lineRule="exact"/>
              <w:ind w:left="225"/>
              <w:rPr>
                <w:sz w:val="17"/>
              </w:rPr>
            </w:pPr>
            <w:r>
              <w:rPr>
                <w:sz w:val="17"/>
              </w:rPr>
              <w:t>（10）</w:t>
            </w:r>
          </w:p>
        </w:tc>
        <w:tc>
          <w:tcPr>
            <w:tcW w:w="3074" w:type="dxa"/>
            <w:gridSpan w:val="2"/>
          </w:tcPr>
          <w:p w:rsidR="00B75233" w:rsidRDefault="00B75233">
            <w:pPr>
              <w:pStyle w:val="TableParagraph"/>
              <w:rPr>
                <w:rFonts w:ascii="Times New Roman"/>
                <w:sz w:val="16"/>
              </w:rPr>
            </w:pPr>
          </w:p>
          <w:p w:rsidR="00B75233" w:rsidRDefault="00B75233">
            <w:pPr>
              <w:pStyle w:val="TableParagraph"/>
              <w:spacing w:before="6"/>
              <w:rPr>
                <w:rFonts w:ascii="Times New Roman"/>
                <w:sz w:val="12"/>
              </w:rPr>
            </w:pPr>
          </w:p>
          <w:p w:rsidR="00B75233" w:rsidRDefault="00153A98">
            <w:pPr>
              <w:pStyle w:val="TableParagraph"/>
              <w:ind w:left="866"/>
              <w:rPr>
                <w:sz w:val="17"/>
              </w:rPr>
            </w:pPr>
            <w:r>
              <w:rPr>
                <w:sz w:val="17"/>
              </w:rPr>
              <w:t>查阅利用（10分）</w:t>
            </w:r>
          </w:p>
        </w:tc>
        <w:tc>
          <w:tcPr>
            <w:tcW w:w="1548" w:type="dxa"/>
          </w:tcPr>
          <w:p w:rsidR="00B75233" w:rsidRDefault="00B75233">
            <w:pPr>
              <w:pStyle w:val="TableParagraph"/>
              <w:rPr>
                <w:rFonts w:ascii="Times New Roman"/>
                <w:sz w:val="16"/>
              </w:rPr>
            </w:pPr>
          </w:p>
          <w:p w:rsidR="00B75233" w:rsidRDefault="00B75233">
            <w:pPr>
              <w:pStyle w:val="TableParagraph"/>
              <w:spacing w:before="6"/>
              <w:rPr>
                <w:rFonts w:ascii="Times New Roman"/>
                <w:sz w:val="12"/>
              </w:rPr>
            </w:pPr>
          </w:p>
          <w:p w:rsidR="00B75233" w:rsidRDefault="00153A98">
            <w:pPr>
              <w:pStyle w:val="TableParagraph"/>
              <w:ind w:left="46" w:right="19"/>
              <w:jc w:val="center"/>
              <w:rPr>
                <w:sz w:val="17"/>
              </w:rPr>
            </w:pPr>
            <w:r>
              <w:rPr>
                <w:sz w:val="17"/>
              </w:rPr>
              <w:t>≥95%</w:t>
            </w:r>
          </w:p>
        </w:tc>
        <w:tc>
          <w:tcPr>
            <w:tcW w:w="1394" w:type="dxa"/>
          </w:tcPr>
          <w:p w:rsidR="00B75233" w:rsidRDefault="00B75233">
            <w:pPr>
              <w:pStyle w:val="TableParagraph"/>
              <w:rPr>
                <w:rFonts w:ascii="Times New Roman"/>
                <w:sz w:val="16"/>
              </w:rPr>
            </w:pPr>
          </w:p>
          <w:p w:rsidR="00B75233" w:rsidRDefault="00B75233">
            <w:pPr>
              <w:pStyle w:val="TableParagraph"/>
              <w:spacing w:before="6"/>
              <w:rPr>
                <w:rFonts w:ascii="Times New Roman"/>
                <w:sz w:val="12"/>
              </w:rPr>
            </w:pPr>
          </w:p>
          <w:p w:rsidR="00B75233" w:rsidRDefault="00153A98">
            <w:pPr>
              <w:pStyle w:val="TableParagraph"/>
              <w:ind w:left="87" w:right="56"/>
              <w:jc w:val="center"/>
              <w:rPr>
                <w:sz w:val="17"/>
              </w:rPr>
            </w:pPr>
            <w:r>
              <w:rPr>
                <w:sz w:val="17"/>
              </w:rPr>
              <w:t>≥95%</w:t>
            </w:r>
          </w:p>
        </w:tc>
        <w:tc>
          <w:tcPr>
            <w:tcW w:w="1384" w:type="dxa"/>
          </w:tcPr>
          <w:p w:rsidR="00B75233" w:rsidRDefault="00B75233">
            <w:pPr>
              <w:pStyle w:val="TableParagraph"/>
              <w:rPr>
                <w:rFonts w:ascii="Times New Roman"/>
                <w:sz w:val="16"/>
              </w:rPr>
            </w:pPr>
          </w:p>
          <w:p w:rsidR="00B75233" w:rsidRDefault="00B75233">
            <w:pPr>
              <w:pStyle w:val="TableParagraph"/>
              <w:spacing w:before="6"/>
              <w:rPr>
                <w:rFonts w:ascii="Times New Roman"/>
                <w:sz w:val="12"/>
              </w:rPr>
            </w:pPr>
          </w:p>
          <w:p w:rsidR="00B75233" w:rsidRDefault="00153A98">
            <w:pPr>
              <w:pStyle w:val="TableParagraph"/>
              <w:ind w:left="32"/>
              <w:jc w:val="center"/>
              <w:rPr>
                <w:sz w:val="17"/>
              </w:rPr>
            </w:pPr>
            <w:r>
              <w:rPr>
                <w:w w:val="98"/>
                <w:sz w:val="17"/>
              </w:rPr>
              <w:t>9</w:t>
            </w:r>
          </w:p>
        </w:tc>
      </w:tr>
      <w:tr w:rsidR="00B75233">
        <w:trPr>
          <w:trHeight w:val="594"/>
        </w:trPr>
        <w:tc>
          <w:tcPr>
            <w:tcW w:w="739" w:type="dxa"/>
          </w:tcPr>
          <w:p w:rsidR="00B75233" w:rsidRDefault="00B75233">
            <w:pPr>
              <w:pStyle w:val="TableParagraph"/>
              <w:spacing w:before="3"/>
              <w:rPr>
                <w:rFonts w:ascii="Times New Roman"/>
                <w:sz w:val="17"/>
              </w:rPr>
            </w:pPr>
          </w:p>
          <w:p w:rsidR="00B75233" w:rsidRDefault="00153A98">
            <w:pPr>
              <w:pStyle w:val="TableParagraph"/>
              <w:ind w:left="205"/>
              <w:rPr>
                <w:sz w:val="17"/>
              </w:rPr>
            </w:pPr>
            <w:r>
              <w:rPr>
                <w:sz w:val="17"/>
              </w:rPr>
              <w:t>总分</w:t>
            </w:r>
          </w:p>
        </w:tc>
        <w:tc>
          <w:tcPr>
            <w:tcW w:w="9113" w:type="dxa"/>
            <w:gridSpan w:val="7"/>
          </w:tcPr>
          <w:p w:rsidR="00B75233" w:rsidRDefault="00B75233">
            <w:pPr>
              <w:pStyle w:val="TableParagraph"/>
              <w:spacing w:before="3"/>
              <w:rPr>
                <w:rFonts w:ascii="Times New Roman"/>
                <w:sz w:val="17"/>
              </w:rPr>
            </w:pPr>
          </w:p>
          <w:p w:rsidR="00B75233" w:rsidRDefault="00153A98">
            <w:pPr>
              <w:pStyle w:val="TableParagraph"/>
              <w:ind w:left="4327" w:right="4300"/>
              <w:jc w:val="center"/>
              <w:rPr>
                <w:sz w:val="17"/>
              </w:rPr>
            </w:pPr>
            <w:r>
              <w:rPr>
                <w:sz w:val="17"/>
              </w:rPr>
              <w:t>94.18</w:t>
            </w:r>
          </w:p>
        </w:tc>
      </w:tr>
      <w:tr w:rsidR="00B75233">
        <w:trPr>
          <w:trHeight w:val="1064"/>
        </w:trPr>
        <w:tc>
          <w:tcPr>
            <w:tcW w:w="739" w:type="dxa"/>
          </w:tcPr>
          <w:p w:rsidR="00B75233" w:rsidRDefault="00153A98">
            <w:pPr>
              <w:pStyle w:val="TableParagraph"/>
              <w:spacing w:before="126" w:line="230" w:lineRule="auto"/>
              <w:ind w:left="38" w:right="9"/>
              <w:jc w:val="center"/>
              <w:rPr>
                <w:sz w:val="17"/>
              </w:rPr>
            </w:pPr>
            <w:r>
              <w:rPr>
                <w:w w:val="95"/>
                <w:sz w:val="17"/>
              </w:rPr>
              <w:t>偏差大或目标未完成原因分</w:t>
            </w:r>
            <w:r>
              <w:rPr>
                <w:sz w:val="17"/>
              </w:rPr>
              <w:t>析</w:t>
            </w:r>
          </w:p>
        </w:tc>
        <w:tc>
          <w:tcPr>
            <w:tcW w:w="9113" w:type="dxa"/>
            <w:gridSpan w:val="7"/>
          </w:tcPr>
          <w:p w:rsidR="00B75233" w:rsidRDefault="00B75233">
            <w:pPr>
              <w:pStyle w:val="TableParagraph"/>
              <w:rPr>
                <w:rFonts w:ascii="Times New Roman"/>
                <w:sz w:val="16"/>
              </w:rPr>
            </w:pPr>
          </w:p>
          <w:p w:rsidR="00B75233" w:rsidRDefault="00B75233">
            <w:pPr>
              <w:pStyle w:val="TableParagraph"/>
              <w:rPr>
                <w:rFonts w:ascii="Times New Roman"/>
                <w:sz w:val="13"/>
              </w:rPr>
            </w:pPr>
          </w:p>
          <w:p w:rsidR="00B75233" w:rsidRDefault="00153A98">
            <w:pPr>
              <w:pStyle w:val="TableParagraph"/>
              <w:spacing w:line="232" w:lineRule="auto"/>
              <w:ind w:left="31" w:right="95" w:firstLine="172"/>
              <w:rPr>
                <w:sz w:val="17"/>
              </w:rPr>
            </w:pPr>
            <w:r>
              <w:rPr>
                <w:w w:val="95"/>
                <w:sz w:val="17"/>
              </w:rPr>
              <w:t>部分项目预算编制不准确，对于新建库房及原有库房设备设施维护维修、印刷费预算资金只用了66%.由于编制年度预算   支出大都在当年年底，在编制年度支出预算时，存在一定不确定因素，导致项目资金实际执行与预算编制存在较大差异。</w:t>
            </w:r>
          </w:p>
        </w:tc>
      </w:tr>
      <w:tr w:rsidR="00B75233">
        <w:trPr>
          <w:trHeight w:val="1064"/>
        </w:trPr>
        <w:tc>
          <w:tcPr>
            <w:tcW w:w="739" w:type="dxa"/>
          </w:tcPr>
          <w:p w:rsidR="00B75233" w:rsidRDefault="00B75233">
            <w:pPr>
              <w:pStyle w:val="TableParagraph"/>
              <w:rPr>
                <w:rFonts w:ascii="Times New Roman"/>
                <w:sz w:val="20"/>
              </w:rPr>
            </w:pPr>
          </w:p>
          <w:p w:rsidR="00B75233" w:rsidRDefault="00153A98">
            <w:pPr>
              <w:pStyle w:val="TableParagraph"/>
              <w:spacing w:line="232" w:lineRule="auto"/>
              <w:ind w:left="38" w:right="9"/>
              <w:jc w:val="both"/>
              <w:rPr>
                <w:sz w:val="17"/>
              </w:rPr>
            </w:pPr>
            <w:r>
              <w:rPr>
                <w:spacing w:val="-5"/>
                <w:sz w:val="17"/>
              </w:rPr>
              <w:t>改进措施及结果应</w:t>
            </w:r>
            <w:r>
              <w:rPr>
                <w:sz w:val="17"/>
              </w:rPr>
              <w:t>用方案</w:t>
            </w:r>
          </w:p>
        </w:tc>
        <w:tc>
          <w:tcPr>
            <w:tcW w:w="9113" w:type="dxa"/>
            <w:gridSpan w:val="7"/>
          </w:tcPr>
          <w:p w:rsidR="00B75233" w:rsidRDefault="00B75233">
            <w:pPr>
              <w:pStyle w:val="TableParagraph"/>
              <w:rPr>
                <w:rFonts w:ascii="Times New Roman"/>
                <w:sz w:val="16"/>
              </w:rPr>
            </w:pPr>
          </w:p>
          <w:p w:rsidR="00B75233" w:rsidRDefault="00B75233">
            <w:pPr>
              <w:pStyle w:val="TableParagraph"/>
              <w:spacing w:before="8"/>
              <w:rPr>
                <w:rFonts w:ascii="Times New Roman"/>
                <w:sz w:val="21"/>
              </w:rPr>
            </w:pPr>
          </w:p>
          <w:p w:rsidR="00B75233" w:rsidRDefault="00153A98">
            <w:pPr>
              <w:pStyle w:val="TableParagraph"/>
              <w:ind w:left="203"/>
              <w:rPr>
                <w:sz w:val="17"/>
              </w:rPr>
            </w:pPr>
            <w:r>
              <w:rPr>
                <w:sz w:val="17"/>
              </w:rPr>
              <w:t>及时与局财务室沟通，了解掌握相关信息，加强档案馆项目支出预算安排的合理性、可行性。</w:t>
            </w:r>
          </w:p>
        </w:tc>
      </w:tr>
      <w:tr w:rsidR="00B75233">
        <w:trPr>
          <w:trHeight w:val="1064"/>
        </w:trPr>
        <w:tc>
          <w:tcPr>
            <w:tcW w:w="739" w:type="dxa"/>
          </w:tcPr>
          <w:p w:rsidR="00B75233" w:rsidRDefault="00B75233">
            <w:pPr>
              <w:pStyle w:val="TableParagraph"/>
              <w:spacing w:before="2"/>
              <w:rPr>
                <w:rFonts w:ascii="Times New Roman"/>
                <w:sz w:val="20"/>
              </w:rPr>
            </w:pPr>
          </w:p>
          <w:p w:rsidR="00B75233" w:rsidRDefault="00153A98">
            <w:pPr>
              <w:pStyle w:val="TableParagraph"/>
              <w:spacing w:line="230" w:lineRule="auto"/>
              <w:ind w:left="38" w:right="9"/>
              <w:jc w:val="both"/>
              <w:rPr>
                <w:sz w:val="17"/>
              </w:rPr>
            </w:pPr>
            <w:r>
              <w:rPr>
                <w:spacing w:val="-5"/>
                <w:sz w:val="17"/>
              </w:rPr>
              <w:t>单位主要负责人签</w:t>
            </w:r>
            <w:r>
              <w:rPr>
                <w:sz w:val="17"/>
              </w:rPr>
              <w:t>批意见</w:t>
            </w:r>
          </w:p>
        </w:tc>
        <w:tc>
          <w:tcPr>
            <w:tcW w:w="9113" w:type="dxa"/>
            <w:gridSpan w:val="7"/>
          </w:tcPr>
          <w:p w:rsidR="00B75233" w:rsidRDefault="00B75233">
            <w:pPr>
              <w:pStyle w:val="TableParagraph"/>
              <w:rPr>
                <w:rFonts w:ascii="Times New Roman"/>
                <w:sz w:val="16"/>
              </w:rPr>
            </w:pPr>
          </w:p>
          <w:p w:rsidR="00B75233" w:rsidRDefault="00B75233">
            <w:pPr>
              <w:pStyle w:val="TableParagraph"/>
              <w:spacing w:before="8"/>
              <w:rPr>
                <w:rFonts w:ascii="Times New Roman"/>
                <w:sz w:val="21"/>
              </w:rPr>
            </w:pPr>
          </w:p>
          <w:p w:rsidR="00B75233" w:rsidRDefault="00153A98">
            <w:pPr>
              <w:pStyle w:val="TableParagraph"/>
              <w:ind w:right="1835"/>
              <w:jc w:val="right"/>
              <w:rPr>
                <w:sz w:val="17"/>
              </w:rPr>
            </w:pPr>
            <w:r>
              <w:rPr>
                <w:w w:val="95"/>
                <w:sz w:val="17"/>
              </w:rPr>
              <w:t>签名：年月日</w:t>
            </w:r>
          </w:p>
        </w:tc>
      </w:tr>
    </w:tbl>
    <w:p w:rsidR="00B75233" w:rsidRDefault="00B75233">
      <w:pPr>
        <w:jc w:val="right"/>
        <w:rPr>
          <w:sz w:val="17"/>
        </w:rPr>
        <w:sectPr w:rsidR="00B75233">
          <w:headerReference w:type="default" r:id="rId16"/>
          <w:pgSz w:w="11910" w:h="16840"/>
          <w:pgMar w:top="1380" w:right="0" w:bottom="2240" w:left="140" w:header="771" w:footer="1927" w:gutter="0"/>
          <w:cols w:space="720"/>
        </w:sectPr>
      </w:pPr>
    </w:p>
    <w:p w:rsidR="00B75233" w:rsidRDefault="00153A98">
      <w:pPr>
        <w:spacing w:before="25"/>
        <w:ind w:left="2226" w:right="2090"/>
        <w:jc w:val="center"/>
        <w:rPr>
          <w:b/>
          <w:sz w:val="27"/>
        </w:rPr>
      </w:pPr>
      <w:r>
        <w:rPr>
          <w:noProof/>
          <w:lang w:val="en-US" w:bidi="ar-SA"/>
        </w:rPr>
        <w:lastRenderedPageBreak/>
        <mc:AlternateContent>
          <mc:Choice Requires="wps">
            <w:drawing>
              <wp:anchor distT="0" distB="0" distL="114300" distR="114300" simplePos="0" relativeHeight="251673600" behindDoc="1" locked="0" layoutInCell="1" allowOverlap="1">
                <wp:simplePos x="0" y="0"/>
                <wp:positionH relativeFrom="page">
                  <wp:posOffset>781050</wp:posOffset>
                </wp:positionH>
                <wp:positionV relativeFrom="page">
                  <wp:posOffset>4918075</wp:posOffset>
                </wp:positionV>
                <wp:extent cx="134620" cy="134620"/>
                <wp:effectExtent l="0" t="0" r="0" b="0"/>
                <wp:wrapNone/>
                <wp:docPr id="15" name="文本框 16"/>
                <wp:cNvGraphicFramePr/>
                <a:graphic xmlns:a="http://schemas.openxmlformats.org/drawingml/2006/main">
                  <a:graphicData uri="http://schemas.microsoft.com/office/word/2010/wordprocessingShape">
                    <wps:wsp>
                      <wps:cNvSpPr txBox="1"/>
                      <wps:spPr>
                        <a:xfrm>
                          <a:off x="0" y="0"/>
                          <a:ext cx="134620" cy="134620"/>
                        </a:xfrm>
                        <a:prstGeom prst="rect">
                          <a:avLst/>
                        </a:prstGeom>
                        <a:noFill/>
                        <a:ln>
                          <a:noFill/>
                        </a:ln>
                      </wps:spPr>
                      <wps:txbx>
                        <w:txbxContent>
                          <w:p w:rsidR="00153A98" w:rsidRDefault="00153A98">
                            <w:pPr>
                              <w:spacing w:line="212" w:lineRule="exact"/>
                              <w:ind w:left="20"/>
                              <w:rPr>
                                <w:sz w:val="17"/>
                              </w:rPr>
                            </w:pPr>
                            <w:r>
                              <w:rPr>
                                <w:w w:val="101"/>
                                <w:sz w:val="17"/>
                              </w:rPr>
                              <w:t>（</w:t>
                            </w:r>
                          </w:p>
                        </w:txbxContent>
                      </wps:txbx>
                      <wps:bodyPr vert="vert" lIns="0" tIns="0" rIns="0" bIns="0" upright="1"/>
                    </wps:wsp>
                  </a:graphicData>
                </a:graphic>
              </wp:anchor>
            </w:drawing>
          </mc:Choice>
          <mc:Fallback>
            <w:pict>
              <v:shape id="文本框 16" o:spid="_x0000_s1040" type="#_x0000_t202" style="position:absolute;left:0;text-align:left;margin-left:61.5pt;margin-top:387.25pt;width:10.6pt;height:10.6pt;z-index:-2516428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" filled="f" stroked="f">
                <v:textbox style="layout-flow:vertical" inset="0,0,0,0">
                  <w:txbxContent>
                    <w:p w:rsidR="00153A98" w:rsidRDefault="00153A98">
                      <w:pPr>
                        <w:spacing w:line="212" w:lineRule="exact"/>
                        <w:ind w:left="20"/>
                        <w:rPr>
                          <w:sz w:val="17"/>
                        </w:rPr>
                      </w:pPr>
                      <w:r>
                        <w:rPr>
                          <w:w w:val="101"/>
                          <w:sz w:val="17"/>
                        </w:rPr>
                        <w:t>（</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74624" behindDoc="1" locked="0" layoutInCell="1" allowOverlap="1">
                <wp:simplePos x="0" y="0"/>
                <wp:positionH relativeFrom="page">
                  <wp:posOffset>781050</wp:posOffset>
                </wp:positionH>
                <wp:positionV relativeFrom="page">
                  <wp:posOffset>5457825</wp:posOffset>
                </wp:positionV>
                <wp:extent cx="134620" cy="134620"/>
                <wp:effectExtent l="0" t="0" r="0" b="0"/>
                <wp:wrapNone/>
                <wp:docPr id="16" name="文本框 17"/>
                <wp:cNvGraphicFramePr/>
                <a:graphic xmlns:a="http://schemas.openxmlformats.org/drawingml/2006/main">
                  <a:graphicData uri="http://schemas.microsoft.com/office/word/2010/wordprocessingShape">
                    <wps:wsp>
                      <wps:cNvSpPr txBox="1"/>
                      <wps:spPr>
                        <a:xfrm>
                          <a:off x="0" y="0"/>
                          <a:ext cx="134620" cy="134620"/>
                        </a:xfrm>
                        <a:prstGeom prst="rect">
                          <a:avLst/>
                        </a:prstGeom>
                        <a:noFill/>
                        <a:ln>
                          <a:noFill/>
                        </a:ln>
                      </wps:spPr>
                      <wps:txbx>
                        <w:txbxContent>
                          <w:p w:rsidR="00153A98" w:rsidRDefault="00153A98">
                            <w:pPr>
                              <w:spacing w:line="212" w:lineRule="exact"/>
                              <w:ind w:left="20"/>
                              <w:rPr>
                                <w:sz w:val="17"/>
                              </w:rPr>
                            </w:pPr>
                            <w:r>
                              <w:rPr>
                                <w:w w:val="101"/>
                                <w:sz w:val="17"/>
                              </w:rPr>
                              <w:t>）</w:t>
                            </w:r>
                          </w:p>
                        </w:txbxContent>
                      </wps:txbx>
                      <wps:bodyPr vert="vert" lIns="0" tIns="0" rIns="0" bIns="0" upright="1"/>
                    </wps:wsp>
                  </a:graphicData>
                </a:graphic>
              </wp:anchor>
            </w:drawing>
          </mc:Choice>
          <mc:Fallback>
            <w:pict>
              <v:shape id="文本框 17" o:spid="_x0000_s1041" type="#_x0000_t202" style="position:absolute;left:0;text-align:left;margin-left:61.5pt;margin-top:429.75pt;width:10.6pt;height:10.6pt;z-index:-2516418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" filled="f" stroked="f">
                <v:textbox style="layout-flow:vertical" inset="0,0,0,0">
                  <w:txbxContent>
                    <w:p w:rsidR="00153A98" w:rsidRDefault="00153A98">
                      <w:pPr>
                        <w:spacing w:line="212" w:lineRule="exact"/>
                        <w:ind w:left="20"/>
                        <w:rPr>
                          <w:sz w:val="17"/>
                        </w:rPr>
                      </w:pPr>
                      <w:r>
                        <w:rPr>
                          <w:w w:val="101"/>
                          <w:sz w:val="17"/>
                        </w:rPr>
                        <w:t>）</w:t>
                      </w:r>
                    </w:p>
                  </w:txbxContent>
                </v:textbox>
                <w10:wrap anchorx="page" anchory="page"/>
              </v:shape>
            </w:pict>
          </mc:Fallback>
        </mc:AlternateContent>
      </w:r>
      <w:r>
        <w:rPr>
          <w:b/>
          <w:sz w:val="27"/>
        </w:rPr>
        <w:t>自评表</w:t>
      </w:r>
    </w:p>
    <w:p w:rsidR="00B75233" w:rsidRDefault="00153A98">
      <w:pPr>
        <w:pStyle w:val="8"/>
        <w:tabs>
          <w:tab w:val="left" w:pos="7876"/>
        </w:tabs>
        <w:spacing w:before="62"/>
        <w:ind w:left="858"/>
      </w:pPr>
      <w:r>
        <w:t>单位名称：武汉市东西湖区住房和城乡建设局</w:t>
      </w:r>
      <w:r>
        <w:tab/>
        <w:t>填报日期：</w:t>
      </w:r>
    </w:p>
    <w:p w:rsidR="00B75233" w:rsidRDefault="00B75233">
      <w:pPr>
        <w:pStyle w:val="a3"/>
        <w:spacing w:before="12"/>
        <w:rPr>
          <w:sz w:val="10"/>
        </w:rPr>
      </w:pPr>
    </w:p>
    <w:tbl>
      <w:tblPr>
        <w:tblW w:w="0" w:type="auto"/>
        <w:tblInd w:w="83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46"/>
        <w:gridCol w:w="772"/>
        <w:gridCol w:w="1163"/>
        <w:gridCol w:w="1566"/>
        <w:gridCol w:w="2075"/>
        <w:gridCol w:w="1305"/>
        <w:gridCol w:w="1305"/>
        <w:gridCol w:w="1305"/>
      </w:tblGrid>
      <w:tr w:rsidR="00B75233">
        <w:trPr>
          <w:trHeight w:val="395"/>
        </w:trPr>
        <w:tc>
          <w:tcPr>
            <w:tcW w:w="2681" w:type="dxa"/>
            <w:gridSpan w:val="3"/>
          </w:tcPr>
          <w:p w:rsidR="00B75233" w:rsidRDefault="00153A98">
            <w:pPr>
              <w:pStyle w:val="TableParagraph"/>
              <w:spacing w:before="100"/>
              <w:ind w:left="987" w:right="953"/>
              <w:jc w:val="center"/>
              <w:rPr>
                <w:sz w:val="17"/>
              </w:rPr>
            </w:pPr>
            <w:r>
              <w:rPr>
                <w:sz w:val="17"/>
              </w:rPr>
              <w:t>项目名称</w:t>
            </w:r>
          </w:p>
        </w:tc>
        <w:tc>
          <w:tcPr>
            <w:tcW w:w="7556" w:type="dxa"/>
            <w:gridSpan w:val="5"/>
          </w:tcPr>
          <w:p w:rsidR="00B75233" w:rsidRDefault="00153A98">
            <w:pPr>
              <w:pStyle w:val="TableParagraph"/>
              <w:spacing w:before="100"/>
              <w:ind w:left="1559" w:right="1517"/>
              <w:jc w:val="center"/>
              <w:rPr>
                <w:sz w:val="17"/>
              </w:rPr>
            </w:pPr>
            <w:r>
              <w:rPr>
                <w:sz w:val="17"/>
              </w:rPr>
              <w:t>房管系统及重点办光纤网络数据专线费用及网络信息维护费</w:t>
            </w:r>
          </w:p>
        </w:tc>
      </w:tr>
      <w:tr w:rsidR="00B75233">
        <w:trPr>
          <w:trHeight w:val="395"/>
        </w:trPr>
        <w:tc>
          <w:tcPr>
            <w:tcW w:w="2681" w:type="dxa"/>
            <w:gridSpan w:val="3"/>
          </w:tcPr>
          <w:p w:rsidR="00B75233" w:rsidRDefault="00153A98">
            <w:pPr>
              <w:pStyle w:val="TableParagraph"/>
              <w:spacing w:before="100"/>
              <w:ind w:left="987" w:right="953"/>
              <w:jc w:val="center"/>
              <w:rPr>
                <w:sz w:val="17"/>
              </w:rPr>
            </w:pPr>
            <w:r>
              <w:rPr>
                <w:sz w:val="17"/>
              </w:rPr>
              <w:t>主管部门</w:t>
            </w:r>
          </w:p>
        </w:tc>
        <w:tc>
          <w:tcPr>
            <w:tcW w:w="3641" w:type="dxa"/>
            <w:gridSpan w:val="2"/>
          </w:tcPr>
          <w:p w:rsidR="00B75233" w:rsidRDefault="00153A98">
            <w:pPr>
              <w:pStyle w:val="TableParagraph"/>
              <w:spacing w:before="100"/>
              <w:ind w:left="546"/>
              <w:rPr>
                <w:sz w:val="17"/>
              </w:rPr>
            </w:pPr>
            <w:r>
              <w:rPr>
                <w:sz w:val="17"/>
              </w:rPr>
              <w:t>武汉市东西湖区住房和城乡建设局</w:t>
            </w:r>
          </w:p>
        </w:tc>
        <w:tc>
          <w:tcPr>
            <w:tcW w:w="1305" w:type="dxa"/>
          </w:tcPr>
          <w:p w:rsidR="00B75233" w:rsidRDefault="00153A98">
            <w:pPr>
              <w:pStyle w:val="TableParagraph"/>
              <w:spacing w:before="100"/>
              <w:ind w:left="47" w:right="4"/>
              <w:jc w:val="center"/>
              <w:rPr>
                <w:sz w:val="17"/>
              </w:rPr>
            </w:pPr>
            <w:r>
              <w:rPr>
                <w:sz w:val="17"/>
              </w:rPr>
              <w:t>项目实施单位</w:t>
            </w:r>
          </w:p>
        </w:tc>
        <w:tc>
          <w:tcPr>
            <w:tcW w:w="2610" w:type="dxa"/>
            <w:gridSpan w:val="2"/>
          </w:tcPr>
          <w:p w:rsidR="00B75233" w:rsidRDefault="00153A98">
            <w:pPr>
              <w:pStyle w:val="TableParagraph"/>
              <w:spacing w:before="100"/>
              <w:ind w:left="374"/>
              <w:rPr>
                <w:sz w:val="17"/>
              </w:rPr>
            </w:pPr>
            <w:r>
              <w:rPr>
                <w:sz w:val="17"/>
              </w:rPr>
              <w:t>房管综合办公室、征收科</w:t>
            </w:r>
          </w:p>
        </w:tc>
      </w:tr>
      <w:tr w:rsidR="00B75233">
        <w:trPr>
          <w:trHeight w:val="395"/>
        </w:trPr>
        <w:tc>
          <w:tcPr>
            <w:tcW w:w="2681" w:type="dxa"/>
            <w:gridSpan w:val="3"/>
          </w:tcPr>
          <w:p w:rsidR="00B75233" w:rsidRDefault="00153A98">
            <w:pPr>
              <w:pStyle w:val="TableParagraph"/>
              <w:spacing w:before="100"/>
              <w:ind w:left="987" w:right="953"/>
              <w:jc w:val="center"/>
              <w:rPr>
                <w:sz w:val="17"/>
              </w:rPr>
            </w:pPr>
            <w:r>
              <w:rPr>
                <w:sz w:val="17"/>
              </w:rPr>
              <w:t>项目类别</w:t>
            </w:r>
          </w:p>
        </w:tc>
        <w:tc>
          <w:tcPr>
            <w:tcW w:w="7556" w:type="dxa"/>
            <w:gridSpan w:val="5"/>
          </w:tcPr>
          <w:p w:rsidR="00B75233" w:rsidRDefault="00153A98">
            <w:pPr>
              <w:pStyle w:val="TableParagraph"/>
              <w:tabs>
                <w:tab w:val="left" w:pos="2166"/>
                <w:tab w:val="left" w:pos="3457"/>
              </w:tabs>
              <w:spacing w:before="100"/>
              <w:ind w:left="35"/>
              <w:rPr>
                <w:sz w:val="17"/>
              </w:rPr>
            </w:pPr>
            <w:r>
              <w:rPr>
                <w:sz w:val="17"/>
              </w:rPr>
              <w:t xml:space="preserve">1、部门预算项目 </w:t>
            </w:r>
            <w:r>
              <w:rPr>
                <w:spacing w:val="7"/>
                <w:sz w:val="17"/>
              </w:rPr>
              <w:t xml:space="preserve"> </w:t>
            </w:r>
            <w:r>
              <w:rPr>
                <w:rFonts w:ascii="Wingdings" w:eastAsia="Wingdings" w:hAnsi="Wingdings"/>
                <w:position w:val="1"/>
                <w:sz w:val="17"/>
              </w:rPr>
              <w:t></w:t>
            </w:r>
            <w:r>
              <w:rPr>
                <w:rFonts w:ascii="Times New Roman" w:eastAsia="Times New Roman" w:hAnsi="Times New Roman"/>
                <w:position w:val="1"/>
                <w:sz w:val="17"/>
              </w:rPr>
              <w:tab/>
            </w:r>
            <w:r>
              <w:rPr>
                <w:sz w:val="17"/>
              </w:rPr>
              <w:t>2、区直专项</w:t>
            </w:r>
            <w:r>
              <w:rPr>
                <w:sz w:val="17"/>
              </w:rPr>
              <w:tab/>
              <w:t>口</w:t>
            </w:r>
          </w:p>
        </w:tc>
      </w:tr>
      <w:tr w:rsidR="00B75233">
        <w:trPr>
          <w:trHeight w:val="395"/>
        </w:trPr>
        <w:tc>
          <w:tcPr>
            <w:tcW w:w="2681" w:type="dxa"/>
            <w:gridSpan w:val="3"/>
          </w:tcPr>
          <w:p w:rsidR="00B75233" w:rsidRDefault="00153A98">
            <w:pPr>
              <w:pStyle w:val="TableParagraph"/>
              <w:spacing w:before="100"/>
              <w:ind w:left="987" w:right="953"/>
              <w:jc w:val="center"/>
              <w:rPr>
                <w:sz w:val="17"/>
              </w:rPr>
            </w:pPr>
            <w:r>
              <w:rPr>
                <w:sz w:val="17"/>
              </w:rPr>
              <w:t>项目属性</w:t>
            </w:r>
          </w:p>
        </w:tc>
        <w:tc>
          <w:tcPr>
            <w:tcW w:w="7556" w:type="dxa"/>
            <w:gridSpan w:val="5"/>
          </w:tcPr>
          <w:p w:rsidR="00B75233" w:rsidRDefault="00153A98">
            <w:pPr>
              <w:pStyle w:val="TableParagraph"/>
              <w:tabs>
                <w:tab w:val="left" w:pos="1496"/>
                <w:tab w:val="left" w:pos="2170"/>
              </w:tabs>
              <w:spacing w:before="100"/>
              <w:ind w:left="35"/>
              <w:rPr>
                <w:sz w:val="17"/>
              </w:rPr>
            </w:pPr>
            <w:r>
              <w:rPr>
                <w:sz w:val="17"/>
              </w:rPr>
              <w:t>1、持续性项目</w:t>
            </w:r>
            <w:r>
              <w:rPr>
                <w:sz w:val="17"/>
              </w:rPr>
              <w:tab/>
            </w:r>
            <w:r>
              <w:rPr>
                <w:rFonts w:ascii="Wingdings" w:eastAsia="Wingdings" w:hAnsi="Wingdings"/>
                <w:position w:val="1"/>
                <w:sz w:val="17"/>
              </w:rPr>
              <w:t></w:t>
            </w:r>
            <w:r>
              <w:rPr>
                <w:rFonts w:ascii="Times New Roman" w:eastAsia="Times New Roman" w:hAnsi="Times New Roman"/>
                <w:position w:val="1"/>
                <w:sz w:val="17"/>
              </w:rPr>
              <w:tab/>
            </w:r>
            <w:r>
              <w:rPr>
                <w:sz w:val="17"/>
              </w:rPr>
              <w:t>2、新增性项目</w:t>
            </w:r>
            <w:r>
              <w:rPr>
                <w:spacing w:val="2"/>
                <w:sz w:val="17"/>
              </w:rPr>
              <w:t xml:space="preserve"> </w:t>
            </w:r>
            <w:r>
              <w:rPr>
                <w:sz w:val="17"/>
              </w:rPr>
              <w:t>口</w:t>
            </w:r>
          </w:p>
        </w:tc>
      </w:tr>
      <w:tr w:rsidR="00B75233">
        <w:trPr>
          <w:trHeight w:val="395"/>
        </w:trPr>
        <w:tc>
          <w:tcPr>
            <w:tcW w:w="2681" w:type="dxa"/>
            <w:gridSpan w:val="3"/>
          </w:tcPr>
          <w:p w:rsidR="00B75233" w:rsidRDefault="00153A98">
            <w:pPr>
              <w:pStyle w:val="TableParagraph"/>
              <w:spacing w:before="100"/>
              <w:ind w:left="987" w:right="953"/>
              <w:jc w:val="center"/>
              <w:rPr>
                <w:sz w:val="17"/>
              </w:rPr>
            </w:pPr>
            <w:r>
              <w:rPr>
                <w:sz w:val="17"/>
              </w:rPr>
              <w:t>项目类型</w:t>
            </w:r>
          </w:p>
        </w:tc>
        <w:tc>
          <w:tcPr>
            <w:tcW w:w="7556" w:type="dxa"/>
            <w:gridSpan w:val="5"/>
          </w:tcPr>
          <w:p w:rsidR="00B75233" w:rsidRDefault="00153A98">
            <w:pPr>
              <w:pStyle w:val="TableParagraph"/>
              <w:tabs>
                <w:tab w:val="left" w:pos="1496"/>
                <w:tab w:val="left" w:pos="2170"/>
                <w:tab w:val="left" w:pos="3976"/>
              </w:tabs>
              <w:spacing w:before="100"/>
              <w:ind w:left="35"/>
              <w:rPr>
                <w:sz w:val="17"/>
              </w:rPr>
            </w:pPr>
            <w:r>
              <w:rPr>
                <w:sz w:val="17"/>
              </w:rPr>
              <w:t>1、常年性项目</w:t>
            </w:r>
            <w:r>
              <w:rPr>
                <w:sz w:val="17"/>
              </w:rPr>
              <w:tab/>
            </w:r>
            <w:r>
              <w:rPr>
                <w:rFonts w:ascii="Wingdings" w:eastAsia="Wingdings" w:hAnsi="Wingdings"/>
                <w:position w:val="1"/>
                <w:sz w:val="17"/>
              </w:rPr>
              <w:t></w:t>
            </w:r>
            <w:r>
              <w:rPr>
                <w:rFonts w:ascii="Times New Roman" w:eastAsia="Times New Roman" w:hAnsi="Times New Roman"/>
                <w:position w:val="1"/>
                <w:sz w:val="17"/>
              </w:rPr>
              <w:tab/>
            </w:r>
            <w:r>
              <w:rPr>
                <w:sz w:val="17"/>
              </w:rPr>
              <w:t xml:space="preserve">2、延续性项目 </w:t>
            </w:r>
            <w:r>
              <w:rPr>
                <w:spacing w:val="7"/>
                <w:sz w:val="17"/>
              </w:rPr>
              <w:t xml:space="preserve"> </w:t>
            </w:r>
            <w:r>
              <w:rPr>
                <w:sz w:val="17"/>
              </w:rPr>
              <w:t>口</w:t>
            </w:r>
            <w:r>
              <w:rPr>
                <w:sz w:val="17"/>
              </w:rPr>
              <w:tab/>
              <w:t>3、一次性项目</w:t>
            </w:r>
            <w:r>
              <w:rPr>
                <w:spacing w:val="-1"/>
                <w:sz w:val="17"/>
              </w:rPr>
              <w:t xml:space="preserve"> </w:t>
            </w:r>
            <w:r>
              <w:rPr>
                <w:sz w:val="17"/>
              </w:rPr>
              <w:t>口</w:t>
            </w:r>
          </w:p>
        </w:tc>
      </w:tr>
      <w:tr w:rsidR="00B75233">
        <w:trPr>
          <w:trHeight w:val="428"/>
        </w:trPr>
        <w:tc>
          <w:tcPr>
            <w:tcW w:w="1518" w:type="dxa"/>
            <w:gridSpan w:val="2"/>
            <w:vMerge w:val="restart"/>
          </w:tcPr>
          <w:p w:rsidR="00B75233" w:rsidRDefault="00B75233">
            <w:pPr>
              <w:pStyle w:val="TableParagraph"/>
              <w:spacing w:before="8"/>
              <w:rPr>
                <w:sz w:val="19"/>
              </w:rPr>
            </w:pPr>
          </w:p>
          <w:p w:rsidR="00B75233" w:rsidRDefault="00153A98">
            <w:pPr>
              <w:pStyle w:val="TableParagraph"/>
              <w:spacing w:line="214" w:lineRule="exact"/>
              <w:ind w:left="65" w:right="32"/>
              <w:jc w:val="center"/>
              <w:rPr>
                <w:sz w:val="17"/>
              </w:rPr>
            </w:pPr>
            <w:r>
              <w:rPr>
                <w:sz w:val="17"/>
              </w:rPr>
              <w:t>预算执行情况</w:t>
            </w:r>
          </w:p>
          <w:p w:rsidR="00B75233" w:rsidRDefault="00153A98">
            <w:pPr>
              <w:pStyle w:val="TableParagraph"/>
              <w:spacing w:line="214" w:lineRule="exact"/>
              <w:ind w:left="66" w:right="32"/>
              <w:jc w:val="center"/>
              <w:rPr>
                <w:sz w:val="17"/>
              </w:rPr>
            </w:pPr>
            <w:r>
              <w:rPr>
                <w:sz w:val="17"/>
              </w:rPr>
              <w:t>（万元）（20分）</w:t>
            </w:r>
          </w:p>
        </w:tc>
        <w:tc>
          <w:tcPr>
            <w:tcW w:w="1163" w:type="dxa"/>
          </w:tcPr>
          <w:p w:rsidR="00B75233" w:rsidRDefault="00B75233">
            <w:pPr>
              <w:pStyle w:val="TableParagraph"/>
              <w:rPr>
                <w:rFonts w:ascii="Times New Roman"/>
                <w:sz w:val="16"/>
              </w:rPr>
            </w:pPr>
          </w:p>
        </w:tc>
        <w:tc>
          <w:tcPr>
            <w:tcW w:w="1566" w:type="dxa"/>
          </w:tcPr>
          <w:p w:rsidR="00B75233" w:rsidRDefault="00153A98">
            <w:pPr>
              <w:pStyle w:val="TableParagraph"/>
              <w:spacing w:before="117"/>
              <w:ind w:left="304" w:right="266"/>
              <w:jc w:val="center"/>
              <w:rPr>
                <w:sz w:val="17"/>
              </w:rPr>
            </w:pPr>
            <w:r>
              <w:rPr>
                <w:sz w:val="17"/>
              </w:rPr>
              <w:t>预算数（A）</w:t>
            </w:r>
          </w:p>
        </w:tc>
        <w:tc>
          <w:tcPr>
            <w:tcW w:w="3380" w:type="dxa"/>
            <w:gridSpan w:val="2"/>
          </w:tcPr>
          <w:p w:rsidR="00B75233" w:rsidRDefault="00153A98">
            <w:pPr>
              <w:pStyle w:val="TableParagraph"/>
              <w:spacing w:before="117"/>
              <w:ind w:left="1213" w:right="1172"/>
              <w:jc w:val="center"/>
              <w:rPr>
                <w:sz w:val="17"/>
              </w:rPr>
            </w:pPr>
            <w:r>
              <w:rPr>
                <w:sz w:val="17"/>
              </w:rPr>
              <w:t>执行数（B）</w:t>
            </w:r>
          </w:p>
        </w:tc>
        <w:tc>
          <w:tcPr>
            <w:tcW w:w="1305" w:type="dxa"/>
          </w:tcPr>
          <w:p w:rsidR="00B75233" w:rsidRDefault="00153A98">
            <w:pPr>
              <w:pStyle w:val="TableParagraph"/>
              <w:spacing w:before="117"/>
              <w:ind w:left="47" w:right="7"/>
              <w:jc w:val="center"/>
              <w:rPr>
                <w:sz w:val="17"/>
              </w:rPr>
            </w:pPr>
            <w:r>
              <w:rPr>
                <w:sz w:val="17"/>
              </w:rPr>
              <w:t>执行率（B/A)</w:t>
            </w:r>
          </w:p>
        </w:tc>
        <w:tc>
          <w:tcPr>
            <w:tcW w:w="1305" w:type="dxa"/>
          </w:tcPr>
          <w:p w:rsidR="00B75233" w:rsidRDefault="00153A98">
            <w:pPr>
              <w:pStyle w:val="TableParagraph"/>
              <w:spacing w:line="213" w:lineRule="exact"/>
              <w:ind w:left="47" w:right="4"/>
              <w:jc w:val="center"/>
              <w:rPr>
                <w:sz w:val="17"/>
              </w:rPr>
            </w:pPr>
            <w:r>
              <w:rPr>
                <w:sz w:val="17"/>
              </w:rPr>
              <w:t>得分</w:t>
            </w:r>
          </w:p>
          <w:p w:rsidR="00B75233" w:rsidRDefault="00153A98">
            <w:pPr>
              <w:pStyle w:val="TableParagraph"/>
              <w:spacing w:line="196" w:lineRule="exact"/>
              <w:ind w:left="47" w:right="2"/>
              <w:jc w:val="center"/>
              <w:rPr>
                <w:sz w:val="17"/>
              </w:rPr>
            </w:pPr>
            <w:r>
              <w:rPr>
                <w:sz w:val="17"/>
              </w:rPr>
              <w:t>（20分*执行</w:t>
            </w:r>
          </w:p>
        </w:tc>
      </w:tr>
      <w:tr w:rsidR="00B75233">
        <w:trPr>
          <w:trHeight w:val="460"/>
        </w:trPr>
        <w:tc>
          <w:tcPr>
            <w:tcW w:w="1518" w:type="dxa"/>
            <w:gridSpan w:val="2"/>
            <w:vMerge/>
            <w:tcBorders>
              <w:top w:val="nil"/>
            </w:tcBorders>
          </w:tcPr>
          <w:p w:rsidR="00B75233" w:rsidRDefault="00B75233">
            <w:pPr>
              <w:rPr>
                <w:sz w:val="2"/>
                <w:szCs w:val="2"/>
              </w:rPr>
            </w:pPr>
          </w:p>
        </w:tc>
        <w:tc>
          <w:tcPr>
            <w:tcW w:w="1163" w:type="dxa"/>
          </w:tcPr>
          <w:p w:rsidR="00B75233" w:rsidRDefault="00153A98">
            <w:pPr>
              <w:pStyle w:val="TableParagraph"/>
              <w:spacing w:before="24" w:line="214" w:lineRule="exact"/>
              <w:ind w:left="416" w:right="37" w:hanging="341"/>
              <w:rPr>
                <w:sz w:val="17"/>
              </w:rPr>
            </w:pPr>
            <w:r>
              <w:rPr>
                <w:sz w:val="17"/>
              </w:rPr>
              <w:t>年度财政资金总额</w:t>
            </w:r>
          </w:p>
        </w:tc>
        <w:tc>
          <w:tcPr>
            <w:tcW w:w="1566" w:type="dxa"/>
          </w:tcPr>
          <w:p w:rsidR="00B75233" w:rsidRDefault="00B75233">
            <w:pPr>
              <w:pStyle w:val="TableParagraph"/>
              <w:spacing w:before="3"/>
              <w:rPr>
                <w:sz w:val="11"/>
              </w:rPr>
            </w:pPr>
          </w:p>
          <w:p w:rsidR="00B75233" w:rsidRDefault="00153A98">
            <w:pPr>
              <w:pStyle w:val="TableParagraph"/>
              <w:ind w:left="302" w:right="266"/>
              <w:jc w:val="center"/>
              <w:rPr>
                <w:sz w:val="15"/>
              </w:rPr>
            </w:pPr>
            <w:r>
              <w:rPr>
                <w:w w:val="105"/>
                <w:sz w:val="15"/>
              </w:rPr>
              <w:t>27.6</w:t>
            </w:r>
          </w:p>
        </w:tc>
        <w:tc>
          <w:tcPr>
            <w:tcW w:w="3380" w:type="dxa"/>
            <w:gridSpan w:val="2"/>
          </w:tcPr>
          <w:p w:rsidR="00B75233" w:rsidRDefault="00153A98">
            <w:pPr>
              <w:pStyle w:val="TableParagraph"/>
              <w:spacing w:before="134"/>
              <w:ind w:left="1212" w:right="1172"/>
              <w:jc w:val="center"/>
              <w:rPr>
                <w:sz w:val="17"/>
              </w:rPr>
            </w:pPr>
            <w:r>
              <w:rPr>
                <w:sz w:val="17"/>
              </w:rPr>
              <w:t>16.8</w:t>
            </w:r>
          </w:p>
        </w:tc>
        <w:tc>
          <w:tcPr>
            <w:tcW w:w="1305" w:type="dxa"/>
          </w:tcPr>
          <w:p w:rsidR="00B75233" w:rsidRDefault="00153A98">
            <w:pPr>
              <w:pStyle w:val="TableParagraph"/>
              <w:spacing w:before="134"/>
              <w:ind w:left="47" w:right="7"/>
              <w:jc w:val="center"/>
              <w:rPr>
                <w:sz w:val="17"/>
              </w:rPr>
            </w:pPr>
            <w:r>
              <w:rPr>
                <w:sz w:val="17"/>
              </w:rPr>
              <w:t>60.86%</w:t>
            </w:r>
          </w:p>
        </w:tc>
        <w:tc>
          <w:tcPr>
            <w:tcW w:w="1305" w:type="dxa"/>
          </w:tcPr>
          <w:p w:rsidR="00B75233" w:rsidRDefault="00153A98">
            <w:pPr>
              <w:pStyle w:val="TableParagraph"/>
              <w:spacing w:before="134"/>
              <w:ind w:left="47" w:right="5"/>
              <w:jc w:val="center"/>
              <w:rPr>
                <w:sz w:val="17"/>
              </w:rPr>
            </w:pPr>
            <w:r>
              <w:rPr>
                <w:sz w:val="17"/>
              </w:rPr>
              <w:t>12.17</w:t>
            </w:r>
          </w:p>
        </w:tc>
      </w:tr>
      <w:tr w:rsidR="00B75233">
        <w:trPr>
          <w:trHeight w:val="704"/>
        </w:trPr>
        <w:tc>
          <w:tcPr>
            <w:tcW w:w="746"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10"/>
              <w:rPr>
                <w:sz w:val="17"/>
              </w:rPr>
            </w:pPr>
          </w:p>
          <w:p w:rsidR="00B75233" w:rsidRDefault="00153A98">
            <w:pPr>
              <w:pStyle w:val="TableParagraph"/>
              <w:spacing w:line="232" w:lineRule="auto"/>
              <w:ind w:left="310" w:right="241"/>
              <w:jc w:val="both"/>
              <w:rPr>
                <w:sz w:val="17"/>
              </w:rPr>
            </w:pPr>
            <w:r>
              <w:rPr>
                <w:sz w:val="17"/>
              </w:rPr>
              <w:t>年度绩效目标</w:t>
            </w:r>
          </w:p>
          <w:p w:rsidR="00B75233" w:rsidRDefault="00B75233">
            <w:pPr>
              <w:pStyle w:val="TableParagraph"/>
              <w:spacing w:before="7"/>
              <w:rPr>
                <w:sz w:val="16"/>
              </w:rPr>
            </w:pPr>
          </w:p>
          <w:p w:rsidR="00B75233" w:rsidRDefault="00153A98">
            <w:pPr>
              <w:pStyle w:val="TableParagraph"/>
              <w:spacing w:line="216" w:lineRule="exact"/>
              <w:ind w:left="65"/>
              <w:jc w:val="center"/>
              <w:rPr>
                <w:sz w:val="17"/>
              </w:rPr>
            </w:pPr>
            <w:r>
              <w:rPr>
                <w:w w:val="101"/>
                <w:sz w:val="17"/>
              </w:rPr>
              <w:t>8</w:t>
            </w:r>
          </w:p>
          <w:p w:rsidR="00B75233" w:rsidRDefault="00153A98">
            <w:pPr>
              <w:pStyle w:val="TableParagraph"/>
              <w:spacing w:line="212" w:lineRule="exact"/>
              <w:ind w:left="65"/>
              <w:jc w:val="center"/>
              <w:rPr>
                <w:sz w:val="17"/>
              </w:rPr>
            </w:pPr>
            <w:r>
              <w:rPr>
                <w:w w:val="101"/>
                <w:sz w:val="17"/>
              </w:rPr>
              <w:t>0</w:t>
            </w:r>
          </w:p>
          <w:p w:rsidR="00B75233" w:rsidRDefault="00153A98">
            <w:pPr>
              <w:pStyle w:val="TableParagraph"/>
              <w:spacing w:line="215" w:lineRule="exact"/>
              <w:ind w:left="66"/>
              <w:jc w:val="center"/>
              <w:rPr>
                <w:sz w:val="17"/>
              </w:rPr>
            </w:pPr>
            <w:r>
              <w:rPr>
                <w:w w:val="101"/>
                <w:sz w:val="17"/>
              </w:rPr>
              <w:t>分</w:t>
            </w:r>
          </w:p>
        </w:tc>
        <w:tc>
          <w:tcPr>
            <w:tcW w:w="772" w:type="dxa"/>
          </w:tcPr>
          <w:p w:rsidR="00B75233" w:rsidRDefault="00B75233">
            <w:pPr>
              <w:pStyle w:val="TableParagraph"/>
              <w:spacing w:before="11"/>
              <w:rPr>
                <w:sz w:val="11"/>
              </w:rPr>
            </w:pPr>
          </w:p>
          <w:p w:rsidR="00B75233" w:rsidRDefault="00153A98">
            <w:pPr>
              <w:pStyle w:val="TableParagraph"/>
              <w:spacing w:line="235" w:lineRule="auto"/>
              <w:ind w:left="220" w:right="186"/>
              <w:rPr>
                <w:sz w:val="17"/>
              </w:rPr>
            </w:pPr>
            <w:r>
              <w:rPr>
                <w:sz w:val="17"/>
              </w:rPr>
              <w:t>一级指标</w:t>
            </w:r>
          </w:p>
        </w:tc>
        <w:tc>
          <w:tcPr>
            <w:tcW w:w="1163" w:type="dxa"/>
          </w:tcPr>
          <w:p w:rsidR="00B75233" w:rsidRDefault="00B75233">
            <w:pPr>
              <w:pStyle w:val="TableParagraph"/>
              <w:spacing w:before="12"/>
              <w:rPr>
                <w:sz w:val="19"/>
              </w:rPr>
            </w:pPr>
          </w:p>
          <w:p w:rsidR="00B75233" w:rsidRDefault="00153A98">
            <w:pPr>
              <w:pStyle w:val="TableParagraph"/>
              <w:ind w:left="245"/>
              <w:rPr>
                <w:sz w:val="17"/>
              </w:rPr>
            </w:pPr>
            <w:r>
              <w:rPr>
                <w:sz w:val="17"/>
              </w:rPr>
              <w:t>二级指标</w:t>
            </w:r>
          </w:p>
        </w:tc>
        <w:tc>
          <w:tcPr>
            <w:tcW w:w="3641" w:type="dxa"/>
            <w:gridSpan w:val="2"/>
          </w:tcPr>
          <w:p w:rsidR="00B75233" w:rsidRDefault="00B75233">
            <w:pPr>
              <w:pStyle w:val="TableParagraph"/>
              <w:spacing w:before="12"/>
              <w:rPr>
                <w:sz w:val="19"/>
              </w:rPr>
            </w:pPr>
          </w:p>
          <w:p w:rsidR="00B75233" w:rsidRDefault="00153A98">
            <w:pPr>
              <w:pStyle w:val="TableParagraph"/>
              <w:ind w:left="1470" w:right="1431"/>
              <w:jc w:val="center"/>
              <w:rPr>
                <w:sz w:val="17"/>
              </w:rPr>
            </w:pPr>
            <w:r>
              <w:rPr>
                <w:sz w:val="17"/>
              </w:rPr>
              <w:t>三级指标</w:t>
            </w:r>
          </w:p>
        </w:tc>
        <w:tc>
          <w:tcPr>
            <w:tcW w:w="1305" w:type="dxa"/>
          </w:tcPr>
          <w:p w:rsidR="00B75233" w:rsidRDefault="00B75233">
            <w:pPr>
              <w:pStyle w:val="TableParagraph"/>
              <w:spacing w:before="7"/>
              <w:rPr>
                <w:sz w:val="11"/>
              </w:rPr>
            </w:pPr>
          </w:p>
          <w:p w:rsidR="00B75233" w:rsidRDefault="00153A98">
            <w:pPr>
              <w:pStyle w:val="TableParagraph"/>
              <w:spacing w:line="216" w:lineRule="exact"/>
              <w:ind w:left="47" w:right="7"/>
              <w:jc w:val="center"/>
              <w:rPr>
                <w:sz w:val="17"/>
              </w:rPr>
            </w:pPr>
            <w:r>
              <w:rPr>
                <w:sz w:val="17"/>
              </w:rPr>
              <w:t>年度目标值</w:t>
            </w:r>
          </w:p>
          <w:p w:rsidR="00B75233" w:rsidRDefault="00153A98">
            <w:pPr>
              <w:pStyle w:val="TableParagraph"/>
              <w:spacing w:line="216" w:lineRule="exact"/>
              <w:ind w:left="47" w:right="8"/>
              <w:jc w:val="center"/>
              <w:rPr>
                <w:sz w:val="17"/>
              </w:rPr>
            </w:pPr>
            <w:r>
              <w:rPr>
                <w:sz w:val="17"/>
              </w:rPr>
              <w:t>（A）</w:t>
            </w:r>
          </w:p>
        </w:tc>
        <w:tc>
          <w:tcPr>
            <w:tcW w:w="1305" w:type="dxa"/>
          </w:tcPr>
          <w:p w:rsidR="00B75233" w:rsidRDefault="00B75233">
            <w:pPr>
              <w:pStyle w:val="TableParagraph"/>
              <w:spacing w:before="12"/>
              <w:rPr>
                <w:sz w:val="19"/>
              </w:rPr>
            </w:pPr>
          </w:p>
          <w:p w:rsidR="00B75233" w:rsidRDefault="00153A98">
            <w:pPr>
              <w:pStyle w:val="TableParagraph"/>
              <w:ind w:left="47" w:right="8"/>
              <w:jc w:val="center"/>
              <w:rPr>
                <w:sz w:val="17"/>
              </w:rPr>
            </w:pPr>
            <w:r>
              <w:rPr>
                <w:sz w:val="17"/>
              </w:rPr>
              <w:t>实际完成值（B)</w:t>
            </w:r>
          </w:p>
        </w:tc>
        <w:tc>
          <w:tcPr>
            <w:tcW w:w="1305" w:type="dxa"/>
          </w:tcPr>
          <w:p w:rsidR="00B75233" w:rsidRDefault="00B75233">
            <w:pPr>
              <w:pStyle w:val="TableParagraph"/>
              <w:spacing w:before="12"/>
              <w:rPr>
                <w:sz w:val="19"/>
              </w:rPr>
            </w:pPr>
          </w:p>
          <w:p w:rsidR="00B75233" w:rsidRDefault="00153A98">
            <w:pPr>
              <w:pStyle w:val="TableParagraph"/>
              <w:ind w:left="47" w:right="4"/>
              <w:jc w:val="center"/>
              <w:rPr>
                <w:sz w:val="17"/>
              </w:rPr>
            </w:pPr>
            <w:r>
              <w:rPr>
                <w:sz w:val="17"/>
              </w:rPr>
              <w:t>得分</w:t>
            </w:r>
          </w:p>
        </w:tc>
      </w:tr>
      <w:tr w:rsidR="00B75233">
        <w:trPr>
          <w:trHeight w:val="704"/>
        </w:trPr>
        <w:tc>
          <w:tcPr>
            <w:tcW w:w="746" w:type="dxa"/>
            <w:vMerge/>
            <w:tcBorders>
              <w:top w:val="nil"/>
            </w:tcBorders>
          </w:tcPr>
          <w:p w:rsidR="00B75233" w:rsidRDefault="00B75233">
            <w:pPr>
              <w:rPr>
                <w:sz w:val="2"/>
                <w:szCs w:val="2"/>
              </w:rPr>
            </w:pPr>
          </w:p>
        </w:tc>
        <w:tc>
          <w:tcPr>
            <w:tcW w:w="772"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10"/>
              <w:rPr>
                <w:sz w:val="23"/>
              </w:rPr>
            </w:pPr>
          </w:p>
          <w:p w:rsidR="00B75233" w:rsidRDefault="00153A98">
            <w:pPr>
              <w:pStyle w:val="TableParagraph"/>
              <w:spacing w:line="235" w:lineRule="auto"/>
              <w:ind w:left="307" w:right="270"/>
              <w:jc w:val="both"/>
              <w:rPr>
                <w:sz w:val="17"/>
              </w:rPr>
            </w:pPr>
            <w:r>
              <w:rPr>
                <w:sz w:val="17"/>
              </w:rPr>
              <w:t>产出指标</w:t>
            </w:r>
          </w:p>
          <w:p w:rsidR="00B75233" w:rsidRDefault="00153A98">
            <w:pPr>
              <w:pStyle w:val="TableParagraph"/>
              <w:spacing w:line="212" w:lineRule="exact"/>
              <w:ind w:left="50"/>
              <w:rPr>
                <w:sz w:val="17"/>
              </w:rPr>
            </w:pPr>
            <w:r>
              <w:rPr>
                <w:sz w:val="17"/>
              </w:rPr>
              <w:t>（40分）</w:t>
            </w:r>
          </w:p>
        </w:tc>
        <w:tc>
          <w:tcPr>
            <w:tcW w:w="1163" w:type="dxa"/>
          </w:tcPr>
          <w:p w:rsidR="00B75233" w:rsidRDefault="00B75233">
            <w:pPr>
              <w:pStyle w:val="TableParagraph"/>
              <w:spacing w:before="1"/>
              <w:rPr>
                <w:sz w:val="12"/>
              </w:rPr>
            </w:pPr>
          </w:p>
          <w:p w:rsidR="00B75233" w:rsidRDefault="00153A98">
            <w:pPr>
              <w:pStyle w:val="TableParagraph"/>
              <w:spacing w:before="1" w:line="232" w:lineRule="auto"/>
              <w:ind w:left="416" w:right="38" w:hanging="344"/>
              <w:rPr>
                <w:sz w:val="17"/>
              </w:rPr>
            </w:pPr>
            <w:r>
              <w:rPr>
                <w:sz w:val="17"/>
              </w:rPr>
              <w:t>数量指标（10 分）</w:t>
            </w:r>
          </w:p>
        </w:tc>
        <w:tc>
          <w:tcPr>
            <w:tcW w:w="3641" w:type="dxa"/>
            <w:gridSpan w:val="2"/>
          </w:tcPr>
          <w:p w:rsidR="00B75233" w:rsidRDefault="00B75233">
            <w:pPr>
              <w:pStyle w:val="TableParagraph"/>
              <w:rPr>
                <w:sz w:val="20"/>
              </w:rPr>
            </w:pPr>
          </w:p>
          <w:p w:rsidR="00B75233" w:rsidRDefault="00153A98">
            <w:pPr>
              <w:pStyle w:val="TableParagraph"/>
              <w:ind w:left="630"/>
              <w:rPr>
                <w:sz w:val="17"/>
              </w:rPr>
            </w:pPr>
            <w:r>
              <w:rPr>
                <w:sz w:val="17"/>
              </w:rPr>
              <w:t>光纤数量和网络维护费（10分）</w:t>
            </w:r>
          </w:p>
        </w:tc>
        <w:tc>
          <w:tcPr>
            <w:tcW w:w="1305" w:type="dxa"/>
          </w:tcPr>
          <w:p w:rsidR="00B75233" w:rsidRDefault="00B75233">
            <w:pPr>
              <w:pStyle w:val="TableParagraph"/>
              <w:rPr>
                <w:sz w:val="20"/>
              </w:rPr>
            </w:pPr>
          </w:p>
          <w:p w:rsidR="00B75233" w:rsidRDefault="00153A98">
            <w:pPr>
              <w:pStyle w:val="TableParagraph"/>
              <w:ind w:left="42"/>
              <w:jc w:val="center"/>
              <w:rPr>
                <w:sz w:val="17"/>
              </w:rPr>
            </w:pPr>
            <w:r>
              <w:rPr>
                <w:w w:val="101"/>
                <w:sz w:val="17"/>
              </w:rPr>
              <w:t>4</w:t>
            </w:r>
          </w:p>
        </w:tc>
        <w:tc>
          <w:tcPr>
            <w:tcW w:w="1305" w:type="dxa"/>
          </w:tcPr>
          <w:p w:rsidR="00B75233" w:rsidRDefault="00B75233">
            <w:pPr>
              <w:pStyle w:val="TableParagraph"/>
              <w:rPr>
                <w:sz w:val="20"/>
              </w:rPr>
            </w:pPr>
          </w:p>
          <w:p w:rsidR="00B75233" w:rsidRDefault="00153A98">
            <w:pPr>
              <w:pStyle w:val="TableParagraph"/>
              <w:ind w:left="43"/>
              <w:jc w:val="center"/>
              <w:rPr>
                <w:sz w:val="17"/>
              </w:rPr>
            </w:pPr>
            <w:r>
              <w:rPr>
                <w:w w:val="101"/>
                <w:sz w:val="17"/>
              </w:rPr>
              <w:t>2</w:t>
            </w:r>
          </w:p>
        </w:tc>
        <w:tc>
          <w:tcPr>
            <w:tcW w:w="1305" w:type="dxa"/>
          </w:tcPr>
          <w:p w:rsidR="00B75233" w:rsidRDefault="00B75233">
            <w:pPr>
              <w:pStyle w:val="TableParagraph"/>
              <w:rPr>
                <w:sz w:val="20"/>
              </w:rPr>
            </w:pPr>
          </w:p>
          <w:p w:rsidR="00B75233" w:rsidRDefault="00153A98">
            <w:pPr>
              <w:pStyle w:val="TableParagraph"/>
              <w:ind w:left="44"/>
              <w:jc w:val="center"/>
              <w:rPr>
                <w:sz w:val="17"/>
              </w:rPr>
            </w:pPr>
            <w:r>
              <w:rPr>
                <w:w w:val="101"/>
                <w:sz w:val="17"/>
              </w:rPr>
              <w:t>5</w:t>
            </w:r>
          </w:p>
        </w:tc>
      </w:tr>
      <w:tr w:rsidR="00B75233">
        <w:trPr>
          <w:trHeight w:val="704"/>
        </w:trPr>
        <w:tc>
          <w:tcPr>
            <w:tcW w:w="746" w:type="dxa"/>
            <w:vMerge/>
            <w:tcBorders>
              <w:top w:val="nil"/>
            </w:tcBorders>
          </w:tcPr>
          <w:p w:rsidR="00B75233" w:rsidRDefault="00B75233">
            <w:pPr>
              <w:rPr>
                <w:sz w:val="2"/>
                <w:szCs w:val="2"/>
              </w:rPr>
            </w:pPr>
          </w:p>
        </w:tc>
        <w:tc>
          <w:tcPr>
            <w:tcW w:w="772" w:type="dxa"/>
            <w:vMerge/>
            <w:tcBorders>
              <w:top w:val="nil"/>
            </w:tcBorders>
          </w:tcPr>
          <w:p w:rsidR="00B75233" w:rsidRDefault="00B75233">
            <w:pPr>
              <w:rPr>
                <w:sz w:val="2"/>
                <w:szCs w:val="2"/>
              </w:rPr>
            </w:pPr>
          </w:p>
        </w:tc>
        <w:tc>
          <w:tcPr>
            <w:tcW w:w="1163" w:type="dxa"/>
          </w:tcPr>
          <w:p w:rsidR="00B75233" w:rsidRDefault="00B75233">
            <w:pPr>
              <w:pStyle w:val="TableParagraph"/>
              <w:spacing w:before="10"/>
              <w:rPr>
                <w:sz w:val="11"/>
              </w:rPr>
            </w:pPr>
          </w:p>
          <w:p w:rsidR="00B75233" w:rsidRDefault="00153A98">
            <w:pPr>
              <w:pStyle w:val="TableParagraph"/>
              <w:spacing w:line="235" w:lineRule="auto"/>
              <w:ind w:left="416" w:right="38" w:hanging="344"/>
              <w:rPr>
                <w:sz w:val="17"/>
              </w:rPr>
            </w:pPr>
            <w:r>
              <w:rPr>
                <w:sz w:val="17"/>
              </w:rPr>
              <w:t>质量指标（10 分）</w:t>
            </w:r>
          </w:p>
        </w:tc>
        <w:tc>
          <w:tcPr>
            <w:tcW w:w="3641" w:type="dxa"/>
            <w:gridSpan w:val="2"/>
          </w:tcPr>
          <w:p w:rsidR="00B75233" w:rsidRDefault="00B75233">
            <w:pPr>
              <w:pStyle w:val="TableParagraph"/>
              <w:spacing w:before="10"/>
              <w:rPr>
                <w:sz w:val="19"/>
              </w:rPr>
            </w:pPr>
          </w:p>
          <w:p w:rsidR="00B75233" w:rsidRDefault="00153A98">
            <w:pPr>
              <w:pStyle w:val="TableParagraph"/>
              <w:ind w:left="971"/>
              <w:rPr>
                <w:sz w:val="17"/>
              </w:rPr>
            </w:pPr>
            <w:r>
              <w:rPr>
                <w:sz w:val="17"/>
              </w:rPr>
              <w:t>网络正常运行（10分）</w:t>
            </w:r>
          </w:p>
        </w:tc>
        <w:tc>
          <w:tcPr>
            <w:tcW w:w="1305" w:type="dxa"/>
          </w:tcPr>
          <w:p w:rsidR="00B75233" w:rsidRDefault="00B75233">
            <w:pPr>
              <w:pStyle w:val="TableParagraph"/>
              <w:spacing w:before="10"/>
              <w:rPr>
                <w:sz w:val="19"/>
              </w:rPr>
            </w:pPr>
          </w:p>
          <w:p w:rsidR="00B75233" w:rsidRDefault="00153A98">
            <w:pPr>
              <w:pStyle w:val="TableParagraph"/>
              <w:ind w:left="47" w:right="8"/>
              <w:jc w:val="center"/>
              <w:rPr>
                <w:sz w:val="17"/>
              </w:rPr>
            </w:pPr>
            <w:r>
              <w:rPr>
                <w:sz w:val="17"/>
              </w:rPr>
              <w:t>≥99.5%</w:t>
            </w:r>
          </w:p>
        </w:tc>
        <w:tc>
          <w:tcPr>
            <w:tcW w:w="1305" w:type="dxa"/>
          </w:tcPr>
          <w:p w:rsidR="00B75233" w:rsidRDefault="00B75233">
            <w:pPr>
              <w:pStyle w:val="TableParagraph"/>
              <w:spacing w:before="10"/>
              <w:rPr>
                <w:sz w:val="19"/>
              </w:rPr>
            </w:pPr>
          </w:p>
          <w:p w:rsidR="00B75233" w:rsidRDefault="00153A98">
            <w:pPr>
              <w:pStyle w:val="TableParagraph"/>
              <w:ind w:left="47" w:right="7"/>
              <w:jc w:val="center"/>
              <w:rPr>
                <w:sz w:val="17"/>
              </w:rPr>
            </w:pPr>
            <w:r>
              <w:rPr>
                <w:sz w:val="17"/>
              </w:rPr>
              <w:t>≥99.5%</w:t>
            </w:r>
          </w:p>
        </w:tc>
        <w:tc>
          <w:tcPr>
            <w:tcW w:w="1305" w:type="dxa"/>
          </w:tcPr>
          <w:p w:rsidR="00B75233" w:rsidRDefault="00B75233">
            <w:pPr>
              <w:pStyle w:val="TableParagraph"/>
              <w:spacing w:before="10"/>
              <w:rPr>
                <w:sz w:val="19"/>
              </w:rPr>
            </w:pPr>
          </w:p>
          <w:p w:rsidR="00B75233" w:rsidRDefault="00153A98">
            <w:pPr>
              <w:pStyle w:val="TableParagraph"/>
              <w:ind w:left="47" w:right="2"/>
              <w:jc w:val="center"/>
              <w:rPr>
                <w:sz w:val="17"/>
              </w:rPr>
            </w:pPr>
            <w:r>
              <w:rPr>
                <w:sz w:val="17"/>
              </w:rPr>
              <w:t>10</w:t>
            </w:r>
          </w:p>
        </w:tc>
      </w:tr>
      <w:tr w:rsidR="00B75233">
        <w:trPr>
          <w:trHeight w:val="704"/>
        </w:trPr>
        <w:tc>
          <w:tcPr>
            <w:tcW w:w="746" w:type="dxa"/>
            <w:vMerge/>
            <w:tcBorders>
              <w:top w:val="nil"/>
            </w:tcBorders>
          </w:tcPr>
          <w:p w:rsidR="00B75233" w:rsidRDefault="00B75233">
            <w:pPr>
              <w:rPr>
                <w:sz w:val="2"/>
                <w:szCs w:val="2"/>
              </w:rPr>
            </w:pPr>
          </w:p>
        </w:tc>
        <w:tc>
          <w:tcPr>
            <w:tcW w:w="772" w:type="dxa"/>
            <w:vMerge/>
            <w:tcBorders>
              <w:top w:val="nil"/>
            </w:tcBorders>
          </w:tcPr>
          <w:p w:rsidR="00B75233" w:rsidRDefault="00B75233">
            <w:pPr>
              <w:rPr>
                <w:sz w:val="2"/>
                <w:szCs w:val="2"/>
              </w:rPr>
            </w:pPr>
          </w:p>
        </w:tc>
        <w:tc>
          <w:tcPr>
            <w:tcW w:w="1163" w:type="dxa"/>
          </w:tcPr>
          <w:p w:rsidR="00B75233" w:rsidRDefault="00B75233">
            <w:pPr>
              <w:pStyle w:val="TableParagraph"/>
              <w:spacing w:before="10"/>
              <w:rPr>
                <w:sz w:val="11"/>
              </w:rPr>
            </w:pPr>
          </w:p>
          <w:p w:rsidR="00B75233" w:rsidRDefault="00153A98">
            <w:pPr>
              <w:pStyle w:val="TableParagraph"/>
              <w:spacing w:line="235" w:lineRule="auto"/>
              <w:ind w:left="416" w:right="38" w:hanging="344"/>
              <w:rPr>
                <w:sz w:val="17"/>
              </w:rPr>
            </w:pPr>
            <w:r>
              <w:rPr>
                <w:sz w:val="17"/>
              </w:rPr>
              <w:t>时效指标（10 分）</w:t>
            </w:r>
          </w:p>
        </w:tc>
        <w:tc>
          <w:tcPr>
            <w:tcW w:w="3641" w:type="dxa"/>
            <w:gridSpan w:val="2"/>
          </w:tcPr>
          <w:p w:rsidR="00B75233" w:rsidRDefault="00B75233">
            <w:pPr>
              <w:pStyle w:val="TableParagraph"/>
              <w:spacing w:before="10"/>
              <w:rPr>
                <w:sz w:val="19"/>
              </w:rPr>
            </w:pPr>
          </w:p>
          <w:p w:rsidR="00B75233" w:rsidRDefault="00153A98">
            <w:pPr>
              <w:pStyle w:val="TableParagraph"/>
              <w:ind w:left="630"/>
              <w:rPr>
                <w:sz w:val="17"/>
              </w:rPr>
            </w:pPr>
            <w:r>
              <w:rPr>
                <w:sz w:val="17"/>
              </w:rPr>
              <w:t>系统故障修复响应时间（10分）</w:t>
            </w:r>
          </w:p>
        </w:tc>
        <w:tc>
          <w:tcPr>
            <w:tcW w:w="1305" w:type="dxa"/>
          </w:tcPr>
          <w:p w:rsidR="00B75233" w:rsidRDefault="00B75233">
            <w:pPr>
              <w:pStyle w:val="TableParagraph"/>
              <w:spacing w:before="10"/>
              <w:rPr>
                <w:sz w:val="19"/>
              </w:rPr>
            </w:pPr>
          </w:p>
          <w:p w:rsidR="00B75233" w:rsidRDefault="00153A98">
            <w:pPr>
              <w:pStyle w:val="TableParagraph"/>
              <w:ind w:left="47" w:right="8"/>
              <w:jc w:val="center"/>
              <w:rPr>
                <w:sz w:val="17"/>
              </w:rPr>
            </w:pPr>
            <w:r>
              <w:rPr>
                <w:sz w:val="17"/>
              </w:rPr>
              <w:t>≤48小时</w:t>
            </w:r>
          </w:p>
        </w:tc>
        <w:tc>
          <w:tcPr>
            <w:tcW w:w="1305" w:type="dxa"/>
          </w:tcPr>
          <w:p w:rsidR="00B75233" w:rsidRDefault="00B75233">
            <w:pPr>
              <w:pStyle w:val="TableParagraph"/>
              <w:spacing w:before="10"/>
              <w:rPr>
                <w:sz w:val="19"/>
              </w:rPr>
            </w:pPr>
          </w:p>
          <w:p w:rsidR="00B75233" w:rsidRDefault="00153A98">
            <w:pPr>
              <w:pStyle w:val="TableParagraph"/>
              <w:ind w:left="47" w:right="6"/>
              <w:jc w:val="center"/>
              <w:rPr>
                <w:sz w:val="17"/>
              </w:rPr>
            </w:pPr>
            <w:r>
              <w:rPr>
                <w:sz w:val="17"/>
              </w:rPr>
              <w:t>≤48小时</w:t>
            </w:r>
          </w:p>
        </w:tc>
        <w:tc>
          <w:tcPr>
            <w:tcW w:w="1305" w:type="dxa"/>
          </w:tcPr>
          <w:p w:rsidR="00B75233" w:rsidRDefault="00B75233">
            <w:pPr>
              <w:pStyle w:val="TableParagraph"/>
              <w:spacing w:before="10"/>
              <w:rPr>
                <w:sz w:val="19"/>
              </w:rPr>
            </w:pPr>
          </w:p>
          <w:p w:rsidR="00B75233" w:rsidRDefault="00153A98">
            <w:pPr>
              <w:pStyle w:val="TableParagraph"/>
              <w:ind w:left="47" w:right="2"/>
              <w:jc w:val="center"/>
              <w:rPr>
                <w:sz w:val="17"/>
              </w:rPr>
            </w:pPr>
            <w:r>
              <w:rPr>
                <w:sz w:val="17"/>
              </w:rPr>
              <w:t>10</w:t>
            </w:r>
          </w:p>
        </w:tc>
      </w:tr>
      <w:tr w:rsidR="00B75233">
        <w:trPr>
          <w:trHeight w:val="704"/>
        </w:trPr>
        <w:tc>
          <w:tcPr>
            <w:tcW w:w="746" w:type="dxa"/>
            <w:vMerge/>
            <w:tcBorders>
              <w:top w:val="nil"/>
            </w:tcBorders>
          </w:tcPr>
          <w:p w:rsidR="00B75233" w:rsidRDefault="00B75233">
            <w:pPr>
              <w:rPr>
                <w:sz w:val="2"/>
                <w:szCs w:val="2"/>
              </w:rPr>
            </w:pPr>
          </w:p>
        </w:tc>
        <w:tc>
          <w:tcPr>
            <w:tcW w:w="772" w:type="dxa"/>
            <w:vMerge/>
            <w:tcBorders>
              <w:top w:val="nil"/>
            </w:tcBorders>
          </w:tcPr>
          <w:p w:rsidR="00B75233" w:rsidRDefault="00B75233">
            <w:pPr>
              <w:rPr>
                <w:sz w:val="2"/>
                <w:szCs w:val="2"/>
              </w:rPr>
            </w:pPr>
          </w:p>
        </w:tc>
        <w:tc>
          <w:tcPr>
            <w:tcW w:w="1163" w:type="dxa"/>
          </w:tcPr>
          <w:p w:rsidR="00B75233" w:rsidRDefault="00B75233">
            <w:pPr>
              <w:pStyle w:val="TableParagraph"/>
              <w:spacing w:before="10"/>
              <w:rPr>
                <w:sz w:val="11"/>
              </w:rPr>
            </w:pPr>
          </w:p>
          <w:p w:rsidR="00B75233" w:rsidRDefault="00153A98">
            <w:pPr>
              <w:pStyle w:val="TableParagraph"/>
              <w:spacing w:before="1" w:line="235" w:lineRule="auto"/>
              <w:ind w:left="416" w:right="38" w:hanging="344"/>
              <w:rPr>
                <w:sz w:val="17"/>
              </w:rPr>
            </w:pPr>
            <w:r>
              <w:rPr>
                <w:sz w:val="17"/>
              </w:rPr>
              <w:t>成本指标（10 分）</w:t>
            </w:r>
          </w:p>
        </w:tc>
        <w:tc>
          <w:tcPr>
            <w:tcW w:w="3641" w:type="dxa"/>
            <w:gridSpan w:val="2"/>
          </w:tcPr>
          <w:p w:rsidR="00B75233" w:rsidRDefault="00B75233">
            <w:pPr>
              <w:pStyle w:val="TableParagraph"/>
              <w:spacing w:before="10"/>
              <w:rPr>
                <w:sz w:val="19"/>
              </w:rPr>
            </w:pPr>
          </w:p>
          <w:p w:rsidR="00B75233" w:rsidRDefault="00153A98">
            <w:pPr>
              <w:pStyle w:val="TableParagraph"/>
              <w:spacing w:before="1"/>
              <w:ind w:left="716"/>
              <w:rPr>
                <w:sz w:val="17"/>
              </w:rPr>
            </w:pPr>
            <w:r>
              <w:rPr>
                <w:sz w:val="17"/>
              </w:rPr>
              <w:t>年度维护成本增加率（10分）</w:t>
            </w:r>
          </w:p>
        </w:tc>
        <w:tc>
          <w:tcPr>
            <w:tcW w:w="1305" w:type="dxa"/>
          </w:tcPr>
          <w:p w:rsidR="00B75233" w:rsidRDefault="00B75233">
            <w:pPr>
              <w:pStyle w:val="TableParagraph"/>
              <w:spacing w:before="10"/>
              <w:rPr>
                <w:sz w:val="19"/>
              </w:rPr>
            </w:pPr>
          </w:p>
          <w:p w:rsidR="00B75233" w:rsidRDefault="00153A98">
            <w:pPr>
              <w:pStyle w:val="TableParagraph"/>
              <w:spacing w:before="1"/>
              <w:ind w:left="47" w:right="7"/>
              <w:jc w:val="center"/>
              <w:rPr>
                <w:sz w:val="17"/>
              </w:rPr>
            </w:pPr>
            <w:r>
              <w:rPr>
                <w:sz w:val="17"/>
              </w:rPr>
              <w:t>≤8%</w:t>
            </w:r>
          </w:p>
        </w:tc>
        <w:tc>
          <w:tcPr>
            <w:tcW w:w="1305" w:type="dxa"/>
          </w:tcPr>
          <w:p w:rsidR="00B75233" w:rsidRDefault="00B75233">
            <w:pPr>
              <w:pStyle w:val="TableParagraph"/>
              <w:spacing w:before="10"/>
              <w:rPr>
                <w:sz w:val="19"/>
              </w:rPr>
            </w:pPr>
          </w:p>
          <w:p w:rsidR="00B75233" w:rsidRDefault="00153A98">
            <w:pPr>
              <w:pStyle w:val="TableParagraph"/>
              <w:spacing w:before="1"/>
              <w:ind w:left="47" w:right="8"/>
              <w:jc w:val="center"/>
              <w:rPr>
                <w:sz w:val="17"/>
              </w:rPr>
            </w:pPr>
            <w:r>
              <w:rPr>
                <w:sz w:val="17"/>
              </w:rPr>
              <w:t>≤8%</w:t>
            </w:r>
          </w:p>
        </w:tc>
        <w:tc>
          <w:tcPr>
            <w:tcW w:w="1305" w:type="dxa"/>
          </w:tcPr>
          <w:p w:rsidR="00B75233" w:rsidRDefault="00B75233">
            <w:pPr>
              <w:pStyle w:val="TableParagraph"/>
              <w:spacing w:before="10"/>
              <w:rPr>
                <w:sz w:val="19"/>
              </w:rPr>
            </w:pPr>
          </w:p>
          <w:p w:rsidR="00B75233" w:rsidRDefault="00153A98">
            <w:pPr>
              <w:pStyle w:val="TableParagraph"/>
              <w:spacing w:before="1"/>
              <w:ind w:left="47" w:right="2"/>
              <w:jc w:val="center"/>
              <w:rPr>
                <w:sz w:val="17"/>
              </w:rPr>
            </w:pPr>
            <w:r>
              <w:rPr>
                <w:sz w:val="17"/>
              </w:rPr>
              <w:t>10</w:t>
            </w:r>
          </w:p>
        </w:tc>
      </w:tr>
      <w:tr w:rsidR="00B75233">
        <w:trPr>
          <w:trHeight w:val="1067"/>
        </w:trPr>
        <w:tc>
          <w:tcPr>
            <w:tcW w:w="746" w:type="dxa"/>
            <w:vMerge/>
            <w:tcBorders>
              <w:top w:val="nil"/>
            </w:tcBorders>
          </w:tcPr>
          <w:p w:rsidR="00B75233" w:rsidRDefault="00B75233">
            <w:pPr>
              <w:rPr>
                <w:sz w:val="2"/>
                <w:szCs w:val="2"/>
              </w:rPr>
            </w:pPr>
          </w:p>
        </w:tc>
        <w:tc>
          <w:tcPr>
            <w:tcW w:w="772" w:type="dxa"/>
          </w:tcPr>
          <w:p w:rsidR="00B75233" w:rsidRDefault="00153A98">
            <w:pPr>
              <w:pStyle w:val="TableParagraph"/>
              <w:spacing w:before="15" w:line="235" w:lineRule="auto"/>
              <w:ind w:left="307" w:right="270"/>
              <w:jc w:val="both"/>
              <w:rPr>
                <w:sz w:val="17"/>
              </w:rPr>
            </w:pPr>
            <w:r>
              <w:rPr>
                <w:sz w:val="17"/>
              </w:rPr>
              <w:t>效益指标</w:t>
            </w:r>
          </w:p>
          <w:p w:rsidR="00B75233" w:rsidRDefault="00153A98">
            <w:pPr>
              <w:pStyle w:val="TableParagraph"/>
              <w:spacing w:line="178" w:lineRule="exact"/>
              <w:ind w:left="50"/>
              <w:rPr>
                <w:sz w:val="17"/>
              </w:rPr>
            </w:pPr>
            <w:r>
              <w:rPr>
                <w:sz w:val="17"/>
              </w:rPr>
              <w:t>（30分）</w:t>
            </w:r>
          </w:p>
        </w:tc>
        <w:tc>
          <w:tcPr>
            <w:tcW w:w="1163" w:type="dxa"/>
          </w:tcPr>
          <w:p w:rsidR="00B75233" w:rsidRDefault="00B75233">
            <w:pPr>
              <w:pStyle w:val="TableParagraph"/>
              <w:rPr>
                <w:sz w:val="16"/>
              </w:rPr>
            </w:pPr>
          </w:p>
          <w:p w:rsidR="00B75233" w:rsidRDefault="00153A98">
            <w:pPr>
              <w:pStyle w:val="TableParagraph"/>
              <w:spacing w:before="131" w:line="232" w:lineRule="auto"/>
              <w:ind w:left="72" w:right="36" w:firstLine="172"/>
              <w:rPr>
                <w:sz w:val="17"/>
              </w:rPr>
            </w:pPr>
            <w:r>
              <w:rPr>
                <w:sz w:val="17"/>
              </w:rPr>
              <w:t>社会效益 指标（30分</w:t>
            </w:r>
            <w:r>
              <w:rPr>
                <w:spacing w:val="-14"/>
                <w:sz w:val="17"/>
              </w:rPr>
              <w:t>）</w:t>
            </w:r>
          </w:p>
        </w:tc>
        <w:tc>
          <w:tcPr>
            <w:tcW w:w="3641" w:type="dxa"/>
            <w:gridSpan w:val="2"/>
          </w:tcPr>
          <w:p w:rsidR="00B75233" w:rsidRDefault="00B75233">
            <w:pPr>
              <w:pStyle w:val="TableParagraph"/>
              <w:rPr>
                <w:sz w:val="16"/>
              </w:rPr>
            </w:pPr>
          </w:p>
          <w:p w:rsidR="00B75233" w:rsidRDefault="00B75233">
            <w:pPr>
              <w:pStyle w:val="TableParagraph"/>
              <w:spacing w:before="1"/>
              <w:rPr>
                <w:sz w:val="18"/>
              </w:rPr>
            </w:pPr>
          </w:p>
          <w:p w:rsidR="00B75233" w:rsidRDefault="00153A98">
            <w:pPr>
              <w:pStyle w:val="TableParagraph"/>
              <w:ind w:left="716"/>
              <w:rPr>
                <w:sz w:val="17"/>
              </w:rPr>
            </w:pPr>
            <w:r>
              <w:rPr>
                <w:sz w:val="17"/>
              </w:rPr>
              <w:t>政务公开社会影响力（30分）</w:t>
            </w:r>
          </w:p>
        </w:tc>
        <w:tc>
          <w:tcPr>
            <w:tcW w:w="1305" w:type="dxa"/>
          </w:tcPr>
          <w:p w:rsidR="00B75233" w:rsidRDefault="00B75233">
            <w:pPr>
              <w:pStyle w:val="TableParagraph"/>
              <w:rPr>
                <w:sz w:val="16"/>
              </w:rPr>
            </w:pPr>
          </w:p>
          <w:p w:rsidR="00B75233" w:rsidRDefault="00B75233">
            <w:pPr>
              <w:pStyle w:val="TableParagraph"/>
              <w:spacing w:before="1"/>
              <w:rPr>
                <w:sz w:val="18"/>
              </w:rPr>
            </w:pPr>
          </w:p>
          <w:p w:rsidR="00B75233" w:rsidRDefault="00153A98">
            <w:pPr>
              <w:pStyle w:val="TableParagraph"/>
              <w:ind w:left="47" w:right="6"/>
              <w:jc w:val="center"/>
              <w:rPr>
                <w:sz w:val="17"/>
              </w:rPr>
            </w:pPr>
            <w:r>
              <w:rPr>
                <w:sz w:val="17"/>
              </w:rPr>
              <w:t>有所提升</w:t>
            </w:r>
          </w:p>
        </w:tc>
        <w:tc>
          <w:tcPr>
            <w:tcW w:w="1305" w:type="dxa"/>
          </w:tcPr>
          <w:p w:rsidR="00B75233" w:rsidRDefault="00B75233">
            <w:pPr>
              <w:pStyle w:val="TableParagraph"/>
              <w:rPr>
                <w:sz w:val="16"/>
              </w:rPr>
            </w:pPr>
          </w:p>
          <w:p w:rsidR="00B75233" w:rsidRDefault="00B75233">
            <w:pPr>
              <w:pStyle w:val="TableParagraph"/>
              <w:spacing w:before="1"/>
              <w:rPr>
                <w:sz w:val="18"/>
              </w:rPr>
            </w:pPr>
          </w:p>
          <w:p w:rsidR="00B75233" w:rsidRDefault="00153A98">
            <w:pPr>
              <w:pStyle w:val="TableParagraph"/>
              <w:ind w:left="47" w:right="5"/>
              <w:jc w:val="center"/>
              <w:rPr>
                <w:sz w:val="17"/>
              </w:rPr>
            </w:pPr>
            <w:r>
              <w:rPr>
                <w:sz w:val="17"/>
              </w:rPr>
              <w:t>有所提升</w:t>
            </w:r>
          </w:p>
        </w:tc>
        <w:tc>
          <w:tcPr>
            <w:tcW w:w="1305" w:type="dxa"/>
          </w:tcPr>
          <w:p w:rsidR="00B75233" w:rsidRDefault="00B75233">
            <w:pPr>
              <w:pStyle w:val="TableParagraph"/>
              <w:rPr>
                <w:sz w:val="16"/>
              </w:rPr>
            </w:pPr>
          </w:p>
          <w:p w:rsidR="00B75233" w:rsidRDefault="00B75233">
            <w:pPr>
              <w:pStyle w:val="TableParagraph"/>
              <w:spacing w:before="1"/>
              <w:rPr>
                <w:sz w:val="18"/>
              </w:rPr>
            </w:pPr>
          </w:p>
          <w:p w:rsidR="00B75233" w:rsidRDefault="00153A98">
            <w:pPr>
              <w:pStyle w:val="TableParagraph"/>
              <w:ind w:left="47" w:right="2"/>
              <w:jc w:val="center"/>
              <w:rPr>
                <w:sz w:val="17"/>
              </w:rPr>
            </w:pPr>
            <w:r>
              <w:rPr>
                <w:sz w:val="17"/>
              </w:rPr>
              <w:t>30</w:t>
            </w:r>
          </w:p>
        </w:tc>
      </w:tr>
      <w:tr w:rsidR="00B75233">
        <w:trPr>
          <w:trHeight w:val="947"/>
        </w:trPr>
        <w:tc>
          <w:tcPr>
            <w:tcW w:w="746" w:type="dxa"/>
            <w:vMerge/>
            <w:tcBorders>
              <w:top w:val="nil"/>
            </w:tcBorders>
          </w:tcPr>
          <w:p w:rsidR="00B75233" w:rsidRDefault="00B75233">
            <w:pPr>
              <w:rPr>
                <w:sz w:val="2"/>
                <w:szCs w:val="2"/>
              </w:rPr>
            </w:pPr>
          </w:p>
        </w:tc>
        <w:tc>
          <w:tcPr>
            <w:tcW w:w="772" w:type="dxa"/>
          </w:tcPr>
          <w:p w:rsidR="00B75233" w:rsidRDefault="00B75233">
            <w:pPr>
              <w:pStyle w:val="TableParagraph"/>
              <w:spacing w:before="12"/>
              <w:rPr>
                <w:sz w:val="12"/>
              </w:rPr>
            </w:pPr>
          </w:p>
          <w:p w:rsidR="00B75233" w:rsidRDefault="00153A98">
            <w:pPr>
              <w:pStyle w:val="TableParagraph"/>
              <w:spacing w:line="235" w:lineRule="auto"/>
              <w:ind w:left="307" w:right="14" w:hanging="258"/>
              <w:rPr>
                <w:sz w:val="17"/>
              </w:rPr>
            </w:pPr>
            <w:r>
              <w:rPr>
                <w:sz w:val="17"/>
              </w:rPr>
              <w:t>满意度指标</w:t>
            </w:r>
          </w:p>
          <w:p w:rsidR="00B75233" w:rsidRDefault="00153A98">
            <w:pPr>
              <w:pStyle w:val="TableParagraph"/>
              <w:spacing w:line="212" w:lineRule="exact"/>
              <w:ind w:left="50"/>
              <w:rPr>
                <w:sz w:val="17"/>
              </w:rPr>
            </w:pPr>
            <w:r>
              <w:rPr>
                <w:sz w:val="17"/>
              </w:rPr>
              <w:t>（10分）</w:t>
            </w:r>
          </w:p>
        </w:tc>
        <w:tc>
          <w:tcPr>
            <w:tcW w:w="1163" w:type="dxa"/>
          </w:tcPr>
          <w:p w:rsidR="00B75233" w:rsidRDefault="00B75233">
            <w:pPr>
              <w:pStyle w:val="TableParagraph"/>
              <w:spacing w:before="12"/>
              <w:rPr>
                <w:sz w:val="12"/>
              </w:rPr>
            </w:pPr>
          </w:p>
          <w:p w:rsidR="00B75233" w:rsidRDefault="00153A98">
            <w:pPr>
              <w:pStyle w:val="TableParagraph"/>
              <w:spacing w:line="235" w:lineRule="auto"/>
              <w:ind w:left="161" w:right="122" w:firstLine="84"/>
              <w:rPr>
                <w:sz w:val="17"/>
              </w:rPr>
            </w:pPr>
            <w:r>
              <w:rPr>
                <w:sz w:val="17"/>
              </w:rPr>
              <w:t>服务对象</w:t>
            </w:r>
            <w:r>
              <w:rPr>
                <w:spacing w:val="-4"/>
                <w:sz w:val="17"/>
              </w:rPr>
              <w:t>满意度指标</w:t>
            </w:r>
          </w:p>
          <w:p w:rsidR="00B75233" w:rsidRDefault="00153A98">
            <w:pPr>
              <w:pStyle w:val="TableParagraph"/>
              <w:spacing w:line="212" w:lineRule="exact"/>
              <w:ind w:left="245"/>
              <w:rPr>
                <w:sz w:val="17"/>
              </w:rPr>
            </w:pPr>
            <w:r>
              <w:rPr>
                <w:spacing w:val="-1"/>
                <w:sz w:val="17"/>
              </w:rPr>
              <w:t>（10</w:t>
            </w:r>
            <w:r>
              <w:rPr>
                <w:sz w:val="17"/>
              </w:rPr>
              <w:t>分）</w:t>
            </w:r>
          </w:p>
        </w:tc>
        <w:tc>
          <w:tcPr>
            <w:tcW w:w="3641" w:type="dxa"/>
            <w:gridSpan w:val="2"/>
          </w:tcPr>
          <w:p w:rsidR="00B75233" w:rsidRDefault="00B75233">
            <w:pPr>
              <w:pStyle w:val="TableParagraph"/>
              <w:spacing w:before="6"/>
              <w:rPr>
                <w:sz w:val="21"/>
              </w:rPr>
            </w:pPr>
          </w:p>
          <w:p w:rsidR="00B75233" w:rsidRDefault="00153A98">
            <w:pPr>
              <w:pStyle w:val="TableParagraph"/>
              <w:spacing w:line="232" w:lineRule="auto"/>
              <w:ind w:left="1228" w:right="1189" w:firstLine="258"/>
              <w:rPr>
                <w:sz w:val="17"/>
              </w:rPr>
            </w:pPr>
            <w:r>
              <w:rPr>
                <w:sz w:val="17"/>
              </w:rPr>
              <w:t>网络使用  满意度（10分</w:t>
            </w:r>
            <w:r>
              <w:rPr>
                <w:spacing w:val="-15"/>
                <w:sz w:val="17"/>
              </w:rPr>
              <w:t>）</w:t>
            </w:r>
          </w:p>
        </w:tc>
        <w:tc>
          <w:tcPr>
            <w:tcW w:w="1305" w:type="dxa"/>
          </w:tcPr>
          <w:p w:rsidR="00B75233" w:rsidRDefault="00B75233">
            <w:pPr>
              <w:pStyle w:val="TableParagraph"/>
              <w:rPr>
                <w:sz w:val="16"/>
              </w:rPr>
            </w:pPr>
          </w:p>
          <w:p w:rsidR="00B75233" w:rsidRDefault="00B75233">
            <w:pPr>
              <w:pStyle w:val="TableParagraph"/>
              <w:spacing w:before="4"/>
              <w:rPr>
                <w:sz w:val="13"/>
              </w:rPr>
            </w:pPr>
          </w:p>
          <w:p w:rsidR="00B75233" w:rsidRDefault="00153A98">
            <w:pPr>
              <w:pStyle w:val="TableParagraph"/>
              <w:spacing w:before="1"/>
              <w:ind w:left="47" w:right="7"/>
              <w:jc w:val="center"/>
              <w:rPr>
                <w:sz w:val="17"/>
              </w:rPr>
            </w:pPr>
            <w:r>
              <w:rPr>
                <w:sz w:val="17"/>
              </w:rPr>
              <w:t>≥95%</w:t>
            </w:r>
          </w:p>
        </w:tc>
        <w:tc>
          <w:tcPr>
            <w:tcW w:w="1305" w:type="dxa"/>
          </w:tcPr>
          <w:p w:rsidR="00B75233" w:rsidRDefault="00B75233">
            <w:pPr>
              <w:pStyle w:val="TableParagraph"/>
              <w:rPr>
                <w:sz w:val="16"/>
              </w:rPr>
            </w:pPr>
          </w:p>
          <w:p w:rsidR="00B75233" w:rsidRDefault="00B75233">
            <w:pPr>
              <w:pStyle w:val="TableParagraph"/>
              <w:spacing w:before="4"/>
              <w:rPr>
                <w:sz w:val="13"/>
              </w:rPr>
            </w:pPr>
          </w:p>
          <w:p w:rsidR="00B75233" w:rsidRDefault="00153A98">
            <w:pPr>
              <w:pStyle w:val="TableParagraph"/>
              <w:spacing w:before="1"/>
              <w:ind w:left="47" w:right="6"/>
              <w:jc w:val="center"/>
              <w:rPr>
                <w:sz w:val="17"/>
              </w:rPr>
            </w:pPr>
            <w:r>
              <w:rPr>
                <w:sz w:val="17"/>
              </w:rPr>
              <w:t>≥95%</w:t>
            </w:r>
          </w:p>
        </w:tc>
        <w:tc>
          <w:tcPr>
            <w:tcW w:w="1305" w:type="dxa"/>
          </w:tcPr>
          <w:p w:rsidR="00B75233" w:rsidRDefault="00B75233">
            <w:pPr>
              <w:pStyle w:val="TableParagraph"/>
              <w:rPr>
                <w:sz w:val="16"/>
              </w:rPr>
            </w:pPr>
          </w:p>
          <w:p w:rsidR="00B75233" w:rsidRDefault="00B75233">
            <w:pPr>
              <w:pStyle w:val="TableParagraph"/>
              <w:spacing w:before="4"/>
              <w:rPr>
                <w:sz w:val="13"/>
              </w:rPr>
            </w:pPr>
          </w:p>
          <w:p w:rsidR="00B75233" w:rsidRDefault="00153A98">
            <w:pPr>
              <w:pStyle w:val="TableParagraph"/>
              <w:spacing w:before="1"/>
              <w:ind w:left="47" w:right="2"/>
              <w:jc w:val="center"/>
              <w:rPr>
                <w:sz w:val="17"/>
              </w:rPr>
            </w:pPr>
            <w:r>
              <w:rPr>
                <w:sz w:val="17"/>
              </w:rPr>
              <w:t>10</w:t>
            </w:r>
          </w:p>
        </w:tc>
      </w:tr>
      <w:tr w:rsidR="00B75233">
        <w:trPr>
          <w:trHeight w:val="652"/>
        </w:trPr>
        <w:tc>
          <w:tcPr>
            <w:tcW w:w="746" w:type="dxa"/>
          </w:tcPr>
          <w:p w:rsidR="00B75233" w:rsidRDefault="00B75233">
            <w:pPr>
              <w:pStyle w:val="TableParagraph"/>
              <w:spacing w:before="10"/>
              <w:rPr>
                <w:sz w:val="17"/>
              </w:rPr>
            </w:pPr>
          </w:p>
          <w:p w:rsidR="00B75233" w:rsidRDefault="00153A98">
            <w:pPr>
              <w:pStyle w:val="TableParagraph"/>
              <w:ind w:left="208"/>
              <w:rPr>
                <w:sz w:val="17"/>
              </w:rPr>
            </w:pPr>
            <w:r>
              <w:rPr>
                <w:sz w:val="17"/>
              </w:rPr>
              <w:t>总分</w:t>
            </w:r>
          </w:p>
        </w:tc>
        <w:tc>
          <w:tcPr>
            <w:tcW w:w="9491" w:type="dxa"/>
            <w:gridSpan w:val="7"/>
          </w:tcPr>
          <w:p w:rsidR="00B75233" w:rsidRDefault="00B75233">
            <w:pPr>
              <w:pStyle w:val="TableParagraph"/>
              <w:spacing w:before="10"/>
              <w:rPr>
                <w:sz w:val="17"/>
              </w:rPr>
            </w:pPr>
          </w:p>
          <w:p w:rsidR="00B75233" w:rsidRDefault="00153A98">
            <w:pPr>
              <w:pStyle w:val="TableParagraph"/>
              <w:ind w:left="4522" w:right="4483"/>
              <w:jc w:val="center"/>
              <w:rPr>
                <w:sz w:val="17"/>
              </w:rPr>
            </w:pPr>
            <w:r>
              <w:rPr>
                <w:sz w:val="17"/>
              </w:rPr>
              <w:t>87.17</w:t>
            </w:r>
          </w:p>
        </w:tc>
      </w:tr>
      <w:tr w:rsidR="00B75233">
        <w:trPr>
          <w:trHeight w:val="1074"/>
        </w:trPr>
        <w:tc>
          <w:tcPr>
            <w:tcW w:w="746" w:type="dxa"/>
          </w:tcPr>
          <w:p w:rsidR="00B75233" w:rsidRDefault="00153A98">
            <w:pPr>
              <w:pStyle w:val="TableParagraph"/>
              <w:spacing w:before="127" w:line="232" w:lineRule="auto"/>
              <w:ind w:left="37"/>
              <w:jc w:val="center"/>
              <w:rPr>
                <w:sz w:val="17"/>
              </w:rPr>
            </w:pPr>
            <w:r>
              <w:rPr>
                <w:sz w:val="17"/>
              </w:rPr>
              <w:t>偏差大或目标未完成原因分析</w:t>
            </w:r>
          </w:p>
        </w:tc>
        <w:tc>
          <w:tcPr>
            <w:tcW w:w="9491" w:type="dxa"/>
            <w:gridSpan w:val="7"/>
          </w:tcPr>
          <w:p w:rsidR="00B75233" w:rsidRDefault="00B75233">
            <w:pPr>
              <w:pStyle w:val="TableParagraph"/>
              <w:rPr>
                <w:sz w:val="16"/>
              </w:rPr>
            </w:pPr>
          </w:p>
          <w:p w:rsidR="00B75233" w:rsidRDefault="00153A98">
            <w:pPr>
              <w:pStyle w:val="TableParagraph"/>
              <w:spacing w:before="131" w:line="235" w:lineRule="auto"/>
              <w:ind w:left="33" w:right="97" w:firstLine="172"/>
              <w:rPr>
                <w:sz w:val="17"/>
              </w:rPr>
            </w:pPr>
            <w:r>
              <w:rPr>
                <w:sz w:val="17"/>
              </w:rPr>
              <w:t>部分项目预算编制不准确，造成政务专网和网络维护费资金使用率为60.86%.由于编制年度预算支出大都在当年年底，在编制年度支出预算时，存在一定不确定因素，导致项目资金实际执行与预算编制存在较大差异。</w:t>
            </w:r>
          </w:p>
        </w:tc>
      </w:tr>
      <w:tr w:rsidR="00B75233">
        <w:trPr>
          <w:trHeight w:val="1074"/>
        </w:trPr>
        <w:tc>
          <w:tcPr>
            <w:tcW w:w="746" w:type="dxa"/>
          </w:tcPr>
          <w:p w:rsidR="00B75233" w:rsidRDefault="00B75233">
            <w:pPr>
              <w:pStyle w:val="TableParagraph"/>
              <w:rPr>
                <w:sz w:val="18"/>
              </w:rPr>
            </w:pPr>
          </w:p>
          <w:p w:rsidR="00B75233" w:rsidRDefault="00153A98">
            <w:pPr>
              <w:pStyle w:val="TableParagraph"/>
              <w:spacing w:line="235" w:lineRule="auto"/>
              <w:ind w:left="37"/>
              <w:jc w:val="both"/>
              <w:rPr>
                <w:sz w:val="17"/>
              </w:rPr>
            </w:pPr>
            <w:r>
              <w:rPr>
                <w:sz w:val="17"/>
              </w:rPr>
              <w:t>改进措施及结果应用方案</w:t>
            </w:r>
          </w:p>
        </w:tc>
        <w:tc>
          <w:tcPr>
            <w:tcW w:w="9491" w:type="dxa"/>
            <w:gridSpan w:val="7"/>
          </w:tcPr>
          <w:p w:rsidR="00B75233" w:rsidRDefault="00B75233">
            <w:pPr>
              <w:pStyle w:val="TableParagraph"/>
              <w:rPr>
                <w:sz w:val="16"/>
              </w:rPr>
            </w:pPr>
          </w:p>
          <w:p w:rsidR="00B75233" w:rsidRDefault="00B75233">
            <w:pPr>
              <w:pStyle w:val="TableParagraph"/>
              <w:spacing w:before="5"/>
              <w:rPr>
                <w:sz w:val="18"/>
              </w:rPr>
            </w:pPr>
          </w:p>
          <w:p w:rsidR="00B75233" w:rsidRDefault="00153A98">
            <w:pPr>
              <w:pStyle w:val="TableParagraph"/>
              <w:ind w:left="206"/>
              <w:rPr>
                <w:sz w:val="17"/>
              </w:rPr>
            </w:pPr>
            <w:r>
              <w:rPr>
                <w:sz w:val="17"/>
              </w:rPr>
              <w:t>及时与局财务室沟通，了解掌握相关信息，区分项目支出与办公经费，加强项目支出预算安排的合理性、可行性。</w:t>
            </w:r>
          </w:p>
        </w:tc>
      </w:tr>
      <w:tr w:rsidR="00B75233">
        <w:trPr>
          <w:trHeight w:val="1074"/>
        </w:trPr>
        <w:tc>
          <w:tcPr>
            <w:tcW w:w="746" w:type="dxa"/>
          </w:tcPr>
          <w:p w:rsidR="00B75233" w:rsidRDefault="00B75233">
            <w:pPr>
              <w:pStyle w:val="TableParagraph"/>
              <w:rPr>
                <w:sz w:val="18"/>
              </w:rPr>
            </w:pPr>
          </w:p>
          <w:p w:rsidR="00B75233" w:rsidRDefault="00153A98">
            <w:pPr>
              <w:pStyle w:val="TableParagraph"/>
              <w:spacing w:line="235" w:lineRule="auto"/>
              <w:ind w:left="37"/>
              <w:jc w:val="both"/>
              <w:rPr>
                <w:sz w:val="17"/>
              </w:rPr>
            </w:pPr>
            <w:r>
              <w:rPr>
                <w:sz w:val="17"/>
              </w:rPr>
              <w:t>单位主要负责人签批意见</w:t>
            </w:r>
          </w:p>
        </w:tc>
        <w:tc>
          <w:tcPr>
            <w:tcW w:w="9491" w:type="dxa"/>
            <w:gridSpan w:val="7"/>
          </w:tcPr>
          <w:p w:rsidR="00B75233" w:rsidRDefault="00B75233">
            <w:pPr>
              <w:pStyle w:val="TableParagraph"/>
              <w:rPr>
                <w:sz w:val="16"/>
              </w:rPr>
            </w:pPr>
          </w:p>
          <w:p w:rsidR="00B75233" w:rsidRDefault="00B75233">
            <w:pPr>
              <w:pStyle w:val="TableParagraph"/>
              <w:spacing w:before="3"/>
              <w:rPr>
                <w:sz w:val="18"/>
              </w:rPr>
            </w:pPr>
          </w:p>
          <w:p w:rsidR="00B75233" w:rsidRDefault="00153A98">
            <w:pPr>
              <w:pStyle w:val="TableParagraph"/>
              <w:ind w:right="1984"/>
              <w:jc w:val="right"/>
              <w:rPr>
                <w:sz w:val="17"/>
              </w:rPr>
            </w:pPr>
            <w:r>
              <w:rPr>
                <w:sz w:val="17"/>
              </w:rPr>
              <w:t>签名：年月日</w:t>
            </w:r>
          </w:p>
        </w:tc>
      </w:tr>
    </w:tbl>
    <w:p w:rsidR="00B75233" w:rsidRDefault="00B75233">
      <w:pPr>
        <w:jc w:val="right"/>
        <w:rPr>
          <w:sz w:val="17"/>
        </w:rPr>
        <w:sectPr w:rsidR="00B75233">
          <w:headerReference w:type="default" r:id="rId17"/>
          <w:footerReference w:type="default" r:id="rId18"/>
          <w:pgSz w:w="11910" w:h="16840"/>
          <w:pgMar w:top="1000" w:right="0" w:bottom="2260" w:left="140" w:header="740" w:footer="2078" w:gutter="0"/>
          <w:cols w:space="720"/>
        </w:sectPr>
      </w:pPr>
    </w:p>
    <w:p w:rsidR="00B75233" w:rsidRDefault="00153A98">
      <w:pPr>
        <w:spacing w:before="48"/>
        <w:ind w:left="707"/>
        <w:rPr>
          <w:b/>
          <w:sz w:val="29"/>
        </w:rPr>
      </w:pPr>
      <w:r>
        <w:rPr>
          <w:b/>
          <w:sz w:val="29"/>
        </w:rPr>
        <w:lastRenderedPageBreak/>
        <w:t>2020年度军运会重点保障线路景观艺术照明提升项目(亮化一期）项目自评表</w:t>
      </w:r>
    </w:p>
    <w:p w:rsidR="00B75233" w:rsidRDefault="00153A98">
      <w:pPr>
        <w:pStyle w:val="9"/>
        <w:tabs>
          <w:tab w:val="left" w:pos="6597"/>
        </w:tabs>
        <w:spacing w:before="195" w:line="240" w:lineRule="auto"/>
        <w:ind w:left="517"/>
      </w:pPr>
      <w:r>
        <w:t>单位名称：武汉市东西湖区住房和城乡建设局</w:t>
      </w:r>
      <w:r>
        <w:tab/>
        <w:t>填报日期：</w:t>
      </w:r>
    </w:p>
    <w:p w:rsidR="00B75233" w:rsidRDefault="00B75233">
      <w:pPr>
        <w:pStyle w:val="a3"/>
        <w:spacing w:before="8"/>
        <w:rPr>
          <w:sz w:val="6"/>
        </w:rPr>
      </w:pPr>
    </w:p>
    <w:tbl>
      <w:tblPr>
        <w:tblW w:w="0" w:type="auto"/>
        <w:tblInd w:w="4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941"/>
        <w:gridCol w:w="1003"/>
        <w:gridCol w:w="1500"/>
        <w:gridCol w:w="1675"/>
        <w:gridCol w:w="1092"/>
        <w:gridCol w:w="1385"/>
        <w:gridCol w:w="1385"/>
        <w:gridCol w:w="1385"/>
      </w:tblGrid>
      <w:tr w:rsidR="00B75233">
        <w:trPr>
          <w:trHeight w:val="423"/>
        </w:trPr>
        <w:tc>
          <w:tcPr>
            <w:tcW w:w="3444" w:type="dxa"/>
            <w:gridSpan w:val="3"/>
          </w:tcPr>
          <w:p w:rsidR="00B75233" w:rsidRDefault="00153A98">
            <w:pPr>
              <w:pStyle w:val="TableParagraph"/>
              <w:spacing w:before="109"/>
              <w:ind w:left="1346" w:right="1317"/>
              <w:jc w:val="center"/>
              <w:rPr>
                <w:sz w:val="18"/>
              </w:rPr>
            </w:pPr>
            <w:r>
              <w:rPr>
                <w:sz w:val="18"/>
              </w:rPr>
              <w:t>项目名称</w:t>
            </w:r>
          </w:p>
        </w:tc>
        <w:tc>
          <w:tcPr>
            <w:tcW w:w="6922" w:type="dxa"/>
            <w:gridSpan w:val="5"/>
          </w:tcPr>
          <w:p w:rsidR="00B75233" w:rsidRDefault="00153A98">
            <w:pPr>
              <w:pStyle w:val="TableParagraph"/>
              <w:spacing w:before="109"/>
              <w:ind w:left="1062" w:right="1030"/>
              <w:jc w:val="center"/>
              <w:rPr>
                <w:sz w:val="18"/>
              </w:rPr>
            </w:pPr>
            <w:r>
              <w:rPr>
                <w:sz w:val="18"/>
              </w:rPr>
              <w:t>武汉军运会重点保障线路景观艺术照明提升项目(亮化一期）</w:t>
            </w:r>
          </w:p>
        </w:tc>
      </w:tr>
      <w:tr w:rsidR="00B75233">
        <w:trPr>
          <w:trHeight w:val="423"/>
        </w:trPr>
        <w:tc>
          <w:tcPr>
            <w:tcW w:w="3444" w:type="dxa"/>
            <w:gridSpan w:val="3"/>
          </w:tcPr>
          <w:p w:rsidR="00B75233" w:rsidRDefault="00153A98">
            <w:pPr>
              <w:pStyle w:val="TableParagraph"/>
              <w:spacing w:before="109"/>
              <w:ind w:left="1346" w:right="1317"/>
              <w:jc w:val="center"/>
              <w:rPr>
                <w:sz w:val="18"/>
              </w:rPr>
            </w:pPr>
            <w:r>
              <w:rPr>
                <w:sz w:val="18"/>
              </w:rPr>
              <w:t>主管部门</w:t>
            </w:r>
          </w:p>
        </w:tc>
        <w:tc>
          <w:tcPr>
            <w:tcW w:w="2767" w:type="dxa"/>
            <w:gridSpan w:val="2"/>
          </w:tcPr>
          <w:p w:rsidR="00B75233" w:rsidRDefault="00153A98">
            <w:pPr>
              <w:pStyle w:val="TableParagraph"/>
              <w:spacing w:line="229" w:lineRule="exact"/>
              <w:ind w:left="109" w:right="77"/>
              <w:jc w:val="center"/>
              <w:rPr>
                <w:sz w:val="18"/>
              </w:rPr>
            </w:pPr>
            <w:r>
              <w:rPr>
                <w:sz w:val="18"/>
              </w:rPr>
              <w:t>武汉市东西湖区住房和城乡建设</w:t>
            </w:r>
          </w:p>
          <w:p w:rsidR="00B75233" w:rsidRDefault="00153A98">
            <w:pPr>
              <w:pStyle w:val="TableParagraph"/>
              <w:spacing w:line="175" w:lineRule="exact"/>
              <w:ind w:left="32"/>
              <w:jc w:val="center"/>
              <w:rPr>
                <w:sz w:val="18"/>
              </w:rPr>
            </w:pPr>
            <w:r>
              <w:rPr>
                <w:w w:val="102"/>
                <w:sz w:val="18"/>
              </w:rPr>
              <w:t>局</w:t>
            </w:r>
          </w:p>
        </w:tc>
        <w:tc>
          <w:tcPr>
            <w:tcW w:w="1385" w:type="dxa"/>
          </w:tcPr>
          <w:p w:rsidR="00B75233" w:rsidRDefault="00153A98">
            <w:pPr>
              <w:pStyle w:val="TableParagraph"/>
              <w:spacing w:before="109"/>
              <w:ind w:left="47" w:right="16"/>
              <w:jc w:val="center"/>
              <w:rPr>
                <w:sz w:val="18"/>
              </w:rPr>
            </w:pPr>
            <w:r>
              <w:rPr>
                <w:sz w:val="18"/>
              </w:rPr>
              <w:t>项目实施单位</w:t>
            </w:r>
          </w:p>
        </w:tc>
        <w:tc>
          <w:tcPr>
            <w:tcW w:w="2770" w:type="dxa"/>
            <w:gridSpan w:val="2"/>
          </w:tcPr>
          <w:p w:rsidR="00B75233" w:rsidRDefault="00153A98">
            <w:pPr>
              <w:pStyle w:val="TableParagraph"/>
              <w:spacing w:before="109"/>
              <w:ind w:left="933"/>
              <w:rPr>
                <w:sz w:val="18"/>
              </w:rPr>
            </w:pPr>
            <w:r>
              <w:rPr>
                <w:sz w:val="18"/>
              </w:rPr>
              <w:t>军运会专班</w:t>
            </w:r>
          </w:p>
        </w:tc>
      </w:tr>
      <w:tr w:rsidR="00B75233">
        <w:trPr>
          <w:trHeight w:val="424"/>
        </w:trPr>
        <w:tc>
          <w:tcPr>
            <w:tcW w:w="3444" w:type="dxa"/>
            <w:gridSpan w:val="3"/>
          </w:tcPr>
          <w:p w:rsidR="00B75233" w:rsidRDefault="00153A98">
            <w:pPr>
              <w:pStyle w:val="TableParagraph"/>
              <w:spacing w:before="110"/>
              <w:ind w:left="1346" w:right="1317"/>
              <w:jc w:val="center"/>
              <w:rPr>
                <w:sz w:val="18"/>
              </w:rPr>
            </w:pPr>
            <w:r>
              <w:rPr>
                <w:sz w:val="18"/>
              </w:rPr>
              <w:t>项目类别</w:t>
            </w:r>
          </w:p>
        </w:tc>
        <w:tc>
          <w:tcPr>
            <w:tcW w:w="6922" w:type="dxa"/>
            <w:gridSpan w:val="5"/>
          </w:tcPr>
          <w:p w:rsidR="00B75233" w:rsidRDefault="00153A98">
            <w:pPr>
              <w:pStyle w:val="TableParagraph"/>
              <w:tabs>
                <w:tab w:val="left" w:pos="2334"/>
                <w:tab w:val="left" w:pos="3714"/>
              </w:tabs>
              <w:spacing w:before="110"/>
              <w:ind w:left="35"/>
              <w:rPr>
                <w:rFonts w:ascii="Wingdings" w:hAnsi="Wingdings"/>
                <w:sz w:val="18"/>
              </w:rPr>
            </w:pPr>
            <w:r>
              <w:rPr>
                <w:sz w:val="18"/>
              </w:rPr>
              <w:t xml:space="preserve">1、部门预算项目 </w:t>
            </w:r>
            <w:r>
              <w:rPr>
                <w:spacing w:val="21"/>
                <w:sz w:val="18"/>
              </w:rPr>
              <w:t xml:space="preserve"> </w:t>
            </w:r>
            <w:r>
              <w:rPr>
                <w:sz w:val="18"/>
              </w:rPr>
              <w:t>□</w:t>
            </w:r>
            <w:r>
              <w:rPr>
                <w:sz w:val="18"/>
              </w:rPr>
              <w:tab/>
              <w:t>2、区直专项</w:t>
            </w:r>
            <w:r>
              <w:rPr>
                <w:sz w:val="18"/>
              </w:rPr>
              <w:tab/>
            </w:r>
            <w:r>
              <w:rPr>
                <w:rFonts w:ascii="Wingdings" w:hAnsi="Wingdings"/>
                <w:position w:val="1"/>
                <w:sz w:val="18"/>
              </w:rPr>
              <w:t></w:t>
            </w:r>
          </w:p>
        </w:tc>
      </w:tr>
      <w:tr w:rsidR="00B75233">
        <w:trPr>
          <w:trHeight w:val="424"/>
        </w:trPr>
        <w:tc>
          <w:tcPr>
            <w:tcW w:w="3444" w:type="dxa"/>
            <w:gridSpan w:val="3"/>
          </w:tcPr>
          <w:p w:rsidR="00B75233" w:rsidRDefault="00153A98">
            <w:pPr>
              <w:pStyle w:val="TableParagraph"/>
              <w:spacing w:before="109"/>
              <w:ind w:left="1346" w:right="1317"/>
              <w:jc w:val="center"/>
              <w:rPr>
                <w:sz w:val="18"/>
              </w:rPr>
            </w:pPr>
            <w:r>
              <w:rPr>
                <w:sz w:val="18"/>
              </w:rPr>
              <w:t>项目属性</w:t>
            </w:r>
          </w:p>
        </w:tc>
        <w:tc>
          <w:tcPr>
            <w:tcW w:w="6922" w:type="dxa"/>
            <w:gridSpan w:val="5"/>
          </w:tcPr>
          <w:p w:rsidR="00B75233" w:rsidRDefault="00153A98">
            <w:pPr>
              <w:pStyle w:val="TableParagraph"/>
              <w:tabs>
                <w:tab w:val="left" w:pos="1597"/>
                <w:tab w:val="left" w:pos="2339"/>
              </w:tabs>
              <w:spacing w:before="109"/>
              <w:ind w:left="35"/>
              <w:rPr>
                <w:rFonts w:ascii="Wingdings" w:hAnsi="Wingdings"/>
                <w:sz w:val="18"/>
              </w:rPr>
            </w:pPr>
            <w:r>
              <w:rPr>
                <w:sz w:val="18"/>
              </w:rPr>
              <w:t>1、持续性项目</w:t>
            </w:r>
            <w:r>
              <w:rPr>
                <w:sz w:val="18"/>
              </w:rPr>
              <w:tab/>
              <w:t>□</w:t>
            </w:r>
            <w:r>
              <w:rPr>
                <w:sz w:val="18"/>
              </w:rPr>
              <w:tab/>
              <w:t>2、新增性项目</w:t>
            </w:r>
            <w:r>
              <w:rPr>
                <w:spacing w:val="4"/>
                <w:sz w:val="18"/>
              </w:rPr>
              <w:t xml:space="preserve"> </w:t>
            </w:r>
            <w:r>
              <w:rPr>
                <w:rFonts w:ascii="Wingdings" w:hAnsi="Wingdings"/>
                <w:position w:val="1"/>
                <w:sz w:val="18"/>
              </w:rPr>
              <w:t></w:t>
            </w:r>
          </w:p>
        </w:tc>
      </w:tr>
      <w:tr w:rsidR="00B75233">
        <w:trPr>
          <w:trHeight w:val="424"/>
        </w:trPr>
        <w:tc>
          <w:tcPr>
            <w:tcW w:w="3444" w:type="dxa"/>
            <w:gridSpan w:val="3"/>
          </w:tcPr>
          <w:p w:rsidR="00B75233" w:rsidRDefault="00153A98">
            <w:pPr>
              <w:pStyle w:val="TableParagraph"/>
              <w:spacing w:before="110"/>
              <w:ind w:left="1346" w:right="1317"/>
              <w:jc w:val="center"/>
              <w:rPr>
                <w:sz w:val="18"/>
              </w:rPr>
            </w:pPr>
            <w:r>
              <w:rPr>
                <w:sz w:val="18"/>
              </w:rPr>
              <w:t>项目类型</w:t>
            </w:r>
          </w:p>
        </w:tc>
        <w:tc>
          <w:tcPr>
            <w:tcW w:w="6922" w:type="dxa"/>
            <w:gridSpan w:val="5"/>
          </w:tcPr>
          <w:p w:rsidR="00B75233" w:rsidRDefault="00153A98">
            <w:pPr>
              <w:pStyle w:val="TableParagraph"/>
              <w:tabs>
                <w:tab w:val="left" w:pos="1597"/>
                <w:tab w:val="left" w:pos="2339"/>
                <w:tab w:val="left" w:pos="4343"/>
              </w:tabs>
              <w:spacing w:before="110"/>
              <w:ind w:left="35"/>
              <w:rPr>
                <w:sz w:val="18"/>
              </w:rPr>
            </w:pPr>
            <w:r>
              <w:rPr>
                <w:sz w:val="18"/>
              </w:rPr>
              <w:t>1、常年性项目</w:t>
            </w:r>
            <w:r>
              <w:rPr>
                <w:sz w:val="18"/>
              </w:rPr>
              <w:tab/>
              <w:t>口</w:t>
            </w:r>
            <w:r>
              <w:rPr>
                <w:sz w:val="18"/>
              </w:rPr>
              <w:tab/>
              <w:t xml:space="preserve">2、延续性项目 </w:t>
            </w:r>
            <w:r>
              <w:rPr>
                <w:spacing w:val="17"/>
                <w:sz w:val="18"/>
              </w:rPr>
              <w:t xml:space="preserve"> </w:t>
            </w:r>
            <w:r>
              <w:rPr>
                <w:rFonts w:ascii="Wingdings" w:eastAsia="Wingdings" w:hAnsi="Wingdings"/>
                <w:position w:val="1"/>
                <w:sz w:val="18"/>
              </w:rPr>
              <w:t></w:t>
            </w:r>
            <w:r>
              <w:rPr>
                <w:rFonts w:ascii="Times New Roman" w:eastAsia="Times New Roman" w:hAnsi="Times New Roman"/>
                <w:position w:val="1"/>
                <w:sz w:val="18"/>
              </w:rPr>
              <w:tab/>
            </w:r>
            <w:r>
              <w:rPr>
                <w:sz w:val="18"/>
              </w:rPr>
              <w:t>3、一次性项目</w:t>
            </w:r>
            <w:r>
              <w:rPr>
                <w:spacing w:val="4"/>
                <w:sz w:val="18"/>
              </w:rPr>
              <w:t xml:space="preserve"> </w:t>
            </w:r>
            <w:r>
              <w:rPr>
                <w:sz w:val="18"/>
              </w:rPr>
              <w:t>口</w:t>
            </w:r>
          </w:p>
        </w:tc>
      </w:tr>
      <w:tr w:rsidR="00B75233">
        <w:trPr>
          <w:trHeight w:val="534"/>
        </w:trPr>
        <w:tc>
          <w:tcPr>
            <w:tcW w:w="1944" w:type="dxa"/>
            <w:gridSpan w:val="2"/>
            <w:vMerge w:val="restart"/>
          </w:tcPr>
          <w:p w:rsidR="00B75233" w:rsidRDefault="00B75233">
            <w:pPr>
              <w:pStyle w:val="TableParagraph"/>
              <w:rPr>
                <w:sz w:val="18"/>
              </w:rPr>
            </w:pPr>
          </w:p>
          <w:p w:rsidR="00B75233" w:rsidRDefault="00153A98">
            <w:pPr>
              <w:pStyle w:val="TableParagraph"/>
              <w:spacing w:before="117" w:line="229" w:lineRule="exact"/>
              <w:ind w:left="238" w:right="205"/>
              <w:jc w:val="center"/>
              <w:rPr>
                <w:sz w:val="18"/>
              </w:rPr>
            </w:pPr>
            <w:r>
              <w:rPr>
                <w:sz w:val="18"/>
              </w:rPr>
              <w:t>预算执行情况</w:t>
            </w:r>
          </w:p>
          <w:p w:rsidR="00B75233" w:rsidRDefault="00153A98">
            <w:pPr>
              <w:pStyle w:val="TableParagraph"/>
              <w:spacing w:line="229" w:lineRule="exact"/>
              <w:ind w:left="238" w:right="206"/>
              <w:jc w:val="center"/>
              <w:rPr>
                <w:sz w:val="18"/>
              </w:rPr>
            </w:pPr>
            <w:r>
              <w:rPr>
                <w:sz w:val="18"/>
              </w:rPr>
              <w:t>（万元）（20分）</w:t>
            </w:r>
          </w:p>
        </w:tc>
        <w:tc>
          <w:tcPr>
            <w:tcW w:w="1500" w:type="dxa"/>
          </w:tcPr>
          <w:p w:rsidR="00B75233" w:rsidRDefault="00B75233">
            <w:pPr>
              <w:pStyle w:val="TableParagraph"/>
              <w:rPr>
                <w:rFonts w:ascii="Times New Roman"/>
                <w:sz w:val="18"/>
              </w:rPr>
            </w:pPr>
          </w:p>
        </w:tc>
        <w:tc>
          <w:tcPr>
            <w:tcW w:w="1675" w:type="dxa"/>
          </w:tcPr>
          <w:p w:rsidR="00B75233" w:rsidRDefault="00B75233">
            <w:pPr>
              <w:pStyle w:val="TableParagraph"/>
              <w:spacing w:before="10"/>
              <w:rPr>
                <w:sz w:val="12"/>
              </w:rPr>
            </w:pPr>
          </w:p>
          <w:p w:rsidR="00B75233" w:rsidRDefault="00153A98">
            <w:pPr>
              <w:pStyle w:val="TableParagraph"/>
              <w:ind w:left="147" w:right="115"/>
              <w:jc w:val="center"/>
              <w:rPr>
                <w:sz w:val="18"/>
              </w:rPr>
            </w:pPr>
            <w:r>
              <w:rPr>
                <w:sz w:val="18"/>
              </w:rPr>
              <w:t>预算数（A）</w:t>
            </w:r>
          </w:p>
        </w:tc>
        <w:tc>
          <w:tcPr>
            <w:tcW w:w="2477" w:type="dxa"/>
            <w:gridSpan w:val="2"/>
          </w:tcPr>
          <w:p w:rsidR="00B75233" w:rsidRDefault="00B75233">
            <w:pPr>
              <w:pStyle w:val="TableParagraph"/>
              <w:spacing w:before="10"/>
              <w:rPr>
                <w:sz w:val="12"/>
              </w:rPr>
            </w:pPr>
          </w:p>
          <w:p w:rsidR="00B75233" w:rsidRDefault="00153A98">
            <w:pPr>
              <w:pStyle w:val="TableParagraph"/>
              <w:ind w:left="738"/>
              <w:rPr>
                <w:sz w:val="18"/>
              </w:rPr>
            </w:pPr>
            <w:r>
              <w:rPr>
                <w:sz w:val="18"/>
              </w:rPr>
              <w:t>执行数（B）</w:t>
            </w:r>
          </w:p>
        </w:tc>
        <w:tc>
          <w:tcPr>
            <w:tcW w:w="1385" w:type="dxa"/>
          </w:tcPr>
          <w:p w:rsidR="00B75233" w:rsidRDefault="00B75233">
            <w:pPr>
              <w:pStyle w:val="TableParagraph"/>
              <w:spacing w:before="10"/>
              <w:rPr>
                <w:sz w:val="12"/>
              </w:rPr>
            </w:pPr>
          </w:p>
          <w:p w:rsidR="00B75233" w:rsidRDefault="00153A98">
            <w:pPr>
              <w:pStyle w:val="TableParagraph"/>
              <w:ind w:left="47" w:right="17"/>
              <w:jc w:val="center"/>
              <w:rPr>
                <w:sz w:val="18"/>
              </w:rPr>
            </w:pPr>
            <w:r>
              <w:rPr>
                <w:sz w:val="18"/>
              </w:rPr>
              <w:t>执行率（B/A)</w:t>
            </w:r>
          </w:p>
        </w:tc>
        <w:tc>
          <w:tcPr>
            <w:tcW w:w="1385" w:type="dxa"/>
          </w:tcPr>
          <w:p w:rsidR="00B75233" w:rsidRDefault="00153A98">
            <w:pPr>
              <w:pStyle w:val="TableParagraph"/>
              <w:spacing w:line="228" w:lineRule="exact"/>
              <w:ind w:left="47" w:right="14"/>
              <w:jc w:val="center"/>
              <w:rPr>
                <w:sz w:val="18"/>
              </w:rPr>
            </w:pPr>
            <w:r>
              <w:rPr>
                <w:sz w:val="18"/>
              </w:rPr>
              <w:t>得分</w:t>
            </w:r>
          </w:p>
          <w:p w:rsidR="00B75233" w:rsidRDefault="00153A98">
            <w:pPr>
              <w:pStyle w:val="TableParagraph"/>
              <w:spacing w:line="229" w:lineRule="exact"/>
              <w:ind w:left="47" w:right="15"/>
              <w:jc w:val="center"/>
              <w:rPr>
                <w:sz w:val="18"/>
              </w:rPr>
            </w:pPr>
            <w:r>
              <w:rPr>
                <w:sz w:val="18"/>
              </w:rPr>
              <w:t>（20分*执行</w:t>
            </w:r>
          </w:p>
        </w:tc>
      </w:tr>
      <w:tr w:rsidR="00B75233">
        <w:trPr>
          <w:trHeight w:val="572"/>
        </w:trPr>
        <w:tc>
          <w:tcPr>
            <w:tcW w:w="1944" w:type="dxa"/>
            <w:gridSpan w:val="2"/>
            <w:vMerge/>
            <w:tcBorders>
              <w:top w:val="nil"/>
            </w:tcBorders>
          </w:tcPr>
          <w:p w:rsidR="00B75233" w:rsidRDefault="00B75233">
            <w:pPr>
              <w:rPr>
                <w:sz w:val="2"/>
                <w:szCs w:val="2"/>
              </w:rPr>
            </w:pPr>
          </w:p>
        </w:tc>
        <w:tc>
          <w:tcPr>
            <w:tcW w:w="1500" w:type="dxa"/>
          </w:tcPr>
          <w:p w:rsidR="00B75233" w:rsidRDefault="00153A98">
            <w:pPr>
              <w:pStyle w:val="TableParagraph"/>
              <w:spacing w:before="71" w:line="237" w:lineRule="auto"/>
              <w:ind w:left="664" w:right="80" w:hanging="550"/>
              <w:rPr>
                <w:sz w:val="18"/>
              </w:rPr>
            </w:pPr>
            <w:r>
              <w:rPr>
                <w:sz w:val="18"/>
              </w:rPr>
              <w:t>年度财政资金总额</w:t>
            </w:r>
          </w:p>
        </w:tc>
        <w:tc>
          <w:tcPr>
            <w:tcW w:w="1675" w:type="dxa"/>
          </w:tcPr>
          <w:p w:rsidR="00B75233" w:rsidRDefault="00B75233">
            <w:pPr>
              <w:pStyle w:val="TableParagraph"/>
              <w:spacing w:before="4"/>
              <w:rPr>
                <w:sz w:val="14"/>
              </w:rPr>
            </w:pPr>
          </w:p>
          <w:p w:rsidR="00B75233" w:rsidRDefault="00153A98">
            <w:pPr>
              <w:pStyle w:val="TableParagraph"/>
              <w:ind w:left="146" w:right="115"/>
              <w:jc w:val="center"/>
              <w:rPr>
                <w:sz w:val="18"/>
              </w:rPr>
            </w:pPr>
            <w:r>
              <w:rPr>
                <w:sz w:val="18"/>
              </w:rPr>
              <w:t>35.40</w:t>
            </w:r>
          </w:p>
        </w:tc>
        <w:tc>
          <w:tcPr>
            <w:tcW w:w="2477" w:type="dxa"/>
            <w:gridSpan w:val="2"/>
          </w:tcPr>
          <w:p w:rsidR="00B75233" w:rsidRDefault="00B75233">
            <w:pPr>
              <w:pStyle w:val="TableParagraph"/>
              <w:spacing w:before="4"/>
              <w:rPr>
                <w:sz w:val="14"/>
              </w:rPr>
            </w:pPr>
          </w:p>
          <w:p w:rsidR="00B75233" w:rsidRDefault="00153A98">
            <w:pPr>
              <w:pStyle w:val="TableParagraph"/>
              <w:ind w:left="976" w:right="945"/>
              <w:jc w:val="center"/>
              <w:rPr>
                <w:sz w:val="18"/>
              </w:rPr>
            </w:pPr>
            <w:r>
              <w:rPr>
                <w:sz w:val="18"/>
              </w:rPr>
              <w:t>35.40</w:t>
            </w:r>
          </w:p>
        </w:tc>
        <w:tc>
          <w:tcPr>
            <w:tcW w:w="1385" w:type="dxa"/>
          </w:tcPr>
          <w:p w:rsidR="00B75233" w:rsidRDefault="00B75233">
            <w:pPr>
              <w:pStyle w:val="TableParagraph"/>
              <w:spacing w:before="4"/>
              <w:rPr>
                <w:sz w:val="14"/>
              </w:rPr>
            </w:pPr>
          </w:p>
          <w:p w:rsidR="00B75233" w:rsidRDefault="00153A98">
            <w:pPr>
              <w:pStyle w:val="TableParagraph"/>
              <w:ind w:left="47" w:right="15"/>
              <w:jc w:val="center"/>
              <w:rPr>
                <w:sz w:val="18"/>
              </w:rPr>
            </w:pPr>
            <w:r>
              <w:rPr>
                <w:sz w:val="18"/>
              </w:rPr>
              <w:t>100%</w:t>
            </w:r>
          </w:p>
        </w:tc>
        <w:tc>
          <w:tcPr>
            <w:tcW w:w="1385" w:type="dxa"/>
          </w:tcPr>
          <w:p w:rsidR="00B75233" w:rsidRDefault="00B75233">
            <w:pPr>
              <w:pStyle w:val="TableParagraph"/>
              <w:spacing w:before="4"/>
              <w:rPr>
                <w:sz w:val="14"/>
              </w:rPr>
            </w:pPr>
          </w:p>
          <w:p w:rsidR="00B75233" w:rsidRDefault="00153A98">
            <w:pPr>
              <w:pStyle w:val="TableParagraph"/>
              <w:ind w:left="47" w:right="14"/>
              <w:jc w:val="center"/>
              <w:rPr>
                <w:sz w:val="18"/>
              </w:rPr>
            </w:pPr>
            <w:r>
              <w:rPr>
                <w:sz w:val="18"/>
              </w:rPr>
              <w:t>20</w:t>
            </w:r>
          </w:p>
        </w:tc>
      </w:tr>
      <w:tr w:rsidR="00B75233">
        <w:trPr>
          <w:trHeight w:val="534"/>
        </w:trPr>
        <w:tc>
          <w:tcPr>
            <w:tcW w:w="941" w:type="dxa"/>
            <w:vMerge w:val="restart"/>
          </w:tcPr>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spacing w:before="1"/>
              <w:rPr>
                <w:sz w:val="21"/>
              </w:rPr>
            </w:pPr>
          </w:p>
          <w:p w:rsidR="00B75233" w:rsidRDefault="00153A98">
            <w:pPr>
              <w:pStyle w:val="TableParagraph"/>
              <w:spacing w:line="237" w:lineRule="auto"/>
              <w:ind w:left="109" w:right="77" w:hanging="1"/>
              <w:jc w:val="center"/>
              <w:rPr>
                <w:sz w:val="18"/>
              </w:rPr>
            </w:pPr>
            <w:r>
              <w:rPr>
                <w:sz w:val="18"/>
              </w:rPr>
              <w:t xml:space="preserve">年度目 </w:t>
            </w:r>
            <w:r>
              <w:rPr>
                <w:spacing w:val="-5"/>
                <w:sz w:val="18"/>
              </w:rPr>
              <w:t>标：根据</w:t>
            </w:r>
            <w:r>
              <w:rPr>
                <w:sz w:val="18"/>
              </w:rPr>
              <w:t xml:space="preserve">合同约 </w:t>
            </w:r>
            <w:r>
              <w:rPr>
                <w:spacing w:val="-5"/>
                <w:sz w:val="18"/>
              </w:rPr>
              <w:t>定，支付项目资金</w:t>
            </w:r>
            <w:r>
              <w:rPr>
                <w:sz w:val="18"/>
              </w:rPr>
              <w:t>进度款</w:t>
            </w:r>
          </w:p>
          <w:p w:rsidR="00B75233" w:rsidRDefault="00153A98">
            <w:pPr>
              <w:pStyle w:val="TableParagraph"/>
              <w:spacing w:line="222" w:lineRule="exact"/>
              <w:ind w:left="97" w:right="63"/>
              <w:jc w:val="center"/>
              <w:rPr>
                <w:sz w:val="18"/>
              </w:rPr>
            </w:pPr>
            <w:r>
              <w:rPr>
                <w:sz w:val="18"/>
              </w:rPr>
              <w:t>（80分）</w:t>
            </w:r>
          </w:p>
        </w:tc>
        <w:tc>
          <w:tcPr>
            <w:tcW w:w="1003" w:type="dxa"/>
          </w:tcPr>
          <w:p w:rsidR="00B75233" w:rsidRDefault="00153A98">
            <w:pPr>
              <w:pStyle w:val="TableParagraph"/>
              <w:spacing w:before="51" w:line="237" w:lineRule="auto"/>
              <w:ind w:left="323" w:right="290"/>
              <w:rPr>
                <w:sz w:val="18"/>
              </w:rPr>
            </w:pPr>
            <w:r>
              <w:rPr>
                <w:sz w:val="18"/>
              </w:rPr>
              <w:t>一级指标</w:t>
            </w:r>
          </w:p>
        </w:tc>
        <w:tc>
          <w:tcPr>
            <w:tcW w:w="1500" w:type="dxa"/>
          </w:tcPr>
          <w:p w:rsidR="00B75233" w:rsidRDefault="00B75233">
            <w:pPr>
              <w:pStyle w:val="TableParagraph"/>
              <w:spacing w:before="10"/>
              <w:rPr>
                <w:sz w:val="12"/>
              </w:rPr>
            </w:pPr>
          </w:p>
          <w:p w:rsidR="00B75233" w:rsidRDefault="00153A98">
            <w:pPr>
              <w:pStyle w:val="TableParagraph"/>
              <w:ind w:left="388"/>
              <w:rPr>
                <w:sz w:val="18"/>
              </w:rPr>
            </w:pPr>
            <w:r>
              <w:rPr>
                <w:sz w:val="18"/>
              </w:rPr>
              <w:t>二级指标</w:t>
            </w:r>
          </w:p>
        </w:tc>
        <w:tc>
          <w:tcPr>
            <w:tcW w:w="2767" w:type="dxa"/>
            <w:gridSpan w:val="2"/>
          </w:tcPr>
          <w:p w:rsidR="00B75233" w:rsidRDefault="00B75233">
            <w:pPr>
              <w:pStyle w:val="TableParagraph"/>
              <w:spacing w:before="10"/>
              <w:rPr>
                <w:sz w:val="12"/>
              </w:rPr>
            </w:pPr>
          </w:p>
          <w:p w:rsidR="00B75233" w:rsidRDefault="00153A98">
            <w:pPr>
              <w:pStyle w:val="TableParagraph"/>
              <w:ind w:left="109" w:right="74"/>
              <w:jc w:val="center"/>
              <w:rPr>
                <w:sz w:val="18"/>
              </w:rPr>
            </w:pPr>
            <w:r>
              <w:rPr>
                <w:sz w:val="18"/>
              </w:rPr>
              <w:t>三级指标</w:t>
            </w:r>
          </w:p>
        </w:tc>
        <w:tc>
          <w:tcPr>
            <w:tcW w:w="1385" w:type="dxa"/>
          </w:tcPr>
          <w:p w:rsidR="00B75233" w:rsidRDefault="00153A98">
            <w:pPr>
              <w:pStyle w:val="TableParagraph"/>
              <w:spacing w:before="49" w:line="229" w:lineRule="exact"/>
              <w:ind w:left="47" w:right="17"/>
              <w:jc w:val="center"/>
              <w:rPr>
                <w:sz w:val="18"/>
              </w:rPr>
            </w:pPr>
            <w:r>
              <w:rPr>
                <w:sz w:val="18"/>
              </w:rPr>
              <w:t>年度目标值</w:t>
            </w:r>
          </w:p>
          <w:p w:rsidR="00B75233" w:rsidRDefault="00153A98">
            <w:pPr>
              <w:pStyle w:val="TableParagraph"/>
              <w:spacing w:line="229" w:lineRule="exact"/>
              <w:ind w:left="47" w:right="17"/>
              <w:jc w:val="center"/>
              <w:rPr>
                <w:sz w:val="18"/>
              </w:rPr>
            </w:pPr>
            <w:r>
              <w:rPr>
                <w:sz w:val="18"/>
              </w:rPr>
              <w:t>（A）</w:t>
            </w:r>
          </w:p>
        </w:tc>
        <w:tc>
          <w:tcPr>
            <w:tcW w:w="1385" w:type="dxa"/>
          </w:tcPr>
          <w:p w:rsidR="00B75233" w:rsidRDefault="00B75233">
            <w:pPr>
              <w:pStyle w:val="TableParagraph"/>
              <w:spacing w:before="10"/>
              <w:rPr>
                <w:sz w:val="12"/>
              </w:rPr>
            </w:pPr>
          </w:p>
          <w:p w:rsidR="00B75233" w:rsidRDefault="00153A98">
            <w:pPr>
              <w:pStyle w:val="TableParagraph"/>
              <w:ind w:left="46" w:right="17"/>
              <w:jc w:val="center"/>
              <w:rPr>
                <w:sz w:val="18"/>
              </w:rPr>
            </w:pPr>
            <w:r>
              <w:rPr>
                <w:sz w:val="18"/>
              </w:rPr>
              <w:t>实际完成值（B)</w:t>
            </w:r>
          </w:p>
        </w:tc>
        <w:tc>
          <w:tcPr>
            <w:tcW w:w="1385" w:type="dxa"/>
          </w:tcPr>
          <w:p w:rsidR="00B75233" w:rsidRDefault="00B75233">
            <w:pPr>
              <w:pStyle w:val="TableParagraph"/>
              <w:spacing w:before="10"/>
              <w:rPr>
                <w:sz w:val="12"/>
              </w:rPr>
            </w:pPr>
          </w:p>
          <w:p w:rsidR="00B75233" w:rsidRDefault="00153A98">
            <w:pPr>
              <w:pStyle w:val="TableParagraph"/>
              <w:ind w:left="47" w:right="14"/>
              <w:jc w:val="center"/>
              <w:rPr>
                <w:sz w:val="18"/>
              </w:rPr>
            </w:pPr>
            <w:r>
              <w:rPr>
                <w:sz w:val="18"/>
              </w:rPr>
              <w:t>得分</w:t>
            </w:r>
          </w:p>
        </w:tc>
      </w:tr>
      <w:tr w:rsidR="00B75233">
        <w:trPr>
          <w:trHeight w:val="534"/>
        </w:trPr>
        <w:tc>
          <w:tcPr>
            <w:tcW w:w="941" w:type="dxa"/>
            <w:vMerge/>
            <w:tcBorders>
              <w:top w:val="nil"/>
            </w:tcBorders>
          </w:tcPr>
          <w:p w:rsidR="00B75233" w:rsidRDefault="00B75233">
            <w:pPr>
              <w:rPr>
                <w:sz w:val="2"/>
                <w:szCs w:val="2"/>
              </w:rPr>
            </w:pPr>
          </w:p>
        </w:tc>
        <w:tc>
          <w:tcPr>
            <w:tcW w:w="1003" w:type="dxa"/>
            <w:vMerge w:val="restart"/>
          </w:tcPr>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spacing w:before="11"/>
              <w:rPr>
                <w:sz w:val="14"/>
              </w:rPr>
            </w:pPr>
          </w:p>
          <w:p w:rsidR="00B75233" w:rsidRDefault="00153A98">
            <w:pPr>
              <w:pStyle w:val="TableParagraph"/>
              <w:spacing w:line="229" w:lineRule="exact"/>
              <w:ind w:left="141"/>
              <w:rPr>
                <w:sz w:val="18"/>
              </w:rPr>
            </w:pPr>
            <w:r>
              <w:rPr>
                <w:spacing w:val="-1"/>
                <w:sz w:val="18"/>
              </w:rPr>
              <w:t>产出指标</w:t>
            </w:r>
          </w:p>
          <w:p w:rsidR="00B75233" w:rsidRDefault="00153A98">
            <w:pPr>
              <w:pStyle w:val="TableParagraph"/>
              <w:spacing w:line="229" w:lineRule="exact"/>
              <w:ind w:left="138"/>
              <w:rPr>
                <w:sz w:val="18"/>
              </w:rPr>
            </w:pPr>
            <w:r>
              <w:rPr>
                <w:spacing w:val="-1"/>
                <w:sz w:val="18"/>
              </w:rPr>
              <w:t>（40</w:t>
            </w:r>
            <w:r>
              <w:rPr>
                <w:sz w:val="18"/>
              </w:rPr>
              <w:t>分）</w:t>
            </w:r>
          </w:p>
        </w:tc>
        <w:tc>
          <w:tcPr>
            <w:tcW w:w="1500" w:type="dxa"/>
          </w:tcPr>
          <w:p w:rsidR="00B75233" w:rsidRDefault="00153A98">
            <w:pPr>
              <w:pStyle w:val="TableParagraph"/>
              <w:spacing w:before="50" w:line="229" w:lineRule="exact"/>
              <w:ind w:left="388"/>
              <w:rPr>
                <w:sz w:val="18"/>
              </w:rPr>
            </w:pPr>
            <w:r>
              <w:rPr>
                <w:spacing w:val="-1"/>
                <w:sz w:val="18"/>
              </w:rPr>
              <w:t>质量指标</w:t>
            </w:r>
          </w:p>
          <w:p w:rsidR="00B75233" w:rsidRDefault="00153A98">
            <w:pPr>
              <w:pStyle w:val="TableParagraph"/>
              <w:spacing w:line="229" w:lineRule="exact"/>
              <w:ind w:left="388"/>
              <w:rPr>
                <w:sz w:val="18"/>
              </w:rPr>
            </w:pPr>
            <w:r>
              <w:rPr>
                <w:spacing w:val="-1"/>
                <w:sz w:val="18"/>
              </w:rPr>
              <w:t>（10</w:t>
            </w:r>
            <w:r>
              <w:rPr>
                <w:sz w:val="18"/>
              </w:rPr>
              <w:t>分）</w:t>
            </w:r>
          </w:p>
        </w:tc>
        <w:tc>
          <w:tcPr>
            <w:tcW w:w="2767" w:type="dxa"/>
            <w:gridSpan w:val="2"/>
          </w:tcPr>
          <w:p w:rsidR="00B75233" w:rsidRDefault="00B75233">
            <w:pPr>
              <w:pStyle w:val="TableParagraph"/>
              <w:spacing w:before="11"/>
              <w:rPr>
                <w:sz w:val="12"/>
              </w:rPr>
            </w:pPr>
          </w:p>
          <w:p w:rsidR="00B75233" w:rsidRDefault="00153A98">
            <w:pPr>
              <w:pStyle w:val="TableParagraph"/>
              <w:ind w:left="748"/>
              <w:rPr>
                <w:sz w:val="18"/>
              </w:rPr>
            </w:pPr>
            <w:r>
              <w:rPr>
                <w:sz w:val="18"/>
              </w:rPr>
              <w:t>竣工验收合格率</w:t>
            </w:r>
          </w:p>
        </w:tc>
        <w:tc>
          <w:tcPr>
            <w:tcW w:w="1385" w:type="dxa"/>
          </w:tcPr>
          <w:p w:rsidR="00B75233" w:rsidRDefault="00B75233">
            <w:pPr>
              <w:pStyle w:val="TableParagraph"/>
              <w:spacing w:before="11"/>
              <w:rPr>
                <w:sz w:val="12"/>
              </w:rPr>
            </w:pPr>
          </w:p>
          <w:p w:rsidR="00B75233" w:rsidRDefault="00153A98">
            <w:pPr>
              <w:pStyle w:val="TableParagraph"/>
              <w:ind w:left="46" w:right="17"/>
              <w:jc w:val="center"/>
              <w:rPr>
                <w:sz w:val="18"/>
              </w:rPr>
            </w:pPr>
            <w:r>
              <w:rPr>
                <w:sz w:val="18"/>
              </w:rPr>
              <w:t>合格</w:t>
            </w:r>
          </w:p>
        </w:tc>
        <w:tc>
          <w:tcPr>
            <w:tcW w:w="1385" w:type="dxa"/>
          </w:tcPr>
          <w:p w:rsidR="00B75233" w:rsidRDefault="00B75233">
            <w:pPr>
              <w:pStyle w:val="TableParagraph"/>
              <w:spacing w:before="11"/>
              <w:rPr>
                <w:sz w:val="12"/>
              </w:rPr>
            </w:pPr>
          </w:p>
          <w:p w:rsidR="00B75233" w:rsidRDefault="00153A98">
            <w:pPr>
              <w:pStyle w:val="TableParagraph"/>
              <w:ind w:left="47" w:right="14"/>
              <w:jc w:val="center"/>
              <w:rPr>
                <w:sz w:val="18"/>
              </w:rPr>
            </w:pPr>
            <w:r>
              <w:rPr>
                <w:sz w:val="18"/>
              </w:rPr>
              <w:t>合格</w:t>
            </w:r>
          </w:p>
        </w:tc>
        <w:tc>
          <w:tcPr>
            <w:tcW w:w="1385" w:type="dxa"/>
          </w:tcPr>
          <w:p w:rsidR="00B75233" w:rsidRDefault="00B75233">
            <w:pPr>
              <w:pStyle w:val="TableParagraph"/>
              <w:spacing w:before="11"/>
              <w:rPr>
                <w:sz w:val="12"/>
              </w:rPr>
            </w:pPr>
          </w:p>
          <w:p w:rsidR="00B75233" w:rsidRDefault="00153A98">
            <w:pPr>
              <w:pStyle w:val="TableParagraph"/>
              <w:ind w:left="47" w:right="14"/>
              <w:jc w:val="center"/>
              <w:rPr>
                <w:sz w:val="18"/>
              </w:rPr>
            </w:pPr>
            <w:r>
              <w:rPr>
                <w:sz w:val="18"/>
              </w:rPr>
              <w:t>10</w:t>
            </w:r>
          </w:p>
        </w:tc>
      </w:tr>
      <w:tr w:rsidR="00B75233">
        <w:trPr>
          <w:trHeight w:val="534"/>
        </w:trPr>
        <w:tc>
          <w:tcPr>
            <w:tcW w:w="941" w:type="dxa"/>
            <w:vMerge/>
            <w:tcBorders>
              <w:top w:val="nil"/>
            </w:tcBorders>
          </w:tcPr>
          <w:p w:rsidR="00B75233" w:rsidRDefault="00B75233">
            <w:pPr>
              <w:rPr>
                <w:sz w:val="2"/>
                <w:szCs w:val="2"/>
              </w:rPr>
            </w:pPr>
          </w:p>
        </w:tc>
        <w:tc>
          <w:tcPr>
            <w:tcW w:w="1003" w:type="dxa"/>
            <w:vMerge/>
            <w:tcBorders>
              <w:top w:val="nil"/>
            </w:tcBorders>
          </w:tcPr>
          <w:p w:rsidR="00B75233" w:rsidRDefault="00B75233">
            <w:pPr>
              <w:rPr>
                <w:sz w:val="2"/>
                <w:szCs w:val="2"/>
              </w:rPr>
            </w:pPr>
          </w:p>
        </w:tc>
        <w:tc>
          <w:tcPr>
            <w:tcW w:w="1500" w:type="dxa"/>
            <w:vMerge w:val="restart"/>
          </w:tcPr>
          <w:p w:rsidR="00B75233" w:rsidRDefault="00B75233">
            <w:pPr>
              <w:pStyle w:val="TableParagraph"/>
              <w:spacing w:before="7"/>
              <w:rPr>
                <w:sz w:val="25"/>
              </w:rPr>
            </w:pPr>
          </w:p>
          <w:p w:rsidR="00B75233" w:rsidRDefault="00153A98">
            <w:pPr>
              <w:pStyle w:val="TableParagraph"/>
              <w:spacing w:line="229" w:lineRule="exact"/>
              <w:ind w:left="388"/>
              <w:rPr>
                <w:sz w:val="18"/>
              </w:rPr>
            </w:pPr>
            <w:r>
              <w:rPr>
                <w:spacing w:val="-1"/>
                <w:sz w:val="18"/>
              </w:rPr>
              <w:t>时效指标</w:t>
            </w:r>
          </w:p>
          <w:p w:rsidR="00B75233" w:rsidRDefault="00153A98">
            <w:pPr>
              <w:pStyle w:val="TableParagraph"/>
              <w:spacing w:line="229" w:lineRule="exact"/>
              <w:ind w:left="388"/>
              <w:rPr>
                <w:sz w:val="18"/>
              </w:rPr>
            </w:pPr>
            <w:r>
              <w:rPr>
                <w:spacing w:val="-1"/>
                <w:sz w:val="18"/>
              </w:rPr>
              <w:t>（20</w:t>
            </w:r>
            <w:r>
              <w:rPr>
                <w:sz w:val="18"/>
              </w:rPr>
              <w:t>分）</w:t>
            </w:r>
          </w:p>
        </w:tc>
        <w:tc>
          <w:tcPr>
            <w:tcW w:w="2767" w:type="dxa"/>
            <w:gridSpan w:val="2"/>
          </w:tcPr>
          <w:p w:rsidR="00B75233" w:rsidRDefault="00B75233">
            <w:pPr>
              <w:pStyle w:val="TableParagraph"/>
              <w:spacing w:before="11"/>
              <w:rPr>
                <w:sz w:val="12"/>
              </w:rPr>
            </w:pPr>
          </w:p>
          <w:p w:rsidR="00B75233" w:rsidRDefault="00153A98">
            <w:pPr>
              <w:pStyle w:val="TableParagraph"/>
              <w:ind w:left="839"/>
              <w:rPr>
                <w:sz w:val="18"/>
              </w:rPr>
            </w:pPr>
            <w:r>
              <w:rPr>
                <w:sz w:val="18"/>
              </w:rPr>
              <w:t>资金支付进度</w:t>
            </w:r>
          </w:p>
        </w:tc>
        <w:tc>
          <w:tcPr>
            <w:tcW w:w="1385" w:type="dxa"/>
          </w:tcPr>
          <w:p w:rsidR="00B75233" w:rsidRDefault="00B75233">
            <w:pPr>
              <w:pStyle w:val="TableParagraph"/>
              <w:spacing w:before="11"/>
              <w:rPr>
                <w:sz w:val="12"/>
              </w:rPr>
            </w:pPr>
          </w:p>
          <w:p w:rsidR="00B75233" w:rsidRDefault="00153A98">
            <w:pPr>
              <w:pStyle w:val="TableParagraph"/>
              <w:ind w:left="47" w:right="17"/>
              <w:jc w:val="center"/>
              <w:rPr>
                <w:sz w:val="18"/>
              </w:rPr>
            </w:pPr>
            <w:r>
              <w:rPr>
                <w:sz w:val="18"/>
              </w:rPr>
              <w:t>按协议约定</w:t>
            </w:r>
          </w:p>
        </w:tc>
        <w:tc>
          <w:tcPr>
            <w:tcW w:w="1385" w:type="dxa"/>
          </w:tcPr>
          <w:p w:rsidR="00B75233" w:rsidRDefault="00B75233">
            <w:pPr>
              <w:pStyle w:val="TableParagraph"/>
              <w:spacing w:before="11"/>
              <w:rPr>
                <w:sz w:val="12"/>
              </w:rPr>
            </w:pPr>
          </w:p>
          <w:p w:rsidR="00B75233" w:rsidRDefault="00153A98">
            <w:pPr>
              <w:pStyle w:val="TableParagraph"/>
              <w:ind w:left="47" w:right="13"/>
              <w:jc w:val="center"/>
              <w:rPr>
                <w:sz w:val="18"/>
              </w:rPr>
            </w:pPr>
            <w:r>
              <w:rPr>
                <w:sz w:val="18"/>
              </w:rPr>
              <w:t>按协议支付</w:t>
            </w:r>
          </w:p>
        </w:tc>
        <w:tc>
          <w:tcPr>
            <w:tcW w:w="1385" w:type="dxa"/>
          </w:tcPr>
          <w:p w:rsidR="00B75233" w:rsidRDefault="00B75233">
            <w:pPr>
              <w:pStyle w:val="TableParagraph"/>
              <w:spacing w:before="11"/>
              <w:rPr>
                <w:sz w:val="12"/>
              </w:rPr>
            </w:pPr>
          </w:p>
          <w:p w:rsidR="00B75233" w:rsidRDefault="00153A98">
            <w:pPr>
              <w:pStyle w:val="TableParagraph"/>
              <w:ind w:left="47" w:right="14"/>
              <w:jc w:val="center"/>
              <w:rPr>
                <w:sz w:val="18"/>
              </w:rPr>
            </w:pPr>
            <w:r>
              <w:rPr>
                <w:sz w:val="18"/>
              </w:rPr>
              <w:t>10</w:t>
            </w:r>
          </w:p>
        </w:tc>
      </w:tr>
      <w:tr w:rsidR="00B75233">
        <w:trPr>
          <w:trHeight w:val="534"/>
        </w:trPr>
        <w:tc>
          <w:tcPr>
            <w:tcW w:w="941" w:type="dxa"/>
            <w:vMerge/>
            <w:tcBorders>
              <w:top w:val="nil"/>
            </w:tcBorders>
          </w:tcPr>
          <w:p w:rsidR="00B75233" w:rsidRDefault="00B75233">
            <w:pPr>
              <w:rPr>
                <w:sz w:val="2"/>
                <w:szCs w:val="2"/>
              </w:rPr>
            </w:pPr>
          </w:p>
        </w:tc>
        <w:tc>
          <w:tcPr>
            <w:tcW w:w="1003" w:type="dxa"/>
            <w:vMerge/>
            <w:tcBorders>
              <w:top w:val="nil"/>
            </w:tcBorders>
          </w:tcPr>
          <w:p w:rsidR="00B75233" w:rsidRDefault="00B75233">
            <w:pPr>
              <w:rPr>
                <w:sz w:val="2"/>
                <w:szCs w:val="2"/>
              </w:rPr>
            </w:pPr>
          </w:p>
        </w:tc>
        <w:tc>
          <w:tcPr>
            <w:tcW w:w="1500" w:type="dxa"/>
            <w:vMerge/>
            <w:tcBorders>
              <w:top w:val="nil"/>
            </w:tcBorders>
          </w:tcPr>
          <w:p w:rsidR="00B75233" w:rsidRDefault="00B75233">
            <w:pPr>
              <w:rPr>
                <w:sz w:val="2"/>
                <w:szCs w:val="2"/>
              </w:rPr>
            </w:pPr>
          </w:p>
        </w:tc>
        <w:tc>
          <w:tcPr>
            <w:tcW w:w="2767" w:type="dxa"/>
            <w:gridSpan w:val="2"/>
          </w:tcPr>
          <w:p w:rsidR="00B75233" w:rsidRDefault="00B75233">
            <w:pPr>
              <w:pStyle w:val="TableParagraph"/>
              <w:spacing w:before="10"/>
              <w:rPr>
                <w:sz w:val="12"/>
              </w:rPr>
            </w:pPr>
          </w:p>
          <w:p w:rsidR="00B75233" w:rsidRDefault="00153A98">
            <w:pPr>
              <w:pStyle w:val="TableParagraph"/>
              <w:spacing w:before="1"/>
              <w:ind w:left="657"/>
              <w:rPr>
                <w:sz w:val="18"/>
              </w:rPr>
            </w:pPr>
            <w:r>
              <w:rPr>
                <w:sz w:val="18"/>
              </w:rPr>
              <w:t>项目按时完工情况</w:t>
            </w:r>
          </w:p>
        </w:tc>
        <w:tc>
          <w:tcPr>
            <w:tcW w:w="1385" w:type="dxa"/>
          </w:tcPr>
          <w:p w:rsidR="00B75233" w:rsidRDefault="00B75233">
            <w:pPr>
              <w:pStyle w:val="TableParagraph"/>
              <w:spacing w:before="10"/>
              <w:rPr>
                <w:sz w:val="12"/>
              </w:rPr>
            </w:pPr>
          </w:p>
          <w:p w:rsidR="00B75233" w:rsidRDefault="00153A98">
            <w:pPr>
              <w:pStyle w:val="TableParagraph"/>
              <w:spacing w:before="1"/>
              <w:ind w:left="47" w:right="16"/>
              <w:jc w:val="center"/>
              <w:rPr>
                <w:sz w:val="18"/>
              </w:rPr>
            </w:pPr>
            <w:r>
              <w:rPr>
                <w:sz w:val="18"/>
              </w:rPr>
              <w:t>按协议约定时间</w:t>
            </w:r>
          </w:p>
        </w:tc>
        <w:tc>
          <w:tcPr>
            <w:tcW w:w="1385" w:type="dxa"/>
          </w:tcPr>
          <w:p w:rsidR="00B75233" w:rsidRDefault="00153A98">
            <w:pPr>
              <w:pStyle w:val="TableParagraph"/>
              <w:spacing w:before="51" w:line="237" w:lineRule="auto"/>
              <w:ind w:left="515" w:right="23" w:hanging="460"/>
              <w:rPr>
                <w:sz w:val="18"/>
              </w:rPr>
            </w:pPr>
            <w:r>
              <w:rPr>
                <w:sz w:val="18"/>
              </w:rPr>
              <w:t>按协议约定时间完工</w:t>
            </w:r>
          </w:p>
        </w:tc>
        <w:tc>
          <w:tcPr>
            <w:tcW w:w="1385" w:type="dxa"/>
          </w:tcPr>
          <w:p w:rsidR="00B75233" w:rsidRDefault="00B75233">
            <w:pPr>
              <w:pStyle w:val="TableParagraph"/>
              <w:spacing w:before="10"/>
              <w:rPr>
                <w:sz w:val="12"/>
              </w:rPr>
            </w:pPr>
          </w:p>
          <w:p w:rsidR="00B75233" w:rsidRDefault="00153A98">
            <w:pPr>
              <w:pStyle w:val="TableParagraph"/>
              <w:spacing w:before="1"/>
              <w:ind w:left="47" w:right="14"/>
              <w:jc w:val="center"/>
              <w:rPr>
                <w:sz w:val="18"/>
              </w:rPr>
            </w:pPr>
            <w:r>
              <w:rPr>
                <w:sz w:val="18"/>
              </w:rPr>
              <w:t>10</w:t>
            </w:r>
          </w:p>
        </w:tc>
      </w:tr>
      <w:tr w:rsidR="00B75233">
        <w:trPr>
          <w:trHeight w:val="534"/>
        </w:trPr>
        <w:tc>
          <w:tcPr>
            <w:tcW w:w="941" w:type="dxa"/>
            <w:vMerge/>
            <w:tcBorders>
              <w:top w:val="nil"/>
            </w:tcBorders>
          </w:tcPr>
          <w:p w:rsidR="00B75233" w:rsidRDefault="00B75233">
            <w:pPr>
              <w:rPr>
                <w:sz w:val="2"/>
                <w:szCs w:val="2"/>
              </w:rPr>
            </w:pPr>
          </w:p>
        </w:tc>
        <w:tc>
          <w:tcPr>
            <w:tcW w:w="1003" w:type="dxa"/>
            <w:vMerge/>
            <w:tcBorders>
              <w:top w:val="nil"/>
            </w:tcBorders>
          </w:tcPr>
          <w:p w:rsidR="00B75233" w:rsidRDefault="00B75233">
            <w:pPr>
              <w:rPr>
                <w:sz w:val="2"/>
                <w:szCs w:val="2"/>
              </w:rPr>
            </w:pPr>
          </w:p>
        </w:tc>
        <w:tc>
          <w:tcPr>
            <w:tcW w:w="1500" w:type="dxa"/>
          </w:tcPr>
          <w:p w:rsidR="00B75233" w:rsidRDefault="00153A98">
            <w:pPr>
              <w:pStyle w:val="TableParagraph"/>
              <w:spacing w:before="52" w:line="228" w:lineRule="exact"/>
              <w:ind w:left="388"/>
              <w:rPr>
                <w:sz w:val="18"/>
              </w:rPr>
            </w:pPr>
            <w:r>
              <w:rPr>
                <w:spacing w:val="-1"/>
                <w:sz w:val="18"/>
              </w:rPr>
              <w:t>成本指标</w:t>
            </w:r>
          </w:p>
          <w:p w:rsidR="00B75233" w:rsidRDefault="00153A98">
            <w:pPr>
              <w:pStyle w:val="TableParagraph"/>
              <w:spacing w:line="228" w:lineRule="exact"/>
              <w:ind w:left="388"/>
              <w:rPr>
                <w:sz w:val="18"/>
              </w:rPr>
            </w:pPr>
            <w:r>
              <w:rPr>
                <w:spacing w:val="-1"/>
                <w:sz w:val="18"/>
              </w:rPr>
              <w:t>（10</w:t>
            </w:r>
            <w:r>
              <w:rPr>
                <w:sz w:val="18"/>
              </w:rPr>
              <w:t>分）</w:t>
            </w:r>
          </w:p>
        </w:tc>
        <w:tc>
          <w:tcPr>
            <w:tcW w:w="2767" w:type="dxa"/>
            <w:gridSpan w:val="2"/>
          </w:tcPr>
          <w:p w:rsidR="00B75233" w:rsidRDefault="00B75233">
            <w:pPr>
              <w:pStyle w:val="TableParagraph"/>
              <w:spacing w:before="11"/>
              <w:rPr>
                <w:sz w:val="12"/>
              </w:rPr>
            </w:pPr>
          </w:p>
          <w:p w:rsidR="00B75233" w:rsidRDefault="00153A98">
            <w:pPr>
              <w:pStyle w:val="TableParagraph"/>
              <w:ind w:left="930"/>
              <w:rPr>
                <w:sz w:val="18"/>
              </w:rPr>
            </w:pPr>
            <w:r>
              <w:rPr>
                <w:sz w:val="18"/>
              </w:rPr>
              <w:t>成本控制率</w:t>
            </w:r>
          </w:p>
        </w:tc>
        <w:tc>
          <w:tcPr>
            <w:tcW w:w="1385" w:type="dxa"/>
          </w:tcPr>
          <w:p w:rsidR="00B75233" w:rsidRDefault="00B75233">
            <w:pPr>
              <w:pStyle w:val="TableParagraph"/>
              <w:spacing w:before="11"/>
              <w:rPr>
                <w:sz w:val="12"/>
              </w:rPr>
            </w:pPr>
          </w:p>
          <w:p w:rsidR="00B75233" w:rsidRDefault="00153A98">
            <w:pPr>
              <w:pStyle w:val="TableParagraph"/>
              <w:ind w:left="47" w:right="17"/>
              <w:jc w:val="center"/>
              <w:rPr>
                <w:sz w:val="18"/>
              </w:rPr>
            </w:pPr>
            <w:r>
              <w:rPr>
                <w:sz w:val="18"/>
              </w:rPr>
              <w:t>≤100%</w:t>
            </w:r>
          </w:p>
        </w:tc>
        <w:tc>
          <w:tcPr>
            <w:tcW w:w="1385" w:type="dxa"/>
          </w:tcPr>
          <w:p w:rsidR="00B75233" w:rsidRDefault="00B75233">
            <w:pPr>
              <w:pStyle w:val="TableParagraph"/>
              <w:spacing w:before="11"/>
              <w:rPr>
                <w:sz w:val="12"/>
              </w:rPr>
            </w:pPr>
          </w:p>
          <w:p w:rsidR="00B75233" w:rsidRDefault="00153A98">
            <w:pPr>
              <w:pStyle w:val="TableParagraph"/>
              <w:ind w:left="47" w:right="15"/>
              <w:jc w:val="center"/>
              <w:rPr>
                <w:sz w:val="18"/>
              </w:rPr>
            </w:pPr>
            <w:r>
              <w:rPr>
                <w:sz w:val="18"/>
              </w:rPr>
              <w:t>100%</w:t>
            </w:r>
          </w:p>
        </w:tc>
        <w:tc>
          <w:tcPr>
            <w:tcW w:w="1385" w:type="dxa"/>
          </w:tcPr>
          <w:p w:rsidR="00B75233" w:rsidRDefault="00B75233">
            <w:pPr>
              <w:pStyle w:val="TableParagraph"/>
              <w:spacing w:before="11"/>
              <w:rPr>
                <w:sz w:val="12"/>
              </w:rPr>
            </w:pPr>
          </w:p>
          <w:p w:rsidR="00B75233" w:rsidRDefault="00153A98">
            <w:pPr>
              <w:pStyle w:val="TableParagraph"/>
              <w:ind w:left="47" w:right="14"/>
              <w:jc w:val="center"/>
              <w:rPr>
                <w:sz w:val="18"/>
              </w:rPr>
            </w:pPr>
            <w:r>
              <w:rPr>
                <w:sz w:val="18"/>
              </w:rPr>
              <w:t>10</w:t>
            </w:r>
          </w:p>
        </w:tc>
      </w:tr>
      <w:tr w:rsidR="00B75233">
        <w:trPr>
          <w:trHeight w:val="534"/>
        </w:trPr>
        <w:tc>
          <w:tcPr>
            <w:tcW w:w="941" w:type="dxa"/>
            <w:vMerge/>
            <w:tcBorders>
              <w:top w:val="nil"/>
            </w:tcBorders>
          </w:tcPr>
          <w:p w:rsidR="00B75233" w:rsidRDefault="00B75233">
            <w:pPr>
              <w:rPr>
                <w:sz w:val="2"/>
                <w:szCs w:val="2"/>
              </w:rPr>
            </w:pPr>
          </w:p>
        </w:tc>
        <w:tc>
          <w:tcPr>
            <w:tcW w:w="1003" w:type="dxa"/>
            <w:vMerge w:val="restart"/>
          </w:tcPr>
          <w:p w:rsidR="00B75233" w:rsidRDefault="00B75233">
            <w:pPr>
              <w:pStyle w:val="TableParagraph"/>
              <w:spacing w:before="7"/>
              <w:rPr>
                <w:sz w:val="25"/>
              </w:rPr>
            </w:pPr>
          </w:p>
          <w:p w:rsidR="00B75233" w:rsidRDefault="00153A98">
            <w:pPr>
              <w:pStyle w:val="TableParagraph"/>
              <w:spacing w:before="1" w:line="229" w:lineRule="exact"/>
              <w:ind w:left="141"/>
              <w:rPr>
                <w:sz w:val="18"/>
              </w:rPr>
            </w:pPr>
            <w:r>
              <w:rPr>
                <w:spacing w:val="-1"/>
                <w:sz w:val="18"/>
              </w:rPr>
              <w:t>效益指标</w:t>
            </w:r>
          </w:p>
          <w:p w:rsidR="00B75233" w:rsidRDefault="00153A98">
            <w:pPr>
              <w:pStyle w:val="TableParagraph"/>
              <w:spacing w:line="229" w:lineRule="exact"/>
              <w:ind w:left="138"/>
              <w:rPr>
                <w:sz w:val="18"/>
              </w:rPr>
            </w:pPr>
            <w:r>
              <w:rPr>
                <w:spacing w:val="-1"/>
                <w:sz w:val="18"/>
              </w:rPr>
              <w:t>（30</w:t>
            </w:r>
            <w:r>
              <w:rPr>
                <w:sz w:val="18"/>
              </w:rPr>
              <w:t>分）</w:t>
            </w:r>
          </w:p>
        </w:tc>
        <w:tc>
          <w:tcPr>
            <w:tcW w:w="1500" w:type="dxa"/>
          </w:tcPr>
          <w:p w:rsidR="00B75233" w:rsidRDefault="00153A98">
            <w:pPr>
              <w:pStyle w:val="TableParagraph"/>
              <w:spacing w:before="49" w:line="229" w:lineRule="exact"/>
              <w:ind w:left="106" w:right="74"/>
              <w:jc w:val="center"/>
              <w:rPr>
                <w:sz w:val="18"/>
              </w:rPr>
            </w:pPr>
            <w:r>
              <w:rPr>
                <w:sz w:val="18"/>
              </w:rPr>
              <w:t>社会效益指标</w:t>
            </w:r>
          </w:p>
          <w:p w:rsidR="00B75233" w:rsidRDefault="00153A98">
            <w:pPr>
              <w:pStyle w:val="TableParagraph"/>
              <w:spacing w:line="229" w:lineRule="exact"/>
              <w:ind w:left="106" w:right="74"/>
              <w:jc w:val="center"/>
              <w:rPr>
                <w:sz w:val="18"/>
              </w:rPr>
            </w:pPr>
            <w:r>
              <w:rPr>
                <w:sz w:val="18"/>
              </w:rPr>
              <w:t>（15分）</w:t>
            </w:r>
          </w:p>
        </w:tc>
        <w:tc>
          <w:tcPr>
            <w:tcW w:w="2767" w:type="dxa"/>
            <w:gridSpan w:val="2"/>
          </w:tcPr>
          <w:p w:rsidR="00B75233" w:rsidRDefault="00B75233">
            <w:pPr>
              <w:pStyle w:val="TableParagraph"/>
              <w:spacing w:before="10"/>
              <w:rPr>
                <w:sz w:val="12"/>
              </w:rPr>
            </w:pPr>
          </w:p>
          <w:p w:rsidR="00B75233" w:rsidRDefault="00153A98">
            <w:pPr>
              <w:pStyle w:val="TableParagraph"/>
              <w:ind w:left="474"/>
              <w:rPr>
                <w:sz w:val="18"/>
              </w:rPr>
            </w:pPr>
            <w:r>
              <w:rPr>
                <w:sz w:val="18"/>
              </w:rPr>
              <w:t>创造城市美好夜景体验</w:t>
            </w:r>
          </w:p>
        </w:tc>
        <w:tc>
          <w:tcPr>
            <w:tcW w:w="1385" w:type="dxa"/>
          </w:tcPr>
          <w:p w:rsidR="00B75233" w:rsidRDefault="00B75233">
            <w:pPr>
              <w:pStyle w:val="TableParagraph"/>
              <w:spacing w:before="10"/>
              <w:rPr>
                <w:sz w:val="12"/>
              </w:rPr>
            </w:pPr>
          </w:p>
          <w:p w:rsidR="00B75233" w:rsidRDefault="00153A98">
            <w:pPr>
              <w:pStyle w:val="TableParagraph"/>
              <w:ind w:left="47" w:right="16"/>
              <w:jc w:val="center"/>
              <w:rPr>
                <w:sz w:val="18"/>
              </w:rPr>
            </w:pPr>
            <w:r>
              <w:rPr>
                <w:sz w:val="18"/>
              </w:rPr>
              <w:t>达到预期</w:t>
            </w:r>
          </w:p>
        </w:tc>
        <w:tc>
          <w:tcPr>
            <w:tcW w:w="1385" w:type="dxa"/>
          </w:tcPr>
          <w:p w:rsidR="00B75233" w:rsidRDefault="00B75233">
            <w:pPr>
              <w:pStyle w:val="TableParagraph"/>
              <w:spacing w:before="10"/>
              <w:rPr>
                <w:sz w:val="12"/>
              </w:rPr>
            </w:pPr>
          </w:p>
          <w:p w:rsidR="00B75233" w:rsidRDefault="00153A98">
            <w:pPr>
              <w:pStyle w:val="TableParagraph"/>
              <w:ind w:left="47" w:right="17"/>
              <w:jc w:val="center"/>
              <w:rPr>
                <w:sz w:val="18"/>
              </w:rPr>
            </w:pPr>
            <w:r>
              <w:rPr>
                <w:sz w:val="18"/>
              </w:rPr>
              <w:t>达到预期</w:t>
            </w:r>
          </w:p>
        </w:tc>
        <w:tc>
          <w:tcPr>
            <w:tcW w:w="1385" w:type="dxa"/>
          </w:tcPr>
          <w:p w:rsidR="00B75233" w:rsidRDefault="00B75233">
            <w:pPr>
              <w:pStyle w:val="TableParagraph"/>
              <w:spacing w:before="10"/>
              <w:rPr>
                <w:sz w:val="12"/>
              </w:rPr>
            </w:pPr>
          </w:p>
          <w:p w:rsidR="00B75233" w:rsidRDefault="00153A98">
            <w:pPr>
              <w:pStyle w:val="TableParagraph"/>
              <w:ind w:left="47" w:right="14"/>
              <w:jc w:val="center"/>
              <w:rPr>
                <w:sz w:val="18"/>
              </w:rPr>
            </w:pPr>
            <w:r>
              <w:rPr>
                <w:sz w:val="18"/>
              </w:rPr>
              <w:t>15</w:t>
            </w:r>
          </w:p>
        </w:tc>
      </w:tr>
      <w:tr w:rsidR="00B75233">
        <w:trPr>
          <w:trHeight w:val="534"/>
        </w:trPr>
        <w:tc>
          <w:tcPr>
            <w:tcW w:w="941" w:type="dxa"/>
            <w:vMerge/>
            <w:tcBorders>
              <w:top w:val="nil"/>
            </w:tcBorders>
          </w:tcPr>
          <w:p w:rsidR="00B75233" w:rsidRDefault="00B75233">
            <w:pPr>
              <w:rPr>
                <w:sz w:val="2"/>
                <w:szCs w:val="2"/>
              </w:rPr>
            </w:pPr>
          </w:p>
        </w:tc>
        <w:tc>
          <w:tcPr>
            <w:tcW w:w="1003" w:type="dxa"/>
            <w:vMerge/>
            <w:tcBorders>
              <w:top w:val="nil"/>
            </w:tcBorders>
          </w:tcPr>
          <w:p w:rsidR="00B75233" w:rsidRDefault="00B75233">
            <w:pPr>
              <w:rPr>
                <w:sz w:val="2"/>
                <w:szCs w:val="2"/>
              </w:rPr>
            </w:pPr>
          </w:p>
        </w:tc>
        <w:tc>
          <w:tcPr>
            <w:tcW w:w="1500" w:type="dxa"/>
          </w:tcPr>
          <w:p w:rsidR="00B75233" w:rsidRDefault="00153A98">
            <w:pPr>
              <w:pStyle w:val="TableParagraph"/>
              <w:spacing w:before="50" w:line="229" w:lineRule="exact"/>
              <w:ind w:left="106" w:right="74"/>
              <w:jc w:val="center"/>
              <w:rPr>
                <w:sz w:val="18"/>
              </w:rPr>
            </w:pPr>
            <w:r>
              <w:rPr>
                <w:sz w:val="18"/>
              </w:rPr>
              <w:t>可持续影响指标</w:t>
            </w:r>
          </w:p>
          <w:p w:rsidR="00B75233" w:rsidRDefault="00153A98">
            <w:pPr>
              <w:pStyle w:val="TableParagraph"/>
              <w:spacing w:line="229" w:lineRule="exact"/>
              <w:ind w:left="106" w:right="74"/>
              <w:jc w:val="center"/>
              <w:rPr>
                <w:sz w:val="18"/>
              </w:rPr>
            </w:pPr>
            <w:r>
              <w:rPr>
                <w:sz w:val="18"/>
              </w:rPr>
              <w:t>（15分）</w:t>
            </w:r>
          </w:p>
        </w:tc>
        <w:tc>
          <w:tcPr>
            <w:tcW w:w="2767" w:type="dxa"/>
            <w:gridSpan w:val="2"/>
          </w:tcPr>
          <w:p w:rsidR="00B75233" w:rsidRDefault="00B75233">
            <w:pPr>
              <w:pStyle w:val="TableParagraph"/>
              <w:spacing w:before="11"/>
              <w:rPr>
                <w:sz w:val="12"/>
              </w:rPr>
            </w:pPr>
          </w:p>
          <w:p w:rsidR="00B75233" w:rsidRDefault="00153A98">
            <w:pPr>
              <w:pStyle w:val="TableParagraph"/>
              <w:ind w:left="657"/>
              <w:rPr>
                <w:sz w:val="18"/>
              </w:rPr>
            </w:pPr>
            <w:r>
              <w:rPr>
                <w:sz w:val="18"/>
              </w:rPr>
              <w:t>全面提升城市形象</w:t>
            </w:r>
          </w:p>
        </w:tc>
        <w:tc>
          <w:tcPr>
            <w:tcW w:w="1385" w:type="dxa"/>
          </w:tcPr>
          <w:p w:rsidR="00B75233" w:rsidRDefault="00B75233">
            <w:pPr>
              <w:pStyle w:val="TableParagraph"/>
              <w:spacing w:before="11"/>
              <w:rPr>
                <w:sz w:val="12"/>
              </w:rPr>
            </w:pPr>
          </w:p>
          <w:p w:rsidR="00B75233" w:rsidRDefault="00153A98">
            <w:pPr>
              <w:pStyle w:val="TableParagraph"/>
              <w:ind w:left="47" w:right="16"/>
              <w:jc w:val="center"/>
              <w:rPr>
                <w:sz w:val="18"/>
              </w:rPr>
            </w:pPr>
            <w:r>
              <w:rPr>
                <w:sz w:val="18"/>
              </w:rPr>
              <w:t>达到预期</w:t>
            </w:r>
          </w:p>
        </w:tc>
        <w:tc>
          <w:tcPr>
            <w:tcW w:w="1385" w:type="dxa"/>
          </w:tcPr>
          <w:p w:rsidR="00B75233" w:rsidRDefault="00B75233">
            <w:pPr>
              <w:pStyle w:val="TableParagraph"/>
              <w:spacing w:before="11"/>
              <w:rPr>
                <w:sz w:val="12"/>
              </w:rPr>
            </w:pPr>
          </w:p>
          <w:p w:rsidR="00B75233" w:rsidRDefault="00153A98">
            <w:pPr>
              <w:pStyle w:val="TableParagraph"/>
              <w:ind w:left="47" w:right="17"/>
              <w:jc w:val="center"/>
              <w:rPr>
                <w:sz w:val="18"/>
              </w:rPr>
            </w:pPr>
            <w:r>
              <w:rPr>
                <w:sz w:val="18"/>
              </w:rPr>
              <w:t>达到预期</w:t>
            </w:r>
          </w:p>
        </w:tc>
        <w:tc>
          <w:tcPr>
            <w:tcW w:w="1385" w:type="dxa"/>
          </w:tcPr>
          <w:p w:rsidR="00B75233" w:rsidRDefault="00B75233">
            <w:pPr>
              <w:pStyle w:val="TableParagraph"/>
              <w:spacing w:before="11"/>
              <w:rPr>
                <w:sz w:val="12"/>
              </w:rPr>
            </w:pPr>
          </w:p>
          <w:p w:rsidR="00B75233" w:rsidRDefault="00153A98">
            <w:pPr>
              <w:pStyle w:val="TableParagraph"/>
              <w:ind w:left="47" w:right="14"/>
              <w:jc w:val="center"/>
              <w:rPr>
                <w:sz w:val="18"/>
              </w:rPr>
            </w:pPr>
            <w:r>
              <w:rPr>
                <w:sz w:val="18"/>
              </w:rPr>
              <w:t>15</w:t>
            </w:r>
          </w:p>
        </w:tc>
      </w:tr>
      <w:tr w:rsidR="00B75233">
        <w:trPr>
          <w:trHeight w:val="534"/>
        </w:trPr>
        <w:tc>
          <w:tcPr>
            <w:tcW w:w="941" w:type="dxa"/>
            <w:vMerge/>
            <w:tcBorders>
              <w:top w:val="nil"/>
            </w:tcBorders>
          </w:tcPr>
          <w:p w:rsidR="00B75233" w:rsidRDefault="00B75233">
            <w:pPr>
              <w:rPr>
                <w:sz w:val="2"/>
                <w:szCs w:val="2"/>
              </w:rPr>
            </w:pPr>
          </w:p>
        </w:tc>
        <w:tc>
          <w:tcPr>
            <w:tcW w:w="1003" w:type="dxa"/>
          </w:tcPr>
          <w:p w:rsidR="00B75233" w:rsidRDefault="00153A98">
            <w:pPr>
              <w:pStyle w:val="TableParagraph"/>
              <w:spacing w:before="49" w:line="229" w:lineRule="exact"/>
              <w:ind w:left="50"/>
              <w:rPr>
                <w:sz w:val="18"/>
              </w:rPr>
            </w:pPr>
            <w:r>
              <w:rPr>
                <w:sz w:val="18"/>
              </w:rPr>
              <w:t>满意度指标</w:t>
            </w:r>
          </w:p>
          <w:p w:rsidR="00B75233" w:rsidRDefault="00153A98">
            <w:pPr>
              <w:pStyle w:val="TableParagraph"/>
              <w:spacing w:line="229" w:lineRule="exact"/>
              <w:ind w:left="138"/>
              <w:rPr>
                <w:sz w:val="18"/>
              </w:rPr>
            </w:pPr>
            <w:r>
              <w:rPr>
                <w:sz w:val="18"/>
              </w:rPr>
              <w:t>（10分）</w:t>
            </w:r>
          </w:p>
        </w:tc>
        <w:tc>
          <w:tcPr>
            <w:tcW w:w="1500" w:type="dxa"/>
          </w:tcPr>
          <w:p w:rsidR="00B75233" w:rsidRDefault="00153A98">
            <w:pPr>
              <w:pStyle w:val="TableParagraph"/>
              <w:spacing w:before="51" w:line="237" w:lineRule="auto"/>
              <w:ind w:left="203" w:right="80" w:hanging="89"/>
              <w:rPr>
                <w:sz w:val="18"/>
              </w:rPr>
            </w:pPr>
            <w:r>
              <w:rPr>
                <w:sz w:val="18"/>
              </w:rPr>
              <w:t>服务对象满意度指标（10分）</w:t>
            </w:r>
          </w:p>
        </w:tc>
        <w:tc>
          <w:tcPr>
            <w:tcW w:w="2767" w:type="dxa"/>
            <w:gridSpan w:val="2"/>
          </w:tcPr>
          <w:p w:rsidR="00B75233" w:rsidRDefault="00B75233">
            <w:pPr>
              <w:pStyle w:val="TableParagraph"/>
              <w:spacing w:before="11"/>
              <w:rPr>
                <w:sz w:val="12"/>
              </w:rPr>
            </w:pPr>
          </w:p>
          <w:p w:rsidR="00B75233" w:rsidRDefault="00153A98">
            <w:pPr>
              <w:pStyle w:val="TableParagraph"/>
              <w:ind w:left="383"/>
              <w:rPr>
                <w:sz w:val="18"/>
              </w:rPr>
            </w:pPr>
            <w:r>
              <w:rPr>
                <w:sz w:val="18"/>
              </w:rPr>
              <w:t>抽查项目周边群众满意度</w:t>
            </w:r>
          </w:p>
        </w:tc>
        <w:tc>
          <w:tcPr>
            <w:tcW w:w="1385" w:type="dxa"/>
          </w:tcPr>
          <w:p w:rsidR="00B75233" w:rsidRDefault="00B75233">
            <w:pPr>
              <w:pStyle w:val="TableParagraph"/>
              <w:spacing w:before="11"/>
              <w:rPr>
                <w:sz w:val="12"/>
              </w:rPr>
            </w:pPr>
          </w:p>
          <w:p w:rsidR="00B75233" w:rsidRDefault="00153A98">
            <w:pPr>
              <w:pStyle w:val="TableParagraph"/>
              <w:ind w:left="47" w:right="16"/>
              <w:jc w:val="center"/>
              <w:rPr>
                <w:sz w:val="18"/>
              </w:rPr>
            </w:pPr>
            <w:r>
              <w:rPr>
                <w:sz w:val="18"/>
              </w:rPr>
              <w:t>≥90%</w:t>
            </w:r>
          </w:p>
        </w:tc>
        <w:tc>
          <w:tcPr>
            <w:tcW w:w="1385" w:type="dxa"/>
          </w:tcPr>
          <w:p w:rsidR="00B75233" w:rsidRDefault="00B75233">
            <w:pPr>
              <w:pStyle w:val="TableParagraph"/>
              <w:spacing w:before="11"/>
              <w:rPr>
                <w:sz w:val="12"/>
              </w:rPr>
            </w:pPr>
          </w:p>
          <w:p w:rsidR="00B75233" w:rsidRDefault="00153A98">
            <w:pPr>
              <w:pStyle w:val="TableParagraph"/>
              <w:ind w:left="47" w:right="16"/>
              <w:jc w:val="center"/>
              <w:rPr>
                <w:sz w:val="18"/>
              </w:rPr>
            </w:pPr>
            <w:r>
              <w:rPr>
                <w:sz w:val="18"/>
              </w:rPr>
              <w:t>95%</w:t>
            </w:r>
          </w:p>
        </w:tc>
        <w:tc>
          <w:tcPr>
            <w:tcW w:w="1385" w:type="dxa"/>
          </w:tcPr>
          <w:p w:rsidR="00B75233" w:rsidRDefault="00B75233">
            <w:pPr>
              <w:pStyle w:val="TableParagraph"/>
              <w:spacing w:before="11"/>
              <w:rPr>
                <w:sz w:val="12"/>
              </w:rPr>
            </w:pPr>
          </w:p>
          <w:p w:rsidR="00B75233" w:rsidRDefault="00153A98">
            <w:pPr>
              <w:pStyle w:val="TableParagraph"/>
              <w:ind w:left="47" w:right="14"/>
              <w:jc w:val="center"/>
              <w:rPr>
                <w:sz w:val="18"/>
              </w:rPr>
            </w:pPr>
            <w:r>
              <w:rPr>
                <w:sz w:val="18"/>
              </w:rPr>
              <w:t>10</w:t>
            </w:r>
          </w:p>
        </w:tc>
      </w:tr>
      <w:tr w:rsidR="00B75233">
        <w:trPr>
          <w:trHeight w:val="534"/>
        </w:trPr>
        <w:tc>
          <w:tcPr>
            <w:tcW w:w="941" w:type="dxa"/>
          </w:tcPr>
          <w:p w:rsidR="00B75233" w:rsidRDefault="00B75233">
            <w:pPr>
              <w:pStyle w:val="TableParagraph"/>
              <w:spacing w:before="10"/>
              <w:rPr>
                <w:sz w:val="12"/>
              </w:rPr>
            </w:pPr>
          </w:p>
          <w:p w:rsidR="00B75233" w:rsidRDefault="00153A98">
            <w:pPr>
              <w:pStyle w:val="TableParagraph"/>
              <w:spacing w:before="1"/>
              <w:ind w:left="292"/>
              <w:rPr>
                <w:sz w:val="18"/>
              </w:rPr>
            </w:pPr>
            <w:r>
              <w:rPr>
                <w:sz w:val="18"/>
              </w:rPr>
              <w:t>总分</w:t>
            </w:r>
          </w:p>
        </w:tc>
        <w:tc>
          <w:tcPr>
            <w:tcW w:w="9425" w:type="dxa"/>
            <w:gridSpan w:val="7"/>
          </w:tcPr>
          <w:p w:rsidR="00B75233" w:rsidRDefault="00B75233">
            <w:pPr>
              <w:pStyle w:val="TableParagraph"/>
              <w:spacing w:before="10"/>
              <w:rPr>
                <w:sz w:val="12"/>
              </w:rPr>
            </w:pPr>
          </w:p>
          <w:p w:rsidR="00B75233" w:rsidRDefault="00153A98">
            <w:pPr>
              <w:pStyle w:val="TableParagraph"/>
              <w:spacing w:before="1"/>
              <w:ind w:left="4562" w:right="4533"/>
              <w:jc w:val="center"/>
              <w:rPr>
                <w:sz w:val="18"/>
              </w:rPr>
            </w:pPr>
            <w:r>
              <w:rPr>
                <w:sz w:val="18"/>
              </w:rPr>
              <w:t>100</w:t>
            </w:r>
          </w:p>
        </w:tc>
      </w:tr>
      <w:tr w:rsidR="00B75233">
        <w:trPr>
          <w:trHeight w:val="1016"/>
        </w:trPr>
        <w:tc>
          <w:tcPr>
            <w:tcW w:w="941" w:type="dxa"/>
          </w:tcPr>
          <w:p w:rsidR="00B75233" w:rsidRDefault="00153A98">
            <w:pPr>
              <w:pStyle w:val="TableParagraph"/>
              <w:spacing w:before="68" w:line="237" w:lineRule="auto"/>
              <w:ind w:left="109" w:right="77"/>
              <w:jc w:val="center"/>
              <w:rPr>
                <w:sz w:val="18"/>
              </w:rPr>
            </w:pPr>
            <w:r>
              <w:rPr>
                <w:sz w:val="18"/>
              </w:rPr>
              <w:t>偏差大或目标未完成原因分析</w:t>
            </w:r>
          </w:p>
        </w:tc>
        <w:tc>
          <w:tcPr>
            <w:tcW w:w="9425" w:type="dxa"/>
            <w:gridSpan w:val="7"/>
          </w:tcPr>
          <w:p w:rsidR="00B75233" w:rsidRDefault="00153A98">
            <w:pPr>
              <w:pStyle w:val="TableParagraph"/>
              <w:spacing w:before="18"/>
              <w:ind w:left="35"/>
              <w:rPr>
                <w:sz w:val="18"/>
              </w:rPr>
            </w:pPr>
            <w:r>
              <w:rPr>
                <w:w w:val="102"/>
                <w:sz w:val="18"/>
              </w:rPr>
              <w:t>无</w:t>
            </w:r>
          </w:p>
        </w:tc>
      </w:tr>
      <w:tr w:rsidR="00B75233">
        <w:trPr>
          <w:trHeight w:val="1151"/>
        </w:trPr>
        <w:tc>
          <w:tcPr>
            <w:tcW w:w="941" w:type="dxa"/>
          </w:tcPr>
          <w:p w:rsidR="00B75233" w:rsidRDefault="00B75233">
            <w:pPr>
              <w:pStyle w:val="TableParagraph"/>
              <w:spacing w:before="7"/>
              <w:rPr>
                <w:sz w:val="19"/>
              </w:rPr>
            </w:pPr>
          </w:p>
          <w:p w:rsidR="00B75233" w:rsidRDefault="00153A98">
            <w:pPr>
              <w:pStyle w:val="TableParagraph"/>
              <w:spacing w:line="235" w:lineRule="auto"/>
              <w:ind w:left="109" w:right="77"/>
              <w:jc w:val="both"/>
              <w:rPr>
                <w:sz w:val="18"/>
              </w:rPr>
            </w:pPr>
            <w:r>
              <w:rPr>
                <w:sz w:val="18"/>
              </w:rPr>
              <w:t>改进措施及结果应用方案</w:t>
            </w:r>
          </w:p>
        </w:tc>
        <w:tc>
          <w:tcPr>
            <w:tcW w:w="9425" w:type="dxa"/>
            <w:gridSpan w:val="7"/>
          </w:tcPr>
          <w:p w:rsidR="00B75233" w:rsidRDefault="00153A98">
            <w:pPr>
              <w:pStyle w:val="TableParagraph"/>
              <w:spacing w:before="18"/>
              <w:ind w:left="35"/>
              <w:rPr>
                <w:sz w:val="18"/>
              </w:rPr>
            </w:pPr>
            <w:r>
              <w:rPr>
                <w:w w:val="102"/>
                <w:sz w:val="18"/>
              </w:rPr>
              <w:t>无</w:t>
            </w:r>
          </w:p>
        </w:tc>
      </w:tr>
      <w:tr w:rsidR="00B75233">
        <w:trPr>
          <w:trHeight w:val="1016"/>
        </w:trPr>
        <w:tc>
          <w:tcPr>
            <w:tcW w:w="941" w:type="dxa"/>
          </w:tcPr>
          <w:p w:rsidR="00B75233" w:rsidRDefault="00B75233">
            <w:pPr>
              <w:pStyle w:val="TableParagraph"/>
              <w:spacing w:before="3"/>
              <w:rPr>
                <w:sz w:val="14"/>
              </w:rPr>
            </w:pPr>
          </w:p>
          <w:p w:rsidR="00B75233" w:rsidRDefault="00153A98">
            <w:pPr>
              <w:pStyle w:val="TableParagraph"/>
              <w:spacing w:before="1" w:line="235" w:lineRule="auto"/>
              <w:ind w:left="109" w:right="77"/>
              <w:jc w:val="both"/>
              <w:rPr>
                <w:sz w:val="18"/>
              </w:rPr>
            </w:pPr>
            <w:r>
              <w:rPr>
                <w:sz w:val="18"/>
              </w:rPr>
              <w:t>单位主要负责人签批意见</w:t>
            </w:r>
          </w:p>
        </w:tc>
        <w:tc>
          <w:tcPr>
            <w:tcW w:w="9425" w:type="dxa"/>
            <w:gridSpan w:val="7"/>
          </w:tcPr>
          <w:p w:rsidR="00B75233" w:rsidRDefault="00B75233">
            <w:pPr>
              <w:pStyle w:val="TableParagraph"/>
              <w:rPr>
                <w:sz w:val="18"/>
              </w:rPr>
            </w:pPr>
          </w:p>
          <w:p w:rsidR="00B75233" w:rsidRDefault="00B75233">
            <w:pPr>
              <w:pStyle w:val="TableParagraph"/>
              <w:spacing w:before="7"/>
            </w:pPr>
          </w:p>
          <w:p w:rsidR="00B75233" w:rsidRDefault="00153A98">
            <w:pPr>
              <w:pStyle w:val="TableParagraph"/>
              <w:ind w:right="1578"/>
              <w:jc w:val="right"/>
              <w:rPr>
                <w:sz w:val="18"/>
              </w:rPr>
            </w:pPr>
            <w:r>
              <w:rPr>
                <w:sz w:val="18"/>
              </w:rPr>
              <w:t>签名：年月日</w:t>
            </w:r>
          </w:p>
        </w:tc>
      </w:tr>
    </w:tbl>
    <w:p w:rsidR="00B75233" w:rsidRDefault="00153A98">
      <w:pPr>
        <w:spacing w:before="28"/>
        <w:ind w:left="517"/>
        <w:rPr>
          <w:sz w:val="18"/>
        </w:rPr>
      </w:pPr>
      <w:r>
        <w:rPr>
          <w:sz w:val="18"/>
        </w:rPr>
        <w:t>备注：</w:t>
      </w:r>
    </w:p>
    <w:p w:rsidR="00B75233" w:rsidRDefault="00153A98">
      <w:pPr>
        <w:pStyle w:val="a4"/>
        <w:numPr>
          <w:ilvl w:val="0"/>
          <w:numId w:val="4"/>
        </w:numPr>
        <w:tabs>
          <w:tab w:val="left" w:pos="1078"/>
        </w:tabs>
        <w:spacing w:before="100"/>
        <w:ind w:hanging="189"/>
        <w:rPr>
          <w:sz w:val="18"/>
        </w:rPr>
      </w:pPr>
      <w:r>
        <w:rPr>
          <w:sz w:val="18"/>
        </w:rPr>
        <w:t>预算执行情况口径：预算数为调整后财政资金总额（包括上年结余结转），执行数为资金使用单位财政资金实际支出数。</w:t>
      </w:r>
    </w:p>
    <w:p w:rsidR="00B75233" w:rsidRDefault="00153A98">
      <w:pPr>
        <w:pStyle w:val="a4"/>
        <w:numPr>
          <w:ilvl w:val="0"/>
          <w:numId w:val="4"/>
        </w:numPr>
        <w:tabs>
          <w:tab w:val="left" w:pos="1078"/>
        </w:tabs>
        <w:spacing w:before="76" w:line="237" w:lineRule="auto"/>
        <w:ind w:left="517" w:right="969" w:firstLine="371"/>
        <w:rPr>
          <w:sz w:val="18"/>
        </w:rPr>
      </w:pPr>
      <w:r>
        <w:rPr>
          <w:spacing w:val="-1"/>
          <w:sz w:val="18"/>
        </w:rPr>
        <w:t>定量指标完成数汇总原则：绝对值直接累加计算，相对值按照资金额度加权平均计算。定量指标计分原则：正向指标</w:t>
      </w:r>
      <w:r>
        <w:rPr>
          <w:sz w:val="18"/>
        </w:rPr>
        <w:t xml:space="preserve">（即 </w:t>
      </w:r>
      <w:r>
        <w:rPr>
          <w:spacing w:val="-1"/>
          <w:sz w:val="18"/>
        </w:rPr>
        <w:t>目标值为≥X,得分=权重*B/A,反向指标（即目标值为≤X,</w:t>
      </w:r>
      <w:r>
        <w:rPr>
          <w:sz w:val="18"/>
        </w:rPr>
        <w:t>得分=权重*A/B）,得分不得突破权重总额。定量指标先汇总完成数，再</w:t>
      </w:r>
    </w:p>
    <w:p w:rsidR="00B75233" w:rsidRDefault="00153A98">
      <w:pPr>
        <w:pStyle w:val="a4"/>
        <w:numPr>
          <w:ilvl w:val="0"/>
          <w:numId w:val="4"/>
        </w:numPr>
        <w:tabs>
          <w:tab w:val="left" w:pos="1078"/>
        </w:tabs>
        <w:spacing w:before="57" w:line="237" w:lineRule="auto"/>
        <w:ind w:left="517" w:right="982" w:firstLine="371"/>
        <w:rPr>
          <w:sz w:val="18"/>
        </w:rPr>
      </w:pPr>
      <w:r>
        <w:rPr>
          <w:spacing w:val="-1"/>
          <w:sz w:val="18"/>
        </w:rPr>
        <w:t>定性指标计分原则：达成预期指标、部分达成预期指标并具有一定效果、未达成预期指标且效果较差三档，分別按照该指 标对应分值区间100-80%</w:t>
      </w:r>
      <w:r>
        <w:rPr>
          <w:spacing w:val="40"/>
          <w:sz w:val="18"/>
        </w:rPr>
        <w:t xml:space="preserve"> </w:t>
      </w:r>
      <w:r>
        <w:rPr>
          <w:sz w:val="18"/>
        </w:rPr>
        <w:t>（含80%）、80-50%</w:t>
      </w:r>
      <w:r>
        <w:rPr>
          <w:spacing w:val="37"/>
          <w:sz w:val="18"/>
        </w:rPr>
        <w:t xml:space="preserve"> </w:t>
      </w:r>
      <w:r>
        <w:rPr>
          <w:sz w:val="18"/>
        </w:rPr>
        <w:t>（含50%)</w:t>
      </w:r>
      <w:r>
        <w:rPr>
          <w:spacing w:val="18"/>
          <w:sz w:val="18"/>
        </w:rPr>
        <w:t xml:space="preserve">、 </w:t>
      </w:r>
      <w:r>
        <w:rPr>
          <w:sz w:val="18"/>
        </w:rPr>
        <w:t>50-0% 合理确定分值。汇总时，以资金额度为权重，对分值进行加权</w:t>
      </w:r>
    </w:p>
    <w:p w:rsidR="00B75233" w:rsidRDefault="00153A98">
      <w:pPr>
        <w:pStyle w:val="a4"/>
        <w:numPr>
          <w:ilvl w:val="0"/>
          <w:numId w:val="4"/>
        </w:numPr>
        <w:tabs>
          <w:tab w:val="left" w:pos="1078"/>
        </w:tabs>
        <w:spacing w:before="53"/>
        <w:ind w:hanging="189"/>
        <w:rPr>
          <w:sz w:val="18"/>
        </w:rPr>
      </w:pPr>
      <w:r>
        <w:rPr>
          <w:sz w:val="18"/>
        </w:rPr>
        <w:t>基于经济性和必要性等因素考虑，满意度指标暂可不</w:t>
      </w:r>
      <w:proofErr w:type="gramStart"/>
      <w:r>
        <w:rPr>
          <w:sz w:val="18"/>
        </w:rPr>
        <w:t>作为必评指标</w:t>
      </w:r>
      <w:proofErr w:type="gramEnd"/>
      <w:r>
        <w:rPr>
          <w:sz w:val="18"/>
        </w:rPr>
        <w:t>。</w:t>
      </w:r>
    </w:p>
    <w:p w:rsidR="00B75233" w:rsidRDefault="00B75233">
      <w:pPr>
        <w:rPr>
          <w:sz w:val="18"/>
        </w:rPr>
        <w:sectPr w:rsidR="00B75233">
          <w:headerReference w:type="default" r:id="rId19"/>
          <w:footerReference w:type="default" r:id="rId20"/>
          <w:pgSz w:w="11910" w:h="16840"/>
          <w:pgMar w:top="1460" w:right="0" w:bottom="280" w:left="140" w:header="0" w:footer="0" w:gutter="0"/>
          <w:cols w:space="720"/>
        </w:sectPr>
      </w:pPr>
    </w:p>
    <w:p w:rsidR="00B75233" w:rsidRDefault="00B75233">
      <w:pPr>
        <w:pStyle w:val="a3"/>
        <w:rPr>
          <w:sz w:val="20"/>
        </w:rPr>
      </w:pPr>
    </w:p>
    <w:p w:rsidR="00B75233" w:rsidRDefault="00B75233">
      <w:pPr>
        <w:pStyle w:val="a3"/>
        <w:spacing w:before="1"/>
        <w:rPr>
          <w:sz w:val="17"/>
        </w:rPr>
      </w:pPr>
    </w:p>
    <w:p w:rsidR="00B75233" w:rsidRDefault="00153A98">
      <w:pPr>
        <w:spacing w:before="58"/>
        <w:ind w:left="2226" w:right="2272"/>
        <w:jc w:val="center"/>
        <w:rPr>
          <w:b/>
          <w:sz w:val="30"/>
        </w:rPr>
      </w:pPr>
      <w:r>
        <w:rPr>
          <w:b/>
          <w:sz w:val="30"/>
        </w:rPr>
        <w:t>2020年度军运会田间地头立面综合整治建设项目自评表</w:t>
      </w:r>
    </w:p>
    <w:p w:rsidR="00B75233" w:rsidRDefault="00153A98">
      <w:pPr>
        <w:tabs>
          <w:tab w:val="left" w:pos="7982"/>
        </w:tabs>
        <w:spacing w:before="204"/>
        <w:ind w:left="364"/>
        <w:rPr>
          <w:sz w:val="18"/>
        </w:rPr>
      </w:pPr>
      <w:r>
        <w:rPr>
          <w:w w:val="105"/>
          <w:sz w:val="18"/>
        </w:rPr>
        <w:t>单位名</w:t>
      </w:r>
      <w:r>
        <w:rPr>
          <w:spacing w:val="7"/>
          <w:w w:val="105"/>
          <w:sz w:val="18"/>
        </w:rPr>
        <w:t>称</w:t>
      </w:r>
      <w:r>
        <w:rPr>
          <w:w w:val="105"/>
          <w:sz w:val="18"/>
        </w:rPr>
        <w:t>：武汉市东西湖区住房和城乡建设局</w:t>
      </w:r>
      <w:r>
        <w:rPr>
          <w:w w:val="105"/>
          <w:sz w:val="18"/>
        </w:rPr>
        <w:tab/>
        <w:t>填报日</w:t>
      </w:r>
      <w:r>
        <w:rPr>
          <w:spacing w:val="9"/>
          <w:w w:val="105"/>
          <w:sz w:val="18"/>
        </w:rPr>
        <w:t>期</w:t>
      </w:r>
      <w:r>
        <w:rPr>
          <w:w w:val="105"/>
          <w:sz w:val="18"/>
        </w:rPr>
        <w:t>：</w:t>
      </w:r>
    </w:p>
    <w:p w:rsidR="00B75233" w:rsidRDefault="00B75233">
      <w:pPr>
        <w:pStyle w:val="a3"/>
        <w:rPr>
          <w:sz w:val="7"/>
        </w:rPr>
      </w:pPr>
    </w:p>
    <w:tbl>
      <w:tblPr>
        <w:tblW w:w="0" w:type="auto"/>
        <w:tblInd w:w="3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982"/>
        <w:gridCol w:w="1102"/>
        <w:gridCol w:w="1575"/>
        <w:gridCol w:w="1731"/>
        <w:gridCol w:w="1431"/>
        <w:gridCol w:w="1443"/>
        <w:gridCol w:w="1431"/>
        <w:gridCol w:w="1431"/>
      </w:tblGrid>
      <w:tr w:rsidR="00B75233">
        <w:trPr>
          <w:trHeight w:val="438"/>
        </w:trPr>
        <w:tc>
          <w:tcPr>
            <w:tcW w:w="3659" w:type="dxa"/>
            <w:gridSpan w:val="3"/>
          </w:tcPr>
          <w:p w:rsidR="00B75233" w:rsidRDefault="00153A98">
            <w:pPr>
              <w:pStyle w:val="TableParagraph"/>
              <w:spacing w:before="119"/>
              <w:ind w:left="1432" w:right="1410"/>
              <w:jc w:val="center"/>
              <w:rPr>
                <w:sz w:val="18"/>
              </w:rPr>
            </w:pPr>
            <w:r>
              <w:rPr>
                <w:w w:val="105"/>
                <w:sz w:val="18"/>
              </w:rPr>
              <w:t>项目名称</w:t>
            </w:r>
          </w:p>
        </w:tc>
        <w:tc>
          <w:tcPr>
            <w:tcW w:w="7467" w:type="dxa"/>
            <w:gridSpan w:val="5"/>
          </w:tcPr>
          <w:p w:rsidR="00B75233" w:rsidRDefault="00153A98">
            <w:pPr>
              <w:pStyle w:val="TableParagraph"/>
              <w:spacing w:before="119"/>
              <w:ind w:left="2094" w:right="2100"/>
              <w:jc w:val="center"/>
              <w:rPr>
                <w:sz w:val="18"/>
              </w:rPr>
            </w:pPr>
            <w:r>
              <w:rPr>
                <w:w w:val="105"/>
                <w:sz w:val="18"/>
              </w:rPr>
              <w:t>军运会田间地头立面综合整治建设项目</w:t>
            </w:r>
          </w:p>
        </w:tc>
      </w:tr>
      <w:tr w:rsidR="00B75233">
        <w:trPr>
          <w:trHeight w:val="438"/>
        </w:trPr>
        <w:tc>
          <w:tcPr>
            <w:tcW w:w="3659" w:type="dxa"/>
            <w:gridSpan w:val="3"/>
          </w:tcPr>
          <w:p w:rsidR="00B75233" w:rsidRDefault="00153A98">
            <w:pPr>
              <w:pStyle w:val="TableParagraph"/>
              <w:spacing w:before="119"/>
              <w:ind w:left="1432" w:right="1410"/>
              <w:jc w:val="center"/>
              <w:rPr>
                <w:sz w:val="18"/>
              </w:rPr>
            </w:pPr>
            <w:r>
              <w:rPr>
                <w:w w:val="105"/>
                <w:sz w:val="18"/>
              </w:rPr>
              <w:t>主管部门</w:t>
            </w:r>
          </w:p>
        </w:tc>
        <w:tc>
          <w:tcPr>
            <w:tcW w:w="3162" w:type="dxa"/>
            <w:gridSpan w:val="2"/>
          </w:tcPr>
          <w:p w:rsidR="00B75233" w:rsidRDefault="00153A98">
            <w:pPr>
              <w:pStyle w:val="TableParagraph"/>
              <w:spacing w:before="119"/>
              <w:ind w:left="165"/>
              <w:rPr>
                <w:sz w:val="18"/>
              </w:rPr>
            </w:pPr>
            <w:r>
              <w:rPr>
                <w:w w:val="105"/>
                <w:sz w:val="18"/>
              </w:rPr>
              <w:t>武汉市东西湖区住房和城乡建设局</w:t>
            </w:r>
          </w:p>
        </w:tc>
        <w:tc>
          <w:tcPr>
            <w:tcW w:w="1443" w:type="dxa"/>
          </w:tcPr>
          <w:p w:rsidR="00B75233" w:rsidRDefault="00153A98">
            <w:pPr>
              <w:pStyle w:val="TableParagraph"/>
              <w:spacing w:before="119"/>
              <w:ind w:left="131" w:right="117"/>
              <w:jc w:val="center"/>
              <w:rPr>
                <w:sz w:val="18"/>
              </w:rPr>
            </w:pPr>
            <w:r>
              <w:rPr>
                <w:w w:val="105"/>
                <w:sz w:val="18"/>
              </w:rPr>
              <w:t>项目实施单位</w:t>
            </w:r>
          </w:p>
        </w:tc>
        <w:tc>
          <w:tcPr>
            <w:tcW w:w="2862" w:type="dxa"/>
            <w:gridSpan w:val="2"/>
          </w:tcPr>
          <w:p w:rsidR="00B75233" w:rsidRDefault="00153A98">
            <w:pPr>
              <w:pStyle w:val="TableParagraph"/>
              <w:spacing w:before="119"/>
              <w:ind w:left="961"/>
              <w:rPr>
                <w:sz w:val="18"/>
              </w:rPr>
            </w:pPr>
            <w:r>
              <w:rPr>
                <w:w w:val="105"/>
                <w:sz w:val="18"/>
              </w:rPr>
              <w:t>军运会专班</w:t>
            </w:r>
          </w:p>
        </w:tc>
      </w:tr>
      <w:tr w:rsidR="00B75233">
        <w:trPr>
          <w:trHeight w:val="438"/>
        </w:trPr>
        <w:tc>
          <w:tcPr>
            <w:tcW w:w="3659" w:type="dxa"/>
            <w:gridSpan w:val="3"/>
          </w:tcPr>
          <w:p w:rsidR="00B75233" w:rsidRDefault="00153A98">
            <w:pPr>
              <w:pStyle w:val="TableParagraph"/>
              <w:spacing w:before="119"/>
              <w:ind w:left="1432" w:right="1410"/>
              <w:jc w:val="center"/>
              <w:rPr>
                <w:sz w:val="18"/>
              </w:rPr>
            </w:pPr>
            <w:r>
              <w:rPr>
                <w:w w:val="105"/>
                <w:sz w:val="18"/>
              </w:rPr>
              <w:t>项目类别</w:t>
            </w:r>
          </w:p>
        </w:tc>
        <w:tc>
          <w:tcPr>
            <w:tcW w:w="7467" w:type="dxa"/>
            <w:gridSpan w:val="5"/>
          </w:tcPr>
          <w:p w:rsidR="00B75233" w:rsidRDefault="00153A98">
            <w:pPr>
              <w:pStyle w:val="TableParagraph"/>
              <w:tabs>
                <w:tab w:val="left" w:pos="1644"/>
                <w:tab w:val="left" w:pos="2410"/>
                <w:tab w:val="left" w:pos="3835"/>
              </w:tabs>
              <w:spacing w:before="119"/>
              <w:ind w:left="33"/>
              <w:rPr>
                <w:rFonts w:ascii="Wingdings" w:hAnsi="Wingdings"/>
                <w:sz w:val="18"/>
              </w:rPr>
            </w:pPr>
            <w:r>
              <w:rPr>
                <w:spacing w:val="3"/>
                <w:w w:val="105"/>
                <w:sz w:val="18"/>
              </w:rPr>
              <w:t>1</w:t>
            </w:r>
            <w:r>
              <w:rPr>
                <w:w w:val="105"/>
                <w:sz w:val="18"/>
              </w:rPr>
              <w:t>、部门预算项目</w:t>
            </w:r>
            <w:r>
              <w:rPr>
                <w:w w:val="105"/>
                <w:sz w:val="18"/>
              </w:rPr>
              <w:tab/>
              <w:t>□</w:t>
            </w:r>
            <w:r>
              <w:rPr>
                <w:w w:val="105"/>
                <w:sz w:val="18"/>
              </w:rPr>
              <w:tab/>
              <w:t>2、区直专项</w:t>
            </w:r>
            <w:r>
              <w:rPr>
                <w:w w:val="105"/>
                <w:sz w:val="18"/>
              </w:rPr>
              <w:tab/>
            </w:r>
            <w:r>
              <w:rPr>
                <w:rFonts w:ascii="Wingdings" w:hAnsi="Wingdings"/>
                <w:w w:val="105"/>
                <w:position w:val="1"/>
                <w:sz w:val="18"/>
              </w:rPr>
              <w:t></w:t>
            </w:r>
          </w:p>
        </w:tc>
      </w:tr>
      <w:tr w:rsidR="00B75233">
        <w:trPr>
          <w:trHeight w:val="438"/>
        </w:trPr>
        <w:tc>
          <w:tcPr>
            <w:tcW w:w="3659" w:type="dxa"/>
            <w:gridSpan w:val="3"/>
          </w:tcPr>
          <w:p w:rsidR="00B75233" w:rsidRDefault="00153A98">
            <w:pPr>
              <w:pStyle w:val="TableParagraph"/>
              <w:spacing w:before="119"/>
              <w:ind w:left="1432" w:right="1410"/>
              <w:jc w:val="center"/>
              <w:rPr>
                <w:sz w:val="18"/>
              </w:rPr>
            </w:pPr>
            <w:r>
              <w:rPr>
                <w:w w:val="105"/>
                <w:sz w:val="18"/>
              </w:rPr>
              <w:t>项目属性</w:t>
            </w:r>
          </w:p>
        </w:tc>
        <w:tc>
          <w:tcPr>
            <w:tcW w:w="7467" w:type="dxa"/>
            <w:gridSpan w:val="5"/>
          </w:tcPr>
          <w:p w:rsidR="00B75233" w:rsidRDefault="00153A98">
            <w:pPr>
              <w:pStyle w:val="TableParagraph"/>
              <w:tabs>
                <w:tab w:val="left" w:pos="1646"/>
                <w:tab w:val="left" w:pos="2412"/>
                <w:tab w:val="left" w:pos="3835"/>
              </w:tabs>
              <w:spacing w:before="119"/>
              <w:ind w:left="33"/>
              <w:rPr>
                <w:rFonts w:ascii="Wingdings" w:hAnsi="Wingdings"/>
                <w:sz w:val="18"/>
              </w:rPr>
            </w:pPr>
            <w:r>
              <w:rPr>
                <w:spacing w:val="3"/>
                <w:w w:val="105"/>
                <w:sz w:val="18"/>
              </w:rPr>
              <w:t>1</w:t>
            </w:r>
            <w:r>
              <w:rPr>
                <w:w w:val="105"/>
                <w:sz w:val="18"/>
              </w:rPr>
              <w:t>、持续性项目</w:t>
            </w:r>
            <w:r>
              <w:rPr>
                <w:w w:val="105"/>
                <w:sz w:val="18"/>
              </w:rPr>
              <w:tab/>
              <w:t>□</w:t>
            </w:r>
            <w:r>
              <w:rPr>
                <w:w w:val="105"/>
                <w:sz w:val="18"/>
              </w:rPr>
              <w:tab/>
              <w:t>2、新增性项目</w:t>
            </w:r>
            <w:r>
              <w:rPr>
                <w:w w:val="105"/>
                <w:sz w:val="18"/>
              </w:rPr>
              <w:tab/>
            </w:r>
            <w:r>
              <w:rPr>
                <w:rFonts w:ascii="Wingdings" w:hAnsi="Wingdings"/>
                <w:w w:val="105"/>
                <w:position w:val="1"/>
                <w:sz w:val="18"/>
              </w:rPr>
              <w:t></w:t>
            </w:r>
          </w:p>
        </w:tc>
      </w:tr>
      <w:tr w:rsidR="00B75233">
        <w:trPr>
          <w:trHeight w:val="438"/>
        </w:trPr>
        <w:tc>
          <w:tcPr>
            <w:tcW w:w="3659" w:type="dxa"/>
            <w:gridSpan w:val="3"/>
          </w:tcPr>
          <w:p w:rsidR="00B75233" w:rsidRDefault="00153A98">
            <w:pPr>
              <w:pStyle w:val="TableParagraph"/>
              <w:spacing w:before="119"/>
              <w:ind w:left="1432" w:right="1410"/>
              <w:jc w:val="center"/>
              <w:rPr>
                <w:sz w:val="18"/>
              </w:rPr>
            </w:pPr>
            <w:r>
              <w:rPr>
                <w:w w:val="105"/>
                <w:sz w:val="18"/>
              </w:rPr>
              <w:t>项目类型</w:t>
            </w:r>
          </w:p>
        </w:tc>
        <w:tc>
          <w:tcPr>
            <w:tcW w:w="7467" w:type="dxa"/>
            <w:gridSpan w:val="5"/>
          </w:tcPr>
          <w:p w:rsidR="00B75233" w:rsidRDefault="00153A98">
            <w:pPr>
              <w:pStyle w:val="TableParagraph"/>
              <w:tabs>
                <w:tab w:val="left" w:pos="1646"/>
                <w:tab w:val="left" w:pos="2412"/>
                <w:tab w:val="left" w:pos="3835"/>
                <w:tab w:val="left" w:pos="4483"/>
              </w:tabs>
              <w:spacing w:before="119"/>
              <w:ind w:left="33"/>
              <w:rPr>
                <w:sz w:val="18"/>
              </w:rPr>
            </w:pPr>
            <w:r>
              <w:rPr>
                <w:spacing w:val="3"/>
                <w:w w:val="105"/>
                <w:sz w:val="18"/>
              </w:rPr>
              <w:t>1</w:t>
            </w:r>
            <w:r>
              <w:rPr>
                <w:w w:val="105"/>
                <w:sz w:val="18"/>
              </w:rPr>
              <w:t>、常年性项目</w:t>
            </w:r>
            <w:r>
              <w:rPr>
                <w:w w:val="105"/>
                <w:sz w:val="18"/>
              </w:rPr>
              <w:tab/>
              <w:t>口</w:t>
            </w:r>
            <w:r>
              <w:rPr>
                <w:w w:val="105"/>
                <w:sz w:val="18"/>
              </w:rPr>
              <w:tab/>
              <w:t>2、延续性项目</w:t>
            </w:r>
            <w:r>
              <w:rPr>
                <w:w w:val="105"/>
                <w:sz w:val="18"/>
              </w:rPr>
              <w:tab/>
            </w:r>
            <w:r>
              <w:rPr>
                <w:rFonts w:ascii="Wingdings" w:eastAsia="Wingdings" w:hAnsi="Wingdings"/>
                <w:w w:val="105"/>
                <w:position w:val="1"/>
                <w:sz w:val="18"/>
              </w:rPr>
              <w:t></w:t>
            </w:r>
            <w:r>
              <w:rPr>
                <w:rFonts w:ascii="Times New Roman" w:eastAsia="Times New Roman" w:hAnsi="Times New Roman"/>
                <w:w w:val="105"/>
                <w:position w:val="1"/>
                <w:sz w:val="18"/>
              </w:rPr>
              <w:tab/>
            </w:r>
            <w:r>
              <w:rPr>
                <w:w w:val="105"/>
                <w:sz w:val="18"/>
              </w:rPr>
              <w:t>3、一次性项目</w:t>
            </w:r>
            <w:r>
              <w:rPr>
                <w:spacing w:val="8"/>
                <w:w w:val="105"/>
                <w:sz w:val="18"/>
              </w:rPr>
              <w:t xml:space="preserve"> </w:t>
            </w:r>
            <w:r>
              <w:rPr>
                <w:w w:val="105"/>
                <w:sz w:val="18"/>
              </w:rPr>
              <w:t>口</w:t>
            </w:r>
          </w:p>
        </w:tc>
      </w:tr>
      <w:tr w:rsidR="00B75233">
        <w:trPr>
          <w:trHeight w:val="551"/>
        </w:trPr>
        <w:tc>
          <w:tcPr>
            <w:tcW w:w="2084" w:type="dxa"/>
            <w:gridSpan w:val="2"/>
            <w:vMerge w:val="restart"/>
          </w:tcPr>
          <w:p w:rsidR="00B75233" w:rsidRDefault="00B75233">
            <w:pPr>
              <w:pStyle w:val="TableParagraph"/>
              <w:spacing w:before="9"/>
              <w:rPr>
                <w:sz w:val="26"/>
              </w:rPr>
            </w:pPr>
          </w:p>
          <w:p w:rsidR="00B75233" w:rsidRDefault="00153A98">
            <w:pPr>
              <w:pStyle w:val="TableParagraph"/>
              <w:ind w:left="259" w:right="241"/>
              <w:jc w:val="center"/>
              <w:rPr>
                <w:sz w:val="18"/>
              </w:rPr>
            </w:pPr>
            <w:r>
              <w:rPr>
                <w:w w:val="105"/>
                <w:sz w:val="18"/>
              </w:rPr>
              <w:t>预算执行情况</w:t>
            </w:r>
          </w:p>
          <w:p w:rsidR="00B75233" w:rsidRDefault="00153A98">
            <w:pPr>
              <w:pStyle w:val="TableParagraph"/>
              <w:spacing w:before="4"/>
              <w:ind w:left="270" w:right="241"/>
              <w:jc w:val="center"/>
              <w:rPr>
                <w:sz w:val="18"/>
              </w:rPr>
            </w:pPr>
            <w:r>
              <w:rPr>
                <w:w w:val="105"/>
                <w:sz w:val="18"/>
              </w:rPr>
              <w:t>（万元）（20分）</w:t>
            </w:r>
          </w:p>
        </w:tc>
        <w:tc>
          <w:tcPr>
            <w:tcW w:w="1575" w:type="dxa"/>
          </w:tcPr>
          <w:p w:rsidR="00B75233" w:rsidRDefault="00B75233">
            <w:pPr>
              <w:pStyle w:val="TableParagraph"/>
              <w:rPr>
                <w:rFonts w:ascii="Times New Roman"/>
                <w:sz w:val="18"/>
              </w:rPr>
            </w:pPr>
          </w:p>
        </w:tc>
        <w:tc>
          <w:tcPr>
            <w:tcW w:w="1731" w:type="dxa"/>
          </w:tcPr>
          <w:p w:rsidR="00B75233" w:rsidRDefault="00B75233">
            <w:pPr>
              <w:pStyle w:val="TableParagraph"/>
              <w:spacing w:before="7"/>
              <w:rPr>
                <w:sz w:val="13"/>
              </w:rPr>
            </w:pPr>
          </w:p>
          <w:p w:rsidR="00B75233" w:rsidRDefault="00153A98">
            <w:pPr>
              <w:pStyle w:val="TableParagraph"/>
              <w:spacing w:before="1"/>
              <w:ind w:left="327" w:right="303"/>
              <w:jc w:val="center"/>
              <w:rPr>
                <w:sz w:val="18"/>
              </w:rPr>
            </w:pPr>
            <w:r>
              <w:rPr>
                <w:w w:val="105"/>
                <w:sz w:val="18"/>
              </w:rPr>
              <w:t>预算数（A）</w:t>
            </w:r>
          </w:p>
        </w:tc>
        <w:tc>
          <w:tcPr>
            <w:tcW w:w="2874" w:type="dxa"/>
            <w:gridSpan w:val="2"/>
          </w:tcPr>
          <w:p w:rsidR="00B75233" w:rsidRDefault="00B75233">
            <w:pPr>
              <w:pStyle w:val="TableParagraph"/>
              <w:spacing w:before="7"/>
              <w:rPr>
                <w:sz w:val="13"/>
              </w:rPr>
            </w:pPr>
          </w:p>
          <w:p w:rsidR="00B75233" w:rsidRDefault="00153A98">
            <w:pPr>
              <w:pStyle w:val="TableParagraph"/>
              <w:spacing w:before="1"/>
              <w:ind w:left="919"/>
              <w:rPr>
                <w:sz w:val="18"/>
              </w:rPr>
            </w:pPr>
            <w:r>
              <w:rPr>
                <w:w w:val="105"/>
                <w:sz w:val="18"/>
              </w:rPr>
              <w:t>执行数（B）</w:t>
            </w:r>
          </w:p>
        </w:tc>
        <w:tc>
          <w:tcPr>
            <w:tcW w:w="1431" w:type="dxa"/>
          </w:tcPr>
          <w:p w:rsidR="00B75233" w:rsidRDefault="00B75233">
            <w:pPr>
              <w:pStyle w:val="TableParagraph"/>
              <w:spacing w:before="7"/>
              <w:rPr>
                <w:sz w:val="13"/>
              </w:rPr>
            </w:pPr>
          </w:p>
          <w:p w:rsidR="00B75233" w:rsidRDefault="00153A98">
            <w:pPr>
              <w:pStyle w:val="TableParagraph"/>
              <w:spacing w:before="1"/>
              <w:ind w:left="30" w:right="12"/>
              <w:jc w:val="center"/>
              <w:rPr>
                <w:sz w:val="18"/>
              </w:rPr>
            </w:pPr>
            <w:r>
              <w:rPr>
                <w:w w:val="105"/>
                <w:sz w:val="18"/>
              </w:rPr>
              <w:t>执行率（B/A)</w:t>
            </w:r>
          </w:p>
        </w:tc>
        <w:tc>
          <w:tcPr>
            <w:tcW w:w="1431" w:type="dxa"/>
          </w:tcPr>
          <w:p w:rsidR="00B75233" w:rsidRDefault="00153A98">
            <w:pPr>
              <w:pStyle w:val="TableParagraph"/>
              <w:spacing w:before="6"/>
              <w:ind w:left="33" w:right="12"/>
              <w:jc w:val="center"/>
              <w:rPr>
                <w:sz w:val="18"/>
              </w:rPr>
            </w:pPr>
            <w:r>
              <w:rPr>
                <w:w w:val="105"/>
                <w:sz w:val="18"/>
              </w:rPr>
              <w:t>得分</w:t>
            </w:r>
          </w:p>
          <w:p w:rsidR="00B75233" w:rsidRDefault="00153A98">
            <w:pPr>
              <w:pStyle w:val="TableParagraph"/>
              <w:spacing w:before="5"/>
              <w:ind w:left="29" w:right="12"/>
              <w:jc w:val="center"/>
              <w:rPr>
                <w:sz w:val="18"/>
              </w:rPr>
            </w:pPr>
            <w:r>
              <w:rPr>
                <w:w w:val="105"/>
                <w:sz w:val="18"/>
              </w:rPr>
              <w:t>（20分*执行</w:t>
            </w:r>
          </w:p>
        </w:tc>
      </w:tr>
      <w:tr w:rsidR="00B75233">
        <w:trPr>
          <w:trHeight w:val="551"/>
        </w:trPr>
        <w:tc>
          <w:tcPr>
            <w:tcW w:w="2084" w:type="dxa"/>
            <w:gridSpan w:val="2"/>
            <w:vMerge/>
            <w:tcBorders>
              <w:top w:val="nil"/>
            </w:tcBorders>
          </w:tcPr>
          <w:p w:rsidR="00B75233" w:rsidRDefault="00B75233">
            <w:pPr>
              <w:rPr>
                <w:sz w:val="2"/>
                <w:szCs w:val="2"/>
              </w:rPr>
            </w:pPr>
          </w:p>
        </w:tc>
        <w:tc>
          <w:tcPr>
            <w:tcW w:w="1575" w:type="dxa"/>
          </w:tcPr>
          <w:p w:rsidR="00B75233" w:rsidRDefault="00B75233">
            <w:pPr>
              <w:pStyle w:val="TableParagraph"/>
              <w:spacing w:before="7"/>
              <w:rPr>
                <w:sz w:val="13"/>
              </w:rPr>
            </w:pPr>
          </w:p>
          <w:p w:rsidR="00B75233" w:rsidRDefault="00153A98">
            <w:pPr>
              <w:pStyle w:val="TableParagraph"/>
              <w:ind w:left="10"/>
              <w:jc w:val="center"/>
              <w:rPr>
                <w:sz w:val="18"/>
              </w:rPr>
            </w:pPr>
            <w:r>
              <w:rPr>
                <w:w w:val="105"/>
                <w:sz w:val="18"/>
              </w:rPr>
              <w:t>年度财政资金总额</w:t>
            </w:r>
          </w:p>
        </w:tc>
        <w:tc>
          <w:tcPr>
            <w:tcW w:w="1731" w:type="dxa"/>
          </w:tcPr>
          <w:p w:rsidR="00B75233" w:rsidRDefault="00B75233">
            <w:pPr>
              <w:pStyle w:val="TableParagraph"/>
              <w:spacing w:before="7"/>
              <w:rPr>
                <w:sz w:val="13"/>
              </w:rPr>
            </w:pPr>
          </w:p>
          <w:p w:rsidR="00B75233" w:rsidRDefault="00153A98">
            <w:pPr>
              <w:pStyle w:val="TableParagraph"/>
              <w:ind w:left="326" w:right="303"/>
              <w:jc w:val="center"/>
              <w:rPr>
                <w:sz w:val="18"/>
              </w:rPr>
            </w:pPr>
            <w:r>
              <w:rPr>
                <w:w w:val="105"/>
                <w:sz w:val="18"/>
              </w:rPr>
              <w:t>962</w:t>
            </w:r>
          </w:p>
        </w:tc>
        <w:tc>
          <w:tcPr>
            <w:tcW w:w="2874" w:type="dxa"/>
            <w:gridSpan w:val="2"/>
          </w:tcPr>
          <w:p w:rsidR="00B75233" w:rsidRDefault="00B75233">
            <w:pPr>
              <w:pStyle w:val="TableParagraph"/>
              <w:spacing w:before="7"/>
              <w:rPr>
                <w:sz w:val="13"/>
              </w:rPr>
            </w:pPr>
          </w:p>
          <w:p w:rsidR="00B75233" w:rsidRDefault="00153A98">
            <w:pPr>
              <w:pStyle w:val="TableParagraph"/>
              <w:ind w:left="1275" w:right="1254"/>
              <w:jc w:val="center"/>
              <w:rPr>
                <w:sz w:val="18"/>
              </w:rPr>
            </w:pPr>
            <w:r>
              <w:rPr>
                <w:w w:val="105"/>
                <w:sz w:val="18"/>
              </w:rPr>
              <w:t>962</w:t>
            </w:r>
          </w:p>
        </w:tc>
        <w:tc>
          <w:tcPr>
            <w:tcW w:w="1431" w:type="dxa"/>
          </w:tcPr>
          <w:p w:rsidR="00B75233" w:rsidRDefault="00B75233">
            <w:pPr>
              <w:pStyle w:val="TableParagraph"/>
              <w:spacing w:before="7"/>
              <w:rPr>
                <w:sz w:val="13"/>
              </w:rPr>
            </w:pPr>
          </w:p>
          <w:p w:rsidR="00B75233" w:rsidRDefault="00153A98">
            <w:pPr>
              <w:pStyle w:val="TableParagraph"/>
              <w:ind w:left="32" w:right="12"/>
              <w:jc w:val="center"/>
              <w:rPr>
                <w:sz w:val="18"/>
              </w:rPr>
            </w:pPr>
            <w:r>
              <w:rPr>
                <w:w w:val="105"/>
                <w:sz w:val="18"/>
              </w:rPr>
              <w:t>100%</w:t>
            </w:r>
          </w:p>
        </w:tc>
        <w:tc>
          <w:tcPr>
            <w:tcW w:w="1431" w:type="dxa"/>
          </w:tcPr>
          <w:p w:rsidR="00B75233" w:rsidRDefault="00B75233">
            <w:pPr>
              <w:pStyle w:val="TableParagraph"/>
              <w:spacing w:before="7"/>
              <w:rPr>
                <w:sz w:val="13"/>
              </w:rPr>
            </w:pPr>
          </w:p>
          <w:p w:rsidR="00B75233" w:rsidRDefault="00153A98">
            <w:pPr>
              <w:pStyle w:val="TableParagraph"/>
              <w:ind w:left="33" w:right="12"/>
              <w:jc w:val="center"/>
              <w:rPr>
                <w:sz w:val="18"/>
              </w:rPr>
            </w:pPr>
            <w:r>
              <w:rPr>
                <w:w w:val="105"/>
                <w:sz w:val="18"/>
              </w:rPr>
              <w:t>20</w:t>
            </w:r>
          </w:p>
        </w:tc>
      </w:tr>
      <w:tr w:rsidR="00B75233">
        <w:trPr>
          <w:trHeight w:val="551"/>
        </w:trPr>
        <w:tc>
          <w:tcPr>
            <w:tcW w:w="982" w:type="dxa"/>
            <w:vMerge w:val="restart"/>
          </w:tcPr>
          <w:p w:rsidR="00B75233" w:rsidRDefault="00B75233">
            <w:pPr>
              <w:pStyle w:val="TableParagraph"/>
              <w:rPr>
                <w:sz w:val="18"/>
              </w:rPr>
            </w:pPr>
          </w:p>
          <w:p w:rsidR="00B75233" w:rsidRDefault="00B75233">
            <w:pPr>
              <w:pStyle w:val="TableParagraph"/>
              <w:rPr>
                <w:sz w:val="18"/>
              </w:rPr>
            </w:pPr>
          </w:p>
          <w:p w:rsidR="00B75233" w:rsidRDefault="00153A98">
            <w:pPr>
              <w:pStyle w:val="TableParagraph"/>
              <w:spacing w:before="152" w:line="244" w:lineRule="auto"/>
              <w:ind w:left="116" w:right="89" w:hanging="1"/>
              <w:jc w:val="center"/>
              <w:rPr>
                <w:sz w:val="18"/>
              </w:rPr>
            </w:pPr>
            <w:r>
              <w:rPr>
                <w:w w:val="105"/>
                <w:sz w:val="18"/>
              </w:rPr>
              <w:t xml:space="preserve">年度目 </w:t>
            </w:r>
            <w:r>
              <w:rPr>
                <w:spacing w:val="-4"/>
                <w:w w:val="105"/>
                <w:sz w:val="18"/>
              </w:rPr>
              <w:t>标：根据</w:t>
            </w:r>
            <w:r>
              <w:rPr>
                <w:w w:val="105"/>
                <w:sz w:val="18"/>
              </w:rPr>
              <w:t xml:space="preserve">合同约 </w:t>
            </w:r>
            <w:r>
              <w:rPr>
                <w:spacing w:val="-4"/>
                <w:w w:val="105"/>
                <w:sz w:val="18"/>
              </w:rPr>
              <w:t>定，支付</w:t>
            </w:r>
            <w:r>
              <w:rPr>
                <w:spacing w:val="-3"/>
                <w:sz w:val="18"/>
              </w:rPr>
              <w:t>项目资金</w:t>
            </w:r>
            <w:r>
              <w:rPr>
                <w:w w:val="105"/>
                <w:sz w:val="18"/>
              </w:rPr>
              <w:t>进度款</w:t>
            </w:r>
          </w:p>
          <w:p w:rsidR="00B75233" w:rsidRDefault="00153A98">
            <w:pPr>
              <w:pStyle w:val="TableParagraph"/>
              <w:spacing w:line="228" w:lineRule="exact"/>
              <w:ind w:left="97" w:right="69"/>
              <w:jc w:val="center"/>
              <w:rPr>
                <w:sz w:val="18"/>
              </w:rPr>
            </w:pPr>
            <w:r>
              <w:rPr>
                <w:w w:val="105"/>
                <w:sz w:val="18"/>
              </w:rPr>
              <w:t>（80分）</w:t>
            </w:r>
          </w:p>
        </w:tc>
        <w:tc>
          <w:tcPr>
            <w:tcW w:w="1102" w:type="dxa"/>
          </w:tcPr>
          <w:p w:rsidR="00B75233" w:rsidRDefault="00153A98">
            <w:pPr>
              <w:pStyle w:val="TableParagraph"/>
              <w:spacing w:before="59" w:line="242" w:lineRule="auto"/>
              <w:ind w:left="366" w:right="298"/>
              <w:rPr>
                <w:sz w:val="18"/>
              </w:rPr>
            </w:pPr>
            <w:r>
              <w:rPr>
                <w:w w:val="105"/>
                <w:sz w:val="18"/>
              </w:rPr>
              <w:t>一级指标</w:t>
            </w:r>
          </w:p>
        </w:tc>
        <w:tc>
          <w:tcPr>
            <w:tcW w:w="1575" w:type="dxa"/>
          </w:tcPr>
          <w:p w:rsidR="00B75233" w:rsidRDefault="00B75233">
            <w:pPr>
              <w:pStyle w:val="TableParagraph"/>
              <w:spacing w:before="8"/>
              <w:rPr>
                <w:sz w:val="13"/>
              </w:rPr>
            </w:pPr>
          </w:p>
          <w:p w:rsidR="00B75233" w:rsidRDefault="00153A98">
            <w:pPr>
              <w:pStyle w:val="TableParagraph"/>
              <w:ind w:left="20"/>
              <w:jc w:val="center"/>
              <w:rPr>
                <w:sz w:val="18"/>
              </w:rPr>
            </w:pPr>
            <w:r>
              <w:rPr>
                <w:w w:val="105"/>
                <w:sz w:val="18"/>
              </w:rPr>
              <w:t>二级指标</w:t>
            </w:r>
          </w:p>
        </w:tc>
        <w:tc>
          <w:tcPr>
            <w:tcW w:w="3162" w:type="dxa"/>
            <w:gridSpan w:val="2"/>
          </w:tcPr>
          <w:p w:rsidR="00B75233" w:rsidRDefault="00B75233">
            <w:pPr>
              <w:pStyle w:val="TableParagraph"/>
              <w:spacing w:before="8"/>
              <w:rPr>
                <w:sz w:val="13"/>
              </w:rPr>
            </w:pPr>
          </w:p>
          <w:p w:rsidR="00B75233" w:rsidRDefault="00153A98">
            <w:pPr>
              <w:pStyle w:val="TableParagraph"/>
              <w:ind w:left="1086" w:right="1070"/>
              <w:jc w:val="center"/>
              <w:rPr>
                <w:sz w:val="18"/>
              </w:rPr>
            </w:pPr>
            <w:r>
              <w:rPr>
                <w:w w:val="105"/>
                <w:sz w:val="18"/>
              </w:rPr>
              <w:t>三级指标</w:t>
            </w:r>
          </w:p>
        </w:tc>
        <w:tc>
          <w:tcPr>
            <w:tcW w:w="1443" w:type="dxa"/>
          </w:tcPr>
          <w:p w:rsidR="00B75233" w:rsidRDefault="00153A98">
            <w:pPr>
              <w:pStyle w:val="TableParagraph"/>
              <w:spacing w:before="59"/>
              <w:ind w:left="131" w:right="116"/>
              <w:jc w:val="center"/>
              <w:rPr>
                <w:sz w:val="18"/>
              </w:rPr>
            </w:pPr>
            <w:r>
              <w:rPr>
                <w:w w:val="105"/>
                <w:sz w:val="18"/>
              </w:rPr>
              <w:t>年度目标值</w:t>
            </w:r>
          </w:p>
          <w:p w:rsidR="00B75233" w:rsidRDefault="00153A98">
            <w:pPr>
              <w:pStyle w:val="TableParagraph"/>
              <w:spacing w:before="2"/>
              <w:ind w:left="131" w:right="108"/>
              <w:jc w:val="center"/>
              <w:rPr>
                <w:sz w:val="18"/>
              </w:rPr>
            </w:pPr>
            <w:r>
              <w:rPr>
                <w:w w:val="105"/>
                <w:sz w:val="18"/>
              </w:rPr>
              <w:t>（A）</w:t>
            </w:r>
          </w:p>
        </w:tc>
        <w:tc>
          <w:tcPr>
            <w:tcW w:w="1431" w:type="dxa"/>
          </w:tcPr>
          <w:p w:rsidR="00B75233" w:rsidRDefault="00B75233">
            <w:pPr>
              <w:pStyle w:val="TableParagraph"/>
              <w:spacing w:before="8"/>
              <w:rPr>
                <w:sz w:val="13"/>
              </w:rPr>
            </w:pPr>
          </w:p>
          <w:p w:rsidR="00B75233" w:rsidRDefault="00153A98">
            <w:pPr>
              <w:pStyle w:val="TableParagraph"/>
              <w:ind w:left="35" w:right="12"/>
              <w:jc w:val="center"/>
              <w:rPr>
                <w:sz w:val="18"/>
              </w:rPr>
            </w:pPr>
            <w:r>
              <w:rPr>
                <w:w w:val="105"/>
                <w:sz w:val="18"/>
              </w:rPr>
              <w:t>实际完成值（B)</w:t>
            </w:r>
          </w:p>
        </w:tc>
        <w:tc>
          <w:tcPr>
            <w:tcW w:w="1431" w:type="dxa"/>
          </w:tcPr>
          <w:p w:rsidR="00B75233" w:rsidRDefault="00B75233">
            <w:pPr>
              <w:pStyle w:val="TableParagraph"/>
              <w:spacing w:before="8"/>
              <w:rPr>
                <w:sz w:val="13"/>
              </w:rPr>
            </w:pPr>
          </w:p>
          <w:p w:rsidR="00B75233" w:rsidRDefault="00153A98">
            <w:pPr>
              <w:pStyle w:val="TableParagraph"/>
              <w:ind w:left="33" w:right="12"/>
              <w:jc w:val="center"/>
              <w:rPr>
                <w:sz w:val="18"/>
              </w:rPr>
            </w:pPr>
            <w:r>
              <w:rPr>
                <w:w w:val="105"/>
                <w:sz w:val="18"/>
              </w:rPr>
              <w:t>得分</w:t>
            </w:r>
          </w:p>
        </w:tc>
      </w:tr>
      <w:tr w:rsidR="00B75233">
        <w:trPr>
          <w:trHeight w:val="551"/>
        </w:trPr>
        <w:tc>
          <w:tcPr>
            <w:tcW w:w="982" w:type="dxa"/>
            <w:vMerge/>
            <w:tcBorders>
              <w:top w:val="nil"/>
            </w:tcBorders>
          </w:tcPr>
          <w:p w:rsidR="00B75233" w:rsidRDefault="00B75233">
            <w:pPr>
              <w:rPr>
                <w:sz w:val="2"/>
                <w:szCs w:val="2"/>
              </w:rPr>
            </w:pPr>
          </w:p>
        </w:tc>
        <w:tc>
          <w:tcPr>
            <w:tcW w:w="1102" w:type="dxa"/>
          </w:tcPr>
          <w:p w:rsidR="00B75233" w:rsidRDefault="00153A98">
            <w:pPr>
              <w:pStyle w:val="TableParagraph"/>
              <w:spacing w:before="57"/>
              <w:ind w:left="179"/>
              <w:rPr>
                <w:sz w:val="18"/>
              </w:rPr>
            </w:pPr>
            <w:r>
              <w:rPr>
                <w:sz w:val="18"/>
              </w:rPr>
              <w:t>产出指标</w:t>
            </w:r>
          </w:p>
          <w:p w:rsidR="00B75233" w:rsidRDefault="00153A98">
            <w:pPr>
              <w:pStyle w:val="TableParagraph"/>
              <w:spacing w:before="5"/>
              <w:ind w:left="177"/>
              <w:rPr>
                <w:sz w:val="18"/>
              </w:rPr>
            </w:pPr>
            <w:r>
              <w:rPr>
                <w:sz w:val="18"/>
              </w:rPr>
              <w:t>（40分）</w:t>
            </w:r>
          </w:p>
        </w:tc>
        <w:tc>
          <w:tcPr>
            <w:tcW w:w="1575" w:type="dxa"/>
          </w:tcPr>
          <w:p w:rsidR="00B75233" w:rsidRDefault="00B75233">
            <w:pPr>
              <w:pStyle w:val="TableParagraph"/>
              <w:spacing w:before="8"/>
              <w:rPr>
                <w:sz w:val="13"/>
              </w:rPr>
            </w:pPr>
          </w:p>
          <w:p w:rsidR="00B75233" w:rsidRDefault="00153A98">
            <w:pPr>
              <w:pStyle w:val="TableParagraph"/>
              <w:ind w:left="28"/>
              <w:jc w:val="center"/>
              <w:rPr>
                <w:sz w:val="18"/>
              </w:rPr>
            </w:pPr>
            <w:r>
              <w:rPr>
                <w:sz w:val="18"/>
              </w:rPr>
              <w:t>成本指标（40分）</w:t>
            </w:r>
          </w:p>
        </w:tc>
        <w:tc>
          <w:tcPr>
            <w:tcW w:w="3162" w:type="dxa"/>
            <w:gridSpan w:val="2"/>
          </w:tcPr>
          <w:p w:rsidR="00B75233" w:rsidRDefault="00B75233">
            <w:pPr>
              <w:pStyle w:val="TableParagraph"/>
              <w:spacing w:before="8"/>
              <w:rPr>
                <w:sz w:val="13"/>
              </w:rPr>
            </w:pPr>
          </w:p>
          <w:p w:rsidR="00B75233" w:rsidRDefault="00153A98">
            <w:pPr>
              <w:pStyle w:val="TableParagraph"/>
              <w:ind w:left="1087" w:right="1070"/>
              <w:jc w:val="center"/>
              <w:rPr>
                <w:sz w:val="18"/>
              </w:rPr>
            </w:pPr>
            <w:r>
              <w:rPr>
                <w:w w:val="105"/>
                <w:sz w:val="18"/>
              </w:rPr>
              <w:t>成本控制率</w:t>
            </w:r>
          </w:p>
        </w:tc>
        <w:tc>
          <w:tcPr>
            <w:tcW w:w="1443" w:type="dxa"/>
          </w:tcPr>
          <w:p w:rsidR="00B75233" w:rsidRDefault="00B75233">
            <w:pPr>
              <w:pStyle w:val="TableParagraph"/>
              <w:spacing w:before="8"/>
              <w:rPr>
                <w:sz w:val="13"/>
              </w:rPr>
            </w:pPr>
          </w:p>
          <w:p w:rsidR="00B75233" w:rsidRDefault="00153A98">
            <w:pPr>
              <w:pStyle w:val="TableParagraph"/>
              <w:ind w:left="131" w:right="114"/>
              <w:jc w:val="center"/>
              <w:rPr>
                <w:sz w:val="18"/>
              </w:rPr>
            </w:pPr>
            <w:r>
              <w:rPr>
                <w:w w:val="105"/>
                <w:sz w:val="18"/>
              </w:rPr>
              <w:t>≤100%</w:t>
            </w:r>
          </w:p>
        </w:tc>
        <w:tc>
          <w:tcPr>
            <w:tcW w:w="1431" w:type="dxa"/>
          </w:tcPr>
          <w:p w:rsidR="00B75233" w:rsidRDefault="00B75233">
            <w:pPr>
              <w:pStyle w:val="TableParagraph"/>
              <w:spacing w:before="8"/>
              <w:rPr>
                <w:sz w:val="13"/>
              </w:rPr>
            </w:pPr>
          </w:p>
          <w:p w:rsidR="00B75233" w:rsidRDefault="00153A98">
            <w:pPr>
              <w:pStyle w:val="TableParagraph"/>
              <w:ind w:left="32" w:right="12"/>
              <w:jc w:val="center"/>
              <w:rPr>
                <w:sz w:val="18"/>
              </w:rPr>
            </w:pPr>
            <w:r>
              <w:rPr>
                <w:w w:val="105"/>
                <w:sz w:val="18"/>
              </w:rPr>
              <w:t>100%</w:t>
            </w:r>
          </w:p>
        </w:tc>
        <w:tc>
          <w:tcPr>
            <w:tcW w:w="1431" w:type="dxa"/>
          </w:tcPr>
          <w:p w:rsidR="00B75233" w:rsidRDefault="00B75233">
            <w:pPr>
              <w:pStyle w:val="TableParagraph"/>
              <w:spacing w:before="8"/>
              <w:rPr>
                <w:sz w:val="13"/>
              </w:rPr>
            </w:pPr>
          </w:p>
          <w:p w:rsidR="00B75233" w:rsidRDefault="00153A98">
            <w:pPr>
              <w:pStyle w:val="TableParagraph"/>
              <w:ind w:left="33" w:right="12"/>
              <w:jc w:val="center"/>
              <w:rPr>
                <w:sz w:val="18"/>
              </w:rPr>
            </w:pPr>
            <w:r>
              <w:rPr>
                <w:w w:val="105"/>
                <w:sz w:val="18"/>
              </w:rPr>
              <w:t>40</w:t>
            </w:r>
          </w:p>
        </w:tc>
      </w:tr>
      <w:tr w:rsidR="00B75233">
        <w:trPr>
          <w:trHeight w:val="551"/>
        </w:trPr>
        <w:tc>
          <w:tcPr>
            <w:tcW w:w="982" w:type="dxa"/>
            <w:vMerge/>
            <w:tcBorders>
              <w:top w:val="nil"/>
            </w:tcBorders>
          </w:tcPr>
          <w:p w:rsidR="00B75233" w:rsidRDefault="00B75233">
            <w:pPr>
              <w:rPr>
                <w:sz w:val="2"/>
                <w:szCs w:val="2"/>
              </w:rPr>
            </w:pPr>
          </w:p>
        </w:tc>
        <w:tc>
          <w:tcPr>
            <w:tcW w:w="1102" w:type="dxa"/>
            <w:vMerge w:val="restart"/>
          </w:tcPr>
          <w:p w:rsidR="00B75233" w:rsidRDefault="00B75233">
            <w:pPr>
              <w:pStyle w:val="TableParagraph"/>
              <w:spacing w:before="9"/>
              <w:rPr>
                <w:sz w:val="26"/>
              </w:rPr>
            </w:pPr>
          </w:p>
          <w:p w:rsidR="00B75233" w:rsidRDefault="00153A98">
            <w:pPr>
              <w:pStyle w:val="TableParagraph"/>
              <w:ind w:left="179"/>
              <w:rPr>
                <w:sz w:val="18"/>
              </w:rPr>
            </w:pPr>
            <w:r>
              <w:rPr>
                <w:sz w:val="18"/>
              </w:rPr>
              <w:t>效益指标</w:t>
            </w:r>
          </w:p>
          <w:p w:rsidR="00B75233" w:rsidRDefault="00153A98">
            <w:pPr>
              <w:pStyle w:val="TableParagraph"/>
              <w:spacing w:before="4"/>
              <w:ind w:left="177"/>
              <w:rPr>
                <w:sz w:val="18"/>
              </w:rPr>
            </w:pPr>
            <w:r>
              <w:rPr>
                <w:sz w:val="18"/>
              </w:rPr>
              <w:t>（30分）</w:t>
            </w:r>
          </w:p>
        </w:tc>
        <w:tc>
          <w:tcPr>
            <w:tcW w:w="1575" w:type="dxa"/>
          </w:tcPr>
          <w:p w:rsidR="00B75233" w:rsidRDefault="00153A98">
            <w:pPr>
              <w:pStyle w:val="TableParagraph"/>
              <w:spacing w:before="59"/>
              <w:ind w:left="16"/>
              <w:jc w:val="center"/>
              <w:rPr>
                <w:sz w:val="18"/>
              </w:rPr>
            </w:pPr>
            <w:r>
              <w:rPr>
                <w:w w:val="105"/>
                <w:sz w:val="18"/>
              </w:rPr>
              <w:t>社会效益指标</w:t>
            </w:r>
          </w:p>
          <w:p w:rsidR="00B75233" w:rsidRDefault="00153A98">
            <w:pPr>
              <w:pStyle w:val="TableParagraph"/>
              <w:spacing w:before="2"/>
              <w:ind w:left="26"/>
              <w:jc w:val="center"/>
              <w:rPr>
                <w:sz w:val="18"/>
              </w:rPr>
            </w:pPr>
            <w:r>
              <w:rPr>
                <w:w w:val="105"/>
                <w:sz w:val="18"/>
              </w:rPr>
              <w:t>（15分）</w:t>
            </w:r>
          </w:p>
        </w:tc>
        <w:tc>
          <w:tcPr>
            <w:tcW w:w="3162" w:type="dxa"/>
            <w:gridSpan w:val="2"/>
          </w:tcPr>
          <w:p w:rsidR="00B75233" w:rsidRDefault="00B75233">
            <w:pPr>
              <w:pStyle w:val="TableParagraph"/>
              <w:spacing w:before="7"/>
              <w:rPr>
                <w:sz w:val="13"/>
              </w:rPr>
            </w:pPr>
          </w:p>
          <w:p w:rsidR="00B75233" w:rsidRDefault="00153A98">
            <w:pPr>
              <w:pStyle w:val="TableParagraph"/>
              <w:spacing w:before="1"/>
              <w:ind w:left="828"/>
              <w:rPr>
                <w:sz w:val="18"/>
              </w:rPr>
            </w:pPr>
            <w:r>
              <w:rPr>
                <w:w w:val="105"/>
                <w:sz w:val="18"/>
              </w:rPr>
              <w:t>提升城市景观效果</w:t>
            </w:r>
          </w:p>
        </w:tc>
        <w:tc>
          <w:tcPr>
            <w:tcW w:w="1443" w:type="dxa"/>
          </w:tcPr>
          <w:p w:rsidR="00B75233" w:rsidRDefault="00B75233">
            <w:pPr>
              <w:pStyle w:val="TableParagraph"/>
              <w:spacing w:before="7"/>
              <w:rPr>
                <w:sz w:val="13"/>
              </w:rPr>
            </w:pPr>
          </w:p>
          <w:p w:rsidR="00B75233" w:rsidRDefault="00153A98">
            <w:pPr>
              <w:pStyle w:val="TableParagraph"/>
              <w:spacing w:before="1"/>
              <w:ind w:left="131" w:right="116"/>
              <w:jc w:val="center"/>
              <w:rPr>
                <w:sz w:val="18"/>
              </w:rPr>
            </w:pPr>
            <w:r>
              <w:rPr>
                <w:w w:val="105"/>
                <w:sz w:val="18"/>
              </w:rPr>
              <w:t>达到预期</w:t>
            </w:r>
          </w:p>
        </w:tc>
        <w:tc>
          <w:tcPr>
            <w:tcW w:w="1431" w:type="dxa"/>
          </w:tcPr>
          <w:p w:rsidR="00B75233" w:rsidRDefault="00B75233">
            <w:pPr>
              <w:pStyle w:val="TableParagraph"/>
              <w:spacing w:before="7"/>
              <w:rPr>
                <w:sz w:val="13"/>
              </w:rPr>
            </w:pPr>
          </w:p>
          <w:p w:rsidR="00B75233" w:rsidRDefault="00153A98">
            <w:pPr>
              <w:pStyle w:val="TableParagraph"/>
              <w:spacing w:before="1"/>
              <w:ind w:left="27" w:right="12"/>
              <w:jc w:val="center"/>
              <w:rPr>
                <w:sz w:val="18"/>
              </w:rPr>
            </w:pPr>
            <w:r>
              <w:rPr>
                <w:w w:val="105"/>
                <w:sz w:val="18"/>
              </w:rPr>
              <w:t>达到预期</w:t>
            </w:r>
          </w:p>
        </w:tc>
        <w:tc>
          <w:tcPr>
            <w:tcW w:w="1431" w:type="dxa"/>
          </w:tcPr>
          <w:p w:rsidR="00B75233" w:rsidRDefault="00B75233">
            <w:pPr>
              <w:pStyle w:val="TableParagraph"/>
              <w:spacing w:before="7"/>
              <w:rPr>
                <w:sz w:val="13"/>
              </w:rPr>
            </w:pPr>
          </w:p>
          <w:p w:rsidR="00B75233" w:rsidRDefault="00153A98">
            <w:pPr>
              <w:pStyle w:val="TableParagraph"/>
              <w:spacing w:before="1"/>
              <w:ind w:left="33" w:right="12"/>
              <w:jc w:val="center"/>
              <w:rPr>
                <w:sz w:val="18"/>
              </w:rPr>
            </w:pPr>
            <w:r>
              <w:rPr>
                <w:w w:val="105"/>
                <w:sz w:val="18"/>
              </w:rPr>
              <w:t>15</w:t>
            </w:r>
          </w:p>
        </w:tc>
      </w:tr>
      <w:tr w:rsidR="00B75233">
        <w:trPr>
          <w:trHeight w:val="551"/>
        </w:trPr>
        <w:tc>
          <w:tcPr>
            <w:tcW w:w="982" w:type="dxa"/>
            <w:vMerge/>
            <w:tcBorders>
              <w:top w:val="nil"/>
            </w:tcBorders>
          </w:tcPr>
          <w:p w:rsidR="00B75233" w:rsidRDefault="00B75233">
            <w:pPr>
              <w:rPr>
                <w:sz w:val="2"/>
                <w:szCs w:val="2"/>
              </w:rPr>
            </w:pPr>
          </w:p>
        </w:tc>
        <w:tc>
          <w:tcPr>
            <w:tcW w:w="1102" w:type="dxa"/>
            <w:vMerge/>
            <w:tcBorders>
              <w:top w:val="nil"/>
            </w:tcBorders>
          </w:tcPr>
          <w:p w:rsidR="00B75233" w:rsidRDefault="00B75233">
            <w:pPr>
              <w:rPr>
                <w:sz w:val="2"/>
                <w:szCs w:val="2"/>
              </w:rPr>
            </w:pPr>
          </w:p>
        </w:tc>
        <w:tc>
          <w:tcPr>
            <w:tcW w:w="1575" w:type="dxa"/>
          </w:tcPr>
          <w:p w:rsidR="00B75233" w:rsidRDefault="00153A98">
            <w:pPr>
              <w:pStyle w:val="TableParagraph"/>
              <w:spacing w:before="59"/>
              <w:ind w:left="15"/>
              <w:jc w:val="center"/>
              <w:rPr>
                <w:sz w:val="18"/>
              </w:rPr>
            </w:pPr>
            <w:r>
              <w:rPr>
                <w:w w:val="105"/>
                <w:sz w:val="18"/>
              </w:rPr>
              <w:t>可持续影响指标</w:t>
            </w:r>
          </w:p>
          <w:p w:rsidR="00B75233" w:rsidRDefault="00153A98">
            <w:pPr>
              <w:pStyle w:val="TableParagraph"/>
              <w:spacing w:before="2"/>
              <w:ind w:left="26"/>
              <w:jc w:val="center"/>
              <w:rPr>
                <w:sz w:val="18"/>
              </w:rPr>
            </w:pPr>
            <w:r>
              <w:rPr>
                <w:w w:val="105"/>
                <w:sz w:val="18"/>
              </w:rPr>
              <w:t>（15分）</w:t>
            </w:r>
          </w:p>
        </w:tc>
        <w:tc>
          <w:tcPr>
            <w:tcW w:w="3162" w:type="dxa"/>
            <w:gridSpan w:val="2"/>
          </w:tcPr>
          <w:p w:rsidR="00B75233" w:rsidRDefault="00B75233">
            <w:pPr>
              <w:pStyle w:val="TableParagraph"/>
              <w:spacing w:before="7"/>
              <w:rPr>
                <w:sz w:val="13"/>
              </w:rPr>
            </w:pPr>
          </w:p>
          <w:p w:rsidR="00B75233" w:rsidRDefault="00153A98">
            <w:pPr>
              <w:pStyle w:val="TableParagraph"/>
              <w:ind w:left="828"/>
              <w:rPr>
                <w:sz w:val="18"/>
              </w:rPr>
            </w:pPr>
            <w:r>
              <w:rPr>
                <w:w w:val="105"/>
                <w:sz w:val="18"/>
              </w:rPr>
              <w:t>全面提升城市形象</w:t>
            </w:r>
          </w:p>
        </w:tc>
        <w:tc>
          <w:tcPr>
            <w:tcW w:w="1443" w:type="dxa"/>
          </w:tcPr>
          <w:p w:rsidR="00B75233" w:rsidRDefault="00B75233">
            <w:pPr>
              <w:pStyle w:val="TableParagraph"/>
              <w:spacing w:before="7"/>
              <w:rPr>
                <w:sz w:val="13"/>
              </w:rPr>
            </w:pPr>
          </w:p>
          <w:p w:rsidR="00B75233" w:rsidRDefault="00153A98">
            <w:pPr>
              <w:pStyle w:val="TableParagraph"/>
              <w:ind w:left="131" w:right="116"/>
              <w:jc w:val="center"/>
              <w:rPr>
                <w:sz w:val="18"/>
              </w:rPr>
            </w:pPr>
            <w:r>
              <w:rPr>
                <w:w w:val="105"/>
                <w:sz w:val="18"/>
              </w:rPr>
              <w:t>达到预期</w:t>
            </w:r>
          </w:p>
        </w:tc>
        <w:tc>
          <w:tcPr>
            <w:tcW w:w="1431" w:type="dxa"/>
          </w:tcPr>
          <w:p w:rsidR="00B75233" w:rsidRDefault="00B75233">
            <w:pPr>
              <w:pStyle w:val="TableParagraph"/>
              <w:spacing w:before="7"/>
              <w:rPr>
                <w:sz w:val="13"/>
              </w:rPr>
            </w:pPr>
          </w:p>
          <w:p w:rsidR="00B75233" w:rsidRDefault="00153A98">
            <w:pPr>
              <w:pStyle w:val="TableParagraph"/>
              <w:ind w:left="27" w:right="12"/>
              <w:jc w:val="center"/>
              <w:rPr>
                <w:sz w:val="18"/>
              </w:rPr>
            </w:pPr>
            <w:r>
              <w:rPr>
                <w:w w:val="105"/>
                <w:sz w:val="18"/>
              </w:rPr>
              <w:t>达到预期</w:t>
            </w:r>
          </w:p>
        </w:tc>
        <w:tc>
          <w:tcPr>
            <w:tcW w:w="1431" w:type="dxa"/>
          </w:tcPr>
          <w:p w:rsidR="00B75233" w:rsidRDefault="00B75233">
            <w:pPr>
              <w:pStyle w:val="TableParagraph"/>
              <w:spacing w:before="7"/>
              <w:rPr>
                <w:sz w:val="13"/>
              </w:rPr>
            </w:pPr>
          </w:p>
          <w:p w:rsidR="00B75233" w:rsidRDefault="00153A98">
            <w:pPr>
              <w:pStyle w:val="TableParagraph"/>
              <w:ind w:left="33" w:right="12"/>
              <w:jc w:val="center"/>
              <w:rPr>
                <w:sz w:val="18"/>
              </w:rPr>
            </w:pPr>
            <w:r>
              <w:rPr>
                <w:w w:val="105"/>
                <w:sz w:val="18"/>
              </w:rPr>
              <w:t>15</w:t>
            </w:r>
          </w:p>
        </w:tc>
      </w:tr>
      <w:tr w:rsidR="00B75233">
        <w:trPr>
          <w:trHeight w:val="551"/>
        </w:trPr>
        <w:tc>
          <w:tcPr>
            <w:tcW w:w="982" w:type="dxa"/>
            <w:vMerge/>
            <w:tcBorders>
              <w:top w:val="nil"/>
            </w:tcBorders>
          </w:tcPr>
          <w:p w:rsidR="00B75233" w:rsidRDefault="00B75233">
            <w:pPr>
              <w:rPr>
                <w:sz w:val="2"/>
                <w:szCs w:val="2"/>
              </w:rPr>
            </w:pPr>
          </w:p>
        </w:tc>
        <w:tc>
          <w:tcPr>
            <w:tcW w:w="1102" w:type="dxa"/>
          </w:tcPr>
          <w:p w:rsidR="00B75233" w:rsidRDefault="00153A98">
            <w:pPr>
              <w:pStyle w:val="TableParagraph"/>
              <w:spacing w:before="57" w:line="244" w:lineRule="auto"/>
              <w:ind w:left="222" w:right="27" w:hanging="140"/>
              <w:rPr>
                <w:sz w:val="18"/>
              </w:rPr>
            </w:pPr>
            <w:r>
              <w:rPr>
                <w:w w:val="105"/>
                <w:sz w:val="18"/>
              </w:rPr>
              <w:t>满意度指标(10分）</w:t>
            </w:r>
          </w:p>
        </w:tc>
        <w:tc>
          <w:tcPr>
            <w:tcW w:w="1575" w:type="dxa"/>
          </w:tcPr>
          <w:p w:rsidR="00B75233" w:rsidRDefault="00153A98">
            <w:pPr>
              <w:pStyle w:val="TableParagraph"/>
              <w:spacing w:before="57" w:line="244" w:lineRule="auto"/>
              <w:ind w:left="317" w:right="21" w:hanging="284"/>
              <w:rPr>
                <w:sz w:val="18"/>
              </w:rPr>
            </w:pPr>
            <w:r>
              <w:rPr>
                <w:sz w:val="18"/>
              </w:rPr>
              <w:t>服务对象满意度指</w:t>
            </w:r>
            <w:r>
              <w:rPr>
                <w:w w:val="105"/>
                <w:sz w:val="18"/>
              </w:rPr>
              <w:t>标（10分）</w:t>
            </w:r>
          </w:p>
        </w:tc>
        <w:tc>
          <w:tcPr>
            <w:tcW w:w="3162" w:type="dxa"/>
            <w:gridSpan w:val="2"/>
          </w:tcPr>
          <w:p w:rsidR="00B75233" w:rsidRDefault="00B75233">
            <w:pPr>
              <w:pStyle w:val="TableParagraph"/>
              <w:spacing w:before="8"/>
              <w:rPr>
                <w:sz w:val="13"/>
              </w:rPr>
            </w:pPr>
          </w:p>
          <w:p w:rsidR="00B75233" w:rsidRDefault="00153A98">
            <w:pPr>
              <w:pStyle w:val="TableParagraph"/>
              <w:ind w:left="545"/>
              <w:rPr>
                <w:sz w:val="18"/>
              </w:rPr>
            </w:pPr>
            <w:r>
              <w:rPr>
                <w:w w:val="105"/>
                <w:sz w:val="18"/>
              </w:rPr>
              <w:t>抽查项目周边群众满意度</w:t>
            </w:r>
          </w:p>
        </w:tc>
        <w:tc>
          <w:tcPr>
            <w:tcW w:w="1443" w:type="dxa"/>
          </w:tcPr>
          <w:p w:rsidR="00B75233" w:rsidRDefault="00B75233">
            <w:pPr>
              <w:pStyle w:val="TableParagraph"/>
              <w:spacing w:before="8"/>
              <w:rPr>
                <w:sz w:val="13"/>
              </w:rPr>
            </w:pPr>
          </w:p>
          <w:p w:rsidR="00B75233" w:rsidRDefault="00153A98">
            <w:pPr>
              <w:pStyle w:val="TableParagraph"/>
              <w:ind w:left="131" w:right="111"/>
              <w:jc w:val="center"/>
              <w:rPr>
                <w:sz w:val="18"/>
              </w:rPr>
            </w:pPr>
            <w:r>
              <w:rPr>
                <w:w w:val="105"/>
                <w:sz w:val="18"/>
              </w:rPr>
              <w:t>≥90%</w:t>
            </w:r>
          </w:p>
        </w:tc>
        <w:tc>
          <w:tcPr>
            <w:tcW w:w="1431" w:type="dxa"/>
          </w:tcPr>
          <w:p w:rsidR="00B75233" w:rsidRDefault="00B75233">
            <w:pPr>
              <w:pStyle w:val="TableParagraph"/>
              <w:spacing w:before="8"/>
              <w:rPr>
                <w:sz w:val="13"/>
              </w:rPr>
            </w:pPr>
          </w:p>
          <w:p w:rsidR="00B75233" w:rsidRDefault="00153A98">
            <w:pPr>
              <w:pStyle w:val="TableParagraph"/>
              <w:ind w:left="34" w:right="12"/>
              <w:jc w:val="center"/>
              <w:rPr>
                <w:sz w:val="18"/>
              </w:rPr>
            </w:pPr>
            <w:r>
              <w:rPr>
                <w:w w:val="105"/>
                <w:sz w:val="18"/>
              </w:rPr>
              <w:t>95%</w:t>
            </w:r>
          </w:p>
        </w:tc>
        <w:tc>
          <w:tcPr>
            <w:tcW w:w="1431" w:type="dxa"/>
          </w:tcPr>
          <w:p w:rsidR="00B75233" w:rsidRDefault="00B75233">
            <w:pPr>
              <w:pStyle w:val="TableParagraph"/>
              <w:spacing w:before="8"/>
              <w:rPr>
                <w:sz w:val="13"/>
              </w:rPr>
            </w:pPr>
          </w:p>
          <w:p w:rsidR="00B75233" w:rsidRDefault="00153A98">
            <w:pPr>
              <w:pStyle w:val="TableParagraph"/>
              <w:ind w:left="33" w:right="12"/>
              <w:jc w:val="center"/>
              <w:rPr>
                <w:sz w:val="18"/>
              </w:rPr>
            </w:pPr>
            <w:r>
              <w:rPr>
                <w:w w:val="105"/>
                <w:sz w:val="18"/>
              </w:rPr>
              <w:t>10</w:t>
            </w:r>
          </w:p>
        </w:tc>
      </w:tr>
      <w:tr w:rsidR="00B75233">
        <w:trPr>
          <w:trHeight w:val="551"/>
        </w:trPr>
        <w:tc>
          <w:tcPr>
            <w:tcW w:w="982" w:type="dxa"/>
          </w:tcPr>
          <w:p w:rsidR="00B75233" w:rsidRDefault="00B75233">
            <w:pPr>
              <w:pStyle w:val="TableParagraph"/>
              <w:spacing w:before="8"/>
              <w:rPr>
                <w:sz w:val="13"/>
              </w:rPr>
            </w:pPr>
          </w:p>
          <w:p w:rsidR="00B75233" w:rsidRDefault="00153A98">
            <w:pPr>
              <w:pStyle w:val="TableParagraph"/>
              <w:ind w:left="306"/>
              <w:rPr>
                <w:sz w:val="18"/>
              </w:rPr>
            </w:pPr>
            <w:r>
              <w:rPr>
                <w:w w:val="105"/>
                <w:sz w:val="18"/>
              </w:rPr>
              <w:t>总分</w:t>
            </w:r>
          </w:p>
        </w:tc>
        <w:tc>
          <w:tcPr>
            <w:tcW w:w="10144" w:type="dxa"/>
            <w:gridSpan w:val="7"/>
          </w:tcPr>
          <w:p w:rsidR="00B75233" w:rsidRDefault="00B75233">
            <w:pPr>
              <w:pStyle w:val="TableParagraph"/>
              <w:spacing w:before="8"/>
              <w:rPr>
                <w:sz w:val="13"/>
              </w:rPr>
            </w:pPr>
          </w:p>
          <w:p w:rsidR="00B75233" w:rsidRDefault="00153A98">
            <w:pPr>
              <w:pStyle w:val="TableParagraph"/>
              <w:ind w:left="4910" w:right="4889"/>
              <w:jc w:val="center"/>
              <w:rPr>
                <w:sz w:val="18"/>
              </w:rPr>
            </w:pPr>
            <w:r>
              <w:rPr>
                <w:w w:val="105"/>
                <w:sz w:val="18"/>
              </w:rPr>
              <w:t>100</w:t>
            </w:r>
          </w:p>
        </w:tc>
      </w:tr>
      <w:tr w:rsidR="00B75233">
        <w:trPr>
          <w:trHeight w:val="872"/>
        </w:trPr>
        <w:tc>
          <w:tcPr>
            <w:tcW w:w="982" w:type="dxa"/>
          </w:tcPr>
          <w:p w:rsidR="00B75233" w:rsidRDefault="00153A98">
            <w:pPr>
              <w:pStyle w:val="TableParagraph"/>
              <w:spacing w:before="6" w:line="244" w:lineRule="auto"/>
              <w:ind w:left="116" w:right="94"/>
              <w:jc w:val="both"/>
              <w:rPr>
                <w:sz w:val="18"/>
              </w:rPr>
            </w:pPr>
            <w:r>
              <w:rPr>
                <w:spacing w:val="-5"/>
                <w:w w:val="105"/>
                <w:sz w:val="18"/>
              </w:rPr>
              <w:t>偏差大或目标未完成原因分</w:t>
            </w:r>
          </w:p>
          <w:p w:rsidR="00B75233" w:rsidRDefault="00153A98">
            <w:pPr>
              <w:pStyle w:val="TableParagraph"/>
              <w:spacing w:line="141" w:lineRule="exact"/>
              <w:ind w:left="30"/>
              <w:jc w:val="center"/>
              <w:rPr>
                <w:sz w:val="18"/>
              </w:rPr>
            </w:pPr>
            <w:r>
              <w:rPr>
                <w:w w:val="103"/>
                <w:sz w:val="18"/>
              </w:rPr>
              <w:t>析</w:t>
            </w:r>
          </w:p>
        </w:tc>
        <w:tc>
          <w:tcPr>
            <w:tcW w:w="10144" w:type="dxa"/>
            <w:gridSpan w:val="7"/>
          </w:tcPr>
          <w:p w:rsidR="00B75233" w:rsidRDefault="00153A98">
            <w:pPr>
              <w:pStyle w:val="TableParagraph"/>
              <w:spacing w:before="23"/>
              <w:ind w:left="35"/>
              <w:rPr>
                <w:sz w:val="18"/>
              </w:rPr>
            </w:pPr>
            <w:r>
              <w:rPr>
                <w:w w:val="103"/>
                <w:sz w:val="18"/>
              </w:rPr>
              <w:t>无</w:t>
            </w:r>
          </w:p>
        </w:tc>
      </w:tr>
      <w:tr w:rsidR="00B75233">
        <w:trPr>
          <w:trHeight w:val="891"/>
        </w:trPr>
        <w:tc>
          <w:tcPr>
            <w:tcW w:w="982" w:type="dxa"/>
          </w:tcPr>
          <w:p w:rsidR="00B75233" w:rsidRDefault="00153A98">
            <w:pPr>
              <w:pStyle w:val="TableParagraph"/>
              <w:spacing w:before="112" w:line="244" w:lineRule="auto"/>
              <w:ind w:left="116" w:right="94"/>
              <w:jc w:val="both"/>
              <w:rPr>
                <w:sz w:val="18"/>
              </w:rPr>
            </w:pPr>
            <w:r>
              <w:rPr>
                <w:spacing w:val="-5"/>
                <w:w w:val="105"/>
                <w:sz w:val="18"/>
              </w:rPr>
              <w:t>改进措施及结果应</w:t>
            </w:r>
            <w:r>
              <w:rPr>
                <w:w w:val="105"/>
                <w:sz w:val="18"/>
              </w:rPr>
              <w:t>用方案</w:t>
            </w:r>
          </w:p>
        </w:tc>
        <w:tc>
          <w:tcPr>
            <w:tcW w:w="10144" w:type="dxa"/>
            <w:gridSpan w:val="7"/>
          </w:tcPr>
          <w:p w:rsidR="00B75233" w:rsidRDefault="00153A98">
            <w:pPr>
              <w:pStyle w:val="TableParagraph"/>
              <w:spacing w:before="23"/>
              <w:ind w:left="35"/>
              <w:rPr>
                <w:sz w:val="18"/>
              </w:rPr>
            </w:pPr>
            <w:r>
              <w:rPr>
                <w:w w:val="103"/>
                <w:sz w:val="18"/>
              </w:rPr>
              <w:t>无</w:t>
            </w:r>
          </w:p>
        </w:tc>
      </w:tr>
      <w:tr w:rsidR="00B75233">
        <w:trPr>
          <w:trHeight w:val="892"/>
        </w:trPr>
        <w:tc>
          <w:tcPr>
            <w:tcW w:w="982" w:type="dxa"/>
          </w:tcPr>
          <w:p w:rsidR="00B75233" w:rsidRDefault="00153A98">
            <w:pPr>
              <w:pStyle w:val="TableParagraph"/>
              <w:spacing w:before="112" w:line="244" w:lineRule="auto"/>
              <w:ind w:left="116" w:right="94"/>
              <w:jc w:val="both"/>
              <w:rPr>
                <w:sz w:val="18"/>
              </w:rPr>
            </w:pPr>
            <w:r>
              <w:rPr>
                <w:spacing w:val="-5"/>
                <w:w w:val="105"/>
                <w:sz w:val="18"/>
              </w:rPr>
              <w:t>单位主要负责人签</w:t>
            </w:r>
            <w:r>
              <w:rPr>
                <w:w w:val="105"/>
                <w:sz w:val="18"/>
              </w:rPr>
              <w:t>批意见</w:t>
            </w:r>
          </w:p>
        </w:tc>
        <w:tc>
          <w:tcPr>
            <w:tcW w:w="10144" w:type="dxa"/>
            <w:gridSpan w:val="7"/>
          </w:tcPr>
          <w:p w:rsidR="00B75233" w:rsidRDefault="00B75233">
            <w:pPr>
              <w:pStyle w:val="TableParagraph"/>
              <w:rPr>
                <w:sz w:val="18"/>
              </w:rPr>
            </w:pPr>
          </w:p>
          <w:p w:rsidR="00B75233" w:rsidRDefault="00B75233">
            <w:pPr>
              <w:pStyle w:val="TableParagraph"/>
              <w:spacing w:before="1"/>
              <w:rPr>
                <w:sz w:val="18"/>
              </w:rPr>
            </w:pPr>
          </w:p>
          <w:p w:rsidR="00B75233" w:rsidRDefault="00153A98">
            <w:pPr>
              <w:pStyle w:val="TableParagraph"/>
              <w:ind w:left="6654"/>
              <w:rPr>
                <w:sz w:val="18"/>
              </w:rPr>
            </w:pPr>
            <w:r>
              <w:rPr>
                <w:w w:val="105"/>
                <w:sz w:val="18"/>
              </w:rPr>
              <w:t>签名：年月日</w:t>
            </w:r>
          </w:p>
        </w:tc>
      </w:tr>
    </w:tbl>
    <w:p w:rsidR="00B75233" w:rsidRDefault="00153A98">
      <w:pPr>
        <w:spacing w:before="36"/>
        <w:ind w:left="364"/>
        <w:rPr>
          <w:sz w:val="17"/>
        </w:rPr>
      </w:pPr>
      <w:r>
        <w:rPr>
          <w:sz w:val="17"/>
        </w:rPr>
        <w:t>备注：</w:t>
      </w:r>
    </w:p>
    <w:p w:rsidR="00B75233" w:rsidRDefault="00153A98">
      <w:pPr>
        <w:pStyle w:val="a4"/>
        <w:numPr>
          <w:ilvl w:val="0"/>
          <w:numId w:val="5"/>
        </w:numPr>
        <w:tabs>
          <w:tab w:val="left" w:pos="884"/>
        </w:tabs>
        <w:spacing w:before="125"/>
        <w:ind w:hanging="174"/>
        <w:rPr>
          <w:sz w:val="17"/>
        </w:rPr>
      </w:pPr>
      <w:r>
        <w:rPr>
          <w:spacing w:val="1"/>
          <w:sz w:val="17"/>
        </w:rPr>
        <w:t>预算执行情况口径：预算数为调整后财政资金总额</w:t>
      </w:r>
      <w:r>
        <w:rPr>
          <w:spacing w:val="4"/>
          <w:sz w:val="17"/>
        </w:rPr>
        <w:t>（</w:t>
      </w:r>
      <w:r>
        <w:rPr>
          <w:spacing w:val="1"/>
          <w:sz w:val="17"/>
        </w:rPr>
        <w:t>包括上年结余结转</w:t>
      </w:r>
      <w:r>
        <w:rPr>
          <w:sz w:val="17"/>
        </w:rPr>
        <w:t>），执行数为资金使用单位财政资金实际支出数。</w:t>
      </w:r>
    </w:p>
    <w:p w:rsidR="00B75233" w:rsidRDefault="00153A98">
      <w:pPr>
        <w:pStyle w:val="a4"/>
        <w:numPr>
          <w:ilvl w:val="0"/>
          <w:numId w:val="5"/>
        </w:numPr>
        <w:tabs>
          <w:tab w:val="left" w:pos="884"/>
        </w:tabs>
        <w:spacing w:before="139" w:line="237" w:lineRule="auto"/>
        <w:ind w:left="364" w:right="362" w:firstLine="345"/>
        <w:rPr>
          <w:sz w:val="17"/>
        </w:rPr>
      </w:pPr>
      <w:r>
        <w:rPr>
          <w:w w:val="95"/>
          <w:sz w:val="17"/>
        </w:rPr>
        <w:t>定量指标完成数汇总原则：绝对值直接累加计算，相对值按照资金额度加权平均计算。定量指标计分原则：正向指标（</w:t>
      </w:r>
      <w:r>
        <w:rPr>
          <w:spacing w:val="1"/>
          <w:w w:val="95"/>
          <w:sz w:val="17"/>
        </w:rPr>
        <w:t>即目标值为≥</w:t>
      </w:r>
      <w:r>
        <w:rPr>
          <w:spacing w:val="2"/>
          <w:w w:val="95"/>
          <w:sz w:val="17"/>
        </w:rPr>
        <w:t>X</w:t>
      </w:r>
      <w:r>
        <w:rPr>
          <w:w w:val="95"/>
          <w:sz w:val="17"/>
        </w:rPr>
        <w:t xml:space="preserve">,得分=    </w:t>
      </w:r>
      <w:r>
        <w:rPr>
          <w:spacing w:val="1"/>
          <w:sz w:val="17"/>
        </w:rPr>
        <w:t>权重</w:t>
      </w:r>
      <w:r>
        <w:rPr>
          <w:sz w:val="17"/>
        </w:rPr>
        <w:t>*B/A</w:t>
      </w:r>
      <w:r>
        <w:rPr>
          <w:spacing w:val="1"/>
          <w:sz w:val="17"/>
        </w:rPr>
        <w:t>,反向指标</w:t>
      </w:r>
      <w:r>
        <w:rPr>
          <w:spacing w:val="4"/>
          <w:sz w:val="17"/>
        </w:rPr>
        <w:t>（</w:t>
      </w:r>
      <w:r>
        <w:rPr>
          <w:sz w:val="17"/>
        </w:rPr>
        <w:t>即目标值为≤X,得分=权重</w:t>
      </w:r>
      <w:r>
        <w:rPr>
          <w:spacing w:val="2"/>
          <w:sz w:val="17"/>
        </w:rPr>
        <w:t>*A/B）</w:t>
      </w:r>
      <w:r>
        <w:rPr>
          <w:sz w:val="17"/>
        </w:rPr>
        <w:t>,得分不得突破权重总额。定量指标先汇总完成数，再计算得分。</w:t>
      </w:r>
    </w:p>
    <w:p w:rsidR="00B75233" w:rsidRDefault="00153A98">
      <w:pPr>
        <w:pStyle w:val="a4"/>
        <w:numPr>
          <w:ilvl w:val="0"/>
          <w:numId w:val="5"/>
        </w:numPr>
        <w:tabs>
          <w:tab w:val="left" w:pos="884"/>
        </w:tabs>
        <w:spacing w:before="100" w:line="216" w:lineRule="exact"/>
        <w:ind w:hanging="174"/>
        <w:rPr>
          <w:sz w:val="17"/>
        </w:rPr>
      </w:pPr>
      <w:r>
        <w:rPr>
          <w:sz w:val="17"/>
        </w:rPr>
        <w:t>定性指标计分原则：达成预期指标、部分达成预期指标并具有一定效果、未达成预期指标且效果较差三档，分別按照该指标对应分值区间</w:t>
      </w:r>
    </w:p>
    <w:p w:rsidR="00B75233" w:rsidRDefault="00153A98">
      <w:pPr>
        <w:spacing w:line="216" w:lineRule="exact"/>
        <w:ind w:left="364"/>
        <w:rPr>
          <w:sz w:val="17"/>
        </w:rPr>
      </w:pPr>
      <w:r>
        <w:rPr>
          <w:sz w:val="17"/>
        </w:rPr>
        <w:t>100-80% （含80%）、80-50% （含50%)、 50-0% 合理确定分值。汇总时，以资金额度为权重，对分值进行加权平均计算。</w:t>
      </w:r>
    </w:p>
    <w:p w:rsidR="00B75233" w:rsidRDefault="00153A98">
      <w:pPr>
        <w:pStyle w:val="a4"/>
        <w:numPr>
          <w:ilvl w:val="0"/>
          <w:numId w:val="5"/>
        </w:numPr>
        <w:tabs>
          <w:tab w:val="left" w:pos="884"/>
        </w:tabs>
        <w:spacing w:before="67"/>
        <w:ind w:hanging="174"/>
        <w:rPr>
          <w:sz w:val="17"/>
        </w:rPr>
      </w:pPr>
      <w:r>
        <w:rPr>
          <w:sz w:val="17"/>
        </w:rPr>
        <w:t>基于经济性和必要性等因素考虑，满意度指标暂可不</w:t>
      </w:r>
      <w:proofErr w:type="gramStart"/>
      <w:r>
        <w:rPr>
          <w:sz w:val="17"/>
        </w:rPr>
        <w:t>作为必评指标</w:t>
      </w:r>
      <w:proofErr w:type="gramEnd"/>
      <w:r>
        <w:rPr>
          <w:sz w:val="17"/>
        </w:rPr>
        <w:t>。</w:t>
      </w:r>
    </w:p>
    <w:p w:rsidR="00B75233" w:rsidRDefault="00B75233">
      <w:pPr>
        <w:rPr>
          <w:sz w:val="17"/>
        </w:rPr>
        <w:sectPr w:rsidR="00B75233">
          <w:headerReference w:type="default" r:id="rId21"/>
          <w:footerReference w:type="default" r:id="rId22"/>
          <w:pgSz w:w="11910" w:h="16840"/>
          <w:pgMar w:top="1580" w:right="0" w:bottom="280" w:left="140" w:header="0" w:footer="0" w:gutter="0"/>
          <w:cols w:space="720"/>
        </w:sectPr>
      </w:pPr>
    </w:p>
    <w:p w:rsidR="00B75233" w:rsidRDefault="00153A98">
      <w:pPr>
        <w:spacing w:before="38"/>
        <w:ind w:left="2043" w:right="2272"/>
        <w:jc w:val="center"/>
        <w:rPr>
          <w:b/>
          <w:sz w:val="29"/>
        </w:rPr>
      </w:pPr>
      <w:r>
        <w:rPr>
          <w:b/>
          <w:sz w:val="29"/>
        </w:rPr>
        <w:lastRenderedPageBreak/>
        <w:t>2020年度国产化电脑、打印机替代项目绩效目标自评表</w:t>
      </w:r>
    </w:p>
    <w:p w:rsidR="00B75233" w:rsidRDefault="00153A98">
      <w:pPr>
        <w:tabs>
          <w:tab w:val="left" w:pos="6735"/>
        </w:tabs>
        <w:spacing w:before="102"/>
        <w:ind w:left="477"/>
        <w:rPr>
          <w:sz w:val="20"/>
        </w:rPr>
      </w:pPr>
      <w:r>
        <w:rPr>
          <w:noProof/>
          <w:lang w:val="en-US" w:bidi="ar-SA"/>
        </w:rPr>
        <mc:AlternateContent>
          <mc:Choice Requires="wps">
            <w:drawing>
              <wp:anchor distT="0" distB="0" distL="114300" distR="114300" simplePos="0" relativeHeight="251675648" behindDoc="1" locked="0" layoutInCell="1" allowOverlap="1">
                <wp:simplePos x="0" y="0"/>
                <wp:positionH relativeFrom="page">
                  <wp:posOffset>554355</wp:posOffset>
                </wp:positionH>
                <wp:positionV relativeFrom="paragraph">
                  <wp:posOffset>3921760</wp:posOffset>
                </wp:positionV>
                <wp:extent cx="142875" cy="142875"/>
                <wp:effectExtent l="0" t="0" r="0" b="0"/>
                <wp:wrapNone/>
                <wp:docPr id="17" name="文本框 18"/>
                <wp:cNvGraphicFramePr/>
                <a:graphic xmlns:a="http://schemas.openxmlformats.org/drawingml/2006/main">
                  <a:graphicData uri="http://schemas.microsoft.com/office/word/2010/wordprocessingShape">
                    <wps:wsp>
                      <wps:cNvSpPr txBox="1"/>
                      <wps:spPr>
                        <a:xfrm>
                          <a:off x="0" y="0"/>
                          <a:ext cx="142875" cy="142875"/>
                        </a:xfrm>
                        <a:prstGeom prst="rect">
                          <a:avLst/>
                        </a:prstGeom>
                        <a:noFill/>
                        <a:ln>
                          <a:noFill/>
                        </a:ln>
                      </wps:spPr>
                      <wps:txbx>
                        <w:txbxContent>
                          <w:p w:rsidR="00153A98" w:rsidRDefault="00153A98">
                            <w:pPr>
                              <w:spacing w:line="225" w:lineRule="exact"/>
                              <w:ind w:left="20"/>
                              <w:rPr>
                                <w:sz w:val="18"/>
                              </w:rPr>
                            </w:pPr>
                            <w:r>
                              <w:rPr>
                                <w:w w:val="102"/>
                                <w:sz w:val="18"/>
                              </w:rPr>
                              <w:t>（</w:t>
                            </w:r>
                          </w:p>
                        </w:txbxContent>
                      </wps:txbx>
                      <wps:bodyPr vert="vert" lIns="0" tIns="0" rIns="0" bIns="0" upright="1"/>
                    </wps:wsp>
                  </a:graphicData>
                </a:graphic>
              </wp:anchor>
            </w:drawing>
          </mc:Choice>
          <mc:Fallback>
            <w:pict>
              <v:shape id="文本框 18" o:spid="_x0000_s1042" type="#_x0000_t202" style="position:absolute;left:0;text-align:left;margin-left:43.65pt;margin-top:308.8pt;width:11.25pt;height:11.25pt;z-index:-25164083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" filled="f" stroked="f">
                <v:textbox style="layout-flow:vertical" inset="0,0,0,0">
                  <w:txbxContent>
                    <w:p w:rsidR="00153A98" w:rsidRDefault="00153A98">
                      <w:pPr>
                        <w:spacing w:line="225" w:lineRule="exact"/>
                        <w:ind w:left="20"/>
                        <w:rPr>
                          <w:sz w:val="18"/>
                        </w:rPr>
                      </w:pPr>
                      <w:r>
                        <w:rPr>
                          <w:w w:val="102"/>
                          <w:sz w:val="18"/>
                        </w:rPr>
                        <w:t>（</w:t>
                      </w:r>
                    </w:p>
                  </w:txbxContent>
                </v:textbox>
                <w10:wrap anchorx="page"/>
              </v:shape>
            </w:pict>
          </mc:Fallback>
        </mc:AlternateContent>
      </w:r>
      <w:r>
        <w:rPr>
          <w:sz w:val="20"/>
        </w:rPr>
        <w:t>单位名</w:t>
      </w:r>
      <w:r>
        <w:rPr>
          <w:spacing w:val="11"/>
          <w:sz w:val="20"/>
        </w:rPr>
        <w:t>称</w:t>
      </w:r>
      <w:r>
        <w:rPr>
          <w:spacing w:val="4"/>
          <w:sz w:val="20"/>
        </w:rPr>
        <w:t>：</w:t>
      </w:r>
      <w:r>
        <w:rPr>
          <w:sz w:val="20"/>
        </w:rPr>
        <w:t>武汉市东西湖区住房和城乡建设局</w:t>
      </w:r>
      <w:r>
        <w:rPr>
          <w:sz w:val="20"/>
        </w:rPr>
        <w:tab/>
        <w:t>填报日</w:t>
      </w:r>
      <w:r>
        <w:rPr>
          <w:spacing w:val="11"/>
          <w:sz w:val="20"/>
        </w:rPr>
        <w:t>期</w:t>
      </w:r>
      <w:r>
        <w:rPr>
          <w:sz w:val="20"/>
        </w:rPr>
        <w:t>：</w:t>
      </w:r>
    </w:p>
    <w:p w:rsidR="00B75233" w:rsidRDefault="00B75233">
      <w:pPr>
        <w:pStyle w:val="a3"/>
        <w:spacing w:before="3"/>
        <w:rPr>
          <w:sz w:val="12"/>
        </w:rPr>
      </w:pPr>
    </w:p>
    <w:tbl>
      <w:tblPr>
        <w:tblW w:w="0" w:type="auto"/>
        <w:tblInd w:w="45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09"/>
        <w:gridCol w:w="1013"/>
        <w:gridCol w:w="1527"/>
        <w:gridCol w:w="1695"/>
        <w:gridCol w:w="1400"/>
        <w:gridCol w:w="1414"/>
        <w:gridCol w:w="1414"/>
        <w:gridCol w:w="1414"/>
      </w:tblGrid>
      <w:tr w:rsidR="00B75233">
        <w:trPr>
          <w:trHeight w:val="428"/>
        </w:trPr>
        <w:tc>
          <w:tcPr>
            <w:tcW w:w="3349" w:type="dxa"/>
            <w:gridSpan w:val="3"/>
          </w:tcPr>
          <w:p w:rsidR="00B75233" w:rsidRDefault="00153A98">
            <w:pPr>
              <w:pStyle w:val="TableParagraph"/>
              <w:spacing w:before="111"/>
              <w:ind w:left="1279" w:right="1254"/>
              <w:jc w:val="center"/>
              <w:rPr>
                <w:sz w:val="18"/>
              </w:rPr>
            </w:pPr>
            <w:r>
              <w:rPr>
                <w:w w:val="105"/>
                <w:sz w:val="18"/>
              </w:rPr>
              <w:t>项目名称</w:t>
            </w:r>
          </w:p>
        </w:tc>
        <w:tc>
          <w:tcPr>
            <w:tcW w:w="7337" w:type="dxa"/>
            <w:gridSpan w:val="5"/>
          </w:tcPr>
          <w:p w:rsidR="00B75233" w:rsidRDefault="00153A98">
            <w:pPr>
              <w:pStyle w:val="TableParagraph"/>
              <w:spacing w:before="111"/>
              <w:ind w:left="2607" w:right="2590"/>
              <w:jc w:val="center"/>
              <w:rPr>
                <w:sz w:val="18"/>
              </w:rPr>
            </w:pPr>
            <w:r>
              <w:rPr>
                <w:w w:val="105"/>
                <w:sz w:val="18"/>
              </w:rPr>
              <w:t>国产化电脑、打印机替代</w:t>
            </w:r>
          </w:p>
        </w:tc>
      </w:tr>
      <w:tr w:rsidR="00B75233">
        <w:trPr>
          <w:trHeight w:val="428"/>
        </w:trPr>
        <w:tc>
          <w:tcPr>
            <w:tcW w:w="3349" w:type="dxa"/>
            <w:gridSpan w:val="3"/>
          </w:tcPr>
          <w:p w:rsidR="00B75233" w:rsidRDefault="00153A98">
            <w:pPr>
              <w:pStyle w:val="TableParagraph"/>
              <w:spacing w:before="112"/>
              <w:ind w:left="1279" w:right="1254"/>
              <w:jc w:val="center"/>
              <w:rPr>
                <w:sz w:val="18"/>
              </w:rPr>
            </w:pPr>
            <w:r>
              <w:rPr>
                <w:w w:val="105"/>
                <w:sz w:val="18"/>
              </w:rPr>
              <w:t>主管部门</w:t>
            </w:r>
          </w:p>
        </w:tc>
        <w:tc>
          <w:tcPr>
            <w:tcW w:w="3095" w:type="dxa"/>
            <w:gridSpan w:val="2"/>
          </w:tcPr>
          <w:p w:rsidR="00B75233" w:rsidRDefault="00153A98">
            <w:pPr>
              <w:pStyle w:val="TableParagraph"/>
              <w:spacing w:before="112"/>
              <w:ind w:left="161"/>
              <w:rPr>
                <w:sz w:val="18"/>
              </w:rPr>
            </w:pPr>
            <w:r>
              <w:rPr>
                <w:w w:val="105"/>
                <w:sz w:val="18"/>
              </w:rPr>
              <w:t>武汉市东西湖区住房和城乡建设局</w:t>
            </w:r>
          </w:p>
        </w:tc>
        <w:tc>
          <w:tcPr>
            <w:tcW w:w="1414" w:type="dxa"/>
          </w:tcPr>
          <w:p w:rsidR="00B75233" w:rsidRDefault="00153A98">
            <w:pPr>
              <w:pStyle w:val="TableParagraph"/>
              <w:spacing w:before="112"/>
              <w:ind w:left="51" w:right="35"/>
              <w:jc w:val="center"/>
              <w:rPr>
                <w:sz w:val="18"/>
              </w:rPr>
            </w:pPr>
            <w:r>
              <w:rPr>
                <w:w w:val="105"/>
                <w:sz w:val="18"/>
              </w:rPr>
              <w:t>项目实施单位</w:t>
            </w:r>
          </w:p>
        </w:tc>
        <w:tc>
          <w:tcPr>
            <w:tcW w:w="2828" w:type="dxa"/>
            <w:gridSpan w:val="2"/>
          </w:tcPr>
          <w:p w:rsidR="00B75233" w:rsidRDefault="00153A98">
            <w:pPr>
              <w:pStyle w:val="TableParagraph"/>
              <w:spacing w:before="112"/>
              <w:ind w:left="920" w:right="902"/>
              <w:jc w:val="center"/>
              <w:rPr>
                <w:sz w:val="18"/>
              </w:rPr>
            </w:pPr>
            <w:r>
              <w:rPr>
                <w:w w:val="105"/>
                <w:sz w:val="18"/>
              </w:rPr>
              <w:t>局办各科室</w:t>
            </w:r>
          </w:p>
        </w:tc>
      </w:tr>
      <w:tr w:rsidR="00B75233">
        <w:trPr>
          <w:trHeight w:val="428"/>
        </w:trPr>
        <w:tc>
          <w:tcPr>
            <w:tcW w:w="3349" w:type="dxa"/>
            <w:gridSpan w:val="3"/>
          </w:tcPr>
          <w:p w:rsidR="00B75233" w:rsidRDefault="00153A98">
            <w:pPr>
              <w:pStyle w:val="TableParagraph"/>
              <w:spacing w:before="112"/>
              <w:ind w:left="1279" w:right="1254"/>
              <w:jc w:val="center"/>
              <w:rPr>
                <w:sz w:val="18"/>
              </w:rPr>
            </w:pPr>
            <w:r>
              <w:rPr>
                <w:w w:val="105"/>
                <w:sz w:val="18"/>
              </w:rPr>
              <w:t>项目类别</w:t>
            </w:r>
          </w:p>
        </w:tc>
        <w:tc>
          <w:tcPr>
            <w:tcW w:w="7337" w:type="dxa"/>
            <w:gridSpan w:val="5"/>
          </w:tcPr>
          <w:p w:rsidR="00B75233" w:rsidRDefault="00153A98">
            <w:pPr>
              <w:pStyle w:val="TableParagraph"/>
              <w:tabs>
                <w:tab w:val="left" w:pos="2338"/>
                <w:tab w:val="left" w:pos="3735"/>
              </w:tabs>
              <w:spacing w:before="112"/>
              <w:ind w:left="32"/>
              <w:rPr>
                <w:rFonts w:ascii="Wingdings" w:hAnsi="Wingdings"/>
                <w:sz w:val="18"/>
              </w:rPr>
            </w:pPr>
            <w:r>
              <w:rPr>
                <w:spacing w:val="3"/>
                <w:w w:val="105"/>
                <w:sz w:val="18"/>
              </w:rPr>
              <w:t>1</w:t>
            </w:r>
            <w:r>
              <w:rPr>
                <w:w w:val="105"/>
                <w:sz w:val="18"/>
              </w:rPr>
              <w:t>、部门预算项目</w:t>
            </w:r>
            <w:r>
              <w:rPr>
                <w:spacing w:val="74"/>
                <w:w w:val="105"/>
                <w:sz w:val="18"/>
              </w:rPr>
              <w:t xml:space="preserve"> </w:t>
            </w:r>
            <w:r>
              <w:rPr>
                <w:rFonts w:ascii="Wingdings" w:hAnsi="Wingdings"/>
                <w:w w:val="105"/>
                <w:position w:val="1"/>
                <w:sz w:val="18"/>
              </w:rPr>
              <w:t></w:t>
            </w:r>
            <w:r>
              <w:rPr>
                <w:rFonts w:ascii="Times New Roman" w:hAnsi="Times New Roman"/>
                <w:w w:val="105"/>
                <w:position w:val="1"/>
                <w:sz w:val="18"/>
              </w:rPr>
              <w:tab/>
            </w:r>
            <w:r>
              <w:rPr>
                <w:spacing w:val="3"/>
                <w:w w:val="105"/>
                <w:sz w:val="18"/>
              </w:rPr>
              <w:t>2</w:t>
            </w:r>
            <w:r>
              <w:rPr>
                <w:w w:val="105"/>
                <w:sz w:val="18"/>
              </w:rPr>
              <w:t>、区直专项</w:t>
            </w:r>
            <w:r>
              <w:rPr>
                <w:w w:val="105"/>
                <w:sz w:val="18"/>
              </w:rPr>
              <w:tab/>
            </w:r>
            <w:r>
              <w:rPr>
                <w:rFonts w:ascii="Wingdings" w:hAnsi="Wingdings"/>
                <w:w w:val="105"/>
                <w:position w:val="1"/>
                <w:sz w:val="18"/>
              </w:rPr>
              <w:t></w:t>
            </w:r>
          </w:p>
        </w:tc>
      </w:tr>
      <w:tr w:rsidR="00B75233">
        <w:trPr>
          <w:trHeight w:val="428"/>
        </w:trPr>
        <w:tc>
          <w:tcPr>
            <w:tcW w:w="3349" w:type="dxa"/>
            <w:gridSpan w:val="3"/>
          </w:tcPr>
          <w:p w:rsidR="00B75233" w:rsidRDefault="00153A98">
            <w:pPr>
              <w:pStyle w:val="TableParagraph"/>
              <w:spacing w:before="112"/>
              <w:ind w:left="1279" w:right="1254"/>
              <w:jc w:val="center"/>
              <w:rPr>
                <w:sz w:val="18"/>
              </w:rPr>
            </w:pPr>
            <w:r>
              <w:rPr>
                <w:w w:val="105"/>
                <w:sz w:val="18"/>
              </w:rPr>
              <w:t>项目属性</w:t>
            </w:r>
          </w:p>
        </w:tc>
        <w:tc>
          <w:tcPr>
            <w:tcW w:w="7337" w:type="dxa"/>
            <w:gridSpan w:val="5"/>
          </w:tcPr>
          <w:p w:rsidR="00B75233" w:rsidRDefault="00153A98">
            <w:pPr>
              <w:pStyle w:val="TableParagraph"/>
              <w:tabs>
                <w:tab w:val="left" w:pos="1613"/>
                <w:tab w:val="left" w:pos="2343"/>
              </w:tabs>
              <w:spacing w:before="112"/>
              <w:ind w:left="32"/>
              <w:rPr>
                <w:rFonts w:ascii="Wingdings" w:hAnsi="Wingdings"/>
                <w:sz w:val="18"/>
              </w:rPr>
            </w:pPr>
            <w:r>
              <w:rPr>
                <w:spacing w:val="3"/>
                <w:w w:val="105"/>
                <w:sz w:val="18"/>
              </w:rPr>
              <w:t>1</w:t>
            </w:r>
            <w:r>
              <w:rPr>
                <w:w w:val="105"/>
                <w:sz w:val="18"/>
              </w:rPr>
              <w:t>、持续性项目</w:t>
            </w:r>
            <w:r>
              <w:rPr>
                <w:w w:val="105"/>
                <w:sz w:val="18"/>
              </w:rPr>
              <w:tab/>
            </w:r>
            <w:r>
              <w:rPr>
                <w:rFonts w:ascii="Wingdings" w:hAnsi="Wingdings"/>
                <w:w w:val="105"/>
                <w:position w:val="1"/>
                <w:sz w:val="18"/>
              </w:rPr>
              <w:t></w:t>
            </w:r>
            <w:r>
              <w:rPr>
                <w:rFonts w:ascii="Times New Roman" w:hAnsi="Times New Roman"/>
                <w:w w:val="105"/>
                <w:position w:val="1"/>
                <w:sz w:val="18"/>
              </w:rPr>
              <w:tab/>
            </w:r>
            <w:r>
              <w:rPr>
                <w:w w:val="105"/>
                <w:sz w:val="18"/>
              </w:rPr>
              <w:t>2、新增性项目</w:t>
            </w:r>
            <w:r>
              <w:rPr>
                <w:spacing w:val="4"/>
                <w:w w:val="105"/>
                <w:sz w:val="18"/>
              </w:rPr>
              <w:t xml:space="preserve"> </w:t>
            </w:r>
            <w:r>
              <w:rPr>
                <w:rFonts w:ascii="Wingdings" w:hAnsi="Wingdings"/>
                <w:w w:val="105"/>
                <w:position w:val="1"/>
                <w:sz w:val="18"/>
              </w:rPr>
              <w:t></w:t>
            </w:r>
          </w:p>
        </w:tc>
      </w:tr>
      <w:tr w:rsidR="00B75233">
        <w:trPr>
          <w:trHeight w:val="428"/>
        </w:trPr>
        <w:tc>
          <w:tcPr>
            <w:tcW w:w="3349" w:type="dxa"/>
            <w:gridSpan w:val="3"/>
          </w:tcPr>
          <w:p w:rsidR="00B75233" w:rsidRDefault="00153A98">
            <w:pPr>
              <w:pStyle w:val="TableParagraph"/>
              <w:spacing w:before="112"/>
              <w:ind w:left="1279" w:right="1254"/>
              <w:jc w:val="center"/>
              <w:rPr>
                <w:sz w:val="18"/>
              </w:rPr>
            </w:pPr>
            <w:r>
              <w:rPr>
                <w:w w:val="105"/>
                <w:sz w:val="18"/>
              </w:rPr>
              <w:t>项目类型</w:t>
            </w:r>
          </w:p>
        </w:tc>
        <w:tc>
          <w:tcPr>
            <w:tcW w:w="7337" w:type="dxa"/>
            <w:gridSpan w:val="5"/>
          </w:tcPr>
          <w:p w:rsidR="00B75233" w:rsidRDefault="00153A98">
            <w:pPr>
              <w:pStyle w:val="TableParagraph"/>
              <w:tabs>
                <w:tab w:val="left" w:pos="1613"/>
                <w:tab w:val="left" w:pos="2343"/>
                <w:tab w:val="left" w:pos="4464"/>
              </w:tabs>
              <w:spacing w:before="112"/>
              <w:ind w:left="32"/>
              <w:rPr>
                <w:rFonts w:ascii="Wingdings" w:hAnsi="Wingdings"/>
                <w:sz w:val="18"/>
              </w:rPr>
            </w:pPr>
            <w:r>
              <w:rPr>
                <w:spacing w:val="3"/>
                <w:w w:val="105"/>
                <w:sz w:val="18"/>
              </w:rPr>
              <w:t>1</w:t>
            </w:r>
            <w:r>
              <w:rPr>
                <w:w w:val="105"/>
                <w:sz w:val="18"/>
              </w:rPr>
              <w:t>、常年性项目</w:t>
            </w:r>
            <w:r>
              <w:rPr>
                <w:w w:val="105"/>
                <w:sz w:val="18"/>
              </w:rPr>
              <w:tab/>
            </w:r>
            <w:r>
              <w:rPr>
                <w:rFonts w:ascii="Wingdings" w:hAnsi="Wingdings"/>
                <w:w w:val="105"/>
                <w:position w:val="1"/>
                <w:sz w:val="18"/>
              </w:rPr>
              <w:t></w:t>
            </w:r>
            <w:r>
              <w:rPr>
                <w:rFonts w:ascii="Times New Roman" w:hAnsi="Times New Roman"/>
                <w:w w:val="105"/>
                <w:position w:val="1"/>
                <w:sz w:val="18"/>
              </w:rPr>
              <w:tab/>
            </w:r>
            <w:r>
              <w:rPr>
                <w:w w:val="105"/>
                <w:sz w:val="18"/>
              </w:rPr>
              <w:t>2、延续性项目</w:t>
            </w:r>
            <w:r>
              <w:rPr>
                <w:spacing w:val="77"/>
                <w:w w:val="105"/>
                <w:sz w:val="18"/>
              </w:rPr>
              <w:t xml:space="preserve"> </w:t>
            </w:r>
            <w:r>
              <w:rPr>
                <w:rFonts w:ascii="Wingdings" w:hAnsi="Wingdings"/>
                <w:w w:val="105"/>
                <w:position w:val="1"/>
                <w:sz w:val="18"/>
              </w:rPr>
              <w:t></w:t>
            </w:r>
            <w:r>
              <w:rPr>
                <w:rFonts w:ascii="Times New Roman" w:hAnsi="Times New Roman"/>
                <w:w w:val="105"/>
                <w:position w:val="1"/>
                <w:sz w:val="18"/>
              </w:rPr>
              <w:tab/>
            </w:r>
            <w:r>
              <w:rPr>
                <w:w w:val="105"/>
                <w:sz w:val="18"/>
              </w:rPr>
              <w:t>3、一次性项目</w:t>
            </w:r>
            <w:r>
              <w:rPr>
                <w:spacing w:val="3"/>
                <w:w w:val="105"/>
                <w:sz w:val="18"/>
              </w:rPr>
              <w:t xml:space="preserve"> </w:t>
            </w:r>
            <w:r>
              <w:rPr>
                <w:rFonts w:ascii="Wingdings" w:hAnsi="Wingdings"/>
                <w:w w:val="105"/>
                <w:position w:val="1"/>
                <w:sz w:val="18"/>
              </w:rPr>
              <w:t></w:t>
            </w:r>
          </w:p>
        </w:tc>
      </w:tr>
      <w:tr w:rsidR="00B75233">
        <w:trPr>
          <w:trHeight w:val="467"/>
        </w:trPr>
        <w:tc>
          <w:tcPr>
            <w:tcW w:w="1822" w:type="dxa"/>
            <w:gridSpan w:val="2"/>
            <w:vMerge w:val="restart"/>
          </w:tcPr>
          <w:p w:rsidR="00B75233" w:rsidRDefault="00B75233">
            <w:pPr>
              <w:pStyle w:val="TableParagraph"/>
              <w:spacing w:before="6"/>
              <w:rPr>
                <w:sz w:val="21"/>
              </w:rPr>
            </w:pPr>
          </w:p>
          <w:p w:rsidR="00B75233" w:rsidRDefault="00153A98">
            <w:pPr>
              <w:pStyle w:val="TableParagraph"/>
              <w:tabs>
                <w:tab w:val="left" w:pos="1427"/>
              </w:tabs>
              <w:ind w:left="359" w:right="2" w:hanging="325"/>
              <w:rPr>
                <w:sz w:val="18"/>
              </w:rPr>
            </w:pPr>
            <w:r>
              <w:rPr>
                <w:w w:val="105"/>
                <w:sz w:val="18"/>
              </w:rPr>
              <w:t>预算执行情况</w:t>
            </w:r>
            <w:r>
              <w:rPr>
                <w:w w:val="105"/>
                <w:sz w:val="18"/>
              </w:rPr>
              <w:tab/>
              <w:t>（</w:t>
            </w:r>
            <w:r>
              <w:rPr>
                <w:spacing w:val="-17"/>
                <w:w w:val="105"/>
                <w:sz w:val="18"/>
              </w:rPr>
              <w:t>万</w:t>
            </w:r>
            <w:r>
              <w:rPr>
                <w:w w:val="105"/>
                <w:sz w:val="18"/>
              </w:rPr>
              <w:t>元）（20分）</w:t>
            </w:r>
          </w:p>
        </w:tc>
        <w:tc>
          <w:tcPr>
            <w:tcW w:w="1527" w:type="dxa"/>
          </w:tcPr>
          <w:p w:rsidR="00B75233" w:rsidRDefault="00B75233">
            <w:pPr>
              <w:pStyle w:val="TableParagraph"/>
              <w:rPr>
                <w:rFonts w:ascii="Times New Roman"/>
                <w:sz w:val="18"/>
              </w:rPr>
            </w:pPr>
          </w:p>
        </w:tc>
        <w:tc>
          <w:tcPr>
            <w:tcW w:w="1695" w:type="dxa"/>
          </w:tcPr>
          <w:p w:rsidR="00B75233" w:rsidRDefault="00153A98">
            <w:pPr>
              <w:pStyle w:val="TableParagraph"/>
              <w:spacing w:before="131"/>
              <w:ind w:left="311" w:right="282"/>
              <w:jc w:val="center"/>
              <w:rPr>
                <w:sz w:val="18"/>
              </w:rPr>
            </w:pPr>
            <w:r>
              <w:rPr>
                <w:w w:val="105"/>
                <w:sz w:val="18"/>
              </w:rPr>
              <w:t>预算数（A）</w:t>
            </w:r>
          </w:p>
        </w:tc>
        <w:tc>
          <w:tcPr>
            <w:tcW w:w="2814" w:type="dxa"/>
            <w:gridSpan w:val="2"/>
          </w:tcPr>
          <w:p w:rsidR="00B75233" w:rsidRDefault="00153A98">
            <w:pPr>
              <w:pStyle w:val="TableParagraph"/>
              <w:spacing w:before="131"/>
              <w:ind w:left="900"/>
              <w:rPr>
                <w:sz w:val="18"/>
              </w:rPr>
            </w:pPr>
            <w:r>
              <w:rPr>
                <w:w w:val="105"/>
                <w:sz w:val="18"/>
              </w:rPr>
              <w:t>执行数（B）</w:t>
            </w:r>
          </w:p>
        </w:tc>
        <w:tc>
          <w:tcPr>
            <w:tcW w:w="1414" w:type="dxa"/>
          </w:tcPr>
          <w:p w:rsidR="00B75233" w:rsidRDefault="00153A98">
            <w:pPr>
              <w:pStyle w:val="TableParagraph"/>
              <w:spacing w:before="131"/>
              <w:ind w:left="57" w:right="35"/>
              <w:jc w:val="center"/>
              <w:rPr>
                <w:sz w:val="18"/>
              </w:rPr>
            </w:pPr>
            <w:r>
              <w:rPr>
                <w:w w:val="105"/>
                <w:sz w:val="18"/>
              </w:rPr>
              <w:t>执行率（B/A)</w:t>
            </w:r>
          </w:p>
        </w:tc>
        <w:tc>
          <w:tcPr>
            <w:tcW w:w="1414" w:type="dxa"/>
          </w:tcPr>
          <w:p w:rsidR="00B75233" w:rsidRDefault="00153A98">
            <w:pPr>
              <w:pStyle w:val="TableParagraph"/>
              <w:spacing w:before="2" w:line="230" w:lineRule="exact"/>
              <w:ind w:left="58" w:right="35"/>
              <w:jc w:val="center"/>
              <w:rPr>
                <w:sz w:val="18"/>
              </w:rPr>
            </w:pPr>
            <w:r>
              <w:rPr>
                <w:w w:val="105"/>
                <w:sz w:val="18"/>
              </w:rPr>
              <w:t>得分</w:t>
            </w:r>
          </w:p>
          <w:p w:rsidR="00B75233" w:rsidRDefault="00153A98">
            <w:pPr>
              <w:pStyle w:val="TableParagraph"/>
              <w:spacing w:line="215" w:lineRule="exact"/>
              <w:ind w:left="58" w:right="35"/>
              <w:jc w:val="center"/>
              <w:rPr>
                <w:sz w:val="18"/>
              </w:rPr>
            </w:pPr>
            <w:r>
              <w:rPr>
                <w:w w:val="105"/>
                <w:sz w:val="18"/>
              </w:rPr>
              <w:t>（20分*执行</w:t>
            </w:r>
          </w:p>
        </w:tc>
      </w:tr>
      <w:tr w:rsidR="00B75233">
        <w:trPr>
          <w:trHeight w:val="498"/>
        </w:trPr>
        <w:tc>
          <w:tcPr>
            <w:tcW w:w="1822" w:type="dxa"/>
            <w:gridSpan w:val="2"/>
            <w:vMerge/>
            <w:tcBorders>
              <w:top w:val="nil"/>
            </w:tcBorders>
          </w:tcPr>
          <w:p w:rsidR="00B75233" w:rsidRDefault="00B75233">
            <w:pPr>
              <w:rPr>
                <w:sz w:val="2"/>
                <w:szCs w:val="2"/>
              </w:rPr>
            </w:pPr>
          </w:p>
        </w:tc>
        <w:tc>
          <w:tcPr>
            <w:tcW w:w="1527" w:type="dxa"/>
          </w:tcPr>
          <w:p w:rsidR="00B75233" w:rsidRDefault="00153A98">
            <w:pPr>
              <w:pStyle w:val="TableParagraph"/>
              <w:spacing w:before="33" w:line="230" w:lineRule="atLeast"/>
              <w:ind w:left="675" w:right="99" w:hanging="555"/>
              <w:rPr>
                <w:sz w:val="18"/>
              </w:rPr>
            </w:pPr>
            <w:r>
              <w:rPr>
                <w:sz w:val="18"/>
              </w:rPr>
              <w:t>年度财政资金总</w:t>
            </w:r>
            <w:r>
              <w:rPr>
                <w:w w:val="105"/>
                <w:sz w:val="18"/>
              </w:rPr>
              <w:t>额</w:t>
            </w:r>
          </w:p>
        </w:tc>
        <w:tc>
          <w:tcPr>
            <w:tcW w:w="1695" w:type="dxa"/>
          </w:tcPr>
          <w:p w:rsidR="00B75233" w:rsidRDefault="00153A98">
            <w:pPr>
              <w:pStyle w:val="TableParagraph"/>
              <w:spacing w:before="148"/>
              <w:ind w:left="304" w:right="283"/>
              <w:jc w:val="center"/>
              <w:rPr>
                <w:sz w:val="18"/>
              </w:rPr>
            </w:pPr>
            <w:r>
              <w:rPr>
                <w:w w:val="105"/>
                <w:sz w:val="18"/>
              </w:rPr>
              <w:t>175.82</w:t>
            </w:r>
          </w:p>
        </w:tc>
        <w:tc>
          <w:tcPr>
            <w:tcW w:w="2814" w:type="dxa"/>
            <w:gridSpan w:val="2"/>
          </w:tcPr>
          <w:p w:rsidR="00B75233" w:rsidRDefault="00153A98">
            <w:pPr>
              <w:pStyle w:val="TableParagraph"/>
              <w:spacing w:before="148"/>
              <w:ind w:left="1103" w:right="1084"/>
              <w:jc w:val="center"/>
              <w:rPr>
                <w:sz w:val="18"/>
              </w:rPr>
            </w:pPr>
            <w:r>
              <w:rPr>
                <w:w w:val="105"/>
                <w:sz w:val="18"/>
              </w:rPr>
              <w:t>86.809</w:t>
            </w:r>
          </w:p>
        </w:tc>
        <w:tc>
          <w:tcPr>
            <w:tcW w:w="1414" w:type="dxa"/>
          </w:tcPr>
          <w:p w:rsidR="00B75233" w:rsidRDefault="00153A98">
            <w:pPr>
              <w:pStyle w:val="TableParagraph"/>
              <w:spacing w:before="148"/>
              <w:ind w:left="56" w:right="35"/>
              <w:jc w:val="center"/>
              <w:rPr>
                <w:sz w:val="18"/>
              </w:rPr>
            </w:pPr>
            <w:r>
              <w:rPr>
                <w:w w:val="105"/>
                <w:sz w:val="18"/>
              </w:rPr>
              <w:t>49.37%</w:t>
            </w:r>
          </w:p>
        </w:tc>
        <w:tc>
          <w:tcPr>
            <w:tcW w:w="1414" w:type="dxa"/>
          </w:tcPr>
          <w:p w:rsidR="00B75233" w:rsidRDefault="00153A98">
            <w:pPr>
              <w:pStyle w:val="TableParagraph"/>
              <w:spacing w:before="148"/>
              <w:ind w:left="55" w:right="35"/>
              <w:jc w:val="center"/>
              <w:rPr>
                <w:sz w:val="18"/>
              </w:rPr>
            </w:pPr>
            <w:r>
              <w:rPr>
                <w:w w:val="105"/>
                <w:sz w:val="18"/>
              </w:rPr>
              <w:t>9.87</w:t>
            </w:r>
          </w:p>
        </w:tc>
      </w:tr>
      <w:tr w:rsidR="00B75233">
        <w:trPr>
          <w:trHeight w:val="467"/>
        </w:trPr>
        <w:tc>
          <w:tcPr>
            <w:tcW w:w="809" w:type="dxa"/>
            <w:vMerge w:val="restart"/>
          </w:tcPr>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153A98">
            <w:pPr>
              <w:pStyle w:val="TableParagraph"/>
              <w:spacing w:before="142"/>
              <w:ind w:left="336" w:right="265"/>
              <w:jc w:val="both"/>
              <w:rPr>
                <w:sz w:val="18"/>
              </w:rPr>
            </w:pPr>
            <w:r>
              <w:rPr>
                <w:sz w:val="18"/>
              </w:rPr>
              <w:t>年度绩效目标</w:t>
            </w:r>
          </w:p>
          <w:p w:rsidR="00B75233" w:rsidRDefault="00B75233">
            <w:pPr>
              <w:pStyle w:val="TableParagraph"/>
              <w:spacing w:before="6"/>
              <w:rPr>
                <w:sz w:val="17"/>
              </w:rPr>
            </w:pPr>
          </w:p>
          <w:p w:rsidR="00B75233" w:rsidRDefault="00153A98">
            <w:pPr>
              <w:pStyle w:val="TableParagraph"/>
              <w:spacing w:line="230" w:lineRule="exact"/>
              <w:ind w:left="67"/>
              <w:jc w:val="center"/>
              <w:rPr>
                <w:sz w:val="18"/>
              </w:rPr>
            </w:pPr>
            <w:r>
              <w:rPr>
                <w:w w:val="102"/>
                <w:sz w:val="18"/>
              </w:rPr>
              <w:t>8</w:t>
            </w:r>
          </w:p>
          <w:p w:rsidR="00B75233" w:rsidRDefault="00153A98">
            <w:pPr>
              <w:pStyle w:val="TableParagraph"/>
              <w:spacing w:line="229" w:lineRule="exact"/>
              <w:ind w:left="67"/>
              <w:jc w:val="center"/>
              <w:rPr>
                <w:sz w:val="18"/>
              </w:rPr>
            </w:pPr>
            <w:r>
              <w:rPr>
                <w:w w:val="102"/>
                <w:sz w:val="18"/>
              </w:rPr>
              <w:t>0</w:t>
            </w:r>
          </w:p>
          <w:p w:rsidR="00B75233" w:rsidRDefault="00153A98">
            <w:pPr>
              <w:pStyle w:val="TableParagraph"/>
              <w:spacing w:line="230" w:lineRule="exact"/>
              <w:ind w:left="69"/>
              <w:jc w:val="center"/>
              <w:rPr>
                <w:sz w:val="18"/>
              </w:rPr>
            </w:pPr>
            <w:r>
              <w:rPr>
                <w:w w:val="102"/>
                <w:sz w:val="18"/>
              </w:rPr>
              <w:t>分</w:t>
            </w:r>
          </w:p>
        </w:tc>
        <w:tc>
          <w:tcPr>
            <w:tcW w:w="1013" w:type="dxa"/>
          </w:tcPr>
          <w:p w:rsidR="00B75233" w:rsidRDefault="00153A98">
            <w:pPr>
              <w:pStyle w:val="TableParagraph"/>
              <w:spacing w:before="15" w:line="230" w:lineRule="atLeast"/>
              <w:ind w:left="325" w:right="253"/>
              <w:rPr>
                <w:sz w:val="18"/>
              </w:rPr>
            </w:pPr>
            <w:r>
              <w:rPr>
                <w:w w:val="105"/>
                <w:sz w:val="18"/>
              </w:rPr>
              <w:t>一级指标</w:t>
            </w:r>
          </w:p>
        </w:tc>
        <w:tc>
          <w:tcPr>
            <w:tcW w:w="1527" w:type="dxa"/>
          </w:tcPr>
          <w:p w:rsidR="00B75233" w:rsidRDefault="00153A98">
            <w:pPr>
              <w:pStyle w:val="TableParagraph"/>
              <w:spacing w:before="131"/>
              <w:ind w:left="66" w:right="44"/>
              <w:jc w:val="center"/>
              <w:rPr>
                <w:sz w:val="18"/>
              </w:rPr>
            </w:pPr>
            <w:r>
              <w:rPr>
                <w:w w:val="105"/>
                <w:sz w:val="18"/>
              </w:rPr>
              <w:t>二级指标</w:t>
            </w:r>
          </w:p>
        </w:tc>
        <w:tc>
          <w:tcPr>
            <w:tcW w:w="3095" w:type="dxa"/>
            <w:gridSpan w:val="2"/>
          </w:tcPr>
          <w:p w:rsidR="00B75233" w:rsidRDefault="00153A98">
            <w:pPr>
              <w:pStyle w:val="TableParagraph"/>
              <w:spacing w:before="131"/>
              <w:ind w:left="131" w:right="109"/>
              <w:jc w:val="center"/>
              <w:rPr>
                <w:sz w:val="18"/>
              </w:rPr>
            </w:pPr>
            <w:r>
              <w:rPr>
                <w:w w:val="105"/>
                <w:sz w:val="18"/>
              </w:rPr>
              <w:t>三级指标</w:t>
            </w:r>
          </w:p>
        </w:tc>
        <w:tc>
          <w:tcPr>
            <w:tcW w:w="1414" w:type="dxa"/>
          </w:tcPr>
          <w:p w:rsidR="00B75233" w:rsidRDefault="00153A98">
            <w:pPr>
              <w:pStyle w:val="TableParagraph"/>
              <w:spacing w:before="15"/>
              <w:ind w:left="50" w:right="35"/>
              <w:jc w:val="center"/>
              <w:rPr>
                <w:sz w:val="18"/>
              </w:rPr>
            </w:pPr>
            <w:r>
              <w:rPr>
                <w:w w:val="105"/>
                <w:sz w:val="18"/>
              </w:rPr>
              <w:t>年度目标值</w:t>
            </w:r>
          </w:p>
          <w:p w:rsidR="00B75233" w:rsidRDefault="00153A98">
            <w:pPr>
              <w:pStyle w:val="TableParagraph"/>
              <w:spacing w:line="201" w:lineRule="exact"/>
              <w:ind w:left="58" w:right="33"/>
              <w:jc w:val="center"/>
              <w:rPr>
                <w:sz w:val="18"/>
              </w:rPr>
            </w:pPr>
            <w:r>
              <w:rPr>
                <w:w w:val="105"/>
                <w:sz w:val="18"/>
              </w:rPr>
              <w:t>（A）</w:t>
            </w:r>
          </w:p>
        </w:tc>
        <w:tc>
          <w:tcPr>
            <w:tcW w:w="1414" w:type="dxa"/>
          </w:tcPr>
          <w:p w:rsidR="00B75233" w:rsidRDefault="00153A98">
            <w:pPr>
              <w:pStyle w:val="TableParagraph"/>
              <w:spacing w:before="131"/>
              <w:ind w:left="58" w:right="35"/>
              <w:jc w:val="center"/>
              <w:rPr>
                <w:sz w:val="18"/>
              </w:rPr>
            </w:pPr>
            <w:r>
              <w:rPr>
                <w:sz w:val="18"/>
              </w:rPr>
              <w:t>实际完成值（B)</w:t>
            </w:r>
          </w:p>
        </w:tc>
        <w:tc>
          <w:tcPr>
            <w:tcW w:w="1414" w:type="dxa"/>
          </w:tcPr>
          <w:p w:rsidR="00B75233" w:rsidRDefault="00153A98">
            <w:pPr>
              <w:pStyle w:val="TableParagraph"/>
              <w:spacing w:before="131"/>
              <w:ind w:left="58" w:right="35"/>
              <w:jc w:val="center"/>
              <w:rPr>
                <w:sz w:val="18"/>
              </w:rPr>
            </w:pPr>
            <w:r>
              <w:rPr>
                <w:w w:val="105"/>
                <w:sz w:val="18"/>
              </w:rPr>
              <w:t>得分</w:t>
            </w:r>
          </w:p>
        </w:tc>
      </w:tr>
      <w:tr w:rsidR="00B75233">
        <w:trPr>
          <w:trHeight w:val="434"/>
        </w:trPr>
        <w:tc>
          <w:tcPr>
            <w:tcW w:w="809" w:type="dxa"/>
            <w:vMerge/>
            <w:tcBorders>
              <w:top w:val="nil"/>
            </w:tcBorders>
          </w:tcPr>
          <w:p w:rsidR="00B75233" w:rsidRDefault="00B75233">
            <w:pPr>
              <w:rPr>
                <w:sz w:val="2"/>
                <w:szCs w:val="2"/>
              </w:rPr>
            </w:pPr>
          </w:p>
        </w:tc>
        <w:tc>
          <w:tcPr>
            <w:tcW w:w="1013" w:type="dxa"/>
            <w:vMerge w:val="restart"/>
          </w:tcPr>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spacing w:before="5"/>
              <w:rPr>
                <w:sz w:val="18"/>
              </w:rPr>
            </w:pPr>
          </w:p>
          <w:p w:rsidR="00B75233" w:rsidRDefault="00153A98">
            <w:pPr>
              <w:pStyle w:val="TableParagraph"/>
              <w:spacing w:before="1"/>
              <w:ind w:left="419" w:right="386"/>
              <w:jc w:val="both"/>
              <w:rPr>
                <w:sz w:val="18"/>
              </w:rPr>
            </w:pPr>
            <w:r>
              <w:rPr>
                <w:sz w:val="18"/>
              </w:rPr>
              <w:t>产出指标</w:t>
            </w:r>
          </w:p>
          <w:p w:rsidR="00B75233" w:rsidRDefault="00153A98">
            <w:pPr>
              <w:pStyle w:val="TableParagraph"/>
              <w:spacing w:line="227" w:lineRule="exact"/>
              <w:ind w:left="141"/>
              <w:rPr>
                <w:sz w:val="18"/>
              </w:rPr>
            </w:pPr>
            <w:r>
              <w:rPr>
                <w:w w:val="105"/>
                <w:sz w:val="18"/>
              </w:rPr>
              <w:t>（40分）</w:t>
            </w:r>
          </w:p>
        </w:tc>
        <w:tc>
          <w:tcPr>
            <w:tcW w:w="1527" w:type="dxa"/>
            <w:vMerge w:val="restart"/>
          </w:tcPr>
          <w:p w:rsidR="00B75233" w:rsidRDefault="00B75233">
            <w:pPr>
              <w:pStyle w:val="TableParagraph"/>
              <w:rPr>
                <w:sz w:val="18"/>
              </w:rPr>
            </w:pPr>
          </w:p>
          <w:p w:rsidR="00B75233" w:rsidRDefault="00B75233">
            <w:pPr>
              <w:pStyle w:val="TableParagraph"/>
              <w:rPr>
                <w:sz w:val="18"/>
              </w:rPr>
            </w:pPr>
          </w:p>
          <w:p w:rsidR="00B75233" w:rsidRDefault="00153A98">
            <w:pPr>
              <w:pStyle w:val="TableParagraph"/>
              <w:spacing w:before="145"/>
              <w:ind w:left="397"/>
              <w:rPr>
                <w:sz w:val="18"/>
              </w:rPr>
            </w:pPr>
            <w:r>
              <w:rPr>
                <w:spacing w:val="-2"/>
                <w:sz w:val="18"/>
              </w:rPr>
              <w:t>数量指标</w:t>
            </w:r>
          </w:p>
          <w:p w:rsidR="00B75233" w:rsidRDefault="00153A98">
            <w:pPr>
              <w:pStyle w:val="TableParagraph"/>
              <w:ind w:left="397"/>
              <w:rPr>
                <w:sz w:val="18"/>
              </w:rPr>
            </w:pPr>
            <w:r>
              <w:rPr>
                <w:sz w:val="18"/>
              </w:rPr>
              <w:t>（20分）</w:t>
            </w:r>
          </w:p>
        </w:tc>
        <w:tc>
          <w:tcPr>
            <w:tcW w:w="3095" w:type="dxa"/>
            <w:gridSpan w:val="2"/>
          </w:tcPr>
          <w:p w:rsidR="00B75233" w:rsidRDefault="00153A98">
            <w:pPr>
              <w:pStyle w:val="TableParagraph"/>
              <w:spacing w:line="227" w:lineRule="exact"/>
              <w:ind w:left="135" w:right="109"/>
              <w:jc w:val="center"/>
              <w:rPr>
                <w:sz w:val="18"/>
              </w:rPr>
            </w:pPr>
            <w:r>
              <w:rPr>
                <w:sz w:val="18"/>
              </w:rPr>
              <w:t>安可台式电脑及笔记本电脑数量（5</w:t>
            </w:r>
          </w:p>
          <w:p w:rsidR="00B75233" w:rsidRDefault="00153A98">
            <w:pPr>
              <w:pStyle w:val="TableParagraph"/>
              <w:spacing w:line="187" w:lineRule="exact"/>
              <w:ind w:left="135" w:right="108"/>
              <w:jc w:val="center"/>
              <w:rPr>
                <w:sz w:val="18"/>
              </w:rPr>
            </w:pPr>
            <w:r>
              <w:rPr>
                <w:w w:val="105"/>
                <w:sz w:val="18"/>
              </w:rPr>
              <w:t>分）</w:t>
            </w:r>
          </w:p>
        </w:tc>
        <w:tc>
          <w:tcPr>
            <w:tcW w:w="1414" w:type="dxa"/>
          </w:tcPr>
          <w:p w:rsidR="00B75233" w:rsidRDefault="00153A98">
            <w:pPr>
              <w:pStyle w:val="TableParagraph"/>
              <w:spacing w:before="110"/>
              <w:ind w:left="58" w:right="33"/>
              <w:jc w:val="center"/>
              <w:rPr>
                <w:sz w:val="18"/>
              </w:rPr>
            </w:pPr>
            <w:r>
              <w:rPr>
                <w:w w:val="105"/>
                <w:sz w:val="18"/>
              </w:rPr>
              <w:t>88套</w:t>
            </w:r>
          </w:p>
        </w:tc>
        <w:tc>
          <w:tcPr>
            <w:tcW w:w="1414" w:type="dxa"/>
          </w:tcPr>
          <w:p w:rsidR="00B75233" w:rsidRDefault="00153A98">
            <w:pPr>
              <w:pStyle w:val="TableParagraph"/>
              <w:spacing w:before="110"/>
              <w:ind w:left="58" w:right="34"/>
              <w:jc w:val="center"/>
              <w:rPr>
                <w:sz w:val="18"/>
              </w:rPr>
            </w:pPr>
            <w:r>
              <w:rPr>
                <w:w w:val="105"/>
                <w:sz w:val="18"/>
              </w:rPr>
              <w:t>88套</w:t>
            </w:r>
          </w:p>
        </w:tc>
        <w:tc>
          <w:tcPr>
            <w:tcW w:w="1414" w:type="dxa"/>
          </w:tcPr>
          <w:p w:rsidR="00B75233" w:rsidRDefault="00153A98">
            <w:pPr>
              <w:pStyle w:val="TableParagraph"/>
              <w:spacing w:before="110"/>
              <w:ind w:left="26"/>
              <w:jc w:val="center"/>
              <w:rPr>
                <w:sz w:val="18"/>
              </w:rPr>
            </w:pPr>
            <w:r>
              <w:rPr>
                <w:w w:val="102"/>
                <w:sz w:val="18"/>
              </w:rPr>
              <w:t>5</w:t>
            </w:r>
          </w:p>
        </w:tc>
      </w:tr>
      <w:tr w:rsidR="00B75233">
        <w:trPr>
          <w:trHeight w:val="387"/>
        </w:trPr>
        <w:tc>
          <w:tcPr>
            <w:tcW w:w="809" w:type="dxa"/>
            <w:vMerge/>
            <w:tcBorders>
              <w:top w:val="nil"/>
            </w:tcBorders>
          </w:tcPr>
          <w:p w:rsidR="00B75233" w:rsidRDefault="00B75233">
            <w:pPr>
              <w:rPr>
                <w:sz w:val="2"/>
                <w:szCs w:val="2"/>
              </w:rPr>
            </w:pPr>
          </w:p>
        </w:tc>
        <w:tc>
          <w:tcPr>
            <w:tcW w:w="1013" w:type="dxa"/>
            <w:vMerge/>
            <w:tcBorders>
              <w:top w:val="nil"/>
            </w:tcBorders>
          </w:tcPr>
          <w:p w:rsidR="00B75233" w:rsidRDefault="00B75233">
            <w:pPr>
              <w:rPr>
                <w:sz w:val="2"/>
                <w:szCs w:val="2"/>
              </w:rPr>
            </w:pPr>
          </w:p>
        </w:tc>
        <w:tc>
          <w:tcPr>
            <w:tcW w:w="1527" w:type="dxa"/>
            <w:vMerge/>
            <w:tcBorders>
              <w:top w:val="nil"/>
            </w:tcBorders>
          </w:tcPr>
          <w:p w:rsidR="00B75233" w:rsidRDefault="00B75233">
            <w:pPr>
              <w:rPr>
                <w:sz w:val="2"/>
                <w:szCs w:val="2"/>
              </w:rPr>
            </w:pPr>
          </w:p>
        </w:tc>
        <w:tc>
          <w:tcPr>
            <w:tcW w:w="3095" w:type="dxa"/>
            <w:gridSpan w:val="2"/>
          </w:tcPr>
          <w:p w:rsidR="00B75233" w:rsidRDefault="00153A98">
            <w:pPr>
              <w:pStyle w:val="TableParagraph"/>
              <w:spacing w:before="93"/>
              <w:ind w:left="764"/>
              <w:rPr>
                <w:sz w:val="18"/>
              </w:rPr>
            </w:pPr>
            <w:r>
              <w:rPr>
                <w:w w:val="105"/>
                <w:sz w:val="18"/>
              </w:rPr>
              <w:t>打印机数量（5分）</w:t>
            </w:r>
          </w:p>
        </w:tc>
        <w:tc>
          <w:tcPr>
            <w:tcW w:w="1414" w:type="dxa"/>
          </w:tcPr>
          <w:p w:rsidR="00B75233" w:rsidRDefault="00153A98">
            <w:pPr>
              <w:pStyle w:val="TableParagraph"/>
              <w:spacing w:before="93"/>
              <w:ind w:left="58" w:right="32"/>
              <w:jc w:val="center"/>
              <w:rPr>
                <w:sz w:val="18"/>
              </w:rPr>
            </w:pPr>
            <w:r>
              <w:rPr>
                <w:w w:val="105"/>
                <w:sz w:val="18"/>
              </w:rPr>
              <w:t>1台</w:t>
            </w:r>
          </w:p>
        </w:tc>
        <w:tc>
          <w:tcPr>
            <w:tcW w:w="1414" w:type="dxa"/>
          </w:tcPr>
          <w:p w:rsidR="00B75233" w:rsidRDefault="00153A98">
            <w:pPr>
              <w:pStyle w:val="TableParagraph"/>
              <w:spacing w:before="93"/>
              <w:ind w:left="58" w:right="33"/>
              <w:jc w:val="center"/>
              <w:rPr>
                <w:sz w:val="18"/>
              </w:rPr>
            </w:pPr>
            <w:r>
              <w:rPr>
                <w:w w:val="105"/>
                <w:sz w:val="18"/>
              </w:rPr>
              <w:t>1台</w:t>
            </w:r>
          </w:p>
        </w:tc>
        <w:tc>
          <w:tcPr>
            <w:tcW w:w="1414" w:type="dxa"/>
          </w:tcPr>
          <w:p w:rsidR="00B75233" w:rsidRDefault="00153A98">
            <w:pPr>
              <w:pStyle w:val="TableParagraph"/>
              <w:spacing w:before="93"/>
              <w:ind w:left="26"/>
              <w:jc w:val="center"/>
              <w:rPr>
                <w:sz w:val="18"/>
              </w:rPr>
            </w:pPr>
            <w:r>
              <w:rPr>
                <w:w w:val="102"/>
                <w:sz w:val="18"/>
              </w:rPr>
              <w:t>5</w:t>
            </w:r>
          </w:p>
        </w:tc>
      </w:tr>
      <w:tr w:rsidR="00B75233">
        <w:trPr>
          <w:trHeight w:val="387"/>
        </w:trPr>
        <w:tc>
          <w:tcPr>
            <w:tcW w:w="809" w:type="dxa"/>
            <w:vMerge/>
            <w:tcBorders>
              <w:top w:val="nil"/>
            </w:tcBorders>
          </w:tcPr>
          <w:p w:rsidR="00B75233" w:rsidRDefault="00B75233">
            <w:pPr>
              <w:rPr>
                <w:sz w:val="2"/>
                <w:szCs w:val="2"/>
              </w:rPr>
            </w:pPr>
          </w:p>
        </w:tc>
        <w:tc>
          <w:tcPr>
            <w:tcW w:w="1013" w:type="dxa"/>
            <w:vMerge/>
            <w:tcBorders>
              <w:top w:val="nil"/>
            </w:tcBorders>
          </w:tcPr>
          <w:p w:rsidR="00B75233" w:rsidRDefault="00B75233">
            <w:pPr>
              <w:rPr>
                <w:sz w:val="2"/>
                <w:szCs w:val="2"/>
              </w:rPr>
            </w:pPr>
          </w:p>
        </w:tc>
        <w:tc>
          <w:tcPr>
            <w:tcW w:w="1527" w:type="dxa"/>
            <w:vMerge/>
            <w:tcBorders>
              <w:top w:val="nil"/>
            </w:tcBorders>
          </w:tcPr>
          <w:p w:rsidR="00B75233" w:rsidRDefault="00B75233">
            <w:pPr>
              <w:rPr>
                <w:sz w:val="2"/>
                <w:szCs w:val="2"/>
              </w:rPr>
            </w:pPr>
          </w:p>
        </w:tc>
        <w:tc>
          <w:tcPr>
            <w:tcW w:w="3095" w:type="dxa"/>
            <w:gridSpan w:val="2"/>
          </w:tcPr>
          <w:p w:rsidR="00B75233" w:rsidRDefault="00153A98">
            <w:pPr>
              <w:pStyle w:val="TableParagraph"/>
              <w:spacing w:before="93"/>
              <w:ind w:left="855"/>
              <w:rPr>
                <w:sz w:val="18"/>
              </w:rPr>
            </w:pPr>
            <w:r>
              <w:rPr>
                <w:w w:val="105"/>
                <w:sz w:val="18"/>
              </w:rPr>
              <w:t>空调数量（5分）</w:t>
            </w:r>
          </w:p>
        </w:tc>
        <w:tc>
          <w:tcPr>
            <w:tcW w:w="1414" w:type="dxa"/>
          </w:tcPr>
          <w:p w:rsidR="00B75233" w:rsidRDefault="00153A98">
            <w:pPr>
              <w:pStyle w:val="TableParagraph"/>
              <w:spacing w:before="93"/>
              <w:ind w:left="58" w:right="33"/>
              <w:jc w:val="center"/>
              <w:rPr>
                <w:sz w:val="18"/>
              </w:rPr>
            </w:pPr>
            <w:r>
              <w:rPr>
                <w:w w:val="105"/>
                <w:sz w:val="18"/>
              </w:rPr>
              <w:t>11台</w:t>
            </w:r>
          </w:p>
        </w:tc>
        <w:tc>
          <w:tcPr>
            <w:tcW w:w="1414" w:type="dxa"/>
          </w:tcPr>
          <w:p w:rsidR="00B75233" w:rsidRDefault="00153A98">
            <w:pPr>
              <w:pStyle w:val="TableParagraph"/>
              <w:spacing w:before="93"/>
              <w:ind w:left="58" w:right="34"/>
              <w:jc w:val="center"/>
              <w:rPr>
                <w:sz w:val="18"/>
              </w:rPr>
            </w:pPr>
            <w:r>
              <w:rPr>
                <w:w w:val="105"/>
                <w:sz w:val="18"/>
              </w:rPr>
              <w:t>11台</w:t>
            </w:r>
          </w:p>
        </w:tc>
        <w:tc>
          <w:tcPr>
            <w:tcW w:w="1414" w:type="dxa"/>
          </w:tcPr>
          <w:p w:rsidR="00B75233" w:rsidRDefault="00153A98">
            <w:pPr>
              <w:pStyle w:val="TableParagraph"/>
              <w:spacing w:before="93"/>
              <w:ind w:left="26"/>
              <w:jc w:val="center"/>
              <w:rPr>
                <w:sz w:val="18"/>
              </w:rPr>
            </w:pPr>
            <w:r>
              <w:rPr>
                <w:w w:val="102"/>
                <w:sz w:val="18"/>
              </w:rPr>
              <w:t>5</w:t>
            </w:r>
          </w:p>
        </w:tc>
      </w:tr>
      <w:tr w:rsidR="00B75233">
        <w:trPr>
          <w:trHeight w:val="387"/>
        </w:trPr>
        <w:tc>
          <w:tcPr>
            <w:tcW w:w="809" w:type="dxa"/>
            <w:vMerge/>
            <w:tcBorders>
              <w:top w:val="nil"/>
            </w:tcBorders>
          </w:tcPr>
          <w:p w:rsidR="00B75233" w:rsidRDefault="00B75233">
            <w:pPr>
              <w:rPr>
                <w:sz w:val="2"/>
                <w:szCs w:val="2"/>
              </w:rPr>
            </w:pPr>
          </w:p>
        </w:tc>
        <w:tc>
          <w:tcPr>
            <w:tcW w:w="1013" w:type="dxa"/>
            <w:vMerge/>
            <w:tcBorders>
              <w:top w:val="nil"/>
            </w:tcBorders>
          </w:tcPr>
          <w:p w:rsidR="00B75233" w:rsidRDefault="00B75233">
            <w:pPr>
              <w:rPr>
                <w:sz w:val="2"/>
                <w:szCs w:val="2"/>
              </w:rPr>
            </w:pPr>
          </w:p>
        </w:tc>
        <w:tc>
          <w:tcPr>
            <w:tcW w:w="1527" w:type="dxa"/>
            <w:vMerge/>
            <w:tcBorders>
              <w:top w:val="nil"/>
            </w:tcBorders>
          </w:tcPr>
          <w:p w:rsidR="00B75233" w:rsidRDefault="00B75233">
            <w:pPr>
              <w:rPr>
                <w:sz w:val="2"/>
                <w:szCs w:val="2"/>
              </w:rPr>
            </w:pPr>
          </w:p>
        </w:tc>
        <w:tc>
          <w:tcPr>
            <w:tcW w:w="3095" w:type="dxa"/>
            <w:gridSpan w:val="2"/>
          </w:tcPr>
          <w:p w:rsidR="00B75233" w:rsidRDefault="00153A98">
            <w:pPr>
              <w:pStyle w:val="TableParagraph"/>
              <w:spacing w:before="92"/>
              <w:ind w:left="579"/>
              <w:rPr>
                <w:sz w:val="18"/>
              </w:rPr>
            </w:pPr>
            <w:r>
              <w:rPr>
                <w:w w:val="105"/>
                <w:sz w:val="18"/>
              </w:rPr>
              <w:t>办公座椅等设备（5分）</w:t>
            </w:r>
          </w:p>
        </w:tc>
        <w:tc>
          <w:tcPr>
            <w:tcW w:w="1414" w:type="dxa"/>
          </w:tcPr>
          <w:p w:rsidR="00B75233" w:rsidRDefault="00153A98">
            <w:pPr>
              <w:pStyle w:val="TableParagraph"/>
              <w:spacing w:before="92"/>
              <w:ind w:left="58" w:right="33"/>
              <w:jc w:val="center"/>
              <w:rPr>
                <w:sz w:val="18"/>
              </w:rPr>
            </w:pPr>
            <w:r>
              <w:rPr>
                <w:w w:val="105"/>
                <w:sz w:val="18"/>
              </w:rPr>
              <w:t>≥18张</w:t>
            </w:r>
          </w:p>
        </w:tc>
        <w:tc>
          <w:tcPr>
            <w:tcW w:w="1414" w:type="dxa"/>
          </w:tcPr>
          <w:p w:rsidR="00B75233" w:rsidRDefault="00153A98">
            <w:pPr>
              <w:pStyle w:val="TableParagraph"/>
              <w:spacing w:before="92"/>
              <w:ind w:left="58" w:right="34"/>
              <w:jc w:val="center"/>
              <w:rPr>
                <w:sz w:val="18"/>
              </w:rPr>
            </w:pPr>
            <w:r>
              <w:rPr>
                <w:w w:val="105"/>
                <w:sz w:val="18"/>
              </w:rPr>
              <w:t>≥18张</w:t>
            </w:r>
          </w:p>
        </w:tc>
        <w:tc>
          <w:tcPr>
            <w:tcW w:w="1414" w:type="dxa"/>
          </w:tcPr>
          <w:p w:rsidR="00B75233" w:rsidRDefault="00153A98">
            <w:pPr>
              <w:pStyle w:val="TableParagraph"/>
              <w:spacing w:before="92"/>
              <w:ind w:left="26"/>
              <w:jc w:val="center"/>
              <w:rPr>
                <w:sz w:val="18"/>
              </w:rPr>
            </w:pPr>
            <w:r>
              <w:rPr>
                <w:w w:val="102"/>
                <w:sz w:val="18"/>
              </w:rPr>
              <w:t>5</w:t>
            </w:r>
          </w:p>
        </w:tc>
      </w:tr>
      <w:tr w:rsidR="00B75233">
        <w:trPr>
          <w:trHeight w:val="539"/>
        </w:trPr>
        <w:tc>
          <w:tcPr>
            <w:tcW w:w="809" w:type="dxa"/>
            <w:vMerge/>
            <w:tcBorders>
              <w:top w:val="nil"/>
            </w:tcBorders>
          </w:tcPr>
          <w:p w:rsidR="00B75233" w:rsidRDefault="00B75233">
            <w:pPr>
              <w:rPr>
                <w:sz w:val="2"/>
                <w:szCs w:val="2"/>
              </w:rPr>
            </w:pPr>
          </w:p>
        </w:tc>
        <w:tc>
          <w:tcPr>
            <w:tcW w:w="1013" w:type="dxa"/>
            <w:vMerge/>
            <w:tcBorders>
              <w:top w:val="nil"/>
            </w:tcBorders>
          </w:tcPr>
          <w:p w:rsidR="00B75233" w:rsidRDefault="00B75233">
            <w:pPr>
              <w:rPr>
                <w:sz w:val="2"/>
                <w:szCs w:val="2"/>
              </w:rPr>
            </w:pPr>
          </w:p>
        </w:tc>
        <w:tc>
          <w:tcPr>
            <w:tcW w:w="1527" w:type="dxa"/>
          </w:tcPr>
          <w:p w:rsidR="00B75233" w:rsidRDefault="00153A98">
            <w:pPr>
              <w:pStyle w:val="TableParagraph"/>
              <w:spacing w:before="52"/>
              <w:ind w:left="397"/>
              <w:rPr>
                <w:sz w:val="18"/>
              </w:rPr>
            </w:pPr>
            <w:r>
              <w:rPr>
                <w:spacing w:val="-2"/>
                <w:sz w:val="18"/>
              </w:rPr>
              <w:t>质量指标</w:t>
            </w:r>
          </w:p>
          <w:p w:rsidR="00B75233" w:rsidRDefault="00153A98">
            <w:pPr>
              <w:pStyle w:val="TableParagraph"/>
              <w:ind w:left="397"/>
              <w:rPr>
                <w:sz w:val="18"/>
              </w:rPr>
            </w:pPr>
            <w:r>
              <w:rPr>
                <w:sz w:val="18"/>
              </w:rPr>
              <w:t>（10分）</w:t>
            </w:r>
          </w:p>
        </w:tc>
        <w:tc>
          <w:tcPr>
            <w:tcW w:w="3095" w:type="dxa"/>
            <w:gridSpan w:val="2"/>
          </w:tcPr>
          <w:p w:rsidR="00B75233" w:rsidRDefault="00B75233">
            <w:pPr>
              <w:pStyle w:val="TableParagraph"/>
              <w:rPr>
                <w:sz w:val="13"/>
              </w:rPr>
            </w:pPr>
          </w:p>
          <w:p w:rsidR="00B75233" w:rsidRDefault="00153A98">
            <w:pPr>
              <w:pStyle w:val="TableParagraph"/>
              <w:ind w:left="901"/>
              <w:rPr>
                <w:sz w:val="18"/>
              </w:rPr>
            </w:pPr>
            <w:r>
              <w:rPr>
                <w:w w:val="105"/>
                <w:sz w:val="18"/>
              </w:rPr>
              <w:t>合格率（10分）</w:t>
            </w:r>
          </w:p>
        </w:tc>
        <w:tc>
          <w:tcPr>
            <w:tcW w:w="1414" w:type="dxa"/>
          </w:tcPr>
          <w:p w:rsidR="00B75233" w:rsidRDefault="00B75233">
            <w:pPr>
              <w:pStyle w:val="TableParagraph"/>
              <w:rPr>
                <w:sz w:val="13"/>
              </w:rPr>
            </w:pPr>
          </w:p>
          <w:p w:rsidR="00B75233" w:rsidRDefault="00153A98">
            <w:pPr>
              <w:pStyle w:val="TableParagraph"/>
              <w:ind w:left="58" w:right="35"/>
              <w:jc w:val="center"/>
              <w:rPr>
                <w:sz w:val="18"/>
              </w:rPr>
            </w:pPr>
            <w:r>
              <w:rPr>
                <w:w w:val="105"/>
                <w:sz w:val="18"/>
              </w:rPr>
              <w:t>≥98%</w:t>
            </w:r>
          </w:p>
        </w:tc>
        <w:tc>
          <w:tcPr>
            <w:tcW w:w="1414" w:type="dxa"/>
          </w:tcPr>
          <w:p w:rsidR="00B75233" w:rsidRDefault="00B75233">
            <w:pPr>
              <w:pStyle w:val="TableParagraph"/>
              <w:rPr>
                <w:sz w:val="13"/>
              </w:rPr>
            </w:pPr>
          </w:p>
          <w:p w:rsidR="00B75233" w:rsidRDefault="00153A98">
            <w:pPr>
              <w:pStyle w:val="TableParagraph"/>
              <w:ind w:left="57" w:right="35"/>
              <w:jc w:val="center"/>
              <w:rPr>
                <w:sz w:val="18"/>
              </w:rPr>
            </w:pPr>
            <w:r>
              <w:rPr>
                <w:w w:val="105"/>
                <w:sz w:val="18"/>
              </w:rPr>
              <w:t>≥98%</w:t>
            </w:r>
          </w:p>
        </w:tc>
        <w:tc>
          <w:tcPr>
            <w:tcW w:w="1414" w:type="dxa"/>
          </w:tcPr>
          <w:p w:rsidR="00B75233" w:rsidRDefault="00B75233">
            <w:pPr>
              <w:pStyle w:val="TableParagraph"/>
              <w:rPr>
                <w:sz w:val="13"/>
              </w:rPr>
            </w:pPr>
          </w:p>
          <w:p w:rsidR="00B75233" w:rsidRDefault="00153A98">
            <w:pPr>
              <w:pStyle w:val="TableParagraph"/>
              <w:ind w:left="57" w:right="35"/>
              <w:jc w:val="center"/>
              <w:rPr>
                <w:sz w:val="18"/>
              </w:rPr>
            </w:pPr>
            <w:r>
              <w:rPr>
                <w:w w:val="105"/>
                <w:sz w:val="18"/>
              </w:rPr>
              <w:t>10</w:t>
            </w:r>
          </w:p>
        </w:tc>
      </w:tr>
      <w:tr w:rsidR="00B75233">
        <w:trPr>
          <w:trHeight w:val="596"/>
        </w:trPr>
        <w:tc>
          <w:tcPr>
            <w:tcW w:w="809" w:type="dxa"/>
            <w:vMerge/>
            <w:tcBorders>
              <w:top w:val="nil"/>
            </w:tcBorders>
          </w:tcPr>
          <w:p w:rsidR="00B75233" w:rsidRDefault="00B75233">
            <w:pPr>
              <w:rPr>
                <w:sz w:val="2"/>
                <w:szCs w:val="2"/>
              </w:rPr>
            </w:pPr>
          </w:p>
        </w:tc>
        <w:tc>
          <w:tcPr>
            <w:tcW w:w="1013" w:type="dxa"/>
            <w:vMerge/>
            <w:tcBorders>
              <w:top w:val="nil"/>
            </w:tcBorders>
          </w:tcPr>
          <w:p w:rsidR="00B75233" w:rsidRDefault="00B75233">
            <w:pPr>
              <w:rPr>
                <w:sz w:val="2"/>
                <w:szCs w:val="2"/>
              </w:rPr>
            </w:pPr>
          </w:p>
        </w:tc>
        <w:tc>
          <w:tcPr>
            <w:tcW w:w="1527" w:type="dxa"/>
          </w:tcPr>
          <w:p w:rsidR="00B75233" w:rsidRDefault="00B75233">
            <w:pPr>
              <w:pStyle w:val="TableParagraph"/>
              <w:spacing w:before="3"/>
              <w:rPr>
                <w:sz w:val="15"/>
              </w:rPr>
            </w:pPr>
          </w:p>
          <w:p w:rsidR="00B75233" w:rsidRDefault="00153A98">
            <w:pPr>
              <w:pStyle w:val="TableParagraph"/>
              <w:ind w:left="73" w:right="44"/>
              <w:jc w:val="center"/>
              <w:rPr>
                <w:sz w:val="18"/>
              </w:rPr>
            </w:pPr>
            <w:r>
              <w:rPr>
                <w:sz w:val="18"/>
              </w:rPr>
              <w:t>时效指标（5分）</w:t>
            </w:r>
          </w:p>
        </w:tc>
        <w:tc>
          <w:tcPr>
            <w:tcW w:w="3095" w:type="dxa"/>
            <w:gridSpan w:val="2"/>
          </w:tcPr>
          <w:p w:rsidR="00B75233" w:rsidRDefault="00B75233">
            <w:pPr>
              <w:pStyle w:val="TableParagraph"/>
              <w:spacing w:before="3"/>
              <w:rPr>
                <w:sz w:val="15"/>
              </w:rPr>
            </w:pPr>
          </w:p>
          <w:p w:rsidR="00B75233" w:rsidRDefault="00153A98">
            <w:pPr>
              <w:pStyle w:val="TableParagraph"/>
              <w:ind w:left="764"/>
              <w:rPr>
                <w:sz w:val="18"/>
              </w:rPr>
            </w:pPr>
            <w:r>
              <w:rPr>
                <w:w w:val="105"/>
                <w:sz w:val="18"/>
              </w:rPr>
              <w:t>合同期限内（5分）</w:t>
            </w:r>
          </w:p>
        </w:tc>
        <w:tc>
          <w:tcPr>
            <w:tcW w:w="1414" w:type="dxa"/>
          </w:tcPr>
          <w:p w:rsidR="00B75233" w:rsidRDefault="00B75233">
            <w:pPr>
              <w:pStyle w:val="TableParagraph"/>
              <w:spacing w:before="3"/>
              <w:rPr>
                <w:sz w:val="15"/>
              </w:rPr>
            </w:pPr>
          </w:p>
          <w:p w:rsidR="00B75233" w:rsidRDefault="00153A98">
            <w:pPr>
              <w:pStyle w:val="TableParagraph"/>
              <w:ind w:left="57" w:right="35"/>
              <w:jc w:val="center"/>
              <w:rPr>
                <w:sz w:val="18"/>
              </w:rPr>
            </w:pPr>
            <w:r>
              <w:rPr>
                <w:w w:val="105"/>
                <w:sz w:val="18"/>
              </w:rPr>
              <w:t>100%</w:t>
            </w:r>
          </w:p>
        </w:tc>
        <w:tc>
          <w:tcPr>
            <w:tcW w:w="1414" w:type="dxa"/>
          </w:tcPr>
          <w:p w:rsidR="00B75233" w:rsidRDefault="00B75233">
            <w:pPr>
              <w:pStyle w:val="TableParagraph"/>
              <w:spacing w:before="3"/>
              <w:rPr>
                <w:sz w:val="15"/>
              </w:rPr>
            </w:pPr>
          </w:p>
          <w:p w:rsidR="00B75233" w:rsidRDefault="00153A98">
            <w:pPr>
              <w:pStyle w:val="TableParagraph"/>
              <w:ind w:left="56" w:right="35"/>
              <w:jc w:val="center"/>
              <w:rPr>
                <w:sz w:val="18"/>
              </w:rPr>
            </w:pPr>
            <w:r>
              <w:rPr>
                <w:w w:val="105"/>
                <w:sz w:val="18"/>
              </w:rPr>
              <w:t>100%</w:t>
            </w:r>
          </w:p>
        </w:tc>
        <w:tc>
          <w:tcPr>
            <w:tcW w:w="1414" w:type="dxa"/>
          </w:tcPr>
          <w:p w:rsidR="00B75233" w:rsidRDefault="00B75233">
            <w:pPr>
              <w:pStyle w:val="TableParagraph"/>
              <w:spacing w:before="3"/>
              <w:rPr>
                <w:sz w:val="15"/>
              </w:rPr>
            </w:pPr>
          </w:p>
          <w:p w:rsidR="00B75233" w:rsidRDefault="00153A98">
            <w:pPr>
              <w:pStyle w:val="TableParagraph"/>
              <w:ind w:left="26"/>
              <w:jc w:val="center"/>
              <w:rPr>
                <w:sz w:val="18"/>
              </w:rPr>
            </w:pPr>
            <w:r>
              <w:rPr>
                <w:w w:val="102"/>
                <w:sz w:val="18"/>
              </w:rPr>
              <w:t>5</w:t>
            </w:r>
          </w:p>
        </w:tc>
      </w:tr>
      <w:tr w:rsidR="00B75233">
        <w:trPr>
          <w:trHeight w:val="596"/>
        </w:trPr>
        <w:tc>
          <w:tcPr>
            <w:tcW w:w="809" w:type="dxa"/>
            <w:vMerge/>
            <w:tcBorders>
              <w:top w:val="nil"/>
            </w:tcBorders>
          </w:tcPr>
          <w:p w:rsidR="00B75233" w:rsidRDefault="00B75233">
            <w:pPr>
              <w:rPr>
                <w:sz w:val="2"/>
                <w:szCs w:val="2"/>
              </w:rPr>
            </w:pPr>
          </w:p>
        </w:tc>
        <w:tc>
          <w:tcPr>
            <w:tcW w:w="1013" w:type="dxa"/>
            <w:vMerge/>
            <w:tcBorders>
              <w:top w:val="nil"/>
            </w:tcBorders>
          </w:tcPr>
          <w:p w:rsidR="00B75233" w:rsidRDefault="00B75233">
            <w:pPr>
              <w:rPr>
                <w:sz w:val="2"/>
                <w:szCs w:val="2"/>
              </w:rPr>
            </w:pPr>
          </w:p>
        </w:tc>
        <w:tc>
          <w:tcPr>
            <w:tcW w:w="1527" w:type="dxa"/>
          </w:tcPr>
          <w:p w:rsidR="00B75233" w:rsidRDefault="00B75233">
            <w:pPr>
              <w:pStyle w:val="TableParagraph"/>
              <w:spacing w:before="4"/>
              <w:rPr>
                <w:sz w:val="15"/>
              </w:rPr>
            </w:pPr>
          </w:p>
          <w:p w:rsidR="00B75233" w:rsidRDefault="00153A98">
            <w:pPr>
              <w:pStyle w:val="TableParagraph"/>
              <w:ind w:left="73" w:right="44"/>
              <w:jc w:val="center"/>
              <w:rPr>
                <w:sz w:val="18"/>
              </w:rPr>
            </w:pPr>
            <w:r>
              <w:rPr>
                <w:sz w:val="18"/>
              </w:rPr>
              <w:t>成本指标（5分）</w:t>
            </w:r>
          </w:p>
        </w:tc>
        <w:tc>
          <w:tcPr>
            <w:tcW w:w="3095" w:type="dxa"/>
            <w:gridSpan w:val="2"/>
          </w:tcPr>
          <w:p w:rsidR="00B75233" w:rsidRDefault="00B75233">
            <w:pPr>
              <w:pStyle w:val="TableParagraph"/>
              <w:spacing w:before="4"/>
              <w:rPr>
                <w:sz w:val="15"/>
              </w:rPr>
            </w:pPr>
          </w:p>
          <w:p w:rsidR="00B75233" w:rsidRDefault="00153A98">
            <w:pPr>
              <w:pStyle w:val="TableParagraph"/>
              <w:ind w:left="764"/>
              <w:rPr>
                <w:sz w:val="18"/>
              </w:rPr>
            </w:pPr>
            <w:r>
              <w:rPr>
                <w:w w:val="105"/>
                <w:sz w:val="18"/>
              </w:rPr>
              <w:t>成本控制率（5分）</w:t>
            </w:r>
          </w:p>
        </w:tc>
        <w:tc>
          <w:tcPr>
            <w:tcW w:w="1414" w:type="dxa"/>
          </w:tcPr>
          <w:p w:rsidR="00B75233" w:rsidRDefault="00B75233">
            <w:pPr>
              <w:pStyle w:val="TableParagraph"/>
              <w:spacing w:before="4"/>
              <w:rPr>
                <w:sz w:val="15"/>
              </w:rPr>
            </w:pPr>
          </w:p>
          <w:p w:rsidR="00B75233" w:rsidRDefault="00153A98">
            <w:pPr>
              <w:pStyle w:val="TableParagraph"/>
              <w:ind w:left="57" w:right="35"/>
              <w:jc w:val="center"/>
              <w:rPr>
                <w:sz w:val="18"/>
              </w:rPr>
            </w:pPr>
            <w:r>
              <w:rPr>
                <w:w w:val="105"/>
                <w:sz w:val="18"/>
              </w:rPr>
              <w:t>100%</w:t>
            </w:r>
          </w:p>
        </w:tc>
        <w:tc>
          <w:tcPr>
            <w:tcW w:w="1414" w:type="dxa"/>
          </w:tcPr>
          <w:p w:rsidR="00B75233" w:rsidRDefault="00B75233">
            <w:pPr>
              <w:pStyle w:val="TableParagraph"/>
              <w:spacing w:before="4"/>
              <w:rPr>
                <w:sz w:val="15"/>
              </w:rPr>
            </w:pPr>
          </w:p>
          <w:p w:rsidR="00B75233" w:rsidRDefault="00153A98">
            <w:pPr>
              <w:pStyle w:val="TableParagraph"/>
              <w:ind w:left="56" w:right="35"/>
              <w:jc w:val="center"/>
              <w:rPr>
                <w:sz w:val="18"/>
              </w:rPr>
            </w:pPr>
            <w:r>
              <w:rPr>
                <w:w w:val="105"/>
                <w:sz w:val="18"/>
              </w:rPr>
              <w:t>100%</w:t>
            </w:r>
          </w:p>
        </w:tc>
        <w:tc>
          <w:tcPr>
            <w:tcW w:w="1414" w:type="dxa"/>
          </w:tcPr>
          <w:p w:rsidR="00B75233" w:rsidRDefault="00B75233">
            <w:pPr>
              <w:pStyle w:val="TableParagraph"/>
              <w:spacing w:before="4"/>
              <w:rPr>
                <w:sz w:val="15"/>
              </w:rPr>
            </w:pPr>
          </w:p>
          <w:p w:rsidR="00B75233" w:rsidRDefault="00153A98">
            <w:pPr>
              <w:pStyle w:val="TableParagraph"/>
              <w:ind w:left="26"/>
              <w:jc w:val="center"/>
              <w:rPr>
                <w:sz w:val="18"/>
              </w:rPr>
            </w:pPr>
            <w:r>
              <w:rPr>
                <w:w w:val="102"/>
                <w:sz w:val="18"/>
              </w:rPr>
              <w:t>5</w:t>
            </w:r>
          </w:p>
        </w:tc>
      </w:tr>
      <w:tr w:rsidR="00B75233">
        <w:trPr>
          <w:trHeight w:val="690"/>
        </w:trPr>
        <w:tc>
          <w:tcPr>
            <w:tcW w:w="809" w:type="dxa"/>
            <w:vMerge/>
            <w:tcBorders>
              <w:top w:val="nil"/>
            </w:tcBorders>
          </w:tcPr>
          <w:p w:rsidR="00B75233" w:rsidRDefault="00B75233">
            <w:pPr>
              <w:rPr>
                <w:sz w:val="2"/>
                <w:szCs w:val="2"/>
              </w:rPr>
            </w:pPr>
          </w:p>
        </w:tc>
        <w:tc>
          <w:tcPr>
            <w:tcW w:w="1013" w:type="dxa"/>
            <w:vMerge w:val="restart"/>
          </w:tcPr>
          <w:p w:rsidR="00B75233" w:rsidRDefault="00B75233">
            <w:pPr>
              <w:pStyle w:val="TableParagraph"/>
              <w:rPr>
                <w:sz w:val="18"/>
              </w:rPr>
            </w:pPr>
          </w:p>
          <w:p w:rsidR="00B75233" w:rsidRDefault="00B75233">
            <w:pPr>
              <w:pStyle w:val="TableParagraph"/>
              <w:spacing w:before="9"/>
              <w:rPr>
                <w:sz w:val="19"/>
              </w:rPr>
            </w:pPr>
          </w:p>
          <w:p w:rsidR="00B75233" w:rsidRDefault="00153A98">
            <w:pPr>
              <w:pStyle w:val="TableParagraph"/>
              <w:ind w:left="141"/>
              <w:rPr>
                <w:sz w:val="18"/>
              </w:rPr>
            </w:pPr>
            <w:r>
              <w:rPr>
                <w:spacing w:val="-2"/>
                <w:sz w:val="18"/>
              </w:rPr>
              <w:t>效益指标</w:t>
            </w:r>
          </w:p>
          <w:p w:rsidR="00B75233" w:rsidRDefault="00153A98">
            <w:pPr>
              <w:pStyle w:val="TableParagraph"/>
              <w:ind w:left="141"/>
              <w:rPr>
                <w:sz w:val="18"/>
              </w:rPr>
            </w:pPr>
            <w:r>
              <w:rPr>
                <w:sz w:val="18"/>
              </w:rPr>
              <w:t>（40分）</w:t>
            </w:r>
          </w:p>
        </w:tc>
        <w:tc>
          <w:tcPr>
            <w:tcW w:w="1527" w:type="dxa"/>
            <w:vMerge w:val="restart"/>
          </w:tcPr>
          <w:p w:rsidR="00B75233" w:rsidRDefault="00B75233">
            <w:pPr>
              <w:pStyle w:val="TableParagraph"/>
              <w:rPr>
                <w:sz w:val="18"/>
              </w:rPr>
            </w:pPr>
          </w:p>
          <w:p w:rsidR="00B75233" w:rsidRDefault="00B75233">
            <w:pPr>
              <w:pStyle w:val="TableParagraph"/>
              <w:spacing w:before="9"/>
              <w:rPr>
                <w:sz w:val="19"/>
              </w:rPr>
            </w:pPr>
          </w:p>
          <w:p w:rsidR="00B75233" w:rsidRDefault="00153A98">
            <w:pPr>
              <w:pStyle w:val="TableParagraph"/>
              <w:ind w:left="63" w:right="44"/>
              <w:jc w:val="center"/>
              <w:rPr>
                <w:sz w:val="18"/>
              </w:rPr>
            </w:pPr>
            <w:r>
              <w:rPr>
                <w:w w:val="105"/>
                <w:sz w:val="18"/>
              </w:rPr>
              <w:t>可持续影响指标</w:t>
            </w:r>
          </w:p>
          <w:p w:rsidR="00B75233" w:rsidRDefault="00153A98">
            <w:pPr>
              <w:pStyle w:val="TableParagraph"/>
              <w:ind w:left="73" w:right="44"/>
              <w:jc w:val="center"/>
              <w:rPr>
                <w:sz w:val="18"/>
              </w:rPr>
            </w:pPr>
            <w:r>
              <w:rPr>
                <w:w w:val="105"/>
                <w:sz w:val="18"/>
              </w:rPr>
              <w:t>（40分）</w:t>
            </w:r>
          </w:p>
        </w:tc>
        <w:tc>
          <w:tcPr>
            <w:tcW w:w="3095" w:type="dxa"/>
            <w:gridSpan w:val="2"/>
          </w:tcPr>
          <w:p w:rsidR="00B75233" w:rsidRDefault="00B75233">
            <w:pPr>
              <w:pStyle w:val="TableParagraph"/>
              <w:spacing w:before="11"/>
              <w:rPr>
                <w:sz w:val="18"/>
              </w:rPr>
            </w:pPr>
          </w:p>
          <w:p w:rsidR="00B75233" w:rsidRDefault="00153A98">
            <w:pPr>
              <w:pStyle w:val="TableParagraph"/>
              <w:ind w:left="437"/>
              <w:rPr>
                <w:sz w:val="18"/>
              </w:rPr>
            </w:pPr>
            <w:r>
              <w:rPr>
                <w:w w:val="105"/>
                <w:sz w:val="18"/>
              </w:rPr>
              <w:t>满足业务发展需求（20分）</w:t>
            </w:r>
          </w:p>
        </w:tc>
        <w:tc>
          <w:tcPr>
            <w:tcW w:w="1414" w:type="dxa"/>
          </w:tcPr>
          <w:p w:rsidR="00B75233" w:rsidRDefault="00B75233">
            <w:pPr>
              <w:pStyle w:val="TableParagraph"/>
              <w:spacing w:before="11"/>
              <w:rPr>
                <w:sz w:val="18"/>
              </w:rPr>
            </w:pPr>
          </w:p>
          <w:p w:rsidR="00B75233" w:rsidRDefault="00153A98">
            <w:pPr>
              <w:pStyle w:val="TableParagraph"/>
              <w:ind w:left="58" w:right="34"/>
              <w:jc w:val="center"/>
              <w:rPr>
                <w:sz w:val="18"/>
              </w:rPr>
            </w:pPr>
            <w:r>
              <w:rPr>
                <w:w w:val="105"/>
                <w:sz w:val="18"/>
              </w:rPr>
              <w:t>满足</w:t>
            </w:r>
          </w:p>
        </w:tc>
        <w:tc>
          <w:tcPr>
            <w:tcW w:w="1414" w:type="dxa"/>
          </w:tcPr>
          <w:p w:rsidR="00B75233" w:rsidRDefault="00B75233">
            <w:pPr>
              <w:pStyle w:val="TableParagraph"/>
              <w:spacing w:before="11"/>
              <w:rPr>
                <w:sz w:val="18"/>
              </w:rPr>
            </w:pPr>
          </w:p>
          <w:p w:rsidR="00B75233" w:rsidRDefault="00153A98">
            <w:pPr>
              <w:pStyle w:val="TableParagraph"/>
              <w:ind w:left="58" w:right="35"/>
              <w:jc w:val="center"/>
              <w:rPr>
                <w:sz w:val="18"/>
              </w:rPr>
            </w:pPr>
            <w:r>
              <w:rPr>
                <w:w w:val="105"/>
                <w:sz w:val="18"/>
              </w:rPr>
              <w:t>满足</w:t>
            </w:r>
          </w:p>
        </w:tc>
        <w:tc>
          <w:tcPr>
            <w:tcW w:w="1414" w:type="dxa"/>
          </w:tcPr>
          <w:p w:rsidR="00B75233" w:rsidRDefault="00B75233">
            <w:pPr>
              <w:pStyle w:val="TableParagraph"/>
              <w:spacing w:before="11"/>
              <w:rPr>
                <w:sz w:val="18"/>
              </w:rPr>
            </w:pPr>
          </w:p>
          <w:p w:rsidR="00B75233" w:rsidRDefault="00153A98">
            <w:pPr>
              <w:pStyle w:val="TableParagraph"/>
              <w:ind w:left="57" w:right="35"/>
              <w:jc w:val="center"/>
              <w:rPr>
                <w:sz w:val="18"/>
              </w:rPr>
            </w:pPr>
            <w:r>
              <w:rPr>
                <w:w w:val="105"/>
                <w:sz w:val="18"/>
              </w:rPr>
              <w:t>20</w:t>
            </w:r>
          </w:p>
        </w:tc>
      </w:tr>
      <w:tr w:rsidR="00B75233">
        <w:trPr>
          <w:trHeight w:val="690"/>
        </w:trPr>
        <w:tc>
          <w:tcPr>
            <w:tcW w:w="809" w:type="dxa"/>
            <w:vMerge/>
            <w:tcBorders>
              <w:top w:val="nil"/>
            </w:tcBorders>
          </w:tcPr>
          <w:p w:rsidR="00B75233" w:rsidRDefault="00B75233">
            <w:pPr>
              <w:rPr>
                <w:sz w:val="2"/>
                <w:szCs w:val="2"/>
              </w:rPr>
            </w:pPr>
          </w:p>
        </w:tc>
        <w:tc>
          <w:tcPr>
            <w:tcW w:w="1013" w:type="dxa"/>
            <w:vMerge/>
            <w:tcBorders>
              <w:top w:val="nil"/>
            </w:tcBorders>
          </w:tcPr>
          <w:p w:rsidR="00B75233" w:rsidRDefault="00B75233">
            <w:pPr>
              <w:rPr>
                <w:sz w:val="2"/>
                <w:szCs w:val="2"/>
              </w:rPr>
            </w:pPr>
          </w:p>
        </w:tc>
        <w:tc>
          <w:tcPr>
            <w:tcW w:w="1527" w:type="dxa"/>
            <w:vMerge/>
            <w:tcBorders>
              <w:top w:val="nil"/>
            </w:tcBorders>
          </w:tcPr>
          <w:p w:rsidR="00B75233" w:rsidRDefault="00B75233">
            <w:pPr>
              <w:rPr>
                <w:sz w:val="2"/>
                <w:szCs w:val="2"/>
              </w:rPr>
            </w:pPr>
          </w:p>
        </w:tc>
        <w:tc>
          <w:tcPr>
            <w:tcW w:w="3095" w:type="dxa"/>
            <w:gridSpan w:val="2"/>
          </w:tcPr>
          <w:p w:rsidR="00B75233" w:rsidRDefault="00B75233">
            <w:pPr>
              <w:pStyle w:val="TableParagraph"/>
              <w:rPr>
                <w:sz w:val="19"/>
              </w:rPr>
            </w:pPr>
          </w:p>
          <w:p w:rsidR="00B75233" w:rsidRDefault="00153A98">
            <w:pPr>
              <w:pStyle w:val="TableParagraph"/>
              <w:ind w:left="624"/>
              <w:rPr>
                <w:sz w:val="18"/>
              </w:rPr>
            </w:pPr>
            <w:r>
              <w:rPr>
                <w:w w:val="105"/>
                <w:sz w:val="18"/>
              </w:rPr>
              <w:t>提高工作效率（20分）</w:t>
            </w:r>
          </w:p>
        </w:tc>
        <w:tc>
          <w:tcPr>
            <w:tcW w:w="1414" w:type="dxa"/>
          </w:tcPr>
          <w:p w:rsidR="00B75233" w:rsidRDefault="00B75233">
            <w:pPr>
              <w:pStyle w:val="TableParagraph"/>
              <w:rPr>
                <w:sz w:val="19"/>
              </w:rPr>
            </w:pPr>
          </w:p>
          <w:p w:rsidR="00B75233" w:rsidRDefault="00153A98">
            <w:pPr>
              <w:pStyle w:val="TableParagraph"/>
              <w:ind w:left="58" w:right="34"/>
              <w:jc w:val="center"/>
              <w:rPr>
                <w:sz w:val="18"/>
              </w:rPr>
            </w:pPr>
            <w:r>
              <w:rPr>
                <w:w w:val="105"/>
                <w:sz w:val="18"/>
              </w:rPr>
              <w:t>提高</w:t>
            </w:r>
          </w:p>
        </w:tc>
        <w:tc>
          <w:tcPr>
            <w:tcW w:w="1414" w:type="dxa"/>
          </w:tcPr>
          <w:p w:rsidR="00B75233" w:rsidRDefault="00B75233">
            <w:pPr>
              <w:pStyle w:val="TableParagraph"/>
              <w:rPr>
                <w:sz w:val="19"/>
              </w:rPr>
            </w:pPr>
          </w:p>
          <w:p w:rsidR="00B75233" w:rsidRDefault="00153A98">
            <w:pPr>
              <w:pStyle w:val="TableParagraph"/>
              <w:ind w:left="58" w:right="35"/>
              <w:jc w:val="center"/>
              <w:rPr>
                <w:sz w:val="18"/>
              </w:rPr>
            </w:pPr>
            <w:r>
              <w:rPr>
                <w:w w:val="105"/>
                <w:sz w:val="18"/>
              </w:rPr>
              <w:t>提高</w:t>
            </w:r>
          </w:p>
        </w:tc>
        <w:tc>
          <w:tcPr>
            <w:tcW w:w="1414" w:type="dxa"/>
          </w:tcPr>
          <w:p w:rsidR="00B75233" w:rsidRDefault="00B75233">
            <w:pPr>
              <w:pStyle w:val="TableParagraph"/>
              <w:rPr>
                <w:sz w:val="19"/>
              </w:rPr>
            </w:pPr>
          </w:p>
          <w:p w:rsidR="00B75233" w:rsidRDefault="00153A98">
            <w:pPr>
              <w:pStyle w:val="TableParagraph"/>
              <w:ind w:left="57" w:right="35"/>
              <w:jc w:val="center"/>
              <w:rPr>
                <w:sz w:val="18"/>
              </w:rPr>
            </w:pPr>
            <w:r>
              <w:rPr>
                <w:w w:val="105"/>
                <w:sz w:val="18"/>
              </w:rPr>
              <w:t>20</w:t>
            </w:r>
          </w:p>
        </w:tc>
      </w:tr>
      <w:tr w:rsidR="00B75233">
        <w:trPr>
          <w:trHeight w:val="443"/>
        </w:trPr>
        <w:tc>
          <w:tcPr>
            <w:tcW w:w="809" w:type="dxa"/>
          </w:tcPr>
          <w:p w:rsidR="00B75233" w:rsidRDefault="00153A98">
            <w:pPr>
              <w:pStyle w:val="TableParagraph"/>
              <w:spacing w:before="119"/>
              <w:ind w:left="224"/>
              <w:rPr>
                <w:sz w:val="18"/>
              </w:rPr>
            </w:pPr>
            <w:r>
              <w:rPr>
                <w:w w:val="105"/>
                <w:sz w:val="18"/>
              </w:rPr>
              <w:t>总分</w:t>
            </w:r>
          </w:p>
        </w:tc>
        <w:tc>
          <w:tcPr>
            <w:tcW w:w="9877" w:type="dxa"/>
            <w:gridSpan w:val="7"/>
          </w:tcPr>
          <w:p w:rsidR="00B75233" w:rsidRDefault="00153A98">
            <w:pPr>
              <w:pStyle w:val="TableParagraph"/>
              <w:spacing w:before="119"/>
              <w:ind w:left="4684" w:right="4660"/>
              <w:jc w:val="center"/>
              <w:rPr>
                <w:sz w:val="18"/>
              </w:rPr>
            </w:pPr>
            <w:r>
              <w:rPr>
                <w:w w:val="105"/>
                <w:sz w:val="18"/>
              </w:rPr>
              <w:t>89.87</w:t>
            </w:r>
          </w:p>
        </w:tc>
      </w:tr>
      <w:tr w:rsidR="00B75233">
        <w:trPr>
          <w:trHeight w:val="1170"/>
        </w:trPr>
        <w:tc>
          <w:tcPr>
            <w:tcW w:w="809" w:type="dxa"/>
          </w:tcPr>
          <w:p w:rsidR="00B75233" w:rsidRDefault="00153A98">
            <w:pPr>
              <w:pStyle w:val="TableParagraph"/>
              <w:spacing w:before="140" w:line="237" w:lineRule="auto"/>
              <w:ind w:left="40" w:right="13"/>
              <w:jc w:val="center"/>
              <w:rPr>
                <w:sz w:val="18"/>
              </w:rPr>
            </w:pPr>
            <w:r>
              <w:rPr>
                <w:sz w:val="18"/>
              </w:rPr>
              <w:t>偏差大或目标未完成原因分</w:t>
            </w:r>
            <w:r>
              <w:rPr>
                <w:w w:val="105"/>
                <w:sz w:val="18"/>
              </w:rPr>
              <w:t>析</w:t>
            </w:r>
          </w:p>
        </w:tc>
        <w:tc>
          <w:tcPr>
            <w:tcW w:w="9877" w:type="dxa"/>
            <w:gridSpan w:val="7"/>
          </w:tcPr>
          <w:p w:rsidR="00B75233" w:rsidRDefault="00B75233">
            <w:pPr>
              <w:pStyle w:val="TableParagraph"/>
              <w:rPr>
                <w:sz w:val="18"/>
              </w:rPr>
            </w:pPr>
          </w:p>
          <w:p w:rsidR="00B75233" w:rsidRDefault="00B75233">
            <w:pPr>
              <w:pStyle w:val="TableParagraph"/>
              <w:spacing w:before="9"/>
              <w:rPr>
                <w:sz w:val="19"/>
              </w:rPr>
            </w:pPr>
          </w:p>
          <w:p w:rsidR="00B75233" w:rsidRDefault="00153A98">
            <w:pPr>
              <w:pStyle w:val="TableParagraph"/>
              <w:ind w:left="35"/>
              <w:rPr>
                <w:sz w:val="18"/>
              </w:rPr>
            </w:pPr>
            <w:r>
              <w:rPr>
                <w:w w:val="105"/>
                <w:sz w:val="18"/>
              </w:rPr>
              <w:t>预算经费2019-2021年实际支出情况而定，满足本年经费支出进度的同时充分考虑明年各项业务支出 。</w:t>
            </w:r>
          </w:p>
        </w:tc>
      </w:tr>
      <w:tr w:rsidR="00B75233">
        <w:trPr>
          <w:trHeight w:val="1170"/>
        </w:trPr>
        <w:tc>
          <w:tcPr>
            <w:tcW w:w="809" w:type="dxa"/>
          </w:tcPr>
          <w:p w:rsidR="00B75233" w:rsidRDefault="00B75233">
            <w:pPr>
              <w:pStyle w:val="TableParagraph"/>
              <w:spacing w:before="10"/>
              <w:rPr>
                <w:sz w:val="19"/>
              </w:rPr>
            </w:pPr>
          </w:p>
          <w:p w:rsidR="00B75233" w:rsidRDefault="00153A98">
            <w:pPr>
              <w:pStyle w:val="TableParagraph"/>
              <w:ind w:left="40" w:right="13"/>
              <w:jc w:val="both"/>
              <w:rPr>
                <w:sz w:val="18"/>
              </w:rPr>
            </w:pPr>
            <w:r>
              <w:rPr>
                <w:sz w:val="18"/>
              </w:rPr>
              <w:t>改进措施及结果应</w:t>
            </w:r>
            <w:r>
              <w:rPr>
                <w:w w:val="105"/>
                <w:sz w:val="18"/>
              </w:rPr>
              <w:t>用方案</w:t>
            </w:r>
          </w:p>
        </w:tc>
        <w:tc>
          <w:tcPr>
            <w:tcW w:w="9877" w:type="dxa"/>
            <w:gridSpan w:val="7"/>
          </w:tcPr>
          <w:p w:rsidR="00B75233" w:rsidRDefault="00B75233">
            <w:pPr>
              <w:pStyle w:val="TableParagraph"/>
              <w:rPr>
                <w:sz w:val="18"/>
              </w:rPr>
            </w:pPr>
          </w:p>
          <w:p w:rsidR="00B75233" w:rsidRDefault="00B75233">
            <w:pPr>
              <w:pStyle w:val="TableParagraph"/>
              <w:spacing w:before="9"/>
              <w:rPr>
                <w:sz w:val="19"/>
              </w:rPr>
            </w:pPr>
          </w:p>
          <w:p w:rsidR="00B75233" w:rsidRDefault="00153A98">
            <w:pPr>
              <w:pStyle w:val="TableParagraph"/>
              <w:ind w:left="35"/>
              <w:rPr>
                <w:sz w:val="18"/>
              </w:rPr>
            </w:pPr>
            <w:r>
              <w:rPr>
                <w:w w:val="105"/>
                <w:sz w:val="18"/>
              </w:rPr>
              <w:t>进一步合理安排预算经费，不占用、不浪费。</w:t>
            </w:r>
          </w:p>
        </w:tc>
      </w:tr>
      <w:tr w:rsidR="00B75233">
        <w:trPr>
          <w:trHeight w:val="1170"/>
        </w:trPr>
        <w:tc>
          <w:tcPr>
            <w:tcW w:w="809" w:type="dxa"/>
          </w:tcPr>
          <w:p w:rsidR="00B75233" w:rsidRDefault="00B75233">
            <w:pPr>
              <w:pStyle w:val="TableParagraph"/>
              <w:spacing w:before="10"/>
              <w:rPr>
                <w:sz w:val="19"/>
              </w:rPr>
            </w:pPr>
          </w:p>
          <w:p w:rsidR="00B75233" w:rsidRDefault="00153A98">
            <w:pPr>
              <w:pStyle w:val="TableParagraph"/>
              <w:ind w:left="40" w:right="13"/>
              <w:jc w:val="both"/>
              <w:rPr>
                <w:sz w:val="18"/>
              </w:rPr>
            </w:pPr>
            <w:r>
              <w:rPr>
                <w:sz w:val="18"/>
              </w:rPr>
              <w:t>单位主要负责人签</w:t>
            </w:r>
            <w:r>
              <w:rPr>
                <w:w w:val="105"/>
                <w:sz w:val="18"/>
              </w:rPr>
              <w:t>批意见</w:t>
            </w:r>
          </w:p>
        </w:tc>
        <w:tc>
          <w:tcPr>
            <w:tcW w:w="9877" w:type="dxa"/>
            <w:gridSpan w:val="7"/>
          </w:tcPr>
          <w:p w:rsidR="00B75233" w:rsidRDefault="00B75233">
            <w:pPr>
              <w:pStyle w:val="TableParagraph"/>
              <w:rPr>
                <w:sz w:val="18"/>
              </w:rPr>
            </w:pPr>
          </w:p>
          <w:p w:rsidR="00B75233" w:rsidRDefault="00B75233">
            <w:pPr>
              <w:pStyle w:val="TableParagraph"/>
              <w:spacing w:before="9"/>
              <w:rPr>
                <w:sz w:val="19"/>
              </w:rPr>
            </w:pPr>
          </w:p>
          <w:p w:rsidR="00B75233" w:rsidRDefault="00153A98">
            <w:pPr>
              <w:pStyle w:val="TableParagraph"/>
              <w:ind w:right="1965"/>
              <w:jc w:val="right"/>
              <w:rPr>
                <w:sz w:val="18"/>
              </w:rPr>
            </w:pPr>
            <w:r>
              <w:rPr>
                <w:sz w:val="18"/>
              </w:rPr>
              <w:t>签名：年月日</w:t>
            </w:r>
          </w:p>
        </w:tc>
      </w:tr>
    </w:tbl>
    <w:p w:rsidR="00B75233" w:rsidRDefault="00153A98">
      <w:pPr>
        <w:pStyle w:val="a3"/>
        <w:spacing w:before="40"/>
        <w:ind w:left="477"/>
      </w:pPr>
      <w:r>
        <w:rPr>
          <w:noProof/>
          <w:lang w:val="en-US" w:bidi="ar-SA"/>
        </w:rPr>
        <mc:AlternateContent>
          <mc:Choice Requires="wps">
            <w:drawing>
              <wp:anchor distT="0" distB="0" distL="114300" distR="114300" simplePos="0" relativeHeight="251676672" behindDoc="1" locked="0" layoutInCell="1" allowOverlap="1">
                <wp:simplePos x="0" y="0"/>
                <wp:positionH relativeFrom="page">
                  <wp:posOffset>554355</wp:posOffset>
                </wp:positionH>
                <wp:positionV relativeFrom="paragraph">
                  <wp:posOffset>-3877945</wp:posOffset>
                </wp:positionV>
                <wp:extent cx="142875" cy="142875"/>
                <wp:effectExtent l="0" t="0" r="0" b="0"/>
                <wp:wrapNone/>
                <wp:docPr id="18" name="文本框 19"/>
                <wp:cNvGraphicFramePr/>
                <a:graphic xmlns:a="http://schemas.openxmlformats.org/drawingml/2006/main">
                  <a:graphicData uri="http://schemas.microsoft.com/office/word/2010/wordprocessingShape">
                    <wps:wsp>
                      <wps:cNvSpPr txBox="1"/>
                      <wps:spPr>
                        <a:xfrm>
                          <a:off x="0" y="0"/>
                          <a:ext cx="142875" cy="142875"/>
                        </a:xfrm>
                        <a:prstGeom prst="rect">
                          <a:avLst/>
                        </a:prstGeom>
                        <a:noFill/>
                        <a:ln>
                          <a:noFill/>
                        </a:ln>
                      </wps:spPr>
                      <wps:txbx>
                        <w:txbxContent>
                          <w:p w:rsidR="00153A98" w:rsidRDefault="00153A98">
                            <w:pPr>
                              <w:spacing w:line="225" w:lineRule="exact"/>
                              <w:ind w:left="20"/>
                              <w:rPr>
                                <w:sz w:val="18"/>
                              </w:rPr>
                            </w:pPr>
                            <w:r>
                              <w:rPr>
                                <w:w w:val="102"/>
                                <w:sz w:val="18"/>
                              </w:rPr>
                              <w:t>）</w:t>
                            </w:r>
                          </w:p>
                        </w:txbxContent>
                      </wps:txbx>
                      <wps:bodyPr vert="vert" lIns="0" tIns="0" rIns="0" bIns="0" upright="1"/>
                    </wps:wsp>
                  </a:graphicData>
                </a:graphic>
              </wp:anchor>
            </w:drawing>
          </mc:Choice>
          <mc:Fallback>
            <w:pict>
              <v:shape id="文本框 19" o:spid="_x0000_s1043" type="#_x0000_t202" style="position:absolute;left:0;text-align:left;margin-left:43.65pt;margin-top:-305.35pt;width:11.25pt;height:11.25pt;z-index:-25163980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" filled="f" stroked="f">
                <v:textbox style="layout-flow:vertical" inset="0,0,0,0">
                  <w:txbxContent>
                    <w:p w:rsidR="00153A98" w:rsidRDefault="00153A98">
                      <w:pPr>
                        <w:spacing w:line="225" w:lineRule="exact"/>
                        <w:ind w:left="20"/>
                        <w:rPr>
                          <w:sz w:val="18"/>
                        </w:rPr>
                      </w:pPr>
                      <w:r>
                        <w:rPr>
                          <w:w w:val="102"/>
                          <w:sz w:val="18"/>
                        </w:rPr>
                        <w:t>）</w:t>
                      </w:r>
                    </w:p>
                  </w:txbxContent>
                </v:textbox>
                <w10:wrap anchorx="page"/>
              </v:shape>
            </w:pict>
          </mc:Fallback>
        </mc:AlternateContent>
      </w:r>
      <w:r>
        <w:rPr>
          <w:w w:val="105"/>
        </w:rPr>
        <w:t>备注：</w:t>
      </w:r>
    </w:p>
    <w:p w:rsidR="00B75233" w:rsidRDefault="00153A98">
      <w:pPr>
        <w:pStyle w:val="a4"/>
        <w:numPr>
          <w:ilvl w:val="1"/>
          <w:numId w:val="5"/>
        </w:numPr>
        <w:tabs>
          <w:tab w:val="left" w:pos="986"/>
        </w:tabs>
        <w:spacing w:before="131"/>
        <w:rPr>
          <w:sz w:val="16"/>
        </w:rPr>
      </w:pPr>
      <w:r>
        <w:rPr>
          <w:spacing w:val="1"/>
          <w:w w:val="105"/>
          <w:sz w:val="16"/>
        </w:rPr>
        <w:t>预算执行情况口径：预算数为调整后财政资金总额</w:t>
      </w:r>
      <w:r>
        <w:rPr>
          <w:w w:val="105"/>
          <w:sz w:val="16"/>
        </w:rPr>
        <w:t>（</w:t>
      </w:r>
      <w:r>
        <w:rPr>
          <w:spacing w:val="1"/>
          <w:w w:val="105"/>
          <w:sz w:val="16"/>
        </w:rPr>
        <w:t>包括上年结余结转</w:t>
      </w:r>
      <w:r>
        <w:rPr>
          <w:spacing w:val="2"/>
          <w:w w:val="105"/>
          <w:sz w:val="16"/>
        </w:rPr>
        <w:t>）</w:t>
      </w:r>
      <w:r>
        <w:rPr>
          <w:w w:val="105"/>
          <w:sz w:val="16"/>
        </w:rPr>
        <w:t>，执行数为资金使用单位财政资金实际支出数。</w:t>
      </w:r>
    </w:p>
    <w:p w:rsidR="00B75233" w:rsidRDefault="00B75233">
      <w:pPr>
        <w:pStyle w:val="a3"/>
        <w:spacing w:before="4"/>
        <w:rPr>
          <w:sz w:val="11"/>
        </w:rPr>
      </w:pPr>
    </w:p>
    <w:p w:rsidR="00B75233" w:rsidRDefault="00153A98">
      <w:pPr>
        <w:pStyle w:val="a4"/>
        <w:numPr>
          <w:ilvl w:val="1"/>
          <w:numId w:val="5"/>
        </w:numPr>
        <w:tabs>
          <w:tab w:val="left" w:pos="986"/>
        </w:tabs>
        <w:spacing w:before="1" w:line="244" w:lineRule="auto"/>
        <w:ind w:left="477" w:right="733" w:firstLine="340"/>
        <w:rPr>
          <w:sz w:val="16"/>
        </w:rPr>
      </w:pPr>
      <w:r>
        <w:rPr>
          <w:sz w:val="16"/>
        </w:rPr>
        <w:t xml:space="preserve">定量指标完成数汇总原则：绝对值直接累加计算，相对值按照资金额度加权平均计算。定量指标计分原则：正向指标（即目标值为≥X,得   </w:t>
      </w:r>
      <w:r>
        <w:rPr>
          <w:spacing w:val="1"/>
          <w:w w:val="105"/>
          <w:sz w:val="16"/>
        </w:rPr>
        <w:t>分=权重</w:t>
      </w:r>
      <w:r>
        <w:rPr>
          <w:w w:val="105"/>
          <w:sz w:val="16"/>
        </w:rPr>
        <w:t>*B/A</w:t>
      </w:r>
      <w:r>
        <w:rPr>
          <w:spacing w:val="1"/>
          <w:w w:val="105"/>
          <w:sz w:val="16"/>
        </w:rPr>
        <w:t>,反向指标</w:t>
      </w:r>
      <w:r>
        <w:rPr>
          <w:w w:val="105"/>
          <w:sz w:val="16"/>
        </w:rPr>
        <w:t>（即目标值为≤X,得分=权重*A/B）,得分不得突破权重总额。定量指标先汇总完成数，再计算得分。</w:t>
      </w:r>
    </w:p>
    <w:p w:rsidR="00B75233" w:rsidRDefault="00153A98">
      <w:pPr>
        <w:pStyle w:val="a4"/>
        <w:numPr>
          <w:ilvl w:val="1"/>
          <w:numId w:val="5"/>
        </w:numPr>
        <w:tabs>
          <w:tab w:val="left" w:pos="986"/>
        </w:tabs>
        <w:spacing w:before="102"/>
        <w:rPr>
          <w:sz w:val="16"/>
        </w:rPr>
      </w:pPr>
      <w:r>
        <w:rPr>
          <w:w w:val="105"/>
          <w:sz w:val="16"/>
        </w:rPr>
        <w:t>定性指标计分原则：达成预期指标、部分达成预期指标并具有一定效果、未达成预期指标且效果较差三档，分別按照该指标对应分值区间</w:t>
      </w:r>
    </w:p>
    <w:p w:rsidR="00B75233" w:rsidRDefault="00153A98">
      <w:pPr>
        <w:pStyle w:val="a4"/>
        <w:numPr>
          <w:ilvl w:val="1"/>
          <w:numId w:val="6"/>
        </w:numPr>
        <w:tabs>
          <w:tab w:val="left" w:pos="985"/>
        </w:tabs>
        <w:spacing w:before="3"/>
        <w:rPr>
          <w:sz w:val="16"/>
        </w:rPr>
      </w:pPr>
      <w:r>
        <w:rPr>
          <w:w w:val="105"/>
          <w:sz w:val="16"/>
        </w:rPr>
        <w:t>% （含80%）、80-50% （含50%</w:t>
      </w:r>
      <w:r>
        <w:rPr>
          <w:spacing w:val="-1"/>
          <w:w w:val="105"/>
          <w:sz w:val="16"/>
        </w:rPr>
        <w:t xml:space="preserve">)、 </w:t>
      </w:r>
      <w:r>
        <w:rPr>
          <w:w w:val="105"/>
          <w:sz w:val="16"/>
        </w:rPr>
        <w:t>50-0% 合理确定分值。汇总时，以资金额度为权重，对分值进行加权平均计算。</w:t>
      </w:r>
    </w:p>
    <w:p w:rsidR="00B75233" w:rsidRDefault="00B75233">
      <w:pPr>
        <w:rPr>
          <w:sz w:val="16"/>
        </w:rPr>
        <w:sectPr w:rsidR="00B75233">
          <w:headerReference w:type="default" r:id="rId23"/>
          <w:footerReference w:type="default" r:id="rId24"/>
          <w:pgSz w:w="11910" w:h="16840"/>
          <w:pgMar w:top="700" w:right="0" w:bottom="740" w:left="140" w:header="0" w:footer="549" w:gutter="0"/>
          <w:cols w:space="720"/>
        </w:sectPr>
      </w:pPr>
    </w:p>
    <w:p w:rsidR="00B75233" w:rsidRDefault="00153A98">
      <w:pPr>
        <w:pStyle w:val="4"/>
        <w:spacing w:before="43"/>
        <w:ind w:left="2030" w:right="2272"/>
      </w:pPr>
      <w:r>
        <w:lastRenderedPageBreak/>
        <w:t>2020年度法律顾问服务费项目绩效目标自评表</w:t>
      </w:r>
    </w:p>
    <w:p w:rsidR="00B75233" w:rsidRDefault="00153A98">
      <w:pPr>
        <w:pStyle w:val="8"/>
        <w:tabs>
          <w:tab w:val="left" w:pos="6603"/>
        </w:tabs>
        <w:spacing w:before="94"/>
        <w:ind w:left="843"/>
      </w:pPr>
      <w:r>
        <w:rPr>
          <w:noProof/>
          <w:lang w:val="en-US" w:bidi="ar-SA"/>
        </w:rPr>
        <mc:AlternateContent>
          <mc:Choice Requires="wps">
            <w:drawing>
              <wp:anchor distT="0" distB="0" distL="114300" distR="114300" simplePos="0" relativeHeight="251677696" behindDoc="1" locked="0" layoutInCell="1" allowOverlap="1">
                <wp:simplePos x="0" y="0"/>
                <wp:positionH relativeFrom="page">
                  <wp:posOffset>775335</wp:posOffset>
                </wp:positionH>
                <wp:positionV relativeFrom="paragraph">
                  <wp:posOffset>3784600</wp:posOffset>
                </wp:positionV>
                <wp:extent cx="135255" cy="135255"/>
                <wp:effectExtent l="0" t="0" r="0" b="0"/>
                <wp:wrapNone/>
                <wp:docPr id="19" name="文本框 20"/>
                <wp:cNvGraphicFramePr/>
                <a:graphic xmlns:a="http://schemas.openxmlformats.org/drawingml/2006/main">
                  <a:graphicData uri="http://schemas.microsoft.com/office/word/2010/wordprocessingShape">
                    <wps:wsp>
                      <wps:cNvSpPr txBox="1"/>
                      <wps:spPr>
                        <a:xfrm>
                          <a:off x="0" y="0"/>
                          <a:ext cx="135255" cy="135255"/>
                        </a:xfrm>
                        <a:prstGeom prst="rect">
                          <a:avLst/>
                        </a:prstGeom>
                        <a:noFill/>
                        <a:ln>
                          <a:noFill/>
                        </a:ln>
                      </wps:spPr>
                      <wps:txbx>
                        <w:txbxContent>
                          <w:p w:rsidR="00153A98" w:rsidRDefault="00153A98">
                            <w:pPr>
                              <w:spacing w:line="213" w:lineRule="exact"/>
                              <w:ind w:left="20"/>
                              <w:rPr>
                                <w:sz w:val="17"/>
                              </w:rPr>
                            </w:pPr>
                            <w:r>
                              <w:rPr>
                                <w:w w:val="101"/>
                                <w:sz w:val="17"/>
                              </w:rPr>
                              <w:t>（</w:t>
                            </w:r>
                          </w:p>
                        </w:txbxContent>
                      </wps:txbx>
                      <wps:bodyPr vert="vert" lIns="0" tIns="0" rIns="0" bIns="0" upright="1"/>
                    </wps:wsp>
                  </a:graphicData>
                </a:graphic>
              </wp:anchor>
            </w:drawing>
          </mc:Choice>
          <mc:Fallback>
            <w:pict>
              <v:shape id="文本框 20" o:spid="_x0000_s1044" type="#_x0000_t202" style="position:absolute;left:0;text-align:left;margin-left:61.05pt;margin-top:298pt;width:10.65pt;height:10.65pt;z-index:-25163878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" filled="f" stroked="f">
                <v:textbox style="layout-flow:vertical" inset="0,0,0,0">
                  <w:txbxContent>
                    <w:p w:rsidR="00153A98" w:rsidRDefault="00153A98">
                      <w:pPr>
                        <w:spacing w:line="213" w:lineRule="exact"/>
                        <w:ind w:left="20"/>
                        <w:rPr>
                          <w:sz w:val="17"/>
                        </w:rPr>
                      </w:pPr>
                      <w:r>
                        <w:rPr>
                          <w:w w:val="101"/>
                          <w:sz w:val="17"/>
                        </w:rPr>
                        <w:t>（</w:t>
                      </w:r>
                    </w:p>
                  </w:txbxContent>
                </v:textbox>
                <w10:wrap anchorx="page"/>
              </v:shape>
            </w:pict>
          </mc:Fallback>
        </mc:AlternateContent>
      </w:r>
      <w:r>
        <w:rPr>
          <w:noProof/>
          <w:lang w:val="en-US" w:bidi="ar-SA"/>
        </w:rPr>
        <mc:AlternateContent>
          <mc:Choice Requires="wps">
            <w:drawing>
              <wp:anchor distT="0" distB="0" distL="114300" distR="114300" simplePos="0" relativeHeight="251678720" behindDoc="1" locked="0" layoutInCell="1" allowOverlap="1">
                <wp:simplePos x="0" y="0"/>
                <wp:positionH relativeFrom="page">
                  <wp:posOffset>775335</wp:posOffset>
                </wp:positionH>
                <wp:positionV relativeFrom="paragraph">
                  <wp:posOffset>4330700</wp:posOffset>
                </wp:positionV>
                <wp:extent cx="135255" cy="135255"/>
                <wp:effectExtent l="0" t="0" r="0" b="0"/>
                <wp:wrapNone/>
                <wp:docPr id="20" name="文本框 21"/>
                <wp:cNvGraphicFramePr/>
                <a:graphic xmlns:a="http://schemas.openxmlformats.org/drawingml/2006/main">
                  <a:graphicData uri="http://schemas.microsoft.com/office/word/2010/wordprocessingShape">
                    <wps:wsp>
                      <wps:cNvSpPr txBox="1"/>
                      <wps:spPr>
                        <a:xfrm>
                          <a:off x="0" y="0"/>
                          <a:ext cx="135255" cy="135255"/>
                        </a:xfrm>
                        <a:prstGeom prst="rect">
                          <a:avLst/>
                        </a:prstGeom>
                        <a:noFill/>
                        <a:ln>
                          <a:noFill/>
                        </a:ln>
                      </wps:spPr>
                      <wps:txbx>
                        <w:txbxContent>
                          <w:p w:rsidR="00153A98" w:rsidRDefault="00153A98">
                            <w:pPr>
                              <w:spacing w:line="213" w:lineRule="exact"/>
                              <w:ind w:left="20"/>
                              <w:rPr>
                                <w:sz w:val="17"/>
                              </w:rPr>
                            </w:pPr>
                            <w:r>
                              <w:rPr>
                                <w:w w:val="101"/>
                                <w:sz w:val="17"/>
                              </w:rPr>
                              <w:t>）</w:t>
                            </w:r>
                          </w:p>
                        </w:txbxContent>
                      </wps:txbx>
                      <wps:bodyPr vert="vert" lIns="0" tIns="0" rIns="0" bIns="0" upright="1"/>
                    </wps:wsp>
                  </a:graphicData>
                </a:graphic>
              </wp:anchor>
            </w:drawing>
          </mc:Choice>
          <mc:Fallback>
            <w:pict>
              <v:shape id="文本框 21" o:spid="_x0000_s1045" type="#_x0000_t202" style="position:absolute;left:0;text-align:left;margin-left:61.05pt;margin-top:341pt;width:10.65pt;height:10.65pt;z-index:-25163776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" filled="f" stroked="f">
                <v:textbox style="layout-flow:vertical" inset="0,0,0,0">
                  <w:txbxContent>
                    <w:p w:rsidR="00153A98" w:rsidRDefault="00153A98">
                      <w:pPr>
                        <w:spacing w:line="213" w:lineRule="exact"/>
                        <w:ind w:left="20"/>
                        <w:rPr>
                          <w:sz w:val="17"/>
                        </w:rPr>
                      </w:pPr>
                      <w:r>
                        <w:rPr>
                          <w:w w:val="101"/>
                          <w:sz w:val="17"/>
                        </w:rPr>
                        <w:t>）</w:t>
                      </w:r>
                    </w:p>
                  </w:txbxContent>
                </v:textbox>
                <w10:wrap anchorx="page"/>
              </v:shape>
            </w:pict>
          </mc:Fallback>
        </mc:AlternateContent>
      </w:r>
      <w:r>
        <w:t>单位名</w:t>
      </w:r>
      <w:r>
        <w:rPr>
          <w:spacing w:val="8"/>
        </w:rPr>
        <w:t>称</w:t>
      </w:r>
      <w:r>
        <w:rPr>
          <w:spacing w:val="3"/>
        </w:rPr>
        <w:t>：</w:t>
      </w:r>
      <w:r>
        <w:t>武汉市东西湖区住房和城乡建设局</w:t>
      </w:r>
      <w:r>
        <w:tab/>
        <w:t>填报日</w:t>
      </w:r>
      <w:r>
        <w:rPr>
          <w:spacing w:val="8"/>
        </w:rPr>
        <w:t>期</w:t>
      </w:r>
      <w:r>
        <w:t>：</w:t>
      </w:r>
    </w:p>
    <w:p w:rsidR="00B75233" w:rsidRDefault="00B75233">
      <w:pPr>
        <w:pStyle w:val="a3"/>
        <w:spacing w:before="1"/>
        <w:rPr>
          <w:sz w:val="11"/>
        </w:rPr>
      </w:pPr>
    </w:p>
    <w:tbl>
      <w:tblPr>
        <w:tblW w:w="0" w:type="auto"/>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56"/>
        <w:gridCol w:w="948"/>
        <w:gridCol w:w="1428"/>
        <w:gridCol w:w="1584"/>
        <w:gridCol w:w="1308"/>
        <w:gridCol w:w="1308"/>
        <w:gridCol w:w="1308"/>
        <w:gridCol w:w="1308"/>
      </w:tblGrid>
      <w:tr w:rsidR="00B75233">
        <w:trPr>
          <w:trHeight w:val="400"/>
        </w:trPr>
        <w:tc>
          <w:tcPr>
            <w:tcW w:w="3132" w:type="dxa"/>
            <w:gridSpan w:val="3"/>
          </w:tcPr>
          <w:p w:rsidR="00B75233" w:rsidRDefault="00153A98">
            <w:pPr>
              <w:pStyle w:val="TableParagraph"/>
              <w:spacing w:before="103"/>
              <w:ind w:left="1208" w:right="1183"/>
              <w:jc w:val="center"/>
              <w:rPr>
                <w:sz w:val="17"/>
              </w:rPr>
            </w:pPr>
            <w:r>
              <w:rPr>
                <w:sz w:val="17"/>
              </w:rPr>
              <w:t>项目名称</w:t>
            </w:r>
          </w:p>
        </w:tc>
        <w:tc>
          <w:tcPr>
            <w:tcW w:w="6816" w:type="dxa"/>
            <w:gridSpan w:val="5"/>
          </w:tcPr>
          <w:p w:rsidR="00B75233" w:rsidRDefault="00153A98">
            <w:pPr>
              <w:pStyle w:val="TableParagraph"/>
              <w:spacing w:before="103"/>
              <w:ind w:left="2792" w:right="2774"/>
              <w:jc w:val="center"/>
              <w:rPr>
                <w:sz w:val="17"/>
              </w:rPr>
            </w:pPr>
            <w:r>
              <w:rPr>
                <w:sz w:val="17"/>
              </w:rPr>
              <w:t>法律顾问服务费</w:t>
            </w:r>
          </w:p>
        </w:tc>
      </w:tr>
      <w:tr w:rsidR="00B75233">
        <w:trPr>
          <w:trHeight w:val="400"/>
        </w:trPr>
        <w:tc>
          <w:tcPr>
            <w:tcW w:w="3132" w:type="dxa"/>
            <w:gridSpan w:val="3"/>
          </w:tcPr>
          <w:p w:rsidR="00B75233" w:rsidRDefault="00153A98">
            <w:pPr>
              <w:pStyle w:val="TableParagraph"/>
              <w:spacing w:before="103"/>
              <w:ind w:left="1208" w:right="1183"/>
              <w:jc w:val="center"/>
              <w:rPr>
                <w:sz w:val="17"/>
              </w:rPr>
            </w:pPr>
            <w:r>
              <w:rPr>
                <w:sz w:val="17"/>
              </w:rPr>
              <w:t>主管部门</w:t>
            </w:r>
          </w:p>
        </w:tc>
        <w:tc>
          <w:tcPr>
            <w:tcW w:w="2892" w:type="dxa"/>
            <w:gridSpan w:val="2"/>
          </w:tcPr>
          <w:p w:rsidR="00B75233" w:rsidRDefault="00153A98">
            <w:pPr>
              <w:pStyle w:val="TableParagraph"/>
              <w:spacing w:before="103"/>
              <w:ind w:left="153"/>
              <w:rPr>
                <w:sz w:val="17"/>
              </w:rPr>
            </w:pPr>
            <w:r>
              <w:rPr>
                <w:sz w:val="17"/>
              </w:rPr>
              <w:t>武汉市东西湖区住房和城乡建设局</w:t>
            </w:r>
          </w:p>
        </w:tc>
        <w:tc>
          <w:tcPr>
            <w:tcW w:w="1308" w:type="dxa"/>
          </w:tcPr>
          <w:p w:rsidR="00B75233" w:rsidRDefault="00153A98">
            <w:pPr>
              <w:pStyle w:val="TableParagraph"/>
              <w:spacing w:before="103"/>
              <w:ind w:left="32" w:right="14"/>
              <w:jc w:val="center"/>
              <w:rPr>
                <w:sz w:val="17"/>
              </w:rPr>
            </w:pPr>
            <w:r>
              <w:rPr>
                <w:sz w:val="17"/>
              </w:rPr>
              <w:t>项目实施单位</w:t>
            </w:r>
          </w:p>
        </w:tc>
        <w:tc>
          <w:tcPr>
            <w:tcW w:w="2616" w:type="dxa"/>
            <w:gridSpan w:val="2"/>
          </w:tcPr>
          <w:p w:rsidR="00B75233" w:rsidRDefault="00153A98">
            <w:pPr>
              <w:pStyle w:val="TableParagraph"/>
              <w:spacing w:before="103"/>
              <w:ind w:left="534"/>
              <w:rPr>
                <w:sz w:val="17"/>
              </w:rPr>
            </w:pPr>
            <w:r>
              <w:rPr>
                <w:sz w:val="17"/>
              </w:rPr>
              <w:t>政策法规科、征收科</w:t>
            </w:r>
          </w:p>
        </w:tc>
      </w:tr>
      <w:tr w:rsidR="00B75233">
        <w:trPr>
          <w:trHeight w:val="400"/>
        </w:trPr>
        <w:tc>
          <w:tcPr>
            <w:tcW w:w="3132" w:type="dxa"/>
            <w:gridSpan w:val="3"/>
          </w:tcPr>
          <w:p w:rsidR="00B75233" w:rsidRDefault="00153A98">
            <w:pPr>
              <w:pStyle w:val="TableParagraph"/>
              <w:spacing w:before="102"/>
              <w:ind w:left="1208" w:right="1183"/>
              <w:jc w:val="center"/>
              <w:rPr>
                <w:sz w:val="17"/>
              </w:rPr>
            </w:pPr>
            <w:r>
              <w:rPr>
                <w:sz w:val="17"/>
              </w:rPr>
              <w:t>项目类别</w:t>
            </w:r>
          </w:p>
        </w:tc>
        <w:tc>
          <w:tcPr>
            <w:tcW w:w="6816" w:type="dxa"/>
            <w:gridSpan w:val="5"/>
          </w:tcPr>
          <w:p w:rsidR="00B75233" w:rsidRDefault="00153A98">
            <w:pPr>
              <w:pStyle w:val="TableParagraph"/>
              <w:tabs>
                <w:tab w:val="left" w:pos="2190"/>
                <w:tab w:val="left" w:pos="3496"/>
              </w:tabs>
              <w:spacing w:before="102"/>
              <w:ind w:left="32"/>
              <w:rPr>
                <w:rFonts w:ascii="Wingdings" w:hAnsi="Wingdings"/>
                <w:sz w:val="17"/>
              </w:rPr>
            </w:pPr>
            <w:r>
              <w:rPr>
                <w:sz w:val="17"/>
              </w:rPr>
              <w:t xml:space="preserve">1、部门预算项目 </w:t>
            </w:r>
            <w:r>
              <w:rPr>
                <w:spacing w:val="25"/>
                <w:sz w:val="17"/>
              </w:rPr>
              <w:t xml:space="preserve"> </w:t>
            </w:r>
            <w:r>
              <w:rPr>
                <w:rFonts w:ascii="Wingdings" w:hAnsi="Wingdings"/>
                <w:position w:val="1"/>
                <w:sz w:val="17"/>
              </w:rPr>
              <w:t></w:t>
            </w:r>
            <w:r>
              <w:rPr>
                <w:rFonts w:ascii="Times New Roman" w:hAnsi="Times New Roman"/>
                <w:position w:val="1"/>
                <w:sz w:val="17"/>
              </w:rPr>
              <w:tab/>
            </w:r>
            <w:r>
              <w:rPr>
                <w:sz w:val="17"/>
              </w:rPr>
              <w:t>2、区直专项</w:t>
            </w:r>
            <w:r>
              <w:rPr>
                <w:sz w:val="17"/>
              </w:rPr>
              <w:tab/>
            </w:r>
            <w:r>
              <w:rPr>
                <w:rFonts w:ascii="Wingdings" w:hAnsi="Wingdings"/>
                <w:position w:val="1"/>
                <w:sz w:val="17"/>
              </w:rPr>
              <w:t></w:t>
            </w:r>
          </w:p>
        </w:tc>
      </w:tr>
      <w:tr w:rsidR="00B75233">
        <w:trPr>
          <w:trHeight w:val="400"/>
        </w:trPr>
        <w:tc>
          <w:tcPr>
            <w:tcW w:w="3132" w:type="dxa"/>
            <w:gridSpan w:val="3"/>
          </w:tcPr>
          <w:p w:rsidR="00B75233" w:rsidRDefault="00153A98">
            <w:pPr>
              <w:pStyle w:val="TableParagraph"/>
              <w:spacing w:before="102"/>
              <w:ind w:left="1208" w:right="1183"/>
              <w:jc w:val="center"/>
              <w:rPr>
                <w:sz w:val="17"/>
              </w:rPr>
            </w:pPr>
            <w:r>
              <w:rPr>
                <w:sz w:val="17"/>
              </w:rPr>
              <w:t>项目属性</w:t>
            </w:r>
          </w:p>
        </w:tc>
        <w:tc>
          <w:tcPr>
            <w:tcW w:w="6816" w:type="dxa"/>
            <w:gridSpan w:val="5"/>
          </w:tcPr>
          <w:p w:rsidR="00B75233" w:rsidRDefault="00153A98">
            <w:pPr>
              <w:pStyle w:val="TableParagraph"/>
              <w:tabs>
                <w:tab w:val="left" w:pos="1511"/>
                <w:tab w:val="left" w:pos="2193"/>
              </w:tabs>
              <w:spacing w:before="102"/>
              <w:ind w:left="32"/>
              <w:rPr>
                <w:rFonts w:ascii="Wingdings" w:hAnsi="Wingdings"/>
                <w:sz w:val="17"/>
              </w:rPr>
            </w:pPr>
            <w:r>
              <w:rPr>
                <w:sz w:val="17"/>
              </w:rPr>
              <w:t>1、持续性项目</w:t>
            </w:r>
            <w:r>
              <w:rPr>
                <w:sz w:val="17"/>
              </w:rPr>
              <w:tab/>
            </w:r>
            <w:r>
              <w:rPr>
                <w:rFonts w:ascii="Wingdings" w:hAnsi="Wingdings"/>
                <w:position w:val="1"/>
                <w:sz w:val="17"/>
              </w:rPr>
              <w:t></w:t>
            </w:r>
            <w:r>
              <w:rPr>
                <w:rFonts w:ascii="Times New Roman" w:hAnsi="Times New Roman"/>
                <w:position w:val="1"/>
                <w:sz w:val="17"/>
              </w:rPr>
              <w:tab/>
            </w:r>
            <w:r>
              <w:rPr>
                <w:sz w:val="17"/>
              </w:rPr>
              <w:t>2、新增性项目</w:t>
            </w:r>
            <w:r>
              <w:rPr>
                <w:spacing w:val="13"/>
                <w:sz w:val="17"/>
              </w:rPr>
              <w:t xml:space="preserve"> </w:t>
            </w:r>
            <w:r>
              <w:rPr>
                <w:rFonts w:ascii="Wingdings" w:hAnsi="Wingdings"/>
                <w:position w:val="1"/>
                <w:sz w:val="17"/>
              </w:rPr>
              <w:t></w:t>
            </w:r>
          </w:p>
        </w:tc>
      </w:tr>
      <w:tr w:rsidR="00B75233">
        <w:trPr>
          <w:trHeight w:val="400"/>
        </w:trPr>
        <w:tc>
          <w:tcPr>
            <w:tcW w:w="3132" w:type="dxa"/>
            <w:gridSpan w:val="3"/>
          </w:tcPr>
          <w:p w:rsidR="00B75233" w:rsidRDefault="00153A98">
            <w:pPr>
              <w:pStyle w:val="TableParagraph"/>
              <w:spacing w:before="103"/>
              <w:ind w:left="1208" w:right="1183"/>
              <w:jc w:val="center"/>
              <w:rPr>
                <w:sz w:val="17"/>
              </w:rPr>
            </w:pPr>
            <w:r>
              <w:rPr>
                <w:sz w:val="17"/>
              </w:rPr>
              <w:t>项目类型</w:t>
            </w:r>
          </w:p>
        </w:tc>
        <w:tc>
          <w:tcPr>
            <w:tcW w:w="6816" w:type="dxa"/>
            <w:gridSpan w:val="5"/>
          </w:tcPr>
          <w:p w:rsidR="00B75233" w:rsidRDefault="00153A98">
            <w:pPr>
              <w:pStyle w:val="TableParagraph"/>
              <w:tabs>
                <w:tab w:val="left" w:pos="1511"/>
                <w:tab w:val="left" w:pos="2193"/>
                <w:tab w:val="left" w:pos="4177"/>
              </w:tabs>
              <w:spacing w:before="103"/>
              <w:ind w:left="32"/>
              <w:rPr>
                <w:rFonts w:ascii="Wingdings" w:hAnsi="Wingdings"/>
                <w:sz w:val="17"/>
              </w:rPr>
            </w:pPr>
            <w:r>
              <w:rPr>
                <w:sz w:val="17"/>
              </w:rPr>
              <w:t>1、常年性项目</w:t>
            </w:r>
            <w:r>
              <w:rPr>
                <w:sz w:val="17"/>
              </w:rPr>
              <w:tab/>
            </w:r>
            <w:r>
              <w:rPr>
                <w:rFonts w:ascii="Wingdings" w:hAnsi="Wingdings"/>
                <w:position w:val="1"/>
                <w:sz w:val="17"/>
              </w:rPr>
              <w:t></w:t>
            </w:r>
            <w:r>
              <w:rPr>
                <w:rFonts w:ascii="Times New Roman" w:hAnsi="Times New Roman"/>
                <w:position w:val="1"/>
                <w:sz w:val="17"/>
              </w:rPr>
              <w:tab/>
            </w:r>
            <w:r>
              <w:rPr>
                <w:sz w:val="17"/>
              </w:rPr>
              <w:t xml:space="preserve">2、延续性项目 </w:t>
            </w:r>
            <w:r>
              <w:rPr>
                <w:spacing w:val="22"/>
                <w:sz w:val="17"/>
              </w:rPr>
              <w:t xml:space="preserve"> </w:t>
            </w:r>
            <w:r>
              <w:rPr>
                <w:rFonts w:ascii="Wingdings" w:hAnsi="Wingdings"/>
                <w:position w:val="1"/>
                <w:sz w:val="17"/>
              </w:rPr>
              <w:t></w:t>
            </w:r>
            <w:r>
              <w:rPr>
                <w:rFonts w:ascii="Times New Roman" w:hAnsi="Times New Roman"/>
                <w:position w:val="1"/>
                <w:sz w:val="17"/>
              </w:rPr>
              <w:tab/>
            </w:r>
            <w:r>
              <w:rPr>
                <w:sz w:val="17"/>
              </w:rPr>
              <w:t>3、一次性项目</w:t>
            </w:r>
            <w:r>
              <w:rPr>
                <w:spacing w:val="11"/>
                <w:sz w:val="17"/>
              </w:rPr>
              <w:t xml:space="preserve"> </w:t>
            </w:r>
            <w:r>
              <w:rPr>
                <w:rFonts w:ascii="Wingdings" w:hAnsi="Wingdings"/>
                <w:position w:val="1"/>
                <w:sz w:val="17"/>
              </w:rPr>
              <w:t></w:t>
            </w:r>
          </w:p>
        </w:tc>
      </w:tr>
      <w:tr w:rsidR="00B75233">
        <w:trPr>
          <w:trHeight w:val="435"/>
        </w:trPr>
        <w:tc>
          <w:tcPr>
            <w:tcW w:w="1704" w:type="dxa"/>
            <w:gridSpan w:val="2"/>
            <w:vMerge w:val="restart"/>
          </w:tcPr>
          <w:p w:rsidR="00B75233" w:rsidRDefault="00B75233">
            <w:pPr>
              <w:pStyle w:val="TableParagraph"/>
              <w:spacing w:before="3"/>
              <w:rPr>
                <w:sz w:val="20"/>
              </w:rPr>
            </w:pPr>
          </w:p>
          <w:p w:rsidR="00B75233" w:rsidRDefault="00153A98">
            <w:pPr>
              <w:pStyle w:val="TableParagraph"/>
              <w:tabs>
                <w:tab w:val="left" w:pos="1336"/>
              </w:tabs>
              <w:spacing w:line="235" w:lineRule="auto"/>
              <w:ind w:left="338" w:right="1" w:hanging="306"/>
              <w:rPr>
                <w:sz w:val="17"/>
              </w:rPr>
            </w:pPr>
            <w:r>
              <w:rPr>
                <w:sz w:val="17"/>
              </w:rPr>
              <w:t>预算执行情况</w:t>
            </w:r>
            <w:r>
              <w:rPr>
                <w:sz w:val="17"/>
              </w:rPr>
              <w:tab/>
              <w:t>（</w:t>
            </w:r>
            <w:r>
              <w:rPr>
                <w:spacing w:val="-19"/>
                <w:sz w:val="17"/>
              </w:rPr>
              <w:t>万</w:t>
            </w:r>
            <w:r>
              <w:rPr>
                <w:sz w:val="17"/>
              </w:rPr>
              <w:t>元）（20分）</w:t>
            </w:r>
          </w:p>
        </w:tc>
        <w:tc>
          <w:tcPr>
            <w:tcW w:w="1428" w:type="dxa"/>
          </w:tcPr>
          <w:p w:rsidR="00B75233" w:rsidRDefault="00B75233">
            <w:pPr>
              <w:pStyle w:val="TableParagraph"/>
              <w:rPr>
                <w:rFonts w:ascii="Times New Roman"/>
                <w:sz w:val="16"/>
              </w:rPr>
            </w:pPr>
          </w:p>
        </w:tc>
        <w:tc>
          <w:tcPr>
            <w:tcW w:w="1584" w:type="dxa"/>
          </w:tcPr>
          <w:p w:rsidR="00B75233" w:rsidRDefault="00153A98">
            <w:pPr>
              <w:pStyle w:val="TableParagraph"/>
              <w:spacing w:before="122"/>
              <w:ind w:left="310" w:right="279"/>
              <w:jc w:val="center"/>
              <w:rPr>
                <w:sz w:val="17"/>
              </w:rPr>
            </w:pPr>
            <w:r>
              <w:rPr>
                <w:sz w:val="17"/>
              </w:rPr>
              <w:t>预算数（A）</w:t>
            </w:r>
          </w:p>
        </w:tc>
        <w:tc>
          <w:tcPr>
            <w:tcW w:w="2616" w:type="dxa"/>
            <w:gridSpan w:val="2"/>
          </w:tcPr>
          <w:p w:rsidR="00B75233" w:rsidRDefault="00153A98">
            <w:pPr>
              <w:pStyle w:val="TableParagraph"/>
              <w:spacing w:before="122"/>
              <w:ind w:left="837"/>
              <w:rPr>
                <w:sz w:val="17"/>
              </w:rPr>
            </w:pPr>
            <w:r>
              <w:rPr>
                <w:sz w:val="17"/>
              </w:rPr>
              <w:t>执行数（B）</w:t>
            </w:r>
          </w:p>
        </w:tc>
        <w:tc>
          <w:tcPr>
            <w:tcW w:w="1308" w:type="dxa"/>
          </w:tcPr>
          <w:p w:rsidR="00B75233" w:rsidRDefault="00153A98">
            <w:pPr>
              <w:pStyle w:val="TableParagraph"/>
              <w:spacing w:before="122"/>
              <w:ind w:left="39" w:right="14"/>
              <w:jc w:val="center"/>
              <w:rPr>
                <w:sz w:val="17"/>
              </w:rPr>
            </w:pPr>
            <w:r>
              <w:rPr>
                <w:sz w:val="17"/>
              </w:rPr>
              <w:t>执行率（B/A)</w:t>
            </w:r>
          </w:p>
        </w:tc>
        <w:tc>
          <w:tcPr>
            <w:tcW w:w="1308" w:type="dxa"/>
          </w:tcPr>
          <w:p w:rsidR="00B75233" w:rsidRDefault="00153A98">
            <w:pPr>
              <w:pStyle w:val="TableParagraph"/>
              <w:spacing w:line="216" w:lineRule="exact"/>
              <w:ind w:left="43" w:right="13"/>
              <w:jc w:val="center"/>
              <w:rPr>
                <w:sz w:val="17"/>
              </w:rPr>
            </w:pPr>
            <w:r>
              <w:rPr>
                <w:sz w:val="17"/>
              </w:rPr>
              <w:t>得分</w:t>
            </w:r>
          </w:p>
          <w:p w:rsidR="00B75233" w:rsidRDefault="00153A98">
            <w:pPr>
              <w:pStyle w:val="TableParagraph"/>
              <w:spacing w:line="200" w:lineRule="exact"/>
              <w:ind w:left="43" w:right="14"/>
              <w:jc w:val="center"/>
              <w:rPr>
                <w:sz w:val="17"/>
              </w:rPr>
            </w:pPr>
            <w:r>
              <w:rPr>
                <w:sz w:val="17"/>
              </w:rPr>
              <w:t>（20分*执行</w:t>
            </w:r>
          </w:p>
        </w:tc>
      </w:tr>
      <w:tr w:rsidR="00B75233">
        <w:trPr>
          <w:trHeight w:val="464"/>
        </w:trPr>
        <w:tc>
          <w:tcPr>
            <w:tcW w:w="1704" w:type="dxa"/>
            <w:gridSpan w:val="2"/>
            <w:vMerge/>
            <w:tcBorders>
              <w:top w:val="nil"/>
            </w:tcBorders>
          </w:tcPr>
          <w:p w:rsidR="00B75233" w:rsidRDefault="00B75233">
            <w:pPr>
              <w:rPr>
                <w:sz w:val="2"/>
                <w:szCs w:val="2"/>
              </w:rPr>
            </w:pPr>
          </w:p>
        </w:tc>
        <w:tc>
          <w:tcPr>
            <w:tcW w:w="1428" w:type="dxa"/>
          </w:tcPr>
          <w:p w:rsidR="00B75233" w:rsidRDefault="00153A98">
            <w:pPr>
              <w:pStyle w:val="TableParagraph"/>
              <w:spacing w:before="25" w:line="216" w:lineRule="exact"/>
              <w:ind w:left="633" w:right="91" w:hanging="519"/>
              <w:rPr>
                <w:sz w:val="17"/>
              </w:rPr>
            </w:pPr>
            <w:r>
              <w:rPr>
                <w:sz w:val="17"/>
              </w:rPr>
              <w:t>年度财政资金总额</w:t>
            </w:r>
          </w:p>
        </w:tc>
        <w:tc>
          <w:tcPr>
            <w:tcW w:w="1584" w:type="dxa"/>
          </w:tcPr>
          <w:p w:rsidR="00B75233" w:rsidRDefault="00153A98">
            <w:pPr>
              <w:pStyle w:val="TableParagraph"/>
              <w:spacing w:before="136"/>
              <w:ind w:left="304" w:right="279"/>
              <w:jc w:val="center"/>
              <w:rPr>
                <w:sz w:val="17"/>
              </w:rPr>
            </w:pPr>
            <w:r>
              <w:rPr>
                <w:sz w:val="17"/>
              </w:rPr>
              <w:t>67.00</w:t>
            </w:r>
          </w:p>
        </w:tc>
        <w:tc>
          <w:tcPr>
            <w:tcW w:w="2616" w:type="dxa"/>
            <w:gridSpan w:val="2"/>
          </w:tcPr>
          <w:p w:rsidR="00B75233" w:rsidRDefault="00153A98">
            <w:pPr>
              <w:pStyle w:val="TableParagraph"/>
              <w:spacing w:before="136"/>
              <w:ind w:left="1078" w:right="1053"/>
              <w:jc w:val="center"/>
              <w:rPr>
                <w:sz w:val="17"/>
              </w:rPr>
            </w:pPr>
            <w:r>
              <w:rPr>
                <w:sz w:val="17"/>
              </w:rPr>
              <w:t>24.50</w:t>
            </w:r>
          </w:p>
        </w:tc>
        <w:tc>
          <w:tcPr>
            <w:tcW w:w="1308" w:type="dxa"/>
          </w:tcPr>
          <w:p w:rsidR="00B75233" w:rsidRDefault="00153A98">
            <w:pPr>
              <w:pStyle w:val="TableParagraph"/>
              <w:spacing w:before="136"/>
              <w:ind w:left="37" w:right="14"/>
              <w:jc w:val="center"/>
              <w:rPr>
                <w:sz w:val="17"/>
              </w:rPr>
            </w:pPr>
            <w:r>
              <w:rPr>
                <w:sz w:val="17"/>
              </w:rPr>
              <w:t>36.57%</w:t>
            </w:r>
          </w:p>
        </w:tc>
        <w:tc>
          <w:tcPr>
            <w:tcW w:w="1308" w:type="dxa"/>
          </w:tcPr>
          <w:p w:rsidR="00B75233" w:rsidRDefault="00153A98">
            <w:pPr>
              <w:pStyle w:val="TableParagraph"/>
              <w:spacing w:before="136"/>
              <w:ind w:left="41" w:right="14"/>
              <w:jc w:val="center"/>
              <w:rPr>
                <w:sz w:val="17"/>
              </w:rPr>
            </w:pPr>
            <w:r>
              <w:rPr>
                <w:sz w:val="17"/>
              </w:rPr>
              <w:t>7.31</w:t>
            </w:r>
          </w:p>
        </w:tc>
      </w:tr>
      <w:tr w:rsidR="00B75233">
        <w:trPr>
          <w:trHeight w:val="436"/>
        </w:trPr>
        <w:tc>
          <w:tcPr>
            <w:tcW w:w="756"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11"/>
              <w:rPr>
                <w:sz w:val="11"/>
              </w:rPr>
            </w:pPr>
          </w:p>
          <w:p w:rsidR="00B75233" w:rsidRDefault="00153A98">
            <w:pPr>
              <w:pStyle w:val="TableParagraph"/>
              <w:spacing w:line="237" w:lineRule="auto"/>
              <w:ind w:left="315" w:right="245"/>
              <w:jc w:val="both"/>
              <w:rPr>
                <w:sz w:val="17"/>
              </w:rPr>
            </w:pPr>
            <w:r>
              <w:rPr>
                <w:sz w:val="17"/>
              </w:rPr>
              <w:t>年度绩效目标</w:t>
            </w:r>
          </w:p>
          <w:p w:rsidR="00B75233" w:rsidRDefault="00B75233">
            <w:pPr>
              <w:pStyle w:val="TableParagraph"/>
              <w:spacing w:before="4"/>
              <w:rPr>
                <w:sz w:val="16"/>
              </w:rPr>
            </w:pPr>
          </w:p>
          <w:p w:rsidR="00B75233" w:rsidRDefault="00153A98">
            <w:pPr>
              <w:pStyle w:val="TableParagraph"/>
              <w:spacing w:before="1" w:line="216" w:lineRule="exact"/>
              <w:ind w:left="67"/>
              <w:jc w:val="center"/>
              <w:rPr>
                <w:sz w:val="17"/>
              </w:rPr>
            </w:pPr>
            <w:r>
              <w:rPr>
                <w:w w:val="101"/>
                <w:sz w:val="17"/>
              </w:rPr>
              <w:t>8</w:t>
            </w:r>
          </w:p>
          <w:p w:rsidR="00B75233" w:rsidRDefault="00153A98">
            <w:pPr>
              <w:pStyle w:val="TableParagraph"/>
              <w:spacing w:line="215" w:lineRule="exact"/>
              <w:ind w:left="67"/>
              <w:jc w:val="center"/>
              <w:rPr>
                <w:sz w:val="17"/>
              </w:rPr>
            </w:pPr>
            <w:r>
              <w:rPr>
                <w:w w:val="101"/>
                <w:sz w:val="17"/>
              </w:rPr>
              <w:t>0</w:t>
            </w:r>
          </w:p>
          <w:p w:rsidR="00B75233" w:rsidRDefault="00153A98">
            <w:pPr>
              <w:pStyle w:val="TableParagraph"/>
              <w:spacing w:line="216" w:lineRule="exact"/>
              <w:ind w:left="68"/>
              <w:jc w:val="center"/>
              <w:rPr>
                <w:sz w:val="17"/>
              </w:rPr>
            </w:pPr>
            <w:r>
              <w:rPr>
                <w:w w:val="101"/>
                <w:sz w:val="17"/>
              </w:rPr>
              <w:t>分</w:t>
            </w:r>
          </w:p>
        </w:tc>
        <w:tc>
          <w:tcPr>
            <w:tcW w:w="948" w:type="dxa"/>
          </w:tcPr>
          <w:p w:rsidR="00B75233" w:rsidRDefault="00153A98">
            <w:pPr>
              <w:pStyle w:val="TableParagraph"/>
              <w:spacing w:before="11" w:line="216" w:lineRule="exact"/>
              <w:ind w:left="307" w:right="274"/>
              <w:rPr>
                <w:sz w:val="17"/>
              </w:rPr>
            </w:pPr>
            <w:r>
              <w:rPr>
                <w:sz w:val="17"/>
              </w:rPr>
              <w:t>一级指标</w:t>
            </w:r>
          </w:p>
        </w:tc>
        <w:tc>
          <w:tcPr>
            <w:tcW w:w="1428" w:type="dxa"/>
          </w:tcPr>
          <w:p w:rsidR="00B75233" w:rsidRDefault="00153A98">
            <w:pPr>
              <w:pStyle w:val="TableParagraph"/>
              <w:spacing w:before="122"/>
              <w:ind w:left="58" w:right="31"/>
              <w:jc w:val="center"/>
              <w:rPr>
                <w:sz w:val="17"/>
              </w:rPr>
            </w:pPr>
            <w:r>
              <w:rPr>
                <w:sz w:val="17"/>
              </w:rPr>
              <w:t>二级指标</w:t>
            </w:r>
          </w:p>
        </w:tc>
        <w:tc>
          <w:tcPr>
            <w:tcW w:w="2892" w:type="dxa"/>
            <w:gridSpan w:val="2"/>
          </w:tcPr>
          <w:p w:rsidR="00B75233" w:rsidRDefault="00153A98">
            <w:pPr>
              <w:pStyle w:val="TableParagraph"/>
              <w:spacing w:before="122"/>
              <w:ind w:left="278" w:right="253"/>
              <w:jc w:val="center"/>
              <w:rPr>
                <w:sz w:val="17"/>
              </w:rPr>
            </w:pPr>
            <w:r>
              <w:rPr>
                <w:sz w:val="17"/>
              </w:rPr>
              <w:t>三级指标</w:t>
            </w:r>
          </w:p>
        </w:tc>
        <w:tc>
          <w:tcPr>
            <w:tcW w:w="1308" w:type="dxa"/>
          </w:tcPr>
          <w:p w:rsidR="00B75233" w:rsidRDefault="00153A98">
            <w:pPr>
              <w:pStyle w:val="TableParagraph"/>
              <w:spacing w:before="14" w:line="217" w:lineRule="exact"/>
              <w:ind w:left="38" w:right="14"/>
              <w:jc w:val="center"/>
              <w:rPr>
                <w:sz w:val="17"/>
              </w:rPr>
            </w:pPr>
            <w:r>
              <w:rPr>
                <w:sz w:val="17"/>
              </w:rPr>
              <w:t>年度目标值</w:t>
            </w:r>
          </w:p>
          <w:p w:rsidR="00B75233" w:rsidRDefault="00153A98">
            <w:pPr>
              <w:pStyle w:val="TableParagraph"/>
              <w:spacing w:line="185" w:lineRule="exact"/>
              <w:ind w:left="43" w:right="12"/>
              <w:jc w:val="center"/>
              <w:rPr>
                <w:sz w:val="17"/>
              </w:rPr>
            </w:pPr>
            <w:r>
              <w:rPr>
                <w:sz w:val="17"/>
              </w:rPr>
              <w:t>（A）</w:t>
            </w:r>
          </w:p>
        </w:tc>
        <w:tc>
          <w:tcPr>
            <w:tcW w:w="1308" w:type="dxa"/>
          </w:tcPr>
          <w:p w:rsidR="00B75233" w:rsidRDefault="00153A98">
            <w:pPr>
              <w:pStyle w:val="TableParagraph"/>
              <w:spacing w:before="122"/>
              <w:ind w:left="43" w:right="14"/>
              <w:jc w:val="center"/>
              <w:rPr>
                <w:sz w:val="17"/>
              </w:rPr>
            </w:pPr>
            <w:r>
              <w:rPr>
                <w:sz w:val="17"/>
              </w:rPr>
              <w:t>实际完成值（B)</w:t>
            </w:r>
          </w:p>
        </w:tc>
        <w:tc>
          <w:tcPr>
            <w:tcW w:w="1308" w:type="dxa"/>
          </w:tcPr>
          <w:p w:rsidR="00B75233" w:rsidRDefault="00153A98">
            <w:pPr>
              <w:pStyle w:val="TableParagraph"/>
              <w:spacing w:before="122"/>
              <w:ind w:left="43" w:right="13"/>
              <w:jc w:val="center"/>
              <w:rPr>
                <w:sz w:val="17"/>
              </w:rPr>
            </w:pPr>
            <w:r>
              <w:rPr>
                <w:sz w:val="17"/>
              </w:rPr>
              <w:t>得分</w:t>
            </w:r>
          </w:p>
        </w:tc>
      </w:tr>
      <w:tr w:rsidR="00B75233">
        <w:trPr>
          <w:trHeight w:val="407"/>
        </w:trPr>
        <w:tc>
          <w:tcPr>
            <w:tcW w:w="756" w:type="dxa"/>
            <w:vMerge/>
            <w:tcBorders>
              <w:top w:val="nil"/>
            </w:tcBorders>
          </w:tcPr>
          <w:p w:rsidR="00B75233" w:rsidRDefault="00B75233">
            <w:pPr>
              <w:rPr>
                <w:sz w:val="2"/>
                <w:szCs w:val="2"/>
              </w:rPr>
            </w:pPr>
          </w:p>
        </w:tc>
        <w:tc>
          <w:tcPr>
            <w:tcW w:w="948"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12"/>
              <w:rPr>
                <w:sz w:val="18"/>
              </w:rPr>
            </w:pPr>
          </w:p>
          <w:p w:rsidR="00B75233" w:rsidRDefault="00153A98">
            <w:pPr>
              <w:pStyle w:val="TableParagraph"/>
              <w:spacing w:line="237" w:lineRule="auto"/>
              <w:ind w:left="393" w:right="359"/>
              <w:jc w:val="both"/>
              <w:rPr>
                <w:sz w:val="17"/>
              </w:rPr>
            </w:pPr>
            <w:r>
              <w:rPr>
                <w:sz w:val="17"/>
              </w:rPr>
              <w:t>产出指标</w:t>
            </w:r>
          </w:p>
          <w:p w:rsidR="00B75233" w:rsidRDefault="00153A98">
            <w:pPr>
              <w:pStyle w:val="TableParagraph"/>
              <w:spacing w:line="213" w:lineRule="exact"/>
              <w:ind w:left="131"/>
              <w:rPr>
                <w:sz w:val="17"/>
              </w:rPr>
            </w:pPr>
            <w:r>
              <w:rPr>
                <w:sz w:val="17"/>
              </w:rPr>
              <w:t>（40分）</w:t>
            </w:r>
          </w:p>
        </w:tc>
        <w:tc>
          <w:tcPr>
            <w:tcW w:w="1428"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4"/>
              <w:rPr>
                <w:sz w:val="11"/>
              </w:rPr>
            </w:pPr>
          </w:p>
          <w:p w:rsidR="00B75233" w:rsidRDefault="00153A98">
            <w:pPr>
              <w:pStyle w:val="TableParagraph"/>
              <w:spacing w:line="216" w:lineRule="exact"/>
              <w:ind w:left="374"/>
              <w:rPr>
                <w:sz w:val="17"/>
              </w:rPr>
            </w:pPr>
            <w:r>
              <w:rPr>
                <w:spacing w:val="-2"/>
                <w:sz w:val="17"/>
              </w:rPr>
              <w:t>数量指标</w:t>
            </w:r>
          </w:p>
          <w:p w:rsidR="00B75233" w:rsidRDefault="00153A98">
            <w:pPr>
              <w:pStyle w:val="TableParagraph"/>
              <w:spacing w:line="216" w:lineRule="exact"/>
              <w:ind w:left="371"/>
              <w:rPr>
                <w:sz w:val="17"/>
              </w:rPr>
            </w:pPr>
            <w:r>
              <w:rPr>
                <w:sz w:val="17"/>
              </w:rPr>
              <w:t>（25分）</w:t>
            </w:r>
          </w:p>
        </w:tc>
        <w:tc>
          <w:tcPr>
            <w:tcW w:w="2892" w:type="dxa"/>
            <w:gridSpan w:val="2"/>
          </w:tcPr>
          <w:p w:rsidR="00B75233" w:rsidRDefault="00153A98">
            <w:pPr>
              <w:pStyle w:val="TableParagraph"/>
              <w:spacing w:before="103"/>
              <w:ind w:left="628"/>
              <w:rPr>
                <w:sz w:val="17"/>
              </w:rPr>
            </w:pPr>
            <w:r>
              <w:rPr>
                <w:sz w:val="17"/>
              </w:rPr>
              <w:t>完成合同审核（5分）</w:t>
            </w:r>
          </w:p>
        </w:tc>
        <w:tc>
          <w:tcPr>
            <w:tcW w:w="1308" w:type="dxa"/>
          </w:tcPr>
          <w:p w:rsidR="00B75233" w:rsidRDefault="00153A98">
            <w:pPr>
              <w:pStyle w:val="TableParagraph"/>
              <w:spacing w:before="103"/>
              <w:ind w:left="43" w:right="12"/>
              <w:jc w:val="center"/>
              <w:rPr>
                <w:sz w:val="17"/>
              </w:rPr>
            </w:pPr>
            <w:r>
              <w:rPr>
                <w:sz w:val="17"/>
              </w:rPr>
              <w:t>≥195件</w:t>
            </w:r>
          </w:p>
        </w:tc>
        <w:tc>
          <w:tcPr>
            <w:tcW w:w="1308" w:type="dxa"/>
          </w:tcPr>
          <w:p w:rsidR="00B75233" w:rsidRDefault="00153A98">
            <w:pPr>
              <w:pStyle w:val="TableParagraph"/>
              <w:spacing w:before="103"/>
              <w:ind w:left="43" w:right="12"/>
              <w:jc w:val="center"/>
              <w:rPr>
                <w:sz w:val="17"/>
              </w:rPr>
            </w:pPr>
            <w:r>
              <w:rPr>
                <w:sz w:val="17"/>
              </w:rPr>
              <w:t>≥195件</w:t>
            </w:r>
          </w:p>
        </w:tc>
        <w:tc>
          <w:tcPr>
            <w:tcW w:w="1308" w:type="dxa"/>
          </w:tcPr>
          <w:p w:rsidR="00B75233" w:rsidRDefault="00153A98">
            <w:pPr>
              <w:pStyle w:val="TableParagraph"/>
              <w:spacing w:before="103"/>
              <w:ind w:left="31"/>
              <w:jc w:val="center"/>
              <w:rPr>
                <w:sz w:val="17"/>
              </w:rPr>
            </w:pPr>
            <w:r>
              <w:rPr>
                <w:w w:val="101"/>
                <w:sz w:val="17"/>
              </w:rPr>
              <w:t>5</w:t>
            </w:r>
          </w:p>
        </w:tc>
      </w:tr>
      <w:tr w:rsidR="00B75233">
        <w:trPr>
          <w:trHeight w:val="361"/>
        </w:trPr>
        <w:tc>
          <w:tcPr>
            <w:tcW w:w="756" w:type="dxa"/>
            <w:vMerge/>
            <w:tcBorders>
              <w:top w:val="nil"/>
            </w:tcBorders>
          </w:tcPr>
          <w:p w:rsidR="00B75233" w:rsidRDefault="00B75233">
            <w:pPr>
              <w:rPr>
                <w:sz w:val="2"/>
                <w:szCs w:val="2"/>
              </w:rPr>
            </w:pPr>
          </w:p>
        </w:tc>
        <w:tc>
          <w:tcPr>
            <w:tcW w:w="948" w:type="dxa"/>
            <w:vMerge/>
            <w:tcBorders>
              <w:top w:val="nil"/>
            </w:tcBorders>
          </w:tcPr>
          <w:p w:rsidR="00B75233" w:rsidRDefault="00B75233">
            <w:pPr>
              <w:rPr>
                <w:sz w:val="2"/>
                <w:szCs w:val="2"/>
              </w:rPr>
            </w:pPr>
          </w:p>
        </w:tc>
        <w:tc>
          <w:tcPr>
            <w:tcW w:w="1428" w:type="dxa"/>
            <w:vMerge/>
            <w:tcBorders>
              <w:top w:val="nil"/>
            </w:tcBorders>
          </w:tcPr>
          <w:p w:rsidR="00B75233" w:rsidRDefault="00B75233">
            <w:pPr>
              <w:rPr>
                <w:sz w:val="2"/>
                <w:szCs w:val="2"/>
              </w:rPr>
            </w:pPr>
          </w:p>
        </w:tc>
        <w:tc>
          <w:tcPr>
            <w:tcW w:w="2892" w:type="dxa"/>
            <w:gridSpan w:val="2"/>
          </w:tcPr>
          <w:p w:rsidR="00B75233" w:rsidRDefault="00153A98">
            <w:pPr>
              <w:pStyle w:val="TableParagraph"/>
              <w:spacing w:before="83"/>
              <w:ind w:left="628"/>
              <w:rPr>
                <w:sz w:val="17"/>
              </w:rPr>
            </w:pPr>
            <w:r>
              <w:rPr>
                <w:sz w:val="17"/>
              </w:rPr>
              <w:t>处理法律诉讼（5分）</w:t>
            </w:r>
          </w:p>
        </w:tc>
        <w:tc>
          <w:tcPr>
            <w:tcW w:w="1308" w:type="dxa"/>
          </w:tcPr>
          <w:p w:rsidR="00B75233" w:rsidRDefault="00153A98">
            <w:pPr>
              <w:pStyle w:val="TableParagraph"/>
              <w:spacing w:before="83"/>
              <w:ind w:left="43" w:right="12"/>
              <w:jc w:val="center"/>
              <w:rPr>
                <w:sz w:val="17"/>
              </w:rPr>
            </w:pPr>
            <w:r>
              <w:rPr>
                <w:sz w:val="17"/>
              </w:rPr>
              <w:t>≥1件</w:t>
            </w:r>
          </w:p>
        </w:tc>
        <w:tc>
          <w:tcPr>
            <w:tcW w:w="1308" w:type="dxa"/>
          </w:tcPr>
          <w:p w:rsidR="00B75233" w:rsidRDefault="00153A98">
            <w:pPr>
              <w:pStyle w:val="TableParagraph"/>
              <w:spacing w:before="83"/>
              <w:ind w:left="42" w:right="14"/>
              <w:jc w:val="center"/>
              <w:rPr>
                <w:sz w:val="17"/>
              </w:rPr>
            </w:pPr>
            <w:r>
              <w:rPr>
                <w:sz w:val="17"/>
              </w:rPr>
              <w:t>≥1件</w:t>
            </w:r>
          </w:p>
        </w:tc>
        <w:tc>
          <w:tcPr>
            <w:tcW w:w="1308" w:type="dxa"/>
          </w:tcPr>
          <w:p w:rsidR="00B75233" w:rsidRDefault="00153A98">
            <w:pPr>
              <w:pStyle w:val="TableParagraph"/>
              <w:spacing w:before="83"/>
              <w:ind w:left="31"/>
              <w:jc w:val="center"/>
              <w:rPr>
                <w:sz w:val="17"/>
              </w:rPr>
            </w:pPr>
            <w:r>
              <w:rPr>
                <w:w w:val="101"/>
                <w:sz w:val="17"/>
              </w:rPr>
              <w:t>5</w:t>
            </w:r>
          </w:p>
        </w:tc>
      </w:tr>
      <w:tr w:rsidR="00B75233">
        <w:trPr>
          <w:trHeight w:val="361"/>
        </w:trPr>
        <w:tc>
          <w:tcPr>
            <w:tcW w:w="756" w:type="dxa"/>
            <w:vMerge/>
            <w:tcBorders>
              <w:top w:val="nil"/>
            </w:tcBorders>
          </w:tcPr>
          <w:p w:rsidR="00B75233" w:rsidRDefault="00B75233">
            <w:pPr>
              <w:rPr>
                <w:sz w:val="2"/>
                <w:szCs w:val="2"/>
              </w:rPr>
            </w:pPr>
          </w:p>
        </w:tc>
        <w:tc>
          <w:tcPr>
            <w:tcW w:w="948" w:type="dxa"/>
            <w:vMerge/>
            <w:tcBorders>
              <w:top w:val="nil"/>
            </w:tcBorders>
          </w:tcPr>
          <w:p w:rsidR="00B75233" w:rsidRDefault="00B75233">
            <w:pPr>
              <w:rPr>
                <w:sz w:val="2"/>
                <w:szCs w:val="2"/>
              </w:rPr>
            </w:pPr>
          </w:p>
        </w:tc>
        <w:tc>
          <w:tcPr>
            <w:tcW w:w="1428" w:type="dxa"/>
            <w:vMerge/>
            <w:tcBorders>
              <w:top w:val="nil"/>
            </w:tcBorders>
          </w:tcPr>
          <w:p w:rsidR="00B75233" w:rsidRDefault="00B75233">
            <w:pPr>
              <w:rPr>
                <w:sz w:val="2"/>
                <w:szCs w:val="2"/>
              </w:rPr>
            </w:pPr>
          </w:p>
        </w:tc>
        <w:tc>
          <w:tcPr>
            <w:tcW w:w="2892" w:type="dxa"/>
            <w:gridSpan w:val="2"/>
          </w:tcPr>
          <w:p w:rsidR="00B75233" w:rsidRDefault="00153A98">
            <w:pPr>
              <w:pStyle w:val="TableParagraph"/>
              <w:spacing w:before="83"/>
              <w:ind w:left="453"/>
              <w:rPr>
                <w:sz w:val="17"/>
              </w:rPr>
            </w:pPr>
            <w:r>
              <w:rPr>
                <w:sz w:val="17"/>
              </w:rPr>
              <w:t>集中法律咨询50次（5分）</w:t>
            </w:r>
          </w:p>
        </w:tc>
        <w:tc>
          <w:tcPr>
            <w:tcW w:w="1308" w:type="dxa"/>
          </w:tcPr>
          <w:p w:rsidR="00B75233" w:rsidRDefault="00153A98">
            <w:pPr>
              <w:pStyle w:val="TableParagraph"/>
              <w:spacing w:before="83"/>
              <w:ind w:left="43" w:right="12"/>
              <w:jc w:val="center"/>
              <w:rPr>
                <w:sz w:val="17"/>
              </w:rPr>
            </w:pPr>
            <w:r>
              <w:rPr>
                <w:sz w:val="17"/>
              </w:rPr>
              <w:t>50次</w:t>
            </w:r>
          </w:p>
        </w:tc>
        <w:tc>
          <w:tcPr>
            <w:tcW w:w="1308" w:type="dxa"/>
          </w:tcPr>
          <w:p w:rsidR="00B75233" w:rsidRDefault="00153A98">
            <w:pPr>
              <w:pStyle w:val="TableParagraph"/>
              <w:spacing w:before="83"/>
              <w:ind w:left="42" w:right="14"/>
              <w:jc w:val="center"/>
              <w:rPr>
                <w:sz w:val="17"/>
              </w:rPr>
            </w:pPr>
            <w:r>
              <w:rPr>
                <w:sz w:val="17"/>
              </w:rPr>
              <w:t>50次</w:t>
            </w:r>
          </w:p>
        </w:tc>
        <w:tc>
          <w:tcPr>
            <w:tcW w:w="1308" w:type="dxa"/>
          </w:tcPr>
          <w:p w:rsidR="00B75233" w:rsidRDefault="00153A98">
            <w:pPr>
              <w:pStyle w:val="TableParagraph"/>
              <w:spacing w:before="83"/>
              <w:ind w:left="31"/>
              <w:jc w:val="center"/>
              <w:rPr>
                <w:sz w:val="17"/>
              </w:rPr>
            </w:pPr>
            <w:r>
              <w:rPr>
                <w:w w:val="101"/>
                <w:sz w:val="17"/>
              </w:rPr>
              <w:t>5</w:t>
            </w:r>
          </w:p>
        </w:tc>
      </w:tr>
      <w:tr w:rsidR="00B75233">
        <w:trPr>
          <w:trHeight w:val="361"/>
        </w:trPr>
        <w:tc>
          <w:tcPr>
            <w:tcW w:w="756" w:type="dxa"/>
            <w:vMerge/>
            <w:tcBorders>
              <w:top w:val="nil"/>
            </w:tcBorders>
          </w:tcPr>
          <w:p w:rsidR="00B75233" w:rsidRDefault="00B75233">
            <w:pPr>
              <w:rPr>
                <w:sz w:val="2"/>
                <w:szCs w:val="2"/>
              </w:rPr>
            </w:pPr>
          </w:p>
        </w:tc>
        <w:tc>
          <w:tcPr>
            <w:tcW w:w="948" w:type="dxa"/>
            <w:vMerge/>
            <w:tcBorders>
              <w:top w:val="nil"/>
            </w:tcBorders>
          </w:tcPr>
          <w:p w:rsidR="00B75233" w:rsidRDefault="00B75233">
            <w:pPr>
              <w:rPr>
                <w:sz w:val="2"/>
                <w:szCs w:val="2"/>
              </w:rPr>
            </w:pPr>
          </w:p>
        </w:tc>
        <w:tc>
          <w:tcPr>
            <w:tcW w:w="1428" w:type="dxa"/>
            <w:vMerge/>
            <w:tcBorders>
              <w:top w:val="nil"/>
            </w:tcBorders>
          </w:tcPr>
          <w:p w:rsidR="00B75233" w:rsidRDefault="00B75233">
            <w:pPr>
              <w:rPr>
                <w:sz w:val="2"/>
                <w:szCs w:val="2"/>
              </w:rPr>
            </w:pPr>
          </w:p>
        </w:tc>
        <w:tc>
          <w:tcPr>
            <w:tcW w:w="2892" w:type="dxa"/>
            <w:gridSpan w:val="2"/>
          </w:tcPr>
          <w:p w:rsidR="00B75233" w:rsidRDefault="00153A98">
            <w:pPr>
              <w:pStyle w:val="TableParagraph"/>
              <w:spacing w:before="84"/>
              <w:ind w:left="628"/>
              <w:rPr>
                <w:sz w:val="17"/>
              </w:rPr>
            </w:pPr>
            <w:r>
              <w:rPr>
                <w:sz w:val="17"/>
              </w:rPr>
              <w:t>法治宣传活动（5分）</w:t>
            </w:r>
          </w:p>
        </w:tc>
        <w:tc>
          <w:tcPr>
            <w:tcW w:w="1308" w:type="dxa"/>
          </w:tcPr>
          <w:p w:rsidR="00B75233" w:rsidRDefault="00153A98">
            <w:pPr>
              <w:pStyle w:val="TableParagraph"/>
              <w:spacing w:before="84"/>
              <w:ind w:left="43" w:right="14"/>
              <w:jc w:val="center"/>
              <w:rPr>
                <w:sz w:val="17"/>
              </w:rPr>
            </w:pPr>
            <w:r>
              <w:rPr>
                <w:sz w:val="17"/>
              </w:rPr>
              <w:t>≥20次</w:t>
            </w:r>
          </w:p>
        </w:tc>
        <w:tc>
          <w:tcPr>
            <w:tcW w:w="1308" w:type="dxa"/>
          </w:tcPr>
          <w:p w:rsidR="00B75233" w:rsidRDefault="00153A98">
            <w:pPr>
              <w:pStyle w:val="TableParagraph"/>
              <w:spacing w:before="84"/>
              <w:ind w:left="42" w:right="14"/>
              <w:jc w:val="center"/>
              <w:rPr>
                <w:sz w:val="17"/>
              </w:rPr>
            </w:pPr>
            <w:r>
              <w:rPr>
                <w:sz w:val="17"/>
              </w:rPr>
              <w:t>≥24次</w:t>
            </w:r>
          </w:p>
        </w:tc>
        <w:tc>
          <w:tcPr>
            <w:tcW w:w="1308" w:type="dxa"/>
          </w:tcPr>
          <w:p w:rsidR="00B75233" w:rsidRDefault="00153A98">
            <w:pPr>
              <w:pStyle w:val="TableParagraph"/>
              <w:spacing w:before="84"/>
              <w:ind w:left="31"/>
              <w:jc w:val="center"/>
              <w:rPr>
                <w:sz w:val="17"/>
              </w:rPr>
            </w:pPr>
            <w:r>
              <w:rPr>
                <w:w w:val="101"/>
                <w:sz w:val="17"/>
              </w:rPr>
              <w:t>5</w:t>
            </w:r>
          </w:p>
        </w:tc>
      </w:tr>
      <w:tr w:rsidR="00B75233">
        <w:trPr>
          <w:trHeight w:val="361"/>
        </w:trPr>
        <w:tc>
          <w:tcPr>
            <w:tcW w:w="756" w:type="dxa"/>
            <w:vMerge/>
            <w:tcBorders>
              <w:top w:val="nil"/>
            </w:tcBorders>
          </w:tcPr>
          <w:p w:rsidR="00B75233" w:rsidRDefault="00B75233">
            <w:pPr>
              <w:rPr>
                <w:sz w:val="2"/>
                <w:szCs w:val="2"/>
              </w:rPr>
            </w:pPr>
          </w:p>
        </w:tc>
        <w:tc>
          <w:tcPr>
            <w:tcW w:w="948" w:type="dxa"/>
            <w:vMerge/>
            <w:tcBorders>
              <w:top w:val="nil"/>
            </w:tcBorders>
          </w:tcPr>
          <w:p w:rsidR="00B75233" w:rsidRDefault="00B75233">
            <w:pPr>
              <w:rPr>
                <w:sz w:val="2"/>
                <w:szCs w:val="2"/>
              </w:rPr>
            </w:pPr>
          </w:p>
        </w:tc>
        <w:tc>
          <w:tcPr>
            <w:tcW w:w="1428" w:type="dxa"/>
            <w:vMerge/>
            <w:tcBorders>
              <w:top w:val="nil"/>
            </w:tcBorders>
          </w:tcPr>
          <w:p w:rsidR="00B75233" w:rsidRDefault="00B75233">
            <w:pPr>
              <w:rPr>
                <w:sz w:val="2"/>
                <w:szCs w:val="2"/>
              </w:rPr>
            </w:pPr>
          </w:p>
        </w:tc>
        <w:tc>
          <w:tcPr>
            <w:tcW w:w="2892" w:type="dxa"/>
            <w:gridSpan w:val="2"/>
          </w:tcPr>
          <w:p w:rsidR="00B75233" w:rsidRDefault="00153A98">
            <w:pPr>
              <w:pStyle w:val="TableParagraph"/>
              <w:spacing w:before="83"/>
              <w:ind w:left="455"/>
              <w:rPr>
                <w:sz w:val="17"/>
              </w:rPr>
            </w:pPr>
            <w:r>
              <w:rPr>
                <w:sz w:val="17"/>
              </w:rPr>
              <w:t>媒体推送普法信息（5分）</w:t>
            </w:r>
          </w:p>
        </w:tc>
        <w:tc>
          <w:tcPr>
            <w:tcW w:w="1308" w:type="dxa"/>
          </w:tcPr>
          <w:p w:rsidR="00B75233" w:rsidRDefault="00153A98">
            <w:pPr>
              <w:pStyle w:val="TableParagraph"/>
              <w:spacing w:before="83"/>
              <w:ind w:left="43" w:right="12"/>
              <w:jc w:val="center"/>
              <w:rPr>
                <w:sz w:val="17"/>
              </w:rPr>
            </w:pPr>
            <w:r>
              <w:rPr>
                <w:sz w:val="17"/>
              </w:rPr>
              <w:t>≥4次</w:t>
            </w:r>
          </w:p>
        </w:tc>
        <w:tc>
          <w:tcPr>
            <w:tcW w:w="1308" w:type="dxa"/>
          </w:tcPr>
          <w:p w:rsidR="00B75233" w:rsidRDefault="00153A98">
            <w:pPr>
              <w:pStyle w:val="TableParagraph"/>
              <w:spacing w:before="83"/>
              <w:ind w:left="42" w:right="14"/>
              <w:jc w:val="center"/>
              <w:rPr>
                <w:sz w:val="17"/>
              </w:rPr>
            </w:pPr>
            <w:r>
              <w:rPr>
                <w:sz w:val="17"/>
              </w:rPr>
              <w:t>≥4次</w:t>
            </w:r>
          </w:p>
        </w:tc>
        <w:tc>
          <w:tcPr>
            <w:tcW w:w="1308" w:type="dxa"/>
          </w:tcPr>
          <w:p w:rsidR="00B75233" w:rsidRDefault="00153A98">
            <w:pPr>
              <w:pStyle w:val="TableParagraph"/>
              <w:spacing w:before="83"/>
              <w:ind w:left="31"/>
              <w:jc w:val="center"/>
              <w:rPr>
                <w:sz w:val="17"/>
              </w:rPr>
            </w:pPr>
            <w:r>
              <w:rPr>
                <w:w w:val="101"/>
                <w:sz w:val="17"/>
              </w:rPr>
              <w:t>5</w:t>
            </w:r>
          </w:p>
        </w:tc>
      </w:tr>
      <w:tr w:rsidR="00B75233">
        <w:trPr>
          <w:trHeight w:val="486"/>
        </w:trPr>
        <w:tc>
          <w:tcPr>
            <w:tcW w:w="756" w:type="dxa"/>
            <w:vMerge/>
            <w:tcBorders>
              <w:top w:val="nil"/>
            </w:tcBorders>
          </w:tcPr>
          <w:p w:rsidR="00B75233" w:rsidRDefault="00B75233">
            <w:pPr>
              <w:rPr>
                <w:sz w:val="2"/>
                <w:szCs w:val="2"/>
              </w:rPr>
            </w:pPr>
          </w:p>
        </w:tc>
        <w:tc>
          <w:tcPr>
            <w:tcW w:w="948" w:type="dxa"/>
            <w:vMerge/>
            <w:tcBorders>
              <w:top w:val="nil"/>
            </w:tcBorders>
          </w:tcPr>
          <w:p w:rsidR="00B75233" w:rsidRDefault="00B75233">
            <w:pPr>
              <w:rPr>
                <w:sz w:val="2"/>
                <w:szCs w:val="2"/>
              </w:rPr>
            </w:pPr>
          </w:p>
        </w:tc>
        <w:tc>
          <w:tcPr>
            <w:tcW w:w="1428" w:type="dxa"/>
          </w:tcPr>
          <w:p w:rsidR="00B75233" w:rsidRDefault="00B75233">
            <w:pPr>
              <w:pStyle w:val="TableParagraph"/>
              <w:spacing w:before="5"/>
              <w:rPr>
                <w:sz w:val="11"/>
              </w:rPr>
            </w:pPr>
          </w:p>
          <w:p w:rsidR="00B75233" w:rsidRDefault="00153A98">
            <w:pPr>
              <w:pStyle w:val="TableParagraph"/>
              <w:ind w:left="62" w:right="31"/>
              <w:jc w:val="center"/>
              <w:rPr>
                <w:sz w:val="17"/>
              </w:rPr>
            </w:pPr>
            <w:r>
              <w:rPr>
                <w:sz w:val="17"/>
              </w:rPr>
              <w:t>质量指标（5分）</w:t>
            </w:r>
          </w:p>
        </w:tc>
        <w:tc>
          <w:tcPr>
            <w:tcW w:w="2892" w:type="dxa"/>
            <w:gridSpan w:val="2"/>
          </w:tcPr>
          <w:p w:rsidR="00B75233" w:rsidRDefault="00153A98">
            <w:pPr>
              <w:pStyle w:val="TableParagraph"/>
              <w:spacing w:before="40" w:line="216" w:lineRule="exact"/>
              <w:ind w:left="259" w:right="253"/>
              <w:jc w:val="center"/>
              <w:rPr>
                <w:sz w:val="17"/>
              </w:rPr>
            </w:pPr>
            <w:r>
              <w:rPr>
                <w:sz w:val="17"/>
              </w:rPr>
              <w:t>法律顾问提供法律服务合</w:t>
            </w:r>
            <w:proofErr w:type="gramStart"/>
            <w:r>
              <w:rPr>
                <w:sz w:val="17"/>
              </w:rPr>
              <w:t>规</w:t>
            </w:r>
            <w:proofErr w:type="gramEnd"/>
            <w:r>
              <w:rPr>
                <w:sz w:val="17"/>
              </w:rPr>
              <w:t>性</w:t>
            </w:r>
          </w:p>
          <w:p w:rsidR="00B75233" w:rsidRDefault="00153A98">
            <w:pPr>
              <w:pStyle w:val="TableParagraph"/>
              <w:spacing w:line="210" w:lineRule="exact"/>
              <w:ind w:left="283" w:right="250"/>
              <w:jc w:val="center"/>
              <w:rPr>
                <w:sz w:val="17"/>
              </w:rPr>
            </w:pPr>
            <w:r>
              <w:rPr>
                <w:sz w:val="17"/>
              </w:rPr>
              <w:t>（5分）</w:t>
            </w:r>
          </w:p>
        </w:tc>
        <w:tc>
          <w:tcPr>
            <w:tcW w:w="1308" w:type="dxa"/>
          </w:tcPr>
          <w:p w:rsidR="00B75233" w:rsidRDefault="00B75233">
            <w:pPr>
              <w:pStyle w:val="TableParagraph"/>
              <w:spacing w:before="5"/>
              <w:rPr>
                <w:sz w:val="11"/>
              </w:rPr>
            </w:pPr>
          </w:p>
          <w:p w:rsidR="00B75233" w:rsidRDefault="00153A98">
            <w:pPr>
              <w:pStyle w:val="TableParagraph"/>
              <w:ind w:left="43" w:right="13"/>
              <w:jc w:val="center"/>
              <w:rPr>
                <w:sz w:val="17"/>
              </w:rPr>
            </w:pPr>
            <w:r>
              <w:rPr>
                <w:sz w:val="17"/>
              </w:rPr>
              <w:t>合</w:t>
            </w:r>
            <w:proofErr w:type="gramStart"/>
            <w:r>
              <w:rPr>
                <w:sz w:val="17"/>
              </w:rPr>
              <w:t>规</w:t>
            </w:r>
            <w:proofErr w:type="gramEnd"/>
          </w:p>
        </w:tc>
        <w:tc>
          <w:tcPr>
            <w:tcW w:w="1308" w:type="dxa"/>
          </w:tcPr>
          <w:p w:rsidR="00B75233" w:rsidRDefault="00B75233">
            <w:pPr>
              <w:pStyle w:val="TableParagraph"/>
              <w:spacing w:before="5"/>
              <w:rPr>
                <w:sz w:val="11"/>
              </w:rPr>
            </w:pPr>
          </w:p>
          <w:p w:rsidR="00B75233" w:rsidRDefault="00153A98">
            <w:pPr>
              <w:pStyle w:val="TableParagraph"/>
              <w:ind w:left="43" w:right="14"/>
              <w:jc w:val="center"/>
              <w:rPr>
                <w:sz w:val="17"/>
              </w:rPr>
            </w:pPr>
            <w:r>
              <w:rPr>
                <w:sz w:val="17"/>
              </w:rPr>
              <w:t>合</w:t>
            </w:r>
            <w:proofErr w:type="gramStart"/>
            <w:r>
              <w:rPr>
                <w:sz w:val="17"/>
              </w:rPr>
              <w:t>规</w:t>
            </w:r>
            <w:proofErr w:type="gramEnd"/>
          </w:p>
        </w:tc>
        <w:tc>
          <w:tcPr>
            <w:tcW w:w="1308" w:type="dxa"/>
          </w:tcPr>
          <w:p w:rsidR="00B75233" w:rsidRDefault="00B75233">
            <w:pPr>
              <w:pStyle w:val="TableParagraph"/>
              <w:spacing w:before="5"/>
              <w:rPr>
                <w:sz w:val="11"/>
              </w:rPr>
            </w:pPr>
          </w:p>
          <w:p w:rsidR="00B75233" w:rsidRDefault="00153A98">
            <w:pPr>
              <w:pStyle w:val="TableParagraph"/>
              <w:ind w:left="31"/>
              <w:jc w:val="center"/>
              <w:rPr>
                <w:sz w:val="17"/>
              </w:rPr>
            </w:pPr>
            <w:r>
              <w:rPr>
                <w:w w:val="101"/>
                <w:sz w:val="17"/>
              </w:rPr>
              <w:t>5</w:t>
            </w:r>
          </w:p>
        </w:tc>
      </w:tr>
      <w:tr w:rsidR="00B75233">
        <w:trPr>
          <w:trHeight w:val="556"/>
        </w:trPr>
        <w:tc>
          <w:tcPr>
            <w:tcW w:w="756" w:type="dxa"/>
            <w:vMerge/>
            <w:tcBorders>
              <w:top w:val="nil"/>
            </w:tcBorders>
          </w:tcPr>
          <w:p w:rsidR="00B75233" w:rsidRDefault="00B75233">
            <w:pPr>
              <w:rPr>
                <w:sz w:val="2"/>
                <w:szCs w:val="2"/>
              </w:rPr>
            </w:pPr>
          </w:p>
        </w:tc>
        <w:tc>
          <w:tcPr>
            <w:tcW w:w="948" w:type="dxa"/>
            <w:vMerge/>
            <w:tcBorders>
              <w:top w:val="nil"/>
            </w:tcBorders>
          </w:tcPr>
          <w:p w:rsidR="00B75233" w:rsidRDefault="00B75233">
            <w:pPr>
              <w:rPr>
                <w:sz w:val="2"/>
                <w:szCs w:val="2"/>
              </w:rPr>
            </w:pPr>
          </w:p>
        </w:tc>
        <w:tc>
          <w:tcPr>
            <w:tcW w:w="1428" w:type="dxa"/>
          </w:tcPr>
          <w:p w:rsidR="00B75233" w:rsidRDefault="00B75233">
            <w:pPr>
              <w:pStyle w:val="TableParagraph"/>
              <w:spacing w:before="2"/>
              <w:rPr>
                <w:sz w:val="14"/>
              </w:rPr>
            </w:pPr>
          </w:p>
          <w:p w:rsidR="00B75233" w:rsidRDefault="00153A98">
            <w:pPr>
              <w:pStyle w:val="TableParagraph"/>
              <w:ind w:left="62" w:right="31"/>
              <w:jc w:val="center"/>
              <w:rPr>
                <w:sz w:val="17"/>
              </w:rPr>
            </w:pPr>
            <w:r>
              <w:rPr>
                <w:sz w:val="17"/>
              </w:rPr>
              <w:t>时效指标（5分）</w:t>
            </w:r>
          </w:p>
        </w:tc>
        <w:tc>
          <w:tcPr>
            <w:tcW w:w="2892" w:type="dxa"/>
            <w:gridSpan w:val="2"/>
          </w:tcPr>
          <w:p w:rsidR="00B75233" w:rsidRDefault="00153A98">
            <w:pPr>
              <w:pStyle w:val="TableParagraph"/>
              <w:spacing w:before="74" w:line="217" w:lineRule="exact"/>
              <w:ind w:left="283" w:right="253"/>
              <w:jc w:val="center"/>
              <w:rPr>
                <w:sz w:val="17"/>
              </w:rPr>
            </w:pPr>
            <w:r>
              <w:rPr>
                <w:sz w:val="17"/>
              </w:rPr>
              <w:t>法律顾问工作完成及时率（%）</w:t>
            </w:r>
          </w:p>
          <w:p w:rsidR="00B75233" w:rsidRDefault="00153A98">
            <w:pPr>
              <w:pStyle w:val="TableParagraph"/>
              <w:spacing w:line="217" w:lineRule="exact"/>
              <w:ind w:left="283" w:right="250"/>
              <w:jc w:val="center"/>
              <w:rPr>
                <w:sz w:val="17"/>
              </w:rPr>
            </w:pPr>
            <w:r>
              <w:rPr>
                <w:sz w:val="17"/>
              </w:rPr>
              <w:t>（5分）</w:t>
            </w:r>
          </w:p>
        </w:tc>
        <w:tc>
          <w:tcPr>
            <w:tcW w:w="1308" w:type="dxa"/>
          </w:tcPr>
          <w:p w:rsidR="00B75233" w:rsidRDefault="00B75233">
            <w:pPr>
              <w:pStyle w:val="TableParagraph"/>
              <w:spacing w:before="2"/>
              <w:rPr>
                <w:sz w:val="14"/>
              </w:rPr>
            </w:pPr>
          </w:p>
          <w:p w:rsidR="00B75233" w:rsidRDefault="00153A98">
            <w:pPr>
              <w:pStyle w:val="TableParagraph"/>
              <w:ind w:left="41" w:right="14"/>
              <w:jc w:val="center"/>
              <w:rPr>
                <w:sz w:val="17"/>
              </w:rPr>
            </w:pPr>
            <w:r>
              <w:rPr>
                <w:sz w:val="17"/>
              </w:rPr>
              <w:t>100%</w:t>
            </w:r>
          </w:p>
        </w:tc>
        <w:tc>
          <w:tcPr>
            <w:tcW w:w="1308" w:type="dxa"/>
          </w:tcPr>
          <w:p w:rsidR="00B75233" w:rsidRDefault="00B75233">
            <w:pPr>
              <w:pStyle w:val="TableParagraph"/>
              <w:spacing w:before="2"/>
              <w:rPr>
                <w:sz w:val="14"/>
              </w:rPr>
            </w:pPr>
          </w:p>
          <w:p w:rsidR="00B75233" w:rsidRDefault="00153A98">
            <w:pPr>
              <w:pStyle w:val="TableParagraph"/>
              <w:ind w:left="41" w:right="14"/>
              <w:jc w:val="center"/>
              <w:rPr>
                <w:sz w:val="17"/>
              </w:rPr>
            </w:pPr>
            <w:r>
              <w:rPr>
                <w:sz w:val="17"/>
              </w:rPr>
              <w:t>100%</w:t>
            </w:r>
          </w:p>
        </w:tc>
        <w:tc>
          <w:tcPr>
            <w:tcW w:w="1308" w:type="dxa"/>
          </w:tcPr>
          <w:p w:rsidR="00B75233" w:rsidRDefault="00B75233">
            <w:pPr>
              <w:pStyle w:val="TableParagraph"/>
              <w:spacing w:before="2"/>
              <w:rPr>
                <w:sz w:val="14"/>
              </w:rPr>
            </w:pPr>
          </w:p>
          <w:p w:rsidR="00B75233" w:rsidRDefault="00153A98">
            <w:pPr>
              <w:pStyle w:val="TableParagraph"/>
              <w:ind w:left="31"/>
              <w:jc w:val="center"/>
              <w:rPr>
                <w:sz w:val="17"/>
              </w:rPr>
            </w:pPr>
            <w:r>
              <w:rPr>
                <w:w w:val="101"/>
                <w:sz w:val="17"/>
              </w:rPr>
              <w:t>5</w:t>
            </w:r>
          </w:p>
        </w:tc>
      </w:tr>
      <w:tr w:rsidR="00B75233">
        <w:trPr>
          <w:trHeight w:val="555"/>
        </w:trPr>
        <w:tc>
          <w:tcPr>
            <w:tcW w:w="756" w:type="dxa"/>
            <w:vMerge/>
            <w:tcBorders>
              <w:top w:val="nil"/>
            </w:tcBorders>
          </w:tcPr>
          <w:p w:rsidR="00B75233" w:rsidRDefault="00B75233">
            <w:pPr>
              <w:rPr>
                <w:sz w:val="2"/>
                <w:szCs w:val="2"/>
              </w:rPr>
            </w:pPr>
          </w:p>
        </w:tc>
        <w:tc>
          <w:tcPr>
            <w:tcW w:w="948" w:type="dxa"/>
            <w:vMerge/>
            <w:tcBorders>
              <w:top w:val="nil"/>
            </w:tcBorders>
          </w:tcPr>
          <w:p w:rsidR="00B75233" w:rsidRDefault="00B75233">
            <w:pPr>
              <w:rPr>
                <w:sz w:val="2"/>
                <w:szCs w:val="2"/>
              </w:rPr>
            </w:pPr>
          </w:p>
        </w:tc>
        <w:tc>
          <w:tcPr>
            <w:tcW w:w="1428" w:type="dxa"/>
          </w:tcPr>
          <w:p w:rsidR="00B75233" w:rsidRDefault="00B75233">
            <w:pPr>
              <w:pStyle w:val="TableParagraph"/>
              <w:spacing w:before="2"/>
              <w:rPr>
                <w:sz w:val="14"/>
              </w:rPr>
            </w:pPr>
          </w:p>
          <w:p w:rsidR="00B75233" w:rsidRDefault="00153A98">
            <w:pPr>
              <w:pStyle w:val="TableParagraph"/>
              <w:ind w:left="62" w:right="31"/>
              <w:jc w:val="center"/>
              <w:rPr>
                <w:sz w:val="17"/>
              </w:rPr>
            </w:pPr>
            <w:r>
              <w:rPr>
                <w:sz w:val="17"/>
              </w:rPr>
              <w:t>成本指标（5分）</w:t>
            </w:r>
          </w:p>
        </w:tc>
        <w:tc>
          <w:tcPr>
            <w:tcW w:w="2892" w:type="dxa"/>
            <w:gridSpan w:val="2"/>
          </w:tcPr>
          <w:p w:rsidR="00B75233" w:rsidRDefault="00B75233">
            <w:pPr>
              <w:pStyle w:val="TableParagraph"/>
              <w:spacing w:before="2"/>
              <w:rPr>
                <w:sz w:val="14"/>
              </w:rPr>
            </w:pPr>
          </w:p>
          <w:p w:rsidR="00B75233" w:rsidRDefault="00153A98">
            <w:pPr>
              <w:pStyle w:val="TableParagraph"/>
              <w:ind w:left="282"/>
              <w:rPr>
                <w:sz w:val="17"/>
              </w:rPr>
            </w:pPr>
            <w:r>
              <w:rPr>
                <w:sz w:val="17"/>
              </w:rPr>
              <w:t>按照服务事项分类支付（5分）</w:t>
            </w:r>
          </w:p>
        </w:tc>
        <w:tc>
          <w:tcPr>
            <w:tcW w:w="1308" w:type="dxa"/>
          </w:tcPr>
          <w:p w:rsidR="00B75233" w:rsidRDefault="00B75233">
            <w:pPr>
              <w:pStyle w:val="TableParagraph"/>
              <w:spacing w:before="2"/>
              <w:rPr>
                <w:sz w:val="14"/>
              </w:rPr>
            </w:pPr>
          </w:p>
          <w:p w:rsidR="00B75233" w:rsidRDefault="00153A98">
            <w:pPr>
              <w:pStyle w:val="TableParagraph"/>
              <w:ind w:left="41" w:right="14"/>
              <w:jc w:val="center"/>
              <w:rPr>
                <w:sz w:val="17"/>
              </w:rPr>
            </w:pPr>
            <w:r>
              <w:rPr>
                <w:sz w:val="17"/>
              </w:rPr>
              <w:t>100%</w:t>
            </w:r>
          </w:p>
        </w:tc>
        <w:tc>
          <w:tcPr>
            <w:tcW w:w="1308" w:type="dxa"/>
          </w:tcPr>
          <w:p w:rsidR="00B75233" w:rsidRDefault="00B75233">
            <w:pPr>
              <w:pStyle w:val="TableParagraph"/>
              <w:spacing w:before="2"/>
              <w:rPr>
                <w:sz w:val="14"/>
              </w:rPr>
            </w:pPr>
          </w:p>
          <w:p w:rsidR="00B75233" w:rsidRDefault="00153A98">
            <w:pPr>
              <w:pStyle w:val="TableParagraph"/>
              <w:ind w:left="41" w:right="14"/>
              <w:jc w:val="center"/>
              <w:rPr>
                <w:sz w:val="17"/>
              </w:rPr>
            </w:pPr>
            <w:r>
              <w:rPr>
                <w:sz w:val="17"/>
              </w:rPr>
              <w:t>100%</w:t>
            </w:r>
          </w:p>
        </w:tc>
        <w:tc>
          <w:tcPr>
            <w:tcW w:w="1308" w:type="dxa"/>
          </w:tcPr>
          <w:p w:rsidR="00B75233" w:rsidRDefault="00B75233">
            <w:pPr>
              <w:pStyle w:val="TableParagraph"/>
              <w:spacing w:before="2"/>
              <w:rPr>
                <w:sz w:val="14"/>
              </w:rPr>
            </w:pPr>
          </w:p>
          <w:p w:rsidR="00B75233" w:rsidRDefault="00153A98">
            <w:pPr>
              <w:pStyle w:val="TableParagraph"/>
              <w:ind w:left="31"/>
              <w:jc w:val="center"/>
              <w:rPr>
                <w:sz w:val="17"/>
              </w:rPr>
            </w:pPr>
            <w:r>
              <w:rPr>
                <w:w w:val="101"/>
                <w:sz w:val="17"/>
              </w:rPr>
              <w:t>5</w:t>
            </w:r>
          </w:p>
        </w:tc>
      </w:tr>
      <w:tr w:rsidR="00B75233">
        <w:trPr>
          <w:trHeight w:val="644"/>
        </w:trPr>
        <w:tc>
          <w:tcPr>
            <w:tcW w:w="756" w:type="dxa"/>
            <w:vMerge/>
            <w:tcBorders>
              <w:top w:val="nil"/>
            </w:tcBorders>
          </w:tcPr>
          <w:p w:rsidR="00B75233" w:rsidRDefault="00B75233">
            <w:pPr>
              <w:rPr>
                <w:sz w:val="2"/>
                <w:szCs w:val="2"/>
              </w:rPr>
            </w:pPr>
          </w:p>
        </w:tc>
        <w:tc>
          <w:tcPr>
            <w:tcW w:w="948" w:type="dxa"/>
            <w:vMerge w:val="restart"/>
          </w:tcPr>
          <w:p w:rsidR="00B75233" w:rsidRDefault="00B75233">
            <w:pPr>
              <w:pStyle w:val="TableParagraph"/>
              <w:rPr>
                <w:sz w:val="16"/>
              </w:rPr>
            </w:pPr>
          </w:p>
          <w:p w:rsidR="00B75233" w:rsidRDefault="00B75233">
            <w:pPr>
              <w:pStyle w:val="TableParagraph"/>
              <w:spacing w:before="2"/>
              <w:rPr>
                <w:sz w:val="19"/>
              </w:rPr>
            </w:pPr>
          </w:p>
          <w:p w:rsidR="00B75233" w:rsidRDefault="00153A98">
            <w:pPr>
              <w:pStyle w:val="TableParagraph"/>
              <w:spacing w:line="216" w:lineRule="exact"/>
              <w:ind w:left="133"/>
              <w:rPr>
                <w:sz w:val="17"/>
              </w:rPr>
            </w:pPr>
            <w:r>
              <w:rPr>
                <w:spacing w:val="-2"/>
                <w:sz w:val="17"/>
              </w:rPr>
              <w:t>效益指标</w:t>
            </w:r>
          </w:p>
          <w:p w:rsidR="00B75233" w:rsidRDefault="00153A98">
            <w:pPr>
              <w:pStyle w:val="TableParagraph"/>
              <w:spacing w:line="216" w:lineRule="exact"/>
              <w:ind w:left="131"/>
              <w:rPr>
                <w:sz w:val="17"/>
              </w:rPr>
            </w:pPr>
            <w:r>
              <w:rPr>
                <w:sz w:val="17"/>
              </w:rPr>
              <w:t>（30分）</w:t>
            </w:r>
          </w:p>
        </w:tc>
        <w:tc>
          <w:tcPr>
            <w:tcW w:w="1428" w:type="dxa"/>
          </w:tcPr>
          <w:p w:rsidR="00B75233" w:rsidRDefault="00153A98">
            <w:pPr>
              <w:pStyle w:val="TableParagraph"/>
              <w:spacing w:before="119" w:line="237" w:lineRule="auto"/>
              <w:ind w:left="285" w:right="91" w:hanging="171"/>
              <w:rPr>
                <w:sz w:val="17"/>
              </w:rPr>
            </w:pPr>
            <w:r>
              <w:rPr>
                <w:sz w:val="17"/>
              </w:rPr>
              <w:t>社会效益指标</w:t>
            </w:r>
            <w:proofErr w:type="gramStart"/>
            <w:r>
              <w:rPr>
                <w:sz w:val="17"/>
              </w:rPr>
              <w:t>指标</w:t>
            </w:r>
            <w:proofErr w:type="gramEnd"/>
            <w:r>
              <w:rPr>
                <w:sz w:val="17"/>
              </w:rPr>
              <w:t>（15分）</w:t>
            </w:r>
          </w:p>
        </w:tc>
        <w:tc>
          <w:tcPr>
            <w:tcW w:w="2892" w:type="dxa"/>
            <w:gridSpan w:val="2"/>
          </w:tcPr>
          <w:p w:rsidR="00B75233" w:rsidRDefault="00153A98">
            <w:pPr>
              <w:pStyle w:val="TableParagraph"/>
              <w:spacing w:before="119" w:line="237" w:lineRule="auto"/>
              <w:ind w:left="412" w:right="123" w:hanging="260"/>
              <w:rPr>
                <w:sz w:val="17"/>
              </w:rPr>
            </w:pPr>
            <w:r>
              <w:rPr>
                <w:sz w:val="17"/>
              </w:rPr>
              <w:t>为政府及时提供法律服务，降低风险，建设法治政府（15分）</w:t>
            </w:r>
          </w:p>
        </w:tc>
        <w:tc>
          <w:tcPr>
            <w:tcW w:w="1308" w:type="dxa"/>
          </w:tcPr>
          <w:p w:rsidR="00B75233" w:rsidRDefault="00B75233">
            <w:pPr>
              <w:pStyle w:val="TableParagraph"/>
              <w:spacing w:before="7"/>
              <w:rPr>
                <w:sz w:val="17"/>
              </w:rPr>
            </w:pPr>
          </w:p>
          <w:p w:rsidR="00B75233" w:rsidRDefault="00153A98">
            <w:pPr>
              <w:pStyle w:val="TableParagraph"/>
              <w:ind w:left="43" w:right="13"/>
              <w:jc w:val="center"/>
              <w:rPr>
                <w:sz w:val="17"/>
              </w:rPr>
            </w:pPr>
            <w:r>
              <w:rPr>
                <w:sz w:val="17"/>
              </w:rPr>
              <w:t>长期</w:t>
            </w:r>
          </w:p>
        </w:tc>
        <w:tc>
          <w:tcPr>
            <w:tcW w:w="1308" w:type="dxa"/>
          </w:tcPr>
          <w:p w:rsidR="00B75233" w:rsidRDefault="00B75233">
            <w:pPr>
              <w:pStyle w:val="TableParagraph"/>
              <w:spacing w:before="7"/>
              <w:rPr>
                <w:sz w:val="17"/>
              </w:rPr>
            </w:pPr>
          </w:p>
          <w:p w:rsidR="00B75233" w:rsidRDefault="00153A98">
            <w:pPr>
              <w:pStyle w:val="TableParagraph"/>
              <w:ind w:left="43" w:right="14"/>
              <w:jc w:val="center"/>
              <w:rPr>
                <w:sz w:val="17"/>
              </w:rPr>
            </w:pPr>
            <w:r>
              <w:rPr>
                <w:sz w:val="17"/>
              </w:rPr>
              <w:t>长期</w:t>
            </w:r>
          </w:p>
        </w:tc>
        <w:tc>
          <w:tcPr>
            <w:tcW w:w="1308" w:type="dxa"/>
          </w:tcPr>
          <w:p w:rsidR="00B75233" w:rsidRDefault="00B75233">
            <w:pPr>
              <w:pStyle w:val="TableParagraph"/>
              <w:spacing w:before="7"/>
              <w:rPr>
                <w:sz w:val="17"/>
              </w:rPr>
            </w:pPr>
          </w:p>
          <w:p w:rsidR="00B75233" w:rsidRDefault="00153A98">
            <w:pPr>
              <w:pStyle w:val="TableParagraph"/>
              <w:ind w:left="43" w:right="12"/>
              <w:jc w:val="center"/>
              <w:rPr>
                <w:sz w:val="17"/>
              </w:rPr>
            </w:pPr>
            <w:r>
              <w:rPr>
                <w:sz w:val="17"/>
              </w:rPr>
              <w:t>15</w:t>
            </w:r>
          </w:p>
        </w:tc>
      </w:tr>
      <w:tr w:rsidR="00B75233">
        <w:trPr>
          <w:trHeight w:val="644"/>
        </w:trPr>
        <w:tc>
          <w:tcPr>
            <w:tcW w:w="756" w:type="dxa"/>
            <w:vMerge/>
            <w:tcBorders>
              <w:top w:val="nil"/>
            </w:tcBorders>
          </w:tcPr>
          <w:p w:rsidR="00B75233" w:rsidRDefault="00B75233">
            <w:pPr>
              <w:rPr>
                <w:sz w:val="2"/>
                <w:szCs w:val="2"/>
              </w:rPr>
            </w:pPr>
          </w:p>
        </w:tc>
        <w:tc>
          <w:tcPr>
            <w:tcW w:w="948" w:type="dxa"/>
            <w:vMerge/>
            <w:tcBorders>
              <w:top w:val="nil"/>
            </w:tcBorders>
          </w:tcPr>
          <w:p w:rsidR="00B75233" w:rsidRDefault="00B75233">
            <w:pPr>
              <w:rPr>
                <w:sz w:val="2"/>
                <w:szCs w:val="2"/>
              </w:rPr>
            </w:pPr>
          </w:p>
        </w:tc>
        <w:tc>
          <w:tcPr>
            <w:tcW w:w="1428" w:type="dxa"/>
          </w:tcPr>
          <w:p w:rsidR="00B75233" w:rsidRDefault="00153A98">
            <w:pPr>
              <w:pStyle w:val="TableParagraph"/>
              <w:spacing w:before="117" w:line="217" w:lineRule="exact"/>
              <w:ind w:left="33"/>
              <w:rPr>
                <w:sz w:val="17"/>
              </w:rPr>
            </w:pPr>
            <w:r>
              <w:rPr>
                <w:sz w:val="17"/>
              </w:rPr>
              <w:t>可持续影响指标</w:t>
            </w:r>
          </w:p>
          <w:p w:rsidR="00B75233" w:rsidRDefault="00153A98">
            <w:pPr>
              <w:pStyle w:val="TableParagraph"/>
              <w:spacing w:line="217" w:lineRule="exact"/>
              <w:ind w:left="33"/>
              <w:rPr>
                <w:sz w:val="17"/>
              </w:rPr>
            </w:pPr>
            <w:r>
              <w:rPr>
                <w:sz w:val="17"/>
              </w:rPr>
              <w:t>（15分）</w:t>
            </w:r>
          </w:p>
        </w:tc>
        <w:tc>
          <w:tcPr>
            <w:tcW w:w="2892" w:type="dxa"/>
            <w:gridSpan w:val="2"/>
          </w:tcPr>
          <w:p w:rsidR="00B75233" w:rsidRDefault="00153A98">
            <w:pPr>
              <w:pStyle w:val="TableParagraph"/>
              <w:spacing w:before="119" w:line="237" w:lineRule="auto"/>
              <w:ind w:left="930" w:right="46" w:hanging="864"/>
              <w:rPr>
                <w:sz w:val="17"/>
              </w:rPr>
            </w:pPr>
            <w:r>
              <w:rPr>
                <w:sz w:val="17"/>
              </w:rPr>
              <w:t>保障政府依法行政，提高政府法律意识。（15分）</w:t>
            </w:r>
          </w:p>
        </w:tc>
        <w:tc>
          <w:tcPr>
            <w:tcW w:w="1308" w:type="dxa"/>
          </w:tcPr>
          <w:p w:rsidR="00B75233" w:rsidRDefault="00B75233">
            <w:pPr>
              <w:pStyle w:val="TableParagraph"/>
              <w:spacing w:before="7"/>
              <w:rPr>
                <w:sz w:val="17"/>
              </w:rPr>
            </w:pPr>
          </w:p>
          <w:p w:rsidR="00B75233" w:rsidRDefault="00153A98">
            <w:pPr>
              <w:pStyle w:val="TableParagraph"/>
              <w:ind w:left="43" w:right="13"/>
              <w:jc w:val="center"/>
              <w:rPr>
                <w:sz w:val="17"/>
              </w:rPr>
            </w:pPr>
            <w:r>
              <w:rPr>
                <w:sz w:val="17"/>
              </w:rPr>
              <w:t>提高</w:t>
            </w:r>
          </w:p>
        </w:tc>
        <w:tc>
          <w:tcPr>
            <w:tcW w:w="1308" w:type="dxa"/>
          </w:tcPr>
          <w:p w:rsidR="00B75233" w:rsidRDefault="00B75233">
            <w:pPr>
              <w:pStyle w:val="TableParagraph"/>
              <w:spacing w:before="7"/>
              <w:rPr>
                <w:sz w:val="17"/>
              </w:rPr>
            </w:pPr>
          </w:p>
          <w:p w:rsidR="00B75233" w:rsidRDefault="00153A98">
            <w:pPr>
              <w:pStyle w:val="TableParagraph"/>
              <w:ind w:left="43" w:right="14"/>
              <w:jc w:val="center"/>
              <w:rPr>
                <w:sz w:val="17"/>
              </w:rPr>
            </w:pPr>
            <w:r>
              <w:rPr>
                <w:sz w:val="17"/>
              </w:rPr>
              <w:t>提高</w:t>
            </w:r>
          </w:p>
        </w:tc>
        <w:tc>
          <w:tcPr>
            <w:tcW w:w="1308" w:type="dxa"/>
          </w:tcPr>
          <w:p w:rsidR="00B75233" w:rsidRDefault="00B75233">
            <w:pPr>
              <w:pStyle w:val="TableParagraph"/>
              <w:spacing w:before="7"/>
              <w:rPr>
                <w:sz w:val="17"/>
              </w:rPr>
            </w:pPr>
          </w:p>
          <w:p w:rsidR="00B75233" w:rsidRDefault="00153A98">
            <w:pPr>
              <w:pStyle w:val="TableParagraph"/>
              <w:ind w:left="43" w:right="12"/>
              <w:jc w:val="center"/>
              <w:rPr>
                <w:sz w:val="17"/>
              </w:rPr>
            </w:pPr>
            <w:r>
              <w:rPr>
                <w:sz w:val="17"/>
              </w:rPr>
              <w:t>15</w:t>
            </w:r>
          </w:p>
        </w:tc>
      </w:tr>
      <w:tr w:rsidR="00B75233">
        <w:trPr>
          <w:trHeight w:val="644"/>
        </w:trPr>
        <w:tc>
          <w:tcPr>
            <w:tcW w:w="756" w:type="dxa"/>
            <w:vMerge/>
            <w:tcBorders>
              <w:top w:val="nil"/>
            </w:tcBorders>
          </w:tcPr>
          <w:p w:rsidR="00B75233" w:rsidRDefault="00B75233">
            <w:pPr>
              <w:rPr>
                <w:sz w:val="2"/>
                <w:szCs w:val="2"/>
              </w:rPr>
            </w:pPr>
          </w:p>
        </w:tc>
        <w:tc>
          <w:tcPr>
            <w:tcW w:w="948" w:type="dxa"/>
          </w:tcPr>
          <w:p w:rsidR="00B75233" w:rsidRDefault="00153A98">
            <w:pPr>
              <w:pStyle w:val="TableParagraph"/>
              <w:spacing w:before="117" w:line="217" w:lineRule="exact"/>
              <w:ind w:left="47"/>
              <w:rPr>
                <w:sz w:val="17"/>
              </w:rPr>
            </w:pPr>
            <w:r>
              <w:rPr>
                <w:sz w:val="17"/>
              </w:rPr>
              <w:t>满意度指标</w:t>
            </w:r>
          </w:p>
          <w:p w:rsidR="00B75233" w:rsidRDefault="00153A98">
            <w:pPr>
              <w:pStyle w:val="TableParagraph"/>
              <w:spacing w:line="217" w:lineRule="exact"/>
              <w:ind w:left="131"/>
              <w:rPr>
                <w:sz w:val="17"/>
              </w:rPr>
            </w:pPr>
            <w:r>
              <w:rPr>
                <w:sz w:val="17"/>
              </w:rPr>
              <w:t>（10分）</w:t>
            </w:r>
          </w:p>
        </w:tc>
        <w:tc>
          <w:tcPr>
            <w:tcW w:w="1428" w:type="dxa"/>
          </w:tcPr>
          <w:p w:rsidR="00B75233" w:rsidRDefault="00153A98">
            <w:pPr>
              <w:pStyle w:val="TableParagraph"/>
              <w:spacing w:before="119" w:line="237" w:lineRule="auto"/>
              <w:ind w:left="33" w:right="160"/>
              <w:rPr>
                <w:sz w:val="17"/>
              </w:rPr>
            </w:pPr>
            <w:r>
              <w:rPr>
                <w:sz w:val="17"/>
              </w:rPr>
              <w:t>满意度指标（10 分）</w:t>
            </w:r>
          </w:p>
        </w:tc>
        <w:tc>
          <w:tcPr>
            <w:tcW w:w="2892" w:type="dxa"/>
            <w:gridSpan w:val="2"/>
          </w:tcPr>
          <w:p w:rsidR="00B75233" w:rsidRDefault="00B75233">
            <w:pPr>
              <w:pStyle w:val="TableParagraph"/>
              <w:spacing w:before="7"/>
              <w:rPr>
                <w:sz w:val="17"/>
              </w:rPr>
            </w:pPr>
          </w:p>
          <w:p w:rsidR="00B75233" w:rsidRDefault="00153A98">
            <w:pPr>
              <w:pStyle w:val="TableParagraph"/>
              <w:ind w:left="326"/>
              <w:rPr>
                <w:sz w:val="17"/>
              </w:rPr>
            </w:pPr>
            <w:r>
              <w:rPr>
                <w:sz w:val="17"/>
              </w:rPr>
              <w:t>服务对象满意度指标（10分）</w:t>
            </w:r>
          </w:p>
        </w:tc>
        <w:tc>
          <w:tcPr>
            <w:tcW w:w="1308" w:type="dxa"/>
          </w:tcPr>
          <w:p w:rsidR="00B75233" w:rsidRDefault="00B75233">
            <w:pPr>
              <w:pStyle w:val="TableParagraph"/>
              <w:spacing w:before="7"/>
              <w:rPr>
                <w:sz w:val="17"/>
              </w:rPr>
            </w:pPr>
          </w:p>
          <w:p w:rsidR="00B75233" w:rsidRDefault="00153A98">
            <w:pPr>
              <w:pStyle w:val="TableParagraph"/>
              <w:ind w:left="41" w:right="14"/>
              <w:jc w:val="center"/>
              <w:rPr>
                <w:sz w:val="17"/>
              </w:rPr>
            </w:pPr>
            <w:r>
              <w:rPr>
                <w:sz w:val="17"/>
              </w:rPr>
              <w:t>≥90%</w:t>
            </w:r>
          </w:p>
        </w:tc>
        <w:tc>
          <w:tcPr>
            <w:tcW w:w="1308" w:type="dxa"/>
          </w:tcPr>
          <w:p w:rsidR="00B75233" w:rsidRDefault="00B75233">
            <w:pPr>
              <w:pStyle w:val="TableParagraph"/>
              <w:spacing w:before="7"/>
              <w:rPr>
                <w:sz w:val="17"/>
              </w:rPr>
            </w:pPr>
          </w:p>
          <w:p w:rsidR="00B75233" w:rsidRDefault="00153A98">
            <w:pPr>
              <w:pStyle w:val="TableParagraph"/>
              <w:ind w:left="41" w:right="14"/>
              <w:jc w:val="center"/>
              <w:rPr>
                <w:sz w:val="17"/>
              </w:rPr>
            </w:pPr>
            <w:r>
              <w:rPr>
                <w:sz w:val="17"/>
              </w:rPr>
              <w:t>≥90%</w:t>
            </w:r>
          </w:p>
        </w:tc>
        <w:tc>
          <w:tcPr>
            <w:tcW w:w="1308" w:type="dxa"/>
          </w:tcPr>
          <w:p w:rsidR="00B75233" w:rsidRDefault="00B75233">
            <w:pPr>
              <w:pStyle w:val="TableParagraph"/>
              <w:spacing w:before="7"/>
              <w:rPr>
                <w:sz w:val="17"/>
              </w:rPr>
            </w:pPr>
          </w:p>
          <w:p w:rsidR="00B75233" w:rsidRDefault="00153A98">
            <w:pPr>
              <w:pStyle w:val="TableParagraph"/>
              <w:ind w:left="43" w:right="12"/>
              <w:jc w:val="center"/>
              <w:rPr>
                <w:sz w:val="17"/>
              </w:rPr>
            </w:pPr>
            <w:r>
              <w:rPr>
                <w:sz w:val="17"/>
              </w:rPr>
              <w:t>10</w:t>
            </w:r>
          </w:p>
        </w:tc>
      </w:tr>
      <w:tr w:rsidR="00B75233">
        <w:trPr>
          <w:trHeight w:val="414"/>
        </w:trPr>
        <w:tc>
          <w:tcPr>
            <w:tcW w:w="756" w:type="dxa"/>
          </w:tcPr>
          <w:p w:rsidR="00B75233" w:rsidRDefault="00153A98">
            <w:pPr>
              <w:pStyle w:val="TableParagraph"/>
              <w:spacing w:before="110"/>
              <w:ind w:left="210"/>
              <w:rPr>
                <w:sz w:val="17"/>
              </w:rPr>
            </w:pPr>
            <w:r>
              <w:rPr>
                <w:sz w:val="17"/>
              </w:rPr>
              <w:t>总分</w:t>
            </w:r>
          </w:p>
        </w:tc>
        <w:tc>
          <w:tcPr>
            <w:tcW w:w="9192" w:type="dxa"/>
            <w:gridSpan w:val="7"/>
          </w:tcPr>
          <w:p w:rsidR="00B75233" w:rsidRDefault="00153A98">
            <w:pPr>
              <w:pStyle w:val="TableParagraph"/>
              <w:spacing w:before="110"/>
              <w:ind w:left="4366" w:right="4340"/>
              <w:jc w:val="center"/>
              <w:rPr>
                <w:sz w:val="17"/>
              </w:rPr>
            </w:pPr>
            <w:r>
              <w:rPr>
                <w:sz w:val="17"/>
              </w:rPr>
              <w:t>87.31</w:t>
            </w:r>
          </w:p>
        </w:tc>
      </w:tr>
      <w:tr w:rsidR="00B75233">
        <w:trPr>
          <w:trHeight w:val="1093"/>
        </w:trPr>
        <w:tc>
          <w:tcPr>
            <w:tcW w:w="756" w:type="dxa"/>
          </w:tcPr>
          <w:p w:rsidR="00B75233" w:rsidRDefault="00153A98">
            <w:pPr>
              <w:pStyle w:val="TableParagraph"/>
              <w:spacing w:before="130" w:line="237" w:lineRule="auto"/>
              <w:ind w:left="38" w:right="9"/>
              <w:jc w:val="center"/>
              <w:rPr>
                <w:sz w:val="17"/>
              </w:rPr>
            </w:pPr>
            <w:r>
              <w:rPr>
                <w:sz w:val="17"/>
              </w:rPr>
              <w:t>偏差大或目标未完成原因分析</w:t>
            </w:r>
          </w:p>
        </w:tc>
        <w:tc>
          <w:tcPr>
            <w:tcW w:w="9192" w:type="dxa"/>
            <w:gridSpan w:val="7"/>
          </w:tcPr>
          <w:p w:rsidR="00B75233" w:rsidRDefault="00B75233">
            <w:pPr>
              <w:pStyle w:val="TableParagraph"/>
              <w:rPr>
                <w:sz w:val="16"/>
              </w:rPr>
            </w:pPr>
          </w:p>
          <w:p w:rsidR="00B75233" w:rsidRDefault="00B75233">
            <w:pPr>
              <w:pStyle w:val="TableParagraph"/>
              <w:spacing w:before="2"/>
              <w:rPr>
                <w:sz w:val="19"/>
              </w:rPr>
            </w:pPr>
          </w:p>
          <w:p w:rsidR="00B75233" w:rsidRDefault="00153A98">
            <w:pPr>
              <w:pStyle w:val="TableParagraph"/>
              <w:ind w:left="33"/>
              <w:rPr>
                <w:sz w:val="17"/>
              </w:rPr>
            </w:pPr>
            <w:r>
              <w:rPr>
                <w:sz w:val="17"/>
              </w:rPr>
              <w:t>财政预算未完成的原因在于法律诉讼不具备可预见性 。</w:t>
            </w:r>
          </w:p>
        </w:tc>
      </w:tr>
      <w:tr w:rsidR="00B75233">
        <w:trPr>
          <w:trHeight w:val="1093"/>
        </w:trPr>
        <w:tc>
          <w:tcPr>
            <w:tcW w:w="756" w:type="dxa"/>
          </w:tcPr>
          <w:p w:rsidR="00B75233" w:rsidRDefault="00B75233">
            <w:pPr>
              <w:pStyle w:val="TableParagraph"/>
              <w:spacing w:before="6"/>
              <w:rPr>
                <w:sz w:val="18"/>
              </w:rPr>
            </w:pPr>
          </w:p>
          <w:p w:rsidR="00B75233" w:rsidRDefault="00153A98">
            <w:pPr>
              <w:pStyle w:val="TableParagraph"/>
              <w:spacing w:line="237" w:lineRule="auto"/>
              <w:ind w:left="38" w:right="9"/>
              <w:jc w:val="both"/>
              <w:rPr>
                <w:sz w:val="17"/>
              </w:rPr>
            </w:pPr>
            <w:r>
              <w:rPr>
                <w:sz w:val="17"/>
              </w:rPr>
              <w:t>改进措施及结果应用方案</w:t>
            </w:r>
          </w:p>
        </w:tc>
        <w:tc>
          <w:tcPr>
            <w:tcW w:w="9192" w:type="dxa"/>
            <w:gridSpan w:val="7"/>
          </w:tcPr>
          <w:p w:rsidR="00B75233" w:rsidRDefault="00B75233">
            <w:pPr>
              <w:pStyle w:val="TableParagraph"/>
              <w:rPr>
                <w:sz w:val="16"/>
              </w:rPr>
            </w:pPr>
          </w:p>
          <w:p w:rsidR="00B75233" w:rsidRDefault="00B75233">
            <w:pPr>
              <w:pStyle w:val="TableParagraph"/>
              <w:spacing w:before="2"/>
              <w:rPr>
                <w:sz w:val="19"/>
              </w:rPr>
            </w:pPr>
          </w:p>
          <w:p w:rsidR="00B75233" w:rsidRDefault="00153A98">
            <w:pPr>
              <w:pStyle w:val="TableParagraph"/>
              <w:ind w:left="33"/>
              <w:rPr>
                <w:sz w:val="17"/>
              </w:rPr>
            </w:pPr>
            <w:r>
              <w:rPr>
                <w:sz w:val="17"/>
              </w:rPr>
              <w:t>进一步做好法律顾问管理工作，完成日常合同审查、法律咨询、法律诉讼等工作，并按照要求使用、支付项目资金。</w:t>
            </w:r>
          </w:p>
        </w:tc>
      </w:tr>
      <w:tr w:rsidR="00B75233">
        <w:trPr>
          <w:trHeight w:val="1093"/>
        </w:trPr>
        <w:tc>
          <w:tcPr>
            <w:tcW w:w="756" w:type="dxa"/>
          </w:tcPr>
          <w:p w:rsidR="00B75233" w:rsidRDefault="00B75233">
            <w:pPr>
              <w:pStyle w:val="TableParagraph"/>
              <w:spacing w:before="6"/>
              <w:rPr>
                <w:sz w:val="18"/>
              </w:rPr>
            </w:pPr>
          </w:p>
          <w:p w:rsidR="00B75233" w:rsidRDefault="00153A98">
            <w:pPr>
              <w:pStyle w:val="TableParagraph"/>
              <w:spacing w:line="237" w:lineRule="auto"/>
              <w:ind w:left="38" w:right="9"/>
              <w:jc w:val="both"/>
              <w:rPr>
                <w:sz w:val="17"/>
              </w:rPr>
            </w:pPr>
            <w:r>
              <w:rPr>
                <w:sz w:val="17"/>
              </w:rPr>
              <w:t>单位主要负责人签批意见</w:t>
            </w:r>
          </w:p>
        </w:tc>
        <w:tc>
          <w:tcPr>
            <w:tcW w:w="9192" w:type="dxa"/>
            <w:gridSpan w:val="7"/>
          </w:tcPr>
          <w:p w:rsidR="00B75233" w:rsidRDefault="00B75233">
            <w:pPr>
              <w:pStyle w:val="TableParagraph"/>
              <w:rPr>
                <w:sz w:val="16"/>
              </w:rPr>
            </w:pPr>
          </w:p>
          <w:p w:rsidR="00B75233" w:rsidRDefault="00B75233">
            <w:pPr>
              <w:pStyle w:val="TableParagraph"/>
              <w:spacing w:before="2"/>
              <w:rPr>
                <w:sz w:val="19"/>
              </w:rPr>
            </w:pPr>
          </w:p>
          <w:p w:rsidR="00B75233" w:rsidRDefault="00153A98">
            <w:pPr>
              <w:pStyle w:val="TableParagraph"/>
              <w:ind w:right="1813"/>
              <w:jc w:val="right"/>
              <w:rPr>
                <w:sz w:val="17"/>
              </w:rPr>
            </w:pPr>
            <w:r>
              <w:rPr>
                <w:sz w:val="17"/>
              </w:rPr>
              <w:t>签名：年月日</w:t>
            </w:r>
          </w:p>
        </w:tc>
      </w:tr>
    </w:tbl>
    <w:p w:rsidR="00B75233" w:rsidRDefault="00153A98">
      <w:pPr>
        <w:spacing w:before="38"/>
        <w:ind w:left="843"/>
        <w:rPr>
          <w:sz w:val="15"/>
        </w:rPr>
      </w:pPr>
      <w:r>
        <w:rPr>
          <w:w w:val="105"/>
          <w:sz w:val="15"/>
        </w:rPr>
        <w:t>备注：</w:t>
      </w:r>
    </w:p>
    <w:p w:rsidR="00B75233" w:rsidRDefault="00153A98">
      <w:pPr>
        <w:pStyle w:val="a4"/>
        <w:numPr>
          <w:ilvl w:val="2"/>
          <w:numId w:val="6"/>
        </w:numPr>
        <w:tabs>
          <w:tab w:val="left" w:pos="1319"/>
        </w:tabs>
        <w:spacing w:before="119"/>
        <w:rPr>
          <w:sz w:val="15"/>
        </w:rPr>
      </w:pPr>
      <w:r>
        <w:rPr>
          <w:spacing w:val="1"/>
          <w:w w:val="105"/>
          <w:sz w:val="15"/>
        </w:rPr>
        <w:t>预算执行情况口径：预算数为调整后财政资金总额</w:t>
      </w:r>
      <w:r>
        <w:rPr>
          <w:spacing w:val="4"/>
          <w:w w:val="105"/>
          <w:sz w:val="15"/>
        </w:rPr>
        <w:t>（</w:t>
      </w:r>
      <w:r>
        <w:rPr>
          <w:spacing w:val="1"/>
          <w:w w:val="105"/>
          <w:sz w:val="15"/>
        </w:rPr>
        <w:t>包括上年结余结转</w:t>
      </w:r>
      <w:r>
        <w:rPr>
          <w:w w:val="105"/>
          <w:sz w:val="15"/>
        </w:rPr>
        <w:t>），执行数为资金使用单位财政资金实际支出数。</w:t>
      </w:r>
    </w:p>
    <w:p w:rsidR="00B75233" w:rsidRDefault="00B75233">
      <w:pPr>
        <w:pStyle w:val="a3"/>
        <w:spacing w:before="9"/>
        <w:rPr>
          <w:sz w:val="10"/>
        </w:rPr>
      </w:pPr>
    </w:p>
    <w:p w:rsidR="00B75233" w:rsidRDefault="00153A98">
      <w:pPr>
        <w:pStyle w:val="a4"/>
        <w:numPr>
          <w:ilvl w:val="2"/>
          <w:numId w:val="6"/>
        </w:numPr>
        <w:tabs>
          <w:tab w:val="left" w:pos="1319"/>
        </w:tabs>
        <w:spacing w:line="244" w:lineRule="auto"/>
        <w:ind w:left="843" w:right="1049" w:firstLine="316"/>
        <w:rPr>
          <w:sz w:val="15"/>
        </w:rPr>
      </w:pPr>
      <w:r>
        <w:rPr>
          <w:sz w:val="15"/>
        </w:rPr>
        <w:t xml:space="preserve">定量指标完成数汇总原则：绝对值直接累加计算，相对值按照资金额度加权平均计算。定量指标计分原则：正向指标（即目标值为≥X,得  </w:t>
      </w:r>
      <w:r>
        <w:rPr>
          <w:spacing w:val="1"/>
          <w:w w:val="105"/>
          <w:sz w:val="15"/>
        </w:rPr>
        <w:t>分=权重</w:t>
      </w:r>
      <w:r>
        <w:rPr>
          <w:w w:val="105"/>
          <w:sz w:val="15"/>
        </w:rPr>
        <w:t>*B/A</w:t>
      </w:r>
      <w:r>
        <w:rPr>
          <w:spacing w:val="1"/>
          <w:w w:val="105"/>
          <w:sz w:val="15"/>
        </w:rPr>
        <w:t>,反向指标</w:t>
      </w:r>
      <w:r>
        <w:rPr>
          <w:w w:val="105"/>
          <w:sz w:val="15"/>
        </w:rPr>
        <w:t>（即目标值为≤X,得分=权重*A/B）,得分不得突破权重总额。定量指标先汇总完成数，再计算得分。</w:t>
      </w:r>
    </w:p>
    <w:p w:rsidR="00B75233" w:rsidRDefault="00153A98">
      <w:pPr>
        <w:pStyle w:val="a4"/>
        <w:numPr>
          <w:ilvl w:val="2"/>
          <w:numId w:val="6"/>
        </w:numPr>
        <w:tabs>
          <w:tab w:val="left" w:pos="1319"/>
        </w:tabs>
        <w:spacing w:before="95"/>
        <w:rPr>
          <w:sz w:val="15"/>
        </w:rPr>
      </w:pPr>
      <w:r>
        <w:rPr>
          <w:w w:val="105"/>
          <w:sz w:val="15"/>
        </w:rPr>
        <w:t>定性指标计分原则：达成预期指标、部分达成预期指标并具有一定效果、未达成预期指标且效果较差三档，分別按照该指标对应分值区间</w:t>
      </w:r>
    </w:p>
    <w:p w:rsidR="00B75233" w:rsidRDefault="00153A98">
      <w:pPr>
        <w:spacing w:before="4"/>
        <w:ind w:left="843"/>
        <w:rPr>
          <w:sz w:val="15"/>
        </w:rPr>
      </w:pPr>
      <w:r>
        <w:rPr>
          <w:w w:val="105"/>
          <w:sz w:val="15"/>
        </w:rPr>
        <w:t>100-80% （含80%）、80-50% （含50%)、 50-0% 合理确定分值。汇总时，以资金额度为权重，对分值进行加权平均计算。</w:t>
      </w:r>
    </w:p>
    <w:p w:rsidR="00B75233" w:rsidRDefault="00B75233">
      <w:pPr>
        <w:rPr>
          <w:sz w:val="15"/>
        </w:rPr>
        <w:sectPr w:rsidR="00B75233">
          <w:headerReference w:type="default" r:id="rId25"/>
          <w:footerReference w:type="default" r:id="rId26"/>
          <w:pgSz w:w="11910" w:h="16840"/>
          <w:pgMar w:top="680" w:right="0" w:bottom="720" w:left="140" w:header="0" w:footer="524" w:gutter="0"/>
          <w:cols w:space="720"/>
        </w:sectPr>
      </w:pPr>
    </w:p>
    <w:p w:rsidR="00B75233" w:rsidRDefault="00153A98">
      <w:pPr>
        <w:pStyle w:val="3"/>
        <w:spacing w:before="53"/>
        <w:ind w:right="2038"/>
      </w:pPr>
      <w:r>
        <w:lastRenderedPageBreak/>
        <w:t>2020年度白蚁防治费项目绩效目标自评表</w:t>
      </w:r>
    </w:p>
    <w:p w:rsidR="00B75233" w:rsidRDefault="00153A98">
      <w:pPr>
        <w:pStyle w:val="7"/>
        <w:tabs>
          <w:tab w:val="left" w:pos="7180"/>
        </w:tabs>
        <w:spacing w:before="90"/>
        <w:ind w:left="506"/>
      </w:pPr>
      <w:r>
        <w:rPr>
          <w:noProof/>
          <w:lang w:val="en-US" w:bidi="ar-SA"/>
        </w:rPr>
        <mc:AlternateContent>
          <mc:Choice Requires="wps">
            <w:drawing>
              <wp:anchor distT="0" distB="0" distL="114300" distR="114300" simplePos="0" relativeHeight="251679744" behindDoc="1" locked="0" layoutInCell="1" allowOverlap="1">
                <wp:simplePos x="0" y="0"/>
                <wp:positionH relativeFrom="page">
                  <wp:posOffset>563880</wp:posOffset>
                </wp:positionH>
                <wp:positionV relativeFrom="paragraph">
                  <wp:posOffset>3754120</wp:posOffset>
                </wp:positionV>
                <wp:extent cx="139700" cy="139700"/>
                <wp:effectExtent l="0" t="0" r="0" b="0"/>
                <wp:wrapNone/>
                <wp:docPr id="21" name="文本框 22"/>
                <wp:cNvGraphicFramePr/>
                <a:graphic xmlns:a="http://schemas.openxmlformats.org/drawingml/2006/main">
                  <a:graphicData uri="http://schemas.microsoft.com/office/word/2010/wordprocessingShape">
                    <wps:wsp>
                      <wps:cNvSpPr txBox="1"/>
                      <wps:spPr>
                        <a:xfrm>
                          <a:off x="0" y="0"/>
                          <a:ext cx="139700" cy="139700"/>
                        </a:xfrm>
                        <a:prstGeom prst="rect">
                          <a:avLst/>
                        </a:prstGeom>
                        <a:noFill/>
                        <a:ln>
                          <a:noFill/>
                        </a:ln>
                      </wps:spPr>
                      <wps:txbx>
                        <w:txbxContent>
                          <w:p w:rsidR="00153A98" w:rsidRDefault="00153A98">
                            <w:pPr>
                              <w:spacing w:line="219" w:lineRule="exact"/>
                              <w:ind w:left="20"/>
                              <w:rPr>
                                <w:sz w:val="18"/>
                              </w:rPr>
                            </w:pPr>
                            <w:r>
                              <w:rPr>
                                <w:w w:val="99"/>
                                <w:sz w:val="18"/>
                              </w:rPr>
                              <w:t>（</w:t>
                            </w:r>
                          </w:p>
                        </w:txbxContent>
                      </wps:txbx>
                      <wps:bodyPr vert="vert" lIns="0" tIns="0" rIns="0" bIns="0" upright="1"/>
                    </wps:wsp>
                  </a:graphicData>
                </a:graphic>
              </wp:anchor>
            </w:drawing>
          </mc:Choice>
          <mc:Fallback>
            <w:pict>
              <v:shape id="文本框 22" o:spid="_x0000_s1046" type="#_x0000_t202" style="position:absolute;left:0;text-align:left;margin-left:44.4pt;margin-top:295.6pt;width:11pt;height:11pt;z-index:-25163673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" filled="f" stroked="f">
                <v:textbox style="layout-flow:vertical" inset="0,0,0,0">
                  <w:txbxContent>
                    <w:p w:rsidR="00153A98" w:rsidRDefault="00153A98">
                      <w:pPr>
                        <w:spacing w:line="219" w:lineRule="exact"/>
                        <w:ind w:left="20"/>
                        <w:rPr>
                          <w:sz w:val="18"/>
                        </w:rPr>
                      </w:pPr>
                      <w:r>
                        <w:rPr>
                          <w:w w:val="99"/>
                          <w:sz w:val="18"/>
                        </w:rPr>
                        <w:t>（</w:t>
                      </w:r>
                    </w:p>
                  </w:txbxContent>
                </v:textbox>
                <w10:wrap anchorx="page"/>
              </v:shape>
            </w:pict>
          </mc:Fallback>
        </mc:AlternateContent>
      </w:r>
      <w:r>
        <w:t>单位名</w:t>
      </w:r>
      <w:r>
        <w:rPr>
          <w:spacing w:val="-8"/>
        </w:rPr>
        <w:t>称</w:t>
      </w:r>
      <w:r>
        <w:rPr>
          <w:spacing w:val="-3"/>
        </w:rPr>
        <w:t>：</w:t>
      </w:r>
      <w:r>
        <w:t>武汉市东西湖区住房和城乡建设局</w:t>
      </w:r>
      <w:r>
        <w:tab/>
        <w:t>填报日</w:t>
      </w:r>
      <w:r>
        <w:rPr>
          <w:spacing w:val="-8"/>
        </w:rPr>
        <w:t>期</w:t>
      </w:r>
      <w:r>
        <w:t>：</w:t>
      </w:r>
    </w:p>
    <w:p w:rsidR="00B75233" w:rsidRDefault="00B75233">
      <w:pPr>
        <w:pStyle w:val="a3"/>
        <w:spacing w:before="4"/>
        <w:rPr>
          <w:sz w:val="11"/>
        </w:rPr>
      </w:pPr>
    </w:p>
    <w:tbl>
      <w:tblPr>
        <w:tblW w:w="0" w:type="auto"/>
        <w:tblInd w:w="48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73"/>
        <w:gridCol w:w="970"/>
        <w:gridCol w:w="1450"/>
        <w:gridCol w:w="1623"/>
        <w:gridCol w:w="1599"/>
        <w:gridCol w:w="1623"/>
        <w:gridCol w:w="1462"/>
        <w:gridCol w:w="1450"/>
      </w:tblGrid>
      <w:tr w:rsidR="00B75233">
        <w:trPr>
          <w:trHeight w:val="409"/>
        </w:trPr>
        <w:tc>
          <w:tcPr>
            <w:tcW w:w="3193" w:type="dxa"/>
            <w:gridSpan w:val="3"/>
          </w:tcPr>
          <w:p w:rsidR="00B75233" w:rsidRDefault="00153A98">
            <w:pPr>
              <w:pStyle w:val="TableParagraph"/>
              <w:spacing w:before="100"/>
              <w:ind w:left="1226" w:right="1187"/>
              <w:jc w:val="center"/>
              <w:rPr>
                <w:sz w:val="18"/>
              </w:rPr>
            </w:pPr>
            <w:r>
              <w:rPr>
                <w:sz w:val="18"/>
              </w:rPr>
              <w:t>项目名称</w:t>
            </w:r>
          </w:p>
        </w:tc>
        <w:tc>
          <w:tcPr>
            <w:tcW w:w="7757" w:type="dxa"/>
            <w:gridSpan w:val="5"/>
          </w:tcPr>
          <w:p w:rsidR="00B75233" w:rsidRDefault="00153A98">
            <w:pPr>
              <w:pStyle w:val="TableParagraph"/>
              <w:spacing w:before="100"/>
              <w:ind w:left="3418" w:right="3379"/>
              <w:jc w:val="center"/>
              <w:rPr>
                <w:sz w:val="18"/>
              </w:rPr>
            </w:pPr>
            <w:r>
              <w:rPr>
                <w:sz w:val="18"/>
              </w:rPr>
              <w:t>白蚁防治费</w:t>
            </w:r>
          </w:p>
        </w:tc>
      </w:tr>
      <w:tr w:rsidR="00B75233">
        <w:trPr>
          <w:trHeight w:val="409"/>
        </w:trPr>
        <w:tc>
          <w:tcPr>
            <w:tcW w:w="3193" w:type="dxa"/>
            <w:gridSpan w:val="3"/>
          </w:tcPr>
          <w:p w:rsidR="00B75233" w:rsidRDefault="00153A98">
            <w:pPr>
              <w:pStyle w:val="TableParagraph"/>
              <w:spacing w:before="100"/>
              <w:ind w:left="1226" w:right="1187"/>
              <w:jc w:val="center"/>
              <w:rPr>
                <w:sz w:val="18"/>
              </w:rPr>
            </w:pPr>
            <w:r>
              <w:rPr>
                <w:sz w:val="18"/>
              </w:rPr>
              <w:t>主管部门</w:t>
            </w:r>
          </w:p>
        </w:tc>
        <w:tc>
          <w:tcPr>
            <w:tcW w:w="3222" w:type="dxa"/>
            <w:gridSpan w:val="2"/>
          </w:tcPr>
          <w:p w:rsidR="00B75233" w:rsidRDefault="00153A98">
            <w:pPr>
              <w:pStyle w:val="TableParagraph"/>
              <w:spacing w:before="100"/>
              <w:ind w:left="287"/>
              <w:rPr>
                <w:sz w:val="18"/>
              </w:rPr>
            </w:pPr>
            <w:r>
              <w:rPr>
                <w:sz w:val="18"/>
              </w:rPr>
              <w:t>武汉市东西湖区住房和城乡建设局</w:t>
            </w:r>
          </w:p>
        </w:tc>
        <w:tc>
          <w:tcPr>
            <w:tcW w:w="1623" w:type="dxa"/>
          </w:tcPr>
          <w:p w:rsidR="00B75233" w:rsidRDefault="00153A98">
            <w:pPr>
              <w:pStyle w:val="TableParagraph"/>
              <w:spacing w:before="100"/>
              <w:ind w:left="120" w:right="82"/>
              <w:jc w:val="center"/>
              <w:rPr>
                <w:sz w:val="18"/>
              </w:rPr>
            </w:pPr>
            <w:r>
              <w:rPr>
                <w:sz w:val="18"/>
              </w:rPr>
              <w:t>项目实施单位</w:t>
            </w:r>
          </w:p>
        </w:tc>
        <w:tc>
          <w:tcPr>
            <w:tcW w:w="2912" w:type="dxa"/>
            <w:gridSpan w:val="2"/>
          </w:tcPr>
          <w:p w:rsidR="00B75233" w:rsidRDefault="00153A98">
            <w:pPr>
              <w:pStyle w:val="TableParagraph"/>
              <w:spacing w:before="100"/>
              <w:ind w:left="994" w:right="957"/>
              <w:jc w:val="center"/>
              <w:rPr>
                <w:sz w:val="18"/>
              </w:rPr>
            </w:pPr>
            <w:r>
              <w:rPr>
                <w:sz w:val="18"/>
              </w:rPr>
              <w:t>白蚁防治所</w:t>
            </w:r>
          </w:p>
        </w:tc>
      </w:tr>
      <w:tr w:rsidR="00B75233">
        <w:trPr>
          <w:trHeight w:val="409"/>
        </w:trPr>
        <w:tc>
          <w:tcPr>
            <w:tcW w:w="3193" w:type="dxa"/>
            <w:gridSpan w:val="3"/>
          </w:tcPr>
          <w:p w:rsidR="00B75233" w:rsidRDefault="00153A98">
            <w:pPr>
              <w:pStyle w:val="TableParagraph"/>
              <w:spacing w:before="99"/>
              <w:ind w:left="1226" w:right="1187"/>
              <w:jc w:val="center"/>
              <w:rPr>
                <w:sz w:val="18"/>
              </w:rPr>
            </w:pPr>
            <w:r>
              <w:rPr>
                <w:sz w:val="18"/>
              </w:rPr>
              <w:t>项目类别</w:t>
            </w:r>
          </w:p>
        </w:tc>
        <w:tc>
          <w:tcPr>
            <w:tcW w:w="7757" w:type="dxa"/>
            <w:gridSpan w:val="5"/>
          </w:tcPr>
          <w:p w:rsidR="00B75233" w:rsidRDefault="00153A98">
            <w:pPr>
              <w:pStyle w:val="TableParagraph"/>
              <w:tabs>
                <w:tab w:val="left" w:pos="2240"/>
                <w:tab w:val="left" w:pos="3574"/>
              </w:tabs>
              <w:spacing w:before="99"/>
              <w:ind w:left="32"/>
              <w:rPr>
                <w:rFonts w:ascii="Wingdings" w:hAnsi="Wingdings"/>
                <w:sz w:val="18"/>
              </w:rPr>
            </w:pPr>
            <w:r>
              <w:rPr>
                <w:sz w:val="18"/>
              </w:rPr>
              <w:t>1</w:t>
            </w:r>
            <w:r>
              <w:rPr>
                <w:spacing w:val="-4"/>
                <w:sz w:val="18"/>
              </w:rPr>
              <w:t>、</w:t>
            </w:r>
            <w:r>
              <w:rPr>
                <w:sz w:val="18"/>
              </w:rPr>
              <w:t>部门预算项目</w:t>
            </w:r>
            <w:r>
              <w:rPr>
                <w:spacing w:val="74"/>
                <w:sz w:val="18"/>
              </w:rPr>
              <w:t xml:space="preserve"> </w:t>
            </w:r>
            <w:r>
              <w:rPr>
                <w:rFonts w:ascii="Wingdings" w:hAnsi="Wingdings"/>
                <w:position w:val="1"/>
                <w:sz w:val="18"/>
              </w:rPr>
              <w:t></w:t>
            </w:r>
            <w:r>
              <w:rPr>
                <w:rFonts w:ascii="Times New Roman" w:hAnsi="Times New Roman"/>
                <w:position w:val="1"/>
                <w:sz w:val="18"/>
              </w:rPr>
              <w:tab/>
            </w:r>
            <w:r>
              <w:rPr>
                <w:sz w:val="18"/>
              </w:rPr>
              <w:t>2、区直专项</w:t>
            </w:r>
            <w:r>
              <w:rPr>
                <w:sz w:val="18"/>
              </w:rPr>
              <w:tab/>
            </w:r>
            <w:r>
              <w:rPr>
                <w:rFonts w:ascii="Wingdings" w:hAnsi="Wingdings"/>
                <w:position w:val="1"/>
                <w:sz w:val="18"/>
              </w:rPr>
              <w:t></w:t>
            </w:r>
          </w:p>
        </w:tc>
      </w:tr>
      <w:tr w:rsidR="00B75233">
        <w:trPr>
          <w:trHeight w:val="409"/>
        </w:trPr>
        <w:tc>
          <w:tcPr>
            <w:tcW w:w="3193" w:type="dxa"/>
            <w:gridSpan w:val="3"/>
          </w:tcPr>
          <w:p w:rsidR="00B75233" w:rsidRDefault="00153A98">
            <w:pPr>
              <w:pStyle w:val="TableParagraph"/>
              <w:spacing w:before="100"/>
              <w:ind w:left="1226" w:right="1187"/>
              <w:jc w:val="center"/>
              <w:rPr>
                <w:sz w:val="18"/>
              </w:rPr>
            </w:pPr>
            <w:r>
              <w:rPr>
                <w:sz w:val="18"/>
              </w:rPr>
              <w:t>项目属性</w:t>
            </w:r>
          </w:p>
        </w:tc>
        <w:tc>
          <w:tcPr>
            <w:tcW w:w="7757" w:type="dxa"/>
            <w:gridSpan w:val="5"/>
          </w:tcPr>
          <w:p w:rsidR="00B75233" w:rsidRDefault="00153A98">
            <w:pPr>
              <w:pStyle w:val="TableParagraph"/>
              <w:tabs>
                <w:tab w:val="left" w:pos="1544"/>
                <w:tab w:val="left" w:pos="2242"/>
              </w:tabs>
              <w:spacing w:before="100"/>
              <w:ind w:left="32"/>
              <w:rPr>
                <w:rFonts w:ascii="Wingdings" w:hAnsi="Wingdings"/>
                <w:sz w:val="18"/>
              </w:rPr>
            </w:pPr>
            <w:r>
              <w:rPr>
                <w:sz w:val="18"/>
              </w:rPr>
              <w:t>1</w:t>
            </w:r>
            <w:r>
              <w:rPr>
                <w:spacing w:val="-4"/>
                <w:sz w:val="18"/>
              </w:rPr>
              <w:t>、</w:t>
            </w:r>
            <w:r>
              <w:rPr>
                <w:sz w:val="18"/>
              </w:rPr>
              <w:t>持续性项目</w:t>
            </w:r>
            <w:r>
              <w:rPr>
                <w:sz w:val="18"/>
              </w:rPr>
              <w:tab/>
            </w:r>
            <w:r>
              <w:rPr>
                <w:rFonts w:ascii="Wingdings" w:hAnsi="Wingdings"/>
                <w:position w:val="1"/>
                <w:sz w:val="18"/>
              </w:rPr>
              <w:t></w:t>
            </w:r>
            <w:r>
              <w:rPr>
                <w:rFonts w:ascii="Times New Roman" w:hAnsi="Times New Roman"/>
                <w:position w:val="1"/>
                <w:sz w:val="18"/>
              </w:rPr>
              <w:tab/>
            </w:r>
            <w:r>
              <w:rPr>
                <w:sz w:val="18"/>
              </w:rPr>
              <w:t>2、新增性项目</w:t>
            </w:r>
            <w:r>
              <w:rPr>
                <w:spacing w:val="78"/>
                <w:sz w:val="18"/>
              </w:rPr>
              <w:t xml:space="preserve"> </w:t>
            </w:r>
            <w:r>
              <w:rPr>
                <w:rFonts w:ascii="Wingdings" w:hAnsi="Wingdings"/>
                <w:position w:val="1"/>
                <w:sz w:val="18"/>
              </w:rPr>
              <w:t></w:t>
            </w:r>
          </w:p>
        </w:tc>
      </w:tr>
      <w:tr w:rsidR="00B75233">
        <w:trPr>
          <w:trHeight w:val="409"/>
        </w:trPr>
        <w:tc>
          <w:tcPr>
            <w:tcW w:w="3193" w:type="dxa"/>
            <w:gridSpan w:val="3"/>
          </w:tcPr>
          <w:p w:rsidR="00B75233" w:rsidRDefault="00153A98">
            <w:pPr>
              <w:pStyle w:val="TableParagraph"/>
              <w:spacing w:before="100"/>
              <w:ind w:left="1226" w:right="1187"/>
              <w:jc w:val="center"/>
              <w:rPr>
                <w:sz w:val="18"/>
              </w:rPr>
            </w:pPr>
            <w:r>
              <w:rPr>
                <w:sz w:val="18"/>
              </w:rPr>
              <w:t>项目类型</w:t>
            </w:r>
          </w:p>
        </w:tc>
        <w:tc>
          <w:tcPr>
            <w:tcW w:w="7757" w:type="dxa"/>
            <w:gridSpan w:val="5"/>
          </w:tcPr>
          <w:p w:rsidR="00B75233" w:rsidRDefault="00153A98">
            <w:pPr>
              <w:pStyle w:val="TableParagraph"/>
              <w:tabs>
                <w:tab w:val="left" w:pos="1544"/>
                <w:tab w:val="left" w:pos="2242"/>
                <w:tab w:val="left" w:pos="4092"/>
              </w:tabs>
              <w:spacing w:before="100"/>
              <w:ind w:left="32"/>
              <w:rPr>
                <w:rFonts w:ascii="Wingdings" w:hAnsi="Wingdings"/>
                <w:sz w:val="18"/>
              </w:rPr>
            </w:pPr>
            <w:r>
              <w:rPr>
                <w:sz w:val="18"/>
              </w:rPr>
              <w:t>1</w:t>
            </w:r>
            <w:r>
              <w:rPr>
                <w:spacing w:val="-4"/>
                <w:sz w:val="18"/>
              </w:rPr>
              <w:t>、</w:t>
            </w:r>
            <w:r>
              <w:rPr>
                <w:sz w:val="18"/>
              </w:rPr>
              <w:t>常年性项目</w:t>
            </w:r>
            <w:r>
              <w:rPr>
                <w:sz w:val="18"/>
              </w:rPr>
              <w:tab/>
            </w:r>
            <w:r>
              <w:rPr>
                <w:rFonts w:ascii="Wingdings" w:hAnsi="Wingdings"/>
                <w:position w:val="1"/>
                <w:sz w:val="18"/>
              </w:rPr>
              <w:t></w:t>
            </w:r>
            <w:r>
              <w:rPr>
                <w:rFonts w:ascii="Times New Roman" w:hAnsi="Times New Roman"/>
                <w:position w:val="1"/>
                <w:sz w:val="18"/>
              </w:rPr>
              <w:tab/>
            </w:r>
            <w:r>
              <w:rPr>
                <w:sz w:val="18"/>
              </w:rPr>
              <w:t>2、延续性项目</w:t>
            </w:r>
            <w:r>
              <w:rPr>
                <w:spacing w:val="73"/>
                <w:sz w:val="18"/>
              </w:rPr>
              <w:t xml:space="preserve"> </w:t>
            </w:r>
            <w:r>
              <w:rPr>
                <w:rFonts w:ascii="Wingdings" w:hAnsi="Wingdings"/>
                <w:position w:val="1"/>
                <w:sz w:val="18"/>
              </w:rPr>
              <w:t></w:t>
            </w:r>
            <w:r>
              <w:rPr>
                <w:rFonts w:ascii="Times New Roman" w:hAnsi="Times New Roman"/>
                <w:position w:val="1"/>
                <w:sz w:val="18"/>
              </w:rPr>
              <w:tab/>
            </w:r>
            <w:r>
              <w:rPr>
                <w:sz w:val="18"/>
              </w:rPr>
              <w:t>3、一次性项目</w:t>
            </w:r>
            <w:r>
              <w:rPr>
                <w:spacing w:val="-11"/>
                <w:sz w:val="18"/>
              </w:rPr>
              <w:t xml:space="preserve"> </w:t>
            </w:r>
            <w:r>
              <w:rPr>
                <w:rFonts w:ascii="Wingdings" w:hAnsi="Wingdings"/>
                <w:position w:val="1"/>
                <w:sz w:val="18"/>
              </w:rPr>
              <w:t></w:t>
            </w:r>
          </w:p>
        </w:tc>
      </w:tr>
      <w:tr w:rsidR="00B75233">
        <w:trPr>
          <w:trHeight w:val="445"/>
        </w:trPr>
        <w:tc>
          <w:tcPr>
            <w:tcW w:w="1743" w:type="dxa"/>
            <w:gridSpan w:val="2"/>
            <w:vMerge w:val="restart"/>
          </w:tcPr>
          <w:p w:rsidR="00B75233" w:rsidRDefault="00B75233">
            <w:pPr>
              <w:pStyle w:val="TableParagraph"/>
              <w:spacing w:before="4"/>
              <w:rPr>
                <w:sz w:val="20"/>
              </w:rPr>
            </w:pPr>
          </w:p>
          <w:p w:rsidR="00B75233" w:rsidRDefault="00153A98">
            <w:pPr>
              <w:pStyle w:val="TableParagraph"/>
              <w:tabs>
                <w:tab w:val="left" w:pos="1365"/>
              </w:tabs>
              <w:spacing w:line="230" w:lineRule="auto"/>
              <w:ind w:left="342" w:right="1" w:hanging="310"/>
              <w:rPr>
                <w:sz w:val="18"/>
              </w:rPr>
            </w:pPr>
            <w:r>
              <w:rPr>
                <w:sz w:val="18"/>
              </w:rPr>
              <w:t>预算执行情况</w:t>
            </w:r>
            <w:r>
              <w:rPr>
                <w:sz w:val="18"/>
              </w:rPr>
              <w:tab/>
              <w:t>（</w:t>
            </w:r>
            <w:r>
              <w:rPr>
                <w:spacing w:val="-20"/>
                <w:sz w:val="18"/>
              </w:rPr>
              <w:t>万</w:t>
            </w:r>
            <w:r>
              <w:rPr>
                <w:sz w:val="18"/>
              </w:rPr>
              <w:t>元）（20</w:t>
            </w:r>
            <w:r>
              <w:rPr>
                <w:spacing w:val="-4"/>
                <w:sz w:val="18"/>
              </w:rPr>
              <w:t>分</w:t>
            </w:r>
            <w:r>
              <w:rPr>
                <w:sz w:val="18"/>
              </w:rPr>
              <w:t>）</w:t>
            </w:r>
          </w:p>
        </w:tc>
        <w:tc>
          <w:tcPr>
            <w:tcW w:w="1450" w:type="dxa"/>
          </w:tcPr>
          <w:p w:rsidR="00B75233" w:rsidRDefault="00B75233">
            <w:pPr>
              <w:pStyle w:val="TableParagraph"/>
              <w:rPr>
                <w:rFonts w:ascii="Times New Roman"/>
                <w:sz w:val="16"/>
              </w:rPr>
            </w:pPr>
          </w:p>
        </w:tc>
        <w:tc>
          <w:tcPr>
            <w:tcW w:w="1623" w:type="dxa"/>
          </w:tcPr>
          <w:p w:rsidR="00B75233" w:rsidRDefault="00153A98">
            <w:pPr>
              <w:pStyle w:val="TableParagraph"/>
              <w:spacing w:before="116"/>
              <w:ind w:left="120" w:right="91"/>
              <w:jc w:val="center"/>
              <w:rPr>
                <w:sz w:val="18"/>
              </w:rPr>
            </w:pPr>
            <w:r>
              <w:rPr>
                <w:sz w:val="18"/>
              </w:rPr>
              <w:t>预算数（A）</w:t>
            </w:r>
          </w:p>
        </w:tc>
        <w:tc>
          <w:tcPr>
            <w:tcW w:w="3222" w:type="dxa"/>
            <w:gridSpan w:val="2"/>
          </w:tcPr>
          <w:p w:rsidR="00B75233" w:rsidRDefault="00153A98">
            <w:pPr>
              <w:pStyle w:val="TableParagraph"/>
              <w:spacing w:before="116"/>
              <w:ind w:left="1099" w:right="1072"/>
              <w:jc w:val="center"/>
              <w:rPr>
                <w:sz w:val="18"/>
              </w:rPr>
            </w:pPr>
            <w:r>
              <w:rPr>
                <w:sz w:val="18"/>
              </w:rPr>
              <w:t>执行数（B）</w:t>
            </w:r>
          </w:p>
        </w:tc>
        <w:tc>
          <w:tcPr>
            <w:tcW w:w="1462" w:type="dxa"/>
          </w:tcPr>
          <w:p w:rsidR="00B75233" w:rsidRDefault="00153A98">
            <w:pPr>
              <w:pStyle w:val="TableParagraph"/>
              <w:spacing w:before="116"/>
              <w:ind w:left="83" w:right="54"/>
              <w:jc w:val="center"/>
              <w:rPr>
                <w:sz w:val="18"/>
              </w:rPr>
            </w:pPr>
            <w:r>
              <w:rPr>
                <w:sz w:val="18"/>
              </w:rPr>
              <w:t>执行率（B/A)</w:t>
            </w:r>
          </w:p>
        </w:tc>
        <w:tc>
          <w:tcPr>
            <w:tcW w:w="1450" w:type="dxa"/>
          </w:tcPr>
          <w:p w:rsidR="00B75233" w:rsidRDefault="00153A98">
            <w:pPr>
              <w:pStyle w:val="TableParagraph"/>
              <w:spacing w:before="9" w:line="224" w:lineRule="exact"/>
              <w:ind w:left="33" w:right="3"/>
              <w:jc w:val="center"/>
              <w:rPr>
                <w:sz w:val="18"/>
              </w:rPr>
            </w:pPr>
            <w:r>
              <w:rPr>
                <w:sz w:val="18"/>
              </w:rPr>
              <w:t>得分</w:t>
            </w:r>
          </w:p>
          <w:p w:rsidR="00B75233" w:rsidRDefault="00153A98">
            <w:pPr>
              <w:pStyle w:val="TableParagraph"/>
              <w:spacing w:line="192" w:lineRule="exact"/>
              <w:ind w:left="33" w:right="7"/>
              <w:jc w:val="center"/>
              <w:rPr>
                <w:sz w:val="18"/>
              </w:rPr>
            </w:pPr>
            <w:r>
              <w:rPr>
                <w:sz w:val="18"/>
              </w:rPr>
              <w:t>（20分*执行率）</w:t>
            </w:r>
          </w:p>
        </w:tc>
      </w:tr>
      <w:tr w:rsidR="00B75233">
        <w:trPr>
          <w:trHeight w:val="474"/>
        </w:trPr>
        <w:tc>
          <w:tcPr>
            <w:tcW w:w="1743" w:type="dxa"/>
            <w:gridSpan w:val="2"/>
            <w:vMerge/>
            <w:tcBorders>
              <w:top w:val="nil"/>
            </w:tcBorders>
          </w:tcPr>
          <w:p w:rsidR="00B75233" w:rsidRDefault="00B75233">
            <w:pPr>
              <w:rPr>
                <w:sz w:val="2"/>
                <w:szCs w:val="2"/>
              </w:rPr>
            </w:pPr>
          </w:p>
        </w:tc>
        <w:tc>
          <w:tcPr>
            <w:tcW w:w="1450" w:type="dxa"/>
          </w:tcPr>
          <w:p w:rsidR="00B75233" w:rsidRDefault="00153A98">
            <w:pPr>
              <w:pStyle w:val="TableParagraph"/>
              <w:spacing w:before="25" w:line="220" w:lineRule="exact"/>
              <w:ind w:left="642" w:right="31" w:hanging="534"/>
              <w:rPr>
                <w:sz w:val="18"/>
              </w:rPr>
            </w:pPr>
            <w:r>
              <w:rPr>
                <w:sz w:val="18"/>
              </w:rPr>
              <w:t>年度财政资金总额</w:t>
            </w:r>
          </w:p>
        </w:tc>
        <w:tc>
          <w:tcPr>
            <w:tcW w:w="1623" w:type="dxa"/>
          </w:tcPr>
          <w:p w:rsidR="00B75233" w:rsidRDefault="00153A98">
            <w:pPr>
              <w:pStyle w:val="TableParagraph"/>
              <w:spacing w:before="131"/>
              <w:ind w:left="120" w:right="91"/>
              <w:jc w:val="center"/>
              <w:rPr>
                <w:sz w:val="18"/>
              </w:rPr>
            </w:pPr>
            <w:r>
              <w:rPr>
                <w:sz w:val="18"/>
              </w:rPr>
              <w:t>600</w:t>
            </w:r>
          </w:p>
        </w:tc>
        <w:tc>
          <w:tcPr>
            <w:tcW w:w="3222" w:type="dxa"/>
            <w:gridSpan w:val="2"/>
          </w:tcPr>
          <w:p w:rsidR="00B75233" w:rsidRDefault="00153A98">
            <w:pPr>
              <w:pStyle w:val="TableParagraph"/>
              <w:spacing w:before="131"/>
              <w:ind w:left="1099" w:right="1064"/>
              <w:jc w:val="center"/>
              <w:rPr>
                <w:sz w:val="18"/>
              </w:rPr>
            </w:pPr>
            <w:r>
              <w:rPr>
                <w:sz w:val="18"/>
              </w:rPr>
              <w:t>597.7236</w:t>
            </w:r>
          </w:p>
        </w:tc>
        <w:tc>
          <w:tcPr>
            <w:tcW w:w="1462" w:type="dxa"/>
          </w:tcPr>
          <w:p w:rsidR="00B75233" w:rsidRDefault="00153A98">
            <w:pPr>
              <w:pStyle w:val="TableParagraph"/>
              <w:spacing w:before="131"/>
              <w:ind w:left="83" w:right="51"/>
              <w:jc w:val="center"/>
              <w:rPr>
                <w:sz w:val="18"/>
              </w:rPr>
            </w:pPr>
            <w:r>
              <w:rPr>
                <w:sz w:val="18"/>
              </w:rPr>
              <w:t>99.62%</w:t>
            </w:r>
          </w:p>
        </w:tc>
        <w:tc>
          <w:tcPr>
            <w:tcW w:w="1450" w:type="dxa"/>
          </w:tcPr>
          <w:p w:rsidR="00B75233" w:rsidRDefault="00153A98">
            <w:pPr>
              <w:pStyle w:val="TableParagraph"/>
              <w:spacing w:before="131"/>
              <w:ind w:left="33" w:right="5"/>
              <w:jc w:val="center"/>
              <w:rPr>
                <w:sz w:val="18"/>
              </w:rPr>
            </w:pPr>
            <w:r>
              <w:rPr>
                <w:sz w:val="18"/>
              </w:rPr>
              <w:t>19.92</w:t>
            </w:r>
          </w:p>
        </w:tc>
      </w:tr>
      <w:tr w:rsidR="00B75233">
        <w:trPr>
          <w:trHeight w:val="445"/>
        </w:trPr>
        <w:tc>
          <w:tcPr>
            <w:tcW w:w="773" w:type="dxa"/>
            <w:vMerge w:val="restart"/>
          </w:tcPr>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26"/>
              </w:rPr>
            </w:pPr>
          </w:p>
          <w:p w:rsidR="00B75233" w:rsidRDefault="00153A98">
            <w:pPr>
              <w:pStyle w:val="TableParagraph"/>
              <w:spacing w:line="228" w:lineRule="auto"/>
              <w:ind w:left="320" w:right="251"/>
              <w:jc w:val="both"/>
              <w:rPr>
                <w:sz w:val="18"/>
              </w:rPr>
            </w:pPr>
            <w:r>
              <w:rPr>
                <w:sz w:val="18"/>
              </w:rPr>
              <w:t>年度绩效目标</w:t>
            </w:r>
          </w:p>
          <w:p w:rsidR="00B75233" w:rsidRDefault="00B75233">
            <w:pPr>
              <w:pStyle w:val="TableParagraph"/>
              <w:spacing w:before="10"/>
              <w:rPr>
                <w:sz w:val="16"/>
              </w:rPr>
            </w:pPr>
          </w:p>
          <w:p w:rsidR="00B75233" w:rsidRDefault="00153A98">
            <w:pPr>
              <w:pStyle w:val="TableParagraph"/>
              <w:spacing w:before="1" w:line="225" w:lineRule="exact"/>
              <w:ind w:left="64"/>
              <w:jc w:val="center"/>
              <w:rPr>
                <w:sz w:val="18"/>
              </w:rPr>
            </w:pPr>
            <w:r>
              <w:rPr>
                <w:w w:val="99"/>
                <w:sz w:val="18"/>
              </w:rPr>
              <w:t>8</w:t>
            </w:r>
          </w:p>
          <w:p w:rsidR="00B75233" w:rsidRDefault="00153A98">
            <w:pPr>
              <w:pStyle w:val="TableParagraph"/>
              <w:spacing w:line="219" w:lineRule="exact"/>
              <w:ind w:left="64"/>
              <w:jc w:val="center"/>
              <w:rPr>
                <w:sz w:val="18"/>
              </w:rPr>
            </w:pPr>
            <w:r>
              <w:rPr>
                <w:w w:val="99"/>
                <w:sz w:val="18"/>
              </w:rPr>
              <w:t>0</w:t>
            </w:r>
          </w:p>
          <w:p w:rsidR="00B75233" w:rsidRDefault="00153A98">
            <w:pPr>
              <w:pStyle w:val="TableParagraph"/>
              <w:spacing w:line="225" w:lineRule="exact"/>
              <w:ind w:left="67"/>
              <w:jc w:val="center"/>
              <w:rPr>
                <w:sz w:val="18"/>
              </w:rPr>
            </w:pPr>
            <w:r>
              <w:rPr>
                <w:w w:val="99"/>
                <w:sz w:val="18"/>
              </w:rPr>
              <w:t>分</w:t>
            </w:r>
          </w:p>
        </w:tc>
        <w:tc>
          <w:tcPr>
            <w:tcW w:w="970" w:type="dxa"/>
          </w:tcPr>
          <w:p w:rsidR="00B75233" w:rsidRDefault="00153A98">
            <w:pPr>
              <w:pStyle w:val="TableParagraph"/>
              <w:spacing w:before="14" w:line="218" w:lineRule="exact"/>
              <w:ind w:left="313" w:right="275"/>
              <w:rPr>
                <w:sz w:val="18"/>
              </w:rPr>
            </w:pPr>
            <w:r>
              <w:rPr>
                <w:sz w:val="18"/>
              </w:rPr>
              <w:t>一级指标</w:t>
            </w:r>
          </w:p>
        </w:tc>
        <w:tc>
          <w:tcPr>
            <w:tcW w:w="1450" w:type="dxa"/>
          </w:tcPr>
          <w:p w:rsidR="00B75233" w:rsidRDefault="00153A98">
            <w:pPr>
              <w:pStyle w:val="TableParagraph"/>
              <w:spacing w:before="117"/>
              <w:ind w:left="376"/>
              <w:rPr>
                <w:sz w:val="18"/>
              </w:rPr>
            </w:pPr>
            <w:r>
              <w:rPr>
                <w:sz w:val="18"/>
              </w:rPr>
              <w:t>二级指标</w:t>
            </w:r>
          </w:p>
        </w:tc>
        <w:tc>
          <w:tcPr>
            <w:tcW w:w="3222" w:type="dxa"/>
            <w:gridSpan w:val="2"/>
          </w:tcPr>
          <w:p w:rsidR="00B75233" w:rsidRDefault="00153A98">
            <w:pPr>
              <w:pStyle w:val="TableParagraph"/>
              <w:spacing w:before="117"/>
              <w:ind w:left="1099" w:right="1064"/>
              <w:jc w:val="center"/>
              <w:rPr>
                <w:sz w:val="18"/>
              </w:rPr>
            </w:pPr>
            <w:r>
              <w:rPr>
                <w:sz w:val="18"/>
              </w:rPr>
              <w:t>三级指标</w:t>
            </w:r>
          </w:p>
        </w:tc>
        <w:tc>
          <w:tcPr>
            <w:tcW w:w="1623" w:type="dxa"/>
          </w:tcPr>
          <w:p w:rsidR="00B75233" w:rsidRDefault="00153A98">
            <w:pPr>
              <w:pStyle w:val="TableParagraph"/>
              <w:spacing w:before="117"/>
              <w:ind w:left="120" w:right="92"/>
              <w:jc w:val="center"/>
              <w:rPr>
                <w:sz w:val="18"/>
              </w:rPr>
            </w:pPr>
            <w:r>
              <w:rPr>
                <w:sz w:val="18"/>
              </w:rPr>
              <w:t>年度目标值（A）</w:t>
            </w:r>
          </w:p>
        </w:tc>
        <w:tc>
          <w:tcPr>
            <w:tcW w:w="1462" w:type="dxa"/>
          </w:tcPr>
          <w:p w:rsidR="00B75233" w:rsidRDefault="00153A98">
            <w:pPr>
              <w:pStyle w:val="TableParagraph"/>
              <w:spacing w:before="117"/>
              <w:ind w:left="83" w:right="58"/>
              <w:jc w:val="center"/>
              <w:rPr>
                <w:sz w:val="18"/>
              </w:rPr>
            </w:pPr>
            <w:r>
              <w:rPr>
                <w:sz w:val="18"/>
              </w:rPr>
              <w:t>实际完成值（B)</w:t>
            </w:r>
          </w:p>
        </w:tc>
        <w:tc>
          <w:tcPr>
            <w:tcW w:w="1450" w:type="dxa"/>
          </w:tcPr>
          <w:p w:rsidR="00B75233" w:rsidRDefault="00153A98">
            <w:pPr>
              <w:pStyle w:val="TableParagraph"/>
              <w:spacing w:before="117"/>
              <w:ind w:left="33" w:right="3"/>
              <w:jc w:val="center"/>
              <w:rPr>
                <w:sz w:val="18"/>
              </w:rPr>
            </w:pPr>
            <w:r>
              <w:rPr>
                <w:sz w:val="18"/>
              </w:rPr>
              <w:t>得分</w:t>
            </w:r>
          </w:p>
        </w:tc>
      </w:tr>
      <w:tr w:rsidR="00B75233">
        <w:trPr>
          <w:trHeight w:val="419"/>
        </w:trPr>
        <w:tc>
          <w:tcPr>
            <w:tcW w:w="773" w:type="dxa"/>
            <w:vMerge/>
            <w:tcBorders>
              <w:top w:val="nil"/>
            </w:tcBorders>
          </w:tcPr>
          <w:p w:rsidR="00B75233" w:rsidRDefault="00B75233">
            <w:pPr>
              <w:rPr>
                <w:sz w:val="2"/>
                <w:szCs w:val="2"/>
              </w:rPr>
            </w:pPr>
          </w:p>
        </w:tc>
        <w:tc>
          <w:tcPr>
            <w:tcW w:w="970" w:type="dxa"/>
            <w:vMerge w:val="restart"/>
          </w:tcPr>
          <w:p w:rsidR="00B75233" w:rsidRDefault="00B75233">
            <w:pPr>
              <w:pStyle w:val="TableParagraph"/>
              <w:spacing w:before="4"/>
              <w:rPr>
                <w:sz w:val="26"/>
              </w:rPr>
            </w:pPr>
          </w:p>
          <w:p w:rsidR="00B75233" w:rsidRDefault="00153A98">
            <w:pPr>
              <w:pStyle w:val="TableParagraph"/>
              <w:spacing w:line="228" w:lineRule="auto"/>
              <w:ind w:left="402" w:right="366"/>
              <w:jc w:val="both"/>
              <w:rPr>
                <w:sz w:val="18"/>
              </w:rPr>
            </w:pPr>
            <w:r>
              <w:rPr>
                <w:sz w:val="18"/>
              </w:rPr>
              <w:t>产出指标</w:t>
            </w:r>
          </w:p>
          <w:p w:rsidR="00B75233" w:rsidRDefault="00153A98">
            <w:pPr>
              <w:pStyle w:val="TableParagraph"/>
              <w:spacing w:line="224" w:lineRule="exact"/>
              <w:ind w:left="134"/>
              <w:rPr>
                <w:sz w:val="18"/>
              </w:rPr>
            </w:pPr>
            <w:r>
              <w:rPr>
                <w:sz w:val="18"/>
              </w:rPr>
              <w:t>（40分）</w:t>
            </w:r>
          </w:p>
        </w:tc>
        <w:tc>
          <w:tcPr>
            <w:tcW w:w="1450" w:type="dxa"/>
            <w:vMerge w:val="restart"/>
          </w:tcPr>
          <w:p w:rsidR="00B75233" w:rsidRDefault="00B75233">
            <w:pPr>
              <w:pStyle w:val="TableParagraph"/>
              <w:spacing w:before="10"/>
              <w:rPr>
                <w:sz w:val="16"/>
              </w:rPr>
            </w:pPr>
          </w:p>
          <w:p w:rsidR="00B75233" w:rsidRDefault="00153A98">
            <w:pPr>
              <w:pStyle w:val="TableParagraph"/>
              <w:spacing w:line="225" w:lineRule="exact"/>
              <w:ind w:left="376"/>
              <w:rPr>
                <w:sz w:val="18"/>
              </w:rPr>
            </w:pPr>
            <w:r>
              <w:rPr>
                <w:w w:val="95"/>
                <w:sz w:val="18"/>
              </w:rPr>
              <w:t>数量指标</w:t>
            </w:r>
          </w:p>
          <w:p w:rsidR="00B75233" w:rsidRDefault="00153A98">
            <w:pPr>
              <w:pStyle w:val="TableParagraph"/>
              <w:spacing w:line="225" w:lineRule="exact"/>
              <w:ind w:left="373"/>
              <w:rPr>
                <w:sz w:val="18"/>
              </w:rPr>
            </w:pPr>
            <w:r>
              <w:rPr>
                <w:spacing w:val="-1"/>
                <w:w w:val="95"/>
                <w:sz w:val="18"/>
              </w:rPr>
              <w:t>（20</w:t>
            </w:r>
            <w:r>
              <w:rPr>
                <w:w w:val="95"/>
                <w:sz w:val="18"/>
              </w:rPr>
              <w:t>分）</w:t>
            </w:r>
          </w:p>
        </w:tc>
        <w:tc>
          <w:tcPr>
            <w:tcW w:w="3222" w:type="dxa"/>
            <w:gridSpan w:val="2"/>
          </w:tcPr>
          <w:p w:rsidR="00B75233" w:rsidRDefault="00153A98">
            <w:pPr>
              <w:pStyle w:val="TableParagraph"/>
              <w:spacing w:before="102"/>
              <w:ind w:left="375"/>
              <w:rPr>
                <w:sz w:val="18"/>
              </w:rPr>
            </w:pPr>
            <w:r>
              <w:rPr>
                <w:sz w:val="18"/>
              </w:rPr>
              <w:t>白蚁新建预防施工面积（10分）</w:t>
            </w:r>
          </w:p>
        </w:tc>
        <w:tc>
          <w:tcPr>
            <w:tcW w:w="1623" w:type="dxa"/>
          </w:tcPr>
          <w:p w:rsidR="00B75233" w:rsidRDefault="00153A98">
            <w:pPr>
              <w:pStyle w:val="TableParagraph"/>
              <w:spacing w:before="102"/>
              <w:ind w:left="119" w:right="92"/>
              <w:jc w:val="center"/>
              <w:rPr>
                <w:sz w:val="18"/>
              </w:rPr>
            </w:pPr>
            <w:r>
              <w:rPr>
                <w:sz w:val="18"/>
              </w:rPr>
              <w:t>2481029.85m²</w:t>
            </w:r>
          </w:p>
        </w:tc>
        <w:tc>
          <w:tcPr>
            <w:tcW w:w="1462" w:type="dxa"/>
          </w:tcPr>
          <w:p w:rsidR="00B75233" w:rsidRDefault="00153A98">
            <w:pPr>
              <w:pStyle w:val="TableParagraph"/>
              <w:spacing w:before="102"/>
              <w:ind w:left="81" w:right="58"/>
              <w:jc w:val="center"/>
              <w:rPr>
                <w:sz w:val="18"/>
              </w:rPr>
            </w:pPr>
            <w:r>
              <w:rPr>
                <w:sz w:val="18"/>
              </w:rPr>
              <w:t>2481029.85m²</w:t>
            </w:r>
          </w:p>
        </w:tc>
        <w:tc>
          <w:tcPr>
            <w:tcW w:w="1450" w:type="dxa"/>
          </w:tcPr>
          <w:p w:rsidR="00B75233" w:rsidRDefault="00153A98">
            <w:pPr>
              <w:pStyle w:val="TableParagraph"/>
              <w:spacing w:before="102"/>
              <w:ind w:left="31" w:right="7"/>
              <w:jc w:val="center"/>
              <w:rPr>
                <w:sz w:val="18"/>
              </w:rPr>
            </w:pPr>
            <w:r>
              <w:rPr>
                <w:sz w:val="18"/>
              </w:rPr>
              <w:t>10</w:t>
            </w:r>
          </w:p>
        </w:tc>
      </w:tr>
      <w:tr w:rsidR="00B75233">
        <w:trPr>
          <w:trHeight w:val="424"/>
        </w:trPr>
        <w:tc>
          <w:tcPr>
            <w:tcW w:w="773" w:type="dxa"/>
            <w:vMerge/>
            <w:tcBorders>
              <w:top w:val="nil"/>
            </w:tcBorders>
          </w:tcPr>
          <w:p w:rsidR="00B75233" w:rsidRDefault="00B75233">
            <w:pPr>
              <w:rPr>
                <w:sz w:val="2"/>
                <w:szCs w:val="2"/>
              </w:rPr>
            </w:pPr>
          </w:p>
        </w:tc>
        <w:tc>
          <w:tcPr>
            <w:tcW w:w="970" w:type="dxa"/>
            <w:vMerge/>
            <w:tcBorders>
              <w:top w:val="nil"/>
            </w:tcBorders>
          </w:tcPr>
          <w:p w:rsidR="00B75233" w:rsidRDefault="00B75233">
            <w:pPr>
              <w:rPr>
                <w:sz w:val="2"/>
                <w:szCs w:val="2"/>
              </w:rPr>
            </w:pPr>
          </w:p>
        </w:tc>
        <w:tc>
          <w:tcPr>
            <w:tcW w:w="1450" w:type="dxa"/>
            <w:vMerge/>
            <w:tcBorders>
              <w:top w:val="nil"/>
            </w:tcBorders>
          </w:tcPr>
          <w:p w:rsidR="00B75233" w:rsidRDefault="00B75233">
            <w:pPr>
              <w:rPr>
                <w:sz w:val="2"/>
                <w:szCs w:val="2"/>
              </w:rPr>
            </w:pPr>
          </w:p>
        </w:tc>
        <w:tc>
          <w:tcPr>
            <w:tcW w:w="3222" w:type="dxa"/>
            <w:gridSpan w:val="2"/>
          </w:tcPr>
          <w:p w:rsidR="00B75233" w:rsidRDefault="00153A98">
            <w:pPr>
              <w:pStyle w:val="TableParagraph"/>
              <w:spacing w:before="107"/>
              <w:ind w:left="375"/>
              <w:rPr>
                <w:sz w:val="18"/>
              </w:rPr>
            </w:pPr>
            <w:r>
              <w:rPr>
                <w:sz w:val="18"/>
              </w:rPr>
              <w:t>预防施工涉及建设单位（10分）</w:t>
            </w:r>
          </w:p>
        </w:tc>
        <w:tc>
          <w:tcPr>
            <w:tcW w:w="1623" w:type="dxa"/>
          </w:tcPr>
          <w:p w:rsidR="00B75233" w:rsidRDefault="00153A98">
            <w:pPr>
              <w:pStyle w:val="TableParagraph"/>
              <w:spacing w:before="107"/>
              <w:ind w:left="119" w:right="92"/>
              <w:jc w:val="center"/>
              <w:rPr>
                <w:sz w:val="18"/>
              </w:rPr>
            </w:pPr>
            <w:r>
              <w:rPr>
                <w:sz w:val="18"/>
              </w:rPr>
              <w:t>≥26家</w:t>
            </w:r>
          </w:p>
        </w:tc>
        <w:tc>
          <w:tcPr>
            <w:tcW w:w="1462" w:type="dxa"/>
          </w:tcPr>
          <w:p w:rsidR="00B75233" w:rsidRDefault="00153A98">
            <w:pPr>
              <w:pStyle w:val="TableParagraph"/>
              <w:spacing w:before="107"/>
              <w:ind w:left="83" w:right="55"/>
              <w:jc w:val="center"/>
              <w:rPr>
                <w:sz w:val="18"/>
              </w:rPr>
            </w:pPr>
            <w:r>
              <w:rPr>
                <w:sz w:val="18"/>
              </w:rPr>
              <w:t>26家</w:t>
            </w:r>
          </w:p>
        </w:tc>
        <w:tc>
          <w:tcPr>
            <w:tcW w:w="1450" w:type="dxa"/>
          </w:tcPr>
          <w:p w:rsidR="00B75233" w:rsidRDefault="00153A98">
            <w:pPr>
              <w:pStyle w:val="TableParagraph"/>
              <w:spacing w:before="107"/>
              <w:ind w:left="31" w:right="7"/>
              <w:jc w:val="center"/>
              <w:rPr>
                <w:sz w:val="18"/>
              </w:rPr>
            </w:pPr>
            <w:r>
              <w:rPr>
                <w:sz w:val="18"/>
              </w:rPr>
              <w:t>10</w:t>
            </w:r>
          </w:p>
        </w:tc>
      </w:tr>
      <w:tr w:rsidR="00B75233">
        <w:trPr>
          <w:trHeight w:val="423"/>
        </w:trPr>
        <w:tc>
          <w:tcPr>
            <w:tcW w:w="773" w:type="dxa"/>
            <w:vMerge/>
            <w:tcBorders>
              <w:top w:val="nil"/>
            </w:tcBorders>
          </w:tcPr>
          <w:p w:rsidR="00B75233" w:rsidRDefault="00B75233">
            <w:pPr>
              <w:rPr>
                <w:sz w:val="2"/>
                <w:szCs w:val="2"/>
              </w:rPr>
            </w:pPr>
          </w:p>
        </w:tc>
        <w:tc>
          <w:tcPr>
            <w:tcW w:w="970" w:type="dxa"/>
            <w:vMerge/>
            <w:tcBorders>
              <w:top w:val="nil"/>
            </w:tcBorders>
          </w:tcPr>
          <w:p w:rsidR="00B75233" w:rsidRDefault="00B75233">
            <w:pPr>
              <w:rPr>
                <w:sz w:val="2"/>
                <w:szCs w:val="2"/>
              </w:rPr>
            </w:pPr>
          </w:p>
        </w:tc>
        <w:tc>
          <w:tcPr>
            <w:tcW w:w="1450" w:type="dxa"/>
          </w:tcPr>
          <w:p w:rsidR="00B75233" w:rsidRDefault="00153A98">
            <w:pPr>
              <w:pStyle w:val="TableParagraph"/>
              <w:spacing w:line="222" w:lineRule="exact"/>
              <w:ind w:left="376"/>
              <w:rPr>
                <w:sz w:val="18"/>
              </w:rPr>
            </w:pPr>
            <w:r>
              <w:rPr>
                <w:w w:val="95"/>
                <w:sz w:val="18"/>
              </w:rPr>
              <w:t>质量指标</w:t>
            </w:r>
          </w:p>
          <w:p w:rsidR="00B75233" w:rsidRDefault="00153A98">
            <w:pPr>
              <w:pStyle w:val="TableParagraph"/>
              <w:spacing w:line="182" w:lineRule="exact"/>
              <w:ind w:left="373"/>
              <w:rPr>
                <w:sz w:val="18"/>
              </w:rPr>
            </w:pPr>
            <w:r>
              <w:rPr>
                <w:spacing w:val="-1"/>
                <w:w w:val="95"/>
                <w:sz w:val="18"/>
              </w:rPr>
              <w:t>（10</w:t>
            </w:r>
            <w:r>
              <w:rPr>
                <w:w w:val="95"/>
                <w:sz w:val="18"/>
              </w:rPr>
              <w:t>分）</w:t>
            </w:r>
          </w:p>
        </w:tc>
        <w:tc>
          <w:tcPr>
            <w:tcW w:w="3222" w:type="dxa"/>
            <w:gridSpan w:val="2"/>
          </w:tcPr>
          <w:p w:rsidR="00B75233" w:rsidRDefault="00153A98">
            <w:pPr>
              <w:pStyle w:val="TableParagraph"/>
              <w:spacing w:before="107"/>
              <w:ind w:left="639"/>
              <w:rPr>
                <w:sz w:val="18"/>
              </w:rPr>
            </w:pPr>
            <w:r>
              <w:rPr>
                <w:sz w:val="18"/>
              </w:rPr>
              <w:t>质量验收合格率（10分）</w:t>
            </w:r>
          </w:p>
        </w:tc>
        <w:tc>
          <w:tcPr>
            <w:tcW w:w="1623" w:type="dxa"/>
          </w:tcPr>
          <w:p w:rsidR="00B75233" w:rsidRDefault="00153A98">
            <w:pPr>
              <w:pStyle w:val="TableParagraph"/>
              <w:spacing w:before="107"/>
              <w:ind w:left="120" w:right="90"/>
              <w:jc w:val="center"/>
              <w:rPr>
                <w:sz w:val="18"/>
              </w:rPr>
            </w:pPr>
            <w:r>
              <w:rPr>
                <w:sz w:val="18"/>
              </w:rPr>
              <w:t>100%</w:t>
            </w:r>
          </w:p>
        </w:tc>
        <w:tc>
          <w:tcPr>
            <w:tcW w:w="1462" w:type="dxa"/>
          </w:tcPr>
          <w:p w:rsidR="00B75233" w:rsidRDefault="00153A98">
            <w:pPr>
              <w:pStyle w:val="TableParagraph"/>
              <w:spacing w:before="107"/>
              <w:ind w:left="83" w:right="51"/>
              <w:jc w:val="center"/>
              <w:rPr>
                <w:sz w:val="18"/>
              </w:rPr>
            </w:pPr>
            <w:r>
              <w:rPr>
                <w:sz w:val="18"/>
              </w:rPr>
              <w:t>100%</w:t>
            </w:r>
          </w:p>
        </w:tc>
        <w:tc>
          <w:tcPr>
            <w:tcW w:w="1450" w:type="dxa"/>
          </w:tcPr>
          <w:p w:rsidR="00B75233" w:rsidRDefault="00153A98">
            <w:pPr>
              <w:pStyle w:val="TableParagraph"/>
              <w:spacing w:before="107"/>
              <w:ind w:left="31" w:right="7"/>
              <w:jc w:val="center"/>
              <w:rPr>
                <w:sz w:val="18"/>
              </w:rPr>
            </w:pPr>
            <w:r>
              <w:rPr>
                <w:sz w:val="18"/>
              </w:rPr>
              <w:t>10</w:t>
            </w:r>
          </w:p>
        </w:tc>
      </w:tr>
      <w:tr w:rsidR="00B75233">
        <w:trPr>
          <w:trHeight w:val="424"/>
        </w:trPr>
        <w:tc>
          <w:tcPr>
            <w:tcW w:w="773" w:type="dxa"/>
            <w:vMerge/>
            <w:tcBorders>
              <w:top w:val="nil"/>
            </w:tcBorders>
          </w:tcPr>
          <w:p w:rsidR="00B75233" w:rsidRDefault="00B75233">
            <w:pPr>
              <w:rPr>
                <w:sz w:val="2"/>
                <w:szCs w:val="2"/>
              </w:rPr>
            </w:pPr>
          </w:p>
        </w:tc>
        <w:tc>
          <w:tcPr>
            <w:tcW w:w="970" w:type="dxa"/>
            <w:vMerge/>
            <w:tcBorders>
              <w:top w:val="nil"/>
            </w:tcBorders>
          </w:tcPr>
          <w:p w:rsidR="00B75233" w:rsidRDefault="00B75233">
            <w:pPr>
              <w:rPr>
                <w:sz w:val="2"/>
                <w:szCs w:val="2"/>
              </w:rPr>
            </w:pPr>
          </w:p>
        </w:tc>
        <w:tc>
          <w:tcPr>
            <w:tcW w:w="1450" w:type="dxa"/>
          </w:tcPr>
          <w:p w:rsidR="00B75233" w:rsidRDefault="00153A98">
            <w:pPr>
              <w:pStyle w:val="TableParagraph"/>
              <w:spacing w:line="223" w:lineRule="exact"/>
              <w:ind w:left="376"/>
              <w:rPr>
                <w:sz w:val="18"/>
              </w:rPr>
            </w:pPr>
            <w:r>
              <w:rPr>
                <w:w w:val="95"/>
                <w:sz w:val="18"/>
              </w:rPr>
              <w:t>时效指标</w:t>
            </w:r>
          </w:p>
          <w:p w:rsidR="00B75233" w:rsidRDefault="00153A98">
            <w:pPr>
              <w:pStyle w:val="TableParagraph"/>
              <w:spacing w:line="181" w:lineRule="exact"/>
              <w:ind w:left="373"/>
              <w:rPr>
                <w:sz w:val="18"/>
              </w:rPr>
            </w:pPr>
            <w:r>
              <w:rPr>
                <w:spacing w:val="-1"/>
                <w:w w:val="95"/>
                <w:sz w:val="18"/>
              </w:rPr>
              <w:t>（10</w:t>
            </w:r>
            <w:r>
              <w:rPr>
                <w:w w:val="95"/>
                <w:sz w:val="18"/>
              </w:rPr>
              <w:t>分）</w:t>
            </w:r>
          </w:p>
        </w:tc>
        <w:tc>
          <w:tcPr>
            <w:tcW w:w="3222" w:type="dxa"/>
            <w:gridSpan w:val="2"/>
          </w:tcPr>
          <w:p w:rsidR="00B75233" w:rsidRDefault="00153A98">
            <w:pPr>
              <w:pStyle w:val="TableParagraph"/>
              <w:spacing w:before="107"/>
              <w:ind w:left="639"/>
              <w:rPr>
                <w:sz w:val="18"/>
              </w:rPr>
            </w:pPr>
            <w:r>
              <w:rPr>
                <w:sz w:val="18"/>
              </w:rPr>
              <w:t>防治目标完成率（10分）</w:t>
            </w:r>
          </w:p>
        </w:tc>
        <w:tc>
          <w:tcPr>
            <w:tcW w:w="1623" w:type="dxa"/>
          </w:tcPr>
          <w:p w:rsidR="00B75233" w:rsidRDefault="00153A98">
            <w:pPr>
              <w:pStyle w:val="TableParagraph"/>
              <w:spacing w:before="107"/>
              <w:ind w:left="120" w:right="90"/>
              <w:jc w:val="center"/>
              <w:rPr>
                <w:sz w:val="18"/>
              </w:rPr>
            </w:pPr>
            <w:r>
              <w:rPr>
                <w:sz w:val="18"/>
              </w:rPr>
              <w:t>100%</w:t>
            </w:r>
          </w:p>
        </w:tc>
        <w:tc>
          <w:tcPr>
            <w:tcW w:w="1462" w:type="dxa"/>
          </w:tcPr>
          <w:p w:rsidR="00B75233" w:rsidRDefault="00153A98">
            <w:pPr>
              <w:pStyle w:val="TableParagraph"/>
              <w:spacing w:before="107"/>
              <w:ind w:left="83" w:right="51"/>
              <w:jc w:val="center"/>
              <w:rPr>
                <w:sz w:val="18"/>
              </w:rPr>
            </w:pPr>
            <w:r>
              <w:rPr>
                <w:sz w:val="18"/>
              </w:rPr>
              <w:t>100%</w:t>
            </w:r>
          </w:p>
        </w:tc>
        <w:tc>
          <w:tcPr>
            <w:tcW w:w="1450" w:type="dxa"/>
          </w:tcPr>
          <w:p w:rsidR="00B75233" w:rsidRDefault="00153A98">
            <w:pPr>
              <w:pStyle w:val="TableParagraph"/>
              <w:spacing w:before="107"/>
              <w:ind w:left="31" w:right="7"/>
              <w:jc w:val="center"/>
              <w:rPr>
                <w:sz w:val="18"/>
              </w:rPr>
            </w:pPr>
            <w:r>
              <w:rPr>
                <w:sz w:val="18"/>
              </w:rPr>
              <w:t>10</w:t>
            </w:r>
          </w:p>
        </w:tc>
      </w:tr>
      <w:tr w:rsidR="00B75233">
        <w:trPr>
          <w:trHeight w:val="476"/>
        </w:trPr>
        <w:tc>
          <w:tcPr>
            <w:tcW w:w="773" w:type="dxa"/>
            <w:vMerge/>
            <w:tcBorders>
              <w:top w:val="nil"/>
            </w:tcBorders>
          </w:tcPr>
          <w:p w:rsidR="00B75233" w:rsidRDefault="00B75233">
            <w:pPr>
              <w:rPr>
                <w:sz w:val="2"/>
                <w:szCs w:val="2"/>
              </w:rPr>
            </w:pPr>
          </w:p>
        </w:tc>
        <w:tc>
          <w:tcPr>
            <w:tcW w:w="970" w:type="dxa"/>
            <w:vMerge w:val="restart"/>
          </w:tcPr>
          <w:p w:rsidR="00B75233" w:rsidRDefault="00B75233">
            <w:pPr>
              <w:pStyle w:val="TableParagraph"/>
              <w:spacing w:before="7"/>
              <w:rPr>
                <w:sz w:val="18"/>
              </w:rPr>
            </w:pPr>
          </w:p>
          <w:p w:rsidR="00B75233" w:rsidRDefault="00153A98">
            <w:pPr>
              <w:pStyle w:val="TableParagraph"/>
              <w:spacing w:line="228" w:lineRule="auto"/>
              <w:ind w:left="402" w:right="366"/>
              <w:jc w:val="both"/>
              <w:rPr>
                <w:sz w:val="18"/>
              </w:rPr>
            </w:pPr>
            <w:r>
              <w:rPr>
                <w:sz w:val="18"/>
              </w:rPr>
              <w:t>效益指标</w:t>
            </w:r>
          </w:p>
          <w:p w:rsidR="00B75233" w:rsidRDefault="00153A98">
            <w:pPr>
              <w:pStyle w:val="TableParagraph"/>
              <w:spacing w:line="224" w:lineRule="exact"/>
              <w:ind w:left="134"/>
              <w:rPr>
                <w:sz w:val="18"/>
              </w:rPr>
            </w:pPr>
            <w:r>
              <w:rPr>
                <w:sz w:val="18"/>
              </w:rPr>
              <w:t>（30分）</w:t>
            </w:r>
          </w:p>
        </w:tc>
        <w:tc>
          <w:tcPr>
            <w:tcW w:w="1450" w:type="dxa"/>
          </w:tcPr>
          <w:p w:rsidR="00B75233" w:rsidRDefault="00153A98">
            <w:pPr>
              <w:pStyle w:val="TableParagraph"/>
              <w:spacing w:before="23" w:line="226" w:lineRule="exact"/>
              <w:ind w:left="48" w:right="7"/>
              <w:jc w:val="center"/>
              <w:rPr>
                <w:sz w:val="18"/>
              </w:rPr>
            </w:pPr>
            <w:r>
              <w:rPr>
                <w:sz w:val="18"/>
              </w:rPr>
              <w:t>社会效益指标</w:t>
            </w:r>
          </w:p>
          <w:p w:rsidR="00B75233" w:rsidRDefault="00153A98">
            <w:pPr>
              <w:pStyle w:val="TableParagraph"/>
              <w:spacing w:line="207" w:lineRule="exact"/>
              <w:ind w:left="33" w:right="2"/>
              <w:jc w:val="center"/>
              <w:rPr>
                <w:sz w:val="18"/>
              </w:rPr>
            </w:pPr>
            <w:r>
              <w:rPr>
                <w:sz w:val="18"/>
              </w:rPr>
              <w:t>（15分）</w:t>
            </w:r>
          </w:p>
        </w:tc>
        <w:tc>
          <w:tcPr>
            <w:tcW w:w="3222" w:type="dxa"/>
            <w:gridSpan w:val="2"/>
          </w:tcPr>
          <w:p w:rsidR="00B75233" w:rsidRDefault="00153A98">
            <w:pPr>
              <w:pStyle w:val="TableParagraph"/>
              <w:spacing w:before="134"/>
              <w:ind w:left="550"/>
              <w:rPr>
                <w:sz w:val="18"/>
              </w:rPr>
            </w:pPr>
            <w:r>
              <w:rPr>
                <w:sz w:val="18"/>
              </w:rPr>
              <w:t>保证房屋住用安全（15分）</w:t>
            </w:r>
          </w:p>
        </w:tc>
        <w:tc>
          <w:tcPr>
            <w:tcW w:w="1623" w:type="dxa"/>
          </w:tcPr>
          <w:p w:rsidR="00B75233" w:rsidRDefault="00153A98">
            <w:pPr>
              <w:pStyle w:val="TableParagraph"/>
              <w:spacing w:before="134"/>
              <w:ind w:left="120" w:right="89"/>
              <w:jc w:val="center"/>
              <w:rPr>
                <w:sz w:val="18"/>
              </w:rPr>
            </w:pPr>
            <w:r>
              <w:rPr>
                <w:sz w:val="18"/>
              </w:rPr>
              <w:t>显著</w:t>
            </w:r>
          </w:p>
        </w:tc>
        <w:tc>
          <w:tcPr>
            <w:tcW w:w="1462" w:type="dxa"/>
          </w:tcPr>
          <w:p w:rsidR="00B75233" w:rsidRDefault="00153A98">
            <w:pPr>
              <w:pStyle w:val="TableParagraph"/>
              <w:spacing w:before="134"/>
              <w:ind w:left="83" w:right="55"/>
              <w:jc w:val="center"/>
              <w:rPr>
                <w:sz w:val="18"/>
              </w:rPr>
            </w:pPr>
            <w:r>
              <w:rPr>
                <w:sz w:val="18"/>
              </w:rPr>
              <w:t>显著</w:t>
            </w:r>
          </w:p>
        </w:tc>
        <w:tc>
          <w:tcPr>
            <w:tcW w:w="1450" w:type="dxa"/>
          </w:tcPr>
          <w:p w:rsidR="00B75233" w:rsidRDefault="00153A98">
            <w:pPr>
              <w:pStyle w:val="TableParagraph"/>
              <w:spacing w:before="134"/>
              <w:ind w:left="31" w:right="7"/>
              <w:jc w:val="center"/>
              <w:rPr>
                <w:sz w:val="18"/>
              </w:rPr>
            </w:pPr>
            <w:r>
              <w:rPr>
                <w:sz w:val="18"/>
              </w:rPr>
              <w:t>15</w:t>
            </w:r>
          </w:p>
        </w:tc>
      </w:tr>
      <w:tr w:rsidR="00B75233">
        <w:trPr>
          <w:trHeight w:val="515"/>
        </w:trPr>
        <w:tc>
          <w:tcPr>
            <w:tcW w:w="773" w:type="dxa"/>
            <w:vMerge/>
            <w:tcBorders>
              <w:top w:val="nil"/>
            </w:tcBorders>
          </w:tcPr>
          <w:p w:rsidR="00B75233" w:rsidRDefault="00B75233">
            <w:pPr>
              <w:rPr>
                <w:sz w:val="2"/>
                <w:szCs w:val="2"/>
              </w:rPr>
            </w:pPr>
          </w:p>
        </w:tc>
        <w:tc>
          <w:tcPr>
            <w:tcW w:w="970" w:type="dxa"/>
            <w:vMerge/>
            <w:tcBorders>
              <w:top w:val="nil"/>
            </w:tcBorders>
          </w:tcPr>
          <w:p w:rsidR="00B75233" w:rsidRDefault="00B75233">
            <w:pPr>
              <w:rPr>
                <w:sz w:val="2"/>
                <w:szCs w:val="2"/>
              </w:rPr>
            </w:pPr>
          </w:p>
        </w:tc>
        <w:tc>
          <w:tcPr>
            <w:tcW w:w="1450" w:type="dxa"/>
            <w:vMerge w:val="restart"/>
          </w:tcPr>
          <w:p w:rsidR="00B75233" w:rsidRDefault="00B75233">
            <w:pPr>
              <w:pStyle w:val="TableParagraph"/>
              <w:spacing w:before="12"/>
              <w:rPr>
                <w:sz w:val="24"/>
              </w:rPr>
            </w:pPr>
          </w:p>
          <w:p w:rsidR="00B75233" w:rsidRDefault="00153A98">
            <w:pPr>
              <w:pStyle w:val="TableParagraph"/>
              <w:spacing w:line="228" w:lineRule="auto"/>
              <w:ind w:left="198" w:right="117" w:firstLine="89"/>
              <w:rPr>
                <w:sz w:val="18"/>
              </w:rPr>
            </w:pPr>
            <w:r>
              <w:rPr>
                <w:sz w:val="18"/>
              </w:rPr>
              <w:t>可持续影响指标（15分）</w:t>
            </w:r>
          </w:p>
        </w:tc>
        <w:tc>
          <w:tcPr>
            <w:tcW w:w="3222" w:type="dxa"/>
            <w:gridSpan w:val="2"/>
          </w:tcPr>
          <w:p w:rsidR="00B75233" w:rsidRDefault="00153A98">
            <w:pPr>
              <w:pStyle w:val="TableParagraph"/>
              <w:spacing w:before="152"/>
              <w:ind w:left="684"/>
              <w:rPr>
                <w:sz w:val="18"/>
              </w:rPr>
            </w:pPr>
            <w:r>
              <w:rPr>
                <w:sz w:val="18"/>
              </w:rPr>
              <w:t>档案规范化管理（8分）</w:t>
            </w:r>
          </w:p>
        </w:tc>
        <w:tc>
          <w:tcPr>
            <w:tcW w:w="1623" w:type="dxa"/>
          </w:tcPr>
          <w:p w:rsidR="00B75233" w:rsidRDefault="00153A98">
            <w:pPr>
              <w:pStyle w:val="TableParagraph"/>
              <w:spacing w:before="152"/>
              <w:ind w:left="120" w:right="89"/>
              <w:jc w:val="center"/>
              <w:rPr>
                <w:sz w:val="18"/>
              </w:rPr>
            </w:pPr>
            <w:r>
              <w:rPr>
                <w:sz w:val="18"/>
              </w:rPr>
              <w:t>规范</w:t>
            </w:r>
          </w:p>
        </w:tc>
        <w:tc>
          <w:tcPr>
            <w:tcW w:w="1462" w:type="dxa"/>
          </w:tcPr>
          <w:p w:rsidR="00B75233" w:rsidRDefault="00153A98">
            <w:pPr>
              <w:pStyle w:val="TableParagraph"/>
              <w:spacing w:before="152"/>
              <w:ind w:left="83" w:right="55"/>
              <w:jc w:val="center"/>
              <w:rPr>
                <w:sz w:val="18"/>
              </w:rPr>
            </w:pPr>
            <w:r>
              <w:rPr>
                <w:sz w:val="18"/>
              </w:rPr>
              <w:t>规范</w:t>
            </w:r>
          </w:p>
        </w:tc>
        <w:tc>
          <w:tcPr>
            <w:tcW w:w="1450" w:type="dxa"/>
          </w:tcPr>
          <w:p w:rsidR="00B75233" w:rsidRDefault="00153A98">
            <w:pPr>
              <w:pStyle w:val="TableParagraph"/>
              <w:spacing w:before="152"/>
              <w:ind w:left="24"/>
              <w:jc w:val="center"/>
              <w:rPr>
                <w:sz w:val="18"/>
              </w:rPr>
            </w:pPr>
            <w:r>
              <w:rPr>
                <w:w w:val="99"/>
                <w:sz w:val="18"/>
              </w:rPr>
              <w:t>8</w:t>
            </w:r>
          </w:p>
        </w:tc>
      </w:tr>
      <w:tr w:rsidR="00B75233">
        <w:trPr>
          <w:trHeight w:val="515"/>
        </w:trPr>
        <w:tc>
          <w:tcPr>
            <w:tcW w:w="773" w:type="dxa"/>
            <w:vMerge/>
            <w:tcBorders>
              <w:top w:val="nil"/>
            </w:tcBorders>
          </w:tcPr>
          <w:p w:rsidR="00B75233" w:rsidRDefault="00B75233">
            <w:pPr>
              <w:rPr>
                <w:sz w:val="2"/>
                <w:szCs w:val="2"/>
              </w:rPr>
            </w:pPr>
          </w:p>
        </w:tc>
        <w:tc>
          <w:tcPr>
            <w:tcW w:w="970" w:type="dxa"/>
            <w:vMerge/>
            <w:tcBorders>
              <w:top w:val="nil"/>
            </w:tcBorders>
          </w:tcPr>
          <w:p w:rsidR="00B75233" w:rsidRDefault="00B75233">
            <w:pPr>
              <w:rPr>
                <w:sz w:val="2"/>
                <w:szCs w:val="2"/>
              </w:rPr>
            </w:pPr>
          </w:p>
        </w:tc>
        <w:tc>
          <w:tcPr>
            <w:tcW w:w="1450" w:type="dxa"/>
            <w:vMerge/>
            <w:tcBorders>
              <w:top w:val="nil"/>
            </w:tcBorders>
          </w:tcPr>
          <w:p w:rsidR="00B75233" w:rsidRDefault="00B75233">
            <w:pPr>
              <w:rPr>
                <w:sz w:val="2"/>
                <w:szCs w:val="2"/>
              </w:rPr>
            </w:pPr>
          </w:p>
        </w:tc>
        <w:tc>
          <w:tcPr>
            <w:tcW w:w="3222" w:type="dxa"/>
            <w:gridSpan w:val="2"/>
          </w:tcPr>
          <w:p w:rsidR="00B75233" w:rsidRDefault="00153A98">
            <w:pPr>
              <w:pStyle w:val="TableParagraph"/>
              <w:spacing w:before="153"/>
              <w:ind w:left="507"/>
              <w:rPr>
                <w:sz w:val="18"/>
              </w:rPr>
            </w:pPr>
            <w:r>
              <w:rPr>
                <w:sz w:val="18"/>
              </w:rPr>
              <w:t>回访返治、跟踪服务（7分）</w:t>
            </w:r>
          </w:p>
        </w:tc>
        <w:tc>
          <w:tcPr>
            <w:tcW w:w="1623" w:type="dxa"/>
          </w:tcPr>
          <w:p w:rsidR="00B75233" w:rsidRDefault="00153A98">
            <w:pPr>
              <w:pStyle w:val="TableParagraph"/>
              <w:spacing w:before="153"/>
              <w:ind w:left="120" w:right="89"/>
              <w:jc w:val="center"/>
              <w:rPr>
                <w:sz w:val="18"/>
              </w:rPr>
            </w:pPr>
            <w:r>
              <w:rPr>
                <w:sz w:val="18"/>
              </w:rPr>
              <w:t>长期</w:t>
            </w:r>
          </w:p>
        </w:tc>
        <w:tc>
          <w:tcPr>
            <w:tcW w:w="1462" w:type="dxa"/>
          </w:tcPr>
          <w:p w:rsidR="00B75233" w:rsidRDefault="00153A98">
            <w:pPr>
              <w:pStyle w:val="TableParagraph"/>
              <w:spacing w:before="153"/>
              <w:ind w:left="83" w:right="55"/>
              <w:jc w:val="center"/>
              <w:rPr>
                <w:sz w:val="18"/>
              </w:rPr>
            </w:pPr>
            <w:r>
              <w:rPr>
                <w:sz w:val="18"/>
              </w:rPr>
              <w:t>长期</w:t>
            </w:r>
          </w:p>
        </w:tc>
        <w:tc>
          <w:tcPr>
            <w:tcW w:w="1450" w:type="dxa"/>
          </w:tcPr>
          <w:p w:rsidR="00B75233" w:rsidRDefault="00153A98">
            <w:pPr>
              <w:pStyle w:val="TableParagraph"/>
              <w:spacing w:before="153"/>
              <w:ind w:left="24"/>
              <w:jc w:val="center"/>
              <w:rPr>
                <w:sz w:val="18"/>
              </w:rPr>
            </w:pPr>
            <w:r>
              <w:rPr>
                <w:w w:val="99"/>
                <w:sz w:val="18"/>
              </w:rPr>
              <w:t>7</w:t>
            </w:r>
          </w:p>
        </w:tc>
      </w:tr>
      <w:tr w:rsidR="00B75233">
        <w:trPr>
          <w:trHeight w:val="659"/>
        </w:trPr>
        <w:tc>
          <w:tcPr>
            <w:tcW w:w="773" w:type="dxa"/>
            <w:vMerge/>
            <w:tcBorders>
              <w:top w:val="nil"/>
            </w:tcBorders>
          </w:tcPr>
          <w:p w:rsidR="00B75233" w:rsidRDefault="00B75233">
            <w:pPr>
              <w:rPr>
                <w:sz w:val="2"/>
                <w:szCs w:val="2"/>
              </w:rPr>
            </w:pPr>
          </w:p>
        </w:tc>
        <w:tc>
          <w:tcPr>
            <w:tcW w:w="970" w:type="dxa"/>
          </w:tcPr>
          <w:p w:rsidR="00B75233" w:rsidRDefault="00153A98">
            <w:pPr>
              <w:pStyle w:val="TableParagraph"/>
              <w:spacing w:before="114" w:line="226" w:lineRule="exact"/>
              <w:ind w:left="47"/>
              <w:rPr>
                <w:sz w:val="18"/>
              </w:rPr>
            </w:pPr>
            <w:r>
              <w:rPr>
                <w:spacing w:val="-3"/>
                <w:w w:val="95"/>
                <w:sz w:val="18"/>
              </w:rPr>
              <w:t>满意度指标</w:t>
            </w:r>
          </w:p>
          <w:p w:rsidR="00B75233" w:rsidRDefault="00153A98">
            <w:pPr>
              <w:pStyle w:val="TableParagraph"/>
              <w:spacing w:line="226" w:lineRule="exact"/>
              <w:ind w:left="134"/>
              <w:rPr>
                <w:sz w:val="18"/>
              </w:rPr>
            </w:pPr>
            <w:r>
              <w:rPr>
                <w:spacing w:val="-1"/>
                <w:w w:val="95"/>
                <w:sz w:val="18"/>
              </w:rPr>
              <w:t>（10</w:t>
            </w:r>
            <w:r>
              <w:rPr>
                <w:w w:val="95"/>
                <w:sz w:val="18"/>
              </w:rPr>
              <w:t>分）</w:t>
            </w:r>
          </w:p>
        </w:tc>
        <w:tc>
          <w:tcPr>
            <w:tcW w:w="1450" w:type="dxa"/>
          </w:tcPr>
          <w:p w:rsidR="00B75233" w:rsidRDefault="00153A98">
            <w:pPr>
              <w:pStyle w:val="TableParagraph"/>
              <w:spacing w:before="121" w:line="230" w:lineRule="auto"/>
              <w:ind w:left="553" w:right="31" w:hanging="445"/>
              <w:rPr>
                <w:sz w:val="18"/>
              </w:rPr>
            </w:pPr>
            <w:r>
              <w:rPr>
                <w:sz w:val="18"/>
              </w:rPr>
              <w:t>满意度指标（10 分）</w:t>
            </w:r>
          </w:p>
        </w:tc>
        <w:tc>
          <w:tcPr>
            <w:tcW w:w="3222" w:type="dxa"/>
            <w:gridSpan w:val="2"/>
          </w:tcPr>
          <w:p w:rsidR="00B75233" w:rsidRDefault="00B75233">
            <w:pPr>
              <w:pStyle w:val="TableParagraph"/>
              <w:spacing w:before="7"/>
              <w:rPr>
                <w:sz w:val="17"/>
              </w:rPr>
            </w:pPr>
          </w:p>
          <w:p w:rsidR="00B75233" w:rsidRDefault="00153A98">
            <w:pPr>
              <w:pStyle w:val="TableParagraph"/>
              <w:ind w:left="994"/>
              <w:rPr>
                <w:sz w:val="18"/>
              </w:rPr>
            </w:pPr>
            <w:r>
              <w:rPr>
                <w:sz w:val="18"/>
              </w:rPr>
              <w:t>服务对象满意度</w:t>
            </w:r>
          </w:p>
        </w:tc>
        <w:tc>
          <w:tcPr>
            <w:tcW w:w="1623" w:type="dxa"/>
          </w:tcPr>
          <w:p w:rsidR="00B75233" w:rsidRDefault="00B75233">
            <w:pPr>
              <w:pStyle w:val="TableParagraph"/>
              <w:spacing w:before="7"/>
              <w:rPr>
                <w:sz w:val="17"/>
              </w:rPr>
            </w:pPr>
          </w:p>
          <w:p w:rsidR="00B75233" w:rsidRDefault="00153A98">
            <w:pPr>
              <w:pStyle w:val="TableParagraph"/>
              <w:ind w:left="118" w:right="92"/>
              <w:jc w:val="center"/>
              <w:rPr>
                <w:sz w:val="18"/>
              </w:rPr>
            </w:pPr>
            <w:r>
              <w:rPr>
                <w:sz w:val="18"/>
              </w:rPr>
              <w:t>≥90%</w:t>
            </w:r>
          </w:p>
        </w:tc>
        <w:tc>
          <w:tcPr>
            <w:tcW w:w="1462" w:type="dxa"/>
          </w:tcPr>
          <w:p w:rsidR="00B75233" w:rsidRDefault="00B75233">
            <w:pPr>
              <w:pStyle w:val="TableParagraph"/>
              <w:spacing w:before="7"/>
              <w:rPr>
                <w:sz w:val="17"/>
              </w:rPr>
            </w:pPr>
          </w:p>
          <w:p w:rsidR="00B75233" w:rsidRDefault="00153A98">
            <w:pPr>
              <w:pStyle w:val="TableParagraph"/>
              <w:ind w:left="83" w:right="56"/>
              <w:jc w:val="center"/>
              <w:rPr>
                <w:sz w:val="18"/>
              </w:rPr>
            </w:pPr>
            <w:r>
              <w:rPr>
                <w:sz w:val="18"/>
              </w:rPr>
              <w:t>≥90%</w:t>
            </w:r>
          </w:p>
        </w:tc>
        <w:tc>
          <w:tcPr>
            <w:tcW w:w="1450" w:type="dxa"/>
          </w:tcPr>
          <w:p w:rsidR="00B75233" w:rsidRDefault="00B75233">
            <w:pPr>
              <w:pStyle w:val="TableParagraph"/>
              <w:spacing w:before="7"/>
              <w:rPr>
                <w:sz w:val="17"/>
              </w:rPr>
            </w:pPr>
          </w:p>
          <w:p w:rsidR="00B75233" w:rsidRDefault="00153A98">
            <w:pPr>
              <w:pStyle w:val="TableParagraph"/>
              <w:ind w:left="31" w:right="7"/>
              <w:jc w:val="center"/>
              <w:rPr>
                <w:sz w:val="18"/>
              </w:rPr>
            </w:pPr>
            <w:r>
              <w:rPr>
                <w:sz w:val="18"/>
              </w:rPr>
              <w:t>10</w:t>
            </w:r>
          </w:p>
        </w:tc>
      </w:tr>
      <w:tr w:rsidR="00B75233">
        <w:trPr>
          <w:trHeight w:val="423"/>
        </w:trPr>
        <w:tc>
          <w:tcPr>
            <w:tcW w:w="773" w:type="dxa"/>
          </w:tcPr>
          <w:p w:rsidR="00B75233" w:rsidRDefault="00153A98">
            <w:pPr>
              <w:pStyle w:val="TableParagraph"/>
              <w:spacing w:before="107"/>
              <w:ind w:left="215"/>
              <w:rPr>
                <w:sz w:val="18"/>
              </w:rPr>
            </w:pPr>
            <w:r>
              <w:rPr>
                <w:sz w:val="18"/>
              </w:rPr>
              <w:t>总分</w:t>
            </w:r>
          </w:p>
        </w:tc>
        <w:tc>
          <w:tcPr>
            <w:tcW w:w="10177" w:type="dxa"/>
            <w:gridSpan w:val="7"/>
          </w:tcPr>
          <w:p w:rsidR="00B75233" w:rsidRDefault="00153A98">
            <w:pPr>
              <w:pStyle w:val="TableParagraph"/>
              <w:spacing w:before="107"/>
              <w:ind w:left="4850" w:right="4817"/>
              <w:jc w:val="center"/>
              <w:rPr>
                <w:sz w:val="18"/>
              </w:rPr>
            </w:pPr>
            <w:r>
              <w:rPr>
                <w:sz w:val="18"/>
              </w:rPr>
              <w:t>99.92</w:t>
            </w:r>
          </w:p>
        </w:tc>
      </w:tr>
      <w:tr w:rsidR="00B75233">
        <w:trPr>
          <w:trHeight w:val="1112"/>
        </w:trPr>
        <w:tc>
          <w:tcPr>
            <w:tcW w:w="773" w:type="dxa"/>
          </w:tcPr>
          <w:p w:rsidR="00B75233" w:rsidRDefault="00153A98">
            <w:pPr>
              <w:pStyle w:val="TableParagraph"/>
              <w:spacing w:before="130" w:line="228" w:lineRule="auto"/>
              <w:ind w:left="38" w:right="-15"/>
              <w:jc w:val="center"/>
              <w:rPr>
                <w:sz w:val="18"/>
              </w:rPr>
            </w:pPr>
            <w:r>
              <w:rPr>
                <w:sz w:val="18"/>
              </w:rPr>
              <w:t>偏差大或目标未完成原因分析</w:t>
            </w:r>
          </w:p>
        </w:tc>
        <w:tc>
          <w:tcPr>
            <w:tcW w:w="10177" w:type="dxa"/>
            <w:gridSpan w:val="7"/>
          </w:tcPr>
          <w:p w:rsidR="00B75233" w:rsidRDefault="00B75233">
            <w:pPr>
              <w:pStyle w:val="TableParagraph"/>
              <w:rPr>
                <w:sz w:val="18"/>
              </w:rPr>
            </w:pPr>
          </w:p>
          <w:p w:rsidR="00B75233" w:rsidRDefault="00B75233">
            <w:pPr>
              <w:pStyle w:val="TableParagraph"/>
              <w:spacing w:before="4"/>
              <w:rPr>
                <w:sz w:val="17"/>
              </w:rPr>
            </w:pPr>
          </w:p>
          <w:p w:rsidR="00B75233" w:rsidRDefault="00153A98">
            <w:pPr>
              <w:pStyle w:val="TableParagraph"/>
              <w:ind w:left="32"/>
              <w:rPr>
                <w:sz w:val="18"/>
              </w:rPr>
            </w:pPr>
            <w:r>
              <w:rPr>
                <w:sz w:val="18"/>
              </w:rPr>
              <w:t>施工面积以新建项目委托书为依据，以工作量实时结算</w:t>
            </w:r>
          </w:p>
        </w:tc>
      </w:tr>
      <w:tr w:rsidR="00B75233">
        <w:trPr>
          <w:trHeight w:val="1112"/>
        </w:trPr>
        <w:tc>
          <w:tcPr>
            <w:tcW w:w="773" w:type="dxa"/>
          </w:tcPr>
          <w:p w:rsidR="00B75233" w:rsidRDefault="00B75233">
            <w:pPr>
              <w:pStyle w:val="TableParagraph"/>
              <w:spacing w:before="10"/>
              <w:rPr>
                <w:sz w:val="18"/>
              </w:rPr>
            </w:pPr>
          </w:p>
          <w:p w:rsidR="00B75233" w:rsidRDefault="00153A98">
            <w:pPr>
              <w:pStyle w:val="TableParagraph"/>
              <w:spacing w:line="228" w:lineRule="auto"/>
              <w:ind w:left="38" w:right="-15"/>
              <w:jc w:val="both"/>
              <w:rPr>
                <w:sz w:val="18"/>
              </w:rPr>
            </w:pPr>
            <w:r>
              <w:rPr>
                <w:sz w:val="18"/>
              </w:rPr>
              <w:t>改进措施及结果应用方案</w:t>
            </w:r>
          </w:p>
        </w:tc>
        <w:tc>
          <w:tcPr>
            <w:tcW w:w="10177" w:type="dxa"/>
            <w:gridSpan w:val="7"/>
          </w:tcPr>
          <w:p w:rsidR="00B75233" w:rsidRDefault="00B75233">
            <w:pPr>
              <w:pStyle w:val="TableParagraph"/>
              <w:rPr>
                <w:sz w:val="18"/>
              </w:rPr>
            </w:pPr>
          </w:p>
          <w:p w:rsidR="00B75233" w:rsidRDefault="00B75233">
            <w:pPr>
              <w:pStyle w:val="TableParagraph"/>
              <w:spacing w:before="1"/>
              <w:rPr>
                <w:sz w:val="17"/>
              </w:rPr>
            </w:pPr>
          </w:p>
          <w:p w:rsidR="00B75233" w:rsidRDefault="00153A98">
            <w:pPr>
              <w:pStyle w:val="TableParagraph"/>
              <w:spacing w:before="1"/>
              <w:ind w:left="32"/>
              <w:rPr>
                <w:sz w:val="18"/>
              </w:rPr>
            </w:pPr>
            <w:r>
              <w:rPr>
                <w:sz w:val="18"/>
              </w:rPr>
              <w:t>加强城市房屋的白蚁防治管理，控制白蚁危害，保证城市房屋的住用安全</w:t>
            </w:r>
          </w:p>
        </w:tc>
      </w:tr>
      <w:tr w:rsidR="00B75233">
        <w:trPr>
          <w:trHeight w:val="1112"/>
        </w:trPr>
        <w:tc>
          <w:tcPr>
            <w:tcW w:w="773" w:type="dxa"/>
          </w:tcPr>
          <w:p w:rsidR="00B75233" w:rsidRDefault="00B75233">
            <w:pPr>
              <w:pStyle w:val="TableParagraph"/>
              <w:spacing w:before="10"/>
              <w:rPr>
                <w:sz w:val="18"/>
              </w:rPr>
            </w:pPr>
          </w:p>
          <w:p w:rsidR="00B75233" w:rsidRDefault="00153A98">
            <w:pPr>
              <w:pStyle w:val="TableParagraph"/>
              <w:spacing w:line="228" w:lineRule="auto"/>
              <w:ind w:left="38" w:right="-15"/>
              <w:jc w:val="both"/>
              <w:rPr>
                <w:sz w:val="18"/>
              </w:rPr>
            </w:pPr>
            <w:r>
              <w:rPr>
                <w:sz w:val="18"/>
              </w:rPr>
              <w:t>单位主要负责人签批意见</w:t>
            </w:r>
          </w:p>
        </w:tc>
        <w:tc>
          <w:tcPr>
            <w:tcW w:w="10177" w:type="dxa"/>
            <w:gridSpan w:val="7"/>
          </w:tcPr>
          <w:p w:rsidR="00B75233" w:rsidRDefault="00B75233">
            <w:pPr>
              <w:pStyle w:val="TableParagraph"/>
              <w:rPr>
                <w:sz w:val="18"/>
              </w:rPr>
            </w:pPr>
          </w:p>
          <w:p w:rsidR="00B75233" w:rsidRDefault="00B75233">
            <w:pPr>
              <w:pStyle w:val="TableParagraph"/>
              <w:spacing w:before="1"/>
              <w:rPr>
                <w:sz w:val="17"/>
              </w:rPr>
            </w:pPr>
          </w:p>
          <w:p w:rsidR="00B75233" w:rsidRDefault="00153A98">
            <w:pPr>
              <w:pStyle w:val="TableParagraph"/>
              <w:spacing w:before="1"/>
              <w:ind w:right="2233"/>
              <w:jc w:val="right"/>
              <w:rPr>
                <w:sz w:val="18"/>
              </w:rPr>
            </w:pPr>
            <w:r>
              <w:rPr>
                <w:w w:val="95"/>
                <w:sz w:val="18"/>
              </w:rPr>
              <w:t>签名：年月日</w:t>
            </w:r>
          </w:p>
        </w:tc>
      </w:tr>
    </w:tbl>
    <w:p w:rsidR="00B75233" w:rsidRDefault="00153A98">
      <w:pPr>
        <w:pStyle w:val="a3"/>
        <w:spacing w:before="30"/>
        <w:ind w:left="506"/>
      </w:pPr>
      <w:r>
        <w:rPr>
          <w:noProof/>
          <w:lang w:val="en-US" w:bidi="ar-SA"/>
        </w:rPr>
        <mc:AlternateContent>
          <mc:Choice Requires="wps">
            <w:drawing>
              <wp:anchor distT="0" distB="0" distL="114300" distR="114300" simplePos="0" relativeHeight="251680768" behindDoc="1" locked="0" layoutInCell="1" allowOverlap="1">
                <wp:simplePos x="0" y="0"/>
                <wp:positionH relativeFrom="page">
                  <wp:posOffset>563880</wp:posOffset>
                </wp:positionH>
                <wp:positionV relativeFrom="paragraph">
                  <wp:posOffset>-3272155</wp:posOffset>
                </wp:positionV>
                <wp:extent cx="139700" cy="139700"/>
                <wp:effectExtent l="0" t="0" r="0" b="0"/>
                <wp:wrapNone/>
                <wp:docPr id="22" name="文本框 23"/>
                <wp:cNvGraphicFramePr/>
                <a:graphic xmlns:a="http://schemas.openxmlformats.org/drawingml/2006/main">
                  <a:graphicData uri="http://schemas.microsoft.com/office/word/2010/wordprocessingShape">
                    <wps:wsp>
                      <wps:cNvSpPr txBox="1"/>
                      <wps:spPr>
                        <a:xfrm>
                          <a:off x="0" y="0"/>
                          <a:ext cx="139700" cy="139700"/>
                        </a:xfrm>
                        <a:prstGeom prst="rect">
                          <a:avLst/>
                        </a:prstGeom>
                        <a:noFill/>
                        <a:ln>
                          <a:noFill/>
                        </a:ln>
                      </wps:spPr>
                      <wps:txbx>
                        <w:txbxContent>
                          <w:p w:rsidR="00153A98" w:rsidRDefault="00153A98">
                            <w:pPr>
                              <w:spacing w:line="219" w:lineRule="exact"/>
                              <w:ind w:left="20"/>
                              <w:rPr>
                                <w:sz w:val="18"/>
                              </w:rPr>
                            </w:pPr>
                            <w:r>
                              <w:rPr>
                                <w:w w:val="99"/>
                                <w:sz w:val="18"/>
                              </w:rPr>
                              <w:t>）</w:t>
                            </w:r>
                          </w:p>
                        </w:txbxContent>
                      </wps:txbx>
                      <wps:bodyPr vert="vert" lIns="0" tIns="0" rIns="0" bIns="0" upright="1"/>
                    </wps:wsp>
                  </a:graphicData>
                </a:graphic>
              </wp:anchor>
            </w:drawing>
          </mc:Choice>
          <mc:Fallback>
            <w:pict>
              <v:shape id="文本框 23" o:spid="_x0000_s1047" type="#_x0000_t202" style="position:absolute;left:0;text-align:left;margin-left:44.4pt;margin-top:-257.65pt;width:11pt;height:11pt;z-index:-25163571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" filled="f" stroked="f">
                <v:textbox style="layout-flow:vertical" inset="0,0,0,0">
                  <w:txbxContent>
                    <w:p w:rsidR="00153A98" w:rsidRDefault="00153A98">
                      <w:pPr>
                        <w:spacing w:line="219" w:lineRule="exact"/>
                        <w:ind w:left="20"/>
                        <w:rPr>
                          <w:sz w:val="18"/>
                        </w:rPr>
                      </w:pPr>
                      <w:r>
                        <w:rPr>
                          <w:w w:val="99"/>
                          <w:sz w:val="18"/>
                        </w:rPr>
                        <w:t>）</w:t>
                      </w:r>
                    </w:p>
                  </w:txbxContent>
                </v:textbox>
                <w10:wrap anchorx="page"/>
              </v:shape>
            </w:pict>
          </mc:Fallback>
        </mc:AlternateContent>
      </w:r>
      <w:r>
        <w:t>备注：</w:t>
      </w:r>
    </w:p>
    <w:p w:rsidR="00B75233" w:rsidRDefault="00153A98">
      <w:pPr>
        <w:pStyle w:val="a4"/>
        <w:numPr>
          <w:ilvl w:val="0"/>
          <w:numId w:val="7"/>
        </w:numPr>
        <w:tabs>
          <w:tab w:val="left" w:pos="995"/>
        </w:tabs>
        <w:spacing w:before="117"/>
        <w:ind w:hanging="165"/>
        <w:rPr>
          <w:sz w:val="16"/>
        </w:rPr>
      </w:pPr>
      <w:r>
        <w:rPr>
          <w:spacing w:val="-3"/>
          <w:sz w:val="16"/>
        </w:rPr>
        <w:t>预算执行情况口径：预算数为调整后财政资金总额</w:t>
      </w:r>
      <w:r>
        <w:rPr>
          <w:sz w:val="16"/>
        </w:rPr>
        <w:t>（</w:t>
      </w:r>
      <w:r>
        <w:rPr>
          <w:spacing w:val="-2"/>
          <w:sz w:val="16"/>
        </w:rPr>
        <w:t>包括上年结余结转</w:t>
      </w:r>
      <w:r>
        <w:rPr>
          <w:spacing w:val="-3"/>
          <w:sz w:val="16"/>
        </w:rPr>
        <w:t>）</w:t>
      </w:r>
      <w:r>
        <w:rPr>
          <w:spacing w:val="-4"/>
          <w:sz w:val="16"/>
        </w:rPr>
        <w:t>，执行数为资金使用单位财政资金实际支出数。</w:t>
      </w:r>
    </w:p>
    <w:p w:rsidR="00B75233" w:rsidRDefault="00153A98">
      <w:pPr>
        <w:pStyle w:val="a4"/>
        <w:numPr>
          <w:ilvl w:val="0"/>
          <w:numId w:val="7"/>
        </w:numPr>
        <w:tabs>
          <w:tab w:val="left" w:pos="995"/>
        </w:tabs>
        <w:spacing w:before="131" w:line="202" w:lineRule="exact"/>
        <w:ind w:hanging="165"/>
        <w:rPr>
          <w:sz w:val="16"/>
        </w:rPr>
      </w:pPr>
      <w:r>
        <w:rPr>
          <w:spacing w:val="-7"/>
          <w:sz w:val="16"/>
        </w:rPr>
        <w:t>定量指标完成数汇总原则：绝对值直接累加计算，相对值按照资金额度加权平均计算。定量指标计分原则：正向指标</w:t>
      </w:r>
      <w:r>
        <w:rPr>
          <w:spacing w:val="-4"/>
          <w:sz w:val="16"/>
        </w:rPr>
        <w:t>（</w:t>
      </w:r>
      <w:r>
        <w:rPr>
          <w:spacing w:val="-2"/>
          <w:sz w:val="16"/>
        </w:rPr>
        <w:t>即目标值为≥</w:t>
      </w:r>
      <w:r>
        <w:rPr>
          <w:sz w:val="16"/>
        </w:rPr>
        <w:t>X</w:t>
      </w:r>
      <w:r>
        <w:rPr>
          <w:spacing w:val="-1"/>
          <w:sz w:val="16"/>
        </w:rPr>
        <w:t>,得分=权重</w:t>
      </w:r>
    </w:p>
    <w:p w:rsidR="00B75233" w:rsidRDefault="00153A98">
      <w:pPr>
        <w:pStyle w:val="a3"/>
        <w:spacing w:line="202" w:lineRule="exact"/>
        <w:ind w:left="506"/>
      </w:pPr>
      <w:r>
        <w:t>*B/A,反向指标（即目标值为≤X,得分=权重*A/B）,得分不得突破权重总额。定量指标先汇总完成数，再计算得分。</w:t>
      </w:r>
    </w:p>
    <w:p w:rsidR="00B75233" w:rsidRDefault="00153A98">
      <w:pPr>
        <w:pStyle w:val="a4"/>
        <w:numPr>
          <w:ilvl w:val="0"/>
          <w:numId w:val="7"/>
        </w:numPr>
        <w:tabs>
          <w:tab w:val="left" w:pos="995"/>
        </w:tabs>
        <w:spacing w:before="93" w:line="202" w:lineRule="exact"/>
        <w:ind w:hanging="165"/>
        <w:rPr>
          <w:sz w:val="16"/>
        </w:rPr>
      </w:pPr>
      <w:r>
        <w:rPr>
          <w:spacing w:val="-7"/>
          <w:sz w:val="16"/>
        </w:rPr>
        <w:t>定性指标计分原则：达成预期指标、部分达成预期指标并具有一定效果、未达成预期指标且效果较差三档，分別按照该指标对应分值区间</w:t>
      </w:r>
      <w:r>
        <w:rPr>
          <w:sz w:val="16"/>
        </w:rPr>
        <w:t>100-80%</w:t>
      </w:r>
    </w:p>
    <w:p w:rsidR="00B75233" w:rsidRDefault="00153A98">
      <w:pPr>
        <w:pStyle w:val="a3"/>
        <w:spacing w:line="316" w:lineRule="auto"/>
        <w:ind w:left="830" w:right="3305" w:hanging="324"/>
      </w:pPr>
      <w:r>
        <w:t>（含80%）、80-50% （含50%)、 50-0% 合理确定分值。汇总时，以资金额度为权重，对分值进行加权平均计算。4.基于经济性和必要性等因素考虑，满意度指标暂可不</w:t>
      </w:r>
      <w:proofErr w:type="gramStart"/>
      <w:r>
        <w:t>作为必评指标</w:t>
      </w:r>
      <w:proofErr w:type="gramEnd"/>
      <w:r>
        <w:t>。</w:t>
      </w:r>
    </w:p>
    <w:p w:rsidR="00B75233" w:rsidRDefault="00B75233">
      <w:pPr>
        <w:spacing w:line="316" w:lineRule="auto"/>
        <w:sectPr w:rsidR="00B75233">
          <w:headerReference w:type="default" r:id="rId27"/>
          <w:footerReference w:type="default" r:id="rId28"/>
          <w:pgSz w:w="11910" w:h="16840"/>
          <w:pgMar w:top="1360" w:right="0" w:bottom="280" w:left="140" w:header="0" w:footer="0" w:gutter="0"/>
          <w:cols w:space="720"/>
        </w:sectPr>
      </w:pPr>
    </w:p>
    <w:p w:rsidR="00B75233" w:rsidRDefault="00153A98">
      <w:pPr>
        <w:pStyle w:val="1"/>
        <w:spacing w:before="28"/>
        <w:ind w:right="2088"/>
      </w:pPr>
      <w:r>
        <w:lastRenderedPageBreak/>
        <w:t>2020年度房屋安全管理工作经费项目绩效目标自评表</w:t>
      </w:r>
    </w:p>
    <w:p w:rsidR="00B75233" w:rsidRDefault="00153A98">
      <w:pPr>
        <w:pStyle w:val="7"/>
        <w:tabs>
          <w:tab w:val="left" w:pos="7422"/>
        </w:tabs>
        <w:spacing w:before="106"/>
        <w:ind w:left="476"/>
      </w:pPr>
      <w:r>
        <w:rPr>
          <w:noProof/>
          <w:lang w:val="en-US" w:bidi="ar-SA"/>
        </w:rPr>
        <mc:AlternateContent>
          <mc:Choice Requires="wps">
            <w:drawing>
              <wp:anchor distT="0" distB="0" distL="114300" distR="114300" simplePos="0" relativeHeight="251681792" behindDoc="1" locked="0" layoutInCell="1" allowOverlap="1">
                <wp:simplePos x="0" y="0"/>
                <wp:positionH relativeFrom="page">
                  <wp:posOffset>554355</wp:posOffset>
                </wp:positionH>
                <wp:positionV relativeFrom="paragraph">
                  <wp:posOffset>4028440</wp:posOffset>
                </wp:positionV>
                <wp:extent cx="144780" cy="144780"/>
                <wp:effectExtent l="0" t="0" r="0" b="0"/>
                <wp:wrapNone/>
                <wp:docPr id="23" name="文本框 24"/>
                <wp:cNvGraphicFramePr/>
                <a:graphic xmlns:a="http://schemas.openxmlformats.org/drawingml/2006/main">
                  <a:graphicData uri="http://schemas.microsoft.com/office/word/2010/wordprocessingShape">
                    <wps:wsp>
                      <wps:cNvSpPr txBox="1"/>
                      <wps:spPr>
                        <a:xfrm>
                          <a:off x="0" y="0"/>
                          <a:ext cx="144780" cy="144780"/>
                        </a:xfrm>
                        <a:prstGeom prst="rect">
                          <a:avLst/>
                        </a:prstGeom>
                        <a:noFill/>
                        <a:ln>
                          <a:noFill/>
                        </a:ln>
                      </wps:spPr>
                      <wps:txbx>
                        <w:txbxContent>
                          <w:p w:rsidR="00153A98" w:rsidRDefault="00153A98">
                            <w:pPr>
                              <w:spacing w:line="226" w:lineRule="exact"/>
                              <w:ind w:left="20"/>
                              <w:rPr>
                                <w:sz w:val="18"/>
                              </w:rPr>
                            </w:pPr>
                            <w:r>
                              <w:rPr>
                                <w:w w:val="103"/>
                                <w:sz w:val="18"/>
                              </w:rPr>
                              <w:t>（</w:t>
                            </w:r>
                          </w:p>
                        </w:txbxContent>
                      </wps:txbx>
                      <wps:bodyPr vert="vert" lIns="0" tIns="0" rIns="0" bIns="0" upright="1"/>
                    </wps:wsp>
                  </a:graphicData>
                </a:graphic>
              </wp:anchor>
            </w:drawing>
          </mc:Choice>
          <mc:Fallback>
            <w:pict>
              <v:shape id="文本框 24" o:spid="_x0000_s1048" type="#_x0000_t202" style="position:absolute;left:0;text-align:left;margin-left:43.65pt;margin-top:317.2pt;width:11.4pt;height:11.4pt;z-index:-25163468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" filled="f" stroked="f">
                <v:textbox style="layout-flow:vertical" inset="0,0,0,0">
                  <w:txbxContent>
                    <w:p w:rsidR="00153A98" w:rsidRDefault="00153A98">
                      <w:pPr>
                        <w:spacing w:line="226" w:lineRule="exact"/>
                        <w:ind w:left="20"/>
                        <w:rPr>
                          <w:sz w:val="18"/>
                        </w:rPr>
                      </w:pPr>
                      <w:r>
                        <w:rPr>
                          <w:w w:val="103"/>
                          <w:sz w:val="18"/>
                        </w:rPr>
                        <w:t>（</w:t>
                      </w:r>
                    </w:p>
                  </w:txbxContent>
                </v:textbox>
                <w10:wrap anchorx="page"/>
              </v:shape>
            </w:pict>
          </mc:Fallback>
        </mc:AlternateContent>
      </w:r>
      <w:r>
        <w:rPr>
          <w:w w:val="105"/>
        </w:rPr>
        <w:t>单位名称：武汉市东西湖区住房和城乡建设局</w:t>
      </w:r>
      <w:r>
        <w:rPr>
          <w:w w:val="105"/>
        </w:rPr>
        <w:tab/>
        <w:t>填报日期：</w:t>
      </w:r>
    </w:p>
    <w:p w:rsidR="00B75233" w:rsidRDefault="00B75233">
      <w:pPr>
        <w:pStyle w:val="a3"/>
        <w:spacing w:before="3"/>
        <w:rPr>
          <w:sz w:val="12"/>
        </w:rPr>
      </w:pPr>
    </w:p>
    <w:tbl>
      <w:tblPr>
        <w:tblW w:w="0" w:type="auto"/>
        <w:tblInd w:w="45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16"/>
        <w:gridCol w:w="1025"/>
        <w:gridCol w:w="1531"/>
        <w:gridCol w:w="1711"/>
        <w:gridCol w:w="1687"/>
        <w:gridCol w:w="1413"/>
        <w:gridCol w:w="1413"/>
        <w:gridCol w:w="1413"/>
      </w:tblGrid>
      <w:tr w:rsidR="00B75233">
        <w:trPr>
          <w:trHeight w:val="433"/>
        </w:trPr>
        <w:tc>
          <w:tcPr>
            <w:tcW w:w="3372" w:type="dxa"/>
            <w:gridSpan w:val="3"/>
          </w:tcPr>
          <w:p w:rsidR="00B75233" w:rsidRDefault="00153A98">
            <w:pPr>
              <w:pStyle w:val="TableParagraph"/>
              <w:spacing w:before="117"/>
              <w:ind w:left="1293" w:right="1263"/>
              <w:jc w:val="center"/>
              <w:rPr>
                <w:sz w:val="18"/>
              </w:rPr>
            </w:pPr>
            <w:r>
              <w:rPr>
                <w:w w:val="105"/>
                <w:sz w:val="18"/>
              </w:rPr>
              <w:t>项目名称</w:t>
            </w:r>
          </w:p>
        </w:tc>
        <w:tc>
          <w:tcPr>
            <w:tcW w:w="7637" w:type="dxa"/>
            <w:gridSpan w:val="5"/>
          </w:tcPr>
          <w:p w:rsidR="00B75233" w:rsidRDefault="00153A98">
            <w:pPr>
              <w:pStyle w:val="TableParagraph"/>
              <w:spacing w:before="117"/>
              <w:ind w:left="2859" w:right="2827"/>
              <w:jc w:val="center"/>
              <w:rPr>
                <w:sz w:val="18"/>
              </w:rPr>
            </w:pPr>
            <w:r>
              <w:rPr>
                <w:w w:val="105"/>
                <w:sz w:val="18"/>
              </w:rPr>
              <w:t>房屋安全管理工作经费</w:t>
            </w:r>
          </w:p>
        </w:tc>
      </w:tr>
      <w:tr w:rsidR="00B75233">
        <w:trPr>
          <w:trHeight w:val="433"/>
        </w:trPr>
        <w:tc>
          <w:tcPr>
            <w:tcW w:w="3372" w:type="dxa"/>
            <w:gridSpan w:val="3"/>
          </w:tcPr>
          <w:p w:rsidR="00B75233" w:rsidRDefault="00153A98">
            <w:pPr>
              <w:pStyle w:val="TableParagraph"/>
              <w:spacing w:before="114"/>
              <w:ind w:left="1293" w:right="1263"/>
              <w:jc w:val="center"/>
              <w:rPr>
                <w:sz w:val="18"/>
              </w:rPr>
            </w:pPr>
            <w:r>
              <w:rPr>
                <w:w w:val="105"/>
                <w:sz w:val="18"/>
              </w:rPr>
              <w:t>主管部门</w:t>
            </w:r>
          </w:p>
        </w:tc>
        <w:tc>
          <w:tcPr>
            <w:tcW w:w="3398" w:type="dxa"/>
            <w:gridSpan w:val="2"/>
          </w:tcPr>
          <w:p w:rsidR="00B75233" w:rsidRDefault="00153A98">
            <w:pPr>
              <w:pStyle w:val="TableParagraph"/>
              <w:spacing w:before="114"/>
              <w:ind w:left="301"/>
              <w:rPr>
                <w:sz w:val="18"/>
              </w:rPr>
            </w:pPr>
            <w:r>
              <w:rPr>
                <w:w w:val="105"/>
                <w:sz w:val="18"/>
              </w:rPr>
              <w:t>武汉市东西湖区住房和城乡建设局</w:t>
            </w:r>
          </w:p>
        </w:tc>
        <w:tc>
          <w:tcPr>
            <w:tcW w:w="1413" w:type="dxa"/>
          </w:tcPr>
          <w:p w:rsidR="00B75233" w:rsidRDefault="00153A98">
            <w:pPr>
              <w:pStyle w:val="TableParagraph"/>
              <w:spacing w:before="114"/>
              <w:ind w:left="151"/>
              <w:rPr>
                <w:sz w:val="18"/>
              </w:rPr>
            </w:pPr>
            <w:r>
              <w:rPr>
                <w:w w:val="105"/>
                <w:sz w:val="18"/>
              </w:rPr>
              <w:t>项目实施单位</w:t>
            </w:r>
          </w:p>
        </w:tc>
        <w:tc>
          <w:tcPr>
            <w:tcW w:w="2826" w:type="dxa"/>
            <w:gridSpan w:val="2"/>
          </w:tcPr>
          <w:p w:rsidR="00B75233" w:rsidRDefault="00153A98">
            <w:pPr>
              <w:pStyle w:val="TableParagraph"/>
              <w:spacing w:before="114"/>
              <w:ind w:left="1117" w:right="1081"/>
              <w:jc w:val="center"/>
              <w:rPr>
                <w:sz w:val="18"/>
              </w:rPr>
            </w:pPr>
            <w:r>
              <w:rPr>
                <w:w w:val="105"/>
                <w:sz w:val="18"/>
              </w:rPr>
              <w:t>鉴定站</w:t>
            </w:r>
          </w:p>
        </w:tc>
      </w:tr>
      <w:tr w:rsidR="00B75233">
        <w:trPr>
          <w:trHeight w:val="433"/>
        </w:trPr>
        <w:tc>
          <w:tcPr>
            <w:tcW w:w="3372" w:type="dxa"/>
            <w:gridSpan w:val="3"/>
          </w:tcPr>
          <w:p w:rsidR="00B75233" w:rsidRDefault="00153A98">
            <w:pPr>
              <w:pStyle w:val="TableParagraph"/>
              <w:spacing w:before="117"/>
              <w:ind w:left="1293" w:right="1263"/>
              <w:jc w:val="center"/>
              <w:rPr>
                <w:sz w:val="18"/>
              </w:rPr>
            </w:pPr>
            <w:r>
              <w:rPr>
                <w:w w:val="105"/>
                <w:sz w:val="18"/>
              </w:rPr>
              <w:t>项目类别</w:t>
            </w:r>
          </w:p>
        </w:tc>
        <w:tc>
          <w:tcPr>
            <w:tcW w:w="7637" w:type="dxa"/>
            <w:gridSpan w:val="5"/>
          </w:tcPr>
          <w:p w:rsidR="00B75233" w:rsidRDefault="00153A98">
            <w:pPr>
              <w:pStyle w:val="TableParagraph"/>
              <w:tabs>
                <w:tab w:val="left" w:pos="2365"/>
                <w:tab w:val="left" w:pos="3774"/>
              </w:tabs>
              <w:spacing w:before="117"/>
              <w:ind w:left="35"/>
              <w:rPr>
                <w:rFonts w:ascii="Wingdings" w:hAnsi="Wingdings"/>
                <w:sz w:val="18"/>
              </w:rPr>
            </w:pPr>
            <w:r>
              <w:rPr>
                <w:w w:val="105"/>
                <w:sz w:val="18"/>
              </w:rPr>
              <w:t>1、部门预算项目</w:t>
            </w:r>
            <w:r>
              <w:rPr>
                <w:spacing w:val="84"/>
                <w:w w:val="105"/>
                <w:sz w:val="18"/>
              </w:rPr>
              <w:t xml:space="preserve"> </w:t>
            </w:r>
            <w:r>
              <w:rPr>
                <w:rFonts w:ascii="Wingdings" w:hAnsi="Wingdings"/>
                <w:w w:val="105"/>
                <w:position w:val="1"/>
                <w:sz w:val="18"/>
              </w:rPr>
              <w:t></w:t>
            </w:r>
            <w:r>
              <w:rPr>
                <w:rFonts w:ascii="Times New Roman" w:hAnsi="Times New Roman"/>
                <w:w w:val="105"/>
                <w:position w:val="1"/>
                <w:sz w:val="18"/>
              </w:rPr>
              <w:tab/>
            </w:r>
            <w:r>
              <w:rPr>
                <w:w w:val="105"/>
                <w:sz w:val="18"/>
              </w:rPr>
              <w:t>2、区直专项</w:t>
            </w:r>
            <w:r>
              <w:rPr>
                <w:w w:val="105"/>
                <w:sz w:val="18"/>
              </w:rPr>
              <w:tab/>
            </w:r>
            <w:r>
              <w:rPr>
                <w:rFonts w:ascii="Wingdings" w:hAnsi="Wingdings"/>
                <w:w w:val="105"/>
                <w:position w:val="1"/>
                <w:sz w:val="18"/>
              </w:rPr>
              <w:t></w:t>
            </w:r>
          </w:p>
        </w:tc>
      </w:tr>
      <w:tr w:rsidR="00B75233">
        <w:trPr>
          <w:trHeight w:val="433"/>
        </w:trPr>
        <w:tc>
          <w:tcPr>
            <w:tcW w:w="3372" w:type="dxa"/>
            <w:gridSpan w:val="3"/>
          </w:tcPr>
          <w:p w:rsidR="00B75233" w:rsidRDefault="00153A98">
            <w:pPr>
              <w:pStyle w:val="TableParagraph"/>
              <w:spacing w:before="114"/>
              <w:ind w:left="1293" w:right="1263"/>
              <w:jc w:val="center"/>
              <w:rPr>
                <w:sz w:val="18"/>
              </w:rPr>
            </w:pPr>
            <w:r>
              <w:rPr>
                <w:w w:val="105"/>
                <w:sz w:val="18"/>
              </w:rPr>
              <w:t>项目属性</w:t>
            </w:r>
          </w:p>
        </w:tc>
        <w:tc>
          <w:tcPr>
            <w:tcW w:w="7637" w:type="dxa"/>
            <w:gridSpan w:val="5"/>
          </w:tcPr>
          <w:p w:rsidR="00B75233" w:rsidRDefault="00153A98">
            <w:pPr>
              <w:pStyle w:val="TableParagraph"/>
              <w:tabs>
                <w:tab w:val="left" w:pos="1631"/>
                <w:tab w:val="left" w:pos="2368"/>
              </w:tabs>
              <w:spacing w:before="114"/>
              <w:ind w:left="35"/>
              <w:rPr>
                <w:rFonts w:ascii="Wingdings" w:hAnsi="Wingdings"/>
                <w:sz w:val="18"/>
              </w:rPr>
            </w:pPr>
            <w:r>
              <w:rPr>
                <w:w w:val="105"/>
                <w:sz w:val="18"/>
              </w:rPr>
              <w:t>1、持续性项目</w:t>
            </w:r>
            <w:r>
              <w:rPr>
                <w:w w:val="105"/>
                <w:sz w:val="18"/>
              </w:rPr>
              <w:tab/>
            </w:r>
            <w:r>
              <w:rPr>
                <w:rFonts w:ascii="Wingdings" w:hAnsi="Wingdings"/>
                <w:w w:val="105"/>
                <w:position w:val="1"/>
                <w:sz w:val="18"/>
              </w:rPr>
              <w:t></w:t>
            </w:r>
            <w:r>
              <w:rPr>
                <w:rFonts w:ascii="Times New Roman" w:hAnsi="Times New Roman"/>
                <w:w w:val="105"/>
                <w:position w:val="1"/>
                <w:sz w:val="18"/>
              </w:rPr>
              <w:tab/>
            </w:r>
            <w:r>
              <w:rPr>
                <w:w w:val="105"/>
                <w:sz w:val="18"/>
              </w:rPr>
              <w:t>2、新增性项目</w:t>
            </w:r>
            <w:r>
              <w:rPr>
                <w:spacing w:val="92"/>
                <w:w w:val="105"/>
                <w:sz w:val="18"/>
              </w:rPr>
              <w:t xml:space="preserve"> </w:t>
            </w:r>
            <w:r>
              <w:rPr>
                <w:rFonts w:ascii="Wingdings" w:hAnsi="Wingdings"/>
                <w:w w:val="105"/>
                <w:position w:val="1"/>
                <w:sz w:val="18"/>
              </w:rPr>
              <w:t></w:t>
            </w:r>
          </w:p>
        </w:tc>
      </w:tr>
      <w:tr w:rsidR="00B75233">
        <w:trPr>
          <w:trHeight w:val="433"/>
        </w:trPr>
        <w:tc>
          <w:tcPr>
            <w:tcW w:w="3372" w:type="dxa"/>
            <w:gridSpan w:val="3"/>
          </w:tcPr>
          <w:p w:rsidR="00B75233" w:rsidRDefault="00153A98">
            <w:pPr>
              <w:pStyle w:val="TableParagraph"/>
              <w:spacing w:before="117"/>
              <w:ind w:left="1293" w:right="1263"/>
              <w:jc w:val="center"/>
              <w:rPr>
                <w:sz w:val="18"/>
              </w:rPr>
            </w:pPr>
            <w:r>
              <w:rPr>
                <w:w w:val="105"/>
                <w:sz w:val="18"/>
              </w:rPr>
              <w:t>项目类型</w:t>
            </w:r>
          </w:p>
        </w:tc>
        <w:tc>
          <w:tcPr>
            <w:tcW w:w="7637" w:type="dxa"/>
            <w:gridSpan w:val="5"/>
          </w:tcPr>
          <w:p w:rsidR="00B75233" w:rsidRDefault="00153A98">
            <w:pPr>
              <w:pStyle w:val="TableParagraph"/>
              <w:tabs>
                <w:tab w:val="left" w:pos="1631"/>
                <w:tab w:val="left" w:pos="2368"/>
                <w:tab w:val="left" w:pos="4346"/>
              </w:tabs>
              <w:spacing w:before="117"/>
              <w:ind w:left="35"/>
              <w:rPr>
                <w:rFonts w:ascii="Wingdings" w:hAnsi="Wingdings"/>
                <w:sz w:val="18"/>
              </w:rPr>
            </w:pPr>
            <w:r>
              <w:rPr>
                <w:w w:val="105"/>
                <w:sz w:val="18"/>
              </w:rPr>
              <w:t>1、常年性项目</w:t>
            </w:r>
            <w:r>
              <w:rPr>
                <w:w w:val="105"/>
                <w:sz w:val="18"/>
              </w:rPr>
              <w:tab/>
            </w:r>
            <w:r>
              <w:rPr>
                <w:rFonts w:ascii="Wingdings" w:hAnsi="Wingdings"/>
                <w:w w:val="105"/>
                <w:position w:val="1"/>
                <w:sz w:val="18"/>
              </w:rPr>
              <w:t></w:t>
            </w:r>
            <w:r>
              <w:rPr>
                <w:rFonts w:ascii="Times New Roman" w:hAnsi="Times New Roman"/>
                <w:w w:val="105"/>
                <w:position w:val="1"/>
                <w:sz w:val="18"/>
              </w:rPr>
              <w:tab/>
            </w:r>
            <w:r>
              <w:rPr>
                <w:w w:val="105"/>
                <w:sz w:val="18"/>
              </w:rPr>
              <w:t>2、延续性项目</w:t>
            </w:r>
            <w:r>
              <w:rPr>
                <w:w w:val="105"/>
                <w:sz w:val="18"/>
              </w:rPr>
              <w:tab/>
              <w:t xml:space="preserve">3、一次性项目 </w:t>
            </w:r>
            <w:r>
              <w:rPr>
                <w:rFonts w:ascii="Wingdings" w:hAnsi="Wingdings"/>
                <w:w w:val="105"/>
                <w:position w:val="1"/>
                <w:sz w:val="18"/>
              </w:rPr>
              <w:t></w:t>
            </w:r>
          </w:p>
        </w:tc>
      </w:tr>
      <w:tr w:rsidR="00B75233">
        <w:trPr>
          <w:trHeight w:val="472"/>
        </w:trPr>
        <w:tc>
          <w:tcPr>
            <w:tcW w:w="1841" w:type="dxa"/>
            <w:gridSpan w:val="2"/>
            <w:vMerge w:val="restart"/>
          </w:tcPr>
          <w:p w:rsidR="00B75233" w:rsidRDefault="00B75233">
            <w:pPr>
              <w:pStyle w:val="TableParagraph"/>
              <w:spacing w:before="10"/>
              <w:rPr>
                <w:sz w:val="21"/>
              </w:rPr>
            </w:pPr>
          </w:p>
          <w:p w:rsidR="00B75233" w:rsidRDefault="00153A98">
            <w:pPr>
              <w:pStyle w:val="TableParagraph"/>
              <w:tabs>
                <w:tab w:val="left" w:pos="1441"/>
              </w:tabs>
              <w:spacing w:line="242" w:lineRule="auto"/>
              <w:ind w:left="361" w:right="2" w:hanging="327"/>
              <w:rPr>
                <w:sz w:val="18"/>
              </w:rPr>
            </w:pPr>
            <w:r>
              <w:rPr>
                <w:w w:val="105"/>
                <w:sz w:val="18"/>
              </w:rPr>
              <w:t>预算执行情况</w:t>
            </w:r>
            <w:r>
              <w:rPr>
                <w:w w:val="105"/>
                <w:sz w:val="18"/>
              </w:rPr>
              <w:tab/>
              <w:t>（</w:t>
            </w:r>
            <w:r>
              <w:rPr>
                <w:spacing w:val="-17"/>
                <w:w w:val="105"/>
                <w:sz w:val="18"/>
              </w:rPr>
              <w:t>万</w:t>
            </w:r>
            <w:r>
              <w:rPr>
                <w:w w:val="105"/>
                <w:sz w:val="18"/>
              </w:rPr>
              <w:t>元）（20分）</w:t>
            </w:r>
          </w:p>
        </w:tc>
        <w:tc>
          <w:tcPr>
            <w:tcW w:w="1531" w:type="dxa"/>
          </w:tcPr>
          <w:p w:rsidR="00B75233" w:rsidRDefault="00B75233">
            <w:pPr>
              <w:pStyle w:val="TableParagraph"/>
              <w:rPr>
                <w:rFonts w:ascii="Times New Roman"/>
                <w:sz w:val="18"/>
              </w:rPr>
            </w:pPr>
          </w:p>
        </w:tc>
        <w:tc>
          <w:tcPr>
            <w:tcW w:w="1711" w:type="dxa"/>
          </w:tcPr>
          <w:p w:rsidR="00B75233" w:rsidRDefault="00153A98">
            <w:pPr>
              <w:pStyle w:val="TableParagraph"/>
              <w:spacing w:before="136"/>
              <w:ind w:left="320" w:right="290"/>
              <w:jc w:val="center"/>
              <w:rPr>
                <w:sz w:val="18"/>
              </w:rPr>
            </w:pPr>
            <w:r>
              <w:rPr>
                <w:w w:val="105"/>
                <w:sz w:val="18"/>
              </w:rPr>
              <w:t>预算数（A）</w:t>
            </w:r>
          </w:p>
        </w:tc>
        <w:tc>
          <w:tcPr>
            <w:tcW w:w="3100" w:type="dxa"/>
            <w:gridSpan w:val="2"/>
          </w:tcPr>
          <w:p w:rsidR="00B75233" w:rsidRDefault="00153A98">
            <w:pPr>
              <w:pStyle w:val="TableParagraph"/>
              <w:spacing w:before="136"/>
              <w:ind w:left="1041"/>
              <w:rPr>
                <w:sz w:val="18"/>
              </w:rPr>
            </w:pPr>
            <w:r>
              <w:rPr>
                <w:w w:val="105"/>
                <w:sz w:val="18"/>
              </w:rPr>
              <w:t>执行数（B）</w:t>
            </w:r>
          </w:p>
        </w:tc>
        <w:tc>
          <w:tcPr>
            <w:tcW w:w="1413" w:type="dxa"/>
          </w:tcPr>
          <w:p w:rsidR="00B75233" w:rsidRDefault="00153A98">
            <w:pPr>
              <w:pStyle w:val="TableParagraph"/>
              <w:spacing w:before="136"/>
              <w:ind w:left="32"/>
              <w:jc w:val="center"/>
              <w:rPr>
                <w:sz w:val="18"/>
              </w:rPr>
            </w:pPr>
            <w:r>
              <w:rPr>
                <w:w w:val="105"/>
                <w:sz w:val="18"/>
              </w:rPr>
              <w:t>执行率（B/A)</w:t>
            </w:r>
          </w:p>
        </w:tc>
        <w:tc>
          <w:tcPr>
            <w:tcW w:w="1413" w:type="dxa"/>
          </w:tcPr>
          <w:p w:rsidR="00B75233" w:rsidRDefault="00153A98">
            <w:pPr>
              <w:pStyle w:val="TableParagraph"/>
              <w:spacing w:before="4"/>
              <w:ind w:left="34"/>
              <w:jc w:val="center"/>
              <w:rPr>
                <w:sz w:val="18"/>
              </w:rPr>
            </w:pPr>
            <w:r>
              <w:rPr>
                <w:w w:val="105"/>
                <w:sz w:val="18"/>
              </w:rPr>
              <w:t>得分</w:t>
            </w:r>
          </w:p>
          <w:p w:rsidR="00B75233" w:rsidRDefault="00153A98">
            <w:pPr>
              <w:pStyle w:val="TableParagraph"/>
              <w:spacing w:before="2" w:line="215" w:lineRule="exact"/>
              <w:ind w:left="34"/>
              <w:jc w:val="center"/>
              <w:rPr>
                <w:sz w:val="18"/>
              </w:rPr>
            </w:pPr>
            <w:r>
              <w:rPr>
                <w:w w:val="105"/>
                <w:sz w:val="18"/>
              </w:rPr>
              <w:t>（20分*执行</w:t>
            </w:r>
          </w:p>
        </w:tc>
      </w:tr>
      <w:tr w:rsidR="00B75233">
        <w:trPr>
          <w:trHeight w:val="503"/>
        </w:trPr>
        <w:tc>
          <w:tcPr>
            <w:tcW w:w="1841" w:type="dxa"/>
            <w:gridSpan w:val="2"/>
            <w:vMerge/>
            <w:tcBorders>
              <w:top w:val="nil"/>
            </w:tcBorders>
          </w:tcPr>
          <w:p w:rsidR="00B75233" w:rsidRDefault="00B75233">
            <w:pPr>
              <w:rPr>
                <w:sz w:val="2"/>
                <w:szCs w:val="2"/>
              </w:rPr>
            </w:pPr>
          </w:p>
        </w:tc>
        <w:tc>
          <w:tcPr>
            <w:tcW w:w="1531" w:type="dxa"/>
          </w:tcPr>
          <w:p w:rsidR="00B75233" w:rsidRDefault="00153A98">
            <w:pPr>
              <w:pStyle w:val="TableParagraph"/>
              <w:spacing w:before="31" w:line="230" w:lineRule="exact"/>
              <w:ind w:left="678" w:right="37" w:hanging="562"/>
              <w:rPr>
                <w:sz w:val="18"/>
              </w:rPr>
            </w:pPr>
            <w:r>
              <w:rPr>
                <w:w w:val="105"/>
                <w:sz w:val="18"/>
              </w:rPr>
              <w:t>年度财政资金总额</w:t>
            </w:r>
          </w:p>
        </w:tc>
        <w:tc>
          <w:tcPr>
            <w:tcW w:w="1711" w:type="dxa"/>
          </w:tcPr>
          <w:p w:rsidR="00B75233" w:rsidRDefault="00153A98">
            <w:pPr>
              <w:pStyle w:val="TableParagraph"/>
              <w:spacing w:before="150"/>
              <w:ind w:left="320" w:right="288"/>
              <w:jc w:val="center"/>
              <w:rPr>
                <w:sz w:val="18"/>
              </w:rPr>
            </w:pPr>
            <w:r>
              <w:rPr>
                <w:w w:val="105"/>
                <w:sz w:val="18"/>
              </w:rPr>
              <w:t>300</w:t>
            </w:r>
          </w:p>
        </w:tc>
        <w:tc>
          <w:tcPr>
            <w:tcW w:w="3100" w:type="dxa"/>
            <w:gridSpan w:val="2"/>
          </w:tcPr>
          <w:p w:rsidR="00B75233" w:rsidRDefault="00153A98">
            <w:pPr>
              <w:pStyle w:val="TableParagraph"/>
              <w:spacing w:before="150"/>
              <w:ind w:left="1159" w:right="1125"/>
              <w:jc w:val="center"/>
              <w:rPr>
                <w:sz w:val="18"/>
              </w:rPr>
            </w:pPr>
            <w:r>
              <w:rPr>
                <w:w w:val="105"/>
                <w:sz w:val="18"/>
              </w:rPr>
              <w:t>148.8404</w:t>
            </w:r>
          </w:p>
        </w:tc>
        <w:tc>
          <w:tcPr>
            <w:tcW w:w="1413" w:type="dxa"/>
          </w:tcPr>
          <w:p w:rsidR="00B75233" w:rsidRDefault="00153A98">
            <w:pPr>
              <w:pStyle w:val="TableParagraph"/>
              <w:spacing w:before="150"/>
              <w:ind w:left="35"/>
              <w:jc w:val="center"/>
              <w:rPr>
                <w:sz w:val="18"/>
              </w:rPr>
            </w:pPr>
            <w:r>
              <w:rPr>
                <w:w w:val="105"/>
                <w:sz w:val="18"/>
              </w:rPr>
              <w:t>49.61%</w:t>
            </w:r>
          </w:p>
        </w:tc>
        <w:tc>
          <w:tcPr>
            <w:tcW w:w="1413" w:type="dxa"/>
          </w:tcPr>
          <w:p w:rsidR="00B75233" w:rsidRDefault="00153A98">
            <w:pPr>
              <w:pStyle w:val="TableParagraph"/>
              <w:spacing w:before="150"/>
              <w:ind w:left="33"/>
              <w:jc w:val="center"/>
              <w:rPr>
                <w:sz w:val="18"/>
              </w:rPr>
            </w:pPr>
            <w:r>
              <w:rPr>
                <w:w w:val="105"/>
                <w:sz w:val="18"/>
              </w:rPr>
              <w:t>9.92</w:t>
            </w:r>
          </w:p>
        </w:tc>
      </w:tr>
      <w:tr w:rsidR="00B75233">
        <w:trPr>
          <w:trHeight w:val="472"/>
        </w:trPr>
        <w:tc>
          <w:tcPr>
            <w:tcW w:w="816" w:type="dxa"/>
            <w:vMerge w:val="restart"/>
          </w:tcPr>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spacing w:before="3"/>
              <w:rPr>
                <w:sz w:val="20"/>
              </w:rPr>
            </w:pPr>
          </w:p>
          <w:p w:rsidR="00B75233" w:rsidRDefault="00153A98">
            <w:pPr>
              <w:pStyle w:val="TableParagraph"/>
              <w:ind w:left="339" w:right="267"/>
              <w:jc w:val="both"/>
              <w:rPr>
                <w:sz w:val="18"/>
              </w:rPr>
            </w:pPr>
            <w:r>
              <w:rPr>
                <w:w w:val="105"/>
                <w:sz w:val="18"/>
              </w:rPr>
              <w:t>年度绩效目标</w:t>
            </w:r>
          </w:p>
          <w:p w:rsidR="00B75233" w:rsidRDefault="00B75233">
            <w:pPr>
              <w:pStyle w:val="TableParagraph"/>
              <w:spacing w:before="11"/>
              <w:rPr>
                <w:sz w:val="18"/>
              </w:rPr>
            </w:pPr>
          </w:p>
          <w:p w:rsidR="00B75233" w:rsidRDefault="00153A98">
            <w:pPr>
              <w:pStyle w:val="TableParagraph"/>
              <w:ind w:left="68"/>
              <w:jc w:val="center"/>
              <w:rPr>
                <w:sz w:val="18"/>
              </w:rPr>
            </w:pPr>
            <w:r>
              <w:rPr>
                <w:w w:val="103"/>
                <w:sz w:val="18"/>
              </w:rPr>
              <w:t>8</w:t>
            </w:r>
          </w:p>
          <w:p w:rsidR="00B75233" w:rsidRDefault="00153A98">
            <w:pPr>
              <w:pStyle w:val="TableParagraph"/>
              <w:spacing w:before="2"/>
              <w:ind w:left="68"/>
              <w:jc w:val="center"/>
              <w:rPr>
                <w:sz w:val="18"/>
              </w:rPr>
            </w:pPr>
            <w:r>
              <w:rPr>
                <w:w w:val="103"/>
                <w:sz w:val="18"/>
              </w:rPr>
              <w:t>0</w:t>
            </w:r>
          </w:p>
          <w:p w:rsidR="00B75233" w:rsidRDefault="00153A98">
            <w:pPr>
              <w:pStyle w:val="TableParagraph"/>
              <w:spacing w:before="2"/>
              <w:ind w:left="69"/>
              <w:jc w:val="center"/>
              <w:rPr>
                <w:sz w:val="18"/>
              </w:rPr>
            </w:pPr>
            <w:r>
              <w:rPr>
                <w:w w:val="103"/>
                <w:sz w:val="18"/>
              </w:rPr>
              <w:t>分</w:t>
            </w:r>
          </w:p>
        </w:tc>
        <w:tc>
          <w:tcPr>
            <w:tcW w:w="1025" w:type="dxa"/>
          </w:tcPr>
          <w:p w:rsidR="00B75233" w:rsidRDefault="00153A98">
            <w:pPr>
              <w:pStyle w:val="TableParagraph"/>
              <w:spacing w:before="18" w:line="230" w:lineRule="atLeast"/>
              <w:ind w:left="330" w:right="257"/>
              <w:rPr>
                <w:sz w:val="18"/>
              </w:rPr>
            </w:pPr>
            <w:r>
              <w:rPr>
                <w:w w:val="105"/>
                <w:sz w:val="18"/>
              </w:rPr>
              <w:t>一级指标</w:t>
            </w:r>
          </w:p>
        </w:tc>
        <w:tc>
          <w:tcPr>
            <w:tcW w:w="1531" w:type="dxa"/>
          </w:tcPr>
          <w:p w:rsidR="00B75233" w:rsidRDefault="00153A98">
            <w:pPr>
              <w:pStyle w:val="TableParagraph"/>
              <w:spacing w:before="136"/>
              <w:ind w:left="398"/>
              <w:rPr>
                <w:sz w:val="18"/>
              </w:rPr>
            </w:pPr>
            <w:r>
              <w:rPr>
                <w:w w:val="105"/>
                <w:sz w:val="18"/>
              </w:rPr>
              <w:t>二级指标</w:t>
            </w:r>
          </w:p>
        </w:tc>
        <w:tc>
          <w:tcPr>
            <w:tcW w:w="3398" w:type="dxa"/>
            <w:gridSpan w:val="2"/>
          </w:tcPr>
          <w:p w:rsidR="00B75233" w:rsidRDefault="00153A98">
            <w:pPr>
              <w:pStyle w:val="TableParagraph"/>
              <w:spacing w:before="136"/>
              <w:ind w:left="1305" w:right="1277"/>
              <w:jc w:val="center"/>
              <w:rPr>
                <w:sz w:val="18"/>
              </w:rPr>
            </w:pPr>
            <w:r>
              <w:rPr>
                <w:w w:val="105"/>
                <w:sz w:val="18"/>
              </w:rPr>
              <w:t>三级指标</w:t>
            </w:r>
          </w:p>
        </w:tc>
        <w:tc>
          <w:tcPr>
            <w:tcW w:w="1413" w:type="dxa"/>
          </w:tcPr>
          <w:p w:rsidR="00B75233" w:rsidRDefault="00153A98">
            <w:pPr>
              <w:pStyle w:val="TableParagraph"/>
              <w:spacing w:before="18"/>
              <w:ind w:left="32"/>
              <w:jc w:val="center"/>
              <w:rPr>
                <w:sz w:val="18"/>
              </w:rPr>
            </w:pPr>
            <w:r>
              <w:rPr>
                <w:w w:val="105"/>
                <w:sz w:val="18"/>
              </w:rPr>
              <w:t>年度目标值</w:t>
            </w:r>
          </w:p>
          <w:p w:rsidR="00B75233" w:rsidRDefault="00153A98">
            <w:pPr>
              <w:pStyle w:val="TableParagraph"/>
              <w:spacing w:before="3" w:line="200" w:lineRule="exact"/>
              <w:ind w:left="31"/>
              <w:jc w:val="center"/>
              <w:rPr>
                <w:sz w:val="18"/>
              </w:rPr>
            </w:pPr>
            <w:r>
              <w:rPr>
                <w:w w:val="105"/>
                <w:sz w:val="18"/>
              </w:rPr>
              <w:t>（A）</w:t>
            </w:r>
          </w:p>
        </w:tc>
        <w:tc>
          <w:tcPr>
            <w:tcW w:w="1413" w:type="dxa"/>
          </w:tcPr>
          <w:p w:rsidR="00B75233" w:rsidRDefault="00153A98">
            <w:pPr>
              <w:pStyle w:val="TableParagraph"/>
              <w:spacing w:before="136"/>
              <w:ind w:left="34"/>
              <w:jc w:val="center"/>
              <w:rPr>
                <w:sz w:val="18"/>
              </w:rPr>
            </w:pPr>
            <w:r>
              <w:rPr>
                <w:w w:val="105"/>
                <w:sz w:val="18"/>
              </w:rPr>
              <w:t>实际完成值（B)</w:t>
            </w:r>
          </w:p>
        </w:tc>
        <w:tc>
          <w:tcPr>
            <w:tcW w:w="1413" w:type="dxa"/>
          </w:tcPr>
          <w:p w:rsidR="00B75233" w:rsidRDefault="00153A98">
            <w:pPr>
              <w:pStyle w:val="TableParagraph"/>
              <w:spacing w:before="136"/>
              <w:ind w:left="34"/>
              <w:jc w:val="center"/>
              <w:rPr>
                <w:sz w:val="18"/>
              </w:rPr>
            </w:pPr>
            <w:r>
              <w:rPr>
                <w:w w:val="105"/>
                <w:sz w:val="18"/>
              </w:rPr>
              <w:t>得分</w:t>
            </w:r>
          </w:p>
        </w:tc>
      </w:tr>
      <w:tr w:rsidR="00B75233">
        <w:trPr>
          <w:trHeight w:val="443"/>
        </w:trPr>
        <w:tc>
          <w:tcPr>
            <w:tcW w:w="816" w:type="dxa"/>
            <w:vMerge/>
            <w:tcBorders>
              <w:top w:val="nil"/>
            </w:tcBorders>
          </w:tcPr>
          <w:p w:rsidR="00B75233" w:rsidRDefault="00B75233">
            <w:pPr>
              <w:rPr>
                <w:sz w:val="2"/>
                <w:szCs w:val="2"/>
              </w:rPr>
            </w:pPr>
          </w:p>
        </w:tc>
        <w:tc>
          <w:tcPr>
            <w:tcW w:w="1025" w:type="dxa"/>
            <w:vMerge w:val="restart"/>
          </w:tcPr>
          <w:p w:rsidR="00B75233" w:rsidRDefault="00B75233">
            <w:pPr>
              <w:pStyle w:val="TableParagraph"/>
              <w:rPr>
                <w:sz w:val="18"/>
              </w:rPr>
            </w:pPr>
          </w:p>
          <w:p w:rsidR="00B75233" w:rsidRDefault="00B75233">
            <w:pPr>
              <w:pStyle w:val="TableParagraph"/>
              <w:rPr>
                <w:sz w:val="18"/>
              </w:rPr>
            </w:pPr>
          </w:p>
          <w:p w:rsidR="00B75233" w:rsidRDefault="00153A98">
            <w:pPr>
              <w:pStyle w:val="TableParagraph"/>
              <w:spacing w:before="133" w:line="242" w:lineRule="auto"/>
              <w:ind w:left="424" w:right="391"/>
              <w:jc w:val="both"/>
              <w:rPr>
                <w:sz w:val="18"/>
              </w:rPr>
            </w:pPr>
            <w:r>
              <w:rPr>
                <w:w w:val="105"/>
                <w:sz w:val="18"/>
              </w:rPr>
              <w:t>产出指标</w:t>
            </w:r>
          </w:p>
          <w:p w:rsidR="00B75233" w:rsidRDefault="00153A98">
            <w:pPr>
              <w:pStyle w:val="TableParagraph"/>
              <w:spacing w:line="228" w:lineRule="exact"/>
              <w:ind w:left="140"/>
              <w:rPr>
                <w:sz w:val="18"/>
              </w:rPr>
            </w:pPr>
            <w:r>
              <w:rPr>
                <w:w w:val="105"/>
                <w:sz w:val="18"/>
              </w:rPr>
              <w:t>（40分）</w:t>
            </w:r>
          </w:p>
        </w:tc>
        <w:tc>
          <w:tcPr>
            <w:tcW w:w="1531" w:type="dxa"/>
            <w:vMerge w:val="restart"/>
          </w:tcPr>
          <w:p w:rsidR="00B75233" w:rsidRDefault="00B75233">
            <w:pPr>
              <w:pStyle w:val="TableParagraph"/>
              <w:rPr>
                <w:sz w:val="18"/>
              </w:rPr>
            </w:pPr>
          </w:p>
          <w:p w:rsidR="00B75233" w:rsidRDefault="00B75233">
            <w:pPr>
              <w:pStyle w:val="TableParagraph"/>
              <w:spacing w:before="11"/>
              <w:rPr>
                <w:sz w:val="18"/>
              </w:rPr>
            </w:pPr>
          </w:p>
          <w:p w:rsidR="00B75233" w:rsidRDefault="00153A98">
            <w:pPr>
              <w:pStyle w:val="TableParagraph"/>
              <w:ind w:left="398"/>
              <w:rPr>
                <w:sz w:val="18"/>
              </w:rPr>
            </w:pPr>
            <w:r>
              <w:rPr>
                <w:sz w:val="18"/>
              </w:rPr>
              <w:t>数量指标</w:t>
            </w:r>
          </w:p>
          <w:p w:rsidR="00B75233" w:rsidRDefault="00153A98">
            <w:pPr>
              <w:pStyle w:val="TableParagraph"/>
              <w:spacing w:before="1"/>
              <w:ind w:left="395"/>
              <w:rPr>
                <w:sz w:val="18"/>
              </w:rPr>
            </w:pPr>
            <w:r>
              <w:rPr>
                <w:sz w:val="18"/>
              </w:rPr>
              <w:t>（20分）</w:t>
            </w:r>
          </w:p>
        </w:tc>
        <w:tc>
          <w:tcPr>
            <w:tcW w:w="3398" w:type="dxa"/>
            <w:gridSpan w:val="2"/>
          </w:tcPr>
          <w:p w:rsidR="00B75233" w:rsidRDefault="00153A98">
            <w:pPr>
              <w:pStyle w:val="TableParagraph"/>
              <w:spacing w:before="117"/>
              <w:ind w:left="628"/>
              <w:rPr>
                <w:sz w:val="18"/>
              </w:rPr>
            </w:pPr>
            <w:r>
              <w:rPr>
                <w:w w:val="105"/>
                <w:sz w:val="18"/>
              </w:rPr>
              <w:t>房屋安全隐患排查（7分）</w:t>
            </w:r>
          </w:p>
        </w:tc>
        <w:tc>
          <w:tcPr>
            <w:tcW w:w="1413" w:type="dxa"/>
          </w:tcPr>
          <w:p w:rsidR="00B75233" w:rsidRDefault="00153A98">
            <w:pPr>
              <w:pStyle w:val="TableParagraph"/>
              <w:spacing w:before="117"/>
              <w:ind w:left="34"/>
              <w:jc w:val="center"/>
              <w:rPr>
                <w:sz w:val="18"/>
              </w:rPr>
            </w:pPr>
            <w:r>
              <w:rPr>
                <w:w w:val="105"/>
                <w:sz w:val="18"/>
              </w:rPr>
              <w:t>59栋</w:t>
            </w:r>
          </w:p>
        </w:tc>
        <w:tc>
          <w:tcPr>
            <w:tcW w:w="1413" w:type="dxa"/>
          </w:tcPr>
          <w:p w:rsidR="00B75233" w:rsidRDefault="00153A98">
            <w:pPr>
              <w:pStyle w:val="TableParagraph"/>
              <w:spacing w:before="117"/>
              <w:ind w:left="36"/>
              <w:jc w:val="center"/>
              <w:rPr>
                <w:sz w:val="18"/>
              </w:rPr>
            </w:pPr>
            <w:r>
              <w:rPr>
                <w:w w:val="105"/>
                <w:sz w:val="18"/>
              </w:rPr>
              <w:t>59栋</w:t>
            </w:r>
          </w:p>
        </w:tc>
        <w:tc>
          <w:tcPr>
            <w:tcW w:w="1413" w:type="dxa"/>
          </w:tcPr>
          <w:p w:rsidR="00B75233" w:rsidRDefault="00153A98">
            <w:pPr>
              <w:pStyle w:val="TableParagraph"/>
              <w:spacing w:before="117"/>
              <w:ind w:left="32"/>
              <w:jc w:val="center"/>
              <w:rPr>
                <w:sz w:val="18"/>
              </w:rPr>
            </w:pPr>
            <w:r>
              <w:rPr>
                <w:w w:val="103"/>
                <w:sz w:val="18"/>
              </w:rPr>
              <w:t>7</w:t>
            </w:r>
          </w:p>
        </w:tc>
      </w:tr>
      <w:tr w:rsidR="00B75233">
        <w:trPr>
          <w:trHeight w:val="450"/>
        </w:trPr>
        <w:tc>
          <w:tcPr>
            <w:tcW w:w="816" w:type="dxa"/>
            <w:vMerge/>
            <w:tcBorders>
              <w:top w:val="nil"/>
            </w:tcBorders>
          </w:tcPr>
          <w:p w:rsidR="00B75233" w:rsidRDefault="00B75233">
            <w:pPr>
              <w:rPr>
                <w:sz w:val="2"/>
                <w:szCs w:val="2"/>
              </w:rPr>
            </w:pPr>
          </w:p>
        </w:tc>
        <w:tc>
          <w:tcPr>
            <w:tcW w:w="1025" w:type="dxa"/>
            <w:vMerge/>
            <w:tcBorders>
              <w:top w:val="nil"/>
            </w:tcBorders>
          </w:tcPr>
          <w:p w:rsidR="00B75233" w:rsidRDefault="00B75233">
            <w:pPr>
              <w:rPr>
                <w:sz w:val="2"/>
                <w:szCs w:val="2"/>
              </w:rPr>
            </w:pPr>
          </w:p>
        </w:tc>
        <w:tc>
          <w:tcPr>
            <w:tcW w:w="1531" w:type="dxa"/>
            <w:vMerge/>
            <w:tcBorders>
              <w:top w:val="nil"/>
            </w:tcBorders>
          </w:tcPr>
          <w:p w:rsidR="00B75233" w:rsidRDefault="00B75233">
            <w:pPr>
              <w:rPr>
                <w:sz w:val="2"/>
                <w:szCs w:val="2"/>
              </w:rPr>
            </w:pPr>
          </w:p>
        </w:tc>
        <w:tc>
          <w:tcPr>
            <w:tcW w:w="3398" w:type="dxa"/>
            <w:gridSpan w:val="2"/>
          </w:tcPr>
          <w:p w:rsidR="00B75233" w:rsidRDefault="00153A98">
            <w:pPr>
              <w:pStyle w:val="TableParagraph"/>
              <w:spacing w:before="124"/>
              <w:ind w:left="815"/>
              <w:rPr>
                <w:sz w:val="18"/>
              </w:rPr>
            </w:pPr>
            <w:r>
              <w:rPr>
                <w:w w:val="105"/>
                <w:sz w:val="18"/>
              </w:rPr>
              <w:t>房屋安全巡查（7分）</w:t>
            </w:r>
          </w:p>
        </w:tc>
        <w:tc>
          <w:tcPr>
            <w:tcW w:w="1413" w:type="dxa"/>
          </w:tcPr>
          <w:p w:rsidR="00B75233" w:rsidRDefault="00153A98">
            <w:pPr>
              <w:pStyle w:val="TableParagraph"/>
              <w:spacing w:before="124"/>
              <w:ind w:left="429"/>
              <w:rPr>
                <w:sz w:val="18"/>
              </w:rPr>
            </w:pPr>
            <w:r>
              <w:rPr>
                <w:w w:val="105"/>
                <w:sz w:val="18"/>
              </w:rPr>
              <w:t>3061栋</w:t>
            </w:r>
          </w:p>
        </w:tc>
        <w:tc>
          <w:tcPr>
            <w:tcW w:w="1413" w:type="dxa"/>
          </w:tcPr>
          <w:p w:rsidR="00B75233" w:rsidRDefault="00153A98">
            <w:pPr>
              <w:pStyle w:val="TableParagraph"/>
              <w:spacing w:before="124"/>
              <w:ind w:left="33"/>
              <w:jc w:val="center"/>
              <w:rPr>
                <w:sz w:val="18"/>
              </w:rPr>
            </w:pPr>
            <w:r>
              <w:rPr>
                <w:w w:val="105"/>
                <w:sz w:val="18"/>
              </w:rPr>
              <w:t>3061栋</w:t>
            </w:r>
          </w:p>
        </w:tc>
        <w:tc>
          <w:tcPr>
            <w:tcW w:w="1413" w:type="dxa"/>
          </w:tcPr>
          <w:p w:rsidR="00B75233" w:rsidRDefault="00153A98">
            <w:pPr>
              <w:pStyle w:val="TableParagraph"/>
              <w:spacing w:before="124"/>
              <w:ind w:left="32"/>
              <w:jc w:val="center"/>
              <w:rPr>
                <w:sz w:val="18"/>
              </w:rPr>
            </w:pPr>
            <w:r>
              <w:rPr>
                <w:w w:val="103"/>
                <w:sz w:val="18"/>
              </w:rPr>
              <w:t>7</w:t>
            </w:r>
          </w:p>
        </w:tc>
      </w:tr>
      <w:tr w:rsidR="00B75233">
        <w:trPr>
          <w:trHeight w:val="450"/>
        </w:trPr>
        <w:tc>
          <w:tcPr>
            <w:tcW w:w="816" w:type="dxa"/>
            <w:vMerge/>
            <w:tcBorders>
              <w:top w:val="nil"/>
            </w:tcBorders>
          </w:tcPr>
          <w:p w:rsidR="00B75233" w:rsidRDefault="00B75233">
            <w:pPr>
              <w:rPr>
                <w:sz w:val="2"/>
                <w:szCs w:val="2"/>
              </w:rPr>
            </w:pPr>
          </w:p>
        </w:tc>
        <w:tc>
          <w:tcPr>
            <w:tcW w:w="1025" w:type="dxa"/>
            <w:vMerge/>
            <w:tcBorders>
              <w:top w:val="nil"/>
            </w:tcBorders>
          </w:tcPr>
          <w:p w:rsidR="00B75233" w:rsidRDefault="00B75233">
            <w:pPr>
              <w:rPr>
                <w:sz w:val="2"/>
                <w:szCs w:val="2"/>
              </w:rPr>
            </w:pPr>
          </w:p>
        </w:tc>
        <w:tc>
          <w:tcPr>
            <w:tcW w:w="1531" w:type="dxa"/>
            <w:vMerge/>
            <w:tcBorders>
              <w:top w:val="nil"/>
            </w:tcBorders>
          </w:tcPr>
          <w:p w:rsidR="00B75233" w:rsidRDefault="00B75233">
            <w:pPr>
              <w:rPr>
                <w:sz w:val="2"/>
                <w:szCs w:val="2"/>
              </w:rPr>
            </w:pPr>
          </w:p>
        </w:tc>
        <w:tc>
          <w:tcPr>
            <w:tcW w:w="3398" w:type="dxa"/>
            <w:gridSpan w:val="2"/>
          </w:tcPr>
          <w:p w:rsidR="00B75233" w:rsidRDefault="00153A98">
            <w:pPr>
              <w:pStyle w:val="TableParagraph"/>
              <w:spacing w:before="124"/>
              <w:ind w:left="628"/>
              <w:rPr>
                <w:sz w:val="18"/>
              </w:rPr>
            </w:pPr>
            <w:r>
              <w:rPr>
                <w:w w:val="105"/>
                <w:sz w:val="18"/>
              </w:rPr>
              <w:t>房屋安全投诉处理（6分）</w:t>
            </w:r>
          </w:p>
        </w:tc>
        <w:tc>
          <w:tcPr>
            <w:tcW w:w="1413" w:type="dxa"/>
          </w:tcPr>
          <w:p w:rsidR="00B75233" w:rsidRDefault="00153A98">
            <w:pPr>
              <w:pStyle w:val="TableParagraph"/>
              <w:spacing w:before="124"/>
              <w:ind w:left="432"/>
              <w:rPr>
                <w:sz w:val="18"/>
              </w:rPr>
            </w:pPr>
            <w:r>
              <w:rPr>
                <w:w w:val="105"/>
                <w:sz w:val="18"/>
              </w:rPr>
              <w:t>≤16起</w:t>
            </w:r>
          </w:p>
        </w:tc>
        <w:tc>
          <w:tcPr>
            <w:tcW w:w="1413" w:type="dxa"/>
          </w:tcPr>
          <w:p w:rsidR="00B75233" w:rsidRDefault="00153A98">
            <w:pPr>
              <w:pStyle w:val="TableParagraph"/>
              <w:spacing w:before="124"/>
              <w:ind w:left="36"/>
              <w:jc w:val="center"/>
              <w:rPr>
                <w:sz w:val="18"/>
              </w:rPr>
            </w:pPr>
            <w:r>
              <w:rPr>
                <w:w w:val="105"/>
                <w:sz w:val="18"/>
              </w:rPr>
              <w:t>16起</w:t>
            </w:r>
          </w:p>
        </w:tc>
        <w:tc>
          <w:tcPr>
            <w:tcW w:w="1413" w:type="dxa"/>
          </w:tcPr>
          <w:p w:rsidR="00B75233" w:rsidRDefault="00153A98">
            <w:pPr>
              <w:pStyle w:val="TableParagraph"/>
              <w:spacing w:before="124"/>
              <w:ind w:left="32"/>
              <w:jc w:val="center"/>
              <w:rPr>
                <w:sz w:val="18"/>
              </w:rPr>
            </w:pPr>
            <w:r>
              <w:rPr>
                <w:w w:val="103"/>
                <w:sz w:val="18"/>
              </w:rPr>
              <w:t>6</w:t>
            </w:r>
          </w:p>
        </w:tc>
      </w:tr>
      <w:tr w:rsidR="00B75233">
        <w:trPr>
          <w:trHeight w:val="450"/>
        </w:trPr>
        <w:tc>
          <w:tcPr>
            <w:tcW w:w="816" w:type="dxa"/>
            <w:vMerge/>
            <w:tcBorders>
              <w:top w:val="nil"/>
            </w:tcBorders>
          </w:tcPr>
          <w:p w:rsidR="00B75233" w:rsidRDefault="00B75233">
            <w:pPr>
              <w:rPr>
                <w:sz w:val="2"/>
                <w:szCs w:val="2"/>
              </w:rPr>
            </w:pPr>
          </w:p>
        </w:tc>
        <w:tc>
          <w:tcPr>
            <w:tcW w:w="1025" w:type="dxa"/>
            <w:vMerge/>
            <w:tcBorders>
              <w:top w:val="nil"/>
            </w:tcBorders>
          </w:tcPr>
          <w:p w:rsidR="00B75233" w:rsidRDefault="00B75233">
            <w:pPr>
              <w:rPr>
                <w:sz w:val="2"/>
                <w:szCs w:val="2"/>
              </w:rPr>
            </w:pPr>
          </w:p>
        </w:tc>
        <w:tc>
          <w:tcPr>
            <w:tcW w:w="1531" w:type="dxa"/>
          </w:tcPr>
          <w:p w:rsidR="00B75233" w:rsidRDefault="00153A98">
            <w:pPr>
              <w:pStyle w:val="TableParagraph"/>
              <w:spacing w:before="8"/>
              <w:ind w:left="398"/>
              <w:rPr>
                <w:sz w:val="18"/>
              </w:rPr>
            </w:pPr>
            <w:r>
              <w:rPr>
                <w:sz w:val="18"/>
              </w:rPr>
              <w:t>质量指标</w:t>
            </w:r>
          </w:p>
          <w:p w:rsidR="00B75233" w:rsidRDefault="00153A98">
            <w:pPr>
              <w:pStyle w:val="TableParagraph"/>
              <w:spacing w:before="3" w:line="189" w:lineRule="exact"/>
              <w:ind w:left="395"/>
              <w:rPr>
                <w:sz w:val="18"/>
              </w:rPr>
            </w:pPr>
            <w:r>
              <w:rPr>
                <w:sz w:val="18"/>
              </w:rPr>
              <w:t>（10分）</w:t>
            </w:r>
          </w:p>
        </w:tc>
        <w:tc>
          <w:tcPr>
            <w:tcW w:w="3398" w:type="dxa"/>
            <w:gridSpan w:val="2"/>
          </w:tcPr>
          <w:p w:rsidR="00B75233" w:rsidRDefault="00153A98">
            <w:pPr>
              <w:pStyle w:val="TableParagraph"/>
              <w:spacing w:before="8" w:line="230" w:lineRule="atLeast"/>
              <w:ind w:left="1516" w:right="81" w:hanging="1404"/>
              <w:rPr>
                <w:sz w:val="18"/>
              </w:rPr>
            </w:pPr>
            <w:r>
              <w:rPr>
                <w:sz w:val="18"/>
              </w:rPr>
              <w:t xml:space="preserve">应急仓库和园林队房屋装修合格率（10 </w:t>
            </w:r>
            <w:r>
              <w:rPr>
                <w:w w:val="105"/>
                <w:sz w:val="18"/>
              </w:rPr>
              <w:t>分）</w:t>
            </w:r>
          </w:p>
        </w:tc>
        <w:tc>
          <w:tcPr>
            <w:tcW w:w="1413" w:type="dxa"/>
          </w:tcPr>
          <w:p w:rsidR="00B75233" w:rsidRDefault="00153A98">
            <w:pPr>
              <w:pStyle w:val="TableParagraph"/>
              <w:spacing w:before="124"/>
              <w:ind w:left="36"/>
              <w:jc w:val="center"/>
              <w:rPr>
                <w:sz w:val="18"/>
              </w:rPr>
            </w:pPr>
            <w:r>
              <w:rPr>
                <w:w w:val="105"/>
                <w:sz w:val="18"/>
              </w:rPr>
              <w:t>100%</w:t>
            </w:r>
          </w:p>
        </w:tc>
        <w:tc>
          <w:tcPr>
            <w:tcW w:w="1413" w:type="dxa"/>
          </w:tcPr>
          <w:p w:rsidR="00B75233" w:rsidRDefault="00153A98">
            <w:pPr>
              <w:pStyle w:val="TableParagraph"/>
              <w:spacing w:before="124"/>
              <w:ind w:left="37"/>
              <w:jc w:val="center"/>
              <w:rPr>
                <w:sz w:val="18"/>
              </w:rPr>
            </w:pPr>
            <w:r>
              <w:rPr>
                <w:w w:val="105"/>
                <w:sz w:val="18"/>
              </w:rPr>
              <w:t>100%</w:t>
            </w:r>
          </w:p>
        </w:tc>
        <w:tc>
          <w:tcPr>
            <w:tcW w:w="1413" w:type="dxa"/>
          </w:tcPr>
          <w:p w:rsidR="00B75233" w:rsidRDefault="00153A98">
            <w:pPr>
              <w:pStyle w:val="TableParagraph"/>
              <w:spacing w:before="124"/>
              <w:ind w:left="35"/>
              <w:jc w:val="center"/>
              <w:rPr>
                <w:sz w:val="18"/>
              </w:rPr>
            </w:pPr>
            <w:r>
              <w:rPr>
                <w:w w:val="105"/>
                <w:sz w:val="18"/>
              </w:rPr>
              <w:t>10</w:t>
            </w:r>
          </w:p>
        </w:tc>
      </w:tr>
      <w:tr w:rsidR="00B75233">
        <w:trPr>
          <w:trHeight w:val="431"/>
        </w:trPr>
        <w:tc>
          <w:tcPr>
            <w:tcW w:w="816" w:type="dxa"/>
            <w:vMerge/>
            <w:tcBorders>
              <w:top w:val="nil"/>
            </w:tcBorders>
          </w:tcPr>
          <w:p w:rsidR="00B75233" w:rsidRDefault="00B75233">
            <w:pPr>
              <w:rPr>
                <w:sz w:val="2"/>
                <w:szCs w:val="2"/>
              </w:rPr>
            </w:pPr>
          </w:p>
        </w:tc>
        <w:tc>
          <w:tcPr>
            <w:tcW w:w="1025" w:type="dxa"/>
            <w:vMerge/>
            <w:tcBorders>
              <w:top w:val="nil"/>
            </w:tcBorders>
          </w:tcPr>
          <w:p w:rsidR="00B75233" w:rsidRDefault="00B75233">
            <w:pPr>
              <w:rPr>
                <w:sz w:val="2"/>
                <w:szCs w:val="2"/>
              </w:rPr>
            </w:pPr>
          </w:p>
        </w:tc>
        <w:tc>
          <w:tcPr>
            <w:tcW w:w="1531" w:type="dxa"/>
          </w:tcPr>
          <w:p w:rsidR="00B75233" w:rsidRDefault="00153A98">
            <w:pPr>
              <w:pStyle w:val="TableParagraph"/>
              <w:spacing w:line="221" w:lineRule="exact"/>
              <w:ind w:left="398"/>
              <w:rPr>
                <w:sz w:val="18"/>
              </w:rPr>
            </w:pPr>
            <w:r>
              <w:rPr>
                <w:sz w:val="18"/>
              </w:rPr>
              <w:t>时效指标</w:t>
            </w:r>
          </w:p>
          <w:p w:rsidR="00B75233" w:rsidRDefault="00153A98">
            <w:pPr>
              <w:pStyle w:val="TableParagraph"/>
              <w:spacing w:before="2" w:line="188" w:lineRule="exact"/>
              <w:ind w:left="395"/>
              <w:rPr>
                <w:sz w:val="18"/>
              </w:rPr>
            </w:pPr>
            <w:r>
              <w:rPr>
                <w:sz w:val="18"/>
              </w:rPr>
              <w:t>（10分）</w:t>
            </w:r>
          </w:p>
        </w:tc>
        <w:tc>
          <w:tcPr>
            <w:tcW w:w="3398" w:type="dxa"/>
            <w:gridSpan w:val="2"/>
          </w:tcPr>
          <w:p w:rsidR="00B75233" w:rsidRDefault="00153A98">
            <w:pPr>
              <w:pStyle w:val="TableParagraph"/>
              <w:spacing w:before="105"/>
              <w:ind w:left="486"/>
              <w:rPr>
                <w:sz w:val="18"/>
              </w:rPr>
            </w:pPr>
            <w:r>
              <w:rPr>
                <w:w w:val="105"/>
                <w:sz w:val="18"/>
              </w:rPr>
              <w:t>房屋安全鉴定完成率（10分）</w:t>
            </w:r>
          </w:p>
        </w:tc>
        <w:tc>
          <w:tcPr>
            <w:tcW w:w="1413" w:type="dxa"/>
          </w:tcPr>
          <w:p w:rsidR="00B75233" w:rsidRDefault="00153A98">
            <w:pPr>
              <w:pStyle w:val="TableParagraph"/>
              <w:spacing w:before="105"/>
              <w:ind w:left="36"/>
              <w:jc w:val="center"/>
              <w:rPr>
                <w:sz w:val="18"/>
              </w:rPr>
            </w:pPr>
            <w:r>
              <w:rPr>
                <w:w w:val="105"/>
                <w:sz w:val="18"/>
              </w:rPr>
              <w:t>100%</w:t>
            </w:r>
          </w:p>
        </w:tc>
        <w:tc>
          <w:tcPr>
            <w:tcW w:w="1413" w:type="dxa"/>
          </w:tcPr>
          <w:p w:rsidR="00B75233" w:rsidRDefault="00153A98">
            <w:pPr>
              <w:pStyle w:val="TableParagraph"/>
              <w:spacing w:before="105"/>
              <w:ind w:left="35"/>
              <w:jc w:val="center"/>
              <w:rPr>
                <w:sz w:val="18"/>
              </w:rPr>
            </w:pPr>
            <w:r>
              <w:rPr>
                <w:w w:val="105"/>
                <w:sz w:val="18"/>
              </w:rPr>
              <w:t>52.73%</w:t>
            </w:r>
          </w:p>
        </w:tc>
        <w:tc>
          <w:tcPr>
            <w:tcW w:w="1413" w:type="dxa"/>
          </w:tcPr>
          <w:p w:rsidR="00B75233" w:rsidRDefault="00153A98">
            <w:pPr>
              <w:pStyle w:val="TableParagraph"/>
              <w:spacing w:before="105"/>
              <w:ind w:left="33"/>
              <w:jc w:val="center"/>
              <w:rPr>
                <w:sz w:val="18"/>
              </w:rPr>
            </w:pPr>
            <w:r>
              <w:rPr>
                <w:w w:val="105"/>
                <w:sz w:val="18"/>
              </w:rPr>
              <w:t>5.27</w:t>
            </w:r>
          </w:p>
        </w:tc>
      </w:tr>
      <w:tr w:rsidR="00B75233">
        <w:trPr>
          <w:trHeight w:val="601"/>
        </w:trPr>
        <w:tc>
          <w:tcPr>
            <w:tcW w:w="816" w:type="dxa"/>
            <w:vMerge/>
            <w:tcBorders>
              <w:top w:val="nil"/>
            </w:tcBorders>
          </w:tcPr>
          <w:p w:rsidR="00B75233" w:rsidRDefault="00B75233">
            <w:pPr>
              <w:rPr>
                <w:sz w:val="2"/>
                <w:szCs w:val="2"/>
              </w:rPr>
            </w:pPr>
          </w:p>
        </w:tc>
        <w:tc>
          <w:tcPr>
            <w:tcW w:w="1025" w:type="dxa"/>
            <w:vMerge w:val="restart"/>
          </w:tcPr>
          <w:p w:rsidR="00B75233" w:rsidRDefault="00153A98">
            <w:pPr>
              <w:pStyle w:val="TableParagraph"/>
              <w:spacing w:before="64" w:line="242" w:lineRule="auto"/>
              <w:ind w:left="424" w:right="391"/>
              <w:jc w:val="both"/>
              <w:rPr>
                <w:sz w:val="18"/>
              </w:rPr>
            </w:pPr>
            <w:r>
              <w:rPr>
                <w:w w:val="105"/>
                <w:sz w:val="18"/>
              </w:rPr>
              <w:t>效益指标</w:t>
            </w:r>
          </w:p>
          <w:p w:rsidR="00B75233" w:rsidRDefault="00153A98">
            <w:pPr>
              <w:pStyle w:val="TableParagraph"/>
              <w:spacing w:line="228" w:lineRule="exact"/>
              <w:ind w:left="140"/>
              <w:rPr>
                <w:sz w:val="18"/>
              </w:rPr>
            </w:pPr>
            <w:r>
              <w:rPr>
                <w:w w:val="105"/>
                <w:sz w:val="18"/>
              </w:rPr>
              <w:t>（30分）</w:t>
            </w:r>
          </w:p>
        </w:tc>
        <w:tc>
          <w:tcPr>
            <w:tcW w:w="1531" w:type="dxa"/>
          </w:tcPr>
          <w:p w:rsidR="00B75233" w:rsidRDefault="00153A98">
            <w:pPr>
              <w:pStyle w:val="TableParagraph"/>
              <w:spacing w:before="83" w:line="242" w:lineRule="auto"/>
              <w:ind w:left="208" w:right="169" w:firstLine="189"/>
              <w:rPr>
                <w:sz w:val="18"/>
              </w:rPr>
            </w:pPr>
            <w:r>
              <w:rPr>
                <w:w w:val="105"/>
                <w:sz w:val="18"/>
              </w:rPr>
              <w:t>经济效益指标（15分）</w:t>
            </w:r>
          </w:p>
        </w:tc>
        <w:tc>
          <w:tcPr>
            <w:tcW w:w="3398" w:type="dxa"/>
            <w:gridSpan w:val="2"/>
          </w:tcPr>
          <w:p w:rsidR="00B75233" w:rsidRDefault="00B75233">
            <w:pPr>
              <w:pStyle w:val="TableParagraph"/>
              <w:spacing w:before="6"/>
              <w:rPr>
                <w:sz w:val="15"/>
              </w:rPr>
            </w:pPr>
          </w:p>
          <w:p w:rsidR="00B75233" w:rsidRDefault="00153A98">
            <w:pPr>
              <w:pStyle w:val="TableParagraph"/>
              <w:ind w:left="299"/>
              <w:rPr>
                <w:sz w:val="18"/>
              </w:rPr>
            </w:pPr>
            <w:r>
              <w:rPr>
                <w:w w:val="105"/>
                <w:sz w:val="18"/>
              </w:rPr>
              <w:t>减少房屋建筑物财产损失（15分）</w:t>
            </w:r>
          </w:p>
        </w:tc>
        <w:tc>
          <w:tcPr>
            <w:tcW w:w="1413" w:type="dxa"/>
          </w:tcPr>
          <w:p w:rsidR="00B75233" w:rsidRDefault="00B75233">
            <w:pPr>
              <w:pStyle w:val="TableParagraph"/>
              <w:spacing w:before="6"/>
              <w:rPr>
                <w:sz w:val="15"/>
              </w:rPr>
            </w:pPr>
          </w:p>
          <w:p w:rsidR="00B75233" w:rsidRDefault="00153A98">
            <w:pPr>
              <w:pStyle w:val="TableParagraph"/>
              <w:ind w:left="31"/>
              <w:jc w:val="center"/>
              <w:rPr>
                <w:sz w:val="18"/>
              </w:rPr>
            </w:pPr>
            <w:r>
              <w:rPr>
                <w:w w:val="105"/>
                <w:sz w:val="18"/>
              </w:rPr>
              <w:t>减少</w:t>
            </w:r>
          </w:p>
        </w:tc>
        <w:tc>
          <w:tcPr>
            <w:tcW w:w="1413" w:type="dxa"/>
          </w:tcPr>
          <w:p w:rsidR="00B75233" w:rsidRDefault="00B75233">
            <w:pPr>
              <w:pStyle w:val="TableParagraph"/>
              <w:spacing w:before="6"/>
              <w:rPr>
                <w:sz w:val="15"/>
              </w:rPr>
            </w:pPr>
          </w:p>
          <w:p w:rsidR="00B75233" w:rsidRDefault="00153A98">
            <w:pPr>
              <w:pStyle w:val="TableParagraph"/>
              <w:ind w:left="33"/>
              <w:jc w:val="center"/>
              <w:rPr>
                <w:sz w:val="18"/>
              </w:rPr>
            </w:pPr>
            <w:r>
              <w:rPr>
                <w:w w:val="105"/>
                <w:sz w:val="18"/>
              </w:rPr>
              <w:t>减少</w:t>
            </w:r>
          </w:p>
        </w:tc>
        <w:tc>
          <w:tcPr>
            <w:tcW w:w="1413" w:type="dxa"/>
          </w:tcPr>
          <w:p w:rsidR="00B75233" w:rsidRDefault="00B75233">
            <w:pPr>
              <w:pStyle w:val="TableParagraph"/>
              <w:spacing w:before="6"/>
              <w:rPr>
                <w:sz w:val="15"/>
              </w:rPr>
            </w:pPr>
          </w:p>
          <w:p w:rsidR="00B75233" w:rsidRDefault="00153A98">
            <w:pPr>
              <w:pStyle w:val="TableParagraph"/>
              <w:ind w:left="35"/>
              <w:jc w:val="center"/>
              <w:rPr>
                <w:sz w:val="18"/>
              </w:rPr>
            </w:pPr>
            <w:r>
              <w:rPr>
                <w:w w:val="105"/>
                <w:sz w:val="18"/>
              </w:rPr>
              <w:t>15</w:t>
            </w:r>
          </w:p>
        </w:tc>
      </w:tr>
      <w:tr w:rsidR="00B75233">
        <w:trPr>
          <w:trHeight w:val="640"/>
        </w:trPr>
        <w:tc>
          <w:tcPr>
            <w:tcW w:w="816" w:type="dxa"/>
            <w:vMerge/>
            <w:tcBorders>
              <w:top w:val="nil"/>
            </w:tcBorders>
          </w:tcPr>
          <w:p w:rsidR="00B75233" w:rsidRDefault="00B75233">
            <w:pPr>
              <w:rPr>
                <w:sz w:val="2"/>
                <w:szCs w:val="2"/>
              </w:rPr>
            </w:pPr>
          </w:p>
        </w:tc>
        <w:tc>
          <w:tcPr>
            <w:tcW w:w="1025" w:type="dxa"/>
            <w:vMerge/>
            <w:tcBorders>
              <w:top w:val="nil"/>
            </w:tcBorders>
          </w:tcPr>
          <w:p w:rsidR="00B75233" w:rsidRDefault="00B75233">
            <w:pPr>
              <w:rPr>
                <w:sz w:val="2"/>
                <w:szCs w:val="2"/>
              </w:rPr>
            </w:pPr>
          </w:p>
        </w:tc>
        <w:tc>
          <w:tcPr>
            <w:tcW w:w="1531" w:type="dxa"/>
          </w:tcPr>
          <w:p w:rsidR="00B75233" w:rsidRDefault="00153A98">
            <w:pPr>
              <w:pStyle w:val="TableParagraph"/>
              <w:spacing w:before="102" w:line="242" w:lineRule="auto"/>
              <w:ind w:left="208" w:right="169" w:firstLine="189"/>
              <w:rPr>
                <w:sz w:val="18"/>
              </w:rPr>
            </w:pPr>
            <w:r>
              <w:rPr>
                <w:w w:val="105"/>
                <w:sz w:val="18"/>
              </w:rPr>
              <w:t>社会效益指标（15分）</w:t>
            </w:r>
          </w:p>
        </w:tc>
        <w:tc>
          <w:tcPr>
            <w:tcW w:w="3398" w:type="dxa"/>
            <w:gridSpan w:val="2"/>
          </w:tcPr>
          <w:p w:rsidR="00B75233" w:rsidRDefault="00B75233">
            <w:pPr>
              <w:pStyle w:val="TableParagraph"/>
              <w:spacing w:before="2"/>
              <w:rPr>
                <w:sz w:val="17"/>
              </w:rPr>
            </w:pPr>
          </w:p>
          <w:p w:rsidR="00B75233" w:rsidRDefault="00153A98">
            <w:pPr>
              <w:pStyle w:val="TableParagraph"/>
              <w:ind w:left="-73"/>
              <w:rPr>
                <w:sz w:val="18"/>
              </w:rPr>
            </w:pPr>
            <w:r>
              <w:rPr>
                <w:w w:val="105"/>
                <w:sz w:val="18"/>
              </w:rPr>
              <w:t>提高我区房屋安全应急的救援能力（15分</w:t>
            </w:r>
          </w:p>
        </w:tc>
        <w:tc>
          <w:tcPr>
            <w:tcW w:w="1413" w:type="dxa"/>
          </w:tcPr>
          <w:p w:rsidR="00B75233" w:rsidRDefault="00B75233">
            <w:pPr>
              <w:pStyle w:val="TableParagraph"/>
              <w:spacing w:before="2"/>
              <w:rPr>
                <w:sz w:val="17"/>
              </w:rPr>
            </w:pPr>
          </w:p>
          <w:p w:rsidR="00B75233" w:rsidRDefault="00153A98">
            <w:pPr>
              <w:pStyle w:val="TableParagraph"/>
              <w:tabs>
                <w:tab w:val="left" w:pos="525"/>
              </w:tabs>
              <w:ind w:left="-101"/>
              <w:rPr>
                <w:sz w:val="18"/>
              </w:rPr>
            </w:pPr>
            <w:r>
              <w:rPr>
                <w:w w:val="105"/>
                <w:sz w:val="18"/>
              </w:rPr>
              <w:t>）</w:t>
            </w:r>
            <w:r>
              <w:rPr>
                <w:w w:val="105"/>
                <w:sz w:val="18"/>
              </w:rPr>
              <w:tab/>
              <w:t>提高</w:t>
            </w:r>
          </w:p>
        </w:tc>
        <w:tc>
          <w:tcPr>
            <w:tcW w:w="1413" w:type="dxa"/>
          </w:tcPr>
          <w:p w:rsidR="00B75233" w:rsidRDefault="00B75233">
            <w:pPr>
              <w:pStyle w:val="TableParagraph"/>
              <w:spacing w:before="2"/>
              <w:rPr>
                <w:sz w:val="17"/>
              </w:rPr>
            </w:pPr>
          </w:p>
          <w:p w:rsidR="00B75233" w:rsidRDefault="00153A98">
            <w:pPr>
              <w:pStyle w:val="TableParagraph"/>
              <w:ind w:left="33"/>
              <w:jc w:val="center"/>
              <w:rPr>
                <w:sz w:val="18"/>
              </w:rPr>
            </w:pPr>
            <w:r>
              <w:rPr>
                <w:w w:val="105"/>
                <w:sz w:val="18"/>
              </w:rPr>
              <w:t>提高</w:t>
            </w:r>
          </w:p>
        </w:tc>
        <w:tc>
          <w:tcPr>
            <w:tcW w:w="1413" w:type="dxa"/>
          </w:tcPr>
          <w:p w:rsidR="00B75233" w:rsidRDefault="00B75233">
            <w:pPr>
              <w:pStyle w:val="TableParagraph"/>
              <w:spacing w:before="2"/>
              <w:rPr>
                <w:sz w:val="17"/>
              </w:rPr>
            </w:pPr>
          </w:p>
          <w:p w:rsidR="00B75233" w:rsidRDefault="00153A98">
            <w:pPr>
              <w:pStyle w:val="TableParagraph"/>
              <w:ind w:left="35"/>
              <w:jc w:val="center"/>
              <w:rPr>
                <w:sz w:val="18"/>
              </w:rPr>
            </w:pPr>
            <w:r>
              <w:rPr>
                <w:w w:val="105"/>
                <w:sz w:val="18"/>
              </w:rPr>
              <w:t>15</w:t>
            </w:r>
          </w:p>
        </w:tc>
      </w:tr>
      <w:tr w:rsidR="00B75233">
        <w:trPr>
          <w:trHeight w:val="788"/>
        </w:trPr>
        <w:tc>
          <w:tcPr>
            <w:tcW w:w="816" w:type="dxa"/>
            <w:vMerge/>
            <w:tcBorders>
              <w:top w:val="nil"/>
            </w:tcBorders>
          </w:tcPr>
          <w:p w:rsidR="00B75233" w:rsidRDefault="00B75233">
            <w:pPr>
              <w:rPr>
                <w:sz w:val="2"/>
                <w:szCs w:val="2"/>
              </w:rPr>
            </w:pPr>
          </w:p>
        </w:tc>
        <w:tc>
          <w:tcPr>
            <w:tcW w:w="1025" w:type="dxa"/>
          </w:tcPr>
          <w:p w:rsidR="00B75233" w:rsidRDefault="00B75233">
            <w:pPr>
              <w:pStyle w:val="TableParagraph"/>
              <w:spacing w:before="9"/>
              <w:rPr>
                <w:sz w:val="13"/>
              </w:rPr>
            </w:pPr>
          </w:p>
          <w:p w:rsidR="00B75233" w:rsidRDefault="00153A98">
            <w:pPr>
              <w:pStyle w:val="TableParagraph"/>
              <w:spacing w:before="1"/>
              <w:ind w:left="49"/>
              <w:rPr>
                <w:sz w:val="18"/>
              </w:rPr>
            </w:pPr>
            <w:r>
              <w:rPr>
                <w:w w:val="105"/>
                <w:sz w:val="18"/>
              </w:rPr>
              <w:t>满意度指标</w:t>
            </w:r>
          </w:p>
          <w:p w:rsidR="00B75233" w:rsidRDefault="00153A98">
            <w:pPr>
              <w:pStyle w:val="TableParagraph"/>
              <w:spacing w:before="2"/>
              <w:ind w:left="140"/>
              <w:rPr>
                <w:sz w:val="18"/>
              </w:rPr>
            </w:pPr>
            <w:r>
              <w:rPr>
                <w:w w:val="105"/>
                <w:sz w:val="18"/>
              </w:rPr>
              <w:t>（10分）</w:t>
            </w:r>
          </w:p>
        </w:tc>
        <w:tc>
          <w:tcPr>
            <w:tcW w:w="1531" w:type="dxa"/>
          </w:tcPr>
          <w:p w:rsidR="00B75233" w:rsidRDefault="00153A98">
            <w:pPr>
              <w:pStyle w:val="TableParagraph"/>
              <w:spacing w:before="62"/>
              <w:ind w:left="114" w:right="83" w:firstLine="283"/>
              <w:rPr>
                <w:sz w:val="18"/>
              </w:rPr>
            </w:pPr>
            <w:r>
              <w:rPr>
                <w:w w:val="105"/>
                <w:sz w:val="18"/>
              </w:rPr>
              <w:t>服务对象 满意度指标</w:t>
            </w:r>
            <w:r>
              <w:rPr>
                <w:spacing w:val="-6"/>
                <w:w w:val="105"/>
                <w:sz w:val="18"/>
              </w:rPr>
              <w:t>（10</w:t>
            </w:r>
          </w:p>
          <w:p w:rsidR="00B75233" w:rsidRDefault="00153A98">
            <w:pPr>
              <w:pStyle w:val="TableParagraph"/>
              <w:spacing w:before="2"/>
              <w:ind w:left="585"/>
              <w:rPr>
                <w:sz w:val="18"/>
              </w:rPr>
            </w:pPr>
            <w:r>
              <w:rPr>
                <w:w w:val="105"/>
                <w:sz w:val="18"/>
              </w:rPr>
              <w:t>分）</w:t>
            </w:r>
          </w:p>
        </w:tc>
        <w:tc>
          <w:tcPr>
            <w:tcW w:w="3398" w:type="dxa"/>
            <w:gridSpan w:val="2"/>
          </w:tcPr>
          <w:p w:rsidR="00B75233" w:rsidRDefault="00B75233">
            <w:pPr>
              <w:pStyle w:val="TableParagraph"/>
              <w:spacing w:before="10"/>
            </w:pPr>
          </w:p>
          <w:p w:rsidR="00B75233" w:rsidRDefault="00153A98">
            <w:pPr>
              <w:pStyle w:val="TableParagraph"/>
              <w:ind w:left="1050"/>
              <w:rPr>
                <w:sz w:val="18"/>
              </w:rPr>
            </w:pPr>
            <w:r>
              <w:rPr>
                <w:w w:val="105"/>
                <w:sz w:val="18"/>
              </w:rPr>
              <w:t>服务对象满意度</w:t>
            </w:r>
          </w:p>
        </w:tc>
        <w:tc>
          <w:tcPr>
            <w:tcW w:w="1413" w:type="dxa"/>
          </w:tcPr>
          <w:p w:rsidR="00B75233" w:rsidRDefault="00B75233">
            <w:pPr>
              <w:pStyle w:val="TableParagraph"/>
              <w:spacing w:before="10"/>
            </w:pPr>
          </w:p>
          <w:p w:rsidR="00B75233" w:rsidRDefault="00153A98">
            <w:pPr>
              <w:pStyle w:val="TableParagraph"/>
              <w:ind w:left="477"/>
              <w:rPr>
                <w:sz w:val="18"/>
              </w:rPr>
            </w:pPr>
            <w:r>
              <w:rPr>
                <w:w w:val="105"/>
                <w:sz w:val="18"/>
              </w:rPr>
              <w:t>≥90%</w:t>
            </w:r>
          </w:p>
        </w:tc>
        <w:tc>
          <w:tcPr>
            <w:tcW w:w="1413" w:type="dxa"/>
          </w:tcPr>
          <w:p w:rsidR="00B75233" w:rsidRDefault="00B75233">
            <w:pPr>
              <w:pStyle w:val="TableParagraph"/>
              <w:spacing w:before="10"/>
            </w:pPr>
          </w:p>
          <w:p w:rsidR="00B75233" w:rsidRDefault="00153A98">
            <w:pPr>
              <w:pStyle w:val="TableParagraph"/>
              <w:ind w:left="33"/>
              <w:jc w:val="center"/>
              <w:rPr>
                <w:sz w:val="18"/>
              </w:rPr>
            </w:pPr>
            <w:r>
              <w:rPr>
                <w:w w:val="105"/>
                <w:sz w:val="18"/>
              </w:rPr>
              <w:t>≥90%</w:t>
            </w:r>
          </w:p>
        </w:tc>
        <w:tc>
          <w:tcPr>
            <w:tcW w:w="1413" w:type="dxa"/>
          </w:tcPr>
          <w:p w:rsidR="00B75233" w:rsidRDefault="00B75233">
            <w:pPr>
              <w:pStyle w:val="TableParagraph"/>
              <w:spacing w:before="10"/>
            </w:pPr>
          </w:p>
          <w:p w:rsidR="00B75233" w:rsidRDefault="00153A98">
            <w:pPr>
              <w:pStyle w:val="TableParagraph"/>
              <w:ind w:left="35"/>
              <w:jc w:val="center"/>
              <w:rPr>
                <w:sz w:val="18"/>
              </w:rPr>
            </w:pPr>
            <w:r>
              <w:rPr>
                <w:w w:val="105"/>
                <w:sz w:val="18"/>
              </w:rPr>
              <w:t>10</w:t>
            </w:r>
          </w:p>
        </w:tc>
      </w:tr>
      <w:tr w:rsidR="00B75233">
        <w:trPr>
          <w:trHeight w:val="450"/>
        </w:trPr>
        <w:tc>
          <w:tcPr>
            <w:tcW w:w="816" w:type="dxa"/>
          </w:tcPr>
          <w:p w:rsidR="00B75233" w:rsidRDefault="00153A98">
            <w:pPr>
              <w:pStyle w:val="TableParagraph"/>
              <w:spacing w:before="124"/>
              <w:ind w:left="227"/>
              <w:rPr>
                <w:sz w:val="18"/>
              </w:rPr>
            </w:pPr>
            <w:r>
              <w:rPr>
                <w:w w:val="105"/>
                <w:sz w:val="18"/>
              </w:rPr>
              <w:t>总分</w:t>
            </w:r>
          </w:p>
        </w:tc>
        <w:tc>
          <w:tcPr>
            <w:tcW w:w="10193" w:type="dxa"/>
            <w:gridSpan w:val="7"/>
          </w:tcPr>
          <w:p w:rsidR="00B75233" w:rsidRDefault="00153A98">
            <w:pPr>
              <w:pStyle w:val="TableParagraph"/>
              <w:spacing w:before="124"/>
              <w:ind w:left="4847" w:right="4813"/>
              <w:jc w:val="center"/>
              <w:rPr>
                <w:sz w:val="18"/>
              </w:rPr>
            </w:pPr>
            <w:r>
              <w:rPr>
                <w:w w:val="105"/>
                <w:sz w:val="18"/>
              </w:rPr>
              <w:t>85.19</w:t>
            </w:r>
          </w:p>
        </w:tc>
      </w:tr>
      <w:tr w:rsidR="00B75233">
        <w:trPr>
          <w:trHeight w:val="1180"/>
        </w:trPr>
        <w:tc>
          <w:tcPr>
            <w:tcW w:w="816" w:type="dxa"/>
          </w:tcPr>
          <w:p w:rsidR="00B75233" w:rsidRDefault="00153A98">
            <w:pPr>
              <w:pStyle w:val="TableParagraph"/>
              <w:spacing w:before="141" w:line="242" w:lineRule="auto"/>
              <w:ind w:left="40" w:right="5"/>
              <w:jc w:val="center"/>
              <w:rPr>
                <w:sz w:val="18"/>
              </w:rPr>
            </w:pPr>
            <w:r>
              <w:rPr>
                <w:sz w:val="18"/>
              </w:rPr>
              <w:t>偏差大或目标未完成原因分</w:t>
            </w:r>
            <w:r>
              <w:rPr>
                <w:w w:val="105"/>
                <w:sz w:val="18"/>
              </w:rPr>
              <w:t>析</w:t>
            </w:r>
          </w:p>
        </w:tc>
        <w:tc>
          <w:tcPr>
            <w:tcW w:w="10193" w:type="dxa"/>
            <w:gridSpan w:val="7"/>
          </w:tcPr>
          <w:p w:rsidR="00B75233" w:rsidRDefault="00B75233">
            <w:pPr>
              <w:pStyle w:val="TableParagraph"/>
              <w:rPr>
                <w:sz w:val="18"/>
              </w:rPr>
            </w:pPr>
          </w:p>
          <w:p w:rsidR="00B75233" w:rsidRDefault="00153A98">
            <w:pPr>
              <w:pStyle w:val="TableParagraph"/>
              <w:spacing w:before="140" w:line="242" w:lineRule="auto"/>
              <w:ind w:left="35" w:right="102"/>
              <w:rPr>
                <w:sz w:val="18"/>
              </w:rPr>
            </w:pPr>
            <w:r>
              <w:rPr>
                <w:sz w:val="18"/>
              </w:rPr>
              <w:t>2020年受新冠肺炎的影响，武汉市于2020年</w:t>
            </w:r>
            <w:r>
              <w:rPr>
                <w:spacing w:val="3"/>
                <w:sz w:val="18"/>
              </w:rPr>
              <w:t>1</w:t>
            </w:r>
            <w:r>
              <w:rPr>
                <w:sz w:val="18"/>
              </w:rPr>
              <w:t xml:space="preserve">月23日至2020年04月08日处于“封城”的状态。受疫情这种不可抗力的因素影   </w:t>
            </w:r>
            <w:proofErr w:type="gramStart"/>
            <w:r>
              <w:rPr>
                <w:w w:val="105"/>
                <w:sz w:val="18"/>
              </w:rPr>
              <w:t>响导</w:t>
            </w:r>
            <w:proofErr w:type="gramEnd"/>
            <w:r>
              <w:rPr>
                <w:w w:val="105"/>
                <w:sz w:val="18"/>
              </w:rPr>
              <w:t>致我区安全巡查工作相应延期，服务数量减少，服务期缩短，项目未能全面执行。</w:t>
            </w:r>
          </w:p>
        </w:tc>
      </w:tr>
      <w:tr w:rsidR="00B75233">
        <w:trPr>
          <w:trHeight w:val="1180"/>
        </w:trPr>
        <w:tc>
          <w:tcPr>
            <w:tcW w:w="816" w:type="dxa"/>
          </w:tcPr>
          <w:p w:rsidR="00B75233" w:rsidRDefault="00B75233">
            <w:pPr>
              <w:pStyle w:val="TableParagraph"/>
              <w:spacing w:before="12"/>
              <w:rPr>
                <w:sz w:val="19"/>
              </w:rPr>
            </w:pPr>
          </w:p>
          <w:p w:rsidR="00B75233" w:rsidRDefault="00153A98">
            <w:pPr>
              <w:pStyle w:val="TableParagraph"/>
              <w:spacing w:line="242" w:lineRule="auto"/>
              <w:ind w:left="40" w:right="5"/>
              <w:jc w:val="both"/>
              <w:rPr>
                <w:sz w:val="18"/>
              </w:rPr>
            </w:pPr>
            <w:r>
              <w:rPr>
                <w:spacing w:val="-5"/>
                <w:w w:val="105"/>
                <w:sz w:val="18"/>
              </w:rPr>
              <w:t>改进措施及结果应</w:t>
            </w:r>
            <w:r>
              <w:rPr>
                <w:w w:val="105"/>
                <w:sz w:val="18"/>
              </w:rPr>
              <w:t>用方案</w:t>
            </w:r>
          </w:p>
        </w:tc>
        <w:tc>
          <w:tcPr>
            <w:tcW w:w="10193" w:type="dxa"/>
            <w:gridSpan w:val="7"/>
          </w:tcPr>
          <w:p w:rsidR="00B75233" w:rsidRDefault="00B75233">
            <w:pPr>
              <w:pStyle w:val="TableParagraph"/>
              <w:rPr>
                <w:sz w:val="18"/>
              </w:rPr>
            </w:pPr>
          </w:p>
          <w:p w:rsidR="00B75233" w:rsidRDefault="00B75233">
            <w:pPr>
              <w:pStyle w:val="TableParagraph"/>
              <w:spacing w:before="2"/>
              <w:rPr>
                <w:sz w:val="20"/>
              </w:rPr>
            </w:pPr>
          </w:p>
          <w:p w:rsidR="00B75233" w:rsidRDefault="00153A98">
            <w:pPr>
              <w:pStyle w:val="TableParagraph"/>
              <w:ind w:left="35"/>
              <w:rPr>
                <w:sz w:val="18"/>
              </w:rPr>
            </w:pPr>
            <w:r>
              <w:rPr>
                <w:sz w:val="18"/>
              </w:rPr>
              <w:t>持续做好各类房屋的安全监管。定期组织街道开展危旧房屋的安全巡查和恶劣天气的安全排查工作，确保百姓的居住安全。</w:t>
            </w:r>
          </w:p>
        </w:tc>
      </w:tr>
      <w:tr w:rsidR="00B75233">
        <w:trPr>
          <w:trHeight w:val="1180"/>
        </w:trPr>
        <w:tc>
          <w:tcPr>
            <w:tcW w:w="816" w:type="dxa"/>
          </w:tcPr>
          <w:p w:rsidR="00B75233" w:rsidRDefault="00B75233">
            <w:pPr>
              <w:pStyle w:val="TableParagraph"/>
              <w:rPr>
                <w:sz w:val="20"/>
              </w:rPr>
            </w:pPr>
          </w:p>
          <w:p w:rsidR="00B75233" w:rsidRDefault="00153A98">
            <w:pPr>
              <w:pStyle w:val="TableParagraph"/>
              <w:spacing w:line="242" w:lineRule="auto"/>
              <w:ind w:left="40" w:right="5"/>
              <w:jc w:val="both"/>
              <w:rPr>
                <w:sz w:val="18"/>
              </w:rPr>
            </w:pPr>
            <w:r>
              <w:rPr>
                <w:spacing w:val="-5"/>
                <w:w w:val="105"/>
                <w:sz w:val="18"/>
              </w:rPr>
              <w:t>单位主要负责人签</w:t>
            </w:r>
            <w:r>
              <w:rPr>
                <w:w w:val="105"/>
                <w:sz w:val="18"/>
              </w:rPr>
              <w:t>批意见</w:t>
            </w:r>
          </w:p>
        </w:tc>
        <w:tc>
          <w:tcPr>
            <w:tcW w:w="10193" w:type="dxa"/>
            <w:gridSpan w:val="7"/>
          </w:tcPr>
          <w:p w:rsidR="00B75233" w:rsidRDefault="00B75233">
            <w:pPr>
              <w:pStyle w:val="TableParagraph"/>
              <w:rPr>
                <w:sz w:val="18"/>
              </w:rPr>
            </w:pPr>
          </w:p>
          <w:p w:rsidR="00B75233" w:rsidRDefault="00B75233">
            <w:pPr>
              <w:pStyle w:val="TableParagraph"/>
              <w:spacing w:before="1"/>
              <w:rPr>
                <w:sz w:val="20"/>
              </w:rPr>
            </w:pPr>
          </w:p>
          <w:p w:rsidR="00B75233" w:rsidRDefault="00153A98">
            <w:pPr>
              <w:pStyle w:val="TableParagraph"/>
              <w:ind w:right="2086"/>
              <w:jc w:val="right"/>
              <w:rPr>
                <w:sz w:val="18"/>
              </w:rPr>
            </w:pPr>
            <w:r>
              <w:rPr>
                <w:sz w:val="18"/>
              </w:rPr>
              <w:t>签名：年月日</w:t>
            </w:r>
          </w:p>
        </w:tc>
      </w:tr>
    </w:tbl>
    <w:p w:rsidR="00B75233" w:rsidRDefault="00153A98">
      <w:pPr>
        <w:spacing w:before="32"/>
        <w:ind w:left="476"/>
        <w:rPr>
          <w:sz w:val="17"/>
        </w:rPr>
      </w:pPr>
      <w:r>
        <w:rPr>
          <w:noProof/>
          <w:lang w:val="en-US" w:bidi="ar-SA"/>
        </w:rPr>
        <mc:AlternateContent>
          <mc:Choice Requires="wps">
            <w:drawing>
              <wp:anchor distT="0" distB="0" distL="114300" distR="114300" simplePos="0" relativeHeight="251682816" behindDoc="1" locked="0" layoutInCell="1" allowOverlap="1">
                <wp:simplePos x="0" y="0"/>
                <wp:positionH relativeFrom="page">
                  <wp:posOffset>554355</wp:posOffset>
                </wp:positionH>
                <wp:positionV relativeFrom="paragraph">
                  <wp:posOffset>-3524885</wp:posOffset>
                </wp:positionV>
                <wp:extent cx="144780" cy="144780"/>
                <wp:effectExtent l="0" t="0" r="0" b="0"/>
                <wp:wrapNone/>
                <wp:docPr id="24" name="文本框 25"/>
                <wp:cNvGraphicFramePr/>
                <a:graphic xmlns:a="http://schemas.openxmlformats.org/drawingml/2006/main">
                  <a:graphicData uri="http://schemas.microsoft.com/office/word/2010/wordprocessingShape">
                    <wps:wsp>
                      <wps:cNvSpPr txBox="1"/>
                      <wps:spPr>
                        <a:xfrm>
                          <a:off x="0" y="0"/>
                          <a:ext cx="144780" cy="144780"/>
                        </a:xfrm>
                        <a:prstGeom prst="rect">
                          <a:avLst/>
                        </a:prstGeom>
                        <a:noFill/>
                        <a:ln>
                          <a:noFill/>
                        </a:ln>
                      </wps:spPr>
                      <wps:txbx>
                        <w:txbxContent>
                          <w:p w:rsidR="00153A98" w:rsidRDefault="00153A98">
                            <w:pPr>
                              <w:spacing w:line="226" w:lineRule="exact"/>
                              <w:ind w:left="20"/>
                              <w:rPr>
                                <w:sz w:val="18"/>
                              </w:rPr>
                            </w:pPr>
                            <w:r>
                              <w:rPr>
                                <w:w w:val="103"/>
                                <w:sz w:val="18"/>
                              </w:rPr>
                              <w:t>）</w:t>
                            </w:r>
                          </w:p>
                        </w:txbxContent>
                      </wps:txbx>
                      <wps:bodyPr vert="vert" lIns="0" tIns="0" rIns="0" bIns="0" upright="1"/>
                    </wps:wsp>
                  </a:graphicData>
                </a:graphic>
              </wp:anchor>
            </w:drawing>
          </mc:Choice>
          <mc:Fallback>
            <w:pict>
              <v:shape id="文本框 25" o:spid="_x0000_s1049" type="#_x0000_t202" style="position:absolute;left:0;text-align:left;margin-left:43.65pt;margin-top:-277.55pt;width:11.4pt;height:11.4pt;z-index:-25163366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" filled="f" stroked="f">
                <v:textbox style="layout-flow:vertical" inset="0,0,0,0">
                  <w:txbxContent>
                    <w:p w:rsidR="00153A98" w:rsidRDefault="00153A98">
                      <w:pPr>
                        <w:spacing w:line="226" w:lineRule="exact"/>
                        <w:ind w:left="20"/>
                        <w:rPr>
                          <w:sz w:val="18"/>
                        </w:rPr>
                      </w:pPr>
                      <w:r>
                        <w:rPr>
                          <w:w w:val="103"/>
                          <w:sz w:val="18"/>
                        </w:rPr>
                        <w:t>）</w:t>
                      </w:r>
                    </w:p>
                  </w:txbxContent>
                </v:textbox>
                <w10:wrap anchorx="page"/>
              </v:shape>
            </w:pict>
          </mc:Fallback>
        </mc:AlternateContent>
      </w:r>
      <w:r>
        <w:rPr>
          <w:sz w:val="17"/>
        </w:rPr>
        <w:t>备注：</w:t>
      </w:r>
    </w:p>
    <w:p w:rsidR="00B75233" w:rsidRDefault="00153A98">
      <w:pPr>
        <w:pStyle w:val="a4"/>
        <w:numPr>
          <w:ilvl w:val="0"/>
          <w:numId w:val="8"/>
        </w:numPr>
        <w:tabs>
          <w:tab w:val="left" w:pos="991"/>
        </w:tabs>
        <w:spacing w:before="124"/>
        <w:ind w:hanging="174"/>
        <w:rPr>
          <w:sz w:val="17"/>
        </w:rPr>
      </w:pPr>
      <w:r>
        <w:rPr>
          <w:sz w:val="17"/>
        </w:rPr>
        <w:t>预算执行情况口径：预算数为调整后财政资金总额（包括上年结余结转），执行数为资金使用单位财政资金实际支出数。</w:t>
      </w:r>
    </w:p>
    <w:p w:rsidR="00B75233" w:rsidRDefault="00153A98">
      <w:pPr>
        <w:pStyle w:val="a4"/>
        <w:numPr>
          <w:ilvl w:val="0"/>
          <w:numId w:val="8"/>
        </w:numPr>
        <w:tabs>
          <w:tab w:val="left" w:pos="991"/>
        </w:tabs>
        <w:spacing w:before="142" w:line="232" w:lineRule="auto"/>
        <w:ind w:left="476" w:right="364" w:firstLine="340"/>
        <w:rPr>
          <w:sz w:val="17"/>
        </w:rPr>
      </w:pPr>
      <w:r>
        <w:rPr>
          <w:spacing w:val="-1"/>
          <w:sz w:val="17"/>
        </w:rPr>
        <w:t>定量指标完成数汇总原则：绝对值直接累加计算，相对值按照资金额度加权平均计算。定量指标计分原则：正向指标</w:t>
      </w:r>
      <w:r>
        <w:rPr>
          <w:sz w:val="17"/>
        </w:rPr>
        <w:t>（即目标值为≥X,得分= 权重*B/A,反向指标（即目标值为≤X,得分=权重*A/B）,得分不得突破权重总额。定量指标先汇总完成数，再计算得分。</w:t>
      </w:r>
    </w:p>
    <w:p w:rsidR="00B75233" w:rsidRDefault="00B75233">
      <w:pPr>
        <w:spacing w:line="232" w:lineRule="auto"/>
        <w:rPr>
          <w:sz w:val="17"/>
        </w:rPr>
        <w:sectPr w:rsidR="00B75233">
          <w:headerReference w:type="default" r:id="rId29"/>
          <w:footerReference w:type="default" r:id="rId30"/>
          <w:pgSz w:w="11910" w:h="16840"/>
          <w:pgMar w:top="880" w:right="0" w:bottom="1420" w:left="140" w:header="0" w:footer="1225" w:gutter="0"/>
          <w:cols w:space="720"/>
        </w:sectPr>
      </w:pPr>
    </w:p>
    <w:p w:rsidR="00B75233" w:rsidRDefault="00153A98">
      <w:pPr>
        <w:spacing w:before="36"/>
        <w:ind w:left="2226" w:right="2086"/>
        <w:jc w:val="center"/>
        <w:rPr>
          <w:b/>
          <w:sz w:val="30"/>
        </w:rPr>
      </w:pPr>
      <w:r>
        <w:rPr>
          <w:b/>
          <w:sz w:val="30"/>
        </w:rPr>
        <w:lastRenderedPageBreak/>
        <w:t>2020年度保障房费用项目绩效目标自评表</w:t>
      </w:r>
    </w:p>
    <w:p w:rsidR="00B75233" w:rsidRDefault="00153A98">
      <w:pPr>
        <w:tabs>
          <w:tab w:val="left" w:pos="7557"/>
        </w:tabs>
        <w:spacing w:before="107"/>
        <w:ind w:left="462"/>
        <w:rPr>
          <w:sz w:val="21"/>
        </w:rPr>
      </w:pPr>
      <w:r>
        <w:rPr>
          <w:noProof/>
          <w:lang w:val="en-US" w:bidi="ar-SA"/>
        </w:rPr>
        <mc:AlternateContent>
          <mc:Choice Requires="wps">
            <w:drawing>
              <wp:anchor distT="0" distB="0" distL="114300" distR="114300" simplePos="0" relativeHeight="251683840" behindDoc="1" locked="0" layoutInCell="1" allowOverlap="1">
                <wp:simplePos x="0" y="0"/>
                <wp:positionH relativeFrom="page">
                  <wp:posOffset>550545</wp:posOffset>
                </wp:positionH>
                <wp:positionV relativeFrom="paragraph">
                  <wp:posOffset>3959225</wp:posOffset>
                </wp:positionV>
                <wp:extent cx="147320" cy="147320"/>
                <wp:effectExtent l="0" t="0" r="0" b="0"/>
                <wp:wrapNone/>
                <wp:docPr id="25" name="文本框 26"/>
                <wp:cNvGraphicFramePr/>
                <a:graphic xmlns:a="http://schemas.openxmlformats.org/drawingml/2006/main">
                  <a:graphicData uri="http://schemas.microsoft.com/office/word/2010/wordprocessingShape">
                    <wps:wsp>
                      <wps:cNvSpPr txBox="1"/>
                      <wps:spPr>
                        <a:xfrm>
                          <a:off x="0" y="0"/>
                          <a:ext cx="147320" cy="147320"/>
                        </a:xfrm>
                        <a:prstGeom prst="rect">
                          <a:avLst/>
                        </a:prstGeom>
                        <a:noFill/>
                        <a:ln>
                          <a:noFill/>
                        </a:ln>
                      </wps:spPr>
                      <wps:txbx>
                        <w:txbxContent>
                          <w:p w:rsidR="00153A98" w:rsidRDefault="00153A98">
                            <w:pPr>
                              <w:spacing w:line="232" w:lineRule="exact"/>
                              <w:ind w:left="20"/>
                              <w:rPr>
                                <w:sz w:val="19"/>
                              </w:rPr>
                            </w:pPr>
                            <w:r>
                              <w:rPr>
                                <w:w w:val="101"/>
                                <w:sz w:val="19"/>
                              </w:rPr>
                              <w:t>（</w:t>
                            </w:r>
                          </w:p>
                        </w:txbxContent>
                      </wps:txbx>
                      <wps:bodyPr vert="vert" lIns="0" tIns="0" rIns="0" bIns="0" upright="1"/>
                    </wps:wsp>
                  </a:graphicData>
                </a:graphic>
              </wp:anchor>
            </w:drawing>
          </mc:Choice>
          <mc:Fallback>
            <w:pict>
              <v:shape id="文本框 26" o:spid="_x0000_s1050" type="#_x0000_t202" style="position:absolute;left:0;text-align:left;margin-left:43.35pt;margin-top:311.75pt;width:11.6pt;height:11.6pt;z-index:-25163264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" filled="f" stroked="f">
                <v:textbox style="layout-flow:vertical" inset="0,0,0,0">
                  <w:txbxContent>
                    <w:p w:rsidR="00153A98" w:rsidRDefault="00153A98">
                      <w:pPr>
                        <w:spacing w:line="232" w:lineRule="exact"/>
                        <w:ind w:left="20"/>
                        <w:rPr>
                          <w:sz w:val="19"/>
                        </w:rPr>
                      </w:pPr>
                      <w:r>
                        <w:rPr>
                          <w:w w:val="101"/>
                          <w:sz w:val="19"/>
                        </w:rPr>
                        <w:t>（</w:t>
                      </w:r>
                    </w:p>
                  </w:txbxContent>
                </v:textbox>
                <w10:wrap anchorx="page"/>
              </v:shape>
            </w:pict>
          </mc:Fallback>
        </mc:AlternateContent>
      </w:r>
      <w:r>
        <w:rPr>
          <w:sz w:val="21"/>
        </w:rPr>
        <w:t>单位名称：武汉市东西湖区住房和城乡建设局</w:t>
      </w:r>
      <w:r>
        <w:rPr>
          <w:sz w:val="21"/>
        </w:rPr>
        <w:tab/>
        <w:t>填报日期：</w:t>
      </w:r>
    </w:p>
    <w:p w:rsidR="00B75233" w:rsidRDefault="00B75233">
      <w:pPr>
        <w:pStyle w:val="a3"/>
        <w:spacing w:before="2"/>
        <w:rPr>
          <w:sz w:val="12"/>
        </w:rPr>
      </w:pPr>
    </w:p>
    <w:tbl>
      <w:tblPr>
        <w:tblW w:w="0" w:type="auto"/>
        <w:tblInd w:w="43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35"/>
        <w:gridCol w:w="1073"/>
        <w:gridCol w:w="1589"/>
        <w:gridCol w:w="1750"/>
        <w:gridCol w:w="1460"/>
        <w:gridCol w:w="1446"/>
        <w:gridCol w:w="1446"/>
        <w:gridCol w:w="1446"/>
      </w:tblGrid>
      <w:tr w:rsidR="00B75233">
        <w:trPr>
          <w:trHeight w:val="443"/>
        </w:trPr>
        <w:tc>
          <w:tcPr>
            <w:tcW w:w="3497" w:type="dxa"/>
            <w:gridSpan w:val="3"/>
          </w:tcPr>
          <w:p w:rsidR="00B75233" w:rsidRDefault="00153A98">
            <w:pPr>
              <w:pStyle w:val="TableParagraph"/>
              <w:spacing w:before="113"/>
              <w:ind w:left="1357" w:right="1320"/>
              <w:jc w:val="center"/>
              <w:rPr>
                <w:sz w:val="19"/>
              </w:rPr>
            </w:pPr>
            <w:r>
              <w:rPr>
                <w:sz w:val="19"/>
              </w:rPr>
              <w:t>项目名称</w:t>
            </w:r>
          </w:p>
        </w:tc>
        <w:tc>
          <w:tcPr>
            <w:tcW w:w="7548" w:type="dxa"/>
            <w:gridSpan w:val="5"/>
          </w:tcPr>
          <w:p w:rsidR="00B75233" w:rsidRDefault="00153A98">
            <w:pPr>
              <w:pStyle w:val="TableParagraph"/>
              <w:spacing w:before="113"/>
              <w:ind w:left="3284" w:right="3253"/>
              <w:jc w:val="center"/>
              <w:rPr>
                <w:sz w:val="19"/>
              </w:rPr>
            </w:pPr>
            <w:r>
              <w:rPr>
                <w:sz w:val="19"/>
              </w:rPr>
              <w:t>保障房费用</w:t>
            </w:r>
          </w:p>
        </w:tc>
      </w:tr>
      <w:tr w:rsidR="00B75233">
        <w:trPr>
          <w:trHeight w:val="443"/>
        </w:trPr>
        <w:tc>
          <w:tcPr>
            <w:tcW w:w="3497" w:type="dxa"/>
            <w:gridSpan w:val="3"/>
          </w:tcPr>
          <w:p w:rsidR="00B75233" w:rsidRDefault="00153A98">
            <w:pPr>
              <w:pStyle w:val="TableParagraph"/>
              <w:spacing w:before="113"/>
              <w:ind w:left="1357" w:right="1320"/>
              <w:jc w:val="center"/>
              <w:rPr>
                <w:sz w:val="19"/>
              </w:rPr>
            </w:pPr>
            <w:r>
              <w:rPr>
                <w:sz w:val="19"/>
              </w:rPr>
              <w:t>主管部门</w:t>
            </w:r>
          </w:p>
        </w:tc>
        <w:tc>
          <w:tcPr>
            <w:tcW w:w="3210" w:type="dxa"/>
            <w:gridSpan w:val="2"/>
          </w:tcPr>
          <w:p w:rsidR="00B75233" w:rsidRDefault="00153A98">
            <w:pPr>
              <w:pStyle w:val="TableParagraph"/>
              <w:spacing w:before="113"/>
              <w:ind w:left="179"/>
              <w:rPr>
                <w:sz w:val="19"/>
              </w:rPr>
            </w:pPr>
            <w:r>
              <w:rPr>
                <w:sz w:val="19"/>
              </w:rPr>
              <w:t>武汉市东西湖区住房和城乡建设局</w:t>
            </w:r>
          </w:p>
        </w:tc>
        <w:tc>
          <w:tcPr>
            <w:tcW w:w="1446" w:type="dxa"/>
          </w:tcPr>
          <w:p w:rsidR="00B75233" w:rsidRDefault="00153A98">
            <w:pPr>
              <w:pStyle w:val="TableParagraph"/>
              <w:spacing w:before="113"/>
              <w:ind w:left="42" w:right="7"/>
              <w:jc w:val="center"/>
              <w:rPr>
                <w:sz w:val="19"/>
              </w:rPr>
            </w:pPr>
            <w:r>
              <w:rPr>
                <w:sz w:val="19"/>
              </w:rPr>
              <w:t>项目实施单位</w:t>
            </w:r>
          </w:p>
        </w:tc>
        <w:tc>
          <w:tcPr>
            <w:tcW w:w="2892" w:type="dxa"/>
            <w:gridSpan w:val="2"/>
          </w:tcPr>
          <w:p w:rsidR="00B75233" w:rsidRDefault="00153A98">
            <w:pPr>
              <w:pStyle w:val="TableParagraph"/>
              <w:spacing w:before="113"/>
              <w:ind w:left="877"/>
              <w:rPr>
                <w:sz w:val="19"/>
              </w:rPr>
            </w:pPr>
            <w:r>
              <w:rPr>
                <w:sz w:val="19"/>
              </w:rPr>
              <w:t>住房保障中心</w:t>
            </w:r>
          </w:p>
        </w:tc>
      </w:tr>
      <w:tr w:rsidR="00B75233">
        <w:trPr>
          <w:trHeight w:val="443"/>
        </w:trPr>
        <w:tc>
          <w:tcPr>
            <w:tcW w:w="3497" w:type="dxa"/>
            <w:gridSpan w:val="3"/>
          </w:tcPr>
          <w:p w:rsidR="00B75233" w:rsidRDefault="00153A98">
            <w:pPr>
              <w:pStyle w:val="TableParagraph"/>
              <w:spacing w:before="113"/>
              <w:ind w:left="1357" w:right="1320"/>
              <w:jc w:val="center"/>
              <w:rPr>
                <w:sz w:val="19"/>
              </w:rPr>
            </w:pPr>
            <w:r>
              <w:rPr>
                <w:sz w:val="19"/>
              </w:rPr>
              <w:t>项目类别</w:t>
            </w:r>
          </w:p>
        </w:tc>
        <w:tc>
          <w:tcPr>
            <w:tcW w:w="7548" w:type="dxa"/>
            <w:gridSpan w:val="5"/>
          </w:tcPr>
          <w:p w:rsidR="00B75233" w:rsidRDefault="00153A98">
            <w:pPr>
              <w:pStyle w:val="TableParagraph"/>
              <w:tabs>
                <w:tab w:val="left" w:pos="2418"/>
                <w:tab w:val="left" w:pos="3858"/>
              </w:tabs>
              <w:spacing w:before="113"/>
              <w:ind w:left="37"/>
              <w:rPr>
                <w:sz w:val="19"/>
              </w:rPr>
            </w:pPr>
            <w:r>
              <w:rPr>
                <w:sz w:val="19"/>
              </w:rPr>
              <w:t xml:space="preserve">1、部门预算项目 </w:t>
            </w:r>
            <w:r>
              <w:rPr>
                <w:spacing w:val="9"/>
                <w:sz w:val="19"/>
              </w:rPr>
              <w:t xml:space="preserve"> </w:t>
            </w:r>
            <w:r>
              <w:rPr>
                <w:rFonts w:ascii="Wingdings" w:eastAsia="Wingdings" w:hAnsi="Wingdings"/>
                <w:position w:val="1"/>
                <w:sz w:val="19"/>
              </w:rPr>
              <w:t></w:t>
            </w:r>
            <w:r>
              <w:rPr>
                <w:rFonts w:ascii="Times New Roman" w:eastAsia="Times New Roman" w:hAnsi="Times New Roman"/>
                <w:position w:val="1"/>
                <w:sz w:val="19"/>
              </w:rPr>
              <w:tab/>
            </w:r>
            <w:r>
              <w:rPr>
                <w:sz w:val="19"/>
              </w:rPr>
              <w:t>2、区直专项</w:t>
            </w:r>
            <w:r>
              <w:rPr>
                <w:sz w:val="19"/>
              </w:rPr>
              <w:tab/>
              <w:t>口</w:t>
            </w:r>
          </w:p>
        </w:tc>
      </w:tr>
      <w:tr w:rsidR="00B75233">
        <w:trPr>
          <w:trHeight w:val="443"/>
        </w:trPr>
        <w:tc>
          <w:tcPr>
            <w:tcW w:w="3497" w:type="dxa"/>
            <w:gridSpan w:val="3"/>
          </w:tcPr>
          <w:p w:rsidR="00B75233" w:rsidRDefault="00153A98">
            <w:pPr>
              <w:pStyle w:val="TableParagraph"/>
              <w:spacing w:before="113"/>
              <w:ind w:left="1357" w:right="1320"/>
              <w:jc w:val="center"/>
              <w:rPr>
                <w:sz w:val="19"/>
              </w:rPr>
            </w:pPr>
            <w:r>
              <w:rPr>
                <w:sz w:val="19"/>
              </w:rPr>
              <w:t>项目属性</w:t>
            </w:r>
          </w:p>
        </w:tc>
        <w:tc>
          <w:tcPr>
            <w:tcW w:w="7548" w:type="dxa"/>
            <w:gridSpan w:val="5"/>
          </w:tcPr>
          <w:p w:rsidR="00B75233" w:rsidRDefault="00153A98">
            <w:pPr>
              <w:pStyle w:val="TableParagraph"/>
              <w:tabs>
                <w:tab w:val="left" w:pos="1669"/>
                <w:tab w:val="left" w:pos="2421"/>
              </w:tabs>
              <w:spacing w:before="113"/>
              <w:ind w:left="37"/>
              <w:rPr>
                <w:rFonts w:ascii="Wingdings" w:hAnsi="Wingdings"/>
                <w:sz w:val="19"/>
              </w:rPr>
            </w:pPr>
            <w:r>
              <w:rPr>
                <w:sz w:val="19"/>
              </w:rPr>
              <w:t>1、持续性项目</w:t>
            </w:r>
            <w:r>
              <w:rPr>
                <w:sz w:val="19"/>
              </w:rPr>
              <w:tab/>
            </w:r>
            <w:r>
              <w:rPr>
                <w:rFonts w:ascii="Wingdings" w:hAnsi="Wingdings"/>
                <w:position w:val="1"/>
                <w:sz w:val="19"/>
              </w:rPr>
              <w:t></w:t>
            </w:r>
            <w:r>
              <w:rPr>
                <w:rFonts w:ascii="Times New Roman" w:hAnsi="Times New Roman"/>
                <w:position w:val="1"/>
                <w:sz w:val="19"/>
              </w:rPr>
              <w:tab/>
            </w:r>
            <w:r>
              <w:rPr>
                <w:sz w:val="19"/>
              </w:rPr>
              <w:t>2、新增性项目</w:t>
            </w:r>
            <w:r>
              <w:rPr>
                <w:spacing w:val="2"/>
                <w:sz w:val="19"/>
              </w:rPr>
              <w:t xml:space="preserve"> </w:t>
            </w:r>
            <w:r>
              <w:rPr>
                <w:rFonts w:ascii="Wingdings" w:hAnsi="Wingdings"/>
                <w:position w:val="1"/>
                <w:sz w:val="19"/>
              </w:rPr>
              <w:t></w:t>
            </w:r>
          </w:p>
        </w:tc>
      </w:tr>
      <w:tr w:rsidR="00B75233">
        <w:trPr>
          <w:trHeight w:val="443"/>
        </w:trPr>
        <w:tc>
          <w:tcPr>
            <w:tcW w:w="3497" w:type="dxa"/>
            <w:gridSpan w:val="3"/>
          </w:tcPr>
          <w:p w:rsidR="00B75233" w:rsidRDefault="00153A98">
            <w:pPr>
              <w:pStyle w:val="TableParagraph"/>
              <w:spacing w:before="113"/>
              <w:ind w:left="1357" w:right="1320"/>
              <w:jc w:val="center"/>
              <w:rPr>
                <w:sz w:val="19"/>
              </w:rPr>
            </w:pPr>
            <w:r>
              <w:rPr>
                <w:sz w:val="19"/>
              </w:rPr>
              <w:t>项目类型</w:t>
            </w:r>
          </w:p>
        </w:tc>
        <w:tc>
          <w:tcPr>
            <w:tcW w:w="7548" w:type="dxa"/>
            <w:gridSpan w:val="5"/>
          </w:tcPr>
          <w:p w:rsidR="00B75233" w:rsidRDefault="00153A98">
            <w:pPr>
              <w:pStyle w:val="TableParagraph"/>
              <w:tabs>
                <w:tab w:val="left" w:pos="1669"/>
                <w:tab w:val="left" w:pos="2421"/>
                <w:tab w:val="left" w:pos="4804"/>
              </w:tabs>
              <w:spacing w:before="113"/>
              <w:ind w:left="37"/>
              <w:rPr>
                <w:rFonts w:ascii="Wingdings" w:hAnsi="Wingdings"/>
                <w:sz w:val="19"/>
              </w:rPr>
            </w:pPr>
            <w:r>
              <w:rPr>
                <w:sz w:val="19"/>
              </w:rPr>
              <w:t>1、常年性项目</w:t>
            </w:r>
            <w:r>
              <w:rPr>
                <w:sz w:val="19"/>
              </w:rPr>
              <w:tab/>
            </w:r>
            <w:r>
              <w:rPr>
                <w:rFonts w:ascii="Wingdings" w:hAnsi="Wingdings"/>
                <w:position w:val="1"/>
                <w:sz w:val="19"/>
              </w:rPr>
              <w:t></w:t>
            </w:r>
            <w:r>
              <w:rPr>
                <w:rFonts w:ascii="Times New Roman" w:hAnsi="Times New Roman"/>
                <w:position w:val="1"/>
                <w:sz w:val="19"/>
              </w:rPr>
              <w:tab/>
            </w:r>
            <w:r>
              <w:rPr>
                <w:sz w:val="19"/>
              </w:rPr>
              <w:t xml:space="preserve">2、延续性项目 </w:t>
            </w:r>
            <w:r>
              <w:rPr>
                <w:spacing w:val="7"/>
                <w:sz w:val="19"/>
              </w:rPr>
              <w:t xml:space="preserve"> </w:t>
            </w:r>
            <w:r>
              <w:rPr>
                <w:rFonts w:ascii="Wingdings" w:hAnsi="Wingdings"/>
                <w:position w:val="1"/>
                <w:sz w:val="19"/>
              </w:rPr>
              <w:t></w:t>
            </w:r>
            <w:r>
              <w:rPr>
                <w:rFonts w:ascii="Times New Roman" w:hAnsi="Times New Roman"/>
                <w:position w:val="1"/>
                <w:sz w:val="19"/>
              </w:rPr>
              <w:tab/>
            </w:r>
            <w:r>
              <w:rPr>
                <w:sz w:val="19"/>
              </w:rPr>
              <w:t>3</w:t>
            </w:r>
            <w:r>
              <w:rPr>
                <w:spacing w:val="-3"/>
                <w:sz w:val="19"/>
              </w:rPr>
              <w:t>、</w:t>
            </w:r>
            <w:r>
              <w:rPr>
                <w:sz w:val="19"/>
              </w:rPr>
              <w:t>一次性项目</w:t>
            </w:r>
            <w:r>
              <w:rPr>
                <w:spacing w:val="3"/>
                <w:sz w:val="19"/>
              </w:rPr>
              <w:t xml:space="preserve"> </w:t>
            </w:r>
            <w:r>
              <w:rPr>
                <w:rFonts w:ascii="Wingdings" w:hAnsi="Wingdings"/>
                <w:position w:val="1"/>
                <w:sz w:val="19"/>
              </w:rPr>
              <w:t></w:t>
            </w:r>
          </w:p>
        </w:tc>
      </w:tr>
      <w:tr w:rsidR="00B75233">
        <w:trPr>
          <w:trHeight w:val="481"/>
        </w:trPr>
        <w:tc>
          <w:tcPr>
            <w:tcW w:w="1908" w:type="dxa"/>
            <w:gridSpan w:val="2"/>
            <w:vMerge w:val="restart"/>
          </w:tcPr>
          <w:p w:rsidR="00B75233" w:rsidRDefault="00B75233">
            <w:pPr>
              <w:pStyle w:val="TableParagraph"/>
              <w:spacing w:before="2"/>
            </w:pPr>
          </w:p>
          <w:p w:rsidR="00B75233" w:rsidRDefault="00153A98">
            <w:pPr>
              <w:pStyle w:val="TableParagraph"/>
              <w:tabs>
                <w:tab w:val="left" w:pos="1489"/>
              </w:tabs>
              <w:spacing w:before="1" w:line="235" w:lineRule="auto"/>
              <w:ind w:left="388" w:right="13" w:hanging="336"/>
              <w:rPr>
                <w:sz w:val="19"/>
              </w:rPr>
            </w:pPr>
            <w:r>
              <w:rPr>
                <w:sz w:val="19"/>
              </w:rPr>
              <w:t>预算执行情况</w:t>
            </w:r>
            <w:r>
              <w:rPr>
                <w:sz w:val="19"/>
              </w:rPr>
              <w:tab/>
              <w:t>（</w:t>
            </w:r>
            <w:r>
              <w:rPr>
                <w:spacing w:val="-18"/>
                <w:sz w:val="19"/>
              </w:rPr>
              <w:t>万</w:t>
            </w:r>
            <w:r>
              <w:rPr>
                <w:spacing w:val="-3"/>
                <w:sz w:val="19"/>
              </w:rPr>
              <w:t>元</w:t>
            </w:r>
            <w:r>
              <w:rPr>
                <w:sz w:val="19"/>
              </w:rPr>
              <w:t>）（20分）</w:t>
            </w:r>
          </w:p>
        </w:tc>
        <w:tc>
          <w:tcPr>
            <w:tcW w:w="1589" w:type="dxa"/>
          </w:tcPr>
          <w:p w:rsidR="00B75233" w:rsidRDefault="00B75233">
            <w:pPr>
              <w:pStyle w:val="TableParagraph"/>
              <w:rPr>
                <w:rFonts w:ascii="Times New Roman"/>
                <w:sz w:val="18"/>
              </w:rPr>
            </w:pPr>
          </w:p>
        </w:tc>
        <w:tc>
          <w:tcPr>
            <w:tcW w:w="1750" w:type="dxa"/>
          </w:tcPr>
          <w:p w:rsidR="00B75233" w:rsidRDefault="00153A98">
            <w:pPr>
              <w:pStyle w:val="TableParagraph"/>
              <w:spacing w:before="132"/>
              <w:ind w:left="341" w:right="303"/>
              <w:jc w:val="center"/>
              <w:rPr>
                <w:sz w:val="19"/>
              </w:rPr>
            </w:pPr>
            <w:r>
              <w:rPr>
                <w:sz w:val="19"/>
              </w:rPr>
              <w:t>预算数（A）</w:t>
            </w:r>
          </w:p>
        </w:tc>
        <w:tc>
          <w:tcPr>
            <w:tcW w:w="2906" w:type="dxa"/>
            <w:gridSpan w:val="2"/>
          </w:tcPr>
          <w:p w:rsidR="00B75233" w:rsidRDefault="00153A98">
            <w:pPr>
              <w:pStyle w:val="TableParagraph"/>
              <w:spacing w:before="132"/>
              <w:ind w:left="932"/>
              <w:rPr>
                <w:sz w:val="19"/>
              </w:rPr>
            </w:pPr>
            <w:r>
              <w:rPr>
                <w:sz w:val="19"/>
              </w:rPr>
              <w:t>执行数（B）</w:t>
            </w:r>
          </w:p>
        </w:tc>
        <w:tc>
          <w:tcPr>
            <w:tcW w:w="1446" w:type="dxa"/>
          </w:tcPr>
          <w:p w:rsidR="00B75233" w:rsidRDefault="00153A98">
            <w:pPr>
              <w:pStyle w:val="TableParagraph"/>
              <w:spacing w:before="132"/>
              <w:ind w:left="42" w:right="12"/>
              <w:jc w:val="center"/>
              <w:rPr>
                <w:sz w:val="19"/>
              </w:rPr>
            </w:pPr>
            <w:r>
              <w:rPr>
                <w:sz w:val="19"/>
              </w:rPr>
              <w:t>执行率（B/A)</w:t>
            </w:r>
          </w:p>
        </w:tc>
        <w:tc>
          <w:tcPr>
            <w:tcW w:w="1446" w:type="dxa"/>
          </w:tcPr>
          <w:p w:rsidR="00B75233" w:rsidRDefault="00153A98">
            <w:pPr>
              <w:pStyle w:val="TableParagraph"/>
              <w:spacing w:line="240" w:lineRule="exact"/>
              <w:ind w:left="42" w:right="14"/>
              <w:jc w:val="center"/>
              <w:rPr>
                <w:sz w:val="19"/>
              </w:rPr>
            </w:pPr>
            <w:r>
              <w:rPr>
                <w:sz w:val="19"/>
              </w:rPr>
              <w:t>得分</w:t>
            </w:r>
          </w:p>
          <w:p w:rsidR="00B75233" w:rsidRDefault="00153A98">
            <w:pPr>
              <w:pStyle w:val="TableParagraph"/>
              <w:spacing w:line="221" w:lineRule="exact"/>
              <w:ind w:left="42" w:right="14"/>
              <w:jc w:val="center"/>
              <w:rPr>
                <w:sz w:val="19"/>
              </w:rPr>
            </w:pPr>
            <w:r>
              <w:rPr>
                <w:sz w:val="19"/>
              </w:rPr>
              <w:t>（20分*执行</w:t>
            </w:r>
          </w:p>
        </w:tc>
      </w:tr>
      <w:tr w:rsidR="00B75233">
        <w:trPr>
          <w:trHeight w:val="515"/>
        </w:trPr>
        <w:tc>
          <w:tcPr>
            <w:tcW w:w="1908" w:type="dxa"/>
            <w:gridSpan w:val="2"/>
            <w:vMerge/>
            <w:tcBorders>
              <w:top w:val="nil"/>
            </w:tcBorders>
          </w:tcPr>
          <w:p w:rsidR="00B75233" w:rsidRDefault="00B75233">
            <w:pPr>
              <w:rPr>
                <w:sz w:val="2"/>
                <w:szCs w:val="2"/>
              </w:rPr>
            </w:pPr>
          </w:p>
        </w:tc>
        <w:tc>
          <w:tcPr>
            <w:tcW w:w="1589" w:type="dxa"/>
          </w:tcPr>
          <w:p w:rsidR="00B75233" w:rsidRDefault="00153A98">
            <w:pPr>
              <w:pStyle w:val="TableParagraph"/>
              <w:spacing w:before="149"/>
              <w:ind w:left="36"/>
              <w:jc w:val="center"/>
              <w:rPr>
                <w:sz w:val="19"/>
              </w:rPr>
            </w:pPr>
            <w:r>
              <w:rPr>
                <w:sz w:val="19"/>
              </w:rPr>
              <w:t>年度财政资金总额</w:t>
            </w:r>
          </w:p>
        </w:tc>
        <w:tc>
          <w:tcPr>
            <w:tcW w:w="1750" w:type="dxa"/>
          </w:tcPr>
          <w:p w:rsidR="00B75233" w:rsidRDefault="00153A98">
            <w:pPr>
              <w:pStyle w:val="TableParagraph"/>
              <w:spacing w:before="149"/>
              <w:ind w:left="340" w:right="303"/>
              <w:jc w:val="center"/>
              <w:rPr>
                <w:sz w:val="19"/>
              </w:rPr>
            </w:pPr>
            <w:r>
              <w:rPr>
                <w:sz w:val="19"/>
              </w:rPr>
              <w:t>190</w:t>
            </w:r>
          </w:p>
        </w:tc>
        <w:tc>
          <w:tcPr>
            <w:tcW w:w="2906" w:type="dxa"/>
            <w:gridSpan w:val="2"/>
          </w:tcPr>
          <w:p w:rsidR="00B75233" w:rsidRDefault="00153A98">
            <w:pPr>
              <w:pStyle w:val="TableParagraph"/>
              <w:spacing w:before="149"/>
              <w:ind w:left="1059" w:right="1027"/>
              <w:jc w:val="center"/>
              <w:rPr>
                <w:sz w:val="19"/>
              </w:rPr>
            </w:pPr>
            <w:r>
              <w:rPr>
                <w:sz w:val="19"/>
              </w:rPr>
              <w:t>151.4122</w:t>
            </w:r>
          </w:p>
        </w:tc>
        <w:tc>
          <w:tcPr>
            <w:tcW w:w="1446" w:type="dxa"/>
          </w:tcPr>
          <w:p w:rsidR="00B75233" w:rsidRDefault="00153A98">
            <w:pPr>
              <w:pStyle w:val="TableParagraph"/>
              <w:spacing w:before="149"/>
              <w:ind w:left="42" w:right="10"/>
              <w:jc w:val="center"/>
              <w:rPr>
                <w:sz w:val="19"/>
              </w:rPr>
            </w:pPr>
            <w:r>
              <w:rPr>
                <w:sz w:val="19"/>
              </w:rPr>
              <w:t>79.69%</w:t>
            </w:r>
          </w:p>
        </w:tc>
        <w:tc>
          <w:tcPr>
            <w:tcW w:w="1446" w:type="dxa"/>
          </w:tcPr>
          <w:p w:rsidR="00B75233" w:rsidRDefault="00153A98">
            <w:pPr>
              <w:pStyle w:val="TableParagraph"/>
              <w:spacing w:before="149"/>
              <w:ind w:left="42" w:right="13"/>
              <w:jc w:val="center"/>
              <w:rPr>
                <w:sz w:val="19"/>
              </w:rPr>
            </w:pPr>
            <w:r>
              <w:rPr>
                <w:sz w:val="19"/>
              </w:rPr>
              <w:t>15.94</w:t>
            </w:r>
          </w:p>
        </w:tc>
      </w:tr>
      <w:tr w:rsidR="00B75233">
        <w:trPr>
          <w:trHeight w:val="481"/>
        </w:trPr>
        <w:tc>
          <w:tcPr>
            <w:tcW w:w="835" w:type="dxa"/>
            <w:vMerge w:val="restart"/>
          </w:tcPr>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spacing w:before="10"/>
              <w:rPr>
                <w:sz w:val="20"/>
              </w:rPr>
            </w:pPr>
          </w:p>
          <w:p w:rsidR="00B75233" w:rsidRDefault="00153A98">
            <w:pPr>
              <w:pStyle w:val="TableParagraph"/>
              <w:spacing w:line="232" w:lineRule="auto"/>
              <w:ind w:left="351" w:right="269"/>
              <w:jc w:val="both"/>
              <w:rPr>
                <w:sz w:val="19"/>
              </w:rPr>
            </w:pPr>
            <w:r>
              <w:rPr>
                <w:sz w:val="19"/>
              </w:rPr>
              <w:t>年度绩效目标</w:t>
            </w:r>
          </w:p>
          <w:p w:rsidR="00B75233" w:rsidRDefault="00B75233">
            <w:pPr>
              <w:pStyle w:val="TableParagraph"/>
              <w:spacing w:before="8"/>
              <w:rPr>
                <w:sz w:val="18"/>
              </w:rPr>
            </w:pPr>
          </w:p>
          <w:p w:rsidR="00B75233" w:rsidRDefault="00153A98">
            <w:pPr>
              <w:pStyle w:val="TableParagraph"/>
              <w:spacing w:line="240" w:lineRule="exact"/>
              <w:ind w:left="77"/>
              <w:jc w:val="center"/>
              <w:rPr>
                <w:sz w:val="19"/>
              </w:rPr>
            </w:pPr>
            <w:r>
              <w:rPr>
                <w:w w:val="101"/>
                <w:sz w:val="19"/>
              </w:rPr>
              <w:t>8</w:t>
            </w:r>
          </w:p>
          <w:p w:rsidR="00B75233" w:rsidRDefault="00153A98">
            <w:pPr>
              <w:pStyle w:val="TableParagraph"/>
              <w:spacing w:line="238" w:lineRule="exact"/>
              <w:ind w:left="77"/>
              <w:jc w:val="center"/>
              <w:rPr>
                <w:sz w:val="19"/>
              </w:rPr>
            </w:pPr>
            <w:r>
              <w:rPr>
                <w:w w:val="101"/>
                <w:sz w:val="19"/>
              </w:rPr>
              <w:t>0</w:t>
            </w:r>
          </w:p>
          <w:p w:rsidR="00B75233" w:rsidRDefault="00153A98">
            <w:pPr>
              <w:pStyle w:val="TableParagraph"/>
              <w:spacing w:line="241" w:lineRule="exact"/>
              <w:ind w:left="79"/>
              <w:jc w:val="center"/>
              <w:rPr>
                <w:sz w:val="19"/>
              </w:rPr>
            </w:pPr>
            <w:r>
              <w:rPr>
                <w:w w:val="101"/>
                <w:sz w:val="19"/>
              </w:rPr>
              <w:t>分</w:t>
            </w:r>
          </w:p>
        </w:tc>
        <w:tc>
          <w:tcPr>
            <w:tcW w:w="1073" w:type="dxa"/>
          </w:tcPr>
          <w:p w:rsidR="00B75233" w:rsidRDefault="00153A98">
            <w:pPr>
              <w:pStyle w:val="TableParagraph"/>
              <w:spacing w:before="14" w:line="238" w:lineRule="exact"/>
              <w:ind w:left="355" w:right="312"/>
              <w:rPr>
                <w:sz w:val="19"/>
              </w:rPr>
            </w:pPr>
            <w:r>
              <w:rPr>
                <w:sz w:val="19"/>
              </w:rPr>
              <w:t>一级指标</w:t>
            </w:r>
          </w:p>
        </w:tc>
        <w:tc>
          <w:tcPr>
            <w:tcW w:w="1589" w:type="dxa"/>
          </w:tcPr>
          <w:p w:rsidR="00B75233" w:rsidRDefault="00153A98">
            <w:pPr>
              <w:pStyle w:val="TableParagraph"/>
              <w:spacing w:before="132"/>
              <w:ind w:left="36"/>
              <w:jc w:val="center"/>
              <w:rPr>
                <w:sz w:val="19"/>
              </w:rPr>
            </w:pPr>
            <w:r>
              <w:rPr>
                <w:sz w:val="19"/>
              </w:rPr>
              <w:t>二级指标</w:t>
            </w:r>
          </w:p>
        </w:tc>
        <w:tc>
          <w:tcPr>
            <w:tcW w:w="3210" w:type="dxa"/>
            <w:gridSpan w:val="2"/>
          </w:tcPr>
          <w:p w:rsidR="00B75233" w:rsidRDefault="00153A98">
            <w:pPr>
              <w:pStyle w:val="TableParagraph"/>
              <w:spacing w:before="132"/>
              <w:ind w:left="1213" w:right="1176"/>
              <w:jc w:val="center"/>
              <w:rPr>
                <w:sz w:val="19"/>
              </w:rPr>
            </w:pPr>
            <w:r>
              <w:rPr>
                <w:sz w:val="19"/>
              </w:rPr>
              <w:t>三级指标</w:t>
            </w:r>
          </w:p>
        </w:tc>
        <w:tc>
          <w:tcPr>
            <w:tcW w:w="1446" w:type="dxa"/>
          </w:tcPr>
          <w:p w:rsidR="00B75233" w:rsidRDefault="00153A98">
            <w:pPr>
              <w:pStyle w:val="TableParagraph"/>
              <w:spacing w:before="15" w:line="240" w:lineRule="exact"/>
              <w:ind w:left="42" w:right="6"/>
              <w:jc w:val="center"/>
              <w:rPr>
                <w:sz w:val="19"/>
              </w:rPr>
            </w:pPr>
            <w:r>
              <w:rPr>
                <w:sz w:val="19"/>
              </w:rPr>
              <w:t>年度目标值</w:t>
            </w:r>
          </w:p>
          <w:p w:rsidR="00B75233" w:rsidRDefault="00153A98">
            <w:pPr>
              <w:pStyle w:val="TableParagraph"/>
              <w:spacing w:line="206" w:lineRule="exact"/>
              <w:ind w:left="42" w:right="8"/>
              <w:jc w:val="center"/>
              <w:rPr>
                <w:sz w:val="19"/>
              </w:rPr>
            </w:pPr>
            <w:r>
              <w:rPr>
                <w:sz w:val="19"/>
              </w:rPr>
              <w:t>（A）</w:t>
            </w:r>
          </w:p>
        </w:tc>
        <w:tc>
          <w:tcPr>
            <w:tcW w:w="1446" w:type="dxa"/>
          </w:tcPr>
          <w:p w:rsidR="00B75233" w:rsidRDefault="00153A98">
            <w:pPr>
              <w:pStyle w:val="TableParagraph"/>
              <w:spacing w:before="132"/>
              <w:ind w:left="42" w:right="14"/>
              <w:jc w:val="center"/>
              <w:rPr>
                <w:sz w:val="19"/>
              </w:rPr>
            </w:pPr>
            <w:r>
              <w:rPr>
                <w:sz w:val="19"/>
              </w:rPr>
              <w:t>实际完成值（B)</w:t>
            </w:r>
          </w:p>
        </w:tc>
        <w:tc>
          <w:tcPr>
            <w:tcW w:w="1446" w:type="dxa"/>
          </w:tcPr>
          <w:p w:rsidR="00B75233" w:rsidRDefault="00153A98">
            <w:pPr>
              <w:pStyle w:val="TableParagraph"/>
              <w:spacing w:before="132"/>
              <w:ind w:left="42" w:right="14"/>
              <w:jc w:val="center"/>
              <w:rPr>
                <w:sz w:val="19"/>
              </w:rPr>
            </w:pPr>
            <w:r>
              <w:rPr>
                <w:sz w:val="19"/>
              </w:rPr>
              <w:t>得分</w:t>
            </w:r>
          </w:p>
        </w:tc>
      </w:tr>
      <w:tr w:rsidR="00B75233">
        <w:trPr>
          <w:trHeight w:val="452"/>
        </w:trPr>
        <w:tc>
          <w:tcPr>
            <w:tcW w:w="835" w:type="dxa"/>
            <w:vMerge/>
            <w:tcBorders>
              <w:top w:val="nil"/>
            </w:tcBorders>
          </w:tcPr>
          <w:p w:rsidR="00B75233" w:rsidRDefault="00B75233">
            <w:pPr>
              <w:rPr>
                <w:sz w:val="2"/>
                <w:szCs w:val="2"/>
              </w:rPr>
            </w:pPr>
          </w:p>
        </w:tc>
        <w:tc>
          <w:tcPr>
            <w:tcW w:w="1073" w:type="dxa"/>
            <w:vMerge w:val="restart"/>
          </w:tcPr>
          <w:p w:rsidR="00B75233" w:rsidRDefault="00B75233">
            <w:pPr>
              <w:pStyle w:val="TableParagraph"/>
              <w:rPr>
                <w:sz w:val="18"/>
              </w:rPr>
            </w:pPr>
          </w:p>
          <w:p w:rsidR="00B75233" w:rsidRDefault="00B75233">
            <w:pPr>
              <w:pStyle w:val="TableParagraph"/>
              <w:spacing w:before="5"/>
              <w:rPr>
                <w:sz w:val="14"/>
              </w:rPr>
            </w:pPr>
          </w:p>
          <w:p w:rsidR="00B75233" w:rsidRDefault="00153A98">
            <w:pPr>
              <w:pStyle w:val="TableParagraph"/>
              <w:spacing w:line="232" w:lineRule="auto"/>
              <w:ind w:left="448" w:right="410"/>
              <w:jc w:val="both"/>
              <w:rPr>
                <w:sz w:val="19"/>
              </w:rPr>
            </w:pPr>
            <w:r>
              <w:rPr>
                <w:sz w:val="19"/>
              </w:rPr>
              <w:t>产出指标</w:t>
            </w:r>
          </w:p>
          <w:p w:rsidR="00B75233" w:rsidRDefault="00153A98">
            <w:pPr>
              <w:pStyle w:val="TableParagraph"/>
              <w:spacing w:line="242" w:lineRule="exact"/>
              <w:ind w:left="160"/>
              <w:rPr>
                <w:sz w:val="19"/>
              </w:rPr>
            </w:pPr>
            <w:r>
              <w:rPr>
                <w:sz w:val="19"/>
              </w:rPr>
              <w:t>（40分）</w:t>
            </w:r>
          </w:p>
        </w:tc>
        <w:tc>
          <w:tcPr>
            <w:tcW w:w="1589" w:type="dxa"/>
          </w:tcPr>
          <w:p w:rsidR="00B75233" w:rsidRDefault="00153A98">
            <w:pPr>
              <w:pStyle w:val="TableParagraph"/>
              <w:spacing w:line="236" w:lineRule="exact"/>
              <w:ind w:left="420"/>
              <w:rPr>
                <w:sz w:val="19"/>
              </w:rPr>
            </w:pPr>
            <w:r>
              <w:rPr>
                <w:spacing w:val="-1"/>
                <w:sz w:val="19"/>
              </w:rPr>
              <w:t>数量指标</w:t>
            </w:r>
          </w:p>
          <w:p w:rsidR="00B75233" w:rsidRDefault="00153A98">
            <w:pPr>
              <w:pStyle w:val="TableParagraph"/>
              <w:spacing w:line="196" w:lineRule="exact"/>
              <w:ind w:left="420"/>
              <w:rPr>
                <w:sz w:val="19"/>
              </w:rPr>
            </w:pPr>
            <w:r>
              <w:rPr>
                <w:spacing w:val="-1"/>
                <w:sz w:val="19"/>
              </w:rPr>
              <w:t>（10</w:t>
            </w:r>
            <w:r>
              <w:rPr>
                <w:sz w:val="19"/>
              </w:rPr>
              <w:t>分）</w:t>
            </w:r>
          </w:p>
        </w:tc>
        <w:tc>
          <w:tcPr>
            <w:tcW w:w="3210" w:type="dxa"/>
            <w:gridSpan w:val="2"/>
          </w:tcPr>
          <w:p w:rsidR="00B75233" w:rsidRDefault="00153A98">
            <w:pPr>
              <w:pStyle w:val="TableParagraph"/>
              <w:spacing w:before="114"/>
              <w:ind w:left="176"/>
              <w:rPr>
                <w:sz w:val="19"/>
              </w:rPr>
            </w:pPr>
            <w:r>
              <w:rPr>
                <w:sz w:val="19"/>
              </w:rPr>
              <w:t>保障房维护、管理公租房（10分）</w:t>
            </w:r>
          </w:p>
        </w:tc>
        <w:tc>
          <w:tcPr>
            <w:tcW w:w="1446" w:type="dxa"/>
          </w:tcPr>
          <w:p w:rsidR="00B75233" w:rsidRDefault="00153A98">
            <w:pPr>
              <w:pStyle w:val="TableParagraph"/>
              <w:spacing w:before="114"/>
              <w:ind w:left="42" w:right="10"/>
              <w:jc w:val="center"/>
              <w:rPr>
                <w:sz w:val="19"/>
              </w:rPr>
            </w:pPr>
            <w:r>
              <w:rPr>
                <w:sz w:val="19"/>
              </w:rPr>
              <w:t>809套</w:t>
            </w:r>
          </w:p>
        </w:tc>
        <w:tc>
          <w:tcPr>
            <w:tcW w:w="1446" w:type="dxa"/>
          </w:tcPr>
          <w:p w:rsidR="00B75233" w:rsidRDefault="00153A98">
            <w:pPr>
              <w:pStyle w:val="TableParagraph"/>
              <w:spacing w:before="114"/>
              <w:ind w:left="42" w:right="12"/>
              <w:jc w:val="center"/>
              <w:rPr>
                <w:sz w:val="19"/>
              </w:rPr>
            </w:pPr>
            <w:r>
              <w:rPr>
                <w:sz w:val="19"/>
              </w:rPr>
              <w:t>809套</w:t>
            </w:r>
          </w:p>
        </w:tc>
        <w:tc>
          <w:tcPr>
            <w:tcW w:w="1446" w:type="dxa"/>
          </w:tcPr>
          <w:p w:rsidR="00B75233" w:rsidRDefault="00153A98">
            <w:pPr>
              <w:pStyle w:val="TableParagraph"/>
              <w:spacing w:before="114"/>
              <w:ind w:left="42" w:right="12"/>
              <w:jc w:val="center"/>
              <w:rPr>
                <w:sz w:val="19"/>
              </w:rPr>
            </w:pPr>
            <w:r>
              <w:rPr>
                <w:sz w:val="19"/>
              </w:rPr>
              <w:t>10</w:t>
            </w:r>
          </w:p>
        </w:tc>
      </w:tr>
      <w:tr w:rsidR="00B75233">
        <w:trPr>
          <w:trHeight w:val="558"/>
        </w:trPr>
        <w:tc>
          <w:tcPr>
            <w:tcW w:w="835" w:type="dxa"/>
            <w:vMerge/>
            <w:tcBorders>
              <w:top w:val="nil"/>
            </w:tcBorders>
          </w:tcPr>
          <w:p w:rsidR="00B75233" w:rsidRDefault="00B75233">
            <w:pPr>
              <w:rPr>
                <w:sz w:val="2"/>
                <w:szCs w:val="2"/>
              </w:rPr>
            </w:pPr>
          </w:p>
        </w:tc>
        <w:tc>
          <w:tcPr>
            <w:tcW w:w="1073" w:type="dxa"/>
            <w:vMerge/>
            <w:tcBorders>
              <w:top w:val="nil"/>
            </w:tcBorders>
          </w:tcPr>
          <w:p w:rsidR="00B75233" w:rsidRDefault="00B75233">
            <w:pPr>
              <w:rPr>
                <w:sz w:val="2"/>
                <w:szCs w:val="2"/>
              </w:rPr>
            </w:pPr>
          </w:p>
        </w:tc>
        <w:tc>
          <w:tcPr>
            <w:tcW w:w="1589" w:type="dxa"/>
          </w:tcPr>
          <w:p w:rsidR="00B75233" w:rsidRDefault="00153A98">
            <w:pPr>
              <w:pStyle w:val="TableParagraph"/>
              <w:spacing w:before="53" w:line="239" w:lineRule="exact"/>
              <w:ind w:left="420"/>
              <w:rPr>
                <w:sz w:val="19"/>
              </w:rPr>
            </w:pPr>
            <w:r>
              <w:rPr>
                <w:spacing w:val="-1"/>
                <w:sz w:val="19"/>
              </w:rPr>
              <w:t>质量指标</w:t>
            </w:r>
          </w:p>
          <w:p w:rsidR="00B75233" w:rsidRDefault="00153A98">
            <w:pPr>
              <w:pStyle w:val="TableParagraph"/>
              <w:spacing w:line="239" w:lineRule="exact"/>
              <w:ind w:left="420"/>
              <w:rPr>
                <w:sz w:val="19"/>
              </w:rPr>
            </w:pPr>
            <w:r>
              <w:rPr>
                <w:spacing w:val="-1"/>
                <w:sz w:val="19"/>
              </w:rPr>
              <w:t>（10</w:t>
            </w:r>
            <w:r>
              <w:rPr>
                <w:sz w:val="19"/>
              </w:rPr>
              <w:t>分）</w:t>
            </w:r>
          </w:p>
        </w:tc>
        <w:tc>
          <w:tcPr>
            <w:tcW w:w="3210" w:type="dxa"/>
            <w:gridSpan w:val="2"/>
          </w:tcPr>
          <w:p w:rsidR="00B75233" w:rsidRDefault="00B75233">
            <w:pPr>
              <w:pStyle w:val="TableParagraph"/>
              <w:spacing w:before="4"/>
              <w:rPr>
                <w:sz w:val="13"/>
              </w:rPr>
            </w:pPr>
          </w:p>
          <w:p w:rsidR="00B75233" w:rsidRDefault="00153A98">
            <w:pPr>
              <w:pStyle w:val="TableParagraph"/>
              <w:ind w:left="561"/>
              <w:rPr>
                <w:sz w:val="19"/>
              </w:rPr>
            </w:pPr>
            <w:r>
              <w:rPr>
                <w:sz w:val="19"/>
              </w:rPr>
              <w:t>维修工程合格率（10分）</w:t>
            </w:r>
          </w:p>
        </w:tc>
        <w:tc>
          <w:tcPr>
            <w:tcW w:w="1446" w:type="dxa"/>
          </w:tcPr>
          <w:p w:rsidR="00B75233" w:rsidRDefault="00B75233">
            <w:pPr>
              <w:pStyle w:val="TableParagraph"/>
              <w:spacing w:before="4"/>
              <w:rPr>
                <w:sz w:val="13"/>
              </w:rPr>
            </w:pPr>
          </w:p>
          <w:p w:rsidR="00B75233" w:rsidRDefault="00153A98">
            <w:pPr>
              <w:pStyle w:val="TableParagraph"/>
              <w:ind w:left="42" w:right="9"/>
              <w:jc w:val="center"/>
              <w:rPr>
                <w:sz w:val="19"/>
              </w:rPr>
            </w:pPr>
            <w:r>
              <w:rPr>
                <w:sz w:val="19"/>
              </w:rPr>
              <w:t>100%</w:t>
            </w:r>
          </w:p>
        </w:tc>
        <w:tc>
          <w:tcPr>
            <w:tcW w:w="1446" w:type="dxa"/>
          </w:tcPr>
          <w:p w:rsidR="00B75233" w:rsidRDefault="00B75233">
            <w:pPr>
              <w:pStyle w:val="TableParagraph"/>
              <w:spacing w:before="4"/>
              <w:rPr>
                <w:sz w:val="13"/>
              </w:rPr>
            </w:pPr>
          </w:p>
          <w:p w:rsidR="00B75233" w:rsidRDefault="00153A98">
            <w:pPr>
              <w:pStyle w:val="TableParagraph"/>
              <w:ind w:left="42" w:right="11"/>
              <w:jc w:val="center"/>
              <w:rPr>
                <w:sz w:val="19"/>
              </w:rPr>
            </w:pPr>
            <w:r>
              <w:rPr>
                <w:sz w:val="19"/>
              </w:rPr>
              <w:t>100%</w:t>
            </w:r>
          </w:p>
        </w:tc>
        <w:tc>
          <w:tcPr>
            <w:tcW w:w="1446" w:type="dxa"/>
          </w:tcPr>
          <w:p w:rsidR="00B75233" w:rsidRDefault="00B75233">
            <w:pPr>
              <w:pStyle w:val="TableParagraph"/>
              <w:spacing w:before="4"/>
              <w:rPr>
                <w:sz w:val="13"/>
              </w:rPr>
            </w:pPr>
          </w:p>
          <w:p w:rsidR="00B75233" w:rsidRDefault="00153A98">
            <w:pPr>
              <w:pStyle w:val="TableParagraph"/>
              <w:ind w:left="42" w:right="12"/>
              <w:jc w:val="center"/>
              <w:rPr>
                <w:sz w:val="19"/>
              </w:rPr>
            </w:pPr>
            <w:r>
              <w:rPr>
                <w:sz w:val="19"/>
              </w:rPr>
              <w:t>10</w:t>
            </w:r>
          </w:p>
        </w:tc>
      </w:tr>
      <w:tr w:rsidR="00B75233">
        <w:trPr>
          <w:trHeight w:val="460"/>
        </w:trPr>
        <w:tc>
          <w:tcPr>
            <w:tcW w:w="835" w:type="dxa"/>
            <w:vMerge/>
            <w:tcBorders>
              <w:top w:val="nil"/>
            </w:tcBorders>
          </w:tcPr>
          <w:p w:rsidR="00B75233" w:rsidRDefault="00B75233">
            <w:pPr>
              <w:rPr>
                <w:sz w:val="2"/>
                <w:szCs w:val="2"/>
              </w:rPr>
            </w:pPr>
          </w:p>
        </w:tc>
        <w:tc>
          <w:tcPr>
            <w:tcW w:w="1073" w:type="dxa"/>
            <w:vMerge/>
            <w:tcBorders>
              <w:top w:val="nil"/>
            </w:tcBorders>
          </w:tcPr>
          <w:p w:rsidR="00B75233" w:rsidRDefault="00B75233">
            <w:pPr>
              <w:rPr>
                <w:sz w:val="2"/>
                <w:szCs w:val="2"/>
              </w:rPr>
            </w:pPr>
          </w:p>
        </w:tc>
        <w:tc>
          <w:tcPr>
            <w:tcW w:w="1589" w:type="dxa"/>
          </w:tcPr>
          <w:p w:rsidR="00B75233" w:rsidRDefault="00153A98">
            <w:pPr>
              <w:pStyle w:val="TableParagraph"/>
              <w:spacing w:before="5" w:line="240" w:lineRule="exact"/>
              <w:ind w:left="420"/>
              <w:rPr>
                <w:sz w:val="19"/>
              </w:rPr>
            </w:pPr>
            <w:r>
              <w:rPr>
                <w:spacing w:val="-1"/>
                <w:sz w:val="19"/>
              </w:rPr>
              <w:t>时效指标</w:t>
            </w:r>
          </w:p>
          <w:p w:rsidR="00B75233" w:rsidRDefault="00153A98">
            <w:pPr>
              <w:pStyle w:val="TableParagraph"/>
              <w:spacing w:line="194" w:lineRule="exact"/>
              <w:ind w:left="420"/>
              <w:rPr>
                <w:sz w:val="19"/>
              </w:rPr>
            </w:pPr>
            <w:r>
              <w:rPr>
                <w:spacing w:val="-1"/>
                <w:sz w:val="19"/>
              </w:rPr>
              <w:t>（10</w:t>
            </w:r>
            <w:r>
              <w:rPr>
                <w:sz w:val="19"/>
              </w:rPr>
              <w:t>分）</w:t>
            </w:r>
          </w:p>
        </w:tc>
        <w:tc>
          <w:tcPr>
            <w:tcW w:w="3210" w:type="dxa"/>
            <w:gridSpan w:val="2"/>
          </w:tcPr>
          <w:p w:rsidR="00B75233" w:rsidRDefault="00153A98">
            <w:pPr>
              <w:pStyle w:val="TableParagraph"/>
              <w:spacing w:before="122"/>
              <w:ind w:left="561"/>
              <w:rPr>
                <w:sz w:val="19"/>
              </w:rPr>
            </w:pPr>
            <w:r>
              <w:rPr>
                <w:sz w:val="19"/>
              </w:rPr>
              <w:t>维修完工及时率（10分）</w:t>
            </w:r>
          </w:p>
        </w:tc>
        <w:tc>
          <w:tcPr>
            <w:tcW w:w="1446" w:type="dxa"/>
          </w:tcPr>
          <w:p w:rsidR="00B75233" w:rsidRDefault="00153A98">
            <w:pPr>
              <w:pStyle w:val="TableParagraph"/>
              <w:spacing w:before="122"/>
              <w:ind w:left="42" w:right="9"/>
              <w:jc w:val="center"/>
              <w:rPr>
                <w:sz w:val="19"/>
              </w:rPr>
            </w:pPr>
            <w:r>
              <w:rPr>
                <w:sz w:val="19"/>
              </w:rPr>
              <w:t>100%</w:t>
            </w:r>
          </w:p>
        </w:tc>
        <w:tc>
          <w:tcPr>
            <w:tcW w:w="1446" w:type="dxa"/>
          </w:tcPr>
          <w:p w:rsidR="00B75233" w:rsidRDefault="00153A98">
            <w:pPr>
              <w:pStyle w:val="TableParagraph"/>
              <w:spacing w:before="122"/>
              <w:ind w:left="42" w:right="11"/>
              <w:jc w:val="center"/>
              <w:rPr>
                <w:sz w:val="19"/>
              </w:rPr>
            </w:pPr>
            <w:r>
              <w:rPr>
                <w:sz w:val="19"/>
              </w:rPr>
              <w:t>100%</w:t>
            </w:r>
          </w:p>
        </w:tc>
        <w:tc>
          <w:tcPr>
            <w:tcW w:w="1446" w:type="dxa"/>
          </w:tcPr>
          <w:p w:rsidR="00B75233" w:rsidRDefault="00153A98">
            <w:pPr>
              <w:pStyle w:val="TableParagraph"/>
              <w:spacing w:before="122"/>
              <w:ind w:left="42" w:right="12"/>
              <w:jc w:val="center"/>
              <w:rPr>
                <w:sz w:val="19"/>
              </w:rPr>
            </w:pPr>
            <w:r>
              <w:rPr>
                <w:sz w:val="19"/>
              </w:rPr>
              <w:t>10</w:t>
            </w:r>
          </w:p>
        </w:tc>
      </w:tr>
      <w:tr w:rsidR="00B75233">
        <w:trPr>
          <w:trHeight w:val="460"/>
        </w:trPr>
        <w:tc>
          <w:tcPr>
            <w:tcW w:w="835" w:type="dxa"/>
            <w:vMerge/>
            <w:tcBorders>
              <w:top w:val="nil"/>
            </w:tcBorders>
          </w:tcPr>
          <w:p w:rsidR="00B75233" w:rsidRDefault="00B75233">
            <w:pPr>
              <w:rPr>
                <w:sz w:val="2"/>
                <w:szCs w:val="2"/>
              </w:rPr>
            </w:pPr>
          </w:p>
        </w:tc>
        <w:tc>
          <w:tcPr>
            <w:tcW w:w="1073" w:type="dxa"/>
            <w:vMerge/>
            <w:tcBorders>
              <w:top w:val="nil"/>
            </w:tcBorders>
          </w:tcPr>
          <w:p w:rsidR="00B75233" w:rsidRDefault="00B75233">
            <w:pPr>
              <w:rPr>
                <w:sz w:val="2"/>
                <w:szCs w:val="2"/>
              </w:rPr>
            </w:pPr>
          </w:p>
        </w:tc>
        <w:tc>
          <w:tcPr>
            <w:tcW w:w="1589" w:type="dxa"/>
          </w:tcPr>
          <w:p w:rsidR="00B75233" w:rsidRDefault="00153A98">
            <w:pPr>
              <w:pStyle w:val="TableParagraph"/>
              <w:spacing w:before="5" w:line="240" w:lineRule="exact"/>
              <w:ind w:left="420"/>
              <w:rPr>
                <w:sz w:val="19"/>
              </w:rPr>
            </w:pPr>
            <w:r>
              <w:rPr>
                <w:spacing w:val="-1"/>
                <w:sz w:val="19"/>
              </w:rPr>
              <w:t>成本指标</w:t>
            </w:r>
          </w:p>
          <w:p w:rsidR="00B75233" w:rsidRDefault="00153A98">
            <w:pPr>
              <w:pStyle w:val="TableParagraph"/>
              <w:spacing w:line="194" w:lineRule="exact"/>
              <w:ind w:left="420"/>
              <w:rPr>
                <w:sz w:val="19"/>
              </w:rPr>
            </w:pPr>
            <w:r>
              <w:rPr>
                <w:spacing w:val="-1"/>
                <w:sz w:val="19"/>
              </w:rPr>
              <w:t>（10</w:t>
            </w:r>
            <w:r>
              <w:rPr>
                <w:sz w:val="19"/>
              </w:rPr>
              <w:t>分）</w:t>
            </w:r>
          </w:p>
        </w:tc>
        <w:tc>
          <w:tcPr>
            <w:tcW w:w="3210" w:type="dxa"/>
            <w:gridSpan w:val="2"/>
          </w:tcPr>
          <w:p w:rsidR="00B75233" w:rsidRDefault="00153A98">
            <w:pPr>
              <w:pStyle w:val="TableParagraph"/>
              <w:spacing w:before="122"/>
              <w:ind w:left="83"/>
              <w:rPr>
                <w:sz w:val="19"/>
              </w:rPr>
            </w:pPr>
            <w:r>
              <w:rPr>
                <w:sz w:val="19"/>
              </w:rPr>
              <w:t>年度维护、管理成本控制率（10分）</w:t>
            </w:r>
          </w:p>
        </w:tc>
        <w:tc>
          <w:tcPr>
            <w:tcW w:w="1446" w:type="dxa"/>
          </w:tcPr>
          <w:p w:rsidR="00B75233" w:rsidRDefault="00153A98">
            <w:pPr>
              <w:pStyle w:val="TableParagraph"/>
              <w:spacing w:before="122"/>
              <w:ind w:left="42" w:right="9"/>
              <w:jc w:val="center"/>
              <w:rPr>
                <w:sz w:val="19"/>
              </w:rPr>
            </w:pPr>
            <w:r>
              <w:rPr>
                <w:sz w:val="19"/>
              </w:rPr>
              <w:t>100%</w:t>
            </w:r>
          </w:p>
        </w:tc>
        <w:tc>
          <w:tcPr>
            <w:tcW w:w="1446" w:type="dxa"/>
          </w:tcPr>
          <w:p w:rsidR="00B75233" w:rsidRDefault="00153A98">
            <w:pPr>
              <w:pStyle w:val="TableParagraph"/>
              <w:spacing w:before="122"/>
              <w:ind w:left="42" w:right="11"/>
              <w:jc w:val="center"/>
              <w:rPr>
                <w:sz w:val="19"/>
              </w:rPr>
            </w:pPr>
            <w:r>
              <w:rPr>
                <w:sz w:val="19"/>
              </w:rPr>
              <w:t>100%</w:t>
            </w:r>
          </w:p>
        </w:tc>
        <w:tc>
          <w:tcPr>
            <w:tcW w:w="1446" w:type="dxa"/>
          </w:tcPr>
          <w:p w:rsidR="00B75233" w:rsidRDefault="00153A98">
            <w:pPr>
              <w:pStyle w:val="TableParagraph"/>
              <w:spacing w:before="122"/>
              <w:ind w:left="42" w:right="12"/>
              <w:jc w:val="center"/>
              <w:rPr>
                <w:sz w:val="19"/>
              </w:rPr>
            </w:pPr>
            <w:r>
              <w:rPr>
                <w:sz w:val="19"/>
              </w:rPr>
              <w:t>10</w:t>
            </w:r>
          </w:p>
        </w:tc>
      </w:tr>
      <w:tr w:rsidR="00B75233">
        <w:trPr>
          <w:trHeight w:val="1271"/>
        </w:trPr>
        <w:tc>
          <w:tcPr>
            <w:tcW w:w="835" w:type="dxa"/>
            <w:vMerge/>
            <w:tcBorders>
              <w:top w:val="nil"/>
            </w:tcBorders>
          </w:tcPr>
          <w:p w:rsidR="00B75233" w:rsidRDefault="00B75233">
            <w:pPr>
              <w:rPr>
                <w:sz w:val="2"/>
                <w:szCs w:val="2"/>
              </w:rPr>
            </w:pPr>
          </w:p>
        </w:tc>
        <w:tc>
          <w:tcPr>
            <w:tcW w:w="1073" w:type="dxa"/>
          </w:tcPr>
          <w:p w:rsidR="00B75233" w:rsidRDefault="00153A98">
            <w:pPr>
              <w:pStyle w:val="TableParagraph"/>
              <w:spacing w:before="57" w:line="235" w:lineRule="auto"/>
              <w:ind w:left="448" w:right="410"/>
              <w:jc w:val="both"/>
              <w:rPr>
                <w:sz w:val="19"/>
              </w:rPr>
            </w:pPr>
            <w:r>
              <w:rPr>
                <w:sz w:val="19"/>
              </w:rPr>
              <w:t>效益指标</w:t>
            </w:r>
          </w:p>
          <w:p w:rsidR="00B75233" w:rsidRDefault="00153A98">
            <w:pPr>
              <w:pStyle w:val="TableParagraph"/>
              <w:spacing w:line="233" w:lineRule="exact"/>
              <w:ind w:left="160"/>
              <w:rPr>
                <w:sz w:val="19"/>
              </w:rPr>
            </w:pPr>
            <w:r>
              <w:rPr>
                <w:sz w:val="19"/>
              </w:rPr>
              <w:t>（30分）</w:t>
            </w:r>
          </w:p>
        </w:tc>
        <w:tc>
          <w:tcPr>
            <w:tcW w:w="1589" w:type="dxa"/>
          </w:tcPr>
          <w:p w:rsidR="00B75233" w:rsidRDefault="00B75233">
            <w:pPr>
              <w:pStyle w:val="TableParagraph"/>
              <w:rPr>
                <w:sz w:val="18"/>
              </w:rPr>
            </w:pPr>
          </w:p>
          <w:p w:rsidR="00B75233" w:rsidRDefault="00B75233">
            <w:pPr>
              <w:pStyle w:val="TableParagraph"/>
              <w:spacing w:before="6"/>
              <w:rPr>
                <w:sz w:val="14"/>
              </w:rPr>
            </w:pPr>
          </w:p>
          <w:p w:rsidR="00B75233" w:rsidRDefault="00153A98">
            <w:pPr>
              <w:pStyle w:val="TableParagraph"/>
              <w:spacing w:line="232" w:lineRule="auto"/>
              <w:ind w:left="228" w:right="189" w:firstLine="192"/>
              <w:rPr>
                <w:sz w:val="19"/>
              </w:rPr>
            </w:pPr>
            <w:r>
              <w:rPr>
                <w:sz w:val="19"/>
              </w:rPr>
              <w:t>社会效益 指标（30</w:t>
            </w:r>
            <w:r>
              <w:rPr>
                <w:spacing w:val="-3"/>
                <w:sz w:val="19"/>
              </w:rPr>
              <w:t>分</w:t>
            </w:r>
            <w:r>
              <w:rPr>
                <w:spacing w:val="-15"/>
                <w:sz w:val="19"/>
              </w:rPr>
              <w:t>）</w:t>
            </w:r>
          </w:p>
        </w:tc>
        <w:tc>
          <w:tcPr>
            <w:tcW w:w="3210" w:type="dxa"/>
            <w:gridSpan w:val="2"/>
          </w:tcPr>
          <w:p w:rsidR="00B75233" w:rsidRDefault="00B75233">
            <w:pPr>
              <w:pStyle w:val="TableParagraph"/>
              <w:rPr>
                <w:sz w:val="18"/>
              </w:rPr>
            </w:pPr>
          </w:p>
          <w:p w:rsidR="00B75233" w:rsidRDefault="00B75233">
            <w:pPr>
              <w:pStyle w:val="TableParagraph"/>
              <w:spacing w:before="6"/>
              <w:rPr>
                <w:sz w:val="14"/>
              </w:rPr>
            </w:pPr>
          </w:p>
          <w:p w:rsidR="00B75233" w:rsidRDefault="00153A98">
            <w:pPr>
              <w:pStyle w:val="TableParagraph"/>
              <w:spacing w:line="232" w:lineRule="auto"/>
              <w:ind w:left="1132" w:right="45" w:hanging="1049"/>
              <w:rPr>
                <w:sz w:val="19"/>
              </w:rPr>
            </w:pPr>
            <w:r>
              <w:rPr>
                <w:sz w:val="19"/>
              </w:rPr>
              <w:t>解决中、低收入城镇困难家庭住房问题（30分）</w:t>
            </w:r>
          </w:p>
        </w:tc>
        <w:tc>
          <w:tcPr>
            <w:tcW w:w="1446" w:type="dxa"/>
          </w:tcPr>
          <w:p w:rsidR="00B75233" w:rsidRDefault="00B75233">
            <w:pPr>
              <w:pStyle w:val="TableParagraph"/>
              <w:rPr>
                <w:sz w:val="18"/>
              </w:rPr>
            </w:pPr>
          </w:p>
          <w:p w:rsidR="00B75233" w:rsidRDefault="00B75233">
            <w:pPr>
              <w:pStyle w:val="TableParagraph"/>
              <w:spacing w:before="3"/>
              <w:rPr>
                <w:sz w:val="23"/>
              </w:rPr>
            </w:pPr>
          </w:p>
          <w:p w:rsidR="00B75233" w:rsidRDefault="00153A98">
            <w:pPr>
              <w:pStyle w:val="TableParagraph"/>
              <w:ind w:left="42" w:right="7"/>
              <w:jc w:val="center"/>
              <w:rPr>
                <w:sz w:val="19"/>
              </w:rPr>
            </w:pPr>
            <w:r>
              <w:rPr>
                <w:sz w:val="19"/>
              </w:rPr>
              <w:t>实现</w:t>
            </w:r>
            <w:proofErr w:type="gramStart"/>
            <w:r>
              <w:rPr>
                <w:sz w:val="19"/>
              </w:rPr>
              <w:t>应保尽保</w:t>
            </w:r>
            <w:proofErr w:type="gramEnd"/>
          </w:p>
        </w:tc>
        <w:tc>
          <w:tcPr>
            <w:tcW w:w="1446" w:type="dxa"/>
          </w:tcPr>
          <w:p w:rsidR="00B75233" w:rsidRDefault="00B75233">
            <w:pPr>
              <w:pStyle w:val="TableParagraph"/>
              <w:rPr>
                <w:sz w:val="18"/>
              </w:rPr>
            </w:pPr>
          </w:p>
          <w:p w:rsidR="00B75233" w:rsidRDefault="00B75233">
            <w:pPr>
              <w:pStyle w:val="TableParagraph"/>
              <w:spacing w:before="3"/>
              <w:rPr>
                <w:sz w:val="23"/>
              </w:rPr>
            </w:pPr>
          </w:p>
          <w:p w:rsidR="00B75233" w:rsidRDefault="00153A98">
            <w:pPr>
              <w:pStyle w:val="TableParagraph"/>
              <w:ind w:left="42" w:right="13"/>
              <w:jc w:val="center"/>
              <w:rPr>
                <w:sz w:val="19"/>
              </w:rPr>
            </w:pPr>
            <w:r>
              <w:rPr>
                <w:sz w:val="19"/>
              </w:rPr>
              <w:t>执行到位</w:t>
            </w:r>
          </w:p>
        </w:tc>
        <w:tc>
          <w:tcPr>
            <w:tcW w:w="1446" w:type="dxa"/>
          </w:tcPr>
          <w:p w:rsidR="00B75233" w:rsidRDefault="00B75233">
            <w:pPr>
              <w:pStyle w:val="TableParagraph"/>
              <w:rPr>
                <w:sz w:val="18"/>
              </w:rPr>
            </w:pPr>
          </w:p>
          <w:p w:rsidR="00B75233" w:rsidRDefault="00B75233">
            <w:pPr>
              <w:pStyle w:val="TableParagraph"/>
              <w:spacing w:before="3"/>
              <w:rPr>
                <w:sz w:val="23"/>
              </w:rPr>
            </w:pPr>
          </w:p>
          <w:p w:rsidR="00B75233" w:rsidRDefault="00153A98">
            <w:pPr>
              <w:pStyle w:val="TableParagraph"/>
              <w:ind w:left="42" w:right="12"/>
              <w:jc w:val="center"/>
              <w:rPr>
                <w:sz w:val="19"/>
              </w:rPr>
            </w:pPr>
            <w:r>
              <w:rPr>
                <w:sz w:val="19"/>
              </w:rPr>
              <w:t>30</w:t>
            </w:r>
          </w:p>
        </w:tc>
      </w:tr>
      <w:tr w:rsidR="00B75233">
        <w:trPr>
          <w:trHeight w:val="712"/>
        </w:trPr>
        <w:tc>
          <w:tcPr>
            <w:tcW w:w="835" w:type="dxa"/>
            <w:vMerge/>
            <w:tcBorders>
              <w:top w:val="nil"/>
            </w:tcBorders>
          </w:tcPr>
          <w:p w:rsidR="00B75233" w:rsidRDefault="00B75233">
            <w:pPr>
              <w:rPr>
                <w:sz w:val="2"/>
                <w:szCs w:val="2"/>
              </w:rPr>
            </w:pPr>
          </w:p>
        </w:tc>
        <w:tc>
          <w:tcPr>
            <w:tcW w:w="1073" w:type="dxa"/>
          </w:tcPr>
          <w:p w:rsidR="00B75233" w:rsidRDefault="00153A98">
            <w:pPr>
              <w:pStyle w:val="TableParagraph"/>
              <w:spacing w:before="130" w:line="240" w:lineRule="exact"/>
              <w:ind w:left="67"/>
              <w:rPr>
                <w:sz w:val="19"/>
              </w:rPr>
            </w:pPr>
            <w:r>
              <w:rPr>
                <w:sz w:val="19"/>
              </w:rPr>
              <w:t>满意度指标</w:t>
            </w:r>
          </w:p>
          <w:p w:rsidR="00B75233" w:rsidRDefault="00153A98">
            <w:pPr>
              <w:pStyle w:val="TableParagraph"/>
              <w:spacing w:line="240" w:lineRule="exact"/>
              <w:ind w:left="160"/>
              <w:rPr>
                <w:sz w:val="19"/>
              </w:rPr>
            </w:pPr>
            <w:r>
              <w:rPr>
                <w:sz w:val="19"/>
              </w:rPr>
              <w:t>（10分）</w:t>
            </w:r>
          </w:p>
        </w:tc>
        <w:tc>
          <w:tcPr>
            <w:tcW w:w="1589" w:type="dxa"/>
          </w:tcPr>
          <w:p w:rsidR="00B75233" w:rsidRDefault="00153A98">
            <w:pPr>
              <w:pStyle w:val="TableParagraph"/>
              <w:spacing w:before="18" w:line="232" w:lineRule="auto"/>
              <w:ind w:left="132" w:right="94" w:firstLine="288"/>
              <w:rPr>
                <w:sz w:val="19"/>
              </w:rPr>
            </w:pPr>
            <w:r>
              <w:rPr>
                <w:sz w:val="19"/>
              </w:rPr>
              <w:t>服务对象  满意度指标</w:t>
            </w:r>
            <w:r>
              <w:rPr>
                <w:spacing w:val="-6"/>
                <w:sz w:val="19"/>
              </w:rPr>
              <w:t>（20</w:t>
            </w:r>
          </w:p>
          <w:p w:rsidR="00B75233" w:rsidRDefault="00153A98">
            <w:pPr>
              <w:pStyle w:val="TableParagraph"/>
              <w:spacing w:line="202" w:lineRule="exact"/>
              <w:ind w:left="612"/>
              <w:rPr>
                <w:sz w:val="19"/>
              </w:rPr>
            </w:pPr>
            <w:r>
              <w:rPr>
                <w:sz w:val="19"/>
              </w:rPr>
              <w:t>分）</w:t>
            </w:r>
          </w:p>
        </w:tc>
        <w:tc>
          <w:tcPr>
            <w:tcW w:w="3210" w:type="dxa"/>
            <w:gridSpan w:val="2"/>
          </w:tcPr>
          <w:p w:rsidR="00B75233" w:rsidRDefault="00B75233">
            <w:pPr>
              <w:pStyle w:val="TableParagraph"/>
              <w:spacing w:before="3"/>
              <w:rPr>
                <w:sz w:val="19"/>
              </w:rPr>
            </w:pPr>
          </w:p>
          <w:p w:rsidR="00B75233" w:rsidRDefault="00153A98">
            <w:pPr>
              <w:pStyle w:val="TableParagraph"/>
              <w:spacing w:before="1"/>
              <w:ind w:left="369"/>
              <w:rPr>
                <w:sz w:val="19"/>
              </w:rPr>
            </w:pPr>
            <w:r>
              <w:rPr>
                <w:sz w:val="19"/>
              </w:rPr>
              <w:t>城镇困难家庭满意度（20分）</w:t>
            </w:r>
          </w:p>
        </w:tc>
        <w:tc>
          <w:tcPr>
            <w:tcW w:w="1446" w:type="dxa"/>
          </w:tcPr>
          <w:p w:rsidR="00B75233" w:rsidRDefault="00B75233">
            <w:pPr>
              <w:pStyle w:val="TableParagraph"/>
              <w:spacing w:before="3"/>
              <w:rPr>
                <w:sz w:val="19"/>
              </w:rPr>
            </w:pPr>
          </w:p>
          <w:p w:rsidR="00B75233" w:rsidRDefault="00153A98">
            <w:pPr>
              <w:pStyle w:val="TableParagraph"/>
              <w:spacing w:before="1"/>
              <w:ind w:left="42" w:right="10"/>
              <w:jc w:val="center"/>
              <w:rPr>
                <w:sz w:val="19"/>
              </w:rPr>
            </w:pPr>
            <w:r>
              <w:rPr>
                <w:sz w:val="19"/>
              </w:rPr>
              <w:t>≥90%</w:t>
            </w:r>
          </w:p>
        </w:tc>
        <w:tc>
          <w:tcPr>
            <w:tcW w:w="1446" w:type="dxa"/>
          </w:tcPr>
          <w:p w:rsidR="00B75233" w:rsidRDefault="00B75233">
            <w:pPr>
              <w:pStyle w:val="TableParagraph"/>
              <w:spacing w:before="3"/>
              <w:rPr>
                <w:sz w:val="19"/>
              </w:rPr>
            </w:pPr>
          </w:p>
          <w:p w:rsidR="00B75233" w:rsidRDefault="00153A98">
            <w:pPr>
              <w:pStyle w:val="TableParagraph"/>
              <w:spacing w:before="1"/>
              <w:ind w:left="42" w:right="12"/>
              <w:jc w:val="center"/>
              <w:rPr>
                <w:sz w:val="19"/>
              </w:rPr>
            </w:pPr>
            <w:r>
              <w:rPr>
                <w:sz w:val="19"/>
              </w:rPr>
              <w:t>≥90%</w:t>
            </w:r>
          </w:p>
        </w:tc>
        <w:tc>
          <w:tcPr>
            <w:tcW w:w="1446" w:type="dxa"/>
          </w:tcPr>
          <w:p w:rsidR="00B75233" w:rsidRDefault="00B75233">
            <w:pPr>
              <w:pStyle w:val="TableParagraph"/>
              <w:spacing w:before="3"/>
              <w:rPr>
                <w:sz w:val="19"/>
              </w:rPr>
            </w:pPr>
          </w:p>
          <w:p w:rsidR="00B75233" w:rsidRDefault="00153A98">
            <w:pPr>
              <w:pStyle w:val="TableParagraph"/>
              <w:spacing w:before="1"/>
              <w:ind w:left="42" w:right="12"/>
              <w:jc w:val="center"/>
              <w:rPr>
                <w:sz w:val="19"/>
              </w:rPr>
            </w:pPr>
            <w:r>
              <w:rPr>
                <w:sz w:val="19"/>
              </w:rPr>
              <w:t>10</w:t>
            </w:r>
          </w:p>
        </w:tc>
      </w:tr>
      <w:tr w:rsidR="00B75233">
        <w:trPr>
          <w:trHeight w:val="460"/>
        </w:trPr>
        <w:tc>
          <w:tcPr>
            <w:tcW w:w="835" w:type="dxa"/>
          </w:tcPr>
          <w:p w:rsidR="00B75233" w:rsidRDefault="00153A98">
            <w:pPr>
              <w:pStyle w:val="TableParagraph"/>
              <w:spacing w:before="123"/>
              <w:ind w:left="235"/>
              <w:rPr>
                <w:sz w:val="19"/>
              </w:rPr>
            </w:pPr>
            <w:r>
              <w:rPr>
                <w:sz w:val="19"/>
              </w:rPr>
              <w:t>总分</w:t>
            </w:r>
          </w:p>
        </w:tc>
        <w:tc>
          <w:tcPr>
            <w:tcW w:w="10210" w:type="dxa"/>
            <w:gridSpan w:val="7"/>
          </w:tcPr>
          <w:p w:rsidR="00B75233" w:rsidRDefault="00153A98">
            <w:pPr>
              <w:pStyle w:val="TableParagraph"/>
              <w:spacing w:before="123"/>
              <w:ind w:left="4853" w:right="4821"/>
              <w:jc w:val="center"/>
              <w:rPr>
                <w:sz w:val="19"/>
              </w:rPr>
            </w:pPr>
            <w:r>
              <w:rPr>
                <w:sz w:val="19"/>
              </w:rPr>
              <w:t>95.94</w:t>
            </w:r>
          </w:p>
        </w:tc>
      </w:tr>
      <w:tr w:rsidR="00B75233">
        <w:trPr>
          <w:trHeight w:val="1208"/>
        </w:trPr>
        <w:tc>
          <w:tcPr>
            <w:tcW w:w="835" w:type="dxa"/>
          </w:tcPr>
          <w:p w:rsidR="00B75233" w:rsidRDefault="00153A98">
            <w:pPr>
              <w:pStyle w:val="TableParagraph"/>
              <w:spacing w:before="143" w:line="235" w:lineRule="auto"/>
              <w:ind w:left="45" w:right="2"/>
              <w:jc w:val="center"/>
              <w:rPr>
                <w:sz w:val="19"/>
              </w:rPr>
            </w:pPr>
            <w:r>
              <w:rPr>
                <w:sz w:val="19"/>
              </w:rPr>
              <w:t>偏差大或目标未完成原因分析</w:t>
            </w:r>
          </w:p>
        </w:tc>
        <w:tc>
          <w:tcPr>
            <w:tcW w:w="10210" w:type="dxa"/>
            <w:gridSpan w:val="7"/>
          </w:tcPr>
          <w:p w:rsidR="00B75233" w:rsidRDefault="00153A98">
            <w:pPr>
              <w:pStyle w:val="TableParagraph"/>
              <w:spacing w:before="143" w:line="235" w:lineRule="auto"/>
              <w:ind w:left="38" w:right="11"/>
              <w:rPr>
                <w:sz w:val="19"/>
              </w:rPr>
            </w:pPr>
            <w:r>
              <w:rPr>
                <w:sz w:val="19"/>
              </w:rPr>
              <w:t>1.2020年是公租房新旧政策衔接阶段，年初预算是按新政策做的全年预算，我区新政策在10月份正式执行，所以部分资金造成偏差。</w:t>
            </w:r>
          </w:p>
          <w:p w:rsidR="00B75233" w:rsidRDefault="00153A98">
            <w:pPr>
              <w:pStyle w:val="TableParagraph"/>
              <w:numPr>
                <w:ilvl w:val="0"/>
                <w:numId w:val="9"/>
              </w:numPr>
              <w:tabs>
                <w:tab w:val="left" w:pos="233"/>
              </w:tabs>
              <w:spacing w:line="235" w:lineRule="exact"/>
              <w:ind w:hanging="195"/>
              <w:rPr>
                <w:sz w:val="19"/>
              </w:rPr>
            </w:pPr>
            <w:r>
              <w:rPr>
                <w:sz w:val="19"/>
              </w:rPr>
              <w:t>为解决我区成长困难家庭住房问题，实现应保尽保，年初预算中预计了新增户数。</w:t>
            </w:r>
          </w:p>
          <w:p w:rsidR="00B75233" w:rsidRDefault="00153A98">
            <w:pPr>
              <w:pStyle w:val="TableParagraph"/>
              <w:numPr>
                <w:ilvl w:val="0"/>
                <w:numId w:val="9"/>
              </w:numPr>
              <w:tabs>
                <w:tab w:val="left" w:pos="233"/>
              </w:tabs>
              <w:spacing w:line="241" w:lineRule="exact"/>
              <w:ind w:hanging="195"/>
              <w:rPr>
                <w:sz w:val="19"/>
              </w:rPr>
            </w:pPr>
            <w:r>
              <w:rPr>
                <w:sz w:val="19"/>
              </w:rPr>
              <w:t>临空港青年城2020年租房空置房源物业管理费因产权单位城投公司未提供支付明细，所以未支付。</w:t>
            </w:r>
          </w:p>
        </w:tc>
      </w:tr>
      <w:tr w:rsidR="00B75233">
        <w:trPr>
          <w:trHeight w:val="1208"/>
        </w:trPr>
        <w:tc>
          <w:tcPr>
            <w:tcW w:w="835" w:type="dxa"/>
          </w:tcPr>
          <w:p w:rsidR="00B75233" w:rsidRDefault="00B75233">
            <w:pPr>
              <w:pStyle w:val="TableParagraph"/>
              <w:spacing w:before="6"/>
              <w:rPr>
                <w:sz w:val="20"/>
              </w:rPr>
            </w:pPr>
          </w:p>
          <w:p w:rsidR="00B75233" w:rsidRDefault="00153A98">
            <w:pPr>
              <w:pStyle w:val="TableParagraph"/>
              <w:spacing w:before="1" w:line="235" w:lineRule="auto"/>
              <w:ind w:left="45" w:right="2"/>
              <w:jc w:val="both"/>
              <w:rPr>
                <w:sz w:val="19"/>
              </w:rPr>
            </w:pPr>
            <w:r>
              <w:rPr>
                <w:sz w:val="19"/>
              </w:rPr>
              <w:t>改进措施及结果应用方案</w:t>
            </w:r>
          </w:p>
        </w:tc>
        <w:tc>
          <w:tcPr>
            <w:tcW w:w="10210" w:type="dxa"/>
            <w:gridSpan w:val="7"/>
          </w:tcPr>
          <w:p w:rsidR="00B75233" w:rsidRDefault="00B75233">
            <w:pPr>
              <w:pStyle w:val="TableParagraph"/>
              <w:rPr>
                <w:sz w:val="18"/>
              </w:rPr>
            </w:pPr>
          </w:p>
          <w:p w:rsidR="00B75233" w:rsidRDefault="00B75233">
            <w:pPr>
              <w:pStyle w:val="TableParagraph"/>
              <w:spacing w:before="10"/>
              <w:rPr>
                <w:sz w:val="20"/>
              </w:rPr>
            </w:pPr>
          </w:p>
          <w:p w:rsidR="00B75233" w:rsidRDefault="00153A98">
            <w:pPr>
              <w:pStyle w:val="TableParagraph"/>
              <w:ind w:left="38"/>
              <w:rPr>
                <w:sz w:val="19"/>
              </w:rPr>
            </w:pPr>
            <w:r>
              <w:rPr>
                <w:sz w:val="19"/>
              </w:rPr>
              <w:t>按照</w:t>
            </w:r>
            <w:proofErr w:type="gramStart"/>
            <w:r>
              <w:rPr>
                <w:sz w:val="19"/>
              </w:rPr>
              <w:t>保障房新政策</w:t>
            </w:r>
            <w:proofErr w:type="gramEnd"/>
            <w:r>
              <w:rPr>
                <w:sz w:val="19"/>
              </w:rPr>
              <w:t>及2020年各项费用支出情况做好2021年年度预算</w:t>
            </w:r>
          </w:p>
        </w:tc>
      </w:tr>
      <w:tr w:rsidR="00B75233">
        <w:trPr>
          <w:trHeight w:val="1208"/>
        </w:trPr>
        <w:tc>
          <w:tcPr>
            <w:tcW w:w="835" w:type="dxa"/>
          </w:tcPr>
          <w:p w:rsidR="00B75233" w:rsidRDefault="00B75233">
            <w:pPr>
              <w:pStyle w:val="TableParagraph"/>
              <w:spacing w:before="6"/>
              <w:rPr>
                <w:sz w:val="20"/>
              </w:rPr>
            </w:pPr>
          </w:p>
          <w:p w:rsidR="00B75233" w:rsidRDefault="00153A98">
            <w:pPr>
              <w:pStyle w:val="TableParagraph"/>
              <w:spacing w:before="1" w:line="235" w:lineRule="auto"/>
              <w:ind w:left="45" w:right="2"/>
              <w:jc w:val="both"/>
              <w:rPr>
                <w:sz w:val="19"/>
              </w:rPr>
            </w:pPr>
            <w:r>
              <w:rPr>
                <w:sz w:val="19"/>
              </w:rPr>
              <w:t>单位主要负责人签批意见</w:t>
            </w:r>
          </w:p>
        </w:tc>
        <w:tc>
          <w:tcPr>
            <w:tcW w:w="10210" w:type="dxa"/>
            <w:gridSpan w:val="7"/>
          </w:tcPr>
          <w:p w:rsidR="00B75233" w:rsidRDefault="00B75233">
            <w:pPr>
              <w:pStyle w:val="TableParagraph"/>
              <w:rPr>
                <w:sz w:val="18"/>
              </w:rPr>
            </w:pPr>
          </w:p>
          <w:p w:rsidR="00B75233" w:rsidRDefault="00B75233">
            <w:pPr>
              <w:pStyle w:val="TableParagraph"/>
              <w:spacing w:before="10"/>
              <w:rPr>
                <w:sz w:val="20"/>
              </w:rPr>
            </w:pPr>
          </w:p>
          <w:p w:rsidR="00B75233" w:rsidRDefault="00153A98">
            <w:pPr>
              <w:pStyle w:val="TableParagraph"/>
              <w:ind w:right="2029"/>
              <w:jc w:val="right"/>
              <w:rPr>
                <w:sz w:val="19"/>
              </w:rPr>
            </w:pPr>
            <w:r>
              <w:rPr>
                <w:sz w:val="19"/>
              </w:rPr>
              <w:t>签名：年月日</w:t>
            </w:r>
          </w:p>
        </w:tc>
      </w:tr>
    </w:tbl>
    <w:p w:rsidR="00B75233" w:rsidRDefault="00153A98">
      <w:pPr>
        <w:spacing w:before="38"/>
        <w:ind w:left="462"/>
        <w:rPr>
          <w:sz w:val="17"/>
        </w:rPr>
      </w:pPr>
      <w:r>
        <w:rPr>
          <w:noProof/>
          <w:lang w:val="en-US" w:bidi="ar-SA"/>
        </w:rPr>
        <mc:AlternateContent>
          <mc:Choice Requires="wps">
            <w:drawing>
              <wp:anchor distT="0" distB="0" distL="114300" distR="114300" simplePos="0" relativeHeight="251684864" behindDoc="1" locked="0" layoutInCell="1" allowOverlap="1">
                <wp:simplePos x="0" y="0"/>
                <wp:positionH relativeFrom="page">
                  <wp:posOffset>550545</wp:posOffset>
                </wp:positionH>
                <wp:positionV relativeFrom="paragraph">
                  <wp:posOffset>-3447415</wp:posOffset>
                </wp:positionV>
                <wp:extent cx="147320" cy="147320"/>
                <wp:effectExtent l="0" t="0" r="0" b="0"/>
                <wp:wrapNone/>
                <wp:docPr id="26" name="文本框 27"/>
                <wp:cNvGraphicFramePr/>
                <a:graphic xmlns:a="http://schemas.openxmlformats.org/drawingml/2006/main">
                  <a:graphicData uri="http://schemas.microsoft.com/office/word/2010/wordprocessingShape">
                    <wps:wsp>
                      <wps:cNvSpPr txBox="1"/>
                      <wps:spPr>
                        <a:xfrm>
                          <a:off x="0" y="0"/>
                          <a:ext cx="147320" cy="147320"/>
                        </a:xfrm>
                        <a:prstGeom prst="rect">
                          <a:avLst/>
                        </a:prstGeom>
                        <a:noFill/>
                        <a:ln>
                          <a:noFill/>
                        </a:ln>
                      </wps:spPr>
                      <wps:txbx>
                        <w:txbxContent>
                          <w:p w:rsidR="00153A98" w:rsidRDefault="00153A98">
                            <w:pPr>
                              <w:spacing w:line="232" w:lineRule="exact"/>
                              <w:ind w:left="20"/>
                              <w:rPr>
                                <w:sz w:val="19"/>
                              </w:rPr>
                            </w:pPr>
                            <w:r>
                              <w:rPr>
                                <w:w w:val="101"/>
                                <w:sz w:val="19"/>
                              </w:rPr>
                              <w:t>）</w:t>
                            </w:r>
                          </w:p>
                        </w:txbxContent>
                      </wps:txbx>
                      <wps:bodyPr vert="vert" lIns="0" tIns="0" rIns="0" bIns="0" upright="1"/>
                    </wps:wsp>
                  </a:graphicData>
                </a:graphic>
              </wp:anchor>
            </w:drawing>
          </mc:Choice>
          <mc:Fallback>
            <w:pict>
              <v:shape id="文本框 27" o:spid="_x0000_s1051" type="#_x0000_t202" style="position:absolute;left:0;text-align:left;margin-left:43.35pt;margin-top:-271.45pt;width:11.6pt;height:11.6pt;z-index:-25163161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" filled="f" stroked="f">
                <v:textbox style="layout-flow:vertical" inset="0,0,0,0">
                  <w:txbxContent>
                    <w:p w:rsidR="00153A98" w:rsidRDefault="00153A98">
                      <w:pPr>
                        <w:spacing w:line="232" w:lineRule="exact"/>
                        <w:ind w:left="20"/>
                        <w:rPr>
                          <w:sz w:val="19"/>
                        </w:rPr>
                      </w:pPr>
                      <w:r>
                        <w:rPr>
                          <w:w w:val="101"/>
                          <w:sz w:val="19"/>
                        </w:rPr>
                        <w:t>）</w:t>
                      </w:r>
                    </w:p>
                  </w:txbxContent>
                </v:textbox>
                <w10:wrap anchorx="page"/>
              </v:shape>
            </w:pict>
          </mc:Fallback>
        </mc:AlternateContent>
      </w:r>
      <w:r>
        <w:rPr>
          <w:sz w:val="17"/>
        </w:rPr>
        <w:t>备注：</w:t>
      </w:r>
    </w:p>
    <w:p w:rsidR="00B75233" w:rsidRDefault="00153A98">
      <w:pPr>
        <w:pStyle w:val="a4"/>
        <w:numPr>
          <w:ilvl w:val="0"/>
          <w:numId w:val="10"/>
        </w:numPr>
        <w:tabs>
          <w:tab w:val="left" w:pos="989"/>
        </w:tabs>
        <w:spacing w:before="127"/>
        <w:ind w:hanging="176"/>
        <w:rPr>
          <w:sz w:val="17"/>
        </w:rPr>
      </w:pPr>
      <w:r>
        <w:rPr>
          <w:sz w:val="17"/>
        </w:rPr>
        <w:t>预算执行情况口径：预算数为调整后财政资金总额（包括上年结余结转），执行数为资金使用单位财政资金实际支出数。</w:t>
      </w:r>
    </w:p>
    <w:p w:rsidR="00B75233" w:rsidRDefault="00B75233">
      <w:pPr>
        <w:pStyle w:val="a3"/>
        <w:spacing w:before="3"/>
        <w:rPr>
          <w:sz w:val="11"/>
        </w:rPr>
      </w:pPr>
    </w:p>
    <w:p w:rsidR="00B75233" w:rsidRDefault="00153A98">
      <w:pPr>
        <w:pStyle w:val="a4"/>
        <w:numPr>
          <w:ilvl w:val="0"/>
          <w:numId w:val="10"/>
        </w:numPr>
        <w:tabs>
          <w:tab w:val="left" w:pos="989"/>
        </w:tabs>
        <w:ind w:left="462" w:right="408" w:firstLine="350"/>
        <w:rPr>
          <w:sz w:val="17"/>
        </w:rPr>
      </w:pPr>
      <w:r>
        <w:rPr>
          <w:sz w:val="17"/>
        </w:rPr>
        <w:t>定量指标完成数汇总原则：绝对值直接累加计算，相对值按照资金额度加权平均计算。定量指标计分原则：正向指标（即目标值为≥X</w:t>
      </w:r>
      <w:r>
        <w:rPr>
          <w:spacing w:val="-8"/>
          <w:sz w:val="17"/>
        </w:rPr>
        <w:t xml:space="preserve">,得 </w:t>
      </w:r>
      <w:r>
        <w:rPr>
          <w:sz w:val="17"/>
        </w:rPr>
        <w:t>分=权重*B/A,反向指标（即目标值为≤X,得分=权重*A/B）,得分不得突破权重总额。定量指标先汇总完成数，再计算得分。</w:t>
      </w:r>
    </w:p>
    <w:p w:rsidR="00B75233" w:rsidRDefault="00B75233">
      <w:pPr>
        <w:rPr>
          <w:sz w:val="17"/>
        </w:rPr>
        <w:sectPr w:rsidR="00B75233">
          <w:headerReference w:type="default" r:id="rId31"/>
          <w:footerReference w:type="default" r:id="rId32"/>
          <w:pgSz w:w="11910" w:h="16840"/>
          <w:pgMar w:top="960" w:right="0" w:bottom="1520" w:left="140" w:header="0" w:footer="1321" w:gutter="0"/>
          <w:cols w:space="720"/>
        </w:sectPr>
      </w:pPr>
    </w:p>
    <w:p w:rsidR="00B75233" w:rsidRDefault="00153A98">
      <w:pPr>
        <w:tabs>
          <w:tab w:val="left" w:pos="7368"/>
        </w:tabs>
        <w:spacing w:before="125"/>
        <w:ind w:left="468"/>
        <w:rPr>
          <w:sz w:val="20"/>
        </w:rPr>
      </w:pPr>
      <w:r>
        <w:rPr>
          <w:noProof/>
          <w:lang w:val="en-US" w:bidi="ar-SA"/>
        </w:rPr>
        <w:lastRenderedPageBreak/>
        <mc:AlternateContent>
          <mc:Choice Requires="wps">
            <w:drawing>
              <wp:anchor distT="0" distB="0" distL="114300" distR="114300" simplePos="0" relativeHeight="251685888" behindDoc="1" locked="0" layoutInCell="1" allowOverlap="1">
                <wp:simplePos x="0" y="0"/>
                <wp:positionH relativeFrom="page">
                  <wp:posOffset>545465</wp:posOffset>
                </wp:positionH>
                <wp:positionV relativeFrom="paragraph">
                  <wp:posOffset>3545205</wp:posOffset>
                </wp:positionV>
                <wp:extent cx="142240" cy="142240"/>
                <wp:effectExtent l="0" t="0" r="0" b="0"/>
                <wp:wrapNone/>
                <wp:docPr id="27" name="文本框 28"/>
                <wp:cNvGraphicFramePr/>
                <a:graphic xmlns:a="http://schemas.openxmlformats.org/drawingml/2006/main">
                  <a:graphicData uri="http://schemas.microsoft.com/office/word/2010/wordprocessingShape">
                    <wps:wsp>
                      <wps:cNvSpPr txBox="1"/>
                      <wps:spPr>
                        <a:xfrm>
                          <a:off x="0" y="0"/>
                          <a:ext cx="142240" cy="142240"/>
                        </a:xfrm>
                        <a:prstGeom prst="rect">
                          <a:avLst/>
                        </a:prstGeom>
                        <a:noFill/>
                        <a:ln>
                          <a:noFill/>
                        </a:ln>
                      </wps:spPr>
                      <wps:txbx>
                        <w:txbxContent>
                          <w:p w:rsidR="00153A98" w:rsidRDefault="00153A98">
                            <w:pPr>
                              <w:spacing w:line="224" w:lineRule="exact"/>
                              <w:ind w:left="20"/>
                              <w:rPr>
                                <w:sz w:val="18"/>
                              </w:rPr>
                            </w:pPr>
                            <w:r>
                              <w:rPr>
                                <w:w w:val="102"/>
                                <w:sz w:val="18"/>
                              </w:rPr>
                              <w:t>（</w:t>
                            </w:r>
                          </w:p>
                        </w:txbxContent>
                      </wps:txbx>
                      <wps:bodyPr vert="vert" lIns="0" tIns="0" rIns="0" bIns="0" upright="1"/>
                    </wps:wsp>
                  </a:graphicData>
                </a:graphic>
              </wp:anchor>
            </w:drawing>
          </mc:Choice>
          <mc:Fallback>
            <w:pict>
              <v:shape id="文本框 28" o:spid="_x0000_s1052" type="#_x0000_t202" style="position:absolute;left:0;text-align:left;margin-left:42.95pt;margin-top:279.15pt;width:11.2pt;height:11.2pt;z-index:-25163059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" filled="f" stroked="f">
                <v:textbox style="layout-flow:vertical" inset="0,0,0,0">
                  <w:txbxContent>
                    <w:p w:rsidR="00153A98" w:rsidRDefault="00153A98">
                      <w:pPr>
                        <w:spacing w:line="224" w:lineRule="exact"/>
                        <w:ind w:left="20"/>
                        <w:rPr>
                          <w:sz w:val="18"/>
                        </w:rPr>
                      </w:pPr>
                      <w:r>
                        <w:rPr>
                          <w:w w:val="102"/>
                          <w:sz w:val="18"/>
                        </w:rPr>
                        <w:t>（</w:t>
                      </w:r>
                    </w:p>
                  </w:txbxContent>
                </v:textbox>
                <w10:wrap anchorx="page"/>
              </v:shape>
            </w:pict>
          </mc:Fallback>
        </mc:AlternateContent>
      </w:r>
      <w:r>
        <w:rPr>
          <w:sz w:val="20"/>
        </w:rPr>
        <w:t>单位名称：武汉市东西湖区住房和城乡建设局</w:t>
      </w:r>
      <w:r>
        <w:rPr>
          <w:sz w:val="20"/>
        </w:rPr>
        <w:tab/>
        <w:t>填报日期：</w:t>
      </w:r>
    </w:p>
    <w:p w:rsidR="00B75233" w:rsidRDefault="00B75233">
      <w:pPr>
        <w:pStyle w:val="a3"/>
        <w:spacing w:after="1"/>
        <w:rPr>
          <w:sz w:val="12"/>
        </w:rPr>
      </w:pPr>
    </w:p>
    <w:tbl>
      <w:tblPr>
        <w:tblW w:w="0" w:type="auto"/>
        <w:tblInd w:w="4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99"/>
        <w:gridCol w:w="1003"/>
        <w:gridCol w:w="1485"/>
        <w:gridCol w:w="1675"/>
        <w:gridCol w:w="1409"/>
        <w:gridCol w:w="1551"/>
        <w:gridCol w:w="1551"/>
        <w:gridCol w:w="1551"/>
      </w:tblGrid>
      <w:tr w:rsidR="00B75233">
        <w:trPr>
          <w:trHeight w:val="423"/>
        </w:trPr>
        <w:tc>
          <w:tcPr>
            <w:tcW w:w="3287" w:type="dxa"/>
            <w:gridSpan w:val="3"/>
          </w:tcPr>
          <w:p w:rsidR="00B75233" w:rsidRDefault="00153A98">
            <w:pPr>
              <w:pStyle w:val="TableParagraph"/>
              <w:spacing w:before="109"/>
              <w:ind w:left="1269" w:right="1237"/>
              <w:jc w:val="center"/>
              <w:rPr>
                <w:sz w:val="18"/>
              </w:rPr>
            </w:pPr>
            <w:r>
              <w:rPr>
                <w:sz w:val="18"/>
              </w:rPr>
              <w:t>项目名称</w:t>
            </w:r>
          </w:p>
        </w:tc>
        <w:tc>
          <w:tcPr>
            <w:tcW w:w="7737" w:type="dxa"/>
            <w:gridSpan w:val="5"/>
          </w:tcPr>
          <w:p w:rsidR="00B75233" w:rsidRDefault="00153A98">
            <w:pPr>
              <w:pStyle w:val="TableParagraph"/>
              <w:spacing w:before="109"/>
              <w:ind w:left="1514" w:right="1483"/>
              <w:jc w:val="center"/>
              <w:rPr>
                <w:sz w:val="18"/>
              </w:rPr>
            </w:pPr>
            <w:r>
              <w:rPr>
                <w:sz w:val="18"/>
              </w:rPr>
              <w:t>物业住宅小区日常监管服务、老旧小区环境整治及应急经费</w:t>
            </w:r>
          </w:p>
        </w:tc>
      </w:tr>
      <w:tr w:rsidR="00B75233">
        <w:trPr>
          <w:trHeight w:val="423"/>
        </w:trPr>
        <w:tc>
          <w:tcPr>
            <w:tcW w:w="3287" w:type="dxa"/>
            <w:gridSpan w:val="3"/>
          </w:tcPr>
          <w:p w:rsidR="00B75233" w:rsidRDefault="00153A98">
            <w:pPr>
              <w:pStyle w:val="TableParagraph"/>
              <w:spacing w:before="109"/>
              <w:ind w:left="1269" w:right="1237"/>
              <w:jc w:val="center"/>
              <w:rPr>
                <w:sz w:val="18"/>
              </w:rPr>
            </w:pPr>
            <w:r>
              <w:rPr>
                <w:sz w:val="18"/>
              </w:rPr>
              <w:t>主管部门</w:t>
            </w:r>
          </w:p>
        </w:tc>
        <w:tc>
          <w:tcPr>
            <w:tcW w:w="3084" w:type="dxa"/>
            <w:gridSpan w:val="2"/>
          </w:tcPr>
          <w:p w:rsidR="00B75233" w:rsidRDefault="00153A98">
            <w:pPr>
              <w:pStyle w:val="TableParagraph"/>
              <w:spacing w:before="109"/>
              <w:ind w:left="175"/>
              <w:rPr>
                <w:sz w:val="18"/>
              </w:rPr>
            </w:pPr>
            <w:r>
              <w:rPr>
                <w:sz w:val="18"/>
              </w:rPr>
              <w:t>武汉市东西湖区住房和城乡建设局</w:t>
            </w:r>
          </w:p>
        </w:tc>
        <w:tc>
          <w:tcPr>
            <w:tcW w:w="1551" w:type="dxa"/>
          </w:tcPr>
          <w:p w:rsidR="00B75233" w:rsidRDefault="00153A98">
            <w:pPr>
              <w:pStyle w:val="TableParagraph"/>
              <w:spacing w:before="109"/>
              <w:ind w:left="86" w:right="51"/>
              <w:jc w:val="center"/>
              <w:rPr>
                <w:sz w:val="18"/>
              </w:rPr>
            </w:pPr>
            <w:r>
              <w:rPr>
                <w:sz w:val="18"/>
              </w:rPr>
              <w:t>项目实施单位</w:t>
            </w:r>
          </w:p>
        </w:tc>
        <w:tc>
          <w:tcPr>
            <w:tcW w:w="3102" w:type="dxa"/>
            <w:gridSpan w:val="2"/>
          </w:tcPr>
          <w:p w:rsidR="00B75233" w:rsidRDefault="00153A98">
            <w:pPr>
              <w:pStyle w:val="TableParagraph"/>
              <w:spacing w:before="109"/>
              <w:ind w:left="1087" w:right="1054"/>
              <w:jc w:val="center"/>
              <w:rPr>
                <w:sz w:val="18"/>
              </w:rPr>
            </w:pPr>
            <w:r>
              <w:rPr>
                <w:sz w:val="18"/>
              </w:rPr>
              <w:t>物业管理科</w:t>
            </w:r>
          </w:p>
        </w:tc>
      </w:tr>
      <w:tr w:rsidR="00B75233">
        <w:trPr>
          <w:trHeight w:val="424"/>
        </w:trPr>
        <w:tc>
          <w:tcPr>
            <w:tcW w:w="3287" w:type="dxa"/>
            <w:gridSpan w:val="3"/>
          </w:tcPr>
          <w:p w:rsidR="00B75233" w:rsidRDefault="00153A98">
            <w:pPr>
              <w:pStyle w:val="TableParagraph"/>
              <w:spacing w:before="110"/>
              <w:ind w:left="1269" w:right="1237"/>
              <w:jc w:val="center"/>
              <w:rPr>
                <w:sz w:val="18"/>
              </w:rPr>
            </w:pPr>
            <w:r>
              <w:rPr>
                <w:sz w:val="18"/>
              </w:rPr>
              <w:t>项目类别</w:t>
            </w:r>
          </w:p>
        </w:tc>
        <w:tc>
          <w:tcPr>
            <w:tcW w:w="7737" w:type="dxa"/>
            <w:gridSpan w:val="5"/>
          </w:tcPr>
          <w:p w:rsidR="00B75233" w:rsidRDefault="00153A98">
            <w:pPr>
              <w:pStyle w:val="TableParagraph"/>
              <w:tabs>
                <w:tab w:val="left" w:pos="2316"/>
                <w:tab w:val="left" w:pos="3696"/>
              </w:tabs>
              <w:spacing w:before="110"/>
              <w:ind w:left="34"/>
              <w:rPr>
                <w:rFonts w:ascii="Wingdings" w:hAnsi="Wingdings"/>
                <w:sz w:val="18"/>
              </w:rPr>
            </w:pPr>
            <w:r>
              <w:rPr>
                <w:sz w:val="18"/>
              </w:rPr>
              <w:t xml:space="preserve">1、部门预算项目 </w:t>
            </w:r>
            <w:r>
              <w:rPr>
                <w:spacing w:val="20"/>
                <w:sz w:val="18"/>
              </w:rPr>
              <w:t xml:space="preserve"> </w:t>
            </w:r>
            <w:r>
              <w:rPr>
                <w:rFonts w:ascii="Wingdings" w:hAnsi="Wingdings"/>
                <w:position w:val="1"/>
                <w:sz w:val="18"/>
              </w:rPr>
              <w:t></w:t>
            </w:r>
            <w:r>
              <w:rPr>
                <w:rFonts w:ascii="Times New Roman" w:hAnsi="Times New Roman"/>
                <w:position w:val="1"/>
                <w:sz w:val="18"/>
              </w:rPr>
              <w:tab/>
            </w:r>
            <w:r>
              <w:rPr>
                <w:sz w:val="18"/>
              </w:rPr>
              <w:t>2、区直专项</w:t>
            </w:r>
            <w:r>
              <w:rPr>
                <w:sz w:val="18"/>
              </w:rPr>
              <w:tab/>
            </w:r>
            <w:r>
              <w:rPr>
                <w:rFonts w:ascii="Wingdings" w:hAnsi="Wingdings"/>
                <w:position w:val="1"/>
                <w:sz w:val="18"/>
              </w:rPr>
              <w:t></w:t>
            </w:r>
          </w:p>
        </w:tc>
      </w:tr>
      <w:tr w:rsidR="00B75233">
        <w:trPr>
          <w:trHeight w:val="424"/>
        </w:trPr>
        <w:tc>
          <w:tcPr>
            <w:tcW w:w="3287" w:type="dxa"/>
            <w:gridSpan w:val="3"/>
          </w:tcPr>
          <w:p w:rsidR="00B75233" w:rsidRDefault="00153A98">
            <w:pPr>
              <w:pStyle w:val="TableParagraph"/>
              <w:spacing w:before="109"/>
              <w:ind w:left="1269" w:right="1237"/>
              <w:jc w:val="center"/>
              <w:rPr>
                <w:sz w:val="18"/>
              </w:rPr>
            </w:pPr>
            <w:r>
              <w:rPr>
                <w:sz w:val="18"/>
              </w:rPr>
              <w:t>项目属性</w:t>
            </w:r>
          </w:p>
        </w:tc>
        <w:tc>
          <w:tcPr>
            <w:tcW w:w="7737" w:type="dxa"/>
            <w:gridSpan w:val="5"/>
          </w:tcPr>
          <w:p w:rsidR="00B75233" w:rsidRDefault="00153A98">
            <w:pPr>
              <w:pStyle w:val="TableParagraph"/>
              <w:tabs>
                <w:tab w:val="left" w:pos="1598"/>
                <w:tab w:val="left" w:pos="2337"/>
              </w:tabs>
              <w:spacing w:before="109"/>
              <w:ind w:left="34"/>
              <w:rPr>
                <w:rFonts w:ascii="Wingdings" w:hAnsi="Wingdings"/>
                <w:sz w:val="18"/>
              </w:rPr>
            </w:pPr>
            <w:r>
              <w:rPr>
                <w:sz w:val="18"/>
              </w:rPr>
              <w:t>1、持续性项目</w:t>
            </w:r>
            <w:r>
              <w:rPr>
                <w:sz w:val="18"/>
              </w:rPr>
              <w:tab/>
              <w:t>口</w:t>
            </w:r>
            <w:r>
              <w:rPr>
                <w:sz w:val="18"/>
              </w:rPr>
              <w:tab/>
              <w:t>2、新增性项目</w:t>
            </w:r>
            <w:r>
              <w:rPr>
                <w:spacing w:val="6"/>
                <w:sz w:val="18"/>
              </w:rPr>
              <w:t xml:space="preserve"> </w:t>
            </w:r>
            <w:r>
              <w:rPr>
                <w:rFonts w:ascii="Wingdings" w:hAnsi="Wingdings"/>
                <w:position w:val="1"/>
                <w:sz w:val="18"/>
              </w:rPr>
              <w:t></w:t>
            </w:r>
          </w:p>
        </w:tc>
      </w:tr>
      <w:tr w:rsidR="00B75233">
        <w:trPr>
          <w:trHeight w:val="424"/>
        </w:trPr>
        <w:tc>
          <w:tcPr>
            <w:tcW w:w="3287" w:type="dxa"/>
            <w:gridSpan w:val="3"/>
          </w:tcPr>
          <w:p w:rsidR="00B75233" w:rsidRDefault="00153A98">
            <w:pPr>
              <w:pStyle w:val="TableParagraph"/>
              <w:spacing w:before="110"/>
              <w:ind w:left="1269" w:right="1237"/>
              <w:jc w:val="center"/>
              <w:rPr>
                <w:sz w:val="18"/>
              </w:rPr>
            </w:pPr>
            <w:r>
              <w:rPr>
                <w:sz w:val="18"/>
              </w:rPr>
              <w:t>项目类型</w:t>
            </w:r>
          </w:p>
        </w:tc>
        <w:tc>
          <w:tcPr>
            <w:tcW w:w="7737" w:type="dxa"/>
            <w:gridSpan w:val="5"/>
          </w:tcPr>
          <w:p w:rsidR="00B75233" w:rsidRDefault="00153A98">
            <w:pPr>
              <w:pStyle w:val="TableParagraph"/>
              <w:tabs>
                <w:tab w:val="left" w:pos="1598"/>
                <w:tab w:val="left" w:pos="2337"/>
                <w:tab w:val="left" w:pos="4344"/>
              </w:tabs>
              <w:spacing w:before="110"/>
              <w:ind w:left="34"/>
              <w:rPr>
                <w:rFonts w:ascii="Wingdings" w:hAnsi="Wingdings"/>
                <w:sz w:val="18"/>
              </w:rPr>
            </w:pPr>
            <w:r>
              <w:rPr>
                <w:sz w:val="18"/>
              </w:rPr>
              <w:t>1、常年性项目</w:t>
            </w:r>
            <w:r>
              <w:rPr>
                <w:sz w:val="18"/>
              </w:rPr>
              <w:tab/>
              <w:t>口</w:t>
            </w:r>
            <w:r>
              <w:rPr>
                <w:sz w:val="18"/>
              </w:rPr>
              <w:tab/>
              <w:t xml:space="preserve">2、延续性项目 </w:t>
            </w:r>
            <w:r>
              <w:rPr>
                <w:spacing w:val="20"/>
                <w:sz w:val="18"/>
              </w:rPr>
              <w:t xml:space="preserve"> </w:t>
            </w:r>
            <w:r>
              <w:rPr>
                <w:rFonts w:ascii="Wingdings" w:hAnsi="Wingdings"/>
                <w:position w:val="1"/>
                <w:sz w:val="18"/>
              </w:rPr>
              <w:t></w:t>
            </w:r>
            <w:r>
              <w:rPr>
                <w:rFonts w:ascii="Times New Roman" w:hAnsi="Times New Roman"/>
                <w:position w:val="1"/>
                <w:sz w:val="18"/>
              </w:rPr>
              <w:tab/>
            </w:r>
            <w:r>
              <w:rPr>
                <w:sz w:val="18"/>
              </w:rPr>
              <w:t>3、一次性项目</w:t>
            </w:r>
            <w:r>
              <w:rPr>
                <w:spacing w:val="3"/>
                <w:sz w:val="18"/>
              </w:rPr>
              <w:t xml:space="preserve"> </w:t>
            </w:r>
            <w:r>
              <w:rPr>
                <w:rFonts w:ascii="Wingdings" w:hAnsi="Wingdings"/>
                <w:position w:val="1"/>
                <w:sz w:val="18"/>
              </w:rPr>
              <w:t></w:t>
            </w:r>
          </w:p>
        </w:tc>
      </w:tr>
      <w:tr w:rsidR="00B75233">
        <w:trPr>
          <w:trHeight w:val="462"/>
        </w:trPr>
        <w:tc>
          <w:tcPr>
            <w:tcW w:w="1802" w:type="dxa"/>
            <w:gridSpan w:val="2"/>
            <w:vMerge w:val="restart"/>
          </w:tcPr>
          <w:p w:rsidR="00B75233" w:rsidRDefault="00B75233">
            <w:pPr>
              <w:pStyle w:val="TableParagraph"/>
              <w:spacing w:before="3"/>
              <w:rPr>
                <w:sz w:val="21"/>
              </w:rPr>
            </w:pPr>
          </w:p>
          <w:p w:rsidR="00B75233" w:rsidRDefault="00153A98">
            <w:pPr>
              <w:pStyle w:val="TableParagraph"/>
              <w:tabs>
                <w:tab w:val="left" w:pos="1412"/>
              </w:tabs>
              <w:spacing w:line="237" w:lineRule="auto"/>
              <w:ind w:left="355" w:hanging="320"/>
              <w:rPr>
                <w:sz w:val="18"/>
              </w:rPr>
            </w:pPr>
            <w:r>
              <w:rPr>
                <w:sz w:val="18"/>
              </w:rPr>
              <w:t>预算执行情况</w:t>
            </w:r>
            <w:r>
              <w:rPr>
                <w:sz w:val="18"/>
              </w:rPr>
              <w:tab/>
              <w:t>（</w:t>
            </w:r>
            <w:r>
              <w:rPr>
                <w:spacing w:val="-16"/>
                <w:sz w:val="18"/>
              </w:rPr>
              <w:t>万</w:t>
            </w:r>
            <w:r>
              <w:rPr>
                <w:sz w:val="18"/>
              </w:rPr>
              <w:t>元）（20分）</w:t>
            </w:r>
          </w:p>
        </w:tc>
        <w:tc>
          <w:tcPr>
            <w:tcW w:w="1485" w:type="dxa"/>
          </w:tcPr>
          <w:p w:rsidR="00B75233" w:rsidRDefault="00B75233">
            <w:pPr>
              <w:pStyle w:val="TableParagraph"/>
              <w:rPr>
                <w:rFonts w:ascii="Times New Roman"/>
                <w:sz w:val="18"/>
              </w:rPr>
            </w:pPr>
          </w:p>
        </w:tc>
        <w:tc>
          <w:tcPr>
            <w:tcW w:w="1675" w:type="dxa"/>
          </w:tcPr>
          <w:p w:rsidR="00B75233" w:rsidRDefault="00153A98">
            <w:pPr>
              <w:pStyle w:val="TableParagraph"/>
              <w:spacing w:before="128"/>
              <w:ind w:left="147" w:right="115"/>
              <w:jc w:val="center"/>
              <w:rPr>
                <w:sz w:val="18"/>
              </w:rPr>
            </w:pPr>
            <w:r>
              <w:rPr>
                <w:sz w:val="18"/>
              </w:rPr>
              <w:t>预算数（A）</w:t>
            </w:r>
          </w:p>
        </w:tc>
        <w:tc>
          <w:tcPr>
            <w:tcW w:w="2960" w:type="dxa"/>
            <w:gridSpan w:val="2"/>
          </w:tcPr>
          <w:p w:rsidR="00B75233" w:rsidRDefault="00153A98">
            <w:pPr>
              <w:pStyle w:val="TableParagraph"/>
              <w:spacing w:before="128"/>
              <w:ind w:left="982"/>
              <w:rPr>
                <w:sz w:val="18"/>
              </w:rPr>
            </w:pPr>
            <w:r>
              <w:rPr>
                <w:sz w:val="18"/>
              </w:rPr>
              <w:t>执行数（B）</w:t>
            </w:r>
          </w:p>
        </w:tc>
        <w:tc>
          <w:tcPr>
            <w:tcW w:w="1551" w:type="dxa"/>
          </w:tcPr>
          <w:p w:rsidR="00B75233" w:rsidRDefault="00153A98">
            <w:pPr>
              <w:pStyle w:val="TableParagraph"/>
              <w:spacing w:before="128"/>
              <w:ind w:left="84" w:right="54"/>
              <w:jc w:val="center"/>
              <w:rPr>
                <w:sz w:val="18"/>
              </w:rPr>
            </w:pPr>
            <w:r>
              <w:rPr>
                <w:sz w:val="18"/>
              </w:rPr>
              <w:t>执行率（B/A)</w:t>
            </w:r>
          </w:p>
        </w:tc>
        <w:tc>
          <w:tcPr>
            <w:tcW w:w="1551" w:type="dxa"/>
          </w:tcPr>
          <w:p w:rsidR="00B75233" w:rsidRDefault="00153A98">
            <w:pPr>
              <w:pStyle w:val="TableParagraph"/>
              <w:spacing w:before="16" w:line="228" w:lineRule="exact"/>
              <w:ind w:left="84" w:right="54"/>
              <w:jc w:val="center"/>
              <w:rPr>
                <w:sz w:val="18"/>
              </w:rPr>
            </w:pPr>
            <w:r>
              <w:rPr>
                <w:sz w:val="18"/>
              </w:rPr>
              <w:t>得分</w:t>
            </w:r>
          </w:p>
          <w:p w:rsidR="00B75233" w:rsidRDefault="00153A98">
            <w:pPr>
              <w:pStyle w:val="TableParagraph"/>
              <w:spacing w:line="198" w:lineRule="exact"/>
              <w:ind w:left="85" w:right="54"/>
              <w:jc w:val="center"/>
              <w:rPr>
                <w:sz w:val="18"/>
              </w:rPr>
            </w:pPr>
            <w:r>
              <w:rPr>
                <w:sz w:val="18"/>
              </w:rPr>
              <w:t>（20分*执行率）</w:t>
            </w:r>
          </w:p>
        </w:tc>
      </w:tr>
      <w:tr w:rsidR="00B75233">
        <w:trPr>
          <w:trHeight w:val="491"/>
        </w:trPr>
        <w:tc>
          <w:tcPr>
            <w:tcW w:w="1802" w:type="dxa"/>
            <w:gridSpan w:val="2"/>
            <w:vMerge/>
            <w:tcBorders>
              <w:top w:val="nil"/>
            </w:tcBorders>
          </w:tcPr>
          <w:p w:rsidR="00B75233" w:rsidRDefault="00B75233">
            <w:pPr>
              <w:rPr>
                <w:sz w:val="2"/>
                <w:szCs w:val="2"/>
              </w:rPr>
            </w:pPr>
          </w:p>
        </w:tc>
        <w:tc>
          <w:tcPr>
            <w:tcW w:w="1485" w:type="dxa"/>
          </w:tcPr>
          <w:p w:rsidR="00B75233" w:rsidRDefault="00153A98">
            <w:pPr>
              <w:pStyle w:val="TableParagraph"/>
              <w:spacing w:before="25" w:line="228" w:lineRule="exact"/>
              <w:ind w:left="657" w:right="72" w:hanging="551"/>
              <w:rPr>
                <w:sz w:val="18"/>
              </w:rPr>
            </w:pPr>
            <w:r>
              <w:rPr>
                <w:sz w:val="18"/>
              </w:rPr>
              <w:t>年度财政资金总额</w:t>
            </w:r>
          </w:p>
        </w:tc>
        <w:tc>
          <w:tcPr>
            <w:tcW w:w="1675" w:type="dxa"/>
          </w:tcPr>
          <w:p w:rsidR="00B75233" w:rsidRDefault="00153A98">
            <w:pPr>
              <w:pStyle w:val="TableParagraph"/>
              <w:spacing w:before="143"/>
              <w:ind w:left="145" w:right="115"/>
              <w:jc w:val="center"/>
              <w:rPr>
                <w:sz w:val="18"/>
              </w:rPr>
            </w:pPr>
            <w:r>
              <w:rPr>
                <w:sz w:val="18"/>
              </w:rPr>
              <w:t>400</w:t>
            </w:r>
          </w:p>
        </w:tc>
        <w:tc>
          <w:tcPr>
            <w:tcW w:w="2960" w:type="dxa"/>
            <w:gridSpan w:val="2"/>
          </w:tcPr>
          <w:p w:rsidR="00B75233" w:rsidRDefault="00153A98">
            <w:pPr>
              <w:pStyle w:val="TableParagraph"/>
              <w:spacing w:before="143"/>
              <w:ind w:left="1105" w:right="1074"/>
              <w:jc w:val="center"/>
              <w:rPr>
                <w:sz w:val="18"/>
              </w:rPr>
            </w:pPr>
            <w:r>
              <w:rPr>
                <w:sz w:val="18"/>
              </w:rPr>
              <w:t>168.4822</w:t>
            </w:r>
          </w:p>
        </w:tc>
        <w:tc>
          <w:tcPr>
            <w:tcW w:w="1551" w:type="dxa"/>
          </w:tcPr>
          <w:p w:rsidR="00B75233" w:rsidRDefault="00153A98">
            <w:pPr>
              <w:pStyle w:val="TableParagraph"/>
              <w:spacing w:before="143"/>
              <w:ind w:left="86" w:right="52"/>
              <w:jc w:val="center"/>
              <w:rPr>
                <w:sz w:val="18"/>
              </w:rPr>
            </w:pPr>
            <w:r>
              <w:rPr>
                <w:sz w:val="18"/>
              </w:rPr>
              <w:t>42.12%</w:t>
            </w:r>
          </w:p>
        </w:tc>
        <w:tc>
          <w:tcPr>
            <w:tcW w:w="1551" w:type="dxa"/>
          </w:tcPr>
          <w:p w:rsidR="00B75233" w:rsidRDefault="00153A98">
            <w:pPr>
              <w:pStyle w:val="TableParagraph"/>
              <w:spacing w:before="143"/>
              <w:ind w:left="82" w:right="54"/>
              <w:jc w:val="center"/>
              <w:rPr>
                <w:sz w:val="18"/>
              </w:rPr>
            </w:pPr>
            <w:r>
              <w:rPr>
                <w:sz w:val="18"/>
              </w:rPr>
              <w:t>8.42</w:t>
            </w:r>
          </w:p>
        </w:tc>
      </w:tr>
      <w:tr w:rsidR="00B75233">
        <w:trPr>
          <w:trHeight w:val="462"/>
        </w:trPr>
        <w:tc>
          <w:tcPr>
            <w:tcW w:w="799" w:type="dxa"/>
            <w:vMerge w:val="restart"/>
          </w:tcPr>
          <w:p w:rsidR="00B75233" w:rsidRDefault="00B75233">
            <w:pPr>
              <w:pStyle w:val="TableParagraph"/>
              <w:rPr>
                <w:sz w:val="18"/>
              </w:rPr>
            </w:pPr>
          </w:p>
          <w:p w:rsidR="00B75233" w:rsidRDefault="00B75233">
            <w:pPr>
              <w:pStyle w:val="TableParagraph"/>
              <w:spacing w:before="11"/>
              <w:rPr>
                <w:sz w:val="20"/>
              </w:rPr>
            </w:pPr>
          </w:p>
          <w:p w:rsidR="00B75233" w:rsidRDefault="00153A98">
            <w:pPr>
              <w:pStyle w:val="TableParagraph"/>
              <w:spacing w:line="237" w:lineRule="auto"/>
              <w:ind w:left="331" w:right="261"/>
              <w:jc w:val="both"/>
              <w:rPr>
                <w:sz w:val="18"/>
              </w:rPr>
            </w:pPr>
            <w:r>
              <w:rPr>
                <w:sz w:val="18"/>
              </w:rPr>
              <w:t>年度绩效目标</w:t>
            </w:r>
          </w:p>
          <w:p w:rsidR="00B75233" w:rsidRDefault="00B75233">
            <w:pPr>
              <w:pStyle w:val="TableParagraph"/>
              <w:spacing w:before="1"/>
              <w:rPr>
                <w:sz w:val="17"/>
              </w:rPr>
            </w:pPr>
          </w:p>
          <w:p w:rsidR="00B75233" w:rsidRDefault="00153A98">
            <w:pPr>
              <w:pStyle w:val="TableParagraph"/>
              <w:spacing w:line="229" w:lineRule="exact"/>
              <w:ind w:left="65"/>
              <w:jc w:val="center"/>
              <w:rPr>
                <w:sz w:val="18"/>
              </w:rPr>
            </w:pPr>
            <w:r>
              <w:rPr>
                <w:w w:val="102"/>
                <w:sz w:val="18"/>
              </w:rPr>
              <w:t>8</w:t>
            </w:r>
          </w:p>
          <w:p w:rsidR="00B75233" w:rsidRDefault="00153A98">
            <w:pPr>
              <w:pStyle w:val="TableParagraph"/>
              <w:spacing w:line="228" w:lineRule="exact"/>
              <w:ind w:left="65"/>
              <w:jc w:val="center"/>
              <w:rPr>
                <w:sz w:val="18"/>
              </w:rPr>
            </w:pPr>
            <w:r>
              <w:rPr>
                <w:w w:val="102"/>
                <w:sz w:val="18"/>
              </w:rPr>
              <w:t>0</w:t>
            </w:r>
          </w:p>
          <w:p w:rsidR="00B75233" w:rsidRDefault="00153A98">
            <w:pPr>
              <w:pStyle w:val="TableParagraph"/>
              <w:spacing w:line="229" w:lineRule="exact"/>
              <w:ind w:left="67"/>
              <w:jc w:val="center"/>
              <w:rPr>
                <w:sz w:val="18"/>
              </w:rPr>
            </w:pPr>
            <w:r>
              <w:rPr>
                <w:w w:val="102"/>
                <w:sz w:val="18"/>
              </w:rPr>
              <w:t>分</w:t>
            </w:r>
          </w:p>
        </w:tc>
        <w:tc>
          <w:tcPr>
            <w:tcW w:w="1003" w:type="dxa"/>
          </w:tcPr>
          <w:p w:rsidR="00B75233" w:rsidRDefault="00153A98">
            <w:pPr>
              <w:pStyle w:val="TableParagraph"/>
              <w:spacing w:before="15" w:line="226" w:lineRule="exact"/>
              <w:ind w:left="324" w:right="289"/>
              <w:rPr>
                <w:sz w:val="18"/>
              </w:rPr>
            </w:pPr>
            <w:r>
              <w:rPr>
                <w:sz w:val="18"/>
              </w:rPr>
              <w:t>一级指标</w:t>
            </w:r>
          </w:p>
        </w:tc>
        <w:tc>
          <w:tcPr>
            <w:tcW w:w="1485" w:type="dxa"/>
          </w:tcPr>
          <w:p w:rsidR="00B75233" w:rsidRDefault="00153A98">
            <w:pPr>
              <w:pStyle w:val="TableParagraph"/>
              <w:spacing w:before="128"/>
              <w:ind w:left="383"/>
              <w:rPr>
                <w:sz w:val="18"/>
              </w:rPr>
            </w:pPr>
            <w:r>
              <w:rPr>
                <w:sz w:val="18"/>
              </w:rPr>
              <w:t>二级指标</w:t>
            </w:r>
          </w:p>
        </w:tc>
        <w:tc>
          <w:tcPr>
            <w:tcW w:w="3084" w:type="dxa"/>
            <w:gridSpan w:val="2"/>
          </w:tcPr>
          <w:p w:rsidR="00B75233" w:rsidRDefault="00153A98">
            <w:pPr>
              <w:pStyle w:val="TableParagraph"/>
              <w:spacing w:before="128"/>
              <w:ind w:left="357" w:right="326"/>
              <w:jc w:val="center"/>
              <w:rPr>
                <w:sz w:val="18"/>
              </w:rPr>
            </w:pPr>
            <w:r>
              <w:rPr>
                <w:sz w:val="18"/>
              </w:rPr>
              <w:t>三级指标</w:t>
            </w:r>
          </w:p>
        </w:tc>
        <w:tc>
          <w:tcPr>
            <w:tcW w:w="1551" w:type="dxa"/>
          </w:tcPr>
          <w:p w:rsidR="00B75233" w:rsidRDefault="00153A98">
            <w:pPr>
              <w:pStyle w:val="TableParagraph"/>
              <w:spacing w:before="128"/>
              <w:ind w:left="86" w:right="53"/>
              <w:jc w:val="center"/>
              <w:rPr>
                <w:sz w:val="18"/>
              </w:rPr>
            </w:pPr>
            <w:r>
              <w:rPr>
                <w:sz w:val="18"/>
              </w:rPr>
              <w:t>年度目标值（A）</w:t>
            </w:r>
          </w:p>
        </w:tc>
        <w:tc>
          <w:tcPr>
            <w:tcW w:w="1551" w:type="dxa"/>
          </w:tcPr>
          <w:p w:rsidR="00B75233" w:rsidRDefault="00153A98">
            <w:pPr>
              <w:pStyle w:val="TableParagraph"/>
              <w:spacing w:before="128"/>
              <w:ind w:left="85" w:right="54"/>
              <w:jc w:val="center"/>
              <w:rPr>
                <w:sz w:val="18"/>
              </w:rPr>
            </w:pPr>
            <w:r>
              <w:rPr>
                <w:sz w:val="18"/>
              </w:rPr>
              <w:t>实际完成值（B)</w:t>
            </w:r>
          </w:p>
        </w:tc>
        <w:tc>
          <w:tcPr>
            <w:tcW w:w="1551" w:type="dxa"/>
          </w:tcPr>
          <w:p w:rsidR="00B75233" w:rsidRDefault="00153A98">
            <w:pPr>
              <w:pStyle w:val="TableParagraph"/>
              <w:spacing w:before="128"/>
              <w:ind w:left="84" w:right="54"/>
              <w:jc w:val="center"/>
              <w:rPr>
                <w:sz w:val="18"/>
              </w:rPr>
            </w:pPr>
            <w:r>
              <w:rPr>
                <w:sz w:val="18"/>
              </w:rPr>
              <w:t>得分</w:t>
            </w:r>
          </w:p>
        </w:tc>
      </w:tr>
      <w:tr w:rsidR="00B75233">
        <w:trPr>
          <w:trHeight w:val="433"/>
        </w:trPr>
        <w:tc>
          <w:tcPr>
            <w:tcW w:w="799" w:type="dxa"/>
            <w:vMerge/>
            <w:tcBorders>
              <w:top w:val="nil"/>
            </w:tcBorders>
          </w:tcPr>
          <w:p w:rsidR="00B75233" w:rsidRDefault="00B75233">
            <w:pPr>
              <w:rPr>
                <w:sz w:val="2"/>
                <w:szCs w:val="2"/>
              </w:rPr>
            </w:pPr>
          </w:p>
        </w:tc>
        <w:tc>
          <w:tcPr>
            <w:tcW w:w="1003" w:type="dxa"/>
            <w:vMerge w:val="restart"/>
          </w:tcPr>
          <w:p w:rsidR="00B75233" w:rsidRDefault="00B75233">
            <w:pPr>
              <w:pStyle w:val="TableParagraph"/>
              <w:rPr>
                <w:sz w:val="18"/>
              </w:rPr>
            </w:pPr>
          </w:p>
          <w:p w:rsidR="00B75233" w:rsidRDefault="00153A98">
            <w:pPr>
              <w:pStyle w:val="TableParagraph"/>
              <w:spacing w:before="135" w:line="237" w:lineRule="auto"/>
              <w:ind w:left="415" w:right="381"/>
              <w:jc w:val="both"/>
              <w:rPr>
                <w:sz w:val="18"/>
              </w:rPr>
            </w:pPr>
            <w:r>
              <w:rPr>
                <w:sz w:val="18"/>
              </w:rPr>
              <w:t>产出指标</w:t>
            </w:r>
          </w:p>
          <w:p w:rsidR="00B75233" w:rsidRDefault="00153A98">
            <w:pPr>
              <w:pStyle w:val="TableParagraph"/>
              <w:spacing w:line="225" w:lineRule="exact"/>
              <w:ind w:left="139"/>
              <w:rPr>
                <w:sz w:val="18"/>
              </w:rPr>
            </w:pPr>
            <w:r>
              <w:rPr>
                <w:sz w:val="18"/>
              </w:rPr>
              <w:t>（40分）</w:t>
            </w:r>
          </w:p>
        </w:tc>
        <w:tc>
          <w:tcPr>
            <w:tcW w:w="1485" w:type="dxa"/>
          </w:tcPr>
          <w:p w:rsidR="00B75233" w:rsidRDefault="00153A98">
            <w:pPr>
              <w:pStyle w:val="TableParagraph"/>
              <w:spacing w:line="228" w:lineRule="exact"/>
              <w:ind w:left="383"/>
              <w:rPr>
                <w:sz w:val="18"/>
              </w:rPr>
            </w:pPr>
            <w:r>
              <w:rPr>
                <w:spacing w:val="-1"/>
                <w:sz w:val="18"/>
              </w:rPr>
              <w:t>数量指标</w:t>
            </w:r>
          </w:p>
          <w:p w:rsidR="00B75233" w:rsidRDefault="00153A98">
            <w:pPr>
              <w:pStyle w:val="TableParagraph"/>
              <w:spacing w:line="186" w:lineRule="exact"/>
              <w:ind w:left="381"/>
              <w:rPr>
                <w:sz w:val="18"/>
              </w:rPr>
            </w:pPr>
            <w:r>
              <w:rPr>
                <w:spacing w:val="-1"/>
                <w:sz w:val="18"/>
              </w:rPr>
              <w:t>（10</w:t>
            </w:r>
            <w:r>
              <w:rPr>
                <w:sz w:val="18"/>
              </w:rPr>
              <w:t>分）</w:t>
            </w:r>
          </w:p>
        </w:tc>
        <w:tc>
          <w:tcPr>
            <w:tcW w:w="3084" w:type="dxa"/>
            <w:gridSpan w:val="2"/>
          </w:tcPr>
          <w:p w:rsidR="00B75233" w:rsidRDefault="00153A98">
            <w:pPr>
              <w:pStyle w:val="TableParagraph"/>
              <w:spacing w:before="112"/>
              <w:ind w:left="447"/>
              <w:rPr>
                <w:sz w:val="18"/>
              </w:rPr>
            </w:pPr>
            <w:r>
              <w:rPr>
                <w:sz w:val="18"/>
              </w:rPr>
              <w:t>物业小区宣传物料（10分）</w:t>
            </w:r>
          </w:p>
        </w:tc>
        <w:tc>
          <w:tcPr>
            <w:tcW w:w="1551" w:type="dxa"/>
          </w:tcPr>
          <w:p w:rsidR="00B75233" w:rsidRDefault="00153A98">
            <w:pPr>
              <w:pStyle w:val="TableParagraph"/>
              <w:spacing w:before="112"/>
              <w:ind w:left="86" w:right="53"/>
              <w:jc w:val="center"/>
              <w:rPr>
                <w:sz w:val="18"/>
              </w:rPr>
            </w:pPr>
            <w:r>
              <w:rPr>
                <w:sz w:val="18"/>
              </w:rPr>
              <w:t>≥1000份</w:t>
            </w:r>
          </w:p>
        </w:tc>
        <w:tc>
          <w:tcPr>
            <w:tcW w:w="1551" w:type="dxa"/>
          </w:tcPr>
          <w:p w:rsidR="00B75233" w:rsidRDefault="00153A98">
            <w:pPr>
              <w:pStyle w:val="TableParagraph"/>
              <w:spacing w:before="112"/>
              <w:ind w:left="86" w:right="53"/>
              <w:jc w:val="center"/>
              <w:rPr>
                <w:sz w:val="18"/>
              </w:rPr>
            </w:pPr>
            <w:r>
              <w:rPr>
                <w:sz w:val="18"/>
              </w:rPr>
              <w:t>≥1000份</w:t>
            </w:r>
          </w:p>
        </w:tc>
        <w:tc>
          <w:tcPr>
            <w:tcW w:w="1551" w:type="dxa"/>
          </w:tcPr>
          <w:p w:rsidR="00B75233" w:rsidRDefault="00153A98">
            <w:pPr>
              <w:pStyle w:val="TableParagraph"/>
              <w:spacing w:before="112"/>
              <w:ind w:left="84" w:right="54"/>
              <w:jc w:val="center"/>
              <w:rPr>
                <w:sz w:val="18"/>
              </w:rPr>
            </w:pPr>
            <w:r>
              <w:rPr>
                <w:sz w:val="18"/>
              </w:rPr>
              <w:t>10</w:t>
            </w:r>
          </w:p>
        </w:tc>
      </w:tr>
      <w:tr w:rsidR="00B75233">
        <w:trPr>
          <w:trHeight w:val="438"/>
        </w:trPr>
        <w:tc>
          <w:tcPr>
            <w:tcW w:w="799" w:type="dxa"/>
            <w:vMerge/>
            <w:tcBorders>
              <w:top w:val="nil"/>
            </w:tcBorders>
          </w:tcPr>
          <w:p w:rsidR="00B75233" w:rsidRDefault="00B75233">
            <w:pPr>
              <w:rPr>
                <w:sz w:val="2"/>
                <w:szCs w:val="2"/>
              </w:rPr>
            </w:pPr>
          </w:p>
        </w:tc>
        <w:tc>
          <w:tcPr>
            <w:tcW w:w="1003" w:type="dxa"/>
            <w:vMerge/>
            <w:tcBorders>
              <w:top w:val="nil"/>
            </w:tcBorders>
          </w:tcPr>
          <w:p w:rsidR="00B75233" w:rsidRDefault="00B75233">
            <w:pPr>
              <w:rPr>
                <w:sz w:val="2"/>
                <w:szCs w:val="2"/>
              </w:rPr>
            </w:pPr>
          </w:p>
        </w:tc>
        <w:tc>
          <w:tcPr>
            <w:tcW w:w="1485" w:type="dxa"/>
            <w:vMerge w:val="restart"/>
          </w:tcPr>
          <w:p w:rsidR="00B75233" w:rsidRDefault="00B75233">
            <w:pPr>
              <w:pStyle w:val="TableParagraph"/>
              <w:spacing w:before="1"/>
              <w:rPr>
                <w:sz w:val="18"/>
              </w:rPr>
            </w:pPr>
          </w:p>
          <w:p w:rsidR="00B75233" w:rsidRDefault="00153A98">
            <w:pPr>
              <w:pStyle w:val="TableParagraph"/>
              <w:spacing w:line="229" w:lineRule="exact"/>
              <w:ind w:left="383"/>
              <w:rPr>
                <w:sz w:val="18"/>
              </w:rPr>
            </w:pPr>
            <w:r>
              <w:rPr>
                <w:spacing w:val="-1"/>
                <w:sz w:val="18"/>
              </w:rPr>
              <w:t>质量指标</w:t>
            </w:r>
          </w:p>
          <w:p w:rsidR="00B75233" w:rsidRDefault="00153A98">
            <w:pPr>
              <w:pStyle w:val="TableParagraph"/>
              <w:spacing w:line="229" w:lineRule="exact"/>
              <w:ind w:left="381"/>
              <w:rPr>
                <w:sz w:val="18"/>
              </w:rPr>
            </w:pPr>
            <w:r>
              <w:rPr>
                <w:spacing w:val="-1"/>
                <w:sz w:val="18"/>
              </w:rPr>
              <w:t>（20</w:t>
            </w:r>
            <w:r>
              <w:rPr>
                <w:sz w:val="18"/>
              </w:rPr>
              <w:t>分）</w:t>
            </w:r>
          </w:p>
        </w:tc>
        <w:tc>
          <w:tcPr>
            <w:tcW w:w="3084" w:type="dxa"/>
            <w:gridSpan w:val="2"/>
          </w:tcPr>
          <w:p w:rsidR="00B75233" w:rsidRDefault="00153A98">
            <w:pPr>
              <w:pStyle w:val="TableParagraph"/>
              <w:spacing w:before="117"/>
              <w:ind w:left="265"/>
              <w:rPr>
                <w:sz w:val="18"/>
              </w:rPr>
            </w:pPr>
            <w:r>
              <w:rPr>
                <w:sz w:val="18"/>
              </w:rPr>
              <w:t>辖区内小区巡查覆盖率（10分）</w:t>
            </w:r>
          </w:p>
        </w:tc>
        <w:tc>
          <w:tcPr>
            <w:tcW w:w="1551" w:type="dxa"/>
          </w:tcPr>
          <w:p w:rsidR="00B75233" w:rsidRDefault="00153A98">
            <w:pPr>
              <w:pStyle w:val="TableParagraph"/>
              <w:spacing w:before="117"/>
              <w:ind w:left="85" w:right="54"/>
              <w:jc w:val="center"/>
              <w:rPr>
                <w:sz w:val="18"/>
              </w:rPr>
            </w:pPr>
            <w:r>
              <w:rPr>
                <w:sz w:val="18"/>
              </w:rPr>
              <w:t>≥95%</w:t>
            </w:r>
          </w:p>
        </w:tc>
        <w:tc>
          <w:tcPr>
            <w:tcW w:w="1551" w:type="dxa"/>
          </w:tcPr>
          <w:p w:rsidR="00B75233" w:rsidRDefault="00153A98">
            <w:pPr>
              <w:pStyle w:val="TableParagraph"/>
              <w:spacing w:before="117"/>
              <w:ind w:left="85" w:right="54"/>
              <w:jc w:val="center"/>
              <w:rPr>
                <w:sz w:val="18"/>
              </w:rPr>
            </w:pPr>
            <w:r>
              <w:rPr>
                <w:sz w:val="18"/>
              </w:rPr>
              <w:t>未完成</w:t>
            </w:r>
          </w:p>
        </w:tc>
        <w:tc>
          <w:tcPr>
            <w:tcW w:w="1551" w:type="dxa"/>
          </w:tcPr>
          <w:p w:rsidR="00B75233" w:rsidRDefault="00153A98">
            <w:pPr>
              <w:pStyle w:val="TableParagraph"/>
              <w:spacing w:before="117"/>
              <w:ind w:left="27"/>
              <w:jc w:val="center"/>
              <w:rPr>
                <w:sz w:val="18"/>
              </w:rPr>
            </w:pPr>
            <w:r>
              <w:rPr>
                <w:w w:val="102"/>
                <w:sz w:val="18"/>
              </w:rPr>
              <w:t>0</w:t>
            </w:r>
          </w:p>
        </w:tc>
      </w:tr>
      <w:tr w:rsidR="00B75233">
        <w:trPr>
          <w:trHeight w:val="438"/>
        </w:trPr>
        <w:tc>
          <w:tcPr>
            <w:tcW w:w="799" w:type="dxa"/>
            <w:vMerge/>
            <w:tcBorders>
              <w:top w:val="nil"/>
            </w:tcBorders>
          </w:tcPr>
          <w:p w:rsidR="00B75233" w:rsidRDefault="00B75233">
            <w:pPr>
              <w:rPr>
                <w:sz w:val="2"/>
                <w:szCs w:val="2"/>
              </w:rPr>
            </w:pPr>
          </w:p>
        </w:tc>
        <w:tc>
          <w:tcPr>
            <w:tcW w:w="1003" w:type="dxa"/>
            <w:vMerge/>
            <w:tcBorders>
              <w:top w:val="nil"/>
            </w:tcBorders>
          </w:tcPr>
          <w:p w:rsidR="00B75233" w:rsidRDefault="00B75233">
            <w:pPr>
              <w:rPr>
                <w:sz w:val="2"/>
                <w:szCs w:val="2"/>
              </w:rPr>
            </w:pPr>
          </w:p>
        </w:tc>
        <w:tc>
          <w:tcPr>
            <w:tcW w:w="1485" w:type="dxa"/>
            <w:vMerge/>
            <w:tcBorders>
              <w:top w:val="nil"/>
            </w:tcBorders>
          </w:tcPr>
          <w:p w:rsidR="00B75233" w:rsidRDefault="00B75233">
            <w:pPr>
              <w:rPr>
                <w:sz w:val="2"/>
                <w:szCs w:val="2"/>
              </w:rPr>
            </w:pPr>
          </w:p>
        </w:tc>
        <w:tc>
          <w:tcPr>
            <w:tcW w:w="3084" w:type="dxa"/>
            <w:gridSpan w:val="2"/>
          </w:tcPr>
          <w:p w:rsidR="00B75233" w:rsidRDefault="00153A98">
            <w:pPr>
              <w:pStyle w:val="TableParagraph"/>
              <w:spacing w:before="3" w:line="229" w:lineRule="exact"/>
              <w:ind w:left="358" w:right="326"/>
              <w:jc w:val="center"/>
              <w:rPr>
                <w:sz w:val="18"/>
              </w:rPr>
            </w:pPr>
            <w:r>
              <w:rPr>
                <w:sz w:val="18"/>
              </w:rPr>
              <w:t>老旧小区改造质量验收合格率</w:t>
            </w:r>
          </w:p>
          <w:p w:rsidR="00B75233" w:rsidRDefault="00153A98">
            <w:pPr>
              <w:pStyle w:val="TableParagraph"/>
              <w:spacing w:line="185" w:lineRule="exact"/>
              <w:ind w:left="358" w:right="324"/>
              <w:jc w:val="center"/>
              <w:rPr>
                <w:sz w:val="18"/>
              </w:rPr>
            </w:pPr>
            <w:r>
              <w:rPr>
                <w:sz w:val="18"/>
              </w:rPr>
              <w:t>（10分）</w:t>
            </w:r>
          </w:p>
        </w:tc>
        <w:tc>
          <w:tcPr>
            <w:tcW w:w="1551" w:type="dxa"/>
          </w:tcPr>
          <w:p w:rsidR="00B75233" w:rsidRDefault="00153A98">
            <w:pPr>
              <w:pStyle w:val="TableParagraph"/>
              <w:spacing w:before="117"/>
              <w:ind w:left="86" w:right="51"/>
              <w:jc w:val="center"/>
              <w:rPr>
                <w:sz w:val="18"/>
              </w:rPr>
            </w:pPr>
            <w:r>
              <w:rPr>
                <w:sz w:val="18"/>
              </w:rPr>
              <w:t>100%</w:t>
            </w:r>
          </w:p>
        </w:tc>
        <w:tc>
          <w:tcPr>
            <w:tcW w:w="1551" w:type="dxa"/>
          </w:tcPr>
          <w:p w:rsidR="00B75233" w:rsidRDefault="00153A98">
            <w:pPr>
              <w:pStyle w:val="TableParagraph"/>
              <w:spacing w:before="117"/>
              <w:ind w:left="84" w:right="54"/>
              <w:jc w:val="center"/>
              <w:rPr>
                <w:sz w:val="18"/>
              </w:rPr>
            </w:pPr>
            <w:r>
              <w:rPr>
                <w:sz w:val="18"/>
              </w:rPr>
              <w:t>100%</w:t>
            </w:r>
          </w:p>
        </w:tc>
        <w:tc>
          <w:tcPr>
            <w:tcW w:w="1551" w:type="dxa"/>
          </w:tcPr>
          <w:p w:rsidR="00B75233" w:rsidRDefault="00153A98">
            <w:pPr>
              <w:pStyle w:val="TableParagraph"/>
              <w:spacing w:before="117"/>
              <w:ind w:left="84" w:right="54"/>
              <w:jc w:val="center"/>
              <w:rPr>
                <w:sz w:val="18"/>
              </w:rPr>
            </w:pPr>
            <w:r>
              <w:rPr>
                <w:sz w:val="18"/>
              </w:rPr>
              <w:t>10</w:t>
            </w:r>
          </w:p>
        </w:tc>
      </w:tr>
      <w:tr w:rsidR="00B75233">
        <w:trPr>
          <w:trHeight w:val="479"/>
        </w:trPr>
        <w:tc>
          <w:tcPr>
            <w:tcW w:w="799" w:type="dxa"/>
            <w:vMerge/>
            <w:tcBorders>
              <w:top w:val="nil"/>
            </w:tcBorders>
          </w:tcPr>
          <w:p w:rsidR="00B75233" w:rsidRDefault="00B75233">
            <w:pPr>
              <w:rPr>
                <w:sz w:val="2"/>
                <w:szCs w:val="2"/>
              </w:rPr>
            </w:pPr>
          </w:p>
        </w:tc>
        <w:tc>
          <w:tcPr>
            <w:tcW w:w="1003" w:type="dxa"/>
            <w:vMerge/>
            <w:tcBorders>
              <w:top w:val="nil"/>
            </w:tcBorders>
          </w:tcPr>
          <w:p w:rsidR="00B75233" w:rsidRDefault="00B75233">
            <w:pPr>
              <w:rPr>
                <w:sz w:val="2"/>
                <w:szCs w:val="2"/>
              </w:rPr>
            </w:pPr>
          </w:p>
        </w:tc>
        <w:tc>
          <w:tcPr>
            <w:tcW w:w="1485" w:type="dxa"/>
          </w:tcPr>
          <w:p w:rsidR="00B75233" w:rsidRDefault="00153A98">
            <w:pPr>
              <w:pStyle w:val="TableParagraph"/>
              <w:spacing w:before="23" w:line="228" w:lineRule="exact"/>
              <w:ind w:left="383"/>
              <w:rPr>
                <w:sz w:val="18"/>
              </w:rPr>
            </w:pPr>
            <w:r>
              <w:rPr>
                <w:spacing w:val="-1"/>
                <w:sz w:val="18"/>
              </w:rPr>
              <w:t>时效指标</w:t>
            </w:r>
          </w:p>
          <w:p w:rsidR="00B75233" w:rsidRDefault="00153A98">
            <w:pPr>
              <w:pStyle w:val="TableParagraph"/>
              <w:spacing w:line="208" w:lineRule="exact"/>
              <w:ind w:left="381"/>
              <w:rPr>
                <w:sz w:val="18"/>
              </w:rPr>
            </w:pPr>
            <w:r>
              <w:rPr>
                <w:spacing w:val="-1"/>
                <w:sz w:val="18"/>
              </w:rPr>
              <w:t>（10</w:t>
            </w:r>
            <w:r>
              <w:rPr>
                <w:sz w:val="18"/>
              </w:rPr>
              <w:t>分）</w:t>
            </w:r>
          </w:p>
        </w:tc>
        <w:tc>
          <w:tcPr>
            <w:tcW w:w="3084" w:type="dxa"/>
            <w:gridSpan w:val="2"/>
          </w:tcPr>
          <w:p w:rsidR="00B75233" w:rsidRDefault="00153A98">
            <w:pPr>
              <w:pStyle w:val="TableParagraph"/>
              <w:spacing w:before="136"/>
              <w:ind w:left="541"/>
              <w:rPr>
                <w:sz w:val="18"/>
              </w:rPr>
            </w:pPr>
            <w:r>
              <w:rPr>
                <w:sz w:val="18"/>
              </w:rPr>
              <w:t>经费项目完成率（10分）</w:t>
            </w:r>
          </w:p>
        </w:tc>
        <w:tc>
          <w:tcPr>
            <w:tcW w:w="1551" w:type="dxa"/>
          </w:tcPr>
          <w:p w:rsidR="00B75233" w:rsidRDefault="00153A98">
            <w:pPr>
              <w:pStyle w:val="TableParagraph"/>
              <w:spacing w:before="136"/>
              <w:ind w:left="86" w:right="51"/>
              <w:jc w:val="center"/>
              <w:rPr>
                <w:sz w:val="18"/>
              </w:rPr>
            </w:pPr>
            <w:r>
              <w:rPr>
                <w:sz w:val="18"/>
              </w:rPr>
              <w:t>100%</w:t>
            </w:r>
          </w:p>
        </w:tc>
        <w:tc>
          <w:tcPr>
            <w:tcW w:w="1551" w:type="dxa"/>
          </w:tcPr>
          <w:p w:rsidR="00B75233" w:rsidRDefault="00153A98">
            <w:pPr>
              <w:pStyle w:val="TableParagraph"/>
              <w:spacing w:before="136"/>
              <w:ind w:left="86" w:right="53"/>
              <w:jc w:val="center"/>
              <w:rPr>
                <w:sz w:val="18"/>
              </w:rPr>
            </w:pPr>
            <w:r>
              <w:rPr>
                <w:sz w:val="18"/>
              </w:rPr>
              <w:t>40%</w:t>
            </w:r>
          </w:p>
        </w:tc>
        <w:tc>
          <w:tcPr>
            <w:tcW w:w="1551" w:type="dxa"/>
          </w:tcPr>
          <w:p w:rsidR="00B75233" w:rsidRDefault="00153A98">
            <w:pPr>
              <w:pStyle w:val="TableParagraph"/>
              <w:spacing w:before="136"/>
              <w:ind w:left="27"/>
              <w:jc w:val="center"/>
              <w:rPr>
                <w:sz w:val="18"/>
              </w:rPr>
            </w:pPr>
            <w:r>
              <w:rPr>
                <w:w w:val="102"/>
                <w:sz w:val="18"/>
              </w:rPr>
              <w:t>4</w:t>
            </w:r>
          </w:p>
        </w:tc>
      </w:tr>
      <w:tr w:rsidR="00B75233">
        <w:trPr>
          <w:trHeight w:val="479"/>
        </w:trPr>
        <w:tc>
          <w:tcPr>
            <w:tcW w:w="799" w:type="dxa"/>
            <w:vMerge/>
            <w:tcBorders>
              <w:top w:val="nil"/>
            </w:tcBorders>
          </w:tcPr>
          <w:p w:rsidR="00B75233" w:rsidRDefault="00B75233">
            <w:pPr>
              <w:rPr>
                <w:sz w:val="2"/>
                <w:szCs w:val="2"/>
              </w:rPr>
            </w:pPr>
          </w:p>
        </w:tc>
        <w:tc>
          <w:tcPr>
            <w:tcW w:w="1003" w:type="dxa"/>
            <w:vMerge w:val="restart"/>
          </w:tcPr>
          <w:p w:rsidR="00B75233" w:rsidRDefault="00153A98">
            <w:pPr>
              <w:pStyle w:val="TableParagraph"/>
              <w:spacing w:before="17" w:line="237" w:lineRule="auto"/>
              <w:ind w:left="415" w:right="381"/>
              <w:jc w:val="both"/>
              <w:rPr>
                <w:sz w:val="18"/>
              </w:rPr>
            </w:pPr>
            <w:r>
              <w:rPr>
                <w:sz w:val="18"/>
              </w:rPr>
              <w:t>效益指标</w:t>
            </w:r>
          </w:p>
          <w:p w:rsidR="00B75233" w:rsidRDefault="00153A98">
            <w:pPr>
              <w:pStyle w:val="TableParagraph"/>
              <w:spacing w:line="193" w:lineRule="exact"/>
              <w:ind w:left="139"/>
              <w:rPr>
                <w:sz w:val="18"/>
              </w:rPr>
            </w:pPr>
            <w:r>
              <w:rPr>
                <w:sz w:val="18"/>
              </w:rPr>
              <w:t>（40分）</w:t>
            </w:r>
          </w:p>
        </w:tc>
        <w:tc>
          <w:tcPr>
            <w:tcW w:w="1485" w:type="dxa"/>
            <w:vMerge w:val="restart"/>
          </w:tcPr>
          <w:p w:rsidR="00B75233" w:rsidRDefault="00B75233">
            <w:pPr>
              <w:pStyle w:val="TableParagraph"/>
              <w:rPr>
                <w:sz w:val="18"/>
              </w:rPr>
            </w:pPr>
          </w:p>
          <w:p w:rsidR="00B75233" w:rsidRDefault="00153A98">
            <w:pPr>
              <w:pStyle w:val="TableParagraph"/>
              <w:spacing w:before="130" w:line="235" w:lineRule="auto"/>
              <w:ind w:left="198" w:right="162" w:firstLine="184"/>
              <w:rPr>
                <w:sz w:val="18"/>
              </w:rPr>
            </w:pPr>
            <w:r>
              <w:rPr>
                <w:sz w:val="18"/>
              </w:rPr>
              <w:t>社会效益 指标（40分</w:t>
            </w:r>
            <w:r>
              <w:rPr>
                <w:spacing w:val="-14"/>
                <w:sz w:val="18"/>
              </w:rPr>
              <w:t>）</w:t>
            </w:r>
          </w:p>
        </w:tc>
        <w:tc>
          <w:tcPr>
            <w:tcW w:w="3084" w:type="dxa"/>
            <w:gridSpan w:val="2"/>
          </w:tcPr>
          <w:p w:rsidR="00B75233" w:rsidRDefault="00153A98">
            <w:pPr>
              <w:pStyle w:val="TableParagraph"/>
              <w:spacing w:before="136"/>
              <w:ind w:left="632"/>
              <w:rPr>
                <w:sz w:val="18"/>
              </w:rPr>
            </w:pPr>
            <w:r>
              <w:rPr>
                <w:sz w:val="18"/>
              </w:rPr>
              <w:t>改善小区环境（20分）</w:t>
            </w:r>
          </w:p>
        </w:tc>
        <w:tc>
          <w:tcPr>
            <w:tcW w:w="1551" w:type="dxa"/>
          </w:tcPr>
          <w:p w:rsidR="00B75233" w:rsidRDefault="00153A98">
            <w:pPr>
              <w:pStyle w:val="TableParagraph"/>
              <w:spacing w:before="136"/>
              <w:ind w:left="86" w:right="51"/>
              <w:jc w:val="center"/>
              <w:rPr>
                <w:sz w:val="18"/>
              </w:rPr>
            </w:pPr>
            <w:r>
              <w:rPr>
                <w:sz w:val="18"/>
              </w:rPr>
              <w:t>100%</w:t>
            </w:r>
          </w:p>
        </w:tc>
        <w:tc>
          <w:tcPr>
            <w:tcW w:w="1551" w:type="dxa"/>
          </w:tcPr>
          <w:p w:rsidR="00B75233" w:rsidRDefault="00153A98">
            <w:pPr>
              <w:pStyle w:val="TableParagraph"/>
              <w:spacing w:before="136"/>
              <w:ind w:left="84" w:right="54"/>
              <w:jc w:val="center"/>
              <w:rPr>
                <w:sz w:val="18"/>
              </w:rPr>
            </w:pPr>
            <w:r>
              <w:rPr>
                <w:sz w:val="18"/>
              </w:rPr>
              <w:t>100%</w:t>
            </w:r>
          </w:p>
        </w:tc>
        <w:tc>
          <w:tcPr>
            <w:tcW w:w="1551" w:type="dxa"/>
          </w:tcPr>
          <w:p w:rsidR="00B75233" w:rsidRDefault="00153A98">
            <w:pPr>
              <w:pStyle w:val="TableParagraph"/>
              <w:spacing w:before="136"/>
              <w:ind w:left="84" w:right="54"/>
              <w:jc w:val="center"/>
              <w:rPr>
                <w:sz w:val="18"/>
              </w:rPr>
            </w:pPr>
            <w:r>
              <w:rPr>
                <w:sz w:val="18"/>
              </w:rPr>
              <w:t>20</w:t>
            </w:r>
          </w:p>
        </w:tc>
      </w:tr>
      <w:tr w:rsidR="00B75233">
        <w:trPr>
          <w:trHeight w:val="644"/>
        </w:trPr>
        <w:tc>
          <w:tcPr>
            <w:tcW w:w="799" w:type="dxa"/>
            <w:vMerge/>
            <w:tcBorders>
              <w:top w:val="nil"/>
            </w:tcBorders>
          </w:tcPr>
          <w:p w:rsidR="00B75233" w:rsidRDefault="00B75233">
            <w:pPr>
              <w:rPr>
                <w:sz w:val="2"/>
                <w:szCs w:val="2"/>
              </w:rPr>
            </w:pPr>
          </w:p>
        </w:tc>
        <w:tc>
          <w:tcPr>
            <w:tcW w:w="1003" w:type="dxa"/>
            <w:vMerge/>
            <w:tcBorders>
              <w:top w:val="nil"/>
            </w:tcBorders>
          </w:tcPr>
          <w:p w:rsidR="00B75233" w:rsidRDefault="00B75233">
            <w:pPr>
              <w:rPr>
                <w:sz w:val="2"/>
                <w:szCs w:val="2"/>
              </w:rPr>
            </w:pPr>
          </w:p>
        </w:tc>
        <w:tc>
          <w:tcPr>
            <w:tcW w:w="1485" w:type="dxa"/>
            <w:vMerge/>
            <w:tcBorders>
              <w:top w:val="nil"/>
            </w:tcBorders>
          </w:tcPr>
          <w:p w:rsidR="00B75233" w:rsidRDefault="00B75233">
            <w:pPr>
              <w:rPr>
                <w:sz w:val="2"/>
                <w:szCs w:val="2"/>
              </w:rPr>
            </w:pPr>
          </w:p>
        </w:tc>
        <w:tc>
          <w:tcPr>
            <w:tcW w:w="3084" w:type="dxa"/>
            <w:gridSpan w:val="2"/>
          </w:tcPr>
          <w:p w:rsidR="00B75233" w:rsidRDefault="00B75233">
            <w:pPr>
              <w:pStyle w:val="TableParagraph"/>
              <w:spacing w:before="2"/>
              <w:rPr>
                <w:sz w:val="17"/>
              </w:rPr>
            </w:pPr>
          </w:p>
          <w:p w:rsidR="00B75233" w:rsidRDefault="00153A98">
            <w:pPr>
              <w:pStyle w:val="TableParagraph"/>
              <w:ind w:left="447"/>
              <w:rPr>
                <w:sz w:val="18"/>
              </w:rPr>
            </w:pPr>
            <w:r>
              <w:rPr>
                <w:sz w:val="18"/>
              </w:rPr>
              <w:t>提高物业基础服务（20分）</w:t>
            </w:r>
          </w:p>
        </w:tc>
        <w:tc>
          <w:tcPr>
            <w:tcW w:w="1551" w:type="dxa"/>
          </w:tcPr>
          <w:p w:rsidR="00B75233" w:rsidRDefault="00B75233">
            <w:pPr>
              <w:pStyle w:val="TableParagraph"/>
              <w:spacing w:before="2"/>
              <w:rPr>
                <w:sz w:val="17"/>
              </w:rPr>
            </w:pPr>
          </w:p>
          <w:p w:rsidR="00B75233" w:rsidRDefault="00153A98">
            <w:pPr>
              <w:pStyle w:val="TableParagraph"/>
              <w:ind w:left="86" w:right="51"/>
              <w:jc w:val="center"/>
              <w:rPr>
                <w:sz w:val="18"/>
              </w:rPr>
            </w:pPr>
            <w:r>
              <w:rPr>
                <w:sz w:val="18"/>
              </w:rPr>
              <w:t>100%</w:t>
            </w:r>
          </w:p>
        </w:tc>
        <w:tc>
          <w:tcPr>
            <w:tcW w:w="1551" w:type="dxa"/>
          </w:tcPr>
          <w:p w:rsidR="00B75233" w:rsidRDefault="00B75233">
            <w:pPr>
              <w:pStyle w:val="TableParagraph"/>
              <w:spacing w:before="2"/>
              <w:rPr>
                <w:sz w:val="17"/>
              </w:rPr>
            </w:pPr>
          </w:p>
          <w:p w:rsidR="00B75233" w:rsidRDefault="00153A98">
            <w:pPr>
              <w:pStyle w:val="TableParagraph"/>
              <w:ind w:left="84" w:right="54"/>
              <w:jc w:val="center"/>
              <w:rPr>
                <w:sz w:val="18"/>
              </w:rPr>
            </w:pPr>
            <w:r>
              <w:rPr>
                <w:sz w:val="18"/>
              </w:rPr>
              <w:t>100%</w:t>
            </w:r>
          </w:p>
        </w:tc>
        <w:tc>
          <w:tcPr>
            <w:tcW w:w="1551" w:type="dxa"/>
          </w:tcPr>
          <w:p w:rsidR="00B75233" w:rsidRDefault="00B75233">
            <w:pPr>
              <w:pStyle w:val="TableParagraph"/>
              <w:spacing w:before="2"/>
              <w:rPr>
                <w:sz w:val="17"/>
              </w:rPr>
            </w:pPr>
          </w:p>
          <w:p w:rsidR="00B75233" w:rsidRDefault="00153A98">
            <w:pPr>
              <w:pStyle w:val="TableParagraph"/>
              <w:ind w:left="84" w:right="54"/>
              <w:jc w:val="center"/>
              <w:rPr>
                <w:sz w:val="18"/>
              </w:rPr>
            </w:pPr>
            <w:r>
              <w:rPr>
                <w:sz w:val="18"/>
              </w:rPr>
              <w:t>20</w:t>
            </w:r>
          </w:p>
        </w:tc>
      </w:tr>
      <w:tr w:rsidR="00B75233">
        <w:trPr>
          <w:trHeight w:val="438"/>
        </w:trPr>
        <w:tc>
          <w:tcPr>
            <w:tcW w:w="799" w:type="dxa"/>
          </w:tcPr>
          <w:p w:rsidR="00B75233" w:rsidRDefault="00153A98">
            <w:pPr>
              <w:pStyle w:val="TableParagraph"/>
              <w:spacing w:before="116"/>
              <w:ind w:left="222"/>
              <w:rPr>
                <w:sz w:val="18"/>
              </w:rPr>
            </w:pPr>
            <w:r>
              <w:rPr>
                <w:sz w:val="18"/>
              </w:rPr>
              <w:t>总分</w:t>
            </w:r>
          </w:p>
        </w:tc>
        <w:tc>
          <w:tcPr>
            <w:tcW w:w="10225" w:type="dxa"/>
            <w:gridSpan w:val="7"/>
          </w:tcPr>
          <w:p w:rsidR="00B75233" w:rsidRDefault="00153A98">
            <w:pPr>
              <w:pStyle w:val="TableParagraph"/>
              <w:spacing w:before="116"/>
              <w:ind w:left="4858" w:right="4827"/>
              <w:jc w:val="center"/>
              <w:rPr>
                <w:sz w:val="18"/>
              </w:rPr>
            </w:pPr>
            <w:r>
              <w:rPr>
                <w:sz w:val="18"/>
              </w:rPr>
              <w:t>72.42</w:t>
            </w:r>
          </w:p>
        </w:tc>
      </w:tr>
      <w:tr w:rsidR="00B75233">
        <w:trPr>
          <w:trHeight w:val="1151"/>
        </w:trPr>
        <w:tc>
          <w:tcPr>
            <w:tcW w:w="799" w:type="dxa"/>
          </w:tcPr>
          <w:p w:rsidR="00B75233" w:rsidRDefault="00153A98">
            <w:pPr>
              <w:pStyle w:val="TableParagraph"/>
              <w:spacing w:before="133" w:line="237" w:lineRule="auto"/>
              <w:ind w:left="37" w:right="6"/>
              <w:jc w:val="center"/>
              <w:rPr>
                <w:sz w:val="18"/>
              </w:rPr>
            </w:pPr>
            <w:r>
              <w:rPr>
                <w:sz w:val="18"/>
              </w:rPr>
              <w:t>偏差大或目标未完成原因分析</w:t>
            </w:r>
          </w:p>
        </w:tc>
        <w:tc>
          <w:tcPr>
            <w:tcW w:w="10225" w:type="dxa"/>
            <w:gridSpan w:val="7"/>
          </w:tcPr>
          <w:p w:rsidR="00B75233" w:rsidRDefault="00B75233">
            <w:pPr>
              <w:pStyle w:val="TableParagraph"/>
              <w:rPr>
                <w:sz w:val="18"/>
              </w:rPr>
            </w:pPr>
          </w:p>
          <w:p w:rsidR="00B75233" w:rsidRDefault="00153A98">
            <w:pPr>
              <w:pStyle w:val="TableParagraph"/>
              <w:spacing w:before="130" w:line="237" w:lineRule="auto"/>
              <w:ind w:left="33" w:right="74"/>
              <w:rPr>
                <w:sz w:val="18"/>
              </w:rPr>
            </w:pPr>
            <w:r>
              <w:rPr>
                <w:spacing w:val="-1"/>
                <w:sz w:val="18"/>
              </w:rPr>
              <w:t>因疫情原因预算支出中物业住宅小区日常巡查专项经费2020年9</w:t>
            </w:r>
            <w:r>
              <w:rPr>
                <w:sz w:val="18"/>
              </w:rPr>
              <w:t xml:space="preserve">月30日签订合同工期一年至2021年9月30日完工，2020年尚未完 </w:t>
            </w:r>
            <w:proofErr w:type="gramStart"/>
            <w:r>
              <w:rPr>
                <w:sz w:val="18"/>
              </w:rPr>
              <w:t>工经费</w:t>
            </w:r>
            <w:proofErr w:type="gramEnd"/>
            <w:r>
              <w:rPr>
                <w:sz w:val="18"/>
              </w:rPr>
              <w:t>尚未支付。</w:t>
            </w:r>
          </w:p>
        </w:tc>
      </w:tr>
      <w:tr w:rsidR="00B75233">
        <w:trPr>
          <w:trHeight w:val="1151"/>
        </w:trPr>
        <w:tc>
          <w:tcPr>
            <w:tcW w:w="799" w:type="dxa"/>
          </w:tcPr>
          <w:p w:rsidR="00B75233" w:rsidRDefault="00B75233">
            <w:pPr>
              <w:pStyle w:val="TableParagraph"/>
              <w:spacing w:before="2"/>
              <w:rPr>
                <w:sz w:val="19"/>
              </w:rPr>
            </w:pPr>
          </w:p>
          <w:p w:rsidR="00B75233" w:rsidRDefault="00153A98">
            <w:pPr>
              <w:pStyle w:val="TableParagraph"/>
              <w:spacing w:line="237" w:lineRule="auto"/>
              <w:ind w:left="37" w:right="6"/>
              <w:jc w:val="both"/>
              <w:rPr>
                <w:sz w:val="18"/>
              </w:rPr>
            </w:pPr>
            <w:r>
              <w:rPr>
                <w:sz w:val="18"/>
              </w:rPr>
              <w:t>改进措施及结果应用方案</w:t>
            </w:r>
          </w:p>
        </w:tc>
        <w:tc>
          <w:tcPr>
            <w:tcW w:w="10225" w:type="dxa"/>
            <w:gridSpan w:val="7"/>
          </w:tcPr>
          <w:p w:rsidR="00B75233" w:rsidRDefault="00B75233">
            <w:pPr>
              <w:pStyle w:val="TableParagraph"/>
              <w:rPr>
                <w:sz w:val="18"/>
              </w:rPr>
            </w:pPr>
          </w:p>
          <w:p w:rsidR="00B75233" w:rsidRDefault="00B75233">
            <w:pPr>
              <w:pStyle w:val="TableParagraph"/>
              <w:spacing w:before="11"/>
              <w:rPr>
                <w:sz w:val="18"/>
              </w:rPr>
            </w:pPr>
          </w:p>
          <w:p w:rsidR="00B75233" w:rsidRDefault="00153A98">
            <w:pPr>
              <w:pStyle w:val="TableParagraph"/>
              <w:ind w:left="33"/>
              <w:rPr>
                <w:sz w:val="18"/>
              </w:rPr>
            </w:pPr>
            <w:r>
              <w:rPr>
                <w:sz w:val="18"/>
              </w:rPr>
              <w:t>加强项目支出管理跟进工作，督查物业工作有序进行。</w:t>
            </w:r>
          </w:p>
        </w:tc>
      </w:tr>
      <w:tr w:rsidR="00B75233">
        <w:trPr>
          <w:trHeight w:val="1151"/>
        </w:trPr>
        <w:tc>
          <w:tcPr>
            <w:tcW w:w="799" w:type="dxa"/>
          </w:tcPr>
          <w:p w:rsidR="00B75233" w:rsidRDefault="00B75233">
            <w:pPr>
              <w:pStyle w:val="TableParagraph"/>
              <w:spacing w:before="2"/>
              <w:rPr>
                <w:sz w:val="19"/>
              </w:rPr>
            </w:pPr>
          </w:p>
          <w:p w:rsidR="00B75233" w:rsidRDefault="00153A98">
            <w:pPr>
              <w:pStyle w:val="TableParagraph"/>
              <w:spacing w:line="237" w:lineRule="auto"/>
              <w:ind w:left="37" w:right="6"/>
              <w:jc w:val="both"/>
              <w:rPr>
                <w:sz w:val="18"/>
              </w:rPr>
            </w:pPr>
            <w:r>
              <w:rPr>
                <w:sz w:val="18"/>
              </w:rPr>
              <w:t>单位主要负责人签批意见</w:t>
            </w:r>
          </w:p>
        </w:tc>
        <w:tc>
          <w:tcPr>
            <w:tcW w:w="10225" w:type="dxa"/>
            <w:gridSpan w:val="7"/>
          </w:tcPr>
          <w:p w:rsidR="00B75233" w:rsidRDefault="00B75233">
            <w:pPr>
              <w:pStyle w:val="TableParagraph"/>
              <w:rPr>
                <w:sz w:val="18"/>
              </w:rPr>
            </w:pPr>
          </w:p>
          <w:p w:rsidR="00B75233" w:rsidRDefault="00B75233">
            <w:pPr>
              <w:pStyle w:val="TableParagraph"/>
              <w:spacing w:before="11"/>
              <w:rPr>
                <w:sz w:val="18"/>
              </w:rPr>
            </w:pPr>
          </w:p>
          <w:p w:rsidR="00B75233" w:rsidRDefault="00153A98">
            <w:pPr>
              <w:pStyle w:val="TableParagraph"/>
              <w:ind w:right="2165"/>
              <w:jc w:val="right"/>
              <w:rPr>
                <w:sz w:val="18"/>
              </w:rPr>
            </w:pPr>
            <w:r>
              <w:rPr>
                <w:sz w:val="18"/>
              </w:rPr>
              <w:t>签名：年月日</w:t>
            </w:r>
          </w:p>
        </w:tc>
      </w:tr>
    </w:tbl>
    <w:p w:rsidR="00B75233" w:rsidRDefault="00153A98">
      <w:pPr>
        <w:pStyle w:val="a3"/>
        <w:spacing w:before="37"/>
        <w:ind w:left="468"/>
      </w:pPr>
      <w:r>
        <w:rPr>
          <w:noProof/>
          <w:lang w:val="en-US" w:bidi="ar-SA"/>
        </w:rPr>
        <mc:AlternateContent>
          <mc:Choice Requires="wps">
            <w:drawing>
              <wp:anchor distT="0" distB="0" distL="114300" distR="114300" simplePos="0" relativeHeight="251686912" behindDoc="1" locked="0" layoutInCell="1" allowOverlap="1">
                <wp:simplePos x="0" y="0"/>
                <wp:positionH relativeFrom="page">
                  <wp:posOffset>545465</wp:posOffset>
                </wp:positionH>
                <wp:positionV relativeFrom="paragraph">
                  <wp:posOffset>-3027680</wp:posOffset>
                </wp:positionV>
                <wp:extent cx="142240" cy="142240"/>
                <wp:effectExtent l="0" t="0" r="0" b="0"/>
                <wp:wrapNone/>
                <wp:docPr id="28" name="文本框 29"/>
                <wp:cNvGraphicFramePr/>
                <a:graphic xmlns:a="http://schemas.openxmlformats.org/drawingml/2006/main">
                  <a:graphicData uri="http://schemas.microsoft.com/office/word/2010/wordprocessingShape">
                    <wps:wsp>
                      <wps:cNvSpPr txBox="1"/>
                      <wps:spPr>
                        <a:xfrm>
                          <a:off x="0" y="0"/>
                          <a:ext cx="142240" cy="142240"/>
                        </a:xfrm>
                        <a:prstGeom prst="rect">
                          <a:avLst/>
                        </a:prstGeom>
                        <a:noFill/>
                        <a:ln>
                          <a:noFill/>
                        </a:ln>
                      </wps:spPr>
                      <wps:txbx>
                        <w:txbxContent>
                          <w:p w:rsidR="00153A98" w:rsidRDefault="00153A98">
                            <w:pPr>
                              <w:spacing w:line="224" w:lineRule="exact"/>
                              <w:ind w:left="20"/>
                              <w:rPr>
                                <w:sz w:val="18"/>
                              </w:rPr>
                            </w:pPr>
                            <w:r>
                              <w:rPr>
                                <w:w w:val="102"/>
                                <w:sz w:val="18"/>
                              </w:rPr>
                              <w:t>）</w:t>
                            </w:r>
                          </w:p>
                        </w:txbxContent>
                      </wps:txbx>
                      <wps:bodyPr vert="vert" lIns="0" tIns="0" rIns="0" bIns="0" upright="1"/>
                    </wps:wsp>
                  </a:graphicData>
                </a:graphic>
              </wp:anchor>
            </w:drawing>
          </mc:Choice>
          <mc:Fallback>
            <w:pict>
              <v:shape id="文本框 29" o:spid="_x0000_s1053" type="#_x0000_t202" style="position:absolute;left:0;text-align:left;margin-left:42.95pt;margin-top:-238.4pt;width:11.2pt;height:11.2pt;z-index:-25162956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" filled="f" stroked="f">
                <v:textbox style="layout-flow:vertical" inset="0,0,0,0">
                  <w:txbxContent>
                    <w:p w:rsidR="00153A98" w:rsidRDefault="00153A98">
                      <w:pPr>
                        <w:spacing w:line="224" w:lineRule="exact"/>
                        <w:ind w:left="20"/>
                        <w:rPr>
                          <w:sz w:val="18"/>
                        </w:rPr>
                      </w:pPr>
                      <w:r>
                        <w:rPr>
                          <w:w w:val="102"/>
                          <w:sz w:val="18"/>
                        </w:rPr>
                        <w:t>）</w:t>
                      </w:r>
                    </w:p>
                  </w:txbxContent>
                </v:textbox>
                <w10:wrap anchorx="page"/>
              </v:shape>
            </w:pict>
          </mc:Fallback>
        </mc:AlternateContent>
      </w:r>
      <w:r>
        <w:rPr>
          <w:w w:val="105"/>
        </w:rPr>
        <w:t>备注：</w:t>
      </w:r>
    </w:p>
    <w:p w:rsidR="00B75233" w:rsidRDefault="00153A98">
      <w:pPr>
        <w:pStyle w:val="a4"/>
        <w:numPr>
          <w:ilvl w:val="0"/>
          <w:numId w:val="11"/>
        </w:numPr>
        <w:tabs>
          <w:tab w:val="left" w:pos="973"/>
        </w:tabs>
        <w:spacing w:before="127"/>
        <w:rPr>
          <w:sz w:val="16"/>
        </w:rPr>
      </w:pPr>
      <w:r>
        <w:rPr>
          <w:w w:val="105"/>
          <w:sz w:val="16"/>
        </w:rPr>
        <w:t>预算执行情况口径：预算数为调整后财政资金总额（包括上年结余结转），执行数为资金使用单位财政资金实际支出数。</w:t>
      </w:r>
    </w:p>
    <w:p w:rsidR="00B75233" w:rsidRDefault="00153A98">
      <w:pPr>
        <w:pStyle w:val="a4"/>
        <w:numPr>
          <w:ilvl w:val="0"/>
          <w:numId w:val="11"/>
        </w:numPr>
        <w:tabs>
          <w:tab w:val="left" w:pos="973"/>
        </w:tabs>
        <w:spacing w:before="142"/>
        <w:ind w:left="468" w:right="440" w:firstLine="335"/>
        <w:rPr>
          <w:sz w:val="16"/>
        </w:rPr>
      </w:pPr>
      <w:r>
        <w:rPr>
          <w:sz w:val="16"/>
        </w:rPr>
        <w:t xml:space="preserve">定量指标完成数汇总原则：绝对值直接累加计算，相对值按照资金额度加权平均计算。定量指标计分原则：正向指标（即目标值为≥X,得分=权   </w:t>
      </w:r>
      <w:r>
        <w:rPr>
          <w:w w:val="105"/>
          <w:sz w:val="16"/>
        </w:rPr>
        <w:t>重*B/A,反向指标（即目标值为≤X,得分=权重*A/B）,得分不得突破权重总额。定量指标先汇总完成数，再计算得分。</w:t>
      </w:r>
    </w:p>
    <w:p w:rsidR="00B75233" w:rsidRDefault="00153A98">
      <w:pPr>
        <w:pStyle w:val="a4"/>
        <w:numPr>
          <w:ilvl w:val="0"/>
          <w:numId w:val="11"/>
        </w:numPr>
        <w:tabs>
          <w:tab w:val="left" w:pos="973"/>
        </w:tabs>
        <w:spacing w:before="105"/>
        <w:rPr>
          <w:sz w:val="16"/>
        </w:rPr>
      </w:pPr>
      <w:r>
        <w:rPr>
          <w:w w:val="105"/>
          <w:sz w:val="16"/>
        </w:rPr>
        <w:t>定性指标计分原则：达成预期指标、部分达成预期指标并具有一定效果、未达成预期指标且效果较差三档，分別按照该指标对应分值区间100-</w:t>
      </w:r>
    </w:p>
    <w:p w:rsidR="00B75233" w:rsidRDefault="00153A98">
      <w:pPr>
        <w:pStyle w:val="a3"/>
        <w:spacing w:before="1"/>
        <w:ind w:left="468"/>
      </w:pPr>
      <w:r>
        <w:rPr>
          <w:w w:val="105"/>
        </w:rPr>
        <w:t>80% （含80%）、80-50% （含50%)、 50-0% 合理确定分值。汇总时，以资金额度为权重，对分值进行加权平均计算。</w:t>
      </w:r>
    </w:p>
    <w:p w:rsidR="00B75233" w:rsidRDefault="00153A98">
      <w:pPr>
        <w:pStyle w:val="a4"/>
        <w:numPr>
          <w:ilvl w:val="0"/>
          <w:numId w:val="11"/>
        </w:numPr>
        <w:tabs>
          <w:tab w:val="left" w:pos="973"/>
        </w:tabs>
        <w:spacing w:before="73"/>
        <w:rPr>
          <w:sz w:val="16"/>
        </w:rPr>
      </w:pPr>
      <w:r>
        <w:rPr>
          <w:w w:val="105"/>
          <w:sz w:val="16"/>
        </w:rPr>
        <w:t>基于经济性和必要性等因素考虑，满意度指标暂可不</w:t>
      </w:r>
      <w:proofErr w:type="gramStart"/>
      <w:r>
        <w:rPr>
          <w:w w:val="105"/>
          <w:sz w:val="16"/>
        </w:rPr>
        <w:t>作为必评指标</w:t>
      </w:r>
      <w:proofErr w:type="gramEnd"/>
      <w:r>
        <w:rPr>
          <w:w w:val="105"/>
          <w:sz w:val="16"/>
        </w:rPr>
        <w:t>。</w:t>
      </w:r>
    </w:p>
    <w:p w:rsidR="00B75233" w:rsidRDefault="00B75233">
      <w:pPr>
        <w:rPr>
          <w:sz w:val="16"/>
        </w:rPr>
        <w:sectPr w:rsidR="00B75233">
          <w:headerReference w:type="default" r:id="rId33"/>
          <w:footerReference w:type="default" r:id="rId34"/>
          <w:pgSz w:w="11910" w:h="16840"/>
          <w:pgMar w:top="2260" w:right="0" w:bottom="280" w:left="140" w:header="1609" w:footer="0" w:gutter="0"/>
          <w:cols w:space="720"/>
        </w:sectPr>
      </w:pPr>
    </w:p>
    <w:p w:rsidR="00B75233" w:rsidRDefault="00153A98">
      <w:pPr>
        <w:pStyle w:val="7"/>
        <w:tabs>
          <w:tab w:val="left" w:pos="7440"/>
        </w:tabs>
        <w:spacing w:before="48"/>
        <w:ind w:left="466"/>
      </w:pPr>
      <w:r>
        <w:rPr>
          <w:noProof/>
          <w:lang w:val="en-US" w:bidi="ar-SA"/>
        </w:rPr>
        <w:lastRenderedPageBreak/>
        <mc:AlternateContent>
          <mc:Choice Requires="wps">
            <w:drawing>
              <wp:anchor distT="0" distB="0" distL="114300" distR="114300" simplePos="0" relativeHeight="251687936" behindDoc="1" locked="0" layoutInCell="1" allowOverlap="1">
                <wp:simplePos x="0" y="0"/>
                <wp:positionH relativeFrom="page">
                  <wp:posOffset>545465</wp:posOffset>
                </wp:positionH>
                <wp:positionV relativeFrom="paragraph">
                  <wp:posOffset>3629660</wp:posOffset>
                </wp:positionV>
                <wp:extent cx="142875" cy="142875"/>
                <wp:effectExtent l="0" t="0" r="0" b="0"/>
                <wp:wrapNone/>
                <wp:docPr id="29" name="文本框 30"/>
                <wp:cNvGraphicFramePr/>
                <a:graphic xmlns:a="http://schemas.openxmlformats.org/drawingml/2006/main">
                  <a:graphicData uri="http://schemas.microsoft.com/office/word/2010/wordprocessingShape">
                    <wps:wsp>
                      <wps:cNvSpPr txBox="1"/>
                      <wps:spPr>
                        <a:xfrm>
                          <a:off x="0" y="0"/>
                          <a:ext cx="142875" cy="142875"/>
                        </a:xfrm>
                        <a:prstGeom prst="rect">
                          <a:avLst/>
                        </a:prstGeom>
                        <a:noFill/>
                        <a:ln>
                          <a:noFill/>
                        </a:ln>
                      </wps:spPr>
                      <wps:txbx>
                        <w:txbxContent>
                          <w:p w:rsidR="00153A98" w:rsidRDefault="00153A98">
                            <w:pPr>
                              <w:spacing w:line="225" w:lineRule="exact"/>
                              <w:ind w:left="20"/>
                              <w:rPr>
                                <w:sz w:val="18"/>
                              </w:rPr>
                            </w:pPr>
                            <w:r>
                              <w:rPr>
                                <w:w w:val="102"/>
                                <w:sz w:val="18"/>
                              </w:rPr>
                              <w:t>（</w:t>
                            </w:r>
                          </w:p>
                        </w:txbxContent>
                      </wps:txbx>
                      <wps:bodyPr vert="vert" lIns="0" tIns="0" rIns="0" bIns="0" upright="1"/>
                    </wps:wsp>
                  </a:graphicData>
                </a:graphic>
              </wp:anchor>
            </w:drawing>
          </mc:Choice>
          <mc:Fallback>
            <w:pict>
              <v:shape id="文本框 30" o:spid="_x0000_s1054" type="#_x0000_t202" style="position:absolute;left:0;text-align:left;margin-left:42.95pt;margin-top:285.8pt;width:11.25pt;height:11.25pt;z-index:-25162854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" filled="f" stroked="f">
                <v:textbox style="layout-flow:vertical" inset="0,0,0,0">
                  <w:txbxContent>
                    <w:p w:rsidR="00153A98" w:rsidRDefault="00153A98">
                      <w:pPr>
                        <w:spacing w:line="225" w:lineRule="exact"/>
                        <w:ind w:left="20"/>
                        <w:rPr>
                          <w:sz w:val="18"/>
                        </w:rPr>
                      </w:pPr>
                      <w:r>
                        <w:rPr>
                          <w:w w:val="102"/>
                          <w:sz w:val="18"/>
                        </w:rPr>
                        <w:t>（</w:t>
                      </w:r>
                    </w:p>
                  </w:txbxContent>
                </v:textbox>
                <w10:wrap anchorx="page"/>
              </v:shape>
            </w:pict>
          </mc:Fallback>
        </mc:AlternateContent>
      </w:r>
      <w:r>
        <w:t>单位名</w:t>
      </w:r>
      <w:r>
        <w:rPr>
          <w:spacing w:val="8"/>
        </w:rPr>
        <w:t>称</w:t>
      </w:r>
      <w:r>
        <w:rPr>
          <w:spacing w:val="4"/>
        </w:rPr>
        <w:t>：</w:t>
      </w:r>
      <w:r>
        <w:t>武汉市东西湖区住房和城乡建设局</w:t>
      </w:r>
      <w:r>
        <w:tab/>
        <w:t>填报日</w:t>
      </w:r>
      <w:r>
        <w:rPr>
          <w:spacing w:val="11"/>
        </w:rPr>
        <w:t>期</w:t>
      </w:r>
      <w:r>
        <w:t>：</w:t>
      </w:r>
    </w:p>
    <w:p w:rsidR="00B75233" w:rsidRDefault="00B75233">
      <w:pPr>
        <w:pStyle w:val="a3"/>
        <w:spacing w:before="1"/>
        <w:rPr>
          <w:sz w:val="12"/>
        </w:rPr>
      </w:pPr>
    </w:p>
    <w:tbl>
      <w:tblPr>
        <w:tblW w:w="0" w:type="auto"/>
        <w:tblInd w:w="4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09"/>
        <w:gridCol w:w="989"/>
        <w:gridCol w:w="1527"/>
        <w:gridCol w:w="1695"/>
        <w:gridCol w:w="1745"/>
        <w:gridCol w:w="1423"/>
        <w:gridCol w:w="1423"/>
        <w:gridCol w:w="1423"/>
      </w:tblGrid>
      <w:tr w:rsidR="00B75233">
        <w:trPr>
          <w:trHeight w:val="428"/>
        </w:trPr>
        <w:tc>
          <w:tcPr>
            <w:tcW w:w="3325" w:type="dxa"/>
            <w:gridSpan w:val="3"/>
          </w:tcPr>
          <w:p w:rsidR="00B75233" w:rsidRDefault="00153A98">
            <w:pPr>
              <w:pStyle w:val="TableParagraph"/>
              <w:spacing w:before="112"/>
              <w:ind w:left="1266" w:right="1242"/>
              <w:jc w:val="center"/>
              <w:rPr>
                <w:sz w:val="18"/>
              </w:rPr>
            </w:pPr>
            <w:r>
              <w:rPr>
                <w:w w:val="105"/>
                <w:sz w:val="18"/>
              </w:rPr>
              <w:t>项目名称</w:t>
            </w:r>
          </w:p>
        </w:tc>
        <w:tc>
          <w:tcPr>
            <w:tcW w:w="7709" w:type="dxa"/>
            <w:gridSpan w:val="5"/>
          </w:tcPr>
          <w:p w:rsidR="00B75233" w:rsidRDefault="00153A98">
            <w:pPr>
              <w:pStyle w:val="TableParagraph"/>
              <w:spacing w:before="112"/>
              <w:ind w:left="1405" w:right="1330"/>
              <w:jc w:val="center"/>
              <w:rPr>
                <w:sz w:val="18"/>
              </w:rPr>
            </w:pPr>
            <w:r>
              <w:rPr>
                <w:w w:val="105"/>
                <w:sz w:val="18"/>
              </w:rPr>
              <w:t>特种设备检查及购买第三方检查测评服务及短信平台使用费</w:t>
            </w:r>
          </w:p>
        </w:tc>
      </w:tr>
      <w:tr w:rsidR="00B75233">
        <w:trPr>
          <w:trHeight w:val="428"/>
        </w:trPr>
        <w:tc>
          <w:tcPr>
            <w:tcW w:w="3325" w:type="dxa"/>
            <w:gridSpan w:val="3"/>
          </w:tcPr>
          <w:p w:rsidR="00B75233" w:rsidRDefault="00153A98">
            <w:pPr>
              <w:pStyle w:val="TableParagraph"/>
              <w:spacing w:before="112"/>
              <w:ind w:left="1266" w:right="1242"/>
              <w:jc w:val="center"/>
              <w:rPr>
                <w:sz w:val="18"/>
              </w:rPr>
            </w:pPr>
            <w:r>
              <w:rPr>
                <w:w w:val="105"/>
                <w:sz w:val="18"/>
              </w:rPr>
              <w:t>主管部门</w:t>
            </w:r>
          </w:p>
        </w:tc>
        <w:tc>
          <w:tcPr>
            <w:tcW w:w="3440" w:type="dxa"/>
            <w:gridSpan w:val="2"/>
          </w:tcPr>
          <w:p w:rsidR="00B75233" w:rsidRDefault="00153A98">
            <w:pPr>
              <w:pStyle w:val="TableParagraph"/>
              <w:spacing w:before="112"/>
              <w:ind w:left="336"/>
              <w:rPr>
                <w:sz w:val="18"/>
              </w:rPr>
            </w:pPr>
            <w:r>
              <w:rPr>
                <w:w w:val="105"/>
                <w:sz w:val="18"/>
              </w:rPr>
              <w:t>武汉市东西湖区住房和城乡建设局</w:t>
            </w:r>
          </w:p>
        </w:tc>
        <w:tc>
          <w:tcPr>
            <w:tcW w:w="1423" w:type="dxa"/>
          </w:tcPr>
          <w:p w:rsidR="00B75233" w:rsidRDefault="00153A98">
            <w:pPr>
              <w:pStyle w:val="TableParagraph"/>
              <w:spacing w:before="112"/>
              <w:ind w:left="58" w:right="39"/>
              <w:jc w:val="center"/>
              <w:rPr>
                <w:sz w:val="18"/>
              </w:rPr>
            </w:pPr>
            <w:r>
              <w:rPr>
                <w:w w:val="105"/>
                <w:sz w:val="18"/>
              </w:rPr>
              <w:t>项目实施单位</w:t>
            </w:r>
          </w:p>
        </w:tc>
        <w:tc>
          <w:tcPr>
            <w:tcW w:w="2846" w:type="dxa"/>
            <w:gridSpan w:val="2"/>
          </w:tcPr>
          <w:p w:rsidR="00B75233" w:rsidRDefault="00153A98">
            <w:pPr>
              <w:pStyle w:val="TableParagraph"/>
              <w:spacing w:before="112"/>
              <w:ind w:left="1121" w:right="1097"/>
              <w:jc w:val="center"/>
              <w:rPr>
                <w:sz w:val="18"/>
              </w:rPr>
            </w:pPr>
            <w:r>
              <w:rPr>
                <w:w w:val="105"/>
                <w:sz w:val="18"/>
              </w:rPr>
              <w:t>安全站</w:t>
            </w:r>
          </w:p>
        </w:tc>
      </w:tr>
      <w:tr w:rsidR="00B75233">
        <w:trPr>
          <w:trHeight w:val="428"/>
        </w:trPr>
        <w:tc>
          <w:tcPr>
            <w:tcW w:w="3325" w:type="dxa"/>
            <w:gridSpan w:val="3"/>
          </w:tcPr>
          <w:p w:rsidR="00B75233" w:rsidRDefault="00153A98">
            <w:pPr>
              <w:pStyle w:val="TableParagraph"/>
              <w:spacing w:before="112"/>
              <w:ind w:left="1266" w:right="1242"/>
              <w:jc w:val="center"/>
              <w:rPr>
                <w:sz w:val="18"/>
              </w:rPr>
            </w:pPr>
            <w:r>
              <w:rPr>
                <w:w w:val="105"/>
                <w:sz w:val="18"/>
              </w:rPr>
              <w:t>项目类别</w:t>
            </w:r>
          </w:p>
        </w:tc>
        <w:tc>
          <w:tcPr>
            <w:tcW w:w="7709" w:type="dxa"/>
            <w:gridSpan w:val="5"/>
          </w:tcPr>
          <w:p w:rsidR="00B75233" w:rsidRDefault="00153A98">
            <w:pPr>
              <w:pStyle w:val="TableParagraph"/>
              <w:tabs>
                <w:tab w:val="left" w:pos="2340"/>
                <w:tab w:val="left" w:pos="3828"/>
              </w:tabs>
              <w:spacing w:before="112"/>
              <w:ind w:left="34"/>
              <w:rPr>
                <w:rFonts w:ascii="Wingdings" w:hAnsi="Wingdings"/>
                <w:sz w:val="18"/>
              </w:rPr>
            </w:pPr>
            <w:r>
              <w:rPr>
                <w:w w:val="105"/>
                <w:sz w:val="18"/>
              </w:rPr>
              <w:t>1、部门预算项目</w:t>
            </w:r>
            <w:r>
              <w:rPr>
                <w:spacing w:val="74"/>
                <w:w w:val="105"/>
                <w:sz w:val="18"/>
              </w:rPr>
              <w:t xml:space="preserve"> </w:t>
            </w:r>
            <w:r>
              <w:rPr>
                <w:rFonts w:ascii="Wingdings" w:hAnsi="Wingdings"/>
                <w:w w:val="105"/>
                <w:position w:val="1"/>
                <w:sz w:val="18"/>
              </w:rPr>
              <w:t></w:t>
            </w:r>
            <w:r>
              <w:rPr>
                <w:rFonts w:ascii="Times New Roman" w:hAnsi="Times New Roman"/>
                <w:w w:val="105"/>
                <w:position w:val="1"/>
                <w:sz w:val="18"/>
              </w:rPr>
              <w:tab/>
            </w:r>
            <w:r>
              <w:rPr>
                <w:w w:val="105"/>
                <w:sz w:val="18"/>
              </w:rPr>
              <w:t>2、区直专项</w:t>
            </w:r>
            <w:r>
              <w:rPr>
                <w:w w:val="105"/>
                <w:sz w:val="18"/>
              </w:rPr>
              <w:tab/>
            </w:r>
            <w:r>
              <w:rPr>
                <w:rFonts w:ascii="Wingdings" w:hAnsi="Wingdings"/>
                <w:w w:val="105"/>
                <w:position w:val="1"/>
                <w:sz w:val="18"/>
              </w:rPr>
              <w:t></w:t>
            </w:r>
          </w:p>
        </w:tc>
      </w:tr>
      <w:tr w:rsidR="00B75233">
        <w:trPr>
          <w:trHeight w:val="428"/>
        </w:trPr>
        <w:tc>
          <w:tcPr>
            <w:tcW w:w="3325" w:type="dxa"/>
            <w:gridSpan w:val="3"/>
          </w:tcPr>
          <w:p w:rsidR="00B75233" w:rsidRDefault="00153A98">
            <w:pPr>
              <w:pStyle w:val="TableParagraph"/>
              <w:spacing w:before="112"/>
              <w:ind w:left="1266" w:right="1242"/>
              <w:jc w:val="center"/>
              <w:rPr>
                <w:sz w:val="18"/>
              </w:rPr>
            </w:pPr>
            <w:r>
              <w:rPr>
                <w:w w:val="105"/>
                <w:sz w:val="18"/>
              </w:rPr>
              <w:t>项目属性</w:t>
            </w:r>
          </w:p>
        </w:tc>
        <w:tc>
          <w:tcPr>
            <w:tcW w:w="7709" w:type="dxa"/>
            <w:gridSpan w:val="5"/>
          </w:tcPr>
          <w:p w:rsidR="00B75233" w:rsidRDefault="00153A98">
            <w:pPr>
              <w:pStyle w:val="TableParagraph"/>
              <w:tabs>
                <w:tab w:val="left" w:pos="1613"/>
                <w:tab w:val="left" w:pos="2343"/>
                <w:tab w:val="left" w:pos="3828"/>
              </w:tabs>
              <w:spacing w:before="112"/>
              <w:ind w:left="34"/>
              <w:rPr>
                <w:sz w:val="18"/>
              </w:rPr>
            </w:pPr>
            <w:r>
              <w:rPr>
                <w:w w:val="105"/>
                <w:sz w:val="18"/>
              </w:rPr>
              <w:t>1、持续性项目</w:t>
            </w:r>
            <w:r>
              <w:rPr>
                <w:w w:val="105"/>
                <w:sz w:val="18"/>
              </w:rPr>
              <w:tab/>
            </w:r>
            <w:r>
              <w:rPr>
                <w:rFonts w:ascii="Wingdings" w:eastAsia="Wingdings" w:hAnsi="Wingdings"/>
                <w:w w:val="105"/>
                <w:position w:val="1"/>
                <w:sz w:val="18"/>
              </w:rPr>
              <w:t></w:t>
            </w:r>
            <w:r>
              <w:rPr>
                <w:rFonts w:ascii="Times New Roman" w:eastAsia="Times New Roman" w:hAnsi="Times New Roman"/>
                <w:w w:val="105"/>
                <w:position w:val="1"/>
                <w:sz w:val="18"/>
              </w:rPr>
              <w:tab/>
            </w:r>
            <w:r>
              <w:rPr>
                <w:w w:val="105"/>
                <w:sz w:val="18"/>
              </w:rPr>
              <w:t>2、新增性项目</w:t>
            </w:r>
            <w:r>
              <w:rPr>
                <w:w w:val="105"/>
                <w:sz w:val="18"/>
              </w:rPr>
              <w:tab/>
              <w:t>口</w:t>
            </w:r>
          </w:p>
        </w:tc>
      </w:tr>
      <w:tr w:rsidR="00B75233">
        <w:trPr>
          <w:trHeight w:val="428"/>
        </w:trPr>
        <w:tc>
          <w:tcPr>
            <w:tcW w:w="3325" w:type="dxa"/>
            <w:gridSpan w:val="3"/>
          </w:tcPr>
          <w:p w:rsidR="00B75233" w:rsidRDefault="00153A98">
            <w:pPr>
              <w:pStyle w:val="TableParagraph"/>
              <w:spacing w:before="111"/>
              <w:ind w:left="1266" w:right="1242"/>
              <w:jc w:val="center"/>
              <w:rPr>
                <w:sz w:val="18"/>
              </w:rPr>
            </w:pPr>
            <w:r>
              <w:rPr>
                <w:w w:val="105"/>
                <w:sz w:val="18"/>
              </w:rPr>
              <w:t>项目类型</w:t>
            </w:r>
          </w:p>
        </w:tc>
        <w:tc>
          <w:tcPr>
            <w:tcW w:w="7709" w:type="dxa"/>
            <w:gridSpan w:val="5"/>
          </w:tcPr>
          <w:p w:rsidR="00B75233" w:rsidRDefault="00153A98">
            <w:pPr>
              <w:pStyle w:val="TableParagraph"/>
              <w:tabs>
                <w:tab w:val="left" w:pos="1613"/>
                <w:tab w:val="left" w:pos="2343"/>
                <w:tab w:val="left" w:pos="4299"/>
              </w:tabs>
              <w:spacing w:before="111"/>
              <w:ind w:left="34"/>
              <w:rPr>
                <w:sz w:val="18"/>
              </w:rPr>
            </w:pPr>
            <w:r>
              <w:rPr>
                <w:w w:val="105"/>
                <w:sz w:val="18"/>
              </w:rPr>
              <w:t>1、常年性项目</w:t>
            </w:r>
            <w:r>
              <w:rPr>
                <w:w w:val="105"/>
                <w:sz w:val="18"/>
              </w:rPr>
              <w:tab/>
            </w:r>
            <w:r>
              <w:rPr>
                <w:rFonts w:ascii="Wingdings" w:eastAsia="Wingdings" w:hAnsi="Wingdings"/>
                <w:w w:val="105"/>
                <w:position w:val="1"/>
                <w:sz w:val="18"/>
              </w:rPr>
              <w:t></w:t>
            </w:r>
            <w:r>
              <w:rPr>
                <w:rFonts w:ascii="Times New Roman" w:eastAsia="Times New Roman" w:hAnsi="Times New Roman"/>
                <w:w w:val="105"/>
                <w:position w:val="1"/>
                <w:sz w:val="18"/>
              </w:rPr>
              <w:tab/>
            </w:r>
            <w:r>
              <w:rPr>
                <w:w w:val="105"/>
                <w:sz w:val="18"/>
              </w:rPr>
              <w:t>2、延续性项目</w:t>
            </w:r>
            <w:r>
              <w:rPr>
                <w:w w:val="105"/>
                <w:sz w:val="18"/>
              </w:rPr>
              <w:tab/>
              <w:t>3、一次性项目</w:t>
            </w:r>
            <w:r>
              <w:rPr>
                <w:spacing w:val="5"/>
                <w:w w:val="105"/>
                <w:sz w:val="18"/>
              </w:rPr>
              <w:t xml:space="preserve"> </w:t>
            </w:r>
            <w:r>
              <w:rPr>
                <w:w w:val="105"/>
                <w:sz w:val="18"/>
              </w:rPr>
              <w:t>口</w:t>
            </w:r>
          </w:p>
        </w:tc>
      </w:tr>
      <w:tr w:rsidR="00B75233">
        <w:trPr>
          <w:trHeight w:val="467"/>
        </w:trPr>
        <w:tc>
          <w:tcPr>
            <w:tcW w:w="1798" w:type="dxa"/>
            <w:gridSpan w:val="2"/>
            <w:vMerge w:val="restart"/>
          </w:tcPr>
          <w:p w:rsidR="00B75233" w:rsidRDefault="00B75233">
            <w:pPr>
              <w:pStyle w:val="TableParagraph"/>
              <w:spacing w:before="8"/>
              <w:rPr>
                <w:sz w:val="21"/>
              </w:rPr>
            </w:pPr>
          </w:p>
          <w:p w:rsidR="00B75233" w:rsidRDefault="00153A98">
            <w:pPr>
              <w:pStyle w:val="TableParagraph"/>
              <w:spacing w:line="229" w:lineRule="exact"/>
              <w:ind w:left="119" w:right="97"/>
              <w:jc w:val="center"/>
              <w:rPr>
                <w:sz w:val="18"/>
              </w:rPr>
            </w:pPr>
            <w:r>
              <w:rPr>
                <w:w w:val="105"/>
                <w:sz w:val="18"/>
              </w:rPr>
              <w:t>预算执行情况</w:t>
            </w:r>
          </w:p>
          <w:p w:rsidR="00B75233" w:rsidRDefault="00153A98">
            <w:pPr>
              <w:pStyle w:val="TableParagraph"/>
              <w:spacing w:line="229" w:lineRule="exact"/>
              <w:ind w:left="128" w:right="97"/>
              <w:jc w:val="center"/>
              <w:rPr>
                <w:sz w:val="18"/>
              </w:rPr>
            </w:pPr>
            <w:r>
              <w:rPr>
                <w:w w:val="105"/>
                <w:sz w:val="18"/>
              </w:rPr>
              <w:t>（万元）（20分）</w:t>
            </w:r>
          </w:p>
        </w:tc>
        <w:tc>
          <w:tcPr>
            <w:tcW w:w="1527" w:type="dxa"/>
          </w:tcPr>
          <w:p w:rsidR="00B75233" w:rsidRDefault="00B75233">
            <w:pPr>
              <w:pStyle w:val="TableParagraph"/>
              <w:rPr>
                <w:rFonts w:ascii="Times New Roman"/>
                <w:sz w:val="18"/>
              </w:rPr>
            </w:pPr>
          </w:p>
        </w:tc>
        <w:tc>
          <w:tcPr>
            <w:tcW w:w="1695" w:type="dxa"/>
          </w:tcPr>
          <w:p w:rsidR="00B75233" w:rsidRDefault="00153A98">
            <w:pPr>
              <w:pStyle w:val="TableParagraph"/>
              <w:spacing w:before="131"/>
              <w:ind w:left="311" w:right="283"/>
              <w:jc w:val="center"/>
              <w:rPr>
                <w:sz w:val="18"/>
              </w:rPr>
            </w:pPr>
            <w:r>
              <w:rPr>
                <w:w w:val="105"/>
                <w:sz w:val="18"/>
              </w:rPr>
              <w:t>预算数（A）</w:t>
            </w:r>
          </w:p>
        </w:tc>
        <w:tc>
          <w:tcPr>
            <w:tcW w:w="3168" w:type="dxa"/>
            <w:gridSpan w:val="2"/>
          </w:tcPr>
          <w:p w:rsidR="00B75233" w:rsidRDefault="00153A98">
            <w:pPr>
              <w:pStyle w:val="TableParagraph"/>
              <w:spacing w:before="131"/>
              <w:ind w:left="1048" w:right="1020"/>
              <w:jc w:val="center"/>
              <w:rPr>
                <w:sz w:val="18"/>
              </w:rPr>
            </w:pPr>
            <w:r>
              <w:rPr>
                <w:w w:val="105"/>
                <w:sz w:val="18"/>
              </w:rPr>
              <w:t>执行数（B）</w:t>
            </w:r>
          </w:p>
        </w:tc>
        <w:tc>
          <w:tcPr>
            <w:tcW w:w="1423" w:type="dxa"/>
          </w:tcPr>
          <w:p w:rsidR="00B75233" w:rsidRDefault="00153A98">
            <w:pPr>
              <w:pStyle w:val="TableParagraph"/>
              <w:spacing w:before="131"/>
              <w:ind w:left="61" w:right="39"/>
              <w:jc w:val="center"/>
              <w:rPr>
                <w:sz w:val="18"/>
              </w:rPr>
            </w:pPr>
            <w:r>
              <w:rPr>
                <w:w w:val="105"/>
                <w:sz w:val="18"/>
              </w:rPr>
              <w:t>执行率（B/A)</w:t>
            </w:r>
          </w:p>
        </w:tc>
        <w:tc>
          <w:tcPr>
            <w:tcW w:w="1423" w:type="dxa"/>
          </w:tcPr>
          <w:p w:rsidR="00B75233" w:rsidRDefault="00153A98">
            <w:pPr>
              <w:pStyle w:val="TableParagraph"/>
              <w:spacing w:before="1"/>
              <w:ind w:left="63" w:right="36"/>
              <w:jc w:val="center"/>
              <w:rPr>
                <w:sz w:val="18"/>
              </w:rPr>
            </w:pPr>
            <w:r>
              <w:rPr>
                <w:w w:val="105"/>
                <w:sz w:val="18"/>
              </w:rPr>
              <w:t>得分</w:t>
            </w:r>
          </w:p>
          <w:p w:rsidR="00B75233" w:rsidRDefault="00153A98">
            <w:pPr>
              <w:pStyle w:val="TableParagraph"/>
              <w:spacing w:line="215" w:lineRule="exact"/>
              <w:ind w:left="63" w:right="36"/>
              <w:jc w:val="center"/>
              <w:rPr>
                <w:sz w:val="18"/>
              </w:rPr>
            </w:pPr>
            <w:r>
              <w:rPr>
                <w:w w:val="105"/>
                <w:sz w:val="18"/>
              </w:rPr>
              <w:t>（20分*执行</w:t>
            </w:r>
          </w:p>
        </w:tc>
      </w:tr>
      <w:tr w:rsidR="00B75233">
        <w:trPr>
          <w:trHeight w:val="498"/>
        </w:trPr>
        <w:tc>
          <w:tcPr>
            <w:tcW w:w="1798" w:type="dxa"/>
            <w:gridSpan w:val="2"/>
            <w:vMerge/>
            <w:tcBorders>
              <w:top w:val="nil"/>
            </w:tcBorders>
          </w:tcPr>
          <w:p w:rsidR="00B75233" w:rsidRDefault="00B75233">
            <w:pPr>
              <w:rPr>
                <w:sz w:val="2"/>
                <w:szCs w:val="2"/>
              </w:rPr>
            </w:pPr>
          </w:p>
        </w:tc>
        <w:tc>
          <w:tcPr>
            <w:tcW w:w="1527" w:type="dxa"/>
          </w:tcPr>
          <w:p w:rsidR="00B75233" w:rsidRDefault="00153A98">
            <w:pPr>
              <w:pStyle w:val="TableParagraph"/>
              <w:spacing w:before="30" w:line="228" w:lineRule="exact"/>
              <w:ind w:left="676" w:right="99" w:hanging="555"/>
              <w:rPr>
                <w:sz w:val="18"/>
              </w:rPr>
            </w:pPr>
            <w:r>
              <w:rPr>
                <w:sz w:val="18"/>
              </w:rPr>
              <w:t>年度财政资金总</w:t>
            </w:r>
            <w:r>
              <w:rPr>
                <w:w w:val="105"/>
                <w:sz w:val="18"/>
              </w:rPr>
              <w:t>额</w:t>
            </w:r>
          </w:p>
        </w:tc>
        <w:tc>
          <w:tcPr>
            <w:tcW w:w="1695" w:type="dxa"/>
          </w:tcPr>
          <w:p w:rsidR="00B75233" w:rsidRDefault="00153A98">
            <w:pPr>
              <w:pStyle w:val="TableParagraph"/>
              <w:spacing w:before="145"/>
              <w:ind w:left="311" w:right="283"/>
              <w:jc w:val="center"/>
              <w:rPr>
                <w:sz w:val="18"/>
              </w:rPr>
            </w:pPr>
            <w:r>
              <w:rPr>
                <w:w w:val="105"/>
                <w:sz w:val="18"/>
              </w:rPr>
              <w:t>49</w:t>
            </w:r>
          </w:p>
        </w:tc>
        <w:tc>
          <w:tcPr>
            <w:tcW w:w="3168" w:type="dxa"/>
            <w:gridSpan w:val="2"/>
          </w:tcPr>
          <w:p w:rsidR="00B75233" w:rsidRDefault="00153A98">
            <w:pPr>
              <w:pStyle w:val="TableParagraph"/>
              <w:spacing w:before="145"/>
              <w:ind w:left="1045" w:right="1020"/>
              <w:jc w:val="center"/>
              <w:rPr>
                <w:sz w:val="18"/>
              </w:rPr>
            </w:pPr>
            <w:r>
              <w:rPr>
                <w:w w:val="105"/>
                <w:sz w:val="18"/>
              </w:rPr>
              <w:t>7.5</w:t>
            </w:r>
          </w:p>
        </w:tc>
        <w:tc>
          <w:tcPr>
            <w:tcW w:w="1423" w:type="dxa"/>
          </w:tcPr>
          <w:p w:rsidR="00B75233" w:rsidRDefault="00153A98">
            <w:pPr>
              <w:pStyle w:val="TableParagraph"/>
              <w:spacing w:before="145"/>
              <w:ind w:left="62" w:right="39"/>
              <w:jc w:val="center"/>
              <w:rPr>
                <w:sz w:val="18"/>
              </w:rPr>
            </w:pPr>
            <w:r>
              <w:rPr>
                <w:w w:val="105"/>
                <w:sz w:val="18"/>
              </w:rPr>
              <w:t>15.31%</w:t>
            </w:r>
          </w:p>
        </w:tc>
        <w:tc>
          <w:tcPr>
            <w:tcW w:w="1423" w:type="dxa"/>
          </w:tcPr>
          <w:p w:rsidR="00B75233" w:rsidRDefault="00153A98">
            <w:pPr>
              <w:pStyle w:val="TableParagraph"/>
              <w:spacing w:before="145"/>
              <w:ind w:left="63" w:right="39"/>
              <w:jc w:val="center"/>
              <w:rPr>
                <w:sz w:val="18"/>
              </w:rPr>
            </w:pPr>
            <w:r>
              <w:rPr>
                <w:w w:val="105"/>
                <w:sz w:val="18"/>
              </w:rPr>
              <w:t>3.06</w:t>
            </w:r>
          </w:p>
        </w:tc>
      </w:tr>
      <w:tr w:rsidR="00B75233">
        <w:trPr>
          <w:trHeight w:val="467"/>
        </w:trPr>
        <w:tc>
          <w:tcPr>
            <w:tcW w:w="809" w:type="dxa"/>
            <w:vMerge w:val="restart"/>
          </w:tcPr>
          <w:p w:rsidR="00B75233" w:rsidRDefault="00B75233">
            <w:pPr>
              <w:pStyle w:val="TableParagraph"/>
              <w:rPr>
                <w:sz w:val="18"/>
              </w:rPr>
            </w:pPr>
          </w:p>
          <w:p w:rsidR="00B75233" w:rsidRDefault="00B75233">
            <w:pPr>
              <w:pStyle w:val="TableParagraph"/>
              <w:rPr>
                <w:sz w:val="18"/>
              </w:rPr>
            </w:pPr>
          </w:p>
          <w:p w:rsidR="00B75233" w:rsidRDefault="00B75233">
            <w:pPr>
              <w:pStyle w:val="TableParagraph"/>
              <w:spacing w:before="8"/>
              <w:rPr>
                <w:sz w:val="15"/>
              </w:rPr>
            </w:pPr>
          </w:p>
          <w:p w:rsidR="00B75233" w:rsidRDefault="00153A98">
            <w:pPr>
              <w:pStyle w:val="TableParagraph"/>
              <w:ind w:left="336" w:right="265"/>
              <w:jc w:val="both"/>
              <w:rPr>
                <w:sz w:val="18"/>
              </w:rPr>
            </w:pPr>
            <w:r>
              <w:rPr>
                <w:sz w:val="18"/>
              </w:rPr>
              <w:t>年度绩效目标</w:t>
            </w:r>
          </w:p>
          <w:p w:rsidR="00B75233" w:rsidRDefault="00B75233">
            <w:pPr>
              <w:pStyle w:val="TableParagraph"/>
              <w:spacing w:before="6"/>
              <w:rPr>
                <w:sz w:val="17"/>
              </w:rPr>
            </w:pPr>
          </w:p>
          <w:p w:rsidR="00B75233" w:rsidRDefault="00153A98">
            <w:pPr>
              <w:pStyle w:val="TableParagraph"/>
              <w:spacing w:line="230" w:lineRule="exact"/>
              <w:ind w:left="67"/>
              <w:jc w:val="center"/>
              <w:rPr>
                <w:sz w:val="18"/>
              </w:rPr>
            </w:pPr>
            <w:r>
              <w:rPr>
                <w:w w:val="102"/>
                <w:sz w:val="18"/>
              </w:rPr>
              <w:t>8</w:t>
            </w:r>
          </w:p>
          <w:p w:rsidR="00B75233" w:rsidRDefault="00153A98">
            <w:pPr>
              <w:pStyle w:val="TableParagraph"/>
              <w:spacing w:line="229" w:lineRule="exact"/>
              <w:ind w:left="67"/>
              <w:jc w:val="center"/>
              <w:rPr>
                <w:sz w:val="18"/>
              </w:rPr>
            </w:pPr>
            <w:r>
              <w:rPr>
                <w:w w:val="102"/>
                <w:sz w:val="18"/>
              </w:rPr>
              <w:t>0</w:t>
            </w:r>
          </w:p>
          <w:p w:rsidR="00B75233" w:rsidRDefault="00153A98">
            <w:pPr>
              <w:pStyle w:val="TableParagraph"/>
              <w:spacing w:line="230" w:lineRule="exact"/>
              <w:ind w:left="68"/>
              <w:jc w:val="center"/>
              <w:rPr>
                <w:sz w:val="18"/>
              </w:rPr>
            </w:pPr>
            <w:r>
              <w:rPr>
                <w:w w:val="102"/>
                <w:sz w:val="18"/>
              </w:rPr>
              <w:t>分</w:t>
            </w:r>
          </w:p>
        </w:tc>
        <w:tc>
          <w:tcPr>
            <w:tcW w:w="989" w:type="dxa"/>
          </w:tcPr>
          <w:p w:rsidR="00B75233" w:rsidRDefault="00153A98">
            <w:pPr>
              <w:pStyle w:val="TableParagraph"/>
              <w:spacing w:before="16" w:line="230" w:lineRule="atLeast"/>
              <w:ind w:left="314" w:right="241"/>
              <w:rPr>
                <w:sz w:val="18"/>
              </w:rPr>
            </w:pPr>
            <w:r>
              <w:rPr>
                <w:w w:val="105"/>
                <w:sz w:val="18"/>
              </w:rPr>
              <w:t>一级指标</w:t>
            </w:r>
          </w:p>
        </w:tc>
        <w:tc>
          <w:tcPr>
            <w:tcW w:w="1527" w:type="dxa"/>
          </w:tcPr>
          <w:p w:rsidR="00B75233" w:rsidRDefault="00153A98">
            <w:pPr>
              <w:pStyle w:val="TableParagraph"/>
              <w:spacing w:before="131"/>
              <w:ind w:left="397"/>
              <w:rPr>
                <w:sz w:val="18"/>
              </w:rPr>
            </w:pPr>
            <w:r>
              <w:rPr>
                <w:w w:val="105"/>
                <w:sz w:val="18"/>
              </w:rPr>
              <w:t>二级指标</w:t>
            </w:r>
          </w:p>
        </w:tc>
        <w:tc>
          <w:tcPr>
            <w:tcW w:w="3440" w:type="dxa"/>
            <w:gridSpan w:val="2"/>
          </w:tcPr>
          <w:p w:rsidR="00B75233" w:rsidRDefault="00153A98">
            <w:pPr>
              <w:pStyle w:val="TableParagraph"/>
              <w:spacing w:before="131"/>
              <w:ind w:left="329" w:right="307"/>
              <w:jc w:val="center"/>
              <w:rPr>
                <w:sz w:val="18"/>
              </w:rPr>
            </w:pPr>
            <w:r>
              <w:rPr>
                <w:w w:val="105"/>
                <w:sz w:val="18"/>
              </w:rPr>
              <w:t>三级指标</w:t>
            </w:r>
          </w:p>
        </w:tc>
        <w:tc>
          <w:tcPr>
            <w:tcW w:w="1423" w:type="dxa"/>
          </w:tcPr>
          <w:p w:rsidR="00B75233" w:rsidRDefault="00153A98">
            <w:pPr>
              <w:pStyle w:val="TableParagraph"/>
              <w:spacing w:before="16"/>
              <w:ind w:left="57" w:right="39"/>
              <w:jc w:val="center"/>
              <w:rPr>
                <w:sz w:val="18"/>
              </w:rPr>
            </w:pPr>
            <w:r>
              <w:rPr>
                <w:w w:val="105"/>
                <w:sz w:val="18"/>
              </w:rPr>
              <w:t>年度目标值</w:t>
            </w:r>
          </w:p>
          <w:p w:rsidR="00B75233" w:rsidRDefault="00153A98">
            <w:pPr>
              <w:pStyle w:val="TableParagraph"/>
              <w:spacing w:line="201" w:lineRule="exact"/>
              <w:ind w:left="63" w:right="38"/>
              <w:jc w:val="center"/>
              <w:rPr>
                <w:sz w:val="18"/>
              </w:rPr>
            </w:pPr>
            <w:r>
              <w:rPr>
                <w:w w:val="105"/>
                <w:sz w:val="18"/>
              </w:rPr>
              <w:t>（A）</w:t>
            </w:r>
          </w:p>
        </w:tc>
        <w:tc>
          <w:tcPr>
            <w:tcW w:w="1423" w:type="dxa"/>
          </w:tcPr>
          <w:p w:rsidR="00B75233" w:rsidRDefault="00153A98">
            <w:pPr>
              <w:pStyle w:val="TableParagraph"/>
              <w:spacing w:before="131"/>
              <w:ind w:left="63" w:right="39"/>
              <w:jc w:val="center"/>
              <w:rPr>
                <w:sz w:val="18"/>
              </w:rPr>
            </w:pPr>
            <w:r>
              <w:rPr>
                <w:sz w:val="18"/>
              </w:rPr>
              <w:t>实际完成值（B)</w:t>
            </w:r>
          </w:p>
        </w:tc>
        <w:tc>
          <w:tcPr>
            <w:tcW w:w="1423" w:type="dxa"/>
          </w:tcPr>
          <w:p w:rsidR="00B75233" w:rsidRDefault="00153A98">
            <w:pPr>
              <w:pStyle w:val="TableParagraph"/>
              <w:spacing w:before="131"/>
              <w:ind w:left="63" w:right="36"/>
              <w:jc w:val="center"/>
              <w:rPr>
                <w:sz w:val="18"/>
              </w:rPr>
            </w:pPr>
            <w:r>
              <w:rPr>
                <w:w w:val="105"/>
                <w:sz w:val="18"/>
              </w:rPr>
              <w:t>得分</w:t>
            </w:r>
          </w:p>
        </w:tc>
      </w:tr>
      <w:tr w:rsidR="00B75233">
        <w:trPr>
          <w:trHeight w:val="433"/>
        </w:trPr>
        <w:tc>
          <w:tcPr>
            <w:tcW w:w="809" w:type="dxa"/>
            <w:vMerge/>
            <w:tcBorders>
              <w:top w:val="nil"/>
            </w:tcBorders>
          </w:tcPr>
          <w:p w:rsidR="00B75233" w:rsidRDefault="00B75233">
            <w:pPr>
              <w:rPr>
                <w:sz w:val="2"/>
                <w:szCs w:val="2"/>
              </w:rPr>
            </w:pPr>
          </w:p>
        </w:tc>
        <w:tc>
          <w:tcPr>
            <w:tcW w:w="989" w:type="dxa"/>
            <w:vMerge w:val="restart"/>
          </w:tcPr>
          <w:p w:rsidR="00B75233" w:rsidRDefault="00B75233">
            <w:pPr>
              <w:pStyle w:val="TableParagraph"/>
              <w:rPr>
                <w:sz w:val="18"/>
              </w:rPr>
            </w:pPr>
          </w:p>
          <w:p w:rsidR="00B75233" w:rsidRDefault="00B75233">
            <w:pPr>
              <w:pStyle w:val="TableParagraph"/>
              <w:rPr>
                <w:sz w:val="18"/>
              </w:rPr>
            </w:pPr>
          </w:p>
          <w:p w:rsidR="00B75233" w:rsidRDefault="00B75233">
            <w:pPr>
              <w:pStyle w:val="TableParagraph"/>
              <w:spacing w:before="4"/>
            </w:pPr>
          </w:p>
          <w:p w:rsidR="00B75233" w:rsidRDefault="00153A98">
            <w:pPr>
              <w:pStyle w:val="TableParagraph"/>
              <w:ind w:left="406" w:right="375"/>
              <w:jc w:val="both"/>
              <w:rPr>
                <w:sz w:val="18"/>
              </w:rPr>
            </w:pPr>
            <w:r>
              <w:rPr>
                <w:sz w:val="18"/>
              </w:rPr>
              <w:t>产出指标</w:t>
            </w:r>
          </w:p>
          <w:p w:rsidR="00B75233" w:rsidRDefault="00153A98">
            <w:pPr>
              <w:pStyle w:val="TableParagraph"/>
              <w:spacing w:line="228" w:lineRule="exact"/>
              <w:ind w:left="128"/>
              <w:rPr>
                <w:sz w:val="18"/>
              </w:rPr>
            </w:pPr>
            <w:r>
              <w:rPr>
                <w:w w:val="105"/>
                <w:sz w:val="18"/>
              </w:rPr>
              <w:t>（60分）</w:t>
            </w:r>
          </w:p>
        </w:tc>
        <w:tc>
          <w:tcPr>
            <w:tcW w:w="1527" w:type="dxa"/>
            <w:vMerge w:val="restart"/>
          </w:tcPr>
          <w:p w:rsidR="00B75233" w:rsidRDefault="00B75233">
            <w:pPr>
              <w:pStyle w:val="TableParagraph"/>
              <w:spacing w:before="8"/>
              <w:rPr>
                <w:sz w:val="17"/>
              </w:rPr>
            </w:pPr>
          </w:p>
          <w:p w:rsidR="00B75233" w:rsidRDefault="00153A98">
            <w:pPr>
              <w:pStyle w:val="TableParagraph"/>
              <w:ind w:left="397"/>
              <w:rPr>
                <w:sz w:val="18"/>
              </w:rPr>
            </w:pPr>
            <w:r>
              <w:rPr>
                <w:spacing w:val="-2"/>
                <w:sz w:val="18"/>
              </w:rPr>
              <w:t>数量指标</w:t>
            </w:r>
          </w:p>
          <w:p w:rsidR="00B75233" w:rsidRDefault="00153A98">
            <w:pPr>
              <w:pStyle w:val="TableParagraph"/>
              <w:ind w:left="397"/>
              <w:rPr>
                <w:sz w:val="18"/>
              </w:rPr>
            </w:pPr>
            <w:r>
              <w:rPr>
                <w:sz w:val="18"/>
              </w:rPr>
              <w:t>（20分）</w:t>
            </w:r>
          </w:p>
        </w:tc>
        <w:tc>
          <w:tcPr>
            <w:tcW w:w="3440" w:type="dxa"/>
            <w:gridSpan w:val="2"/>
          </w:tcPr>
          <w:p w:rsidR="00B75233" w:rsidRDefault="00153A98">
            <w:pPr>
              <w:pStyle w:val="TableParagraph"/>
              <w:spacing w:line="226" w:lineRule="exact"/>
              <w:ind w:left="332" w:right="307"/>
              <w:jc w:val="center"/>
              <w:rPr>
                <w:sz w:val="18"/>
              </w:rPr>
            </w:pPr>
            <w:r>
              <w:rPr>
                <w:w w:val="105"/>
                <w:sz w:val="18"/>
              </w:rPr>
              <w:t>全区起重设备（约450台）覆盖率</w:t>
            </w:r>
          </w:p>
          <w:p w:rsidR="00B75233" w:rsidRDefault="00153A98">
            <w:pPr>
              <w:pStyle w:val="TableParagraph"/>
              <w:spacing w:line="187" w:lineRule="exact"/>
              <w:ind w:left="332" w:right="304"/>
              <w:jc w:val="center"/>
              <w:rPr>
                <w:sz w:val="18"/>
              </w:rPr>
            </w:pPr>
            <w:r>
              <w:rPr>
                <w:w w:val="105"/>
                <w:sz w:val="18"/>
              </w:rPr>
              <w:t>（10分）</w:t>
            </w:r>
          </w:p>
        </w:tc>
        <w:tc>
          <w:tcPr>
            <w:tcW w:w="1423" w:type="dxa"/>
          </w:tcPr>
          <w:p w:rsidR="00B75233" w:rsidRDefault="00153A98">
            <w:pPr>
              <w:pStyle w:val="TableParagraph"/>
              <w:spacing w:before="109"/>
              <w:ind w:left="63" w:right="38"/>
              <w:jc w:val="center"/>
              <w:rPr>
                <w:sz w:val="18"/>
              </w:rPr>
            </w:pPr>
            <w:r>
              <w:rPr>
                <w:w w:val="105"/>
                <w:sz w:val="18"/>
              </w:rPr>
              <w:t>≥90%</w:t>
            </w:r>
          </w:p>
        </w:tc>
        <w:tc>
          <w:tcPr>
            <w:tcW w:w="1423" w:type="dxa"/>
          </w:tcPr>
          <w:p w:rsidR="00B75233" w:rsidRDefault="00153A98">
            <w:pPr>
              <w:pStyle w:val="TableParagraph"/>
              <w:spacing w:before="109"/>
              <w:ind w:left="61" w:right="39"/>
              <w:jc w:val="center"/>
              <w:rPr>
                <w:sz w:val="18"/>
              </w:rPr>
            </w:pPr>
            <w:r>
              <w:rPr>
                <w:w w:val="105"/>
                <w:sz w:val="18"/>
              </w:rPr>
              <w:t>未完成</w:t>
            </w:r>
          </w:p>
        </w:tc>
        <w:tc>
          <w:tcPr>
            <w:tcW w:w="1423" w:type="dxa"/>
          </w:tcPr>
          <w:p w:rsidR="00B75233" w:rsidRDefault="00153A98">
            <w:pPr>
              <w:pStyle w:val="TableParagraph"/>
              <w:spacing w:before="109"/>
              <w:ind w:left="30"/>
              <w:jc w:val="center"/>
              <w:rPr>
                <w:sz w:val="18"/>
              </w:rPr>
            </w:pPr>
            <w:r>
              <w:rPr>
                <w:w w:val="102"/>
                <w:sz w:val="18"/>
              </w:rPr>
              <w:t>0</w:t>
            </w:r>
          </w:p>
        </w:tc>
      </w:tr>
      <w:tr w:rsidR="00B75233">
        <w:trPr>
          <w:trHeight w:val="443"/>
        </w:trPr>
        <w:tc>
          <w:tcPr>
            <w:tcW w:w="809" w:type="dxa"/>
            <w:vMerge/>
            <w:tcBorders>
              <w:top w:val="nil"/>
            </w:tcBorders>
          </w:tcPr>
          <w:p w:rsidR="00B75233" w:rsidRDefault="00B75233">
            <w:pPr>
              <w:rPr>
                <w:sz w:val="2"/>
                <w:szCs w:val="2"/>
              </w:rPr>
            </w:pPr>
          </w:p>
        </w:tc>
        <w:tc>
          <w:tcPr>
            <w:tcW w:w="989" w:type="dxa"/>
            <w:vMerge/>
            <w:tcBorders>
              <w:top w:val="nil"/>
            </w:tcBorders>
          </w:tcPr>
          <w:p w:rsidR="00B75233" w:rsidRDefault="00B75233">
            <w:pPr>
              <w:rPr>
                <w:sz w:val="2"/>
                <w:szCs w:val="2"/>
              </w:rPr>
            </w:pPr>
          </w:p>
        </w:tc>
        <w:tc>
          <w:tcPr>
            <w:tcW w:w="1527" w:type="dxa"/>
            <w:vMerge/>
            <w:tcBorders>
              <w:top w:val="nil"/>
            </w:tcBorders>
          </w:tcPr>
          <w:p w:rsidR="00B75233" w:rsidRDefault="00B75233">
            <w:pPr>
              <w:rPr>
                <w:sz w:val="2"/>
                <w:szCs w:val="2"/>
              </w:rPr>
            </w:pPr>
          </w:p>
        </w:tc>
        <w:tc>
          <w:tcPr>
            <w:tcW w:w="3440" w:type="dxa"/>
            <w:gridSpan w:val="2"/>
          </w:tcPr>
          <w:p w:rsidR="00B75233" w:rsidRDefault="00153A98">
            <w:pPr>
              <w:pStyle w:val="TableParagraph"/>
              <w:spacing w:before="119"/>
              <w:ind w:left="798"/>
              <w:rPr>
                <w:sz w:val="18"/>
              </w:rPr>
            </w:pPr>
            <w:r>
              <w:rPr>
                <w:w w:val="105"/>
                <w:sz w:val="18"/>
              </w:rPr>
              <w:t>短信发送数量（10分）</w:t>
            </w:r>
          </w:p>
        </w:tc>
        <w:tc>
          <w:tcPr>
            <w:tcW w:w="1423" w:type="dxa"/>
          </w:tcPr>
          <w:p w:rsidR="00B75233" w:rsidRDefault="00153A98">
            <w:pPr>
              <w:pStyle w:val="TableParagraph"/>
              <w:spacing w:before="119"/>
              <w:ind w:left="63" w:right="36"/>
              <w:jc w:val="center"/>
              <w:rPr>
                <w:sz w:val="18"/>
              </w:rPr>
            </w:pPr>
            <w:r>
              <w:rPr>
                <w:w w:val="105"/>
                <w:sz w:val="18"/>
              </w:rPr>
              <w:t>≥20000条</w:t>
            </w:r>
          </w:p>
        </w:tc>
        <w:tc>
          <w:tcPr>
            <w:tcW w:w="1423" w:type="dxa"/>
          </w:tcPr>
          <w:p w:rsidR="00B75233" w:rsidRDefault="00153A98">
            <w:pPr>
              <w:pStyle w:val="TableParagraph"/>
              <w:spacing w:before="119"/>
              <w:ind w:left="61" w:right="39"/>
              <w:jc w:val="center"/>
              <w:rPr>
                <w:sz w:val="18"/>
              </w:rPr>
            </w:pPr>
            <w:r>
              <w:rPr>
                <w:w w:val="105"/>
                <w:sz w:val="18"/>
              </w:rPr>
              <w:t>未完成</w:t>
            </w:r>
          </w:p>
        </w:tc>
        <w:tc>
          <w:tcPr>
            <w:tcW w:w="1423" w:type="dxa"/>
          </w:tcPr>
          <w:p w:rsidR="00B75233" w:rsidRDefault="00153A98">
            <w:pPr>
              <w:pStyle w:val="TableParagraph"/>
              <w:spacing w:before="119"/>
              <w:ind w:left="30"/>
              <w:jc w:val="center"/>
              <w:rPr>
                <w:sz w:val="18"/>
              </w:rPr>
            </w:pPr>
            <w:r>
              <w:rPr>
                <w:w w:val="102"/>
                <w:sz w:val="18"/>
              </w:rPr>
              <w:t>0</w:t>
            </w:r>
          </w:p>
        </w:tc>
      </w:tr>
      <w:tr w:rsidR="00B75233">
        <w:trPr>
          <w:trHeight w:val="613"/>
        </w:trPr>
        <w:tc>
          <w:tcPr>
            <w:tcW w:w="809" w:type="dxa"/>
            <w:vMerge/>
            <w:tcBorders>
              <w:top w:val="nil"/>
            </w:tcBorders>
          </w:tcPr>
          <w:p w:rsidR="00B75233" w:rsidRDefault="00B75233">
            <w:pPr>
              <w:rPr>
                <w:sz w:val="2"/>
                <w:szCs w:val="2"/>
              </w:rPr>
            </w:pPr>
          </w:p>
        </w:tc>
        <w:tc>
          <w:tcPr>
            <w:tcW w:w="989" w:type="dxa"/>
            <w:vMerge/>
            <w:tcBorders>
              <w:top w:val="nil"/>
            </w:tcBorders>
          </w:tcPr>
          <w:p w:rsidR="00B75233" w:rsidRDefault="00B75233">
            <w:pPr>
              <w:rPr>
                <w:sz w:val="2"/>
                <w:szCs w:val="2"/>
              </w:rPr>
            </w:pPr>
          </w:p>
        </w:tc>
        <w:tc>
          <w:tcPr>
            <w:tcW w:w="1527" w:type="dxa"/>
            <w:vMerge w:val="restart"/>
          </w:tcPr>
          <w:p w:rsidR="00B75233" w:rsidRDefault="00B75233">
            <w:pPr>
              <w:pStyle w:val="TableParagraph"/>
              <w:rPr>
                <w:sz w:val="18"/>
              </w:rPr>
            </w:pPr>
          </w:p>
          <w:p w:rsidR="00B75233" w:rsidRDefault="00B75233">
            <w:pPr>
              <w:pStyle w:val="TableParagraph"/>
              <w:spacing w:before="10"/>
              <w:rPr>
                <w:sz w:val="13"/>
              </w:rPr>
            </w:pPr>
          </w:p>
          <w:p w:rsidR="00B75233" w:rsidRDefault="00153A98">
            <w:pPr>
              <w:pStyle w:val="TableParagraph"/>
              <w:spacing w:line="229" w:lineRule="exact"/>
              <w:ind w:left="397"/>
              <w:rPr>
                <w:sz w:val="18"/>
              </w:rPr>
            </w:pPr>
            <w:r>
              <w:rPr>
                <w:spacing w:val="-2"/>
                <w:sz w:val="18"/>
              </w:rPr>
              <w:t>质量指标</w:t>
            </w:r>
          </w:p>
          <w:p w:rsidR="00B75233" w:rsidRDefault="00153A98">
            <w:pPr>
              <w:pStyle w:val="TableParagraph"/>
              <w:spacing w:line="229" w:lineRule="exact"/>
              <w:ind w:left="397"/>
              <w:rPr>
                <w:sz w:val="18"/>
              </w:rPr>
            </w:pPr>
            <w:r>
              <w:rPr>
                <w:sz w:val="18"/>
              </w:rPr>
              <w:t>（20分）</w:t>
            </w:r>
          </w:p>
        </w:tc>
        <w:tc>
          <w:tcPr>
            <w:tcW w:w="3440" w:type="dxa"/>
            <w:gridSpan w:val="2"/>
          </w:tcPr>
          <w:p w:rsidR="00B75233" w:rsidRDefault="00B75233">
            <w:pPr>
              <w:pStyle w:val="TableParagraph"/>
              <w:rPr>
                <w:sz w:val="16"/>
              </w:rPr>
            </w:pPr>
          </w:p>
          <w:p w:rsidR="00B75233" w:rsidRDefault="00153A98">
            <w:pPr>
              <w:pStyle w:val="TableParagraph"/>
              <w:ind w:left="56"/>
              <w:rPr>
                <w:sz w:val="18"/>
              </w:rPr>
            </w:pPr>
            <w:r>
              <w:rPr>
                <w:sz w:val="18"/>
              </w:rPr>
              <w:t>发现起重设备问题的隐患整改率（10分）</w:t>
            </w:r>
          </w:p>
        </w:tc>
        <w:tc>
          <w:tcPr>
            <w:tcW w:w="1423" w:type="dxa"/>
          </w:tcPr>
          <w:p w:rsidR="00B75233" w:rsidRDefault="00B75233">
            <w:pPr>
              <w:pStyle w:val="TableParagraph"/>
              <w:rPr>
                <w:sz w:val="16"/>
              </w:rPr>
            </w:pPr>
          </w:p>
          <w:p w:rsidR="00B75233" w:rsidRDefault="00153A98">
            <w:pPr>
              <w:pStyle w:val="TableParagraph"/>
              <w:ind w:left="63" w:right="38"/>
              <w:jc w:val="center"/>
              <w:rPr>
                <w:sz w:val="18"/>
              </w:rPr>
            </w:pPr>
            <w:r>
              <w:rPr>
                <w:w w:val="105"/>
                <w:sz w:val="18"/>
              </w:rPr>
              <w:t>100%</w:t>
            </w:r>
          </w:p>
        </w:tc>
        <w:tc>
          <w:tcPr>
            <w:tcW w:w="1423" w:type="dxa"/>
          </w:tcPr>
          <w:p w:rsidR="00B75233" w:rsidRDefault="00B75233">
            <w:pPr>
              <w:pStyle w:val="TableParagraph"/>
              <w:rPr>
                <w:sz w:val="16"/>
              </w:rPr>
            </w:pPr>
          </w:p>
          <w:p w:rsidR="00B75233" w:rsidRDefault="00153A98">
            <w:pPr>
              <w:pStyle w:val="TableParagraph"/>
              <w:ind w:left="61" w:right="39"/>
              <w:jc w:val="center"/>
              <w:rPr>
                <w:sz w:val="18"/>
              </w:rPr>
            </w:pPr>
            <w:r>
              <w:rPr>
                <w:w w:val="105"/>
                <w:sz w:val="18"/>
              </w:rPr>
              <w:t>未完成</w:t>
            </w:r>
          </w:p>
        </w:tc>
        <w:tc>
          <w:tcPr>
            <w:tcW w:w="1423" w:type="dxa"/>
          </w:tcPr>
          <w:p w:rsidR="00B75233" w:rsidRDefault="00B75233">
            <w:pPr>
              <w:pStyle w:val="TableParagraph"/>
              <w:rPr>
                <w:sz w:val="16"/>
              </w:rPr>
            </w:pPr>
          </w:p>
          <w:p w:rsidR="00B75233" w:rsidRDefault="00153A98">
            <w:pPr>
              <w:pStyle w:val="TableParagraph"/>
              <w:ind w:left="30"/>
              <w:jc w:val="center"/>
              <w:rPr>
                <w:sz w:val="18"/>
              </w:rPr>
            </w:pPr>
            <w:r>
              <w:rPr>
                <w:w w:val="102"/>
                <w:sz w:val="18"/>
              </w:rPr>
              <w:t>0</w:t>
            </w:r>
          </w:p>
        </w:tc>
      </w:tr>
      <w:tr w:rsidR="00B75233">
        <w:trPr>
          <w:trHeight w:val="613"/>
        </w:trPr>
        <w:tc>
          <w:tcPr>
            <w:tcW w:w="809" w:type="dxa"/>
            <w:vMerge/>
            <w:tcBorders>
              <w:top w:val="nil"/>
            </w:tcBorders>
          </w:tcPr>
          <w:p w:rsidR="00B75233" w:rsidRDefault="00B75233">
            <w:pPr>
              <w:rPr>
                <w:sz w:val="2"/>
                <w:szCs w:val="2"/>
              </w:rPr>
            </w:pPr>
          </w:p>
        </w:tc>
        <w:tc>
          <w:tcPr>
            <w:tcW w:w="989" w:type="dxa"/>
            <w:vMerge/>
            <w:tcBorders>
              <w:top w:val="nil"/>
            </w:tcBorders>
          </w:tcPr>
          <w:p w:rsidR="00B75233" w:rsidRDefault="00B75233">
            <w:pPr>
              <w:rPr>
                <w:sz w:val="2"/>
                <w:szCs w:val="2"/>
              </w:rPr>
            </w:pPr>
          </w:p>
        </w:tc>
        <w:tc>
          <w:tcPr>
            <w:tcW w:w="1527" w:type="dxa"/>
            <w:vMerge/>
            <w:tcBorders>
              <w:top w:val="nil"/>
            </w:tcBorders>
          </w:tcPr>
          <w:p w:rsidR="00B75233" w:rsidRDefault="00B75233">
            <w:pPr>
              <w:rPr>
                <w:sz w:val="2"/>
                <w:szCs w:val="2"/>
              </w:rPr>
            </w:pPr>
          </w:p>
        </w:tc>
        <w:tc>
          <w:tcPr>
            <w:tcW w:w="3440" w:type="dxa"/>
            <w:gridSpan w:val="2"/>
          </w:tcPr>
          <w:p w:rsidR="00B75233" w:rsidRDefault="00B75233">
            <w:pPr>
              <w:pStyle w:val="TableParagraph"/>
              <w:rPr>
                <w:sz w:val="16"/>
              </w:rPr>
            </w:pPr>
          </w:p>
          <w:p w:rsidR="00B75233" w:rsidRDefault="00153A98">
            <w:pPr>
              <w:pStyle w:val="TableParagraph"/>
              <w:ind w:left="704"/>
              <w:rPr>
                <w:sz w:val="18"/>
              </w:rPr>
            </w:pPr>
            <w:r>
              <w:rPr>
                <w:w w:val="105"/>
                <w:sz w:val="18"/>
              </w:rPr>
              <w:t>设备质量合格率（10分）</w:t>
            </w:r>
          </w:p>
        </w:tc>
        <w:tc>
          <w:tcPr>
            <w:tcW w:w="1423" w:type="dxa"/>
          </w:tcPr>
          <w:p w:rsidR="00B75233" w:rsidRDefault="00B75233">
            <w:pPr>
              <w:pStyle w:val="TableParagraph"/>
              <w:rPr>
                <w:sz w:val="16"/>
              </w:rPr>
            </w:pPr>
          </w:p>
          <w:p w:rsidR="00B75233" w:rsidRDefault="00153A98">
            <w:pPr>
              <w:pStyle w:val="TableParagraph"/>
              <w:ind w:left="63" w:right="38"/>
              <w:jc w:val="center"/>
              <w:rPr>
                <w:sz w:val="18"/>
              </w:rPr>
            </w:pPr>
            <w:r>
              <w:rPr>
                <w:w w:val="105"/>
                <w:sz w:val="18"/>
              </w:rPr>
              <w:t>100%</w:t>
            </w:r>
          </w:p>
        </w:tc>
        <w:tc>
          <w:tcPr>
            <w:tcW w:w="1423" w:type="dxa"/>
          </w:tcPr>
          <w:p w:rsidR="00B75233" w:rsidRDefault="00B75233">
            <w:pPr>
              <w:pStyle w:val="TableParagraph"/>
              <w:rPr>
                <w:sz w:val="16"/>
              </w:rPr>
            </w:pPr>
          </w:p>
          <w:p w:rsidR="00B75233" w:rsidRDefault="00153A98">
            <w:pPr>
              <w:pStyle w:val="TableParagraph"/>
              <w:ind w:left="63" w:right="38"/>
              <w:jc w:val="center"/>
              <w:rPr>
                <w:sz w:val="18"/>
              </w:rPr>
            </w:pPr>
            <w:r>
              <w:rPr>
                <w:w w:val="105"/>
                <w:sz w:val="18"/>
              </w:rPr>
              <w:t>100%</w:t>
            </w:r>
          </w:p>
        </w:tc>
        <w:tc>
          <w:tcPr>
            <w:tcW w:w="1423" w:type="dxa"/>
          </w:tcPr>
          <w:p w:rsidR="00B75233" w:rsidRDefault="00B75233">
            <w:pPr>
              <w:pStyle w:val="TableParagraph"/>
              <w:rPr>
                <w:sz w:val="16"/>
              </w:rPr>
            </w:pPr>
          </w:p>
          <w:p w:rsidR="00B75233" w:rsidRDefault="00153A98">
            <w:pPr>
              <w:pStyle w:val="TableParagraph"/>
              <w:ind w:left="63" w:right="37"/>
              <w:jc w:val="center"/>
              <w:rPr>
                <w:sz w:val="18"/>
              </w:rPr>
            </w:pPr>
            <w:r>
              <w:rPr>
                <w:w w:val="105"/>
                <w:sz w:val="18"/>
              </w:rPr>
              <w:t>10</w:t>
            </w:r>
          </w:p>
        </w:tc>
      </w:tr>
      <w:tr w:rsidR="00B75233">
        <w:trPr>
          <w:trHeight w:val="443"/>
        </w:trPr>
        <w:tc>
          <w:tcPr>
            <w:tcW w:w="809" w:type="dxa"/>
            <w:vMerge/>
            <w:tcBorders>
              <w:top w:val="nil"/>
            </w:tcBorders>
          </w:tcPr>
          <w:p w:rsidR="00B75233" w:rsidRDefault="00B75233">
            <w:pPr>
              <w:rPr>
                <w:sz w:val="2"/>
                <w:szCs w:val="2"/>
              </w:rPr>
            </w:pPr>
          </w:p>
        </w:tc>
        <w:tc>
          <w:tcPr>
            <w:tcW w:w="989" w:type="dxa"/>
            <w:vMerge/>
            <w:tcBorders>
              <w:top w:val="nil"/>
            </w:tcBorders>
          </w:tcPr>
          <w:p w:rsidR="00B75233" w:rsidRDefault="00B75233">
            <w:pPr>
              <w:rPr>
                <w:sz w:val="2"/>
                <w:szCs w:val="2"/>
              </w:rPr>
            </w:pPr>
          </w:p>
        </w:tc>
        <w:tc>
          <w:tcPr>
            <w:tcW w:w="1527" w:type="dxa"/>
          </w:tcPr>
          <w:p w:rsidR="00B75233" w:rsidRDefault="00153A98">
            <w:pPr>
              <w:pStyle w:val="TableParagraph"/>
              <w:spacing w:before="4"/>
              <w:ind w:left="397"/>
              <w:rPr>
                <w:sz w:val="18"/>
              </w:rPr>
            </w:pPr>
            <w:r>
              <w:rPr>
                <w:spacing w:val="-2"/>
                <w:sz w:val="18"/>
              </w:rPr>
              <w:t>时效指标</w:t>
            </w:r>
          </w:p>
          <w:p w:rsidR="00B75233" w:rsidRDefault="00153A98">
            <w:pPr>
              <w:pStyle w:val="TableParagraph"/>
              <w:spacing w:line="188" w:lineRule="exact"/>
              <w:ind w:left="397"/>
              <w:rPr>
                <w:sz w:val="18"/>
              </w:rPr>
            </w:pPr>
            <w:r>
              <w:rPr>
                <w:sz w:val="18"/>
              </w:rPr>
              <w:t>（20分）</w:t>
            </w:r>
          </w:p>
        </w:tc>
        <w:tc>
          <w:tcPr>
            <w:tcW w:w="3440" w:type="dxa"/>
            <w:gridSpan w:val="2"/>
          </w:tcPr>
          <w:p w:rsidR="00B75233" w:rsidRDefault="00153A98">
            <w:pPr>
              <w:pStyle w:val="TableParagraph"/>
              <w:spacing w:before="119"/>
              <w:ind w:left="891"/>
              <w:rPr>
                <w:sz w:val="18"/>
              </w:rPr>
            </w:pPr>
            <w:r>
              <w:rPr>
                <w:w w:val="105"/>
                <w:sz w:val="18"/>
              </w:rPr>
              <w:t>合同完工率（20分）</w:t>
            </w:r>
          </w:p>
        </w:tc>
        <w:tc>
          <w:tcPr>
            <w:tcW w:w="1423" w:type="dxa"/>
          </w:tcPr>
          <w:p w:rsidR="00B75233" w:rsidRDefault="00153A98">
            <w:pPr>
              <w:pStyle w:val="TableParagraph"/>
              <w:spacing w:before="119"/>
              <w:ind w:left="63" w:right="38"/>
              <w:jc w:val="center"/>
              <w:rPr>
                <w:sz w:val="18"/>
              </w:rPr>
            </w:pPr>
            <w:r>
              <w:rPr>
                <w:w w:val="105"/>
                <w:sz w:val="18"/>
              </w:rPr>
              <w:t>完工</w:t>
            </w:r>
          </w:p>
        </w:tc>
        <w:tc>
          <w:tcPr>
            <w:tcW w:w="1423" w:type="dxa"/>
          </w:tcPr>
          <w:p w:rsidR="00B75233" w:rsidRDefault="00153A98">
            <w:pPr>
              <w:pStyle w:val="TableParagraph"/>
              <w:spacing w:before="119"/>
              <w:ind w:left="63" w:right="36"/>
              <w:jc w:val="center"/>
              <w:rPr>
                <w:sz w:val="18"/>
              </w:rPr>
            </w:pPr>
            <w:r>
              <w:rPr>
                <w:w w:val="105"/>
                <w:sz w:val="18"/>
              </w:rPr>
              <w:t>完工</w:t>
            </w:r>
          </w:p>
        </w:tc>
        <w:tc>
          <w:tcPr>
            <w:tcW w:w="1423" w:type="dxa"/>
          </w:tcPr>
          <w:p w:rsidR="00B75233" w:rsidRDefault="00153A98">
            <w:pPr>
              <w:pStyle w:val="TableParagraph"/>
              <w:spacing w:before="119"/>
              <w:ind w:left="63" w:right="37"/>
              <w:jc w:val="center"/>
              <w:rPr>
                <w:sz w:val="18"/>
              </w:rPr>
            </w:pPr>
            <w:r>
              <w:rPr>
                <w:w w:val="105"/>
                <w:sz w:val="18"/>
              </w:rPr>
              <w:t>20</w:t>
            </w:r>
          </w:p>
        </w:tc>
      </w:tr>
      <w:tr w:rsidR="00B75233">
        <w:trPr>
          <w:trHeight w:val="707"/>
        </w:trPr>
        <w:tc>
          <w:tcPr>
            <w:tcW w:w="809" w:type="dxa"/>
            <w:vMerge/>
            <w:tcBorders>
              <w:top w:val="nil"/>
            </w:tcBorders>
          </w:tcPr>
          <w:p w:rsidR="00B75233" w:rsidRDefault="00B75233">
            <w:pPr>
              <w:rPr>
                <w:sz w:val="2"/>
                <w:szCs w:val="2"/>
              </w:rPr>
            </w:pPr>
          </w:p>
        </w:tc>
        <w:tc>
          <w:tcPr>
            <w:tcW w:w="989" w:type="dxa"/>
          </w:tcPr>
          <w:p w:rsidR="00B75233" w:rsidRDefault="00153A98">
            <w:pPr>
              <w:pStyle w:val="TableParagraph"/>
              <w:spacing w:before="136"/>
              <w:ind w:left="128"/>
              <w:rPr>
                <w:sz w:val="18"/>
              </w:rPr>
            </w:pPr>
            <w:r>
              <w:rPr>
                <w:spacing w:val="-2"/>
                <w:sz w:val="18"/>
              </w:rPr>
              <w:t>效益指标</w:t>
            </w:r>
          </w:p>
          <w:p w:rsidR="00B75233" w:rsidRDefault="00153A98">
            <w:pPr>
              <w:pStyle w:val="TableParagraph"/>
              <w:ind w:left="128"/>
              <w:rPr>
                <w:sz w:val="18"/>
              </w:rPr>
            </w:pPr>
            <w:r>
              <w:rPr>
                <w:sz w:val="18"/>
              </w:rPr>
              <w:t>（20分）</w:t>
            </w:r>
          </w:p>
        </w:tc>
        <w:tc>
          <w:tcPr>
            <w:tcW w:w="1527" w:type="dxa"/>
          </w:tcPr>
          <w:p w:rsidR="00B75233" w:rsidRDefault="00153A98">
            <w:pPr>
              <w:pStyle w:val="TableParagraph"/>
              <w:spacing w:before="136"/>
              <w:ind w:left="213" w:right="180" w:firstLine="184"/>
              <w:rPr>
                <w:sz w:val="18"/>
              </w:rPr>
            </w:pPr>
            <w:r>
              <w:rPr>
                <w:w w:val="105"/>
                <w:sz w:val="18"/>
              </w:rPr>
              <w:t>社会效益</w:t>
            </w:r>
            <w:r>
              <w:rPr>
                <w:sz w:val="18"/>
              </w:rPr>
              <w:t>指标（20分）</w:t>
            </w:r>
          </w:p>
        </w:tc>
        <w:tc>
          <w:tcPr>
            <w:tcW w:w="3440" w:type="dxa"/>
            <w:gridSpan w:val="2"/>
          </w:tcPr>
          <w:p w:rsidR="00B75233" w:rsidRDefault="00B75233">
            <w:pPr>
              <w:pStyle w:val="TableParagraph"/>
              <w:spacing w:before="10"/>
              <w:rPr>
                <w:sz w:val="19"/>
              </w:rPr>
            </w:pPr>
          </w:p>
          <w:p w:rsidR="00B75233" w:rsidRDefault="00153A98">
            <w:pPr>
              <w:pStyle w:val="TableParagraph"/>
              <w:ind w:left="519"/>
              <w:rPr>
                <w:sz w:val="18"/>
              </w:rPr>
            </w:pPr>
            <w:r>
              <w:rPr>
                <w:w w:val="105"/>
                <w:sz w:val="18"/>
              </w:rPr>
              <w:t>安全生产事故下降率（20分）</w:t>
            </w:r>
          </w:p>
        </w:tc>
        <w:tc>
          <w:tcPr>
            <w:tcW w:w="1423" w:type="dxa"/>
          </w:tcPr>
          <w:p w:rsidR="00B75233" w:rsidRDefault="00B75233">
            <w:pPr>
              <w:pStyle w:val="TableParagraph"/>
              <w:spacing w:before="10"/>
              <w:rPr>
                <w:sz w:val="19"/>
              </w:rPr>
            </w:pPr>
          </w:p>
          <w:p w:rsidR="00B75233" w:rsidRDefault="00153A98">
            <w:pPr>
              <w:pStyle w:val="TableParagraph"/>
              <w:ind w:left="60" w:right="39"/>
              <w:jc w:val="center"/>
              <w:rPr>
                <w:sz w:val="18"/>
              </w:rPr>
            </w:pPr>
            <w:r>
              <w:rPr>
                <w:w w:val="105"/>
                <w:sz w:val="18"/>
              </w:rPr>
              <w:t>有所提升</w:t>
            </w:r>
          </w:p>
        </w:tc>
        <w:tc>
          <w:tcPr>
            <w:tcW w:w="1423" w:type="dxa"/>
          </w:tcPr>
          <w:p w:rsidR="00B75233" w:rsidRDefault="00B75233">
            <w:pPr>
              <w:pStyle w:val="TableParagraph"/>
              <w:spacing w:before="10"/>
              <w:rPr>
                <w:sz w:val="19"/>
              </w:rPr>
            </w:pPr>
          </w:p>
          <w:p w:rsidR="00B75233" w:rsidRDefault="00153A98">
            <w:pPr>
              <w:pStyle w:val="TableParagraph"/>
              <w:ind w:left="62" w:right="39"/>
              <w:jc w:val="center"/>
              <w:rPr>
                <w:sz w:val="18"/>
              </w:rPr>
            </w:pPr>
            <w:r>
              <w:rPr>
                <w:w w:val="105"/>
                <w:sz w:val="18"/>
              </w:rPr>
              <w:t>有所提升</w:t>
            </w:r>
          </w:p>
        </w:tc>
        <w:tc>
          <w:tcPr>
            <w:tcW w:w="1423" w:type="dxa"/>
          </w:tcPr>
          <w:p w:rsidR="00B75233" w:rsidRDefault="00B75233">
            <w:pPr>
              <w:pStyle w:val="TableParagraph"/>
              <w:spacing w:before="10"/>
              <w:rPr>
                <w:sz w:val="19"/>
              </w:rPr>
            </w:pPr>
          </w:p>
          <w:p w:rsidR="00B75233" w:rsidRDefault="00153A98">
            <w:pPr>
              <w:pStyle w:val="TableParagraph"/>
              <w:ind w:left="63" w:right="37"/>
              <w:jc w:val="center"/>
              <w:rPr>
                <w:sz w:val="18"/>
              </w:rPr>
            </w:pPr>
            <w:r>
              <w:rPr>
                <w:w w:val="105"/>
                <w:sz w:val="18"/>
              </w:rPr>
              <w:t>20</w:t>
            </w:r>
          </w:p>
        </w:tc>
      </w:tr>
      <w:tr w:rsidR="00B75233">
        <w:trPr>
          <w:trHeight w:val="443"/>
        </w:trPr>
        <w:tc>
          <w:tcPr>
            <w:tcW w:w="809" w:type="dxa"/>
          </w:tcPr>
          <w:p w:rsidR="00B75233" w:rsidRDefault="00153A98">
            <w:pPr>
              <w:pStyle w:val="TableParagraph"/>
              <w:spacing w:before="119"/>
              <w:ind w:left="225"/>
              <w:rPr>
                <w:sz w:val="18"/>
              </w:rPr>
            </w:pPr>
            <w:r>
              <w:rPr>
                <w:w w:val="105"/>
                <w:sz w:val="18"/>
              </w:rPr>
              <w:t>总分</w:t>
            </w:r>
          </w:p>
        </w:tc>
        <w:tc>
          <w:tcPr>
            <w:tcW w:w="10225" w:type="dxa"/>
            <w:gridSpan w:val="7"/>
          </w:tcPr>
          <w:p w:rsidR="00B75233" w:rsidRDefault="00153A98">
            <w:pPr>
              <w:pStyle w:val="TableParagraph"/>
              <w:spacing w:before="119"/>
              <w:ind w:left="4858" w:right="4833"/>
              <w:jc w:val="center"/>
              <w:rPr>
                <w:sz w:val="18"/>
              </w:rPr>
            </w:pPr>
            <w:r>
              <w:rPr>
                <w:w w:val="105"/>
                <w:sz w:val="18"/>
              </w:rPr>
              <w:t>53.06</w:t>
            </w:r>
          </w:p>
        </w:tc>
      </w:tr>
      <w:tr w:rsidR="00B75233">
        <w:trPr>
          <w:trHeight w:val="1170"/>
        </w:trPr>
        <w:tc>
          <w:tcPr>
            <w:tcW w:w="809" w:type="dxa"/>
          </w:tcPr>
          <w:p w:rsidR="00B75233" w:rsidRDefault="00153A98">
            <w:pPr>
              <w:pStyle w:val="TableParagraph"/>
              <w:spacing w:before="138"/>
              <w:ind w:left="40" w:right="12"/>
              <w:jc w:val="center"/>
              <w:rPr>
                <w:sz w:val="18"/>
              </w:rPr>
            </w:pPr>
            <w:r>
              <w:rPr>
                <w:sz w:val="18"/>
              </w:rPr>
              <w:t>偏差大或目标未完成原因分</w:t>
            </w:r>
            <w:r>
              <w:rPr>
                <w:w w:val="105"/>
                <w:sz w:val="18"/>
              </w:rPr>
              <w:t>析</w:t>
            </w:r>
          </w:p>
        </w:tc>
        <w:tc>
          <w:tcPr>
            <w:tcW w:w="10225" w:type="dxa"/>
            <w:gridSpan w:val="7"/>
          </w:tcPr>
          <w:p w:rsidR="00B75233" w:rsidRDefault="00B75233">
            <w:pPr>
              <w:pStyle w:val="TableParagraph"/>
              <w:rPr>
                <w:sz w:val="18"/>
              </w:rPr>
            </w:pPr>
          </w:p>
          <w:p w:rsidR="00B75233" w:rsidRDefault="00B75233">
            <w:pPr>
              <w:pStyle w:val="TableParagraph"/>
              <w:spacing w:before="10"/>
              <w:rPr>
                <w:sz w:val="19"/>
              </w:rPr>
            </w:pPr>
          </w:p>
          <w:p w:rsidR="00B75233" w:rsidRDefault="00153A98">
            <w:pPr>
              <w:pStyle w:val="TableParagraph"/>
              <w:ind w:left="33"/>
              <w:rPr>
                <w:sz w:val="18"/>
              </w:rPr>
            </w:pPr>
            <w:r>
              <w:rPr>
                <w:w w:val="105"/>
                <w:sz w:val="18"/>
              </w:rPr>
              <w:t>预算仅支付信息平台质保金75000，其他经费未实施。</w:t>
            </w:r>
          </w:p>
        </w:tc>
      </w:tr>
      <w:tr w:rsidR="00B75233">
        <w:trPr>
          <w:trHeight w:val="1170"/>
        </w:trPr>
        <w:tc>
          <w:tcPr>
            <w:tcW w:w="809" w:type="dxa"/>
          </w:tcPr>
          <w:p w:rsidR="00B75233" w:rsidRDefault="00B75233">
            <w:pPr>
              <w:pStyle w:val="TableParagraph"/>
              <w:spacing w:before="10"/>
              <w:rPr>
                <w:sz w:val="19"/>
              </w:rPr>
            </w:pPr>
          </w:p>
          <w:p w:rsidR="00B75233" w:rsidRDefault="00153A98">
            <w:pPr>
              <w:pStyle w:val="TableParagraph"/>
              <w:ind w:left="40" w:right="12"/>
              <w:jc w:val="both"/>
              <w:rPr>
                <w:sz w:val="18"/>
              </w:rPr>
            </w:pPr>
            <w:r>
              <w:rPr>
                <w:sz w:val="18"/>
              </w:rPr>
              <w:t>改进措施及结果应</w:t>
            </w:r>
            <w:r>
              <w:rPr>
                <w:w w:val="105"/>
                <w:sz w:val="18"/>
              </w:rPr>
              <w:t>用方案</w:t>
            </w:r>
          </w:p>
        </w:tc>
        <w:tc>
          <w:tcPr>
            <w:tcW w:w="10225" w:type="dxa"/>
            <w:gridSpan w:val="7"/>
          </w:tcPr>
          <w:p w:rsidR="00B75233" w:rsidRDefault="00B75233">
            <w:pPr>
              <w:pStyle w:val="TableParagraph"/>
              <w:rPr>
                <w:sz w:val="18"/>
              </w:rPr>
            </w:pPr>
          </w:p>
          <w:p w:rsidR="00B75233" w:rsidRDefault="00B75233">
            <w:pPr>
              <w:pStyle w:val="TableParagraph"/>
              <w:spacing w:before="10"/>
              <w:rPr>
                <w:sz w:val="19"/>
              </w:rPr>
            </w:pPr>
          </w:p>
          <w:p w:rsidR="00B75233" w:rsidRDefault="00153A98">
            <w:pPr>
              <w:pStyle w:val="TableParagraph"/>
              <w:ind w:left="33"/>
              <w:rPr>
                <w:sz w:val="18"/>
              </w:rPr>
            </w:pPr>
            <w:r>
              <w:rPr>
                <w:w w:val="105"/>
                <w:sz w:val="18"/>
              </w:rPr>
              <w:t>加强项目进度管理。</w:t>
            </w:r>
          </w:p>
        </w:tc>
      </w:tr>
      <w:tr w:rsidR="00B75233">
        <w:trPr>
          <w:trHeight w:val="1170"/>
        </w:trPr>
        <w:tc>
          <w:tcPr>
            <w:tcW w:w="809" w:type="dxa"/>
          </w:tcPr>
          <w:p w:rsidR="00B75233" w:rsidRDefault="00B75233">
            <w:pPr>
              <w:pStyle w:val="TableParagraph"/>
              <w:spacing w:before="10"/>
              <w:rPr>
                <w:sz w:val="19"/>
              </w:rPr>
            </w:pPr>
          </w:p>
          <w:p w:rsidR="00B75233" w:rsidRDefault="00153A98">
            <w:pPr>
              <w:pStyle w:val="TableParagraph"/>
              <w:ind w:left="40" w:right="12"/>
              <w:jc w:val="both"/>
              <w:rPr>
                <w:sz w:val="18"/>
              </w:rPr>
            </w:pPr>
            <w:r>
              <w:rPr>
                <w:sz w:val="18"/>
              </w:rPr>
              <w:t>单位主要负责人签</w:t>
            </w:r>
            <w:r>
              <w:rPr>
                <w:w w:val="105"/>
                <w:sz w:val="18"/>
              </w:rPr>
              <w:t>批意见</w:t>
            </w:r>
          </w:p>
        </w:tc>
        <w:tc>
          <w:tcPr>
            <w:tcW w:w="10225" w:type="dxa"/>
            <w:gridSpan w:val="7"/>
          </w:tcPr>
          <w:p w:rsidR="00B75233" w:rsidRDefault="00B75233">
            <w:pPr>
              <w:pStyle w:val="TableParagraph"/>
              <w:rPr>
                <w:sz w:val="18"/>
              </w:rPr>
            </w:pPr>
          </w:p>
          <w:p w:rsidR="00B75233" w:rsidRDefault="00B75233">
            <w:pPr>
              <w:pStyle w:val="TableParagraph"/>
              <w:spacing w:before="10"/>
              <w:rPr>
                <w:sz w:val="19"/>
              </w:rPr>
            </w:pPr>
          </w:p>
          <w:p w:rsidR="00B75233" w:rsidRDefault="00153A98">
            <w:pPr>
              <w:pStyle w:val="TableParagraph"/>
              <w:ind w:right="2140"/>
              <w:jc w:val="right"/>
              <w:rPr>
                <w:sz w:val="18"/>
              </w:rPr>
            </w:pPr>
            <w:r>
              <w:rPr>
                <w:sz w:val="18"/>
              </w:rPr>
              <w:t>签名：年月日</w:t>
            </w:r>
          </w:p>
        </w:tc>
      </w:tr>
    </w:tbl>
    <w:p w:rsidR="00B75233" w:rsidRDefault="00153A98">
      <w:pPr>
        <w:pStyle w:val="a3"/>
        <w:spacing w:before="40"/>
        <w:ind w:left="466"/>
      </w:pPr>
      <w:r>
        <w:rPr>
          <w:noProof/>
          <w:lang w:val="en-US" w:bidi="ar-SA"/>
        </w:rPr>
        <mc:AlternateContent>
          <mc:Choice Requires="wps">
            <w:drawing>
              <wp:anchor distT="0" distB="0" distL="114300" distR="114300" simplePos="0" relativeHeight="251688960" behindDoc="1" locked="0" layoutInCell="1" allowOverlap="1">
                <wp:simplePos x="0" y="0"/>
                <wp:positionH relativeFrom="page">
                  <wp:posOffset>545465</wp:posOffset>
                </wp:positionH>
                <wp:positionV relativeFrom="paragraph">
                  <wp:posOffset>-3170555</wp:posOffset>
                </wp:positionV>
                <wp:extent cx="142875" cy="142875"/>
                <wp:effectExtent l="0" t="0" r="0" b="0"/>
                <wp:wrapNone/>
                <wp:docPr id="30" name="文本框 31"/>
                <wp:cNvGraphicFramePr/>
                <a:graphic xmlns:a="http://schemas.openxmlformats.org/drawingml/2006/main">
                  <a:graphicData uri="http://schemas.microsoft.com/office/word/2010/wordprocessingShape">
                    <wps:wsp>
                      <wps:cNvSpPr txBox="1"/>
                      <wps:spPr>
                        <a:xfrm>
                          <a:off x="0" y="0"/>
                          <a:ext cx="142875" cy="142875"/>
                        </a:xfrm>
                        <a:prstGeom prst="rect">
                          <a:avLst/>
                        </a:prstGeom>
                        <a:noFill/>
                        <a:ln>
                          <a:noFill/>
                        </a:ln>
                      </wps:spPr>
                      <wps:txbx>
                        <w:txbxContent>
                          <w:p w:rsidR="00153A98" w:rsidRDefault="00153A98">
                            <w:pPr>
                              <w:spacing w:line="225" w:lineRule="exact"/>
                              <w:ind w:left="20"/>
                              <w:rPr>
                                <w:sz w:val="18"/>
                              </w:rPr>
                            </w:pPr>
                            <w:r>
                              <w:rPr>
                                <w:w w:val="102"/>
                                <w:sz w:val="18"/>
                              </w:rPr>
                              <w:t>）</w:t>
                            </w:r>
                          </w:p>
                        </w:txbxContent>
                      </wps:txbx>
                      <wps:bodyPr vert="vert" lIns="0" tIns="0" rIns="0" bIns="0" upright="1"/>
                    </wps:wsp>
                  </a:graphicData>
                </a:graphic>
              </wp:anchor>
            </w:drawing>
          </mc:Choice>
          <mc:Fallback>
            <w:pict>
              <v:shape id="文本框 31" o:spid="_x0000_s1055" type="#_x0000_t202" style="position:absolute;left:0;text-align:left;margin-left:42.95pt;margin-top:-249.65pt;width:11.25pt;height:11.25pt;z-index:-25162752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" filled="f" stroked="f">
                <v:textbox style="layout-flow:vertical" inset="0,0,0,0">
                  <w:txbxContent>
                    <w:p w:rsidR="00153A98" w:rsidRDefault="00153A98">
                      <w:pPr>
                        <w:spacing w:line="225" w:lineRule="exact"/>
                        <w:ind w:left="20"/>
                        <w:rPr>
                          <w:sz w:val="18"/>
                        </w:rPr>
                      </w:pPr>
                      <w:r>
                        <w:rPr>
                          <w:w w:val="102"/>
                          <w:sz w:val="18"/>
                        </w:rPr>
                        <w:t>）</w:t>
                      </w:r>
                    </w:p>
                  </w:txbxContent>
                </v:textbox>
                <w10:wrap anchorx="page"/>
              </v:shape>
            </w:pict>
          </mc:Fallback>
        </mc:AlternateContent>
      </w:r>
      <w:r>
        <w:rPr>
          <w:w w:val="105"/>
        </w:rPr>
        <w:t>备注：</w:t>
      </w:r>
    </w:p>
    <w:p w:rsidR="00B75233" w:rsidRDefault="00153A98">
      <w:pPr>
        <w:pStyle w:val="a4"/>
        <w:numPr>
          <w:ilvl w:val="0"/>
          <w:numId w:val="12"/>
        </w:numPr>
        <w:tabs>
          <w:tab w:val="left" w:pos="973"/>
        </w:tabs>
        <w:spacing w:before="131"/>
        <w:ind w:hanging="169"/>
        <w:rPr>
          <w:sz w:val="16"/>
        </w:rPr>
      </w:pPr>
      <w:r>
        <w:rPr>
          <w:spacing w:val="1"/>
          <w:w w:val="105"/>
          <w:sz w:val="16"/>
        </w:rPr>
        <w:t>预算执行情况口径：预算数为调整后财政资金总额</w:t>
      </w:r>
      <w:r>
        <w:rPr>
          <w:w w:val="105"/>
          <w:sz w:val="16"/>
        </w:rPr>
        <w:t>（</w:t>
      </w:r>
      <w:r>
        <w:rPr>
          <w:spacing w:val="1"/>
          <w:w w:val="105"/>
          <w:sz w:val="16"/>
        </w:rPr>
        <w:t>包括上年结余结转</w:t>
      </w:r>
      <w:r>
        <w:rPr>
          <w:w w:val="105"/>
          <w:sz w:val="16"/>
        </w:rPr>
        <w:t>），执行数为资金使用单位财政资金实际支出数。</w:t>
      </w:r>
    </w:p>
    <w:p w:rsidR="00B75233" w:rsidRDefault="00B75233">
      <w:pPr>
        <w:pStyle w:val="a3"/>
        <w:spacing w:before="4"/>
        <w:rPr>
          <w:sz w:val="11"/>
        </w:rPr>
      </w:pPr>
    </w:p>
    <w:p w:rsidR="00B75233" w:rsidRDefault="00153A98">
      <w:pPr>
        <w:pStyle w:val="a4"/>
        <w:numPr>
          <w:ilvl w:val="0"/>
          <w:numId w:val="12"/>
        </w:numPr>
        <w:tabs>
          <w:tab w:val="left" w:pos="973"/>
        </w:tabs>
        <w:spacing w:line="244" w:lineRule="auto"/>
        <w:ind w:left="466" w:right="326" w:firstLine="338"/>
        <w:rPr>
          <w:sz w:val="16"/>
        </w:rPr>
      </w:pPr>
      <w:r>
        <w:rPr>
          <w:sz w:val="16"/>
        </w:rPr>
        <w:t xml:space="preserve">定量指标完成数汇总原则：绝对值直接累加计算，相对值按照资金额度加权平均计算。定量指标计分原则：正向指标（即目标值为≥X,得分=权   </w:t>
      </w:r>
      <w:r>
        <w:rPr>
          <w:w w:val="105"/>
          <w:sz w:val="16"/>
        </w:rPr>
        <w:t>重*B/A</w:t>
      </w:r>
      <w:r>
        <w:rPr>
          <w:spacing w:val="1"/>
          <w:w w:val="105"/>
          <w:sz w:val="16"/>
        </w:rPr>
        <w:t>,反向指标</w:t>
      </w:r>
      <w:r>
        <w:rPr>
          <w:w w:val="105"/>
          <w:sz w:val="16"/>
        </w:rPr>
        <w:t>（即目标值为≤X,得分=权重*A/B）,得分不得突破权重总额。定量指标先汇总完成数，再计算得分。</w:t>
      </w:r>
    </w:p>
    <w:p w:rsidR="00B75233" w:rsidRDefault="00153A98">
      <w:pPr>
        <w:pStyle w:val="a4"/>
        <w:numPr>
          <w:ilvl w:val="0"/>
          <w:numId w:val="12"/>
        </w:numPr>
        <w:tabs>
          <w:tab w:val="left" w:pos="973"/>
        </w:tabs>
        <w:spacing w:before="103"/>
        <w:ind w:hanging="169"/>
        <w:rPr>
          <w:sz w:val="16"/>
        </w:rPr>
      </w:pPr>
      <w:r>
        <w:rPr>
          <w:w w:val="105"/>
          <w:sz w:val="16"/>
        </w:rPr>
        <w:t>定性指标计分原则：达成预期指标、部分达成预期指标并具有一定效果、未达成预期指标且效果较差三档，分別按照该指标对应分值区间100-</w:t>
      </w:r>
    </w:p>
    <w:p w:rsidR="00B75233" w:rsidRDefault="00153A98">
      <w:pPr>
        <w:pStyle w:val="a3"/>
        <w:spacing w:before="4"/>
        <w:ind w:left="466"/>
      </w:pPr>
      <w:r>
        <w:rPr>
          <w:w w:val="105"/>
        </w:rPr>
        <w:t>80% （含80%）、80-50% （含50%)、 50-0% 合理确定分值。汇总时，以资金额度为权重，对分值进行加权平均计算。</w:t>
      </w:r>
    </w:p>
    <w:p w:rsidR="00B75233" w:rsidRDefault="00153A98">
      <w:pPr>
        <w:pStyle w:val="a4"/>
        <w:numPr>
          <w:ilvl w:val="0"/>
          <w:numId w:val="12"/>
        </w:numPr>
        <w:tabs>
          <w:tab w:val="left" w:pos="973"/>
        </w:tabs>
        <w:spacing w:before="78"/>
        <w:ind w:hanging="169"/>
        <w:rPr>
          <w:sz w:val="16"/>
        </w:rPr>
      </w:pPr>
      <w:r>
        <w:rPr>
          <w:w w:val="105"/>
          <w:sz w:val="16"/>
        </w:rPr>
        <w:t>基于经济性和必要性等因素考虑，满意度指标暂可不</w:t>
      </w:r>
      <w:proofErr w:type="gramStart"/>
      <w:r>
        <w:rPr>
          <w:w w:val="105"/>
          <w:sz w:val="16"/>
        </w:rPr>
        <w:t>作为必评指标</w:t>
      </w:r>
      <w:proofErr w:type="gramEnd"/>
      <w:r>
        <w:rPr>
          <w:w w:val="105"/>
          <w:sz w:val="16"/>
        </w:rPr>
        <w:t>。</w:t>
      </w:r>
    </w:p>
    <w:p w:rsidR="00B75233" w:rsidRDefault="00B75233">
      <w:pPr>
        <w:rPr>
          <w:sz w:val="16"/>
        </w:rPr>
        <w:sectPr w:rsidR="00B75233">
          <w:headerReference w:type="default" r:id="rId35"/>
          <w:footerReference w:type="default" r:id="rId36"/>
          <w:pgSz w:w="11910" w:h="16840"/>
          <w:pgMar w:top="2020" w:right="0" w:bottom="280" w:left="140" w:header="1371" w:footer="0" w:gutter="0"/>
          <w:cols w:space="720"/>
        </w:sectPr>
      </w:pPr>
    </w:p>
    <w:p w:rsidR="00B75233" w:rsidRDefault="00B75233">
      <w:pPr>
        <w:pStyle w:val="a3"/>
        <w:spacing w:before="4"/>
        <w:rPr>
          <w:sz w:val="7"/>
        </w:rPr>
      </w:pPr>
    </w:p>
    <w:tbl>
      <w:tblPr>
        <w:tblW w:w="0" w:type="auto"/>
        <w:tblInd w:w="9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85"/>
        <w:gridCol w:w="883"/>
        <w:gridCol w:w="1277"/>
        <w:gridCol w:w="1179"/>
        <w:gridCol w:w="1114"/>
        <w:gridCol w:w="785"/>
        <w:gridCol w:w="1188"/>
        <w:gridCol w:w="634"/>
        <w:gridCol w:w="634"/>
        <w:gridCol w:w="1188"/>
      </w:tblGrid>
      <w:tr w:rsidR="00B75233">
        <w:trPr>
          <w:trHeight w:val="366"/>
        </w:trPr>
        <w:tc>
          <w:tcPr>
            <w:tcW w:w="1668" w:type="dxa"/>
            <w:gridSpan w:val="2"/>
          </w:tcPr>
          <w:p w:rsidR="00B75233" w:rsidRDefault="00153A98">
            <w:pPr>
              <w:pStyle w:val="TableParagraph"/>
              <w:spacing w:before="89"/>
              <w:ind w:left="524"/>
              <w:rPr>
                <w:sz w:val="16"/>
              </w:rPr>
            </w:pPr>
            <w:r>
              <w:rPr>
                <w:sz w:val="16"/>
              </w:rPr>
              <w:t>项目名称</w:t>
            </w:r>
          </w:p>
        </w:tc>
        <w:tc>
          <w:tcPr>
            <w:tcW w:w="7999" w:type="dxa"/>
            <w:gridSpan w:val="8"/>
          </w:tcPr>
          <w:p w:rsidR="00B75233" w:rsidRDefault="00153A98">
            <w:pPr>
              <w:pStyle w:val="TableParagraph"/>
              <w:spacing w:before="89"/>
              <w:ind w:left="2144" w:right="2119"/>
              <w:jc w:val="center"/>
              <w:rPr>
                <w:sz w:val="16"/>
              </w:rPr>
            </w:pPr>
            <w:proofErr w:type="gramStart"/>
            <w:r>
              <w:rPr>
                <w:sz w:val="16"/>
              </w:rPr>
              <w:t>航嘉中路</w:t>
            </w:r>
            <w:proofErr w:type="gramEnd"/>
            <w:r>
              <w:rPr>
                <w:sz w:val="16"/>
              </w:rPr>
              <w:t>西</w:t>
            </w:r>
            <w:proofErr w:type="gramStart"/>
            <w:r>
              <w:rPr>
                <w:sz w:val="16"/>
              </w:rPr>
              <w:t>延道路</w:t>
            </w:r>
            <w:proofErr w:type="gramEnd"/>
            <w:r>
              <w:rPr>
                <w:sz w:val="16"/>
              </w:rPr>
              <w:t>工程（新城十九路至南十四支沟）</w:t>
            </w:r>
          </w:p>
        </w:tc>
      </w:tr>
      <w:tr w:rsidR="00B75233">
        <w:trPr>
          <w:trHeight w:val="366"/>
        </w:trPr>
        <w:tc>
          <w:tcPr>
            <w:tcW w:w="1668" w:type="dxa"/>
            <w:gridSpan w:val="2"/>
          </w:tcPr>
          <w:p w:rsidR="00B75233" w:rsidRDefault="00153A98">
            <w:pPr>
              <w:pStyle w:val="TableParagraph"/>
              <w:spacing w:before="89"/>
              <w:ind w:left="524"/>
              <w:rPr>
                <w:sz w:val="16"/>
              </w:rPr>
            </w:pPr>
            <w:r>
              <w:rPr>
                <w:sz w:val="16"/>
              </w:rPr>
              <w:t>主管部门</w:t>
            </w:r>
          </w:p>
        </w:tc>
        <w:tc>
          <w:tcPr>
            <w:tcW w:w="3570" w:type="dxa"/>
            <w:gridSpan w:val="3"/>
          </w:tcPr>
          <w:p w:rsidR="00B75233" w:rsidRDefault="00153A98">
            <w:pPr>
              <w:pStyle w:val="TableParagraph"/>
              <w:spacing w:before="89"/>
              <w:ind w:left="611"/>
              <w:rPr>
                <w:sz w:val="16"/>
              </w:rPr>
            </w:pPr>
            <w:r>
              <w:rPr>
                <w:sz w:val="16"/>
              </w:rPr>
              <w:t>武汉市东西湖区住房和城乡建设局</w:t>
            </w:r>
          </w:p>
        </w:tc>
        <w:tc>
          <w:tcPr>
            <w:tcW w:w="2607" w:type="dxa"/>
            <w:gridSpan w:val="3"/>
          </w:tcPr>
          <w:p w:rsidR="00B75233" w:rsidRDefault="00153A98">
            <w:pPr>
              <w:pStyle w:val="TableParagraph"/>
              <w:spacing w:before="89"/>
              <w:ind w:left="835"/>
              <w:rPr>
                <w:sz w:val="16"/>
              </w:rPr>
            </w:pPr>
            <w:r>
              <w:rPr>
                <w:sz w:val="16"/>
              </w:rPr>
              <w:t>项目实施单位</w:t>
            </w:r>
          </w:p>
        </w:tc>
        <w:tc>
          <w:tcPr>
            <w:tcW w:w="1822" w:type="dxa"/>
            <w:gridSpan w:val="2"/>
          </w:tcPr>
          <w:p w:rsidR="00B75233" w:rsidRDefault="00153A98">
            <w:pPr>
              <w:pStyle w:val="TableParagraph"/>
              <w:spacing w:before="89"/>
              <w:ind w:left="658" w:right="628"/>
              <w:jc w:val="center"/>
              <w:rPr>
                <w:sz w:val="16"/>
              </w:rPr>
            </w:pPr>
            <w:r>
              <w:rPr>
                <w:sz w:val="16"/>
              </w:rPr>
              <w:t>建设科</w:t>
            </w:r>
          </w:p>
        </w:tc>
      </w:tr>
      <w:tr w:rsidR="00B75233">
        <w:trPr>
          <w:trHeight w:val="366"/>
        </w:trPr>
        <w:tc>
          <w:tcPr>
            <w:tcW w:w="1668" w:type="dxa"/>
            <w:gridSpan w:val="2"/>
          </w:tcPr>
          <w:p w:rsidR="00B75233" w:rsidRDefault="00153A98">
            <w:pPr>
              <w:pStyle w:val="TableParagraph"/>
              <w:spacing w:before="90"/>
              <w:ind w:left="524"/>
              <w:rPr>
                <w:sz w:val="16"/>
              </w:rPr>
            </w:pPr>
            <w:r>
              <w:rPr>
                <w:sz w:val="16"/>
              </w:rPr>
              <w:t>项目类别</w:t>
            </w:r>
          </w:p>
        </w:tc>
        <w:tc>
          <w:tcPr>
            <w:tcW w:w="7999" w:type="dxa"/>
            <w:gridSpan w:val="8"/>
          </w:tcPr>
          <w:p w:rsidR="00B75233" w:rsidRDefault="00153A98">
            <w:pPr>
              <w:pStyle w:val="TableParagraph"/>
              <w:tabs>
                <w:tab w:val="left" w:pos="1451"/>
                <w:tab w:val="left" w:pos="1847"/>
                <w:tab w:val="left" w:pos="2951"/>
              </w:tabs>
              <w:spacing w:before="90"/>
              <w:ind w:left="30"/>
              <w:rPr>
                <w:rFonts w:ascii="Wingdings" w:hAnsi="Wingdings"/>
                <w:sz w:val="16"/>
              </w:rPr>
            </w:pPr>
            <w:r>
              <w:rPr>
                <w:sz w:val="16"/>
              </w:rPr>
              <w:t>1、部门预算项目</w:t>
            </w:r>
            <w:r>
              <w:rPr>
                <w:sz w:val="16"/>
              </w:rPr>
              <w:tab/>
              <w:t>□</w:t>
            </w:r>
            <w:r>
              <w:rPr>
                <w:sz w:val="16"/>
              </w:rPr>
              <w:tab/>
              <w:t>2、区直专项</w:t>
            </w:r>
            <w:r>
              <w:rPr>
                <w:sz w:val="16"/>
              </w:rPr>
              <w:tab/>
            </w:r>
            <w:r>
              <w:rPr>
                <w:rFonts w:ascii="Wingdings" w:hAnsi="Wingdings"/>
                <w:position w:val="1"/>
                <w:sz w:val="16"/>
              </w:rPr>
              <w:t></w:t>
            </w:r>
          </w:p>
        </w:tc>
      </w:tr>
      <w:tr w:rsidR="00B75233">
        <w:trPr>
          <w:trHeight w:val="366"/>
        </w:trPr>
        <w:tc>
          <w:tcPr>
            <w:tcW w:w="1668" w:type="dxa"/>
            <w:gridSpan w:val="2"/>
          </w:tcPr>
          <w:p w:rsidR="00B75233" w:rsidRDefault="00153A98">
            <w:pPr>
              <w:pStyle w:val="TableParagraph"/>
              <w:spacing w:before="90"/>
              <w:ind w:left="524"/>
              <w:rPr>
                <w:sz w:val="16"/>
              </w:rPr>
            </w:pPr>
            <w:r>
              <w:rPr>
                <w:sz w:val="16"/>
              </w:rPr>
              <w:t>项目属性</w:t>
            </w:r>
          </w:p>
        </w:tc>
        <w:tc>
          <w:tcPr>
            <w:tcW w:w="7999" w:type="dxa"/>
            <w:gridSpan w:val="8"/>
          </w:tcPr>
          <w:p w:rsidR="00B75233" w:rsidRDefault="00153A98">
            <w:pPr>
              <w:pStyle w:val="TableParagraph"/>
              <w:tabs>
                <w:tab w:val="left" w:pos="1451"/>
                <w:tab w:val="left" w:pos="1850"/>
              </w:tabs>
              <w:spacing w:before="90"/>
              <w:ind w:left="30"/>
              <w:rPr>
                <w:rFonts w:ascii="Wingdings" w:hAnsi="Wingdings"/>
                <w:sz w:val="16"/>
              </w:rPr>
            </w:pPr>
            <w:r>
              <w:rPr>
                <w:sz w:val="16"/>
              </w:rPr>
              <w:t>1、持续性项目</w:t>
            </w:r>
            <w:r>
              <w:rPr>
                <w:sz w:val="16"/>
              </w:rPr>
              <w:tab/>
              <w:t>□</w:t>
            </w:r>
            <w:r>
              <w:rPr>
                <w:sz w:val="16"/>
              </w:rPr>
              <w:tab/>
              <w:t>2</w:t>
            </w:r>
            <w:r>
              <w:rPr>
                <w:spacing w:val="-4"/>
                <w:sz w:val="16"/>
              </w:rPr>
              <w:t>、</w:t>
            </w:r>
            <w:r>
              <w:rPr>
                <w:sz w:val="16"/>
              </w:rPr>
              <w:t>新增性项目</w:t>
            </w:r>
            <w:r>
              <w:rPr>
                <w:spacing w:val="67"/>
                <w:sz w:val="16"/>
              </w:rPr>
              <w:t xml:space="preserve"> </w:t>
            </w:r>
            <w:r>
              <w:rPr>
                <w:rFonts w:ascii="Wingdings" w:hAnsi="Wingdings"/>
                <w:position w:val="1"/>
                <w:sz w:val="16"/>
              </w:rPr>
              <w:t></w:t>
            </w:r>
          </w:p>
        </w:tc>
      </w:tr>
      <w:tr w:rsidR="00B75233">
        <w:trPr>
          <w:trHeight w:val="366"/>
        </w:trPr>
        <w:tc>
          <w:tcPr>
            <w:tcW w:w="1668" w:type="dxa"/>
            <w:gridSpan w:val="2"/>
          </w:tcPr>
          <w:p w:rsidR="00B75233" w:rsidRDefault="00153A98">
            <w:pPr>
              <w:pStyle w:val="TableParagraph"/>
              <w:spacing w:before="90"/>
              <w:ind w:left="524"/>
              <w:rPr>
                <w:sz w:val="16"/>
              </w:rPr>
            </w:pPr>
            <w:r>
              <w:rPr>
                <w:sz w:val="16"/>
              </w:rPr>
              <w:t>项目类型</w:t>
            </w:r>
          </w:p>
        </w:tc>
        <w:tc>
          <w:tcPr>
            <w:tcW w:w="7999" w:type="dxa"/>
            <w:gridSpan w:val="8"/>
          </w:tcPr>
          <w:p w:rsidR="00B75233" w:rsidRDefault="00153A98">
            <w:pPr>
              <w:pStyle w:val="TableParagraph"/>
              <w:tabs>
                <w:tab w:val="left" w:pos="1451"/>
                <w:tab w:val="left" w:pos="1850"/>
                <w:tab w:val="left" w:pos="3664"/>
              </w:tabs>
              <w:spacing w:before="90"/>
              <w:ind w:left="30"/>
              <w:rPr>
                <w:rFonts w:ascii="Wingdings" w:hAnsi="Wingdings"/>
                <w:sz w:val="16"/>
              </w:rPr>
            </w:pPr>
            <w:r>
              <w:rPr>
                <w:sz w:val="16"/>
              </w:rPr>
              <w:t>1、常年性项目</w:t>
            </w:r>
            <w:r>
              <w:rPr>
                <w:sz w:val="16"/>
              </w:rPr>
              <w:tab/>
              <w:t>□</w:t>
            </w:r>
            <w:r>
              <w:rPr>
                <w:sz w:val="16"/>
              </w:rPr>
              <w:tab/>
              <w:t>2</w:t>
            </w:r>
            <w:r>
              <w:rPr>
                <w:spacing w:val="-4"/>
                <w:sz w:val="16"/>
              </w:rPr>
              <w:t>、</w:t>
            </w:r>
            <w:r>
              <w:rPr>
                <w:sz w:val="16"/>
              </w:rPr>
              <w:t>延续性项目</w:t>
            </w:r>
            <w:r>
              <w:rPr>
                <w:spacing w:val="65"/>
                <w:sz w:val="16"/>
              </w:rPr>
              <w:t xml:space="preserve"> </w:t>
            </w:r>
            <w:r>
              <w:rPr>
                <w:sz w:val="16"/>
              </w:rPr>
              <w:t>□</w:t>
            </w:r>
            <w:r>
              <w:rPr>
                <w:sz w:val="16"/>
              </w:rPr>
              <w:tab/>
              <w:t>3</w:t>
            </w:r>
            <w:r>
              <w:rPr>
                <w:spacing w:val="-5"/>
                <w:sz w:val="16"/>
              </w:rPr>
              <w:t>、</w:t>
            </w:r>
            <w:r>
              <w:rPr>
                <w:sz w:val="16"/>
              </w:rPr>
              <w:t>一次性项目</w:t>
            </w:r>
            <w:r>
              <w:rPr>
                <w:spacing w:val="65"/>
                <w:sz w:val="16"/>
              </w:rPr>
              <w:t xml:space="preserve"> </w:t>
            </w:r>
            <w:r>
              <w:rPr>
                <w:rFonts w:ascii="Wingdings" w:hAnsi="Wingdings"/>
                <w:position w:val="1"/>
                <w:sz w:val="16"/>
              </w:rPr>
              <w:t></w:t>
            </w:r>
          </w:p>
        </w:tc>
      </w:tr>
      <w:tr w:rsidR="00B75233">
        <w:trPr>
          <w:trHeight w:val="935"/>
        </w:trPr>
        <w:tc>
          <w:tcPr>
            <w:tcW w:w="1668" w:type="dxa"/>
            <w:gridSpan w:val="2"/>
            <w:vMerge w:val="restart"/>
          </w:tcPr>
          <w:p w:rsidR="00B75233" w:rsidRDefault="00B75233">
            <w:pPr>
              <w:pStyle w:val="TableParagraph"/>
              <w:rPr>
                <w:sz w:val="16"/>
              </w:rPr>
            </w:pPr>
          </w:p>
          <w:p w:rsidR="00B75233" w:rsidRDefault="00B75233">
            <w:pPr>
              <w:pStyle w:val="TableParagraph"/>
              <w:spacing w:before="1"/>
              <w:rPr>
                <w:sz w:val="17"/>
              </w:rPr>
            </w:pPr>
          </w:p>
          <w:p w:rsidR="00B75233" w:rsidRDefault="00153A98">
            <w:pPr>
              <w:pStyle w:val="TableParagraph"/>
              <w:spacing w:before="1" w:line="228" w:lineRule="auto"/>
              <w:ind w:left="366" w:right="337" w:firstLine="158"/>
              <w:rPr>
                <w:sz w:val="16"/>
              </w:rPr>
            </w:pPr>
            <w:r>
              <w:rPr>
                <w:sz w:val="16"/>
              </w:rPr>
              <w:t>预算执行</w:t>
            </w:r>
            <w:r>
              <w:rPr>
                <w:spacing w:val="-3"/>
                <w:sz w:val="16"/>
              </w:rPr>
              <w:t>情况</w:t>
            </w:r>
            <w:r>
              <w:rPr>
                <w:sz w:val="16"/>
              </w:rPr>
              <w:t>（</w:t>
            </w:r>
            <w:r>
              <w:rPr>
                <w:spacing w:val="-3"/>
                <w:sz w:val="16"/>
              </w:rPr>
              <w:t>万元</w:t>
            </w:r>
            <w:r>
              <w:rPr>
                <w:spacing w:val="-16"/>
                <w:sz w:val="16"/>
              </w:rPr>
              <w:t>）</w:t>
            </w:r>
          </w:p>
          <w:p w:rsidR="00B75233" w:rsidRDefault="00153A98">
            <w:pPr>
              <w:pStyle w:val="TableParagraph"/>
              <w:spacing w:line="199" w:lineRule="exact"/>
              <w:ind w:left="522"/>
              <w:rPr>
                <w:sz w:val="16"/>
              </w:rPr>
            </w:pPr>
            <w:r>
              <w:rPr>
                <w:sz w:val="16"/>
              </w:rPr>
              <w:t>（20分）</w:t>
            </w:r>
          </w:p>
        </w:tc>
        <w:tc>
          <w:tcPr>
            <w:tcW w:w="1277" w:type="dxa"/>
          </w:tcPr>
          <w:p w:rsidR="00B75233" w:rsidRDefault="00B75233">
            <w:pPr>
              <w:pStyle w:val="TableParagraph"/>
              <w:rPr>
                <w:rFonts w:ascii="Times New Roman"/>
                <w:sz w:val="16"/>
              </w:rPr>
            </w:pPr>
          </w:p>
        </w:tc>
        <w:tc>
          <w:tcPr>
            <w:tcW w:w="1179" w:type="dxa"/>
          </w:tcPr>
          <w:p w:rsidR="00B75233" w:rsidRDefault="00B75233">
            <w:pPr>
              <w:pStyle w:val="TableParagraph"/>
              <w:rPr>
                <w:sz w:val="16"/>
              </w:rPr>
            </w:pPr>
          </w:p>
          <w:p w:rsidR="00B75233" w:rsidRDefault="00B75233">
            <w:pPr>
              <w:pStyle w:val="TableParagraph"/>
              <w:spacing w:before="1"/>
              <w:rPr>
                <w:sz w:val="13"/>
              </w:rPr>
            </w:pPr>
          </w:p>
          <w:p w:rsidR="00B75233" w:rsidRDefault="00153A98">
            <w:pPr>
              <w:pStyle w:val="TableParagraph"/>
              <w:ind w:left="136" w:right="107"/>
              <w:jc w:val="center"/>
              <w:rPr>
                <w:sz w:val="16"/>
              </w:rPr>
            </w:pPr>
            <w:r>
              <w:rPr>
                <w:sz w:val="16"/>
              </w:rPr>
              <w:t>预算数（A）</w:t>
            </w:r>
          </w:p>
        </w:tc>
        <w:tc>
          <w:tcPr>
            <w:tcW w:w="1899" w:type="dxa"/>
            <w:gridSpan w:val="2"/>
          </w:tcPr>
          <w:p w:rsidR="00B75233" w:rsidRDefault="00B75233">
            <w:pPr>
              <w:pStyle w:val="TableParagraph"/>
              <w:rPr>
                <w:sz w:val="16"/>
              </w:rPr>
            </w:pPr>
          </w:p>
          <w:p w:rsidR="00B75233" w:rsidRDefault="00B75233">
            <w:pPr>
              <w:pStyle w:val="TableParagraph"/>
              <w:spacing w:before="1"/>
              <w:rPr>
                <w:sz w:val="13"/>
              </w:rPr>
            </w:pPr>
          </w:p>
          <w:p w:rsidR="00B75233" w:rsidRDefault="00153A98">
            <w:pPr>
              <w:pStyle w:val="TableParagraph"/>
              <w:ind w:left="520"/>
              <w:rPr>
                <w:sz w:val="16"/>
              </w:rPr>
            </w:pPr>
            <w:r>
              <w:rPr>
                <w:sz w:val="16"/>
              </w:rPr>
              <w:t>执行数（B）</w:t>
            </w:r>
          </w:p>
        </w:tc>
        <w:tc>
          <w:tcPr>
            <w:tcW w:w="1188" w:type="dxa"/>
          </w:tcPr>
          <w:p w:rsidR="00B75233" w:rsidRDefault="00B75233">
            <w:pPr>
              <w:pStyle w:val="TableParagraph"/>
              <w:rPr>
                <w:sz w:val="16"/>
              </w:rPr>
            </w:pPr>
          </w:p>
          <w:p w:rsidR="00B75233" w:rsidRDefault="00B75233">
            <w:pPr>
              <w:pStyle w:val="TableParagraph"/>
              <w:spacing w:before="1"/>
              <w:rPr>
                <w:sz w:val="13"/>
              </w:rPr>
            </w:pPr>
          </w:p>
          <w:p w:rsidR="00B75233" w:rsidRDefault="00153A98">
            <w:pPr>
              <w:pStyle w:val="TableParagraph"/>
              <w:ind w:left="58" w:right="33"/>
              <w:jc w:val="center"/>
              <w:rPr>
                <w:sz w:val="16"/>
              </w:rPr>
            </w:pPr>
            <w:r>
              <w:rPr>
                <w:sz w:val="16"/>
              </w:rPr>
              <w:t>执行率（B/A）</w:t>
            </w:r>
          </w:p>
        </w:tc>
        <w:tc>
          <w:tcPr>
            <w:tcW w:w="2456" w:type="dxa"/>
            <w:gridSpan w:val="3"/>
          </w:tcPr>
          <w:p w:rsidR="00B75233" w:rsidRDefault="00B75233">
            <w:pPr>
              <w:pStyle w:val="TableParagraph"/>
              <w:spacing w:before="8"/>
              <w:rPr>
                <w:sz w:val="21"/>
              </w:rPr>
            </w:pPr>
          </w:p>
          <w:p w:rsidR="00B75233" w:rsidRDefault="00153A98">
            <w:pPr>
              <w:pStyle w:val="TableParagraph"/>
              <w:spacing w:line="200" w:lineRule="exact"/>
              <w:ind w:left="611" w:right="587"/>
              <w:jc w:val="center"/>
              <w:rPr>
                <w:sz w:val="16"/>
              </w:rPr>
            </w:pPr>
            <w:r>
              <w:rPr>
                <w:sz w:val="16"/>
              </w:rPr>
              <w:t>得分</w:t>
            </w:r>
          </w:p>
          <w:p w:rsidR="00B75233" w:rsidRDefault="00153A98">
            <w:pPr>
              <w:pStyle w:val="TableParagraph"/>
              <w:spacing w:line="200" w:lineRule="exact"/>
              <w:ind w:left="613" w:right="587"/>
              <w:jc w:val="center"/>
              <w:rPr>
                <w:sz w:val="16"/>
              </w:rPr>
            </w:pPr>
            <w:r>
              <w:rPr>
                <w:sz w:val="16"/>
              </w:rPr>
              <w:t>（20分*执行率）</w:t>
            </w:r>
          </w:p>
        </w:tc>
      </w:tr>
      <w:tr w:rsidR="00B75233">
        <w:trPr>
          <w:trHeight w:val="460"/>
        </w:trPr>
        <w:tc>
          <w:tcPr>
            <w:tcW w:w="1668" w:type="dxa"/>
            <w:gridSpan w:val="2"/>
            <w:vMerge/>
            <w:tcBorders>
              <w:top w:val="nil"/>
            </w:tcBorders>
          </w:tcPr>
          <w:p w:rsidR="00B75233" w:rsidRDefault="00B75233">
            <w:pPr>
              <w:rPr>
                <w:sz w:val="2"/>
                <w:szCs w:val="2"/>
              </w:rPr>
            </w:pPr>
          </w:p>
        </w:tc>
        <w:tc>
          <w:tcPr>
            <w:tcW w:w="1277" w:type="dxa"/>
          </w:tcPr>
          <w:p w:rsidR="00B75233" w:rsidRDefault="00153A98">
            <w:pPr>
              <w:pStyle w:val="TableParagraph"/>
              <w:spacing w:before="48" w:line="228" w:lineRule="auto"/>
              <w:ind w:left="565" w:right="25" w:hanging="473"/>
              <w:rPr>
                <w:sz w:val="16"/>
              </w:rPr>
            </w:pPr>
            <w:r>
              <w:rPr>
                <w:sz w:val="16"/>
              </w:rPr>
              <w:t>年度财政资金总额</w:t>
            </w:r>
          </w:p>
        </w:tc>
        <w:tc>
          <w:tcPr>
            <w:tcW w:w="1179" w:type="dxa"/>
          </w:tcPr>
          <w:p w:rsidR="00B75233" w:rsidRDefault="00153A98">
            <w:pPr>
              <w:pStyle w:val="TableParagraph"/>
              <w:spacing w:before="137"/>
              <w:ind w:left="136" w:right="103"/>
              <w:jc w:val="center"/>
              <w:rPr>
                <w:sz w:val="16"/>
              </w:rPr>
            </w:pPr>
            <w:r>
              <w:rPr>
                <w:sz w:val="16"/>
              </w:rPr>
              <w:t>580.00</w:t>
            </w:r>
          </w:p>
        </w:tc>
        <w:tc>
          <w:tcPr>
            <w:tcW w:w="1899" w:type="dxa"/>
            <w:gridSpan w:val="2"/>
          </w:tcPr>
          <w:p w:rsidR="00B75233" w:rsidRDefault="00153A98">
            <w:pPr>
              <w:pStyle w:val="TableParagraph"/>
              <w:spacing w:before="137"/>
              <w:ind w:left="696" w:right="668"/>
              <w:jc w:val="center"/>
              <w:rPr>
                <w:sz w:val="16"/>
              </w:rPr>
            </w:pPr>
            <w:r>
              <w:rPr>
                <w:sz w:val="16"/>
              </w:rPr>
              <w:t>580.00</w:t>
            </w:r>
          </w:p>
        </w:tc>
        <w:tc>
          <w:tcPr>
            <w:tcW w:w="1188" w:type="dxa"/>
          </w:tcPr>
          <w:p w:rsidR="00B75233" w:rsidRDefault="00153A98">
            <w:pPr>
              <w:pStyle w:val="TableParagraph"/>
              <w:spacing w:before="137"/>
              <w:ind w:left="58" w:right="30"/>
              <w:jc w:val="center"/>
              <w:rPr>
                <w:sz w:val="16"/>
              </w:rPr>
            </w:pPr>
            <w:r>
              <w:rPr>
                <w:sz w:val="16"/>
              </w:rPr>
              <w:t>100%</w:t>
            </w:r>
          </w:p>
        </w:tc>
        <w:tc>
          <w:tcPr>
            <w:tcW w:w="2456" w:type="dxa"/>
            <w:gridSpan w:val="3"/>
          </w:tcPr>
          <w:p w:rsidR="00B75233" w:rsidRDefault="00153A98">
            <w:pPr>
              <w:pStyle w:val="TableParagraph"/>
              <w:spacing w:before="137"/>
              <w:ind w:left="613" w:right="585"/>
              <w:jc w:val="center"/>
              <w:rPr>
                <w:sz w:val="16"/>
              </w:rPr>
            </w:pPr>
            <w:r>
              <w:rPr>
                <w:sz w:val="16"/>
              </w:rPr>
              <w:t>20.0</w:t>
            </w:r>
          </w:p>
        </w:tc>
      </w:tr>
      <w:tr w:rsidR="00B75233">
        <w:trPr>
          <w:trHeight w:val="460"/>
        </w:trPr>
        <w:tc>
          <w:tcPr>
            <w:tcW w:w="785"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2"/>
            </w:pPr>
          </w:p>
          <w:p w:rsidR="00B75233" w:rsidRDefault="00153A98">
            <w:pPr>
              <w:pStyle w:val="TableParagraph"/>
              <w:spacing w:before="1" w:line="228" w:lineRule="auto"/>
              <w:ind w:left="80" w:right="47" w:firstLine="2"/>
              <w:jc w:val="center"/>
              <w:rPr>
                <w:sz w:val="16"/>
              </w:rPr>
            </w:pPr>
            <w:r>
              <w:rPr>
                <w:sz w:val="16"/>
              </w:rPr>
              <w:t>年度绩效目标（80 分）</w:t>
            </w:r>
          </w:p>
        </w:tc>
        <w:tc>
          <w:tcPr>
            <w:tcW w:w="883" w:type="dxa"/>
          </w:tcPr>
          <w:p w:rsidR="00B75233" w:rsidRDefault="00153A98">
            <w:pPr>
              <w:pStyle w:val="TableParagraph"/>
              <w:spacing w:before="135"/>
              <w:ind w:left="131"/>
              <w:rPr>
                <w:sz w:val="16"/>
              </w:rPr>
            </w:pPr>
            <w:r>
              <w:rPr>
                <w:sz w:val="16"/>
              </w:rPr>
              <w:t>一级指标</w:t>
            </w:r>
          </w:p>
        </w:tc>
        <w:tc>
          <w:tcPr>
            <w:tcW w:w="1277" w:type="dxa"/>
          </w:tcPr>
          <w:p w:rsidR="00B75233" w:rsidRDefault="00153A98">
            <w:pPr>
              <w:pStyle w:val="TableParagraph"/>
              <w:spacing w:before="135"/>
              <w:ind w:left="64" w:right="31"/>
              <w:jc w:val="center"/>
              <w:rPr>
                <w:sz w:val="16"/>
              </w:rPr>
            </w:pPr>
            <w:r>
              <w:rPr>
                <w:sz w:val="16"/>
              </w:rPr>
              <w:t>二级指标</w:t>
            </w:r>
          </w:p>
        </w:tc>
        <w:tc>
          <w:tcPr>
            <w:tcW w:w="3078" w:type="dxa"/>
            <w:gridSpan w:val="3"/>
          </w:tcPr>
          <w:p w:rsidR="00B75233" w:rsidRDefault="00153A98">
            <w:pPr>
              <w:pStyle w:val="TableParagraph"/>
              <w:spacing w:before="135"/>
              <w:ind w:left="1209" w:right="1174"/>
              <w:jc w:val="center"/>
              <w:rPr>
                <w:sz w:val="16"/>
              </w:rPr>
            </w:pPr>
            <w:r>
              <w:rPr>
                <w:sz w:val="16"/>
              </w:rPr>
              <w:t>三级指标</w:t>
            </w:r>
          </w:p>
        </w:tc>
        <w:tc>
          <w:tcPr>
            <w:tcW w:w="1188" w:type="dxa"/>
          </w:tcPr>
          <w:p w:rsidR="00B75233" w:rsidRDefault="00153A98">
            <w:pPr>
              <w:pStyle w:val="TableParagraph"/>
              <w:spacing w:before="39" w:line="200" w:lineRule="exact"/>
              <w:ind w:left="58" w:right="25"/>
              <w:jc w:val="center"/>
              <w:rPr>
                <w:sz w:val="16"/>
              </w:rPr>
            </w:pPr>
            <w:r>
              <w:rPr>
                <w:sz w:val="16"/>
              </w:rPr>
              <w:t>年初目标值</w:t>
            </w:r>
          </w:p>
          <w:p w:rsidR="00B75233" w:rsidRDefault="00153A98">
            <w:pPr>
              <w:pStyle w:val="TableParagraph"/>
              <w:spacing w:line="200" w:lineRule="exact"/>
              <w:ind w:left="58" w:right="30"/>
              <w:jc w:val="center"/>
              <w:rPr>
                <w:sz w:val="16"/>
              </w:rPr>
            </w:pPr>
            <w:r>
              <w:rPr>
                <w:sz w:val="16"/>
              </w:rPr>
              <w:t>（A）</w:t>
            </w:r>
          </w:p>
        </w:tc>
        <w:tc>
          <w:tcPr>
            <w:tcW w:w="1268" w:type="dxa"/>
            <w:gridSpan w:val="2"/>
          </w:tcPr>
          <w:p w:rsidR="00B75233" w:rsidRDefault="00153A98">
            <w:pPr>
              <w:pStyle w:val="TableParagraph"/>
              <w:spacing w:before="135"/>
              <w:ind w:left="46"/>
              <w:rPr>
                <w:sz w:val="16"/>
              </w:rPr>
            </w:pPr>
            <w:r>
              <w:rPr>
                <w:sz w:val="16"/>
              </w:rPr>
              <w:t>实际完成值（B）</w:t>
            </w:r>
          </w:p>
        </w:tc>
        <w:tc>
          <w:tcPr>
            <w:tcW w:w="1188" w:type="dxa"/>
          </w:tcPr>
          <w:p w:rsidR="00B75233" w:rsidRDefault="00153A98">
            <w:pPr>
              <w:pStyle w:val="TableParagraph"/>
              <w:spacing w:before="135"/>
              <w:ind w:left="58" w:right="34"/>
              <w:jc w:val="center"/>
              <w:rPr>
                <w:sz w:val="16"/>
              </w:rPr>
            </w:pPr>
            <w:r>
              <w:rPr>
                <w:sz w:val="16"/>
              </w:rPr>
              <w:t>得分</w:t>
            </w:r>
          </w:p>
        </w:tc>
      </w:tr>
      <w:tr w:rsidR="00B75233">
        <w:trPr>
          <w:trHeight w:val="460"/>
        </w:trPr>
        <w:tc>
          <w:tcPr>
            <w:tcW w:w="785" w:type="dxa"/>
            <w:vMerge/>
            <w:tcBorders>
              <w:top w:val="nil"/>
            </w:tcBorders>
          </w:tcPr>
          <w:p w:rsidR="00B75233" w:rsidRDefault="00B75233">
            <w:pPr>
              <w:rPr>
                <w:sz w:val="2"/>
                <w:szCs w:val="2"/>
              </w:rPr>
            </w:pPr>
          </w:p>
        </w:tc>
        <w:tc>
          <w:tcPr>
            <w:tcW w:w="883" w:type="dxa"/>
          </w:tcPr>
          <w:p w:rsidR="00B75233" w:rsidRDefault="00153A98">
            <w:pPr>
              <w:pStyle w:val="TableParagraph"/>
              <w:spacing w:before="39" w:line="200" w:lineRule="exact"/>
              <w:ind w:left="131"/>
              <w:rPr>
                <w:sz w:val="16"/>
              </w:rPr>
            </w:pPr>
            <w:r>
              <w:rPr>
                <w:spacing w:val="-1"/>
                <w:sz w:val="16"/>
              </w:rPr>
              <w:t>产出指标</w:t>
            </w:r>
          </w:p>
          <w:p w:rsidR="00B75233" w:rsidRDefault="00153A98">
            <w:pPr>
              <w:pStyle w:val="TableParagraph"/>
              <w:spacing w:line="200" w:lineRule="exact"/>
              <w:ind w:left="131"/>
              <w:rPr>
                <w:sz w:val="16"/>
              </w:rPr>
            </w:pPr>
            <w:r>
              <w:rPr>
                <w:spacing w:val="-2"/>
                <w:sz w:val="16"/>
              </w:rPr>
              <w:t>（40</w:t>
            </w:r>
            <w:r>
              <w:rPr>
                <w:spacing w:val="-1"/>
                <w:sz w:val="16"/>
              </w:rPr>
              <w:t>分）</w:t>
            </w:r>
          </w:p>
        </w:tc>
        <w:tc>
          <w:tcPr>
            <w:tcW w:w="1277" w:type="dxa"/>
          </w:tcPr>
          <w:p w:rsidR="00B75233" w:rsidRDefault="00153A98">
            <w:pPr>
              <w:pStyle w:val="TableParagraph"/>
              <w:spacing w:before="137"/>
              <w:ind w:left="64" w:right="31"/>
              <w:jc w:val="center"/>
              <w:rPr>
                <w:sz w:val="16"/>
              </w:rPr>
            </w:pPr>
            <w:r>
              <w:rPr>
                <w:sz w:val="16"/>
              </w:rPr>
              <w:t>质量指标</w:t>
            </w:r>
          </w:p>
        </w:tc>
        <w:tc>
          <w:tcPr>
            <w:tcW w:w="3078" w:type="dxa"/>
            <w:gridSpan w:val="3"/>
          </w:tcPr>
          <w:p w:rsidR="00B75233" w:rsidRDefault="00153A98">
            <w:pPr>
              <w:pStyle w:val="TableParagraph"/>
              <w:spacing w:before="137"/>
              <w:ind w:left="913"/>
              <w:rPr>
                <w:sz w:val="16"/>
              </w:rPr>
            </w:pPr>
            <w:r>
              <w:rPr>
                <w:sz w:val="16"/>
              </w:rPr>
              <w:t>工程质量（40分）</w:t>
            </w:r>
          </w:p>
        </w:tc>
        <w:tc>
          <w:tcPr>
            <w:tcW w:w="1188" w:type="dxa"/>
          </w:tcPr>
          <w:p w:rsidR="00B75233" w:rsidRDefault="00153A98">
            <w:pPr>
              <w:pStyle w:val="TableParagraph"/>
              <w:spacing w:before="137"/>
              <w:ind w:left="58" w:right="28"/>
              <w:jc w:val="center"/>
              <w:rPr>
                <w:sz w:val="16"/>
              </w:rPr>
            </w:pPr>
            <w:r>
              <w:rPr>
                <w:sz w:val="16"/>
              </w:rPr>
              <w:t>合格</w:t>
            </w:r>
          </w:p>
        </w:tc>
        <w:tc>
          <w:tcPr>
            <w:tcW w:w="1268" w:type="dxa"/>
            <w:gridSpan w:val="2"/>
          </w:tcPr>
          <w:p w:rsidR="00B75233" w:rsidRDefault="00153A98">
            <w:pPr>
              <w:pStyle w:val="TableParagraph"/>
              <w:spacing w:before="137"/>
              <w:ind w:left="460" w:right="433"/>
              <w:jc w:val="center"/>
              <w:rPr>
                <w:sz w:val="16"/>
              </w:rPr>
            </w:pPr>
            <w:r>
              <w:rPr>
                <w:sz w:val="16"/>
              </w:rPr>
              <w:t>合格</w:t>
            </w:r>
          </w:p>
        </w:tc>
        <w:tc>
          <w:tcPr>
            <w:tcW w:w="1188" w:type="dxa"/>
          </w:tcPr>
          <w:p w:rsidR="00B75233" w:rsidRDefault="00153A98">
            <w:pPr>
              <w:pStyle w:val="TableParagraph"/>
              <w:spacing w:before="137"/>
              <w:ind w:left="57" w:right="34"/>
              <w:jc w:val="center"/>
              <w:rPr>
                <w:sz w:val="16"/>
              </w:rPr>
            </w:pPr>
            <w:r>
              <w:rPr>
                <w:sz w:val="16"/>
              </w:rPr>
              <w:t>40</w:t>
            </w:r>
          </w:p>
        </w:tc>
      </w:tr>
      <w:tr w:rsidR="00B75233">
        <w:trPr>
          <w:trHeight w:val="460"/>
        </w:trPr>
        <w:tc>
          <w:tcPr>
            <w:tcW w:w="785" w:type="dxa"/>
            <w:vMerge/>
            <w:tcBorders>
              <w:top w:val="nil"/>
            </w:tcBorders>
          </w:tcPr>
          <w:p w:rsidR="00B75233" w:rsidRDefault="00B75233">
            <w:pPr>
              <w:rPr>
                <w:sz w:val="2"/>
                <w:szCs w:val="2"/>
              </w:rPr>
            </w:pPr>
          </w:p>
        </w:tc>
        <w:tc>
          <w:tcPr>
            <w:tcW w:w="883" w:type="dxa"/>
            <w:vMerge w:val="restart"/>
          </w:tcPr>
          <w:p w:rsidR="00B75233" w:rsidRDefault="00B75233">
            <w:pPr>
              <w:pStyle w:val="TableParagraph"/>
              <w:rPr>
                <w:sz w:val="16"/>
              </w:rPr>
            </w:pPr>
          </w:p>
          <w:p w:rsidR="00B75233" w:rsidRDefault="00B75233">
            <w:pPr>
              <w:pStyle w:val="TableParagraph"/>
              <w:spacing w:before="1"/>
              <w:rPr>
                <w:sz w:val="17"/>
              </w:rPr>
            </w:pPr>
          </w:p>
          <w:p w:rsidR="00B75233" w:rsidRDefault="00153A98">
            <w:pPr>
              <w:pStyle w:val="TableParagraph"/>
              <w:spacing w:line="228" w:lineRule="auto"/>
              <w:ind w:left="368" w:right="14" w:hanging="315"/>
              <w:rPr>
                <w:sz w:val="16"/>
              </w:rPr>
            </w:pPr>
            <w:r>
              <w:rPr>
                <w:sz w:val="16"/>
              </w:rPr>
              <w:t>社会效益指标</w:t>
            </w:r>
          </w:p>
          <w:p w:rsidR="00B75233" w:rsidRDefault="00153A98">
            <w:pPr>
              <w:pStyle w:val="TableParagraph"/>
              <w:spacing w:line="197" w:lineRule="exact"/>
              <w:ind w:left="131"/>
              <w:rPr>
                <w:sz w:val="16"/>
              </w:rPr>
            </w:pPr>
            <w:r>
              <w:rPr>
                <w:sz w:val="16"/>
              </w:rPr>
              <w:t>（40分）</w:t>
            </w:r>
          </w:p>
        </w:tc>
        <w:tc>
          <w:tcPr>
            <w:tcW w:w="1277" w:type="dxa"/>
          </w:tcPr>
          <w:p w:rsidR="00B75233" w:rsidRDefault="00153A98">
            <w:pPr>
              <w:pStyle w:val="TableParagraph"/>
              <w:spacing w:before="135"/>
              <w:ind w:left="69" w:right="31"/>
              <w:jc w:val="center"/>
              <w:rPr>
                <w:sz w:val="16"/>
              </w:rPr>
            </w:pPr>
            <w:r>
              <w:rPr>
                <w:sz w:val="16"/>
              </w:rPr>
              <w:t>社会效益指标</w:t>
            </w:r>
          </w:p>
        </w:tc>
        <w:tc>
          <w:tcPr>
            <w:tcW w:w="3078" w:type="dxa"/>
            <w:gridSpan w:val="3"/>
          </w:tcPr>
          <w:p w:rsidR="00B75233" w:rsidRDefault="00153A98">
            <w:pPr>
              <w:pStyle w:val="TableParagraph"/>
              <w:spacing w:before="135"/>
              <w:ind w:left="441"/>
              <w:rPr>
                <w:sz w:val="16"/>
              </w:rPr>
            </w:pPr>
            <w:r>
              <w:rPr>
                <w:sz w:val="16"/>
              </w:rPr>
              <w:t>片区企业居民出行便利（15分）</w:t>
            </w:r>
          </w:p>
        </w:tc>
        <w:tc>
          <w:tcPr>
            <w:tcW w:w="1188" w:type="dxa"/>
          </w:tcPr>
          <w:p w:rsidR="00B75233" w:rsidRDefault="00153A98">
            <w:pPr>
              <w:pStyle w:val="TableParagraph"/>
              <w:spacing w:before="135"/>
              <w:ind w:left="58" w:right="26"/>
              <w:jc w:val="center"/>
              <w:rPr>
                <w:sz w:val="16"/>
              </w:rPr>
            </w:pPr>
            <w:r>
              <w:rPr>
                <w:sz w:val="16"/>
              </w:rPr>
              <w:t>有所提升</w:t>
            </w:r>
          </w:p>
        </w:tc>
        <w:tc>
          <w:tcPr>
            <w:tcW w:w="1268" w:type="dxa"/>
            <w:gridSpan w:val="2"/>
          </w:tcPr>
          <w:p w:rsidR="00B75233" w:rsidRDefault="00153A98">
            <w:pPr>
              <w:pStyle w:val="TableParagraph"/>
              <w:spacing w:before="135"/>
              <w:ind w:left="322"/>
              <w:rPr>
                <w:sz w:val="16"/>
              </w:rPr>
            </w:pPr>
            <w:r>
              <w:rPr>
                <w:sz w:val="16"/>
              </w:rPr>
              <w:t>有所提升</w:t>
            </w:r>
          </w:p>
        </w:tc>
        <w:tc>
          <w:tcPr>
            <w:tcW w:w="1188" w:type="dxa"/>
          </w:tcPr>
          <w:p w:rsidR="00B75233" w:rsidRDefault="00153A98">
            <w:pPr>
              <w:pStyle w:val="TableParagraph"/>
              <w:spacing w:before="135"/>
              <w:ind w:left="57" w:right="34"/>
              <w:jc w:val="center"/>
              <w:rPr>
                <w:sz w:val="16"/>
              </w:rPr>
            </w:pPr>
            <w:r>
              <w:rPr>
                <w:sz w:val="16"/>
              </w:rPr>
              <w:t>15</w:t>
            </w:r>
          </w:p>
        </w:tc>
      </w:tr>
      <w:tr w:rsidR="00B75233">
        <w:trPr>
          <w:trHeight w:val="460"/>
        </w:trPr>
        <w:tc>
          <w:tcPr>
            <w:tcW w:w="785" w:type="dxa"/>
            <w:vMerge/>
            <w:tcBorders>
              <w:top w:val="nil"/>
            </w:tcBorders>
          </w:tcPr>
          <w:p w:rsidR="00B75233" w:rsidRDefault="00B75233">
            <w:pPr>
              <w:rPr>
                <w:sz w:val="2"/>
                <w:szCs w:val="2"/>
              </w:rPr>
            </w:pPr>
          </w:p>
        </w:tc>
        <w:tc>
          <w:tcPr>
            <w:tcW w:w="883" w:type="dxa"/>
            <w:vMerge/>
            <w:tcBorders>
              <w:top w:val="nil"/>
            </w:tcBorders>
          </w:tcPr>
          <w:p w:rsidR="00B75233" w:rsidRDefault="00B75233">
            <w:pPr>
              <w:rPr>
                <w:sz w:val="2"/>
                <w:szCs w:val="2"/>
              </w:rPr>
            </w:pPr>
          </w:p>
        </w:tc>
        <w:tc>
          <w:tcPr>
            <w:tcW w:w="1277" w:type="dxa"/>
          </w:tcPr>
          <w:p w:rsidR="00B75233" w:rsidRDefault="00153A98">
            <w:pPr>
              <w:pStyle w:val="TableParagraph"/>
              <w:spacing w:before="138"/>
              <w:ind w:left="70" w:right="31"/>
              <w:jc w:val="center"/>
              <w:rPr>
                <w:sz w:val="16"/>
              </w:rPr>
            </w:pPr>
            <w:r>
              <w:rPr>
                <w:sz w:val="16"/>
              </w:rPr>
              <w:t>可持续影响指标</w:t>
            </w:r>
          </w:p>
        </w:tc>
        <w:tc>
          <w:tcPr>
            <w:tcW w:w="3078" w:type="dxa"/>
            <w:gridSpan w:val="3"/>
          </w:tcPr>
          <w:p w:rsidR="00B75233" w:rsidRDefault="00153A98">
            <w:pPr>
              <w:pStyle w:val="TableParagraph"/>
              <w:spacing w:before="138"/>
              <w:ind w:left="599"/>
              <w:rPr>
                <w:sz w:val="16"/>
              </w:rPr>
            </w:pPr>
            <w:r>
              <w:rPr>
                <w:sz w:val="16"/>
              </w:rPr>
              <w:t>全面提升城市形象（10分）</w:t>
            </w:r>
          </w:p>
        </w:tc>
        <w:tc>
          <w:tcPr>
            <w:tcW w:w="1188" w:type="dxa"/>
          </w:tcPr>
          <w:p w:rsidR="00B75233" w:rsidRDefault="00153A98">
            <w:pPr>
              <w:pStyle w:val="TableParagraph"/>
              <w:spacing w:before="138"/>
              <w:ind w:left="58" w:right="26"/>
              <w:jc w:val="center"/>
              <w:rPr>
                <w:sz w:val="16"/>
              </w:rPr>
            </w:pPr>
            <w:r>
              <w:rPr>
                <w:sz w:val="16"/>
              </w:rPr>
              <w:t>有所提升</w:t>
            </w:r>
          </w:p>
        </w:tc>
        <w:tc>
          <w:tcPr>
            <w:tcW w:w="1268" w:type="dxa"/>
            <w:gridSpan w:val="2"/>
          </w:tcPr>
          <w:p w:rsidR="00B75233" w:rsidRDefault="00153A98">
            <w:pPr>
              <w:pStyle w:val="TableParagraph"/>
              <w:spacing w:before="138"/>
              <w:ind w:left="322"/>
              <w:rPr>
                <w:sz w:val="16"/>
              </w:rPr>
            </w:pPr>
            <w:r>
              <w:rPr>
                <w:sz w:val="16"/>
              </w:rPr>
              <w:t>有所提升</w:t>
            </w:r>
          </w:p>
        </w:tc>
        <w:tc>
          <w:tcPr>
            <w:tcW w:w="1188" w:type="dxa"/>
          </w:tcPr>
          <w:p w:rsidR="00B75233" w:rsidRDefault="00153A98">
            <w:pPr>
              <w:pStyle w:val="TableParagraph"/>
              <w:spacing w:before="138"/>
              <w:ind w:left="57" w:right="34"/>
              <w:jc w:val="center"/>
              <w:rPr>
                <w:sz w:val="16"/>
              </w:rPr>
            </w:pPr>
            <w:r>
              <w:rPr>
                <w:sz w:val="16"/>
              </w:rPr>
              <w:t>10</w:t>
            </w:r>
          </w:p>
        </w:tc>
      </w:tr>
      <w:tr w:rsidR="00B75233">
        <w:trPr>
          <w:trHeight w:val="460"/>
        </w:trPr>
        <w:tc>
          <w:tcPr>
            <w:tcW w:w="785" w:type="dxa"/>
            <w:vMerge/>
            <w:tcBorders>
              <w:top w:val="nil"/>
            </w:tcBorders>
          </w:tcPr>
          <w:p w:rsidR="00B75233" w:rsidRDefault="00B75233">
            <w:pPr>
              <w:rPr>
                <w:sz w:val="2"/>
                <w:szCs w:val="2"/>
              </w:rPr>
            </w:pPr>
          </w:p>
        </w:tc>
        <w:tc>
          <w:tcPr>
            <w:tcW w:w="883" w:type="dxa"/>
            <w:vMerge/>
            <w:tcBorders>
              <w:top w:val="nil"/>
            </w:tcBorders>
          </w:tcPr>
          <w:p w:rsidR="00B75233" w:rsidRDefault="00B75233">
            <w:pPr>
              <w:rPr>
                <w:sz w:val="2"/>
                <w:szCs w:val="2"/>
              </w:rPr>
            </w:pPr>
          </w:p>
        </w:tc>
        <w:tc>
          <w:tcPr>
            <w:tcW w:w="1277" w:type="dxa"/>
          </w:tcPr>
          <w:p w:rsidR="00B75233" w:rsidRDefault="00153A98">
            <w:pPr>
              <w:pStyle w:val="TableParagraph"/>
              <w:spacing w:before="135"/>
              <w:ind w:left="69" w:right="31"/>
              <w:jc w:val="center"/>
              <w:rPr>
                <w:sz w:val="16"/>
              </w:rPr>
            </w:pPr>
            <w:r>
              <w:rPr>
                <w:sz w:val="16"/>
              </w:rPr>
              <w:t>社会效益指标</w:t>
            </w:r>
          </w:p>
        </w:tc>
        <w:tc>
          <w:tcPr>
            <w:tcW w:w="3078" w:type="dxa"/>
            <w:gridSpan w:val="3"/>
          </w:tcPr>
          <w:p w:rsidR="00B75233" w:rsidRDefault="00153A98">
            <w:pPr>
              <w:pStyle w:val="TableParagraph"/>
              <w:spacing w:before="135"/>
              <w:ind w:left="363"/>
              <w:rPr>
                <w:sz w:val="16"/>
              </w:rPr>
            </w:pPr>
            <w:r>
              <w:rPr>
                <w:sz w:val="16"/>
              </w:rPr>
              <w:t>重要的城市基础设施建设（15分）</w:t>
            </w:r>
          </w:p>
        </w:tc>
        <w:tc>
          <w:tcPr>
            <w:tcW w:w="1188" w:type="dxa"/>
          </w:tcPr>
          <w:p w:rsidR="00B75233" w:rsidRDefault="00153A98">
            <w:pPr>
              <w:pStyle w:val="TableParagraph"/>
              <w:spacing w:before="135"/>
              <w:ind w:left="58" w:right="26"/>
              <w:jc w:val="center"/>
              <w:rPr>
                <w:sz w:val="16"/>
              </w:rPr>
            </w:pPr>
            <w:r>
              <w:rPr>
                <w:sz w:val="16"/>
              </w:rPr>
              <w:t>有所提升</w:t>
            </w:r>
          </w:p>
        </w:tc>
        <w:tc>
          <w:tcPr>
            <w:tcW w:w="1268" w:type="dxa"/>
            <w:gridSpan w:val="2"/>
          </w:tcPr>
          <w:p w:rsidR="00B75233" w:rsidRDefault="00153A98">
            <w:pPr>
              <w:pStyle w:val="TableParagraph"/>
              <w:spacing w:before="135"/>
              <w:ind w:left="322"/>
              <w:rPr>
                <w:sz w:val="16"/>
              </w:rPr>
            </w:pPr>
            <w:r>
              <w:rPr>
                <w:sz w:val="16"/>
              </w:rPr>
              <w:t>有所提升</w:t>
            </w:r>
          </w:p>
        </w:tc>
        <w:tc>
          <w:tcPr>
            <w:tcW w:w="1188" w:type="dxa"/>
          </w:tcPr>
          <w:p w:rsidR="00B75233" w:rsidRDefault="00153A98">
            <w:pPr>
              <w:pStyle w:val="TableParagraph"/>
              <w:spacing w:before="135"/>
              <w:ind w:left="57" w:right="34"/>
              <w:jc w:val="center"/>
              <w:rPr>
                <w:sz w:val="16"/>
              </w:rPr>
            </w:pPr>
            <w:r>
              <w:rPr>
                <w:sz w:val="16"/>
              </w:rPr>
              <w:t>15</w:t>
            </w:r>
          </w:p>
        </w:tc>
      </w:tr>
      <w:tr w:rsidR="00B75233">
        <w:trPr>
          <w:trHeight w:val="604"/>
        </w:trPr>
        <w:tc>
          <w:tcPr>
            <w:tcW w:w="785" w:type="dxa"/>
          </w:tcPr>
          <w:p w:rsidR="00B75233" w:rsidRDefault="00B75233">
            <w:pPr>
              <w:pStyle w:val="TableParagraph"/>
              <w:spacing w:before="2"/>
              <w:rPr>
                <w:sz w:val="16"/>
              </w:rPr>
            </w:pPr>
          </w:p>
          <w:p w:rsidR="00B75233" w:rsidRDefault="00153A98">
            <w:pPr>
              <w:pStyle w:val="TableParagraph"/>
              <w:spacing w:before="1"/>
              <w:ind w:left="239"/>
              <w:rPr>
                <w:sz w:val="16"/>
              </w:rPr>
            </w:pPr>
            <w:r>
              <w:rPr>
                <w:sz w:val="16"/>
              </w:rPr>
              <w:t>总分</w:t>
            </w:r>
          </w:p>
        </w:tc>
        <w:tc>
          <w:tcPr>
            <w:tcW w:w="8882" w:type="dxa"/>
            <w:gridSpan w:val="9"/>
          </w:tcPr>
          <w:p w:rsidR="00B75233" w:rsidRDefault="00B75233">
            <w:pPr>
              <w:pStyle w:val="TableParagraph"/>
              <w:spacing w:before="2"/>
              <w:rPr>
                <w:sz w:val="16"/>
              </w:rPr>
            </w:pPr>
          </w:p>
          <w:p w:rsidR="00B75233" w:rsidRDefault="00153A98">
            <w:pPr>
              <w:pStyle w:val="TableParagraph"/>
              <w:spacing w:before="1"/>
              <w:ind w:left="4307" w:right="4279"/>
              <w:jc w:val="center"/>
              <w:rPr>
                <w:sz w:val="16"/>
              </w:rPr>
            </w:pPr>
            <w:r>
              <w:rPr>
                <w:sz w:val="16"/>
              </w:rPr>
              <w:t>100</w:t>
            </w:r>
          </w:p>
        </w:tc>
      </w:tr>
      <w:tr w:rsidR="00B75233">
        <w:trPr>
          <w:trHeight w:val="885"/>
        </w:trPr>
        <w:tc>
          <w:tcPr>
            <w:tcW w:w="1668" w:type="dxa"/>
            <w:gridSpan w:val="2"/>
          </w:tcPr>
          <w:p w:rsidR="00B75233" w:rsidRDefault="00B75233">
            <w:pPr>
              <w:pStyle w:val="TableParagraph"/>
              <w:spacing w:before="7"/>
              <w:rPr>
                <w:sz w:val="12"/>
              </w:rPr>
            </w:pPr>
          </w:p>
          <w:p w:rsidR="00B75233" w:rsidRDefault="00153A98">
            <w:pPr>
              <w:pStyle w:val="TableParagraph"/>
              <w:spacing w:line="228" w:lineRule="auto"/>
              <w:ind w:left="445" w:right="408" w:hanging="2"/>
              <w:jc w:val="center"/>
              <w:rPr>
                <w:sz w:val="16"/>
              </w:rPr>
            </w:pPr>
            <w:r>
              <w:rPr>
                <w:sz w:val="16"/>
              </w:rPr>
              <w:t xml:space="preserve">偏差大或 </w:t>
            </w:r>
            <w:r>
              <w:rPr>
                <w:spacing w:val="-4"/>
                <w:sz w:val="16"/>
              </w:rPr>
              <w:t>目标未完成</w:t>
            </w:r>
            <w:r>
              <w:rPr>
                <w:sz w:val="16"/>
              </w:rPr>
              <w:t>原因分析</w:t>
            </w:r>
          </w:p>
        </w:tc>
        <w:tc>
          <w:tcPr>
            <w:tcW w:w="7999" w:type="dxa"/>
            <w:gridSpan w:val="8"/>
          </w:tcPr>
          <w:p w:rsidR="00B75233" w:rsidRDefault="00B75233">
            <w:pPr>
              <w:pStyle w:val="TableParagraph"/>
              <w:rPr>
                <w:sz w:val="16"/>
              </w:rPr>
            </w:pPr>
          </w:p>
          <w:p w:rsidR="00B75233" w:rsidRDefault="00B75233">
            <w:pPr>
              <w:pStyle w:val="TableParagraph"/>
              <w:spacing w:before="3"/>
              <w:rPr>
                <w:sz w:val="11"/>
              </w:rPr>
            </w:pPr>
          </w:p>
          <w:p w:rsidR="00B75233" w:rsidRDefault="00153A98">
            <w:pPr>
              <w:pStyle w:val="TableParagraph"/>
              <w:ind w:left="28"/>
              <w:jc w:val="center"/>
              <w:rPr>
                <w:sz w:val="16"/>
              </w:rPr>
            </w:pPr>
            <w:r>
              <w:rPr>
                <w:sz w:val="16"/>
              </w:rPr>
              <w:t>无</w:t>
            </w:r>
          </w:p>
        </w:tc>
      </w:tr>
      <w:tr w:rsidR="00B75233">
        <w:trPr>
          <w:trHeight w:val="844"/>
        </w:trPr>
        <w:tc>
          <w:tcPr>
            <w:tcW w:w="1668" w:type="dxa"/>
            <w:gridSpan w:val="2"/>
          </w:tcPr>
          <w:p w:rsidR="00B75233" w:rsidRDefault="00B75233">
            <w:pPr>
              <w:pStyle w:val="TableParagraph"/>
              <w:spacing w:before="9"/>
              <w:rPr>
                <w:sz w:val="18"/>
              </w:rPr>
            </w:pPr>
          </w:p>
          <w:p w:rsidR="00B75233" w:rsidRDefault="00153A98">
            <w:pPr>
              <w:pStyle w:val="TableParagraph"/>
              <w:spacing w:line="228" w:lineRule="auto"/>
              <w:ind w:left="366" w:right="289" w:firstLine="79"/>
              <w:rPr>
                <w:sz w:val="16"/>
              </w:rPr>
            </w:pPr>
            <w:r>
              <w:rPr>
                <w:sz w:val="16"/>
              </w:rPr>
              <w:t>改进措施及结果应用方案</w:t>
            </w:r>
          </w:p>
        </w:tc>
        <w:tc>
          <w:tcPr>
            <w:tcW w:w="7999" w:type="dxa"/>
            <w:gridSpan w:val="8"/>
          </w:tcPr>
          <w:p w:rsidR="00B75233" w:rsidRDefault="00B75233">
            <w:pPr>
              <w:pStyle w:val="TableParagraph"/>
              <w:rPr>
                <w:sz w:val="16"/>
              </w:rPr>
            </w:pPr>
          </w:p>
          <w:p w:rsidR="00B75233" w:rsidRDefault="00153A98">
            <w:pPr>
              <w:pStyle w:val="TableParagraph"/>
              <w:spacing w:before="123"/>
              <w:ind w:left="28"/>
              <w:jc w:val="center"/>
              <w:rPr>
                <w:sz w:val="16"/>
              </w:rPr>
            </w:pPr>
            <w:r>
              <w:rPr>
                <w:sz w:val="16"/>
              </w:rPr>
              <w:t>无</w:t>
            </w:r>
          </w:p>
        </w:tc>
      </w:tr>
      <w:tr w:rsidR="00B75233">
        <w:trPr>
          <w:trHeight w:val="932"/>
        </w:trPr>
        <w:tc>
          <w:tcPr>
            <w:tcW w:w="1668" w:type="dxa"/>
            <w:gridSpan w:val="2"/>
          </w:tcPr>
          <w:p w:rsidR="00B75233" w:rsidRDefault="00B75233">
            <w:pPr>
              <w:pStyle w:val="TableParagraph"/>
            </w:pPr>
          </w:p>
          <w:p w:rsidR="00B75233" w:rsidRDefault="00153A98">
            <w:pPr>
              <w:pStyle w:val="TableParagraph"/>
              <w:spacing w:line="228" w:lineRule="auto"/>
              <w:ind w:left="524" w:right="206" w:hanging="237"/>
              <w:rPr>
                <w:sz w:val="16"/>
              </w:rPr>
            </w:pPr>
            <w:r>
              <w:rPr>
                <w:sz w:val="16"/>
              </w:rPr>
              <w:t>单位主要负责人签批意见</w:t>
            </w:r>
          </w:p>
        </w:tc>
        <w:tc>
          <w:tcPr>
            <w:tcW w:w="7999" w:type="dxa"/>
            <w:gridSpan w:val="8"/>
          </w:tcPr>
          <w:p w:rsidR="00B75233" w:rsidRDefault="00B75233">
            <w:pPr>
              <w:pStyle w:val="TableParagraph"/>
              <w:spacing w:before="10"/>
              <w:rPr>
                <w:sz w:val="13"/>
              </w:rPr>
            </w:pPr>
          </w:p>
          <w:p w:rsidR="00B75233" w:rsidRDefault="00153A98">
            <w:pPr>
              <w:pStyle w:val="TableParagraph"/>
              <w:ind w:left="2144" w:right="1135"/>
              <w:jc w:val="center"/>
              <w:rPr>
                <w:sz w:val="16"/>
              </w:rPr>
            </w:pPr>
            <w:r>
              <w:rPr>
                <w:sz w:val="16"/>
              </w:rPr>
              <w:t>签名：</w:t>
            </w:r>
          </w:p>
          <w:p w:rsidR="00B75233" w:rsidRDefault="00B75233">
            <w:pPr>
              <w:pStyle w:val="TableParagraph"/>
              <w:spacing w:before="6"/>
              <w:rPr>
                <w:sz w:val="14"/>
              </w:rPr>
            </w:pPr>
          </w:p>
          <w:p w:rsidR="00B75233" w:rsidRDefault="00153A98">
            <w:pPr>
              <w:pStyle w:val="TableParagraph"/>
              <w:tabs>
                <w:tab w:val="left" w:pos="4576"/>
                <w:tab w:val="left" w:pos="5212"/>
              </w:tabs>
              <w:ind w:left="3940"/>
              <w:rPr>
                <w:sz w:val="16"/>
              </w:rPr>
            </w:pPr>
            <w:r>
              <w:rPr>
                <w:sz w:val="16"/>
              </w:rPr>
              <w:t>年</w:t>
            </w:r>
            <w:r>
              <w:rPr>
                <w:sz w:val="16"/>
              </w:rPr>
              <w:tab/>
              <w:t>月</w:t>
            </w:r>
            <w:r>
              <w:rPr>
                <w:sz w:val="16"/>
              </w:rPr>
              <w:tab/>
              <w:t>日</w:t>
            </w:r>
          </w:p>
        </w:tc>
      </w:tr>
    </w:tbl>
    <w:p w:rsidR="00B75233" w:rsidRDefault="00153A98">
      <w:pPr>
        <w:pStyle w:val="a3"/>
        <w:spacing w:before="74" w:line="201" w:lineRule="exact"/>
        <w:ind w:left="973"/>
      </w:pPr>
      <w:r>
        <w:t>备注：</w:t>
      </w:r>
    </w:p>
    <w:p w:rsidR="00B75233" w:rsidRDefault="00153A98">
      <w:pPr>
        <w:pStyle w:val="a4"/>
        <w:numPr>
          <w:ilvl w:val="1"/>
          <w:numId w:val="12"/>
        </w:numPr>
        <w:tabs>
          <w:tab w:val="left" w:pos="1136"/>
        </w:tabs>
        <w:spacing w:line="196" w:lineRule="exact"/>
        <w:ind w:hanging="163"/>
        <w:rPr>
          <w:sz w:val="16"/>
        </w:rPr>
      </w:pPr>
      <w:r>
        <w:rPr>
          <w:spacing w:val="-5"/>
          <w:sz w:val="16"/>
        </w:rPr>
        <w:t>预算执行情况口径：预算数为调整后财政资金总额</w:t>
      </w:r>
      <w:r>
        <w:rPr>
          <w:sz w:val="16"/>
        </w:rPr>
        <w:t>（</w:t>
      </w:r>
      <w:r>
        <w:rPr>
          <w:spacing w:val="-3"/>
          <w:sz w:val="16"/>
        </w:rPr>
        <w:t>包括上年结余结转）</w:t>
      </w:r>
      <w:r>
        <w:rPr>
          <w:spacing w:val="-4"/>
          <w:sz w:val="16"/>
        </w:rPr>
        <w:t>，执行数为资金使用单位财政资金实际支出数。</w:t>
      </w:r>
    </w:p>
    <w:p w:rsidR="00B75233" w:rsidRDefault="00153A98">
      <w:pPr>
        <w:pStyle w:val="a4"/>
        <w:numPr>
          <w:ilvl w:val="1"/>
          <w:numId w:val="12"/>
        </w:numPr>
        <w:tabs>
          <w:tab w:val="left" w:pos="1136"/>
        </w:tabs>
        <w:spacing w:before="3" w:line="228" w:lineRule="auto"/>
        <w:ind w:left="973" w:right="1192" w:firstLine="0"/>
        <w:rPr>
          <w:sz w:val="16"/>
        </w:rPr>
      </w:pPr>
      <w:r>
        <w:rPr>
          <w:spacing w:val="-8"/>
          <w:sz w:val="16"/>
        </w:rPr>
        <w:t>定量指标完成数汇总原则：绝对值直接累加计算，相对值按照资金额度加权平均计算。定量指标计分原则：正向指标</w:t>
      </w:r>
      <w:r>
        <w:rPr>
          <w:sz w:val="16"/>
        </w:rPr>
        <w:t>（</w:t>
      </w:r>
      <w:r>
        <w:rPr>
          <w:spacing w:val="-3"/>
          <w:sz w:val="16"/>
        </w:rPr>
        <w:t>即目标值为≥</w:t>
      </w:r>
      <w:r>
        <w:rPr>
          <w:sz w:val="16"/>
        </w:rPr>
        <w:t>X,得</w:t>
      </w:r>
      <w:r>
        <w:rPr>
          <w:spacing w:val="-3"/>
          <w:sz w:val="16"/>
        </w:rPr>
        <w:t>分=权重</w:t>
      </w:r>
      <w:r>
        <w:rPr>
          <w:sz w:val="16"/>
        </w:rPr>
        <w:t>*B/A）</w:t>
      </w:r>
      <w:r>
        <w:rPr>
          <w:spacing w:val="-2"/>
          <w:sz w:val="16"/>
        </w:rPr>
        <w:t>，反向指标</w:t>
      </w:r>
      <w:r>
        <w:rPr>
          <w:spacing w:val="-4"/>
          <w:sz w:val="16"/>
        </w:rPr>
        <w:t>（</w:t>
      </w:r>
      <w:r>
        <w:rPr>
          <w:spacing w:val="-3"/>
          <w:sz w:val="16"/>
        </w:rPr>
        <w:t>即目标值为≤X</w:t>
      </w:r>
      <w:r>
        <w:rPr>
          <w:spacing w:val="-4"/>
          <w:sz w:val="16"/>
        </w:rPr>
        <w:t>，得分=权重</w:t>
      </w:r>
      <w:r>
        <w:rPr>
          <w:sz w:val="16"/>
        </w:rPr>
        <w:t>*A/B）</w:t>
      </w:r>
      <w:r>
        <w:rPr>
          <w:spacing w:val="-5"/>
          <w:sz w:val="16"/>
        </w:rPr>
        <w:t>，得分不得突破权重总额。定量指标先汇总完成数，再计算得分。</w:t>
      </w:r>
    </w:p>
    <w:p w:rsidR="00B75233" w:rsidRDefault="00153A98">
      <w:pPr>
        <w:pStyle w:val="a4"/>
        <w:numPr>
          <w:ilvl w:val="1"/>
          <w:numId w:val="12"/>
        </w:numPr>
        <w:tabs>
          <w:tab w:val="left" w:pos="1136"/>
        </w:tabs>
        <w:spacing w:line="192" w:lineRule="exact"/>
        <w:ind w:hanging="163"/>
        <w:rPr>
          <w:sz w:val="16"/>
        </w:rPr>
      </w:pPr>
      <w:r>
        <w:rPr>
          <w:spacing w:val="-6"/>
          <w:sz w:val="16"/>
        </w:rPr>
        <w:t>定性指标计分原则：达成预期指标、部分达成预期指标并具有一定效果、未达成预期指标且效果较差三档，分别按照该指标对应分值区间</w:t>
      </w:r>
    </w:p>
    <w:p w:rsidR="00B75233" w:rsidRDefault="00153A98">
      <w:pPr>
        <w:pStyle w:val="a3"/>
        <w:spacing w:line="196" w:lineRule="exact"/>
        <w:ind w:left="973"/>
      </w:pPr>
      <w:r>
        <w:t>100-80%（含80%）、80-50%（含50%）、50-0%合理确定分值。汇总时，以资金额度为权重，对分值进行加权平均计算。</w:t>
      </w:r>
    </w:p>
    <w:p w:rsidR="00B75233" w:rsidRDefault="00153A98">
      <w:pPr>
        <w:pStyle w:val="a4"/>
        <w:numPr>
          <w:ilvl w:val="1"/>
          <w:numId w:val="12"/>
        </w:numPr>
        <w:tabs>
          <w:tab w:val="left" w:pos="1136"/>
        </w:tabs>
        <w:spacing w:line="200" w:lineRule="exact"/>
        <w:ind w:hanging="163"/>
        <w:rPr>
          <w:sz w:val="16"/>
        </w:rPr>
      </w:pPr>
      <w:r>
        <w:rPr>
          <w:spacing w:val="-4"/>
          <w:sz w:val="16"/>
        </w:rPr>
        <w:t>基于经济性和必要性等因素考虑，满意度指标暂可不</w:t>
      </w:r>
      <w:proofErr w:type="gramStart"/>
      <w:r>
        <w:rPr>
          <w:spacing w:val="-4"/>
          <w:sz w:val="16"/>
        </w:rPr>
        <w:t>作为必评指标</w:t>
      </w:r>
      <w:proofErr w:type="gramEnd"/>
      <w:r>
        <w:rPr>
          <w:spacing w:val="-4"/>
          <w:sz w:val="16"/>
        </w:rPr>
        <w:t>。</w:t>
      </w:r>
    </w:p>
    <w:p w:rsidR="00B75233" w:rsidRDefault="00B75233">
      <w:pPr>
        <w:spacing w:line="200" w:lineRule="exact"/>
        <w:rPr>
          <w:sz w:val="16"/>
        </w:rPr>
        <w:sectPr w:rsidR="00B75233">
          <w:headerReference w:type="default" r:id="rId37"/>
          <w:footerReference w:type="default" r:id="rId38"/>
          <w:pgSz w:w="11910" w:h="16840"/>
          <w:pgMar w:top="2180" w:right="0" w:bottom="280" w:left="140" w:header="1565" w:footer="0" w:gutter="0"/>
          <w:cols w:space="720"/>
        </w:sectPr>
      </w:pPr>
    </w:p>
    <w:p w:rsidR="00B75233" w:rsidRDefault="00B75233">
      <w:pPr>
        <w:pStyle w:val="a3"/>
        <w:spacing w:before="11" w:after="1"/>
        <w:rPr>
          <w:sz w:val="7"/>
        </w:rPr>
      </w:pPr>
    </w:p>
    <w:tbl>
      <w:tblPr>
        <w:tblW w:w="0" w:type="auto"/>
        <w:tblInd w:w="9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18"/>
        <w:gridCol w:w="895"/>
        <w:gridCol w:w="1281"/>
        <w:gridCol w:w="1336"/>
        <w:gridCol w:w="1180"/>
        <w:gridCol w:w="496"/>
        <w:gridCol w:w="1214"/>
        <w:gridCol w:w="619"/>
        <w:gridCol w:w="619"/>
        <w:gridCol w:w="1193"/>
      </w:tblGrid>
      <w:tr w:rsidR="00B75233">
        <w:trPr>
          <w:trHeight w:val="383"/>
        </w:trPr>
        <w:tc>
          <w:tcPr>
            <w:tcW w:w="1713" w:type="dxa"/>
            <w:gridSpan w:val="2"/>
          </w:tcPr>
          <w:p w:rsidR="00B75233" w:rsidRDefault="00153A98">
            <w:pPr>
              <w:pStyle w:val="TableParagraph"/>
              <w:spacing w:before="99"/>
              <w:ind w:left="544"/>
              <w:rPr>
                <w:sz w:val="16"/>
              </w:rPr>
            </w:pPr>
            <w:r>
              <w:rPr>
                <w:sz w:val="16"/>
              </w:rPr>
              <w:t>项目名称</w:t>
            </w:r>
          </w:p>
        </w:tc>
        <w:tc>
          <w:tcPr>
            <w:tcW w:w="7938" w:type="dxa"/>
            <w:gridSpan w:val="8"/>
          </w:tcPr>
          <w:p w:rsidR="00B75233" w:rsidRDefault="00153A98">
            <w:pPr>
              <w:pStyle w:val="TableParagraph"/>
              <w:spacing w:before="99"/>
              <w:ind w:left="3143" w:right="3110"/>
              <w:jc w:val="center"/>
              <w:rPr>
                <w:sz w:val="16"/>
              </w:rPr>
            </w:pPr>
            <w:proofErr w:type="gramStart"/>
            <w:r>
              <w:rPr>
                <w:sz w:val="16"/>
              </w:rPr>
              <w:t>航天北路道</w:t>
            </w:r>
            <w:proofErr w:type="gramEnd"/>
            <w:r>
              <w:rPr>
                <w:sz w:val="16"/>
              </w:rPr>
              <w:t>路工程</w:t>
            </w:r>
          </w:p>
        </w:tc>
      </w:tr>
      <w:tr w:rsidR="00B75233">
        <w:trPr>
          <w:trHeight w:val="383"/>
        </w:trPr>
        <w:tc>
          <w:tcPr>
            <w:tcW w:w="1713" w:type="dxa"/>
            <w:gridSpan w:val="2"/>
          </w:tcPr>
          <w:p w:rsidR="00B75233" w:rsidRDefault="00153A98">
            <w:pPr>
              <w:pStyle w:val="TableParagraph"/>
              <w:spacing w:before="99"/>
              <w:ind w:left="544"/>
              <w:rPr>
                <w:sz w:val="16"/>
              </w:rPr>
            </w:pPr>
            <w:r>
              <w:rPr>
                <w:sz w:val="16"/>
              </w:rPr>
              <w:t>主管部门</w:t>
            </w:r>
          </w:p>
        </w:tc>
        <w:tc>
          <w:tcPr>
            <w:tcW w:w="3797" w:type="dxa"/>
            <w:gridSpan w:val="3"/>
          </w:tcPr>
          <w:p w:rsidR="00B75233" w:rsidRDefault="00153A98">
            <w:pPr>
              <w:pStyle w:val="TableParagraph"/>
              <w:spacing w:before="99"/>
              <w:ind w:left="710"/>
              <w:rPr>
                <w:sz w:val="16"/>
              </w:rPr>
            </w:pPr>
            <w:r>
              <w:rPr>
                <w:sz w:val="16"/>
              </w:rPr>
              <w:t>武汉市东西湖区住房和城乡建设局</w:t>
            </w:r>
          </w:p>
        </w:tc>
        <w:tc>
          <w:tcPr>
            <w:tcW w:w="2329" w:type="dxa"/>
            <w:gridSpan w:val="3"/>
          </w:tcPr>
          <w:p w:rsidR="00B75233" w:rsidRDefault="00153A98">
            <w:pPr>
              <w:pStyle w:val="TableParagraph"/>
              <w:spacing w:before="99"/>
              <w:ind w:left="696"/>
              <w:rPr>
                <w:sz w:val="16"/>
              </w:rPr>
            </w:pPr>
            <w:r>
              <w:rPr>
                <w:sz w:val="16"/>
              </w:rPr>
              <w:t>项目实施单位</w:t>
            </w:r>
          </w:p>
        </w:tc>
        <w:tc>
          <w:tcPr>
            <w:tcW w:w="1812" w:type="dxa"/>
            <w:gridSpan w:val="2"/>
          </w:tcPr>
          <w:p w:rsidR="00B75233" w:rsidRDefault="00153A98">
            <w:pPr>
              <w:pStyle w:val="TableParagraph"/>
              <w:spacing w:before="99"/>
              <w:ind w:left="655" w:right="622"/>
              <w:jc w:val="center"/>
              <w:rPr>
                <w:sz w:val="16"/>
              </w:rPr>
            </w:pPr>
            <w:r>
              <w:rPr>
                <w:sz w:val="16"/>
              </w:rPr>
              <w:t>建设科</w:t>
            </w:r>
          </w:p>
        </w:tc>
      </w:tr>
      <w:tr w:rsidR="00B75233">
        <w:trPr>
          <w:trHeight w:val="383"/>
        </w:trPr>
        <w:tc>
          <w:tcPr>
            <w:tcW w:w="1713" w:type="dxa"/>
            <w:gridSpan w:val="2"/>
          </w:tcPr>
          <w:p w:rsidR="00B75233" w:rsidRDefault="00153A98">
            <w:pPr>
              <w:pStyle w:val="TableParagraph"/>
              <w:spacing w:before="99"/>
              <w:ind w:left="544"/>
              <w:rPr>
                <w:sz w:val="16"/>
              </w:rPr>
            </w:pPr>
            <w:r>
              <w:rPr>
                <w:sz w:val="16"/>
              </w:rPr>
              <w:t>项目类别</w:t>
            </w:r>
          </w:p>
        </w:tc>
        <w:tc>
          <w:tcPr>
            <w:tcW w:w="7938" w:type="dxa"/>
            <w:gridSpan w:val="8"/>
          </w:tcPr>
          <w:p w:rsidR="00B75233" w:rsidRDefault="00153A98">
            <w:pPr>
              <w:pStyle w:val="TableParagraph"/>
              <w:tabs>
                <w:tab w:val="left" w:pos="1469"/>
                <w:tab w:val="left" w:pos="1869"/>
                <w:tab w:val="left" w:pos="2990"/>
              </w:tabs>
              <w:spacing w:before="99"/>
              <w:ind w:left="31"/>
              <w:rPr>
                <w:rFonts w:ascii="Wingdings" w:hAnsi="Wingdings"/>
                <w:sz w:val="16"/>
              </w:rPr>
            </w:pPr>
            <w:r>
              <w:rPr>
                <w:sz w:val="16"/>
              </w:rPr>
              <w:t>1、部门预算项目</w:t>
            </w:r>
            <w:r>
              <w:rPr>
                <w:sz w:val="16"/>
              </w:rPr>
              <w:tab/>
              <w:t>□</w:t>
            </w:r>
            <w:r>
              <w:rPr>
                <w:sz w:val="16"/>
              </w:rPr>
              <w:tab/>
              <w:t>2、区直专项</w:t>
            </w:r>
            <w:r>
              <w:rPr>
                <w:sz w:val="16"/>
              </w:rPr>
              <w:tab/>
            </w:r>
            <w:r>
              <w:rPr>
                <w:rFonts w:ascii="Wingdings" w:hAnsi="Wingdings"/>
                <w:position w:val="1"/>
                <w:sz w:val="16"/>
              </w:rPr>
              <w:t></w:t>
            </w:r>
          </w:p>
        </w:tc>
      </w:tr>
      <w:tr w:rsidR="00B75233">
        <w:trPr>
          <w:trHeight w:val="383"/>
        </w:trPr>
        <w:tc>
          <w:tcPr>
            <w:tcW w:w="1713" w:type="dxa"/>
            <w:gridSpan w:val="2"/>
          </w:tcPr>
          <w:p w:rsidR="00B75233" w:rsidRDefault="00153A98">
            <w:pPr>
              <w:pStyle w:val="TableParagraph"/>
              <w:spacing w:before="99"/>
              <w:ind w:left="544"/>
              <w:rPr>
                <w:sz w:val="16"/>
              </w:rPr>
            </w:pPr>
            <w:r>
              <w:rPr>
                <w:sz w:val="16"/>
              </w:rPr>
              <w:t>项目属性</w:t>
            </w:r>
          </w:p>
        </w:tc>
        <w:tc>
          <w:tcPr>
            <w:tcW w:w="7938" w:type="dxa"/>
            <w:gridSpan w:val="8"/>
          </w:tcPr>
          <w:p w:rsidR="00B75233" w:rsidRDefault="00153A98">
            <w:pPr>
              <w:pStyle w:val="TableParagraph"/>
              <w:tabs>
                <w:tab w:val="left" w:pos="1471"/>
                <w:tab w:val="left" w:pos="1872"/>
              </w:tabs>
              <w:spacing w:before="99"/>
              <w:ind w:left="31"/>
              <w:rPr>
                <w:rFonts w:ascii="Wingdings" w:hAnsi="Wingdings"/>
                <w:sz w:val="16"/>
              </w:rPr>
            </w:pPr>
            <w:r>
              <w:rPr>
                <w:sz w:val="16"/>
              </w:rPr>
              <w:t>1、持续性项目</w:t>
            </w:r>
            <w:r>
              <w:rPr>
                <w:sz w:val="16"/>
              </w:rPr>
              <w:tab/>
              <w:t>□</w:t>
            </w:r>
            <w:r>
              <w:rPr>
                <w:sz w:val="16"/>
              </w:rPr>
              <w:tab/>
              <w:t xml:space="preserve">2、新增性项目 </w:t>
            </w:r>
            <w:r>
              <w:rPr>
                <w:rFonts w:ascii="Wingdings" w:hAnsi="Wingdings"/>
                <w:position w:val="1"/>
                <w:sz w:val="16"/>
              </w:rPr>
              <w:t></w:t>
            </w:r>
          </w:p>
        </w:tc>
      </w:tr>
      <w:tr w:rsidR="00B75233">
        <w:trPr>
          <w:trHeight w:val="383"/>
        </w:trPr>
        <w:tc>
          <w:tcPr>
            <w:tcW w:w="1713" w:type="dxa"/>
            <w:gridSpan w:val="2"/>
          </w:tcPr>
          <w:p w:rsidR="00B75233" w:rsidRDefault="00153A98">
            <w:pPr>
              <w:pStyle w:val="TableParagraph"/>
              <w:spacing w:before="99"/>
              <w:ind w:left="544"/>
              <w:rPr>
                <w:sz w:val="16"/>
              </w:rPr>
            </w:pPr>
            <w:r>
              <w:rPr>
                <w:sz w:val="16"/>
              </w:rPr>
              <w:t>项目类型</w:t>
            </w:r>
          </w:p>
        </w:tc>
        <w:tc>
          <w:tcPr>
            <w:tcW w:w="7938" w:type="dxa"/>
            <w:gridSpan w:val="8"/>
          </w:tcPr>
          <w:p w:rsidR="00B75233" w:rsidRDefault="00153A98">
            <w:pPr>
              <w:pStyle w:val="TableParagraph"/>
              <w:tabs>
                <w:tab w:val="left" w:pos="1471"/>
                <w:tab w:val="left" w:pos="1872"/>
                <w:tab w:val="left" w:pos="3713"/>
              </w:tabs>
              <w:spacing w:before="99"/>
              <w:ind w:left="31"/>
              <w:rPr>
                <w:rFonts w:ascii="Wingdings" w:hAnsi="Wingdings"/>
                <w:sz w:val="16"/>
              </w:rPr>
            </w:pPr>
            <w:r>
              <w:rPr>
                <w:sz w:val="16"/>
              </w:rPr>
              <w:t>1、常年性项目</w:t>
            </w:r>
            <w:r>
              <w:rPr>
                <w:sz w:val="16"/>
              </w:rPr>
              <w:tab/>
              <w:t>□</w:t>
            </w:r>
            <w:r>
              <w:rPr>
                <w:sz w:val="16"/>
              </w:rPr>
              <w:tab/>
              <w:t>2、延续性项目</w:t>
            </w:r>
            <w:r>
              <w:rPr>
                <w:spacing w:val="74"/>
                <w:sz w:val="16"/>
              </w:rPr>
              <w:t xml:space="preserve"> </w:t>
            </w:r>
            <w:r>
              <w:rPr>
                <w:sz w:val="16"/>
              </w:rPr>
              <w:t>□</w:t>
            </w:r>
            <w:r>
              <w:rPr>
                <w:sz w:val="16"/>
              </w:rPr>
              <w:tab/>
              <w:t>3、一次性项目</w:t>
            </w:r>
            <w:r>
              <w:rPr>
                <w:spacing w:val="78"/>
                <w:sz w:val="16"/>
              </w:rPr>
              <w:t xml:space="preserve"> </w:t>
            </w:r>
            <w:r>
              <w:rPr>
                <w:rFonts w:ascii="Wingdings" w:hAnsi="Wingdings"/>
                <w:position w:val="1"/>
                <w:sz w:val="16"/>
              </w:rPr>
              <w:t></w:t>
            </w:r>
          </w:p>
        </w:tc>
      </w:tr>
      <w:tr w:rsidR="00B75233">
        <w:trPr>
          <w:trHeight w:val="781"/>
        </w:trPr>
        <w:tc>
          <w:tcPr>
            <w:tcW w:w="1713" w:type="dxa"/>
            <w:gridSpan w:val="2"/>
            <w:vMerge w:val="restart"/>
          </w:tcPr>
          <w:p w:rsidR="00B75233" w:rsidRDefault="00B75233">
            <w:pPr>
              <w:pStyle w:val="TableParagraph"/>
              <w:rPr>
                <w:sz w:val="16"/>
              </w:rPr>
            </w:pPr>
          </w:p>
          <w:p w:rsidR="00B75233" w:rsidRDefault="00B75233">
            <w:pPr>
              <w:pStyle w:val="TableParagraph"/>
              <w:rPr>
                <w:sz w:val="13"/>
              </w:rPr>
            </w:pPr>
          </w:p>
          <w:p w:rsidR="00B75233" w:rsidRDefault="00153A98">
            <w:pPr>
              <w:pStyle w:val="TableParagraph"/>
              <w:spacing w:before="1" w:line="230" w:lineRule="auto"/>
              <w:ind w:left="383" w:right="355" w:firstLine="160"/>
              <w:rPr>
                <w:sz w:val="16"/>
              </w:rPr>
            </w:pPr>
            <w:r>
              <w:rPr>
                <w:sz w:val="16"/>
              </w:rPr>
              <w:t>预算执行 情况（万元</w:t>
            </w:r>
            <w:r>
              <w:rPr>
                <w:spacing w:val="-16"/>
                <w:sz w:val="16"/>
              </w:rPr>
              <w:t>）</w:t>
            </w:r>
          </w:p>
          <w:p w:rsidR="00B75233" w:rsidRDefault="00153A98">
            <w:pPr>
              <w:pStyle w:val="TableParagraph"/>
              <w:spacing w:line="199" w:lineRule="exact"/>
              <w:ind w:left="542"/>
              <w:rPr>
                <w:sz w:val="16"/>
              </w:rPr>
            </w:pPr>
            <w:r>
              <w:rPr>
                <w:sz w:val="16"/>
              </w:rPr>
              <w:t>（20分）</w:t>
            </w:r>
          </w:p>
        </w:tc>
        <w:tc>
          <w:tcPr>
            <w:tcW w:w="1281" w:type="dxa"/>
          </w:tcPr>
          <w:p w:rsidR="00B75233" w:rsidRDefault="00B75233">
            <w:pPr>
              <w:pStyle w:val="TableParagraph"/>
              <w:rPr>
                <w:rFonts w:ascii="Times New Roman"/>
                <w:sz w:val="16"/>
              </w:rPr>
            </w:pPr>
          </w:p>
        </w:tc>
        <w:tc>
          <w:tcPr>
            <w:tcW w:w="1336" w:type="dxa"/>
          </w:tcPr>
          <w:p w:rsidR="00B75233" w:rsidRDefault="00B75233">
            <w:pPr>
              <w:pStyle w:val="TableParagraph"/>
              <w:spacing w:before="4"/>
              <w:rPr>
                <w:sz w:val="23"/>
              </w:rPr>
            </w:pPr>
          </w:p>
          <w:p w:rsidR="00B75233" w:rsidRDefault="00153A98">
            <w:pPr>
              <w:pStyle w:val="TableParagraph"/>
              <w:ind w:left="214" w:right="186"/>
              <w:jc w:val="center"/>
              <w:rPr>
                <w:sz w:val="16"/>
              </w:rPr>
            </w:pPr>
            <w:r>
              <w:rPr>
                <w:sz w:val="16"/>
              </w:rPr>
              <w:t>预算数（A）</w:t>
            </w:r>
          </w:p>
        </w:tc>
        <w:tc>
          <w:tcPr>
            <w:tcW w:w="1676" w:type="dxa"/>
            <w:gridSpan w:val="2"/>
          </w:tcPr>
          <w:p w:rsidR="00B75233" w:rsidRDefault="00B75233">
            <w:pPr>
              <w:pStyle w:val="TableParagraph"/>
              <w:spacing w:before="4"/>
              <w:rPr>
                <w:sz w:val="23"/>
              </w:rPr>
            </w:pPr>
          </w:p>
          <w:p w:rsidR="00B75233" w:rsidRDefault="00153A98">
            <w:pPr>
              <w:pStyle w:val="TableParagraph"/>
              <w:ind w:left="407"/>
              <w:rPr>
                <w:sz w:val="16"/>
              </w:rPr>
            </w:pPr>
            <w:r>
              <w:rPr>
                <w:sz w:val="16"/>
              </w:rPr>
              <w:t>执行数（B）</w:t>
            </w:r>
          </w:p>
        </w:tc>
        <w:tc>
          <w:tcPr>
            <w:tcW w:w="1214" w:type="dxa"/>
          </w:tcPr>
          <w:p w:rsidR="00B75233" w:rsidRDefault="00B75233">
            <w:pPr>
              <w:pStyle w:val="TableParagraph"/>
              <w:spacing w:before="4"/>
              <w:rPr>
                <w:sz w:val="23"/>
              </w:rPr>
            </w:pPr>
          </w:p>
          <w:p w:rsidR="00B75233" w:rsidRDefault="00153A98">
            <w:pPr>
              <w:pStyle w:val="TableParagraph"/>
              <w:ind w:left="39" w:right="6"/>
              <w:jc w:val="center"/>
              <w:rPr>
                <w:sz w:val="16"/>
              </w:rPr>
            </w:pPr>
            <w:r>
              <w:rPr>
                <w:sz w:val="16"/>
              </w:rPr>
              <w:t>执行率（B/A）</w:t>
            </w:r>
          </w:p>
        </w:tc>
        <w:tc>
          <w:tcPr>
            <w:tcW w:w="2431" w:type="dxa"/>
            <w:gridSpan w:val="3"/>
          </w:tcPr>
          <w:p w:rsidR="00B75233" w:rsidRDefault="00B75233">
            <w:pPr>
              <w:pStyle w:val="TableParagraph"/>
              <w:spacing w:before="5"/>
              <w:rPr>
                <w:sz w:val="15"/>
              </w:rPr>
            </w:pPr>
          </w:p>
          <w:p w:rsidR="00B75233" w:rsidRDefault="00153A98">
            <w:pPr>
              <w:pStyle w:val="TableParagraph"/>
              <w:spacing w:before="1" w:line="202" w:lineRule="exact"/>
              <w:ind w:left="604" w:right="567"/>
              <w:jc w:val="center"/>
              <w:rPr>
                <w:sz w:val="16"/>
              </w:rPr>
            </w:pPr>
            <w:r>
              <w:rPr>
                <w:sz w:val="16"/>
              </w:rPr>
              <w:t>得分</w:t>
            </w:r>
          </w:p>
          <w:p w:rsidR="00B75233" w:rsidRDefault="00153A98">
            <w:pPr>
              <w:pStyle w:val="TableParagraph"/>
              <w:spacing w:line="202" w:lineRule="exact"/>
              <w:ind w:left="604" w:right="571"/>
              <w:jc w:val="center"/>
              <w:rPr>
                <w:sz w:val="16"/>
              </w:rPr>
            </w:pPr>
            <w:r>
              <w:rPr>
                <w:sz w:val="16"/>
              </w:rPr>
              <w:t>（20分*执行率）</w:t>
            </w:r>
          </w:p>
        </w:tc>
      </w:tr>
      <w:tr w:rsidR="00B75233">
        <w:trPr>
          <w:trHeight w:val="515"/>
        </w:trPr>
        <w:tc>
          <w:tcPr>
            <w:tcW w:w="1713" w:type="dxa"/>
            <w:gridSpan w:val="2"/>
            <w:vMerge/>
            <w:tcBorders>
              <w:top w:val="nil"/>
            </w:tcBorders>
          </w:tcPr>
          <w:p w:rsidR="00B75233" w:rsidRDefault="00B75233">
            <w:pPr>
              <w:rPr>
                <w:sz w:val="2"/>
                <w:szCs w:val="2"/>
              </w:rPr>
            </w:pPr>
          </w:p>
        </w:tc>
        <w:tc>
          <w:tcPr>
            <w:tcW w:w="1281" w:type="dxa"/>
          </w:tcPr>
          <w:p w:rsidR="00B75233" w:rsidRDefault="00153A98">
            <w:pPr>
              <w:pStyle w:val="TableParagraph"/>
              <w:spacing w:before="72" w:line="230" w:lineRule="auto"/>
              <w:ind w:left="566" w:right="29" w:hanging="478"/>
              <w:rPr>
                <w:sz w:val="16"/>
              </w:rPr>
            </w:pPr>
            <w:r>
              <w:rPr>
                <w:sz w:val="16"/>
              </w:rPr>
              <w:t>年度财政资金总额</w:t>
            </w:r>
          </w:p>
        </w:tc>
        <w:tc>
          <w:tcPr>
            <w:tcW w:w="1336" w:type="dxa"/>
          </w:tcPr>
          <w:p w:rsidR="00B75233" w:rsidRDefault="00B75233">
            <w:pPr>
              <w:pStyle w:val="TableParagraph"/>
              <w:spacing w:before="10"/>
              <w:rPr>
                <w:sz w:val="12"/>
              </w:rPr>
            </w:pPr>
          </w:p>
          <w:p w:rsidR="00B75233" w:rsidRDefault="00153A98">
            <w:pPr>
              <w:pStyle w:val="TableParagraph"/>
              <w:ind w:left="214" w:right="185"/>
              <w:jc w:val="center"/>
              <w:rPr>
                <w:sz w:val="16"/>
              </w:rPr>
            </w:pPr>
            <w:r>
              <w:rPr>
                <w:sz w:val="16"/>
              </w:rPr>
              <w:t>73.00</w:t>
            </w:r>
          </w:p>
        </w:tc>
        <w:tc>
          <w:tcPr>
            <w:tcW w:w="1676" w:type="dxa"/>
            <w:gridSpan w:val="2"/>
          </w:tcPr>
          <w:p w:rsidR="00B75233" w:rsidRDefault="00B75233">
            <w:pPr>
              <w:pStyle w:val="TableParagraph"/>
              <w:spacing w:before="10"/>
              <w:rPr>
                <w:sz w:val="12"/>
              </w:rPr>
            </w:pPr>
          </w:p>
          <w:p w:rsidR="00B75233" w:rsidRDefault="00153A98">
            <w:pPr>
              <w:pStyle w:val="TableParagraph"/>
              <w:ind w:left="626" w:right="594"/>
              <w:jc w:val="center"/>
              <w:rPr>
                <w:sz w:val="16"/>
              </w:rPr>
            </w:pPr>
            <w:r>
              <w:rPr>
                <w:sz w:val="16"/>
              </w:rPr>
              <w:t>73.00</w:t>
            </w:r>
          </w:p>
        </w:tc>
        <w:tc>
          <w:tcPr>
            <w:tcW w:w="1214" w:type="dxa"/>
          </w:tcPr>
          <w:p w:rsidR="00B75233" w:rsidRDefault="00B75233">
            <w:pPr>
              <w:pStyle w:val="TableParagraph"/>
              <w:spacing w:before="10"/>
              <w:rPr>
                <w:sz w:val="12"/>
              </w:rPr>
            </w:pPr>
          </w:p>
          <w:p w:rsidR="00B75233" w:rsidRDefault="00153A98">
            <w:pPr>
              <w:pStyle w:val="TableParagraph"/>
              <w:ind w:left="43" w:right="6"/>
              <w:jc w:val="center"/>
              <w:rPr>
                <w:sz w:val="16"/>
              </w:rPr>
            </w:pPr>
            <w:r>
              <w:rPr>
                <w:sz w:val="16"/>
              </w:rPr>
              <w:t>100%</w:t>
            </w:r>
          </w:p>
        </w:tc>
        <w:tc>
          <w:tcPr>
            <w:tcW w:w="2431" w:type="dxa"/>
            <w:gridSpan w:val="3"/>
          </w:tcPr>
          <w:p w:rsidR="00B75233" w:rsidRDefault="00B75233">
            <w:pPr>
              <w:pStyle w:val="TableParagraph"/>
              <w:spacing w:before="10"/>
              <w:rPr>
                <w:sz w:val="12"/>
              </w:rPr>
            </w:pPr>
          </w:p>
          <w:p w:rsidR="00B75233" w:rsidRDefault="00153A98">
            <w:pPr>
              <w:pStyle w:val="TableParagraph"/>
              <w:ind w:left="604" w:right="569"/>
              <w:jc w:val="center"/>
              <w:rPr>
                <w:sz w:val="16"/>
              </w:rPr>
            </w:pPr>
            <w:r>
              <w:rPr>
                <w:sz w:val="16"/>
              </w:rPr>
              <w:t>20.0</w:t>
            </w:r>
          </w:p>
        </w:tc>
      </w:tr>
      <w:tr w:rsidR="00B75233">
        <w:trPr>
          <w:trHeight w:val="515"/>
        </w:trPr>
        <w:tc>
          <w:tcPr>
            <w:tcW w:w="818"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9"/>
              <w:rPr>
                <w:sz w:val="16"/>
              </w:rPr>
            </w:pPr>
          </w:p>
          <w:p w:rsidR="00B75233" w:rsidRDefault="00153A98">
            <w:pPr>
              <w:pStyle w:val="TableParagraph"/>
              <w:spacing w:before="1" w:line="230" w:lineRule="auto"/>
              <w:ind w:left="95" w:right="66" w:hanging="1"/>
              <w:jc w:val="center"/>
              <w:rPr>
                <w:sz w:val="16"/>
              </w:rPr>
            </w:pPr>
            <w:r>
              <w:rPr>
                <w:sz w:val="16"/>
              </w:rPr>
              <w:t>年度绩效目标（80 分）</w:t>
            </w:r>
          </w:p>
        </w:tc>
        <w:tc>
          <w:tcPr>
            <w:tcW w:w="895" w:type="dxa"/>
          </w:tcPr>
          <w:p w:rsidR="00B75233" w:rsidRDefault="00B75233">
            <w:pPr>
              <w:pStyle w:val="TableParagraph"/>
              <w:spacing w:before="10"/>
              <w:rPr>
                <w:sz w:val="12"/>
              </w:rPr>
            </w:pPr>
          </w:p>
          <w:p w:rsidR="00B75233" w:rsidRDefault="00153A98">
            <w:pPr>
              <w:pStyle w:val="TableParagraph"/>
              <w:ind w:left="134"/>
              <w:rPr>
                <w:sz w:val="16"/>
              </w:rPr>
            </w:pPr>
            <w:r>
              <w:rPr>
                <w:sz w:val="16"/>
              </w:rPr>
              <w:t>一级指标</w:t>
            </w:r>
          </w:p>
        </w:tc>
        <w:tc>
          <w:tcPr>
            <w:tcW w:w="1281" w:type="dxa"/>
          </w:tcPr>
          <w:p w:rsidR="00B75233" w:rsidRDefault="00B75233">
            <w:pPr>
              <w:pStyle w:val="TableParagraph"/>
              <w:spacing w:before="10"/>
              <w:rPr>
                <w:sz w:val="12"/>
              </w:rPr>
            </w:pPr>
          </w:p>
          <w:p w:rsidR="00B75233" w:rsidRDefault="00153A98">
            <w:pPr>
              <w:pStyle w:val="TableParagraph"/>
              <w:ind w:left="66" w:right="37"/>
              <w:jc w:val="center"/>
              <w:rPr>
                <w:sz w:val="16"/>
              </w:rPr>
            </w:pPr>
            <w:r>
              <w:rPr>
                <w:sz w:val="16"/>
              </w:rPr>
              <w:t>二级指标</w:t>
            </w:r>
          </w:p>
        </w:tc>
        <w:tc>
          <w:tcPr>
            <w:tcW w:w="3012" w:type="dxa"/>
            <w:gridSpan w:val="3"/>
          </w:tcPr>
          <w:p w:rsidR="00B75233" w:rsidRDefault="00B75233">
            <w:pPr>
              <w:pStyle w:val="TableParagraph"/>
              <w:spacing w:before="10"/>
              <w:rPr>
                <w:sz w:val="12"/>
              </w:rPr>
            </w:pPr>
          </w:p>
          <w:p w:rsidR="00B75233" w:rsidRDefault="00153A98">
            <w:pPr>
              <w:pStyle w:val="TableParagraph"/>
              <w:ind w:left="1174" w:right="1142"/>
              <w:jc w:val="center"/>
              <w:rPr>
                <w:sz w:val="16"/>
              </w:rPr>
            </w:pPr>
            <w:r>
              <w:rPr>
                <w:sz w:val="16"/>
              </w:rPr>
              <w:t>三级指标</w:t>
            </w:r>
          </w:p>
        </w:tc>
        <w:tc>
          <w:tcPr>
            <w:tcW w:w="1214" w:type="dxa"/>
          </w:tcPr>
          <w:p w:rsidR="00B75233" w:rsidRDefault="00153A98">
            <w:pPr>
              <w:pStyle w:val="TableParagraph"/>
              <w:spacing w:before="66" w:line="201" w:lineRule="exact"/>
              <w:ind w:left="42" w:right="6"/>
              <w:jc w:val="center"/>
              <w:rPr>
                <w:sz w:val="16"/>
              </w:rPr>
            </w:pPr>
            <w:r>
              <w:rPr>
                <w:sz w:val="16"/>
              </w:rPr>
              <w:t>年初目标值</w:t>
            </w:r>
          </w:p>
          <w:p w:rsidR="00B75233" w:rsidRDefault="00153A98">
            <w:pPr>
              <w:pStyle w:val="TableParagraph"/>
              <w:spacing w:line="201" w:lineRule="exact"/>
              <w:ind w:left="39" w:right="6"/>
              <w:jc w:val="center"/>
              <w:rPr>
                <w:sz w:val="16"/>
              </w:rPr>
            </w:pPr>
            <w:r>
              <w:rPr>
                <w:sz w:val="16"/>
              </w:rPr>
              <w:t>（A）</w:t>
            </w:r>
          </w:p>
        </w:tc>
        <w:tc>
          <w:tcPr>
            <w:tcW w:w="1238" w:type="dxa"/>
            <w:gridSpan w:val="2"/>
          </w:tcPr>
          <w:p w:rsidR="00B75233" w:rsidRDefault="00153A98">
            <w:pPr>
              <w:pStyle w:val="TableParagraph"/>
              <w:spacing w:before="66" w:line="201" w:lineRule="exact"/>
              <w:ind w:left="210" w:right="173"/>
              <w:jc w:val="center"/>
              <w:rPr>
                <w:sz w:val="16"/>
              </w:rPr>
            </w:pPr>
            <w:r>
              <w:rPr>
                <w:sz w:val="16"/>
              </w:rPr>
              <w:t>实际完成值</w:t>
            </w:r>
          </w:p>
          <w:p w:rsidR="00B75233" w:rsidRDefault="00153A98">
            <w:pPr>
              <w:pStyle w:val="TableParagraph"/>
              <w:spacing w:line="201" w:lineRule="exact"/>
              <w:ind w:left="207" w:right="173"/>
              <w:jc w:val="center"/>
              <w:rPr>
                <w:sz w:val="16"/>
              </w:rPr>
            </w:pPr>
            <w:r>
              <w:rPr>
                <w:sz w:val="16"/>
              </w:rPr>
              <w:t>（B）</w:t>
            </w:r>
          </w:p>
        </w:tc>
        <w:tc>
          <w:tcPr>
            <w:tcW w:w="1193" w:type="dxa"/>
          </w:tcPr>
          <w:p w:rsidR="00B75233" w:rsidRDefault="00B75233">
            <w:pPr>
              <w:pStyle w:val="TableParagraph"/>
              <w:spacing w:before="10"/>
              <w:rPr>
                <w:sz w:val="12"/>
              </w:rPr>
            </w:pPr>
          </w:p>
          <w:p w:rsidR="00B75233" w:rsidRDefault="00153A98">
            <w:pPr>
              <w:pStyle w:val="TableParagraph"/>
              <w:ind w:left="37"/>
              <w:jc w:val="center"/>
              <w:rPr>
                <w:sz w:val="16"/>
              </w:rPr>
            </w:pPr>
            <w:r>
              <w:rPr>
                <w:sz w:val="16"/>
              </w:rPr>
              <w:t>得分</w:t>
            </w:r>
          </w:p>
        </w:tc>
      </w:tr>
      <w:tr w:rsidR="00B75233">
        <w:trPr>
          <w:trHeight w:val="515"/>
        </w:trPr>
        <w:tc>
          <w:tcPr>
            <w:tcW w:w="818" w:type="dxa"/>
            <w:vMerge/>
            <w:tcBorders>
              <w:top w:val="nil"/>
            </w:tcBorders>
          </w:tcPr>
          <w:p w:rsidR="00B75233" w:rsidRDefault="00B75233">
            <w:pPr>
              <w:rPr>
                <w:sz w:val="2"/>
                <w:szCs w:val="2"/>
              </w:rPr>
            </w:pPr>
          </w:p>
        </w:tc>
        <w:tc>
          <w:tcPr>
            <w:tcW w:w="895" w:type="dxa"/>
          </w:tcPr>
          <w:p w:rsidR="00B75233" w:rsidRDefault="00153A98">
            <w:pPr>
              <w:pStyle w:val="TableParagraph"/>
              <w:spacing w:before="66" w:line="201" w:lineRule="exact"/>
              <w:ind w:left="134"/>
              <w:rPr>
                <w:sz w:val="16"/>
              </w:rPr>
            </w:pPr>
            <w:r>
              <w:rPr>
                <w:spacing w:val="-1"/>
                <w:sz w:val="16"/>
              </w:rPr>
              <w:t>产出指标</w:t>
            </w:r>
          </w:p>
          <w:p w:rsidR="00B75233" w:rsidRDefault="00153A98">
            <w:pPr>
              <w:pStyle w:val="TableParagraph"/>
              <w:spacing w:line="201" w:lineRule="exact"/>
              <w:ind w:left="134"/>
              <w:rPr>
                <w:sz w:val="16"/>
              </w:rPr>
            </w:pPr>
            <w:r>
              <w:rPr>
                <w:spacing w:val="-1"/>
                <w:sz w:val="16"/>
              </w:rPr>
              <w:t>（40</w:t>
            </w:r>
            <w:r>
              <w:rPr>
                <w:sz w:val="16"/>
              </w:rPr>
              <w:t>分）</w:t>
            </w:r>
          </w:p>
        </w:tc>
        <w:tc>
          <w:tcPr>
            <w:tcW w:w="1281" w:type="dxa"/>
          </w:tcPr>
          <w:p w:rsidR="00B75233" w:rsidRDefault="00B75233">
            <w:pPr>
              <w:pStyle w:val="TableParagraph"/>
              <w:spacing w:before="10"/>
              <w:rPr>
                <w:sz w:val="12"/>
              </w:rPr>
            </w:pPr>
          </w:p>
          <w:p w:rsidR="00B75233" w:rsidRDefault="00153A98">
            <w:pPr>
              <w:pStyle w:val="TableParagraph"/>
              <w:ind w:left="66" w:right="37"/>
              <w:jc w:val="center"/>
              <w:rPr>
                <w:sz w:val="16"/>
              </w:rPr>
            </w:pPr>
            <w:r>
              <w:rPr>
                <w:sz w:val="16"/>
              </w:rPr>
              <w:t>质量指标</w:t>
            </w:r>
          </w:p>
        </w:tc>
        <w:tc>
          <w:tcPr>
            <w:tcW w:w="3012" w:type="dxa"/>
            <w:gridSpan w:val="3"/>
          </w:tcPr>
          <w:p w:rsidR="00B75233" w:rsidRDefault="00B75233">
            <w:pPr>
              <w:pStyle w:val="TableParagraph"/>
              <w:spacing w:before="10"/>
              <w:rPr>
                <w:sz w:val="12"/>
              </w:rPr>
            </w:pPr>
          </w:p>
          <w:p w:rsidR="00B75233" w:rsidRDefault="00153A98">
            <w:pPr>
              <w:pStyle w:val="TableParagraph"/>
              <w:ind w:left="876"/>
              <w:rPr>
                <w:sz w:val="16"/>
              </w:rPr>
            </w:pPr>
            <w:r>
              <w:rPr>
                <w:sz w:val="16"/>
              </w:rPr>
              <w:t>工程质量（40分）</w:t>
            </w:r>
          </w:p>
        </w:tc>
        <w:tc>
          <w:tcPr>
            <w:tcW w:w="1214" w:type="dxa"/>
          </w:tcPr>
          <w:p w:rsidR="00B75233" w:rsidRDefault="00B75233">
            <w:pPr>
              <w:pStyle w:val="TableParagraph"/>
              <w:spacing w:before="10"/>
              <w:rPr>
                <w:sz w:val="12"/>
              </w:rPr>
            </w:pPr>
          </w:p>
          <w:p w:rsidR="00B75233" w:rsidRDefault="00153A98">
            <w:pPr>
              <w:pStyle w:val="TableParagraph"/>
              <w:ind w:left="40" w:right="6"/>
              <w:jc w:val="center"/>
              <w:rPr>
                <w:sz w:val="16"/>
              </w:rPr>
            </w:pPr>
            <w:r>
              <w:rPr>
                <w:sz w:val="16"/>
              </w:rPr>
              <w:t>合格</w:t>
            </w:r>
          </w:p>
        </w:tc>
        <w:tc>
          <w:tcPr>
            <w:tcW w:w="1238" w:type="dxa"/>
            <w:gridSpan w:val="2"/>
          </w:tcPr>
          <w:p w:rsidR="00B75233" w:rsidRDefault="00B75233">
            <w:pPr>
              <w:pStyle w:val="TableParagraph"/>
              <w:spacing w:before="10"/>
              <w:rPr>
                <w:sz w:val="12"/>
              </w:rPr>
            </w:pPr>
          </w:p>
          <w:p w:rsidR="00B75233" w:rsidRDefault="00153A98">
            <w:pPr>
              <w:pStyle w:val="TableParagraph"/>
              <w:ind w:left="207" w:right="173"/>
              <w:jc w:val="center"/>
              <w:rPr>
                <w:sz w:val="16"/>
              </w:rPr>
            </w:pPr>
            <w:r>
              <w:rPr>
                <w:sz w:val="16"/>
              </w:rPr>
              <w:t>合格</w:t>
            </w:r>
          </w:p>
        </w:tc>
        <w:tc>
          <w:tcPr>
            <w:tcW w:w="1193" w:type="dxa"/>
          </w:tcPr>
          <w:p w:rsidR="00B75233" w:rsidRDefault="00B75233">
            <w:pPr>
              <w:pStyle w:val="TableParagraph"/>
              <w:spacing w:before="10"/>
              <w:rPr>
                <w:sz w:val="12"/>
              </w:rPr>
            </w:pPr>
          </w:p>
          <w:p w:rsidR="00B75233" w:rsidRDefault="00153A98">
            <w:pPr>
              <w:pStyle w:val="TableParagraph"/>
              <w:ind w:left="37"/>
              <w:jc w:val="center"/>
              <w:rPr>
                <w:sz w:val="16"/>
              </w:rPr>
            </w:pPr>
            <w:r>
              <w:rPr>
                <w:sz w:val="16"/>
              </w:rPr>
              <w:t>40</w:t>
            </w:r>
          </w:p>
        </w:tc>
      </w:tr>
      <w:tr w:rsidR="00B75233">
        <w:trPr>
          <w:trHeight w:val="515"/>
        </w:trPr>
        <w:tc>
          <w:tcPr>
            <w:tcW w:w="818" w:type="dxa"/>
            <w:vMerge/>
            <w:tcBorders>
              <w:top w:val="nil"/>
            </w:tcBorders>
          </w:tcPr>
          <w:p w:rsidR="00B75233" w:rsidRDefault="00B75233">
            <w:pPr>
              <w:rPr>
                <w:sz w:val="2"/>
                <w:szCs w:val="2"/>
              </w:rPr>
            </w:pPr>
          </w:p>
        </w:tc>
        <w:tc>
          <w:tcPr>
            <w:tcW w:w="895" w:type="dxa"/>
            <w:vMerge w:val="restart"/>
          </w:tcPr>
          <w:p w:rsidR="00B75233" w:rsidRDefault="00B75233">
            <w:pPr>
              <w:pStyle w:val="TableParagraph"/>
              <w:rPr>
                <w:sz w:val="16"/>
              </w:rPr>
            </w:pPr>
          </w:p>
          <w:p w:rsidR="00B75233" w:rsidRDefault="00B75233">
            <w:pPr>
              <w:pStyle w:val="TableParagraph"/>
              <w:spacing w:before="4"/>
              <w:rPr>
                <w:sz w:val="23"/>
              </w:rPr>
            </w:pPr>
          </w:p>
          <w:p w:rsidR="00B75233" w:rsidRDefault="00153A98">
            <w:pPr>
              <w:pStyle w:val="TableParagraph"/>
              <w:spacing w:before="1" w:line="230" w:lineRule="auto"/>
              <w:ind w:left="374" w:right="25" w:hanging="320"/>
              <w:rPr>
                <w:sz w:val="16"/>
              </w:rPr>
            </w:pPr>
            <w:r>
              <w:rPr>
                <w:sz w:val="16"/>
              </w:rPr>
              <w:t>社会效益指标</w:t>
            </w:r>
          </w:p>
          <w:p w:rsidR="00B75233" w:rsidRDefault="00153A98">
            <w:pPr>
              <w:pStyle w:val="TableParagraph"/>
              <w:spacing w:line="199" w:lineRule="exact"/>
              <w:ind w:left="134"/>
              <w:rPr>
                <w:sz w:val="16"/>
              </w:rPr>
            </w:pPr>
            <w:r>
              <w:rPr>
                <w:sz w:val="16"/>
              </w:rPr>
              <w:t>（40分）</w:t>
            </w:r>
          </w:p>
        </w:tc>
        <w:tc>
          <w:tcPr>
            <w:tcW w:w="1281" w:type="dxa"/>
          </w:tcPr>
          <w:p w:rsidR="00B75233" w:rsidRDefault="00B75233">
            <w:pPr>
              <w:pStyle w:val="TableParagraph"/>
              <w:spacing w:before="10"/>
              <w:rPr>
                <w:sz w:val="12"/>
              </w:rPr>
            </w:pPr>
          </w:p>
          <w:p w:rsidR="00B75233" w:rsidRDefault="00153A98">
            <w:pPr>
              <w:pStyle w:val="TableParagraph"/>
              <w:ind w:left="65" w:right="39"/>
              <w:jc w:val="center"/>
              <w:rPr>
                <w:sz w:val="16"/>
              </w:rPr>
            </w:pPr>
            <w:r>
              <w:rPr>
                <w:sz w:val="16"/>
              </w:rPr>
              <w:t>社会效益指标</w:t>
            </w:r>
          </w:p>
        </w:tc>
        <w:tc>
          <w:tcPr>
            <w:tcW w:w="3012" w:type="dxa"/>
            <w:gridSpan w:val="3"/>
          </w:tcPr>
          <w:p w:rsidR="00B75233" w:rsidRDefault="00B75233">
            <w:pPr>
              <w:pStyle w:val="TableParagraph"/>
              <w:spacing w:before="10"/>
              <w:rPr>
                <w:sz w:val="12"/>
              </w:rPr>
            </w:pPr>
          </w:p>
          <w:p w:rsidR="00B75233" w:rsidRDefault="00153A98">
            <w:pPr>
              <w:pStyle w:val="TableParagraph"/>
              <w:ind w:left="399"/>
              <w:rPr>
                <w:sz w:val="16"/>
              </w:rPr>
            </w:pPr>
            <w:r>
              <w:rPr>
                <w:sz w:val="16"/>
              </w:rPr>
              <w:t>片区企业居民出行便利（15分）</w:t>
            </w:r>
          </w:p>
        </w:tc>
        <w:tc>
          <w:tcPr>
            <w:tcW w:w="1214" w:type="dxa"/>
          </w:tcPr>
          <w:p w:rsidR="00B75233" w:rsidRDefault="00B75233">
            <w:pPr>
              <w:pStyle w:val="TableParagraph"/>
              <w:spacing w:before="10"/>
              <w:rPr>
                <w:sz w:val="12"/>
              </w:rPr>
            </w:pPr>
          </w:p>
          <w:p w:rsidR="00B75233" w:rsidRDefault="00153A98">
            <w:pPr>
              <w:pStyle w:val="TableParagraph"/>
              <w:ind w:left="41" w:right="6"/>
              <w:jc w:val="center"/>
              <w:rPr>
                <w:sz w:val="16"/>
              </w:rPr>
            </w:pPr>
            <w:r>
              <w:rPr>
                <w:sz w:val="16"/>
              </w:rPr>
              <w:t>有所提升</w:t>
            </w:r>
          </w:p>
        </w:tc>
        <w:tc>
          <w:tcPr>
            <w:tcW w:w="1238" w:type="dxa"/>
            <w:gridSpan w:val="2"/>
          </w:tcPr>
          <w:p w:rsidR="00B75233" w:rsidRDefault="00B75233">
            <w:pPr>
              <w:pStyle w:val="TableParagraph"/>
              <w:spacing w:before="10"/>
              <w:rPr>
                <w:sz w:val="12"/>
              </w:rPr>
            </w:pPr>
          </w:p>
          <w:p w:rsidR="00B75233" w:rsidRDefault="00153A98">
            <w:pPr>
              <w:pStyle w:val="TableParagraph"/>
              <w:ind w:left="310"/>
              <w:rPr>
                <w:sz w:val="16"/>
              </w:rPr>
            </w:pPr>
            <w:r>
              <w:rPr>
                <w:sz w:val="16"/>
              </w:rPr>
              <w:t>有所提升</w:t>
            </w:r>
          </w:p>
        </w:tc>
        <w:tc>
          <w:tcPr>
            <w:tcW w:w="1193" w:type="dxa"/>
          </w:tcPr>
          <w:p w:rsidR="00B75233" w:rsidRDefault="00B75233">
            <w:pPr>
              <w:pStyle w:val="TableParagraph"/>
              <w:spacing w:before="10"/>
              <w:rPr>
                <w:sz w:val="12"/>
              </w:rPr>
            </w:pPr>
          </w:p>
          <w:p w:rsidR="00B75233" w:rsidRDefault="00153A98">
            <w:pPr>
              <w:pStyle w:val="TableParagraph"/>
              <w:ind w:left="37"/>
              <w:jc w:val="center"/>
              <w:rPr>
                <w:sz w:val="16"/>
              </w:rPr>
            </w:pPr>
            <w:r>
              <w:rPr>
                <w:sz w:val="16"/>
              </w:rPr>
              <w:t>15</w:t>
            </w:r>
          </w:p>
        </w:tc>
      </w:tr>
      <w:tr w:rsidR="00B75233">
        <w:trPr>
          <w:trHeight w:val="515"/>
        </w:trPr>
        <w:tc>
          <w:tcPr>
            <w:tcW w:w="818" w:type="dxa"/>
            <w:vMerge/>
            <w:tcBorders>
              <w:top w:val="nil"/>
            </w:tcBorders>
          </w:tcPr>
          <w:p w:rsidR="00B75233" w:rsidRDefault="00B75233">
            <w:pPr>
              <w:rPr>
                <w:sz w:val="2"/>
                <w:szCs w:val="2"/>
              </w:rPr>
            </w:pPr>
          </w:p>
        </w:tc>
        <w:tc>
          <w:tcPr>
            <w:tcW w:w="895" w:type="dxa"/>
            <w:vMerge/>
            <w:tcBorders>
              <w:top w:val="nil"/>
            </w:tcBorders>
          </w:tcPr>
          <w:p w:rsidR="00B75233" w:rsidRDefault="00B75233">
            <w:pPr>
              <w:rPr>
                <w:sz w:val="2"/>
                <w:szCs w:val="2"/>
              </w:rPr>
            </w:pPr>
          </w:p>
        </w:tc>
        <w:tc>
          <w:tcPr>
            <w:tcW w:w="1281" w:type="dxa"/>
          </w:tcPr>
          <w:p w:rsidR="00B75233" w:rsidRDefault="00B75233">
            <w:pPr>
              <w:pStyle w:val="TableParagraph"/>
              <w:spacing w:before="10"/>
              <w:rPr>
                <w:sz w:val="12"/>
              </w:rPr>
            </w:pPr>
          </w:p>
          <w:p w:rsidR="00B75233" w:rsidRDefault="00153A98">
            <w:pPr>
              <w:pStyle w:val="TableParagraph"/>
              <w:ind w:left="66" w:right="39"/>
              <w:jc w:val="center"/>
              <w:rPr>
                <w:sz w:val="16"/>
              </w:rPr>
            </w:pPr>
            <w:r>
              <w:rPr>
                <w:sz w:val="16"/>
              </w:rPr>
              <w:t>可持续影响指标</w:t>
            </w:r>
          </w:p>
        </w:tc>
        <w:tc>
          <w:tcPr>
            <w:tcW w:w="3012" w:type="dxa"/>
            <w:gridSpan w:val="3"/>
          </w:tcPr>
          <w:p w:rsidR="00B75233" w:rsidRDefault="00B75233">
            <w:pPr>
              <w:pStyle w:val="TableParagraph"/>
              <w:spacing w:before="10"/>
              <w:rPr>
                <w:sz w:val="12"/>
              </w:rPr>
            </w:pPr>
          </w:p>
          <w:p w:rsidR="00B75233" w:rsidRDefault="00153A98">
            <w:pPr>
              <w:pStyle w:val="TableParagraph"/>
              <w:ind w:left="557"/>
              <w:rPr>
                <w:sz w:val="16"/>
              </w:rPr>
            </w:pPr>
            <w:r>
              <w:rPr>
                <w:sz w:val="16"/>
              </w:rPr>
              <w:t>全面提升城市形象（10分）</w:t>
            </w:r>
          </w:p>
        </w:tc>
        <w:tc>
          <w:tcPr>
            <w:tcW w:w="1214" w:type="dxa"/>
          </w:tcPr>
          <w:p w:rsidR="00B75233" w:rsidRDefault="00B75233">
            <w:pPr>
              <w:pStyle w:val="TableParagraph"/>
              <w:spacing w:before="10"/>
              <w:rPr>
                <w:sz w:val="12"/>
              </w:rPr>
            </w:pPr>
          </w:p>
          <w:p w:rsidR="00B75233" w:rsidRDefault="00153A98">
            <w:pPr>
              <w:pStyle w:val="TableParagraph"/>
              <w:ind w:left="41" w:right="6"/>
              <w:jc w:val="center"/>
              <w:rPr>
                <w:sz w:val="16"/>
              </w:rPr>
            </w:pPr>
            <w:r>
              <w:rPr>
                <w:sz w:val="16"/>
              </w:rPr>
              <w:t>有所提升</w:t>
            </w:r>
          </w:p>
        </w:tc>
        <w:tc>
          <w:tcPr>
            <w:tcW w:w="1238" w:type="dxa"/>
            <w:gridSpan w:val="2"/>
          </w:tcPr>
          <w:p w:rsidR="00B75233" w:rsidRDefault="00B75233">
            <w:pPr>
              <w:pStyle w:val="TableParagraph"/>
              <w:spacing w:before="10"/>
              <w:rPr>
                <w:sz w:val="12"/>
              </w:rPr>
            </w:pPr>
          </w:p>
          <w:p w:rsidR="00B75233" w:rsidRDefault="00153A98">
            <w:pPr>
              <w:pStyle w:val="TableParagraph"/>
              <w:ind w:left="310"/>
              <w:rPr>
                <w:sz w:val="16"/>
              </w:rPr>
            </w:pPr>
            <w:r>
              <w:rPr>
                <w:sz w:val="16"/>
              </w:rPr>
              <w:t>有所提升</w:t>
            </w:r>
          </w:p>
        </w:tc>
        <w:tc>
          <w:tcPr>
            <w:tcW w:w="1193" w:type="dxa"/>
          </w:tcPr>
          <w:p w:rsidR="00B75233" w:rsidRDefault="00B75233">
            <w:pPr>
              <w:pStyle w:val="TableParagraph"/>
              <w:spacing w:before="10"/>
              <w:rPr>
                <w:sz w:val="12"/>
              </w:rPr>
            </w:pPr>
          </w:p>
          <w:p w:rsidR="00B75233" w:rsidRDefault="00153A98">
            <w:pPr>
              <w:pStyle w:val="TableParagraph"/>
              <w:ind w:left="37"/>
              <w:jc w:val="center"/>
              <w:rPr>
                <w:sz w:val="16"/>
              </w:rPr>
            </w:pPr>
            <w:r>
              <w:rPr>
                <w:sz w:val="16"/>
              </w:rPr>
              <w:t>10</w:t>
            </w:r>
          </w:p>
        </w:tc>
      </w:tr>
      <w:tr w:rsidR="00B75233">
        <w:trPr>
          <w:trHeight w:val="515"/>
        </w:trPr>
        <w:tc>
          <w:tcPr>
            <w:tcW w:w="818" w:type="dxa"/>
            <w:vMerge/>
            <w:tcBorders>
              <w:top w:val="nil"/>
            </w:tcBorders>
          </w:tcPr>
          <w:p w:rsidR="00B75233" w:rsidRDefault="00B75233">
            <w:pPr>
              <w:rPr>
                <w:sz w:val="2"/>
                <w:szCs w:val="2"/>
              </w:rPr>
            </w:pPr>
          </w:p>
        </w:tc>
        <w:tc>
          <w:tcPr>
            <w:tcW w:w="895" w:type="dxa"/>
            <w:vMerge/>
            <w:tcBorders>
              <w:top w:val="nil"/>
            </w:tcBorders>
          </w:tcPr>
          <w:p w:rsidR="00B75233" w:rsidRDefault="00B75233">
            <w:pPr>
              <w:rPr>
                <w:sz w:val="2"/>
                <w:szCs w:val="2"/>
              </w:rPr>
            </w:pPr>
          </w:p>
        </w:tc>
        <w:tc>
          <w:tcPr>
            <w:tcW w:w="1281" w:type="dxa"/>
          </w:tcPr>
          <w:p w:rsidR="00B75233" w:rsidRDefault="00B75233">
            <w:pPr>
              <w:pStyle w:val="TableParagraph"/>
              <w:spacing w:before="10"/>
              <w:rPr>
                <w:sz w:val="12"/>
              </w:rPr>
            </w:pPr>
          </w:p>
          <w:p w:rsidR="00B75233" w:rsidRDefault="00153A98">
            <w:pPr>
              <w:pStyle w:val="TableParagraph"/>
              <w:ind w:left="65" w:right="39"/>
              <w:jc w:val="center"/>
              <w:rPr>
                <w:sz w:val="16"/>
              </w:rPr>
            </w:pPr>
            <w:r>
              <w:rPr>
                <w:sz w:val="16"/>
              </w:rPr>
              <w:t>社会效益指标</w:t>
            </w:r>
          </w:p>
        </w:tc>
        <w:tc>
          <w:tcPr>
            <w:tcW w:w="3012" w:type="dxa"/>
            <w:gridSpan w:val="3"/>
          </w:tcPr>
          <w:p w:rsidR="00B75233" w:rsidRDefault="00B75233">
            <w:pPr>
              <w:pStyle w:val="TableParagraph"/>
              <w:spacing w:before="10"/>
              <w:rPr>
                <w:sz w:val="12"/>
              </w:rPr>
            </w:pPr>
          </w:p>
          <w:p w:rsidR="00B75233" w:rsidRDefault="00153A98">
            <w:pPr>
              <w:pStyle w:val="TableParagraph"/>
              <w:ind w:left="317"/>
              <w:rPr>
                <w:sz w:val="16"/>
              </w:rPr>
            </w:pPr>
            <w:r>
              <w:rPr>
                <w:sz w:val="16"/>
              </w:rPr>
              <w:t>重要的城市基础设施建设（15分）</w:t>
            </w:r>
          </w:p>
        </w:tc>
        <w:tc>
          <w:tcPr>
            <w:tcW w:w="1214" w:type="dxa"/>
          </w:tcPr>
          <w:p w:rsidR="00B75233" w:rsidRDefault="00B75233">
            <w:pPr>
              <w:pStyle w:val="TableParagraph"/>
              <w:spacing w:before="10"/>
              <w:rPr>
                <w:sz w:val="12"/>
              </w:rPr>
            </w:pPr>
          </w:p>
          <w:p w:rsidR="00B75233" w:rsidRDefault="00153A98">
            <w:pPr>
              <w:pStyle w:val="TableParagraph"/>
              <w:ind w:left="41" w:right="6"/>
              <w:jc w:val="center"/>
              <w:rPr>
                <w:sz w:val="16"/>
              </w:rPr>
            </w:pPr>
            <w:r>
              <w:rPr>
                <w:sz w:val="16"/>
              </w:rPr>
              <w:t>有所提升</w:t>
            </w:r>
          </w:p>
        </w:tc>
        <w:tc>
          <w:tcPr>
            <w:tcW w:w="1238" w:type="dxa"/>
            <w:gridSpan w:val="2"/>
          </w:tcPr>
          <w:p w:rsidR="00B75233" w:rsidRDefault="00B75233">
            <w:pPr>
              <w:pStyle w:val="TableParagraph"/>
              <w:spacing w:before="10"/>
              <w:rPr>
                <w:sz w:val="12"/>
              </w:rPr>
            </w:pPr>
          </w:p>
          <w:p w:rsidR="00B75233" w:rsidRDefault="00153A98">
            <w:pPr>
              <w:pStyle w:val="TableParagraph"/>
              <w:ind w:left="310"/>
              <w:rPr>
                <w:sz w:val="16"/>
              </w:rPr>
            </w:pPr>
            <w:r>
              <w:rPr>
                <w:sz w:val="16"/>
              </w:rPr>
              <w:t>有所提升</w:t>
            </w:r>
          </w:p>
        </w:tc>
        <w:tc>
          <w:tcPr>
            <w:tcW w:w="1193" w:type="dxa"/>
          </w:tcPr>
          <w:p w:rsidR="00B75233" w:rsidRDefault="00B75233">
            <w:pPr>
              <w:pStyle w:val="TableParagraph"/>
              <w:spacing w:before="10"/>
              <w:rPr>
                <w:sz w:val="12"/>
              </w:rPr>
            </w:pPr>
          </w:p>
          <w:p w:rsidR="00B75233" w:rsidRDefault="00153A98">
            <w:pPr>
              <w:pStyle w:val="TableParagraph"/>
              <w:ind w:left="37"/>
              <w:jc w:val="center"/>
              <w:rPr>
                <w:sz w:val="16"/>
              </w:rPr>
            </w:pPr>
            <w:r>
              <w:rPr>
                <w:sz w:val="16"/>
              </w:rPr>
              <w:t>15</w:t>
            </w:r>
          </w:p>
        </w:tc>
      </w:tr>
      <w:tr w:rsidR="00B75233">
        <w:trPr>
          <w:trHeight w:val="563"/>
        </w:trPr>
        <w:tc>
          <w:tcPr>
            <w:tcW w:w="818" w:type="dxa"/>
          </w:tcPr>
          <w:p w:rsidR="00B75233" w:rsidRDefault="00B75233">
            <w:pPr>
              <w:pStyle w:val="TableParagraph"/>
              <w:spacing w:before="9"/>
              <w:rPr>
                <w:sz w:val="14"/>
              </w:rPr>
            </w:pPr>
          </w:p>
          <w:p w:rsidR="00B75233" w:rsidRDefault="00153A98">
            <w:pPr>
              <w:pStyle w:val="TableParagraph"/>
              <w:ind w:left="256"/>
              <w:rPr>
                <w:sz w:val="16"/>
              </w:rPr>
            </w:pPr>
            <w:r>
              <w:rPr>
                <w:sz w:val="16"/>
              </w:rPr>
              <w:t>总分</w:t>
            </w:r>
          </w:p>
        </w:tc>
        <w:tc>
          <w:tcPr>
            <w:tcW w:w="8833" w:type="dxa"/>
            <w:gridSpan w:val="9"/>
          </w:tcPr>
          <w:p w:rsidR="00B75233" w:rsidRDefault="00B75233">
            <w:pPr>
              <w:pStyle w:val="TableParagraph"/>
              <w:spacing w:before="9"/>
              <w:rPr>
                <w:sz w:val="14"/>
              </w:rPr>
            </w:pPr>
          </w:p>
          <w:p w:rsidR="00B75233" w:rsidRDefault="00153A98">
            <w:pPr>
              <w:pStyle w:val="TableParagraph"/>
              <w:ind w:left="4284" w:right="4254"/>
              <w:jc w:val="center"/>
              <w:rPr>
                <w:sz w:val="16"/>
              </w:rPr>
            </w:pPr>
            <w:r>
              <w:rPr>
                <w:sz w:val="16"/>
              </w:rPr>
              <w:t>100</w:t>
            </w:r>
          </w:p>
        </w:tc>
      </w:tr>
      <w:tr w:rsidR="00B75233">
        <w:trPr>
          <w:trHeight w:val="993"/>
        </w:trPr>
        <w:tc>
          <w:tcPr>
            <w:tcW w:w="1713" w:type="dxa"/>
            <w:gridSpan w:val="2"/>
          </w:tcPr>
          <w:p w:rsidR="00B75233" w:rsidRDefault="00B75233">
            <w:pPr>
              <w:pStyle w:val="TableParagraph"/>
              <w:spacing w:before="5"/>
              <w:rPr>
                <w:sz w:val="16"/>
              </w:rPr>
            </w:pPr>
          </w:p>
          <w:p w:rsidR="00B75233" w:rsidRDefault="00153A98">
            <w:pPr>
              <w:pStyle w:val="TableParagraph"/>
              <w:spacing w:line="232" w:lineRule="auto"/>
              <w:ind w:left="465" w:right="433" w:hanging="1"/>
              <w:jc w:val="center"/>
              <w:rPr>
                <w:sz w:val="16"/>
              </w:rPr>
            </w:pPr>
            <w:r>
              <w:rPr>
                <w:sz w:val="16"/>
              </w:rPr>
              <w:t xml:space="preserve">偏差大或 </w:t>
            </w:r>
            <w:r>
              <w:rPr>
                <w:spacing w:val="-4"/>
                <w:sz w:val="16"/>
              </w:rPr>
              <w:t>目标未完成</w:t>
            </w:r>
            <w:r>
              <w:rPr>
                <w:sz w:val="16"/>
              </w:rPr>
              <w:t>原因分析</w:t>
            </w:r>
          </w:p>
        </w:tc>
        <w:tc>
          <w:tcPr>
            <w:tcW w:w="7938" w:type="dxa"/>
            <w:gridSpan w:val="8"/>
          </w:tcPr>
          <w:p w:rsidR="00B75233" w:rsidRDefault="00B75233">
            <w:pPr>
              <w:pStyle w:val="TableParagraph"/>
              <w:rPr>
                <w:sz w:val="16"/>
              </w:rPr>
            </w:pPr>
          </w:p>
          <w:p w:rsidR="00B75233" w:rsidRDefault="00B75233">
            <w:pPr>
              <w:pStyle w:val="TableParagraph"/>
              <w:spacing w:before="7"/>
              <w:rPr>
                <w:sz w:val="15"/>
              </w:rPr>
            </w:pPr>
          </w:p>
          <w:p w:rsidR="00B75233" w:rsidRDefault="00153A98">
            <w:pPr>
              <w:pStyle w:val="TableParagraph"/>
              <w:ind w:left="32"/>
              <w:jc w:val="center"/>
              <w:rPr>
                <w:sz w:val="16"/>
              </w:rPr>
            </w:pPr>
            <w:r>
              <w:rPr>
                <w:sz w:val="16"/>
              </w:rPr>
              <w:t>无</w:t>
            </w:r>
          </w:p>
        </w:tc>
      </w:tr>
      <w:tr w:rsidR="00B75233">
        <w:trPr>
          <w:trHeight w:val="1108"/>
        </w:trPr>
        <w:tc>
          <w:tcPr>
            <w:tcW w:w="1713" w:type="dxa"/>
            <w:gridSpan w:val="2"/>
          </w:tcPr>
          <w:p w:rsidR="00B75233" w:rsidRDefault="00B75233">
            <w:pPr>
              <w:pStyle w:val="TableParagraph"/>
              <w:rPr>
                <w:sz w:val="16"/>
              </w:rPr>
            </w:pPr>
          </w:p>
          <w:p w:rsidR="00B75233" w:rsidRDefault="00B75233">
            <w:pPr>
              <w:pStyle w:val="TableParagraph"/>
              <w:spacing w:before="7"/>
              <w:rPr>
                <w:sz w:val="12"/>
              </w:rPr>
            </w:pPr>
          </w:p>
          <w:p w:rsidR="00B75233" w:rsidRDefault="00153A98">
            <w:pPr>
              <w:pStyle w:val="TableParagraph"/>
              <w:spacing w:line="232" w:lineRule="auto"/>
              <w:ind w:left="383" w:right="316" w:firstLine="81"/>
              <w:rPr>
                <w:sz w:val="16"/>
              </w:rPr>
            </w:pPr>
            <w:r>
              <w:rPr>
                <w:sz w:val="16"/>
              </w:rPr>
              <w:t>改进措施及结果应用方案</w:t>
            </w:r>
          </w:p>
        </w:tc>
        <w:tc>
          <w:tcPr>
            <w:tcW w:w="7938" w:type="dxa"/>
            <w:gridSpan w:val="8"/>
          </w:tcPr>
          <w:p w:rsidR="00B75233" w:rsidRDefault="00B75233">
            <w:pPr>
              <w:pStyle w:val="TableParagraph"/>
              <w:rPr>
                <w:sz w:val="16"/>
              </w:rPr>
            </w:pPr>
          </w:p>
          <w:p w:rsidR="00B75233" w:rsidRDefault="00B75233">
            <w:pPr>
              <w:pStyle w:val="TableParagraph"/>
              <w:rPr>
                <w:sz w:val="20"/>
              </w:rPr>
            </w:pPr>
          </w:p>
          <w:p w:rsidR="00B75233" w:rsidRDefault="00153A98">
            <w:pPr>
              <w:pStyle w:val="TableParagraph"/>
              <w:spacing w:before="1"/>
              <w:ind w:left="32"/>
              <w:jc w:val="center"/>
              <w:rPr>
                <w:sz w:val="16"/>
              </w:rPr>
            </w:pPr>
            <w:r>
              <w:rPr>
                <w:sz w:val="16"/>
              </w:rPr>
              <w:t>无</w:t>
            </w:r>
          </w:p>
        </w:tc>
      </w:tr>
      <w:tr w:rsidR="00B75233">
        <w:trPr>
          <w:trHeight w:val="1017"/>
        </w:trPr>
        <w:tc>
          <w:tcPr>
            <w:tcW w:w="1713" w:type="dxa"/>
            <w:gridSpan w:val="2"/>
          </w:tcPr>
          <w:p w:rsidR="00B75233" w:rsidRDefault="00B75233">
            <w:pPr>
              <w:pStyle w:val="TableParagraph"/>
              <w:rPr>
                <w:sz w:val="16"/>
              </w:rPr>
            </w:pPr>
          </w:p>
          <w:p w:rsidR="00B75233" w:rsidRDefault="00153A98">
            <w:pPr>
              <w:pStyle w:val="TableParagraph"/>
              <w:spacing w:before="115" w:line="232" w:lineRule="auto"/>
              <w:ind w:left="544" w:right="235" w:hanging="240"/>
              <w:rPr>
                <w:sz w:val="16"/>
              </w:rPr>
            </w:pPr>
            <w:r>
              <w:rPr>
                <w:sz w:val="16"/>
              </w:rPr>
              <w:t>单位主要负责人签批意见</w:t>
            </w:r>
          </w:p>
        </w:tc>
        <w:tc>
          <w:tcPr>
            <w:tcW w:w="7938" w:type="dxa"/>
            <w:gridSpan w:val="8"/>
          </w:tcPr>
          <w:p w:rsidR="00B75233" w:rsidRDefault="00B75233">
            <w:pPr>
              <w:pStyle w:val="TableParagraph"/>
              <w:spacing w:before="12"/>
              <w:rPr>
                <w:sz w:val="16"/>
              </w:rPr>
            </w:pPr>
          </w:p>
          <w:p w:rsidR="00B75233" w:rsidRDefault="00153A98">
            <w:pPr>
              <w:pStyle w:val="TableParagraph"/>
              <w:ind w:left="3318" w:right="2136"/>
              <w:jc w:val="center"/>
              <w:rPr>
                <w:sz w:val="16"/>
              </w:rPr>
            </w:pPr>
            <w:r>
              <w:rPr>
                <w:sz w:val="16"/>
              </w:rPr>
              <w:t>签名：</w:t>
            </w:r>
          </w:p>
          <w:p w:rsidR="00B75233" w:rsidRDefault="00B75233">
            <w:pPr>
              <w:pStyle w:val="TableParagraph"/>
              <w:spacing w:before="11"/>
              <w:rPr>
                <w:sz w:val="14"/>
              </w:rPr>
            </w:pPr>
          </w:p>
          <w:p w:rsidR="00B75233" w:rsidRDefault="00153A98">
            <w:pPr>
              <w:pStyle w:val="TableParagraph"/>
              <w:tabs>
                <w:tab w:val="left" w:pos="4634"/>
                <w:tab w:val="left" w:pos="5277"/>
              </w:tabs>
              <w:spacing w:before="1"/>
              <w:ind w:left="3991"/>
              <w:rPr>
                <w:sz w:val="16"/>
              </w:rPr>
            </w:pPr>
            <w:r>
              <w:rPr>
                <w:sz w:val="16"/>
              </w:rPr>
              <w:t>年</w:t>
            </w:r>
            <w:r>
              <w:rPr>
                <w:sz w:val="16"/>
              </w:rPr>
              <w:tab/>
              <w:t>月</w:t>
            </w:r>
            <w:r>
              <w:rPr>
                <w:sz w:val="16"/>
              </w:rPr>
              <w:tab/>
              <w:t>日</w:t>
            </w:r>
          </w:p>
        </w:tc>
      </w:tr>
    </w:tbl>
    <w:p w:rsidR="00B75233" w:rsidRDefault="00B75233">
      <w:pPr>
        <w:pStyle w:val="a3"/>
        <w:rPr>
          <w:sz w:val="20"/>
        </w:rPr>
      </w:pPr>
    </w:p>
    <w:p w:rsidR="00B75233" w:rsidRDefault="00B75233">
      <w:pPr>
        <w:pStyle w:val="a3"/>
        <w:spacing w:before="7"/>
      </w:pPr>
    </w:p>
    <w:p w:rsidR="00B75233" w:rsidRDefault="00153A98">
      <w:pPr>
        <w:pStyle w:val="a3"/>
        <w:spacing w:before="78" w:line="201" w:lineRule="exact"/>
        <w:ind w:left="973"/>
      </w:pPr>
      <w:r>
        <w:t>备注：</w:t>
      </w:r>
    </w:p>
    <w:p w:rsidR="00B75233" w:rsidRDefault="00153A98">
      <w:pPr>
        <w:pStyle w:val="a4"/>
        <w:numPr>
          <w:ilvl w:val="0"/>
          <w:numId w:val="13"/>
        </w:numPr>
        <w:tabs>
          <w:tab w:val="left" w:pos="1136"/>
        </w:tabs>
        <w:spacing w:line="197" w:lineRule="exact"/>
        <w:ind w:hanging="163"/>
        <w:rPr>
          <w:sz w:val="16"/>
        </w:rPr>
      </w:pPr>
      <w:r>
        <w:rPr>
          <w:sz w:val="16"/>
        </w:rPr>
        <w:t>预算执行情况口径：预算数为调整后财政资金总额（包括上年结余结转），执行数为资金使用单位财政资金实际支出数。</w:t>
      </w:r>
    </w:p>
    <w:p w:rsidR="00B75233" w:rsidRDefault="00153A98">
      <w:pPr>
        <w:pStyle w:val="a4"/>
        <w:numPr>
          <w:ilvl w:val="0"/>
          <w:numId w:val="13"/>
        </w:numPr>
        <w:tabs>
          <w:tab w:val="left" w:pos="1136"/>
        </w:tabs>
        <w:spacing w:before="1" w:line="232" w:lineRule="auto"/>
        <w:ind w:left="973" w:right="1232" w:firstLine="0"/>
        <w:rPr>
          <w:sz w:val="16"/>
        </w:rPr>
      </w:pPr>
      <w:r>
        <w:rPr>
          <w:spacing w:val="-1"/>
          <w:sz w:val="16"/>
        </w:rPr>
        <w:t>定量指标完成数汇总原则：绝对值直接累加计算，相对值按照资金额度加权平均计算。定量指标计分原则：正向指标</w:t>
      </w:r>
      <w:r>
        <w:rPr>
          <w:sz w:val="16"/>
        </w:rPr>
        <w:t>（</w:t>
      </w:r>
      <w:r>
        <w:rPr>
          <w:spacing w:val="-1"/>
          <w:sz w:val="16"/>
        </w:rPr>
        <w:t>即目标值为</w:t>
      </w:r>
      <w:r>
        <w:rPr>
          <w:sz w:val="16"/>
        </w:rPr>
        <w:t>≥X, 得分=权重*B/A），反向指标（即目标值为≤X，得分=权重*A/B）</w:t>
      </w:r>
      <w:r>
        <w:rPr>
          <w:spacing w:val="-1"/>
          <w:sz w:val="16"/>
        </w:rPr>
        <w:t>，得分不得突破权重总额。定量指标先汇总完成数，再计算得分。</w:t>
      </w:r>
    </w:p>
    <w:p w:rsidR="00B75233" w:rsidRDefault="00153A98">
      <w:pPr>
        <w:pStyle w:val="a4"/>
        <w:numPr>
          <w:ilvl w:val="0"/>
          <w:numId w:val="13"/>
        </w:numPr>
        <w:tabs>
          <w:tab w:val="left" w:pos="1136"/>
        </w:tabs>
        <w:spacing w:line="230" w:lineRule="auto"/>
        <w:ind w:left="973" w:right="1234" w:firstLine="0"/>
        <w:rPr>
          <w:sz w:val="16"/>
        </w:rPr>
      </w:pPr>
      <w:r>
        <w:rPr>
          <w:spacing w:val="-1"/>
          <w:sz w:val="16"/>
        </w:rPr>
        <w:t>定性指标计分原则：达成预期指标、部分达成预期指标并具有一定效果、未达成预期指标且效果较差三档，分别按照该指标对应分值区间100-80%（含80%）、80-50%（含50%）、50-0%</w:t>
      </w:r>
      <w:r>
        <w:rPr>
          <w:spacing w:val="-3"/>
          <w:sz w:val="16"/>
        </w:rPr>
        <w:t>合理确定分值。汇总时，以资金额度为权重，对分值进行加权平均计算。</w:t>
      </w:r>
    </w:p>
    <w:p w:rsidR="00B75233" w:rsidRDefault="00153A98">
      <w:pPr>
        <w:pStyle w:val="a4"/>
        <w:numPr>
          <w:ilvl w:val="0"/>
          <w:numId w:val="13"/>
        </w:numPr>
        <w:tabs>
          <w:tab w:val="left" w:pos="1136"/>
        </w:tabs>
        <w:spacing w:line="201" w:lineRule="exact"/>
        <w:ind w:hanging="163"/>
        <w:rPr>
          <w:sz w:val="16"/>
        </w:rPr>
      </w:pPr>
      <w:r>
        <w:rPr>
          <w:sz w:val="16"/>
        </w:rPr>
        <w:t>基于经济性和必要性等因素考虑，满意度指标暂可不</w:t>
      </w:r>
      <w:proofErr w:type="gramStart"/>
      <w:r>
        <w:rPr>
          <w:sz w:val="16"/>
        </w:rPr>
        <w:t>作为必评指标</w:t>
      </w:r>
      <w:proofErr w:type="gramEnd"/>
      <w:r>
        <w:rPr>
          <w:sz w:val="16"/>
        </w:rPr>
        <w:t>。</w:t>
      </w:r>
    </w:p>
    <w:p w:rsidR="00B75233" w:rsidRDefault="00B75233">
      <w:pPr>
        <w:spacing w:line="201" w:lineRule="exact"/>
        <w:rPr>
          <w:sz w:val="16"/>
        </w:rPr>
        <w:sectPr w:rsidR="00B75233">
          <w:headerReference w:type="default" r:id="rId39"/>
          <w:footerReference w:type="default" r:id="rId40"/>
          <w:pgSz w:w="11910" w:h="16840"/>
          <w:pgMar w:top="2200" w:right="0" w:bottom="280" w:left="140" w:header="1569" w:footer="0" w:gutter="0"/>
          <w:cols w:space="720"/>
        </w:sectPr>
      </w:pPr>
    </w:p>
    <w:p w:rsidR="00B75233" w:rsidRDefault="00153A98">
      <w:pPr>
        <w:spacing w:before="29"/>
        <w:ind w:left="2143" w:right="2272"/>
        <w:jc w:val="center"/>
        <w:rPr>
          <w:b/>
          <w:sz w:val="32"/>
        </w:rPr>
      </w:pPr>
      <w:r>
        <w:rPr>
          <w:b/>
          <w:sz w:val="32"/>
        </w:rPr>
        <w:lastRenderedPageBreak/>
        <w:t>2020年度航将军</w:t>
      </w:r>
      <w:proofErr w:type="gramStart"/>
      <w:r>
        <w:rPr>
          <w:b/>
          <w:sz w:val="32"/>
        </w:rPr>
        <w:t>一路北延项目</w:t>
      </w:r>
      <w:proofErr w:type="gramEnd"/>
      <w:r>
        <w:rPr>
          <w:b/>
          <w:sz w:val="32"/>
        </w:rPr>
        <w:t>自评表</w:t>
      </w:r>
    </w:p>
    <w:p w:rsidR="00B75233" w:rsidRDefault="00153A98">
      <w:pPr>
        <w:pStyle w:val="a3"/>
        <w:tabs>
          <w:tab w:val="left" w:pos="6651"/>
        </w:tabs>
        <w:spacing w:before="169"/>
        <w:ind w:left="973"/>
      </w:pPr>
      <w:r>
        <w:t>单位名</w:t>
      </w:r>
      <w:r>
        <w:rPr>
          <w:spacing w:val="-9"/>
        </w:rPr>
        <w:t>称</w:t>
      </w:r>
      <w:r>
        <w:rPr>
          <w:spacing w:val="-5"/>
        </w:rPr>
        <w:t>：</w:t>
      </w:r>
      <w:r>
        <w:t>武汉市东西湖区住房和城乡建设局</w:t>
      </w:r>
      <w:r>
        <w:tab/>
        <w:t>填报日</w:t>
      </w:r>
      <w:r>
        <w:rPr>
          <w:spacing w:val="-9"/>
        </w:rPr>
        <w:t>期</w:t>
      </w:r>
      <w:r>
        <w:t>：</w:t>
      </w:r>
    </w:p>
    <w:p w:rsidR="00B75233" w:rsidRDefault="00B75233">
      <w:pPr>
        <w:pStyle w:val="a3"/>
        <w:spacing w:before="8"/>
        <w:rPr>
          <w:sz w:val="5"/>
        </w:rPr>
      </w:pPr>
    </w:p>
    <w:tbl>
      <w:tblPr>
        <w:tblW w:w="0" w:type="auto"/>
        <w:tblInd w:w="9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85"/>
        <w:gridCol w:w="871"/>
        <w:gridCol w:w="1286"/>
        <w:gridCol w:w="1166"/>
        <w:gridCol w:w="784"/>
        <w:gridCol w:w="784"/>
        <w:gridCol w:w="1221"/>
        <w:gridCol w:w="784"/>
        <w:gridCol w:w="784"/>
        <w:gridCol w:w="1209"/>
      </w:tblGrid>
      <w:tr w:rsidR="00B75233">
        <w:trPr>
          <w:trHeight w:val="366"/>
        </w:trPr>
        <w:tc>
          <w:tcPr>
            <w:tcW w:w="1656" w:type="dxa"/>
            <w:gridSpan w:val="2"/>
          </w:tcPr>
          <w:p w:rsidR="00B75233" w:rsidRDefault="00153A98">
            <w:pPr>
              <w:pStyle w:val="TableParagraph"/>
              <w:spacing w:before="90"/>
              <w:ind w:left="517"/>
              <w:rPr>
                <w:sz w:val="16"/>
              </w:rPr>
            </w:pPr>
            <w:r>
              <w:rPr>
                <w:sz w:val="16"/>
              </w:rPr>
              <w:t>项目名称</w:t>
            </w:r>
          </w:p>
        </w:tc>
        <w:tc>
          <w:tcPr>
            <w:tcW w:w="8018" w:type="dxa"/>
            <w:gridSpan w:val="8"/>
          </w:tcPr>
          <w:p w:rsidR="00B75233" w:rsidRDefault="00153A98">
            <w:pPr>
              <w:pStyle w:val="TableParagraph"/>
              <w:spacing w:before="90"/>
              <w:ind w:left="513" w:right="464"/>
              <w:jc w:val="center"/>
              <w:rPr>
                <w:sz w:val="16"/>
              </w:rPr>
            </w:pPr>
            <w:r>
              <w:rPr>
                <w:sz w:val="16"/>
              </w:rPr>
              <w:t>将军</w:t>
            </w:r>
            <w:proofErr w:type="gramStart"/>
            <w:r>
              <w:rPr>
                <w:sz w:val="16"/>
              </w:rPr>
              <w:t>一路北延道路</w:t>
            </w:r>
            <w:proofErr w:type="gramEnd"/>
            <w:r>
              <w:rPr>
                <w:sz w:val="16"/>
              </w:rPr>
              <w:t>工程</w:t>
            </w:r>
          </w:p>
        </w:tc>
      </w:tr>
      <w:tr w:rsidR="00B75233">
        <w:trPr>
          <w:trHeight w:val="366"/>
        </w:trPr>
        <w:tc>
          <w:tcPr>
            <w:tcW w:w="1656" w:type="dxa"/>
            <w:gridSpan w:val="2"/>
          </w:tcPr>
          <w:p w:rsidR="00B75233" w:rsidRDefault="00153A98">
            <w:pPr>
              <w:pStyle w:val="TableParagraph"/>
              <w:spacing w:before="90"/>
              <w:ind w:left="517"/>
              <w:rPr>
                <w:sz w:val="16"/>
              </w:rPr>
            </w:pPr>
            <w:r>
              <w:rPr>
                <w:sz w:val="16"/>
              </w:rPr>
              <w:t>主管部门</w:t>
            </w:r>
          </w:p>
        </w:tc>
        <w:tc>
          <w:tcPr>
            <w:tcW w:w="3236" w:type="dxa"/>
            <w:gridSpan w:val="3"/>
          </w:tcPr>
          <w:p w:rsidR="00B75233" w:rsidRDefault="00153A98">
            <w:pPr>
              <w:pStyle w:val="TableParagraph"/>
              <w:spacing w:before="90"/>
              <w:ind w:left="445"/>
              <w:rPr>
                <w:sz w:val="16"/>
              </w:rPr>
            </w:pPr>
            <w:r>
              <w:rPr>
                <w:sz w:val="16"/>
              </w:rPr>
              <w:t>武汉市东西湖区住房和城乡建设局</w:t>
            </w:r>
          </w:p>
        </w:tc>
        <w:tc>
          <w:tcPr>
            <w:tcW w:w="2789" w:type="dxa"/>
            <w:gridSpan w:val="3"/>
          </w:tcPr>
          <w:p w:rsidR="00B75233" w:rsidRDefault="00153A98">
            <w:pPr>
              <w:pStyle w:val="TableParagraph"/>
              <w:spacing w:before="90"/>
              <w:ind w:left="932"/>
              <w:rPr>
                <w:sz w:val="16"/>
              </w:rPr>
            </w:pPr>
            <w:r>
              <w:rPr>
                <w:sz w:val="16"/>
              </w:rPr>
              <w:t>项目实施单位</w:t>
            </w:r>
          </w:p>
        </w:tc>
        <w:tc>
          <w:tcPr>
            <w:tcW w:w="1993" w:type="dxa"/>
            <w:gridSpan w:val="2"/>
          </w:tcPr>
          <w:p w:rsidR="00B75233" w:rsidRDefault="00153A98">
            <w:pPr>
              <w:pStyle w:val="TableParagraph"/>
              <w:spacing w:before="90"/>
              <w:ind w:left="750" w:right="707"/>
              <w:jc w:val="center"/>
              <w:rPr>
                <w:sz w:val="16"/>
              </w:rPr>
            </w:pPr>
            <w:r>
              <w:rPr>
                <w:sz w:val="16"/>
              </w:rPr>
              <w:t>建设科</w:t>
            </w:r>
          </w:p>
        </w:tc>
      </w:tr>
      <w:tr w:rsidR="00B75233">
        <w:trPr>
          <w:trHeight w:val="366"/>
        </w:trPr>
        <w:tc>
          <w:tcPr>
            <w:tcW w:w="1656" w:type="dxa"/>
            <w:gridSpan w:val="2"/>
          </w:tcPr>
          <w:p w:rsidR="00B75233" w:rsidRDefault="00153A98">
            <w:pPr>
              <w:pStyle w:val="TableParagraph"/>
              <w:spacing w:before="90"/>
              <w:ind w:left="517"/>
              <w:rPr>
                <w:sz w:val="16"/>
              </w:rPr>
            </w:pPr>
            <w:r>
              <w:rPr>
                <w:sz w:val="16"/>
              </w:rPr>
              <w:t>项目类别</w:t>
            </w:r>
          </w:p>
        </w:tc>
        <w:tc>
          <w:tcPr>
            <w:tcW w:w="8018" w:type="dxa"/>
            <w:gridSpan w:val="8"/>
          </w:tcPr>
          <w:p w:rsidR="00B75233" w:rsidRDefault="00153A98">
            <w:pPr>
              <w:pStyle w:val="TableParagraph"/>
              <w:tabs>
                <w:tab w:val="left" w:pos="1449"/>
                <w:tab w:val="left" w:pos="1845"/>
                <w:tab w:val="left" w:pos="2951"/>
              </w:tabs>
              <w:spacing w:before="90"/>
              <w:ind w:left="31"/>
              <w:rPr>
                <w:rFonts w:ascii="Wingdings" w:hAnsi="Wingdings"/>
                <w:sz w:val="16"/>
              </w:rPr>
            </w:pPr>
            <w:r>
              <w:rPr>
                <w:sz w:val="16"/>
              </w:rPr>
              <w:t>1</w:t>
            </w:r>
            <w:r>
              <w:rPr>
                <w:spacing w:val="-4"/>
                <w:sz w:val="16"/>
              </w:rPr>
              <w:t>、</w:t>
            </w:r>
            <w:r>
              <w:rPr>
                <w:sz w:val="16"/>
              </w:rPr>
              <w:t>部门预算项目</w:t>
            </w:r>
            <w:r>
              <w:rPr>
                <w:sz w:val="16"/>
              </w:rPr>
              <w:tab/>
              <w:t>□</w:t>
            </w:r>
            <w:r>
              <w:rPr>
                <w:sz w:val="16"/>
              </w:rPr>
              <w:tab/>
              <w:t>2</w:t>
            </w:r>
            <w:r>
              <w:rPr>
                <w:spacing w:val="-5"/>
                <w:sz w:val="16"/>
              </w:rPr>
              <w:t>、</w:t>
            </w:r>
            <w:r>
              <w:rPr>
                <w:sz w:val="16"/>
              </w:rPr>
              <w:t>区直专项</w:t>
            </w:r>
            <w:r>
              <w:rPr>
                <w:sz w:val="16"/>
              </w:rPr>
              <w:tab/>
            </w:r>
            <w:r>
              <w:rPr>
                <w:rFonts w:ascii="Wingdings" w:hAnsi="Wingdings"/>
                <w:position w:val="1"/>
                <w:sz w:val="16"/>
              </w:rPr>
              <w:t></w:t>
            </w:r>
          </w:p>
        </w:tc>
      </w:tr>
      <w:tr w:rsidR="00B75233">
        <w:trPr>
          <w:trHeight w:val="366"/>
        </w:trPr>
        <w:tc>
          <w:tcPr>
            <w:tcW w:w="1656" w:type="dxa"/>
            <w:gridSpan w:val="2"/>
          </w:tcPr>
          <w:p w:rsidR="00B75233" w:rsidRDefault="00153A98">
            <w:pPr>
              <w:pStyle w:val="TableParagraph"/>
              <w:spacing w:before="90"/>
              <w:ind w:left="517"/>
              <w:rPr>
                <w:sz w:val="16"/>
              </w:rPr>
            </w:pPr>
            <w:r>
              <w:rPr>
                <w:sz w:val="16"/>
              </w:rPr>
              <w:t>项目属性</w:t>
            </w:r>
          </w:p>
        </w:tc>
        <w:tc>
          <w:tcPr>
            <w:tcW w:w="8018" w:type="dxa"/>
            <w:gridSpan w:val="8"/>
          </w:tcPr>
          <w:p w:rsidR="00B75233" w:rsidRDefault="00153A98">
            <w:pPr>
              <w:pStyle w:val="TableParagraph"/>
              <w:tabs>
                <w:tab w:val="left" w:pos="1451"/>
                <w:tab w:val="left" w:pos="1847"/>
              </w:tabs>
              <w:spacing w:before="90"/>
              <w:ind w:left="31"/>
              <w:rPr>
                <w:rFonts w:ascii="Wingdings" w:hAnsi="Wingdings"/>
                <w:sz w:val="16"/>
              </w:rPr>
            </w:pPr>
            <w:r>
              <w:rPr>
                <w:sz w:val="16"/>
              </w:rPr>
              <w:t>1</w:t>
            </w:r>
            <w:r>
              <w:rPr>
                <w:spacing w:val="-4"/>
                <w:sz w:val="16"/>
              </w:rPr>
              <w:t>、</w:t>
            </w:r>
            <w:r>
              <w:rPr>
                <w:sz w:val="16"/>
              </w:rPr>
              <w:t>持续性项目</w:t>
            </w:r>
            <w:r>
              <w:rPr>
                <w:sz w:val="16"/>
              </w:rPr>
              <w:tab/>
              <w:t>□</w:t>
            </w:r>
            <w:r>
              <w:rPr>
                <w:sz w:val="16"/>
              </w:rPr>
              <w:tab/>
              <w:t>2</w:t>
            </w:r>
            <w:r>
              <w:rPr>
                <w:spacing w:val="-5"/>
                <w:sz w:val="16"/>
              </w:rPr>
              <w:t>、</w:t>
            </w:r>
            <w:r>
              <w:rPr>
                <w:sz w:val="16"/>
              </w:rPr>
              <w:t>新增性项目</w:t>
            </w:r>
            <w:r>
              <w:rPr>
                <w:spacing w:val="65"/>
                <w:sz w:val="16"/>
              </w:rPr>
              <w:t xml:space="preserve"> </w:t>
            </w:r>
            <w:r>
              <w:rPr>
                <w:rFonts w:ascii="Wingdings" w:hAnsi="Wingdings"/>
                <w:position w:val="1"/>
                <w:sz w:val="16"/>
              </w:rPr>
              <w:t></w:t>
            </w:r>
          </w:p>
        </w:tc>
      </w:tr>
      <w:tr w:rsidR="00B75233">
        <w:trPr>
          <w:trHeight w:val="366"/>
        </w:trPr>
        <w:tc>
          <w:tcPr>
            <w:tcW w:w="1656" w:type="dxa"/>
            <w:gridSpan w:val="2"/>
          </w:tcPr>
          <w:p w:rsidR="00B75233" w:rsidRDefault="00153A98">
            <w:pPr>
              <w:pStyle w:val="TableParagraph"/>
              <w:spacing w:before="90"/>
              <w:ind w:left="517"/>
              <w:rPr>
                <w:sz w:val="16"/>
              </w:rPr>
            </w:pPr>
            <w:r>
              <w:rPr>
                <w:sz w:val="16"/>
              </w:rPr>
              <w:t>项目类型</w:t>
            </w:r>
          </w:p>
        </w:tc>
        <w:tc>
          <w:tcPr>
            <w:tcW w:w="8018" w:type="dxa"/>
            <w:gridSpan w:val="8"/>
          </w:tcPr>
          <w:p w:rsidR="00B75233" w:rsidRDefault="00153A98">
            <w:pPr>
              <w:pStyle w:val="TableParagraph"/>
              <w:tabs>
                <w:tab w:val="left" w:pos="1451"/>
                <w:tab w:val="left" w:pos="1847"/>
                <w:tab w:val="left" w:pos="3664"/>
              </w:tabs>
              <w:spacing w:before="90"/>
              <w:ind w:left="31"/>
              <w:rPr>
                <w:rFonts w:ascii="Wingdings" w:hAnsi="Wingdings"/>
                <w:sz w:val="16"/>
              </w:rPr>
            </w:pPr>
            <w:r>
              <w:rPr>
                <w:sz w:val="16"/>
              </w:rPr>
              <w:t>1</w:t>
            </w:r>
            <w:r>
              <w:rPr>
                <w:spacing w:val="-4"/>
                <w:sz w:val="16"/>
              </w:rPr>
              <w:t>、</w:t>
            </w:r>
            <w:r>
              <w:rPr>
                <w:sz w:val="16"/>
              </w:rPr>
              <w:t>常年性项目</w:t>
            </w:r>
            <w:r>
              <w:rPr>
                <w:sz w:val="16"/>
              </w:rPr>
              <w:tab/>
              <w:t>□</w:t>
            </w:r>
            <w:r>
              <w:rPr>
                <w:sz w:val="16"/>
              </w:rPr>
              <w:tab/>
              <w:t>2</w:t>
            </w:r>
            <w:r>
              <w:rPr>
                <w:spacing w:val="-5"/>
                <w:sz w:val="16"/>
              </w:rPr>
              <w:t>、</w:t>
            </w:r>
            <w:r>
              <w:rPr>
                <w:sz w:val="16"/>
              </w:rPr>
              <w:t>延续性项目</w:t>
            </w:r>
            <w:r>
              <w:rPr>
                <w:spacing w:val="64"/>
                <w:sz w:val="16"/>
              </w:rPr>
              <w:t xml:space="preserve"> </w:t>
            </w:r>
            <w:r>
              <w:rPr>
                <w:sz w:val="16"/>
              </w:rPr>
              <w:t>□</w:t>
            </w:r>
            <w:r>
              <w:rPr>
                <w:sz w:val="16"/>
              </w:rPr>
              <w:tab/>
              <w:t>3、一次性项目</w:t>
            </w:r>
            <w:r>
              <w:rPr>
                <w:spacing w:val="65"/>
                <w:sz w:val="16"/>
              </w:rPr>
              <w:t xml:space="preserve"> </w:t>
            </w:r>
            <w:r>
              <w:rPr>
                <w:rFonts w:ascii="Wingdings" w:hAnsi="Wingdings"/>
                <w:position w:val="1"/>
                <w:sz w:val="16"/>
              </w:rPr>
              <w:t></w:t>
            </w:r>
          </w:p>
        </w:tc>
      </w:tr>
      <w:tr w:rsidR="00B75233">
        <w:trPr>
          <w:trHeight w:val="935"/>
        </w:trPr>
        <w:tc>
          <w:tcPr>
            <w:tcW w:w="1656" w:type="dxa"/>
            <w:gridSpan w:val="2"/>
            <w:vMerge w:val="restart"/>
          </w:tcPr>
          <w:p w:rsidR="00B75233" w:rsidRDefault="00B75233">
            <w:pPr>
              <w:pStyle w:val="TableParagraph"/>
              <w:rPr>
                <w:sz w:val="16"/>
              </w:rPr>
            </w:pPr>
          </w:p>
          <w:p w:rsidR="00B75233" w:rsidRDefault="00B75233">
            <w:pPr>
              <w:pStyle w:val="TableParagraph"/>
              <w:spacing w:before="2"/>
              <w:rPr>
                <w:sz w:val="17"/>
              </w:rPr>
            </w:pPr>
          </w:p>
          <w:p w:rsidR="00B75233" w:rsidRDefault="00153A98">
            <w:pPr>
              <w:pStyle w:val="TableParagraph"/>
              <w:spacing w:line="228" w:lineRule="auto"/>
              <w:ind w:left="362" w:right="332" w:firstLine="155"/>
              <w:rPr>
                <w:sz w:val="16"/>
              </w:rPr>
            </w:pPr>
            <w:r>
              <w:rPr>
                <w:sz w:val="16"/>
              </w:rPr>
              <w:t>预算执行</w:t>
            </w:r>
            <w:r>
              <w:rPr>
                <w:spacing w:val="-3"/>
                <w:sz w:val="16"/>
              </w:rPr>
              <w:t>情况</w:t>
            </w:r>
            <w:r>
              <w:rPr>
                <w:spacing w:val="-5"/>
                <w:sz w:val="16"/>
              </w:rPr>
              <w:t>（</w:t>
            </w:r>
            <w:r>
              <w:rPr>
                <w:spacing w:val="-3"/>
                <w:sz w:val="16"/>
              </w:rPr>
              <w:t>万元</w:t>
            </w:r>
            <w:r>
              <w:rPr>
                <w:spacing w:val="-16"/>
                <w:sz w:val="16"/>
              </w:rPr>
              <w:t>）</w:t>
            </w:r>
          </w:p>
          <w:p w:rsidR="00B75233" w:rsidRDefault="00153A98">
            <w:pPr>
              <w:pStyle w:val="TableParagraph"/>
              <w:spacing w:line="196" w:lineRule="exact"/>
              <w:ind w:left="517"/>
              <w:rPr>
                <w:sz w:val="16"/>
              </w:rPr>
            </w:pPr>
            <w:r>
              <w:rPr>
                <w:sz w:val="16"/>
              </w:rPr>
              <w:t>（20分）</w:t>
            </w:r>
          </w:p>
        </w:tc>
        <w:tc>
          <w:tcPr>
            <w:tcW w:w="1286" w:type="dxa"/>
          </w:tcPr>
          <w:p w:rsidR="00B75233" w:rsidRDefault="00B75233">
            <w:pPr>
              <w:pStyle w:val="TableParagraph"/>
              <w:rPr>
                <w:rFonts w:ascii="Times New Roman"/>
                <w:sz w:val="16"/>
              </w:rPr>
            </w:pPr>
          </w:p>
        </w:tc>
        <w:tc>
          <w:tcPr>
            <w:tcW w:w="1166" w:type="dxa"/>
          </w:tcPr>
          <w:p w:rsidR="00B75233" w:rsidRDefault="00B75233">
            <w:pPr>
              <w:pStyle w:val="TableParagraph"/>
              <w:rPr>
                <w:sz w:val="16"/>
              </w:rPr>
            </w:pPr>
          </w:p>
          <w:p w:rsidR="00B75233" w:rsidRDefault="00B75233">
            <w:pPr>
              <w:pStyle w:val="TableParagraph"/>
              <w:spacing w:before="1"/>
              <w:rPr>
                <w:sz w:val="13"/>
              </w:rPr>
            </w:pPr>
          </w:p>
          <w:p w:rsidR="00B75233" w:rsidRDefault="00153A98">
            <w:pPr>
              <w:pStyle w:val="TableParagraph"/>
              <w:spacing w:before="1"/>
              <w:ind w:left="128" w:right="100"/>
              <w:jc w:val="center"/>
              <w:rPr>
                <w:sz w:val="16"/>
              </w:rPr>
            </w:pPr>
            <w:r>
              <w:rPr>
                <w:sz w:val="16"/>
              </w:rPr>
              <w:t>预算数（A）</w:t>
            </w:r>
          </w:p>
        </w:tc>
        <w:tc>
          <w:tcPr>
            <w:tcW w:w="1568" w:type="dxa"/>
            <w:gridSpan w:val="2"/>
          </w:tcPr>
          <w:p w:rsidR="00B75233" w:rsidRDefault="00B75233">
            <w:pPr>
              <w:pStyle w:val="TableParagraph"/>
              <w:rPr>
                <w:sz w:val="16"/>
              </w:rPr>
            </w:pPr>
          </w:p>
          <w:p w:rsidR="00B75233" w:rsidRDefault="00B75233">
            <w:pPr>
              <w:pStyle w:val="TableParagraph"/>
              <w:spacing w:before="1"/>
              <w:rPr>
                <w:sz w:val="13"/>
              </w:rPr>
            </w:pPr>
          </w:p>
          <w:p w:rsidR="00B75233" w:rsidRDefault="00153A98">
            <w:pPr>
              <w:pStyle w:val="TableParagraph"/>
              <w:spacing w:before="1"/>
              <w:ind w:left="358"/>
              <w:rPr>
                <w:sz w:val="16"/>
              </w:rPr>
            </w:pPr>
            <w:r>
              <w:rPr>
                <w:sz w:val="16"/>
              </w:rPr>
              <w:t>执行数（B）</w:t>
            </w:r>
          </w:p>
        </w:tc>
        <w:tc>
          <w:tcPr>
            <w:tcW w:w="1221" w:type="dxa"/>
          </w:tcPr>
          <w:p w:rsidR="00B75233" w:rsidRDefault="00B75233">
            <w:pPr>
              <w:pStyle w:val="TableParagraph"/>
              <w:rPr>
                <w:sz w:val="16"/>
              </w:rPr>
            </w:pPr>
          </w:p>
          <w:p w:rsidR="00B75233" w:rsidRDefault="00B75233">
            <w:pPr>
              <w:pStyle w:val="TableParagraph"/>
              <w:spacing w:before="1"/>
              <w:rPr>
                <w:sz w:val="13"/>
              </w:rPr>
            </w:pPr>
          </w:p>
          <w:p w:rsidR="00B75233" w:rsidRDefault="00153A98">
            <w:pPr>
              <w:pStyle w:val="TableParagraph"/>
              <w:spacing w:before="1"/>
              <w:ind w:left="34" w:right="1"/>
              <w:jc w:val="center"/>
              <w:rPr>
                <w:sz w:val="16"/>
              </w:rPr>
            </w:pPr>
            <w:r>
              <w:rPr>
                <w:sz w:val="16"/>
              </w:rPr>
              <w:t>执行率（B/A）</w:t>
            </w:r>
          </w:p>
        </w:tc>
        <w:tc>
          <w:tcPr>
            <w:tcW w:w="2777" w:type="dxa"/>
            <w:gridSpan w:val="3"/>
          </w:tcPr>
          <w:p w:rsidR="00B75233" w:rsidRDefault="00B75233">
            <w:pPr>
              <w:pStyle w:val="TableParagraph"/>
              <w:spacing w:before="7"/>
              <w:rPr>
                <w:sz w:val="21"/>
              </w:rPr>
            </w:pPr>
          </w:p>
          <w:p w:rsidR="00B75233" w:rsidRDefault="00153A98">
            <w:pPr>
              <w:pStyle w:val="TableParagraph"/>
              <w:spacing w:before="1" w:line="200" w:lineRule="exact"/>
              <w:ind w:left="779" w:right="740"/>
              <w:jc w:val="center"/>
              <w:rPr>
                <w:sz w:val="16"/>
              </w:rPr>
            </w:pPr>
            <w:r>
              <w:rPr>
                <w:sz w:val="16"/>
              </w:rPr>
              <w:t>得分</w:t>
            </w:r>
          </w:p>
          <w:p w:rsidR="00B75233" w:rsidRDefault="00153A98">
            <w:pPr>
              <w:pStyle w:val="TableParagraph"/>
              <w:spacing w:line="200" w:lineRule="exact"/>
              <w:ind w:left="779" w:right="743"/>
              <w:jc w:val="center"/>
              <w:rPr>
                <w:sz w:val="16"/>
              </w:rPr>
            </w:pPr>
            <w:r>
              <w:rPr>
                <w:sz w:val="16"/>
              </w:rPr>
              <w:t>（20分*执行率）</w:t>
            </w:r>
          </w:p>
        </w:tc>
      </w:tr>
      <w:tr w:rsidR="00B75233">
        <w:trPr>
          <w:trHeight w:val="460"/>
        </w:trPr>
        <w:tc>
          <w:tcPr>
            <w:tcW w:w="1656" w:type="dxa"/>
            <w:gridSpan w:val="2"/>
            <w:vMerge/>
            <w:tcBorders>
              <w:top w:val="nil"/>
            </w:tcBorders>
          </w:tcPr>
          <w:p w:rsidR="00B75233" w:rsidRDefault="00B75233">
            <w:pPr>
              <w:rPr>
                <w:sz w:val="2"/>
                <w:szCs w:val="2"/>
              </w:rPr>
            </w:pPr>
          </w:p>
        </w:tc>
        <w:tc>
          <w:tcPr>
            <w:tcW w:w="1286" w:type="dxa"/>
          </w:tcPr>
          <w:p w:rsidR="00B75233" w:rsidRDefault="00153A98">
            <w:pPr>
              <w:pStyle w:val="TableParagraph"/>
              <w:spacing w:before="44" w:line="230" w:lineRule="auto"/>
              <w:ind w:left="570" w:right="27" w:hanging="473"/>
              <w:rPr>
                <w:sz w:val="16"/>
              </w:rPr>
            </w:pPr>
            <w:r>
              <w:rPr>
                <w:sz w:val="16"/>
              </w:rPr>
              <w:t>年度财政资金总额</w:t>
            </w:r>
          </w:p>
        </w:tc>
        <w:tc>
          <w:tcPr>
            <w:tcW w:w="1166" w:type="dxa"/>
          </w:tcPr>
          <w:p w:rsidR="00B75233" w:rsidRDefault="00153A98">
            <w:pPr>
              <w:pStyle w:val="TableParagraph"/>
              <w:spacing w:before="135"/>
              <w:ind w:left="129" w:right="96"/>
              <w:jc w:val="center"/>
              <w:rPr>
                <w:sz w:val="16"/>
              </w:rPr>
            </w:pPr>
            <w:r>
              <w:rPr>
                <w:sz w:val="16"/>
              </w:rPr>
              <w:t>500.00</w:t>
            </w:r>
          </w:p>
        </w:tc>
        <w:tc>
          <w:tcPr>
            <w:tcW w:w="1568" w:type="dxa"/>
            <w:gridSpan w:val="2"/>
          </w:tcPr>
          <w:p w:rsidR="00B75233" w:rsidRDefault="00153A98">
            <w:pPr>
              <w:pStyle w:val="TableParagraph"/>
              <w:spacing w:before="135"/>
              <w:ind w:left="552"/>
              <w:rPr>
                <w:sz w:val="16"/>
              </w:rPr>
            </w:pPr>
            <w:r>
              <w:rPr>
                <w:sz w:val="16"/>
              </w:rPr>
              <w:t>500.00</w:t>
            </w:r>
          </w:p>
        </w:tc>
        <w:tc>
          <w:tcPr>
            <w:tcW w:w="1221" w:type="dxa"/>
          </w:tcPr>
          <w:p w:rsidR="00B75233" w:rsidRDefault="00153A98">
            <w:pPr>
              <w:pStyle w:val="TableParagraph"/>
              <w:spacing w:before="135"/>
              <w:ind w:left="38" w:right="1"/>
              <w:jc w:val="center"/>
              <w:rPr>
                <w:sz w:val="16"/>
              </w:rPr>
            </w:pPr>
            <w:r>
              <w:rPr>
                <w:sz w:val="16"/>
              </w:rPr>
              <w:t>100%</w:t>
            </w:r>
          </w:p>
        </w:tc>
        <w:tc>
          <w:tcPr>
            <w:tcW w:w="2777" w:type="dxa"/>
            <w:gridSpan w:val="3"/>
          </w:tcPr>
          <w:p w:rsidR="00B75233" w:rsidRDefault="00153A98">
            <w:pPr>
              <w:pStyle w:val="TableParagraph"/>
              <w:spacing w:before="135"/>
              <w:ind w:left="779" w:right="741"/>
              <w:jc w:val="center"/>
              <w:rPr>
                <w:sz w:val="16"/>
              </w:rPr>
            </w:pPr>
            <w:r>
              <w:rPr>
                <w:sz w:val="16"/>
              </w:rPr>
              <w:t>20.0</w:t>
            </w:r>
          </w:p>
        </w:tc>
      </w:tr>
      <w:tr w:rsidR="00B75233">
        <w:trPr>
          <w:trHeight w:val="460"/>
        </w:trPr>
        <w:tc>
          <w:tcPr>
            <w:tcW w:w="785"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3"/>
            </w:pPr>
          </w:p>
          <w:p w:rsidR="00B75233" w:rsidRDefault="00153A98">
            <w:pPr>
              <w:pStyle w:val="TableParagraph"/>
              <w:spacing w:line="228" w:lineRule="auto"/>
              <w:ind w:left="80" w:right="47" w:firstLine="2"/>
              <w:jc w:val="center"/>
              <w:rPr>
                <w:sz w:val="16"/>
              </w:rPr>
            </w:pPr>
            <w:r>
              <w:rPr>
                <w:sz w:val="16"/>
              </w:rPr>
              <w:t>年度绩效目标（80 分）</w:t>
            </w:r>
          </w:p>
        </w:tc>
        <w:tc>
          <w:tcPr>
            <w:tcW w:w="871" w:type="dxa"/>
          </w:tcPr>
          <w:p w:rsidR="00B75233" w:rsidRDefault="00153A98">
            <w:pPr>
              <w:pStyle w:val="TableParagraph"/>
              <w:spacing w:before="136"/>
              <w:ind w:left="127"/>
              <w:rPr>
                <w:sz w:val="16"/>
              </w:rPr>
            </w:pPr>
            <w:r>
              <w:rPr>
                <w:sz w:val="16"/>
              </w:rPr>
              <w:t>一级指标</w:t>
            </w:r>
          </w:p>
        </w:tc>
        <w:tc>
          <w:tcPr>
            <w:tcW w:w="1286" w:type="dxa"/>
          </w:tcPr>
          <w:p w:rsidR="00B75233" w:rsidRDefault="00153A98">
            <w:pPr>
              <w:pStyle w:val="TableParagraph"/>
              <w:spacing w:before="136"/>
              <w:ind w:left="68" w:right="35"/>
              <w:jc w:val="center"/>
              <w:rPr>
                <w:sz w:val="16"/>
              </w:rPr>
            </w:pPr>
            <w:r>
              <w:rPr>
                <w:sz w:val="16"/>
              </w:rPr>
              <w:t>二级指标</w:t>
            </w:r>
          </w:p>
        </w:tc>
        <w:tc>
          <w:tcPr>
            <w:tcW w:w="2734" w:type="dxa"/>
            <w:gridSpan w:val="3"/>
          </w:tcPr>
          <w:p w:rsidR="00B75233" w:rsidRDefault="00153A98">
            <w:pPr>
              <w:pStyle w:val="TableParagraph"/>
              <w:spacing w:before="136"/>
              <w:ind w:left="1036" w:right="997"/>
              <w:jc w:val="center"/>
              <w:rPr>
                <w:sz w:val="16"/>
              </w:rPr>
            </w:pPr>
            <w:r>
              <w:rPr>
                <w:sz w:val="16"/>
              </w:rPr>
              <w:t>三级指标</w:t>
            </w:r>
          </w:p>
        </w:tc>
        <w:tc>
          <w:tcPr>
            <w:tcW w:w="1221" w:type="dxa"/>
          </w:tcPr>
          <w:p w:rsidR="00B75233" w:rsidRDefault="00153A98">
            <w:pPr>
              <w:pStyle w:val="TableParagraph"/>
              <w:spacing w:before="39" w:line="200" w:lineRule="exact"/>
              <w:ind w:left="43" w:right="1"/>
              <w:jc w:val="center"/>
              <w:rPr>
                <w:sz w:val="16"/>
              </w:rPr>
            </w:pPr>
            <w:r>
              <w:rPr>
                <w:sz w:val="16"/>
              </w:rPr>
              <w:t>年初目标值</w:t>
            </w:r>
          </w:p>
          <w:p w:rsidR="00B75233" w:rsidRDefault="00153A98">
            <w:pPr>
              <w:pStyle w:val="TableParagraph"/>
              <w:spacing w:line="200" w:lineRule="exact"/>
              <w:ind w:left="36" w:right="1"/>
              <w:jc w:val="center"/>
              <w:rPr>
                <w:sz w:val="16"/>
              </w:rPr>
            </w:pPr>
            <w:r>
              <w:rPr>
                <w:sz w:val="16"/>
              </w:rPr>
              <w:t>（A）</w:t>
            </w:r>
          </w:p>
        </w:tc>
        <w:tc>
          <w:tcPr>
            <w:tcW w:w="1568" w:type="dxa"/>
            <w:gridSpan w:val="2"/>
          </w:tcPr>
          <w:p w:rsidR="00B75233" w:rsidRDefault="00153A98">
            <w:pPr>
              <w:pStyle w:val="TableParagraph"/>
              <w:spacing w:before="136"/>
              <w:ind w:left="203"/>
              <w:rPr>
                <w:sz w:val="16"/>
              </w:rPr>
            </w:pPr>
            <w:r>
              <w:rPr>
                <w:sz w:val="16"/>
              </w:rPr>
              <w:t>实际完成值（B）</w:t>
            </w:r>
          </w:p>
        </w:tc>
        <w:tc>
          <w:tcPr>
            <w:tcW w:w="1209" w:type="dxa"/>
          </w:tcPr>
          <w:p w:rsidR="00B75233" w:rsidRDefault="00153A98">
            <w:pPr>
              <w:pStyle w:val="TableParagraph"/>
              <w:spacing w:before="136"/>
              <w:ind w:left="436" w:right="396"/>
              <w:jc w:val="center"/>
              <w:rPr>
                <w:sz w:val="16"/>
              </w:rPr>
            </w:pPr>
            <w:r>
              <w:rPr>
                <w:sz w:val="16"/>
              </w:rPr>
              <w:t>得分</w:t>
            </w:r>
          </w:p>
        </w:tc>
      </w:tr>
      <w:tr w:rsidR="00B75233">
        <w:trPr>
          <w:trHeight w:val="460"/>
        </w:trPr>
        <w:tc>
          <w:tcPr>
            <w:tcW w:w="785" w:type="dxa"/>
            <w:vMerge/>
            <w:tcBorders>
              <w:top w:val="nil"/>
            </w:tcBorders>
          </w:tcPr>
          <w:p w:rsidR="00B75233" w:rsidRDefault="00B75233">
            <w:pPr>
              <w:rPr>
                <w:sz w:val="2"/>
                <w:szCs w:val="2"/>
              </w:rPr>
            </w:pPr>
          </w:p>
        </w:tc>
        <w:tc>
          <w:tcPr>
            <w:tcW w:w="871" w:type="dxa"/>
          </w:tcPr>
          <w:p w:rsidR="00B75233" w:rsidRDefault="00153A98">
            <w:pPr>
              <w:pStyle w:val="TableParagraph"/>
              <w:spacing w:before="37" w:line="201" w:lineRule="exact"/>
              <w:ind w:left="127"/>
              <w:rPr>
                <w:sz w:val="16"/>
              </w:rPr>
            </w:pPr>
            <w:r>
              <w:rPr>
                <w:spacing w:val="-1"/>
                <w:sz w:val="16"/>
              </w:rPr>
              <w:t>产出指标</w:t>
            </w:r>
          </w:p>
          <w:p w:rsidR="00B75233" w:rsidRDefault="00153A98">
            <w:pPr>
              <w:pStyle w:val="TableParagraph"/>
              <w:spacing w:line="201" w:lineRule="exact"/>
              <w:ind w:left="124"/>
              <w:rPr>
                <w:sz w:val="16"/>
              </w:rPr>
            </w:pPr>
            <w:r>
              <w:rPr>
                <w:spacing w:val="-2"/>
                <w:sz w:val="16"/>
              </w:rPr>
              <w:t>（40</w:t>
            </w:r>
            <w:r>
              <w:rPr>
                <w:spacing w:val="-1"/>
                <w:sz w:val="16"/>
              </w:rPr>
              <w:t>分）</w:t>
            </w:r>
          </w:p>
        </w:tc>
        <w:tc>
          <w:tcPr>
            <w:tcW w:w="1286" w:type="dxa"/>
          </w:tcPr>
          <w:p w:rsidR="00B75233" w:rsidRDefault="00153A98">
            <w:pPr>
              <w:pStyle w:val="TableParagraph"/>
              <w:spacing w:before="135"/>
              <w:ind w:left="68" w:right="35"/>
              <w:jc w:val="center"/>
              <w:rPr>
                <w:sz w:val="16"/>
              </w:rPr>
            </w:pPr>
            <w:r>
              <w:rPr>
                <w:sz w:val="16"/>
              </w:rPr>
              <w:t>质量指标</w:t>
            </w:r>
          </w:p>
        </w:tc>
        <w:tc>
          <w:tcPr>
            <w:tcW w:w="2734" w:type="dxa"/>
            <w:gridSpan w:val="3"/>
          </w:tcPr>
          <w:p w:rsidR="00B75233" w:rsidRDefault="00153A98">
            <w:pPr>
              <w:pStyle w:val="TableParagraph"/>
              <w:spacing w:before="135"/>
              <w:ind w:left="743"/>
              <w:rPr>
                <w:sz w:val="16"/>
              </w:rPr>
            </w:pPr>
            <w:r>
              <w:rPr>
                <w:sz w:val="16"/>
              </w:rPr>
              <w:t>工程质量（40分）</w:t>
            </w:r>
          </w:p>
        </w:tc>
        <w:tc>
          <w:tcPr>
            <w:tcW w:w="1221" w:type="dxa"/>
          </w:tcPr>
          <w:p w:rsidR="00B75233" w:rsidRDefault="00153A98">
            <w:pPr>
              <w:pStyle w:val="TableParagraph"/>
              <w:spacing w:before="135"/>
              <w:ind w:left="34" w:right="1"/>
              <w:jc w:val="center"/>
              <w:rPr>
                <w:sz w:val="16"/>
              </w:rPr>
            </w:pPr>
            <w:r>
              <w:rPr>
                <w:sz w:val="16"/>
              </w:rPr>
              <w:t>合格</w:t>
            </w:r>
          </w:p>
        </w:tc>
        <w:tc>
          <w:tcPr>
            <w:tcW w:w="1568" w:type="dxa"/>
            <w:gridSpan w:val="2"/>
          </w:tcPr>
          <w:p w:rsidR="00B75233" w:rsidRDefault="00153A98">
            <w:pPr>
              <w:pStyle w:val="TableParagraph"/>
              <w:spacing w:before="135"/>
              <w:ind w:left="615" w:right="577"/>
              <w:jc w:val="center"/>
              <w:rPr>
                <w:sz w:val="16"/>
              </w:rPr>
            </w:pPr>
            <w:r>
              <w:rPr>
                <w:sz w:val="16"/>
              </w:rPr>
              <w:t>合格</w:t>
            </w:r>
          </w:p>
        </w:tc>
        <w:tc>
          <w:tcPr>
            <w:tcW w:w="1209" w:type="dxa"/>
          </w:tcPr>
          <w:p w:rsidR="00B75233" w:rsidRDefault="00153A98">
            <w:pPr>
              <w:pStyle w:val="TableParagraph"/>
              <w:spacing w:before="135"/>
              <w:ind w:left="432" w:right="396"/>
              <w:jc w:val="center"/>
              <w:rPr>
                <w:sz w:val="16"/>
              </w:rPr>
            </w:pPr>
            <w:r>
              <w:rPr>
                <w:sz w:val="16"/>
              </w:rPr>
              <w:t>40</w:t>
            </w:r>
          </w:p>
        </w:tc>
      </w:tr>
      <w:tr w:rsidR="00B75233">
        <w:trPr>
          <w:trHeight w:val="460"/>
        </w:trPr>
        <w:tc>
          <w:tcPr>
            <w:tcW w:w="785" w:type="dxa"/>
            <w:vMerge/>
            <w:tcBorders>
              <w:top w:val="nil"/>
            </w:tcBorders>
          </w:tcPr>
          <w:p w:rsidR="00B75233" w:rsidRDefault="00B75233">
            <w:pPr>
              <w:rPr>
                <w:sz w:val="2"/>
                <w:szCs w:val="2"/>
              </w:rPr>
            </w:pPr>
          </w:p>
        </w:tc>
        <w:tc>
          <w:tcPr>
            <w:tcW w:w="871" w:type="dxa"/>
            <w:vMerge w:val="restart"/>
          </w:tcPr>
          <w:p w:rsidR="00B75233" w:rsidRDefault="00B75233">
            <w:pPr>
              <w:pStyle w:val="TableParagraph"/>
              <w:rPr>
                <w:sz w:val="16"/>
              </w:rPr>
            </w:pPr>
          </w:p>
          <w:p w:rsidR="00B75233" w:rsidRDefault="00B75233">
            <w:pPr>
              <w:pStyle w:val="TableParagraph"/>
              <w:spacing w:before="1"/>
              <w:rPr>
                <w:sz w:val="17"/>
              </w:rPr>
            </w:pPr>
          </w:p>
          <w:p w:rsidR="00B75233" w:rsidRDefault="00153A98">
            <w:pPr>
              <w:pStyle w:val="TableParagraph"/>
              <w:spacing w:line="228" w:lineRule="auto"/>
              <w:ind w:left="361" w:right="9" w:hanging="315"/>
              <w:rPr>
                <w:sz w:val="16"/>
              </w:rPr>
            </w:pPr>
            <w:r>
              <w:rPr>
                <w:sz w:val="16"/>
              </w:rPr>
              <w:t>社会效益指标</w:t>
            </w:r>
          </w:p>
          <w:p w:rsidR="00B75233" w:rsidRDefault="00153A98">
            <w:pPr>
              <w:pStyle w:val="TableParagraph"/>
              <w:spacing w:line="199" w:lineRule="exact"/>
              <w:ind w:left="124"/>
              <w:rPr>
                <w:sz w:val="16"/>
              </w:rPr>
            </w:pPr>
            <w:r>
              <w:rPr>
                <w:sz w:val="16"/>
              </w:rPr>
              <w:t>（40分）</w:t>
            </w:r>
          </w:p>
        </w:tc>
        <w:tc>
          <w:tcPr>
            <w:tcW w:w="1286" w:type="dxa"/>
          </w:tcPr>
          <w:p w:rsidR="00B75233" w:rsidRDefault="00153A98">
            <w:pPr>
              <w:pStyle w:val="TableParagraph"/>
              <w:spacing w:before="136"/>
              <w:ind w:left="74" w:right="35"/>
              <w:jc w:val="center"/>
              <w:rPr>
                <w:sz w:val="16"/>
              </w:rPr>
            </w:pPr>
            <w:r>
              <w:rPr>
                <w:sz w:val="16"/>
              </w:rPr>
              <w:t>社会效益指标</w:t>
            </w:r>
          </w:p>
        </w:tc>
        <w:tc>
          <w:tcPr>
            <w:tcW w:w="2734" w:type="dxa"/>
            <w:gridSpan w:val="3"/>
          </w:tcPr>
          <w:p w:rsidR="00B75233" w:rsidRDefault="00153A98">
            <w:pPr>
              <w:pStyle w:val="TableParagraph"/>
              <w:spacing w:before="136"/>
              <w:ind w:left="271"/>
              <w:rPr>
                <w:sz w:val="16"/>
              </w:rPr>
            </w:pPr>
            <w:r>
              <w:rPr>
                <w:sz w:val="16"/>
              </w:rPr>
              <w:t>片区企业居民出行便利（15分）</w:t>
            </w:r>
          </w:p>
        </w:tc>
        <w:tc>
          <w:tcPr>
            <w:tcW w:w="1221" w:type="dxa"/>
          </w:tcPr>
          <w:p w:rsidR="00B75233" w:rsidRDefault="00153A98">
            <w:pPr>
              <w:pStyle w:val="TableParagraph"/>
              <w:spacing w:before="136"/>
              <w:ind w:left="42" w:right="1"/>
              <w:jc w:val="center"/>
              <w:rPr>
                <w:sz w:val="16"/>
              </w:rPr>
            </w:pPr>
            <w:r>
              <w:rPr>
                <w:sz w:val="16"/>
              </w:rPr>
              <w:t>有所提升</w:t>
            </w:r>
          </w:p>
        </w:tc>
        <w:tc>
          <w:tcPr>
            <w:tcW w:w="1568" w:type="dxa"/>
            <w:gridSpan w:val="2"/>
          </w:tcPr>
          <w:p w:rsidR="00B75233" w:rsidRDefault="00153A98">
            <w:pPr>
              <w:pStyle w:val="TableParagraph"/>
              <w:spacing w:before="136"/>
              <w:ind w:left="478"/>
              <w:rPr>
                <w:sz w:val="16"/>
              </w:rPr>
            </w:pPr>
            <w:r>
              <w:rPr>
                <w:sz w:val="16"/>
              </w:rPr>
              <w:t>有所提升</w:t>
            </w:r>
          </w:p>
        </w:tc>
        <w:tc>
          <w:tcPr>
            <w:tcW w:w="1209" w:type="dxa"/>
          </w:tcPr>
          <w:p w:rsidR="00B75233" w:rsidRDefault="00153A98">
            <w:pPr>
              <w:pStyle w:val="TableParagraph"/>
              <w:spacing w:before="136"/>
              <w:ind w:left="432" w:right="396"/>
              <w:jc w:val="center"/>
              <w:rPr>
                <w:sz w:val="16"/>
              </w:rPr>
            </w:pPr>
            <w:r>
              <w:rPr>
                <w:sz w:val="16"/>
              </w:rPr>
              <w:t>15</w:t>
            </w:r>
          </w:p>
        </w:tc>
      </w:tr>
      <w:tr w:rsidR="00B75233">
        <w:trPr>
          <w:trHeight w:val="460"/>
        </w:trPr>
        <w:tc>
          <w:tcPr>
            <w:tcW w:w="785" w:type="dxa"/>
            <w:vMerge/>
            <w:tcBorders>
              <w:top w:val="nil"/>
            </w:tcBorders>
          </w:tcPr>
          <w:p w:rsidR="00B75233" w:rsidRDefault="00B75233">
            <w:pPr>
              <w:rPr>
                <w:sz w:val="2"/>
                <w:szCs w:val="2"/>
              </w:rPr>
            </w:pPr>
          </w:p>
        </w:tc>
        <w:tc>
          <w:tcPr>
            <w:tcW w:w="871" w:type="dxa"/>
            <w:vMerge/>
            <w:tcBorders>
              <w:top w:val="nil"/>
            </w:tcBorders>
          </w:tcPr>
          <w:p w:rsidR="00B75233" w:rsidRDefault="00B75233">
            <w:pPr>
              <w:rPr>
                <w:sz w:val="2"/>
                <w:szCs w:val="2"/>
              </w:rPr>
            </w:pPr>
          </w:p>
        </w:tc>
        <w:tc>
          <w:tcPr>
            <w:tcW w:w="1286" w:type="dxa"/>
          </w:tcPr>
          <w:p w:rsidR="00B75233" w:rsidRDefault="00153A98">
            <w:pPr>
              <w:pStyle w:val="TableParagraph"/>
              <w:spacing w:before="138"/>
              <w:ind w:left="75" w:right="35"/>
              <w:jc w:val="center"/>
              <w:rPr>
                <w:sz w:val="16"/>
              </w:rPr>
            </w:pPr>
            <w:r>
              <w:rPr>
                <w:sz w:val="16"/>
              </w:rPr>
              <w:t>可持续影响指标</w:t>
            </w:r>
          </w:p>
        </w:tc>
        <w:tc>
          <w:tcPr>
            <w:tcW w:w="2734" w:type="dxa"/>
            <w:gridSpan w:val="3"/>
          </w:tcPr>
          <w:p w:rsidR="00B75233" w:rsidRDefault="00153A98">
            <w:pPr>
              <w:pStyle w:val="TableParagraph"/>
              <w:spacing w:before="138"/>
              <w:ind w:left="429"/>
              <w:rPr>
                <w:sz w:val="16"/>
              </w:rPr>
            </w:pPr>
            <w:r>
              <w:rPr>
                <w:sz w:val="16"/>
              </w:rPr>
              <w:t>全面提升城市形象（10分）</w:t>
            </w:r>
          </w:p>
        </w:tc>
        <w:tc>
          <w:tcPr>
            <w:tcW w:w="1221" w:type="dxa"/>
          </w:tcPr>
          <w:p w:rsidR="00B75233" w:rsidRDefault="00153A98">
            <w:pPr>
              <w:pStyle w:val="TableParagraph"/>
              <w:spacing w:before="138"/>
              <w:ind w:left="42" w:right="1"/>
              <w:jc w:val="center"/>
              <w:rPr>
                <w:sz w:val="16"/>
              </w:rPr>
            </w:pPr>
            <w:r>
              <w:rPr>
                <w:sz w:val="16"/>
              </w:rPr>
              <w:t>有所提升</w:t>
            </w:r>
          </w:p>
        </w:tc>
        <w:tc>
          <w:tcPr>
            <w:tcW w:w="1568" w:type="dxa"/>
            <w:gridSpan w:val="2"/>
          </w:tcPr>
          <w:p w:rsidR="00B75233" w:rsidRDefault="00153A98">
            <w:pPr>
              <w:pStyle w:val="TableParagraph"/>
              <w:spacing w:before="138"/>
              <w:ind w:left="478"/>
              <w:rPr>
                <w:sz w:val="16"/>
              </w:rPr>
            </w:pPr>
            <w:r>
              <w:rPr>
                <w:sz w:val="16"/>
              </w:rPr>
              <w:t>有所提升</w:t>
            </w:r>
          </w:p>
        </w:tc>
        <w:tc>
          <w:tcPr>
            <w:tcW w:w="1209" w:type="dxa"/>
          </w:tcPr>
          <w:p w:rsidR="00B75233" w:rsidRDefault="00153A98">
            <w:pPr>
              <w:pStyle w:val="TableParagraph"/>
              <w:spacing w:before="138"/>
              <w:ind w:left="432" w:right="396"/>
              <w:jc w:val="center"/>
              <w:rPr>
                <w:sz w:val="16"/>
              </w:rPr>
            </w:pPr>
            <w:r>
              <w:rPr>
                <w:sz w:val="16"/>
              </w:rPr>
              <w:t>10</w:t>
            </w:r>
          </w:p>
        </w:tc>
      </w:tr>
      <w:tr w:rsidR="00B75233">
        <w:trPr>
          <w:trHeight w:val="460"/>
        </w:trPr>
        <w:tc>
          <w:tcPr>
            <w:tcW w:w="785" w:type="dxa"/>
            <w:vMerge/>
            <w:tcBorders>
              <w:top w:val="nil"/>
            </w:tcBorders>
          </w:tcPr>
          <w:p w:rsidR="00B75233" w:rsidRDefault="00B75233">
            <w:pPr>
              <w:rPr>
                <w:sz w:val="2"/>
                <w:szCs w:val="2"/>
              </w:rPr>
            </w:pPr>
          </w:p>
        </w:tc>
        <w:tc>
          <w:tcPr>
            <w:tcW w:w="871" w:type="dxa"/>
            <w:vMerge/>
            <w:tcBorders>
              <w:top w:val="nil"/>
            </w:tcBorders>
          </w:tcPr>
          <w:p w:rsidR="00B75233" w:rsidRDefault="00B75233">
            <w:pPr>
              <w:rPr>
                <w:sz w:val="2"/>
                <w:szCs w:val="2"/>
              </w:rPr>
            </w:pPr>
          </w:p>
        </w:tc>
        <w:tc>
          <w:tcPr>
            <w:tcW w:w="1286" w:type="dxa"/>
          </w:tcPr>
          <w:p w:rsidR="00B75233" w:rsidRDefault="00153A98">
            <w:pPr>
              <w:pStyle w:val="TableParagraph"/>
              <w:spacing w:before="136"/>
              <w:ind w:left="74" w:right="35"/>
              <w:jc w:val="center"/>
              <w:rPr>
                <w:sz w:val="16"/>
              </w:rPr>
            </w:pPr>
            <w:r>
              <w:rPr>
                <w:sz w:val="16"/>
              </w:rPr>
              <w:t>社会效益指标</w:t>
            </w:r>
          </w:p>
        </w:tc>
        <w:tc>
          <w:tcPr>
            <w:tcW w:w="2734" w:type="dxa"/>
            <w:gridSpan w:val="3"/>
          </w:tcPr>
          <w:p w:rsidR="00B75233" w:rsidRDefault="00153A98">
            <w:pPr>
              <w:pStyle w:val="TableParagraph"/>
              <w:spacing w:before="136"/>
              <w:ind w:left="194"/>
              <w:rPr>
                <w:sz w:val="16"/>
              </w:rPr>
            </w:pPr>
            <w:r>
              <w:rPr>
                <w:sz w:val="16"/>
              </w:rPr>
              <w:t>重要的城市基础设施建设（15分）</w:t>
            </w:r>
          </w:p>
        </w:tc>
        <w:tc>
          <w:tcPr>
            <w:tcW w:w="1221" w:type="dxa"/>
          </w:tcPr>
          <w:p w:rsidR="00B75233" w:rsidRDefault="00153A98">
            <w:pPr>
              <w:pStyle w:val="TableParagraph"/>
              <w:spacing w:before="136"/>
              <w:ind w:left="42" w:right="1"/>
              <w:jc w:val="center"/>
              <w:rPr>
                <w:sz w:val="16"/>
              </w:rPr>
            </w:pPr>
            <w:r>
              <w:rPr>
                <w:sz w:val="16"/>
              </w:rPr>
              <w:t>有所提升</w:t>
            </w:r>
          </w:p>
        </w:tc>
        <w:tc>
          <w:tcPr>
            <w:tcW w:w="1568" w:type="dxa"/>
            <w:gridSpan w:val="2"/>
          </w:tcPr>
          <w:p w:rsidR="00B75233" w:rsidRDefault="00153A98">
            <w:pPr>
              <w:pStyle w:val="TableParagraph"/>
              <w:spacing w:before="136"/>
              <w:ind w:left="478"/>
              <w:rPr>
                <w:sz w:val="16"/>
              </w:rPr>
            </w:pPr>
            <w:r>
              <w:rPr>
                <w:sz w:val="16"/>
              </w:rPr>
              <w:t>有所提升</w:t>
            </w:r>
          </w:p>
        </w:tc>
        <w:tc>
          <w:tcPr>
            <w:tcW w:w="1209" w:type="dxa"/>
          </w:tcPr>
          <w:p w:rsidR="00B75233" w:rsidRDefault="00153A98">
            <w:pPr>
              <w:pStyle w:val="TableParagraph"/>
              <w:spacing w:before="136"/>
              <w:ind w:left="432" w:right="396"/>
              <w:jc w:val="center"/>
              <w:rPr>
                <w:sz w:val="16"/>
              </w:rPr>
            </w:pPr>
            <w:r>
              <w:rPr>
                <w:sz w:val="16"/>
              </w:rPr>
              <w:t>15</w:t>
            </w:r>
          </w:p>
        </w:tc>
      </w:tr>
      <w:tr w:rsidR="00B75233">
        <w:trPr>
          <w:trHeight w:val="460"/>
        </w:trPr>
        <w:tc>
          <w:tcPr>
            <w:tcW w:w="785" w:type="dxa"/>
          </w:tcPr>
          <w:p w:rsidR="00B75233" w:rsidRDefault="00153A98">
            <w:pPr>
              <w:pStyle w:val="TableParagraph"/>
              <w:spacing w:before="138"/>
              <w:ind w:left="239"/>
              <w:rPr>
                <w:sz w:val="16"/>
              </w:rPr>
            </w:pPr>
            <w:r>
              <w:rPr>
                <w:sz w:val="16"/>
              </w:rPr>
              <w:t>总分</w:t>
            </w:r>
          </w:p>
        </w:tc>
        <w:tc>
          <w:tcPr>
            <w:tcW w:w="8889" w:type="dxa"/>
            <w:gridSpan w:val="9"/>
          </w:tcPr>
          <w:p w:rsidR="00B75233" w:rsidRDefault="00153A98">
            <w:pPr>
              <w:pStyle w:val="TableParagraph"/>
              <w:spacing w:before="138"/>
              <w:ind w:left="4314" w:right="4279"/>
              <w:jc w:val="center"/>
              <w:rPr>
                <w:sz w:val="16"/>
              </w:rPr>
            </w:pPr>
            <w:r>
              <w:rPr>
                <w:sz w:val="16"/>
              </w:rPr>
              <w:t>100</w:t>
            </w:r>
          </w:p>
        </w:tc>
      </w:tr>
      <w:tr w:rsidR="00B75233">
        <w:trPr>
          <w:trHeight w:val="978"/>
        </w:trPr>
        <w:tc>
          <w:tcPr>
            <w:tcW w:w="1656" w:type="dxa"/>
            <w:gridSpan w:val="2"/>
          </w:tcPr>
          <w:p w:rsidR="00B75233" w:rsidRDefault="00B75233">
            <w:pPr>
              <w:pStyle w:val="TableParagraph"/>
              <w:spacing w:before="3"/>
              <w:rPr>
                <w:sz w:val="16"/>
              </w:rPr>
            </w:pPr>
          </w:p>
          <w:p w:rsidR="00B75233" w:rsidRDefault="00153A98">
            <w:pPr>
              <w:pStyle w:val="TableParagraph"/>
              <w:spacing w:line="228" w:lineRule="auto"/>
              <w:ind w:left="441" w:right="400" w:hanging="6"/>
              <w:jc w:val="center"/>
              <w:rPr>
                <w:sz w:val="16"/>
              </w:rPr>
            </w:pPr>
            <w:r>
              <w:rPr>
                <w:sz w:val="16"/>
              </w:rPr>
              <w:t xml:space="preserve">偏差大或 </w:t>
            </w:r>
            <w:r>
              <w:rPr>
                <w:spacing w:val="-4"/>
                <w:sz w:val="16"/>
              </w:rPr>
              <w:t>目标未完成</w:t>
            </w:r>
            <w:r>
              <w:rPr>
                <w:sz w:val="16"/>
              </w:rPr>
              <w:t>原因分析</w:t>
            </w:r>
          </w:p>
        </w:tc>
        <w:tc>
          <w:tcPr>
            <w:tcW w:w="8018" w:type="dxa"/>
            <w:gridSpan w:val="8"/>
          </w:tcPr>
          <w:p w:rsidR="00B75233" w:rsidRDefault="00B75233">
            <w:pPr>
              <w:pStyle w:val="TableParagraph"/>
              <w:rPr>
                <w:sz w:val="16"/>
              </w:rPr>
            </w:pPr>
          </w:p>
          <w:p w:rsidR="00B75233" w:rsidRDefault="00B75233">
            <w:pPr>
              <w:pStyle w:val="TableParagraph"/>
              <w:spacing w:before="10"/>
              <w:rPr>
                <w:sz w:val="14"/>
              </w:rPr>
            </w:pPr>
          </w:p>
          <w:p w:rsidR="00B75233" w:rsidRDefault="00153A98">
            <w:pPr>
              <w:pStyle w:val="TableParagraph"/>
              <w:ind w:left="33"/>
              <w:jc w:val="center"/>
              <w:rPr>
                <w:sz w:val="16"/>
              </w:rPr>
            </w:pPr>
            <w:r>
              <w:rPr>
                <w:sz w:val="16"/>
              </w:rPr>
              <w:t>无</w:t>
            </w:r>
          </w:p>
        </w:tc>
      </w:tr>
      <w:tr w:rsidR="00B75233">
        <w:trPr>
          <w:trHeight w:val="810"/>
        </w:trPr>
        <w:tc>
          <w:tcPr>
            <w:tcW w:w="1656" w:type="dxa"/>
            <w:gridSpan w:val="2"/>
          </w:tcPr>
          <w:p w:rsidR="00B75233" w:rsidRDefault="00B75233">
            <w:pPr>
              <w:pStyle w:val="TableParagraph"/>
              <w:spacing w:before="5"/>
              <w:rPr>
                <w:sz w:val="17"/>
              </w:rPr>
            </w:pPr>
          </w:p>
          <w:p w:rsidR="00B75233" w:rsidRDefault="00153A98">
            <w:pPr>
              <w:pStyle w:val="TableParagraph"/>
              <w:spacing w:line="228" w:lineRule="auto"/>
              <w:ind w:left="362" w:right="281" w:firstLine="79"/>
              <w:rPr>
                <w:sz w:val="16"/>
              </w:rPr>
            </w:pPr>
            <w:r>
              <w:rPr>
                <w:sz w:val="16"/>
              </w:rPr>
              <w:t>改进措施及结果应用方案</w:t>
            </w:r>
          </w:p>
        </w:tc>
        <w:tc>
          <w:tcPr>
            <w:tcW w:w="8018" w:type="dxa"/>
            <w:gridSpan w:val="8"/>
          </w:tcPr>
          <w:p w:rsidR="00B75233" w:rsidRDefault="00B75233">
            <w:pPr>
              <w:pStyle w:val="TableParagraph"/>
              <w:rPr>
                <w:sz w:val="16"/>
              </w:rPr>
            </w:pPr>
          </w:p>
          <w:p w:rsidR="00B75233" w:rsidRDefault="00153A98">
            <w:pPr>
              <w:pStyle w:val="TableParagraph"/>
              <w:spacing w:before="105"/>
              <w:ind w:left="33"/>
              <w:jc w:val="center"/>
              <w:rPr>
                <w:sz w:val="16"/>
              </w:rPr>
            </w:pPr>
            <w:r>
              <w:rPr>
                <w:sz w:val="16"/>
              </w:rPr>
              <w:t>无</w:t>
            </w:r>
          </w:p>
        </w:tc>
      </w:tr>
      <w:tr w:rsidR="00B75233">
        <w:trPr>
          <w:trHeight w:val="1005"/>
        </w:trPr>
        <w:tc>
          <w:tcPr>
            <w:tcW w:w="1656" w:type="dxa"/>
            <w:gridSpan w:val="2"/>
          </w:tcPr>
          <w:p w:rsidR="00B75233" w:rsidRDefault="00B75233">
            <w:pPr>
              <w:pStyle w:val="TableParagraph"/>
              <w:rPr>
                <w:sz w:val="16"/>
              </w:rPr>
            </w:pPr>
          </w:p>
          <w:p w:rsidR="00B75233" w:rsidRDefault="00153A98">
            <w:pPr>
              <w:pStyle w:val="TableParagraph"/>
              <w:spacing w:before="112" w:line="230" w:lineRule="auto"/>
              <w:ind w:left="517" w:right="199" w:hanging="235"/>
              <w:rPr>
                <w:sz w:val="16"/>
              </w:rPr>
            </w:pPr>
            <w:r>
              <w:rPr>
                <w:sz w:val="16"/>
              </w:rPr>
              <w:t>单位主要负责人签批意见</w:t>
            </w:r>
          </w:p>
        </w:tc>
        <w:tc>
          <w:tcPr>
            <w:tcW w:w="8018" w:type="dxa"/>
            <w:gridSpan w:val="8"/>
          </w:tcPr>
          <w:p w:rsidR="00B75233" w:rsidRDefault="00B75233">
            <w:pPr>
              <w:pStyle w:val="TableParagraph"/>
              <w:spacing w:before="7"/>
              <w:rPr>
                <w:sz w:val="16"/>
              </w:rPr>
            </w:pPr>
          </w:p>
          <w:p w:rsidR="00B75233" w:rsidRDefault="00153A98">
            <w:pPr>
              <w:pStyle w:val="TableParagraph"/>
              <w:ind w:left="513" w:right="638"/>
              <w:jc w:val="center"/>
              <w:rPr>
                <w:sz w:val="16"/>
              </w:rPr>
            </w:pPr>
            <w:r>
              <w:rPr>
                <w:sz w:val="16"/>
              </w:rPr>
              <w:t>签名：</w:t>
            </w:r>
          </w:p>
          <w:p w:rsidR="00B75233" w:rsidRDefault="00B75233">
            <w:pPr>
              <w:pStyle w:val="TableParagraph"/>
              <w:spacing w:before="7"/>
              <w:rPr>
                <w:sz w:val="14"/>
              </w:rPr>
            </w:pPr>
          </w:p>
          <w:p w:rsidR="00B75233" w:rsidRDefault="00153A98">
            <w:pPr>
              <w:pStyle w:val="TableParagraph"/>
              <w:tabs>
                <w:tab w:val="left" w:pos="1149"/>
                <w:tab w:val="left" w:pos="1785"/>
              </w:tabs>
              <w:ind w:left="513"/>
              <w:jc w:val="center"/>
              <w:rPr>
                <w:sz w:val="16"/>
              </w:rPr>
            </w:pPr>
            <w:r>
              <w:rPr>
                <w:sz w:val="16"/>
              </w:rPr>
              <w:t>年</w:t>
            </w:r>
            <w:r>
              <w:rPr>
                <w:sz w:val="16"/>
              </w:rPr>
              <w:tab/>
              <w:t>月</w:t>
            </w:r>
            <w:r>
              <w:rPr>
                <w:sz w:val="16"/>
              </w:rPr>
              <w:tab/>
              <w:t>日</w:t>
            </w:r>
          </w:p>
        </w:tc>
      </w:tr>
    </w:tbl>
    <w:p w:rsidR="00B75233" w:rsidRDefault="00B75233">
      <w:pPr>
        <w:pStyle w:val="a3"/>
      </w:pPr>
    </w:p>
    <w:p w:rsidR="00B75233" w:rsidRDefault="00B75233">
      <w:pPr>
        <w:pStyle w:val="a3"/>
      </w:pPr>
    </w:p>
    <w:p w:rsidR="00B75233" w:rsidRDefault="00153A98">
      <w:pPr>
        <w:pStyle w:val="a3"/>
        <w:spacing w:before="117" w:line="200" w:lineRule="exact"/>
        <w:ind w:left="973"/>
      </w:pPr>
      <w:r>
        <w:t>备注：</w:t>
      </w:r>
    </w:p>
    <w:p w:rsidR="00B75233" w:rsidRDefault="00153A98">
      <w:pPr>
        <w:pStyle w:val="a4"/>
        <w:numPr>
          <w:ilvl w:val="0"/>
          <w:numId w:val="14"/>
        </w:numPr>
        <w:tabs>
          <w:tab w:val="left" w:pos="1136"/>
        </w:tabs>
        <w:spacing w:line="194" w:lineRule="exact"/>
        <w:ind w:hanging="163"/>
        <w:rPr>
          <w:sz w:val="16"/>
        </w:rPr>
      </w:pPr>
      <w:r>
        <w:rPr>
          <w:spacing w:val="-5"/>
          <w:sz w:val="16"/>
        </w:rPr>
        <w:t>预算执行情况口径：预算数为调整后财政资金总额</w:t>
      </w:r>
      <w:r>
        <w:rPr>
          <w:sz w:val="16"/>
        </w:rPr>
        <w:t>（</w:t>
      </w:r>
      <w:r>
        <w:rPr>
          <w:spacing w:val="-3"/>
          <w:sz w:val="16"/>
        </w:rPr>
        <w:t>包括上年结余结转）</w:t>
      </w:r>
      <w:r>
        <w:rPr>
          <w:spacing w:val="-4"/>
          <w:sz w:val="16"/>
        </w:rPr>
        <w:t>，执行数为资金使用单位财政资金实际支出数。</w:t>
      </w:r>
    </w:p>
    <w:p w:rsidR="00B75233" w:rsidRDefault="00153A98">
      <w:pPr>
        <w:pStyle w:val="a4"/>
        <w:numPr>
          <w:ilvl w:val="0"/>
          <w:numId w:val="14"/>
        </w:numPr>
        <w:tabs>
          <w:tab w:val="left" w:pos="1136"/>
        </w:tabs>
        <w:spacing w:before="1" w:line="230" w:lineRule="auto"/>
        <w:ind w:left="973" w:right="1192" w:firstLine="0"/>
        <w:rPr>
          <w:sz w:val="16"/>
        </w:rPr>
      </w:pPr>
      <w:r>
        <w:rPr>
          <w:spacing w:val="-8"/>
          <w:sz w:val="16"/>
        </w:rPr>
        <w:t>定量指标完成数汇总原则：绝对值直接累加计算，相对值按照资金额度加权平均计算。定量指标计分原则：正向指标</w:t>
      </w:r>
      <w:r>
        <w:rPr>
          <w:sz w:val="16"/>
        </w:rPr>
        <w:t>（</w:t>
      </w:r>
      <w:r>
        <w:rPr>
          <w:spacing w:val="-3"/>
          <w:sz w:val="16"/>
        </w:rPr>
        <w:t>即目标值为≥</w:t>
      </w:r>
      <w:r>
        <w:rPr>
          <w:sz w:val="16"/>
        </w:rPr>
        <w:t>X,得</w:t>
      </w:r>
      <w:r>
        <w:rPr>
          <w:spacing w:val="-3"/>
          <w:sz w:val="16"/>
        </w:rPr>
        <w:t>分=权重</w:t>
      </w:r>
      <w:r>
        <w:rPr>
          <w:sz w:val="16"/>
        </w:rPr>
        <w:t>*B/A）</w:t>
      </w:r>
      <w:r>
        <w:rPr>
          <w:spacing w:val="-2"/>
          <w:sz w:val="16"/>
        </w:rPr>
        <w:t>，反向指标</w:t>
      </w:r>
      <w:r>
        <w:rPr>
          <w:spacing w:val="-4"/>
          <w:sz w:val="16"/>
        </w:rPr>
        <w:t>（</w:t>
      </w:r>
      <w:r>
        <w:rPr>
          <w:spacing w:val="-3"/>
          <w:sz w:val="16"/>
        </w:rPr>
        <w:t>即目标值为≤X</w:t>
      </w:r>
      <w:r>
        <w:rPr>
          <w:spacing w:val="-4"/>
          <w:sz w:val="16"/>
        </w:rPr>
        <w:t>，得分=权重</w:t>
      </w:r>
      <w:r>
        <w:rPr>
          <w:sz w:val="16"/>
        </w:rPr>
        <w:t>*A/B）</w:t>
      </w:r>
      <w:r>
        <w:rPr>
          <w:spacing w:val="-5"/>
          <w:sz w:val="16"/>
        </w:rPr>
        <w:t>，得分不得突破权重总额。定量指标先汇总完成数，再计算得分。</w:t>
      </w:r>
    </w:p>
    <w:p w:rsidR="00B75233" w:rsidRDefault="00153A98">
      <w:pPr>
        <w:pStyle w:val="a4"/>
        <w:numPr>
          <w:ilvl w:val="0"/>
          <w:numId w:val="14"/>
        </w:numPr>
        <w:tabs>
          <w:tab w:val="left" w:pos="1136"/>
        </w:tabs>
        <w:spacing w:line="191" w:lineRule="exact"/>
        <w:ind w:hanging="163"/>
        <w:rPr>
          <w:sz w:val="16"/>
        </w:rPr>
      </w:pPr>
      <w:r>
        <w:rPr>
          <w:spacing w:val="-6"/>
          <w:sz w:val="16"/>
        </w:rPr>
        <w:t>定性指标计分原则：达成预期指标、部分达成预期指标并具有一定效果、未达成预期指标且效果较差三档，分别按照该指标对应分值区间</w:t>
      </w:r>
    </w:p>
    <w:p w:rsidR="00B75233" w:rsidRDefault="00153A98">
      <w:pPr>
        <w:pStyle w:val="a3"/>
        <w:spacing w:line="196" w:lineRule="exact"/>
        <w:ind w:left="973"/>
      </w:pPr>
      <w:r>
        <w:t>100-80%（含80%）、80-50%（含50%）、50-0%合理确定分值。汇总时，以资金额度为权重，对分值进行加权平均计算。</w:t>
      </w:r>
    </w:p>
    <w:p w:rsidR="00B75233" w:rsidRDefault="00153A98">
      <w:pPr>
        <w:pStyle w:val="a4"/>
        <w:numPr>
          <w:ilvl w:val="0"/>
          <w:numId w:val="14"/>
        </w:numPr>
        <w:tabs>
          <w:tab w:val="left" w:pos="1136"/>
        </w:tabs>
        <w:spacing w:line="201" w:lineRule="exact"/>
        <w:ind w:hanging="163"/>
        <w:rPr>
          <w:sz w:val="16"/>
        </w:rPr>
      </w:pPr>
      <w:r>
        <w:rPr>
          <w:spacing w:val="-4"/>
          <w:sz w:val="16"/>
        </w:rPr>
        <w:t>基于经济性和必要性等因素考虑，满意度指标暂可不</w:t>
      </w:r>
      <w:proofErr w:type="gramStart"/>
      <w:r>
        <w:rPr>
          <w:spacing w:val="-4"/>
          <w:sz w:val="16"/>
        </w:rPr>
        <w:t>作为必评指标</w:t>
      </w:r>
      <w:proofErr w:type="gramEnd"/>
      <w:r>
        <w:rPr>
          <w:spacing w:val="-4"/>
          <w:sz w:val="16"/>
        </w:rPr>
        <w:t>。</w:t>
      </w:r>
    </w:p>
    <w:p w:rsidR="00B75233" w:rsidRDefault="00B75233">
      <w:pPr>
        <w:spacing w:line="201" w:lineRule="exact"/>
        <w:rPr>
          <w:sz w:val="16"/>
        </w:rPr>
        <w:sectPr w:rsidR="00B75233">
          <w:headerReference w:type="default" r:id="rId41"/>
          <w:footerReference w:type="default" r:id="rId42"/>
          <w:pgSz w:w="11910" w:h="16840"/>
          <w:pgMar w:top="1500" w:right="0" w:bottom="280" w:left="140" w:header="0" w:footer="0" w:gutter="0"/>
          <w:cols w:space="720"/>
        </w:sectPr>
      </w:pPr>
    </w:p>
    <w:p w:rsidR="00B75233" w:rsidRDefault="00153A98">
      <w:pPr>
        <w:spacing w:before="36"/>
        <w:ind w:left="2147" w:right="2272"/>
        <w:jc w:val="center"/>
        <w:rPr>
          <w:b/>
          <w:sz w:val="26"/>
        </w:rPr>
      </w:pPr>
      <w:r>
        <w:rPr>
          <w:b/>
          <w:sz w:val="26"/>
        </w:rPr>
        <w:lastRenderedPageBreak/>
        <w:t>2020年度</w:t>
      </w:r>
      <w:proofErr w:type="gramStart"/>
      <w:r>
        <w:rPr>
          <w:b/>
          <w:sz w:val="26"/>
        </w:rPr>
        <w:t>径</w:t>
      </w:r>
      <w:proofErr w:type="gramEnd"/>
      <w:r>
        <w:rPr>
          <w:b/>
          <w:sz w:val="26"/>
        </w:rPr>
        <w:t>河工业一路道路工程项目自评表</w:t>
      </w:r>
    </w:p>
    <w:p w:rsidR="00B75233" w:rsidRDefault="00153A98">
      <w:pPr>
        <w:pStyle w:val="a3"/>
        <w:tabs>
          <w:tab w:val="left" w:pos="6838"/>
        </w:tabs>
        <w:spacing w:before="165"/>
        <w:ind w:left="973"/>
      </w:pPr>
      <w:r>
        <w:t>单位名</w:t>
      </w:r>
      <w:r>
        <w:rPr>
          <w:spacing w:val="-9"/>
        </w:rPr>
        <w:t>称</w:t>
      </w:r>
      <w:r>
        <w:rPr>
          <w:spacing w:val="-5"/>
        </w:rPr>
        <w:t>：</w:t>
      </w:r>
      <w:r>
        <w:t>武汉市东西湖区住房和城乡建设局</w:t>
      </w:r>
      <w:r>
        <w:tab/>
      </w:r>
      <w:r>
        <w:rPr>
          <w:w w:val="105"/>
        </w:rPr>
        <w:t>填报日</w:t>
      </w:r>
      <w:r>
        <w:rPr>
          <w:spacing w:val="-9"/>
          <w:w w:val="105"/>
        </w:rPr>
        <w:t>期</w:t>
      </w:r>
      <w:r>
        <w:rPr>
          <w:w w:val="105"/>
        </w:rPr>
        <w:t>：</w:t>
      </w:r>
    </w:p>
    <w:p w:rsidR="00B75233" w:rsidRDefault="00B75233">
      <w:pPr>
        <w:pStyle w:val="a3"/>
        <w:rPr>
          <w:sz w:val="6"/>
        </w:rPr>
      </w:pPr>
    </w:p>
    <w:tbl>
      <w:tblPr>
        <w:tblW w:w="0" w:type="auto"/>
        <w:tblInd w:w="9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04"/>
        <w:gridCol w:w="895"/>
        <w:gridCol w:w="1241"/>
        <w:gridCol w:w="1195"/>
        <w:gridCol w:w="926"/>
        <w:gridCol w:w="804"/>
        <w:gridCol w:w="1241"/>
        <w:gridCol w:w="682"/>
        <w:gridCol w:w="682"/>
        <w:gridCol w:w="1220"/>
      </w:tblGrid>
      <w:tr w:rsidR="00B75233">
        <w:trPr>
          <w:trHeight w:val="376"/>
        </w:trPr>
        <w:tc>
          <w:tcPr>
            <w:tcW w:w="1699" w:type="dxa"/>
            <w:gridSpan w:val="2"/>
          </w:tcPr>
          <w:p w:rsidR="00B75233" w:rsidRDefault="00153A98">
            <w:pPr>
              <w:pStyle w:val="TableParagraph"/>
              <w:spacing w:before="94"/>
              <w:ind w:left="532"/>
              <w:rPr>
                <w:sz w:val="16"/>
              </w:rPr>
            </w:pPr>
            <w:r>
              <w:rPr>
                <w:w w:val="105"/>
                <w:sz w:val="16"/>
              </w:rPr>
              <w:t>项目名称</w:t>
            </w:r>
          </w:p>
        </w:tc>
        <w:tc>
          <w:tcPr>
            <w:tcW w:w="7991" w:type="dxa"/>
            <w:gridSpan w:val="8"/>
          </w:tcPr>
          <w:p w:rsidR="00B75233" w:rsidRDefault="00153A98">
            <w:pPr>
              <w:pStyle w:val="TableParagraph"/>
              <w:spacing w:before="94"/>
              <w:ind w:left="3139" w:right="3093"/>
              <w:jc w:val="center"/>
              <w:rPr>
                <w:sz w:val="16"/>
              </w:rPr>
            </w:pPr>
            <w:proofErr w:type="gramStart"/>
            <w:r>
              <w:rPr>
                <w:w w:val="105"/>
                <w:sz w:val="16"/>
              </w:rPr>
              <w:t>径</w:t>
            </w:r>
            <w:proofErr w:type="gramEnd"/>
            <w:r>
              <w:rPr>
                <w:w w:val="105"/>
                <w:sz w:val="16"/>
              </w:rPr>
              <w:t>河工业一路道路工程</w:t>
            </w:r>
          </w:p>
        </w:tc>
      </w:tr>
      <w:tr w:rsidR="00B75233">
        <w:trPr>
          <w:trHeight w:val="376"/>
        </w:trPr>
        <w:tc>
          <w:tcPr>
            <w:tcW w:w="1699" w:type="dxa"/>
            <w:gridSpan w:val="2"/>
          </w:tcPr>
          <w:p w:rsidR="00B75233" w:rsidRDefault="00153A98">
            <w:pPr>
              <w:pStyle w:val="TableParagraph"/>
              <w:spacing w:before="95"/>
              <w:ind w:left="532"/>
              <w:rPr>
                <w:sz w:val="16"/>
              </w:rPr>
            </w:pPr>
            <w:r>
              <w:rPr>
                <w:w w:val="105"/>
                <w:sz w:val="16"/>
              </w:rPr>
              <w:t>主管部门</w:t>
            </w:r>
          </w:p>
        </w:tc>
        <w:tc>
          <w:tcPr>
            <w:tcW w:w="3362" w:type="dxa"/>
            <w:gridSpan w:val="3"/>
          </w:tcPr>
          <w:p w:rsidR="00B75233" w:rsidRDefault="00153A98">
            <w:pPr>
              <w:pStyle w:val="TableParagraph"/>
              <w:spacing w:before="95"/>
              <w:ind w:left="477"/>
              <w:rPr>
                <w:sz w:val="16"/>
              </w:rPr>
            </w:pPr>
            <w:r>
              <w:rPr>
                <w:w w:val="105"/>
                <w:sz w:val="16"/>
              </w:rPr>
              <w:t>武汉市东西湖区住房和城乡建设局</w:t>
            </w:r>
          </w:p>
        </w:tc>
        <w:tc>
          <w:tcPr>
            <w:tcW w:w="2727" w:type="dxa"/>
            <w:gridSpan w:val="3"/>
          </w:tcPr>
          <w:p w:rsidR="00B75233" w:rsidRDefault="00153A98">
            <w:pPr>
              <w:pStyle w:val="TableParagraph"/>
              <w:spacing w:before="95"/>
              <w:ind w:left="886"/>
              <w:rPr>
                <w:sz w:val="16"/>
              </w:rPr>
            </w:pPr>
            <w:r>
              <w:rPr>
                <w:w w:val="105"/>
                <w:sz w:val="16"/>
              </w:rPr>
              <w:t>项目实施单位</w:t>
            </w:r>
          </w:p>
        </w:tc>
        <w:tc>
          <w:tcPr>
            <w:tcW w:w="1902" w:type="dxa"/>
            <w:gridSpan w:val="2"/>
          </w:tcPr>
          <w:p w:rsidR="00B75233" w:rsidRDefault="00153A98">
            <w:pPr>
              <w:pStyle w:val="TableParagraph"/>
              <w:spacing w:before="95"/>
              <w:ind w:left="688" w:right="655"/>
              <w:jc w:val="center"/>
              <w:rPr>
                <w:sz w:val="16"/>
              </w:rPr>
            </w:pPr>
            <w:r>
              <w:rPr>
                <w:w w:val="105"/>
                <w:sz w:val="16"/>
              </w:rPr>
              <w:t>建设科</w:t>
            </w:r>
          </w:p>
        </w:tc>
      </w:tr>
      <w:tr w:rsidR="00B75233">
        <w:trPr>
          <w:trHeight w:val="376"/>
        </w:trPr>
        <w:tc>
          <w:tcPr>
            <w:tcW w:w="1699" w:type="dxa"/>
            <w:gridSpan w:val="2"/>
          </w:tcPr>
          <w:p w:rsidR="00B75233" w:rsidRDefault="00153A98">
            <w:pPr>
              <w:pStyle w:val="TableParagraph"/>
              <w:spacing w:before="95"/>
              <w:ind w:left="532"/>
              <w:rPr>
                <w:sz w:val="16"/>
              </w:rPr>
            </w:pPr>
            <w:r>
              <w:rPr>
                <w:w w:val="105"/>
                <w:sz w:val="16"/>
              </w:rPr>
              <w:t>项目类别</w:t>
            </w:r>
          </w:p>
        </w:tc>
        <w:tc>
          <w:tcPr>
            <w:tcW w:w="7991" w:type="dxa"/>
            <w:gridSpan w:val="8"/>
          </w:tcPr>
          <w:p w:rsidR="00B75233" w:rsidRDefault="00153A98">
            <w:pPr>
              <w:pStyle w:val="TableParagraph"/>
              <w:tabs>
                <w:tab w:val="left" w:pos="1487"/>
                <w:tab w:val="left" w:pos="1893"/>
                <w:tab w:val="left" w:pos="3025"/>
              </w:tabs>
              <w:spacing w:before="95"/>
              <w:ind w:left="31"/>
              <w:rPr>
                <w:rFonts w:ascii="Wingdings" w:hAnsi="Wingdings"/>
                <w:sz w:val="16"/>
              </w:rPr>
            </w:pPr>
            <w:r>
              <w:rPr>
                <w:w w:val="105"/>
                <w:sz w:val="16"/>
              </w:rPr>
              <w:t>1</w:t>
            </w:r>
            <w:r>
              <w:rPr>
                <w:spacing w:val="-4"/>
                <w:w w:val="105"/>
                <w:sz w:val="16"/>
              </w:rPr>
              <w:t>、</w:t>
            </w:r>
            <w:r>
              <w:rPr>
                <w:w w:val="105"/>
                <w:sz w:val="16"/>
              </w:rPr>
              <w:t>部门预算项目</w:t>
            </w:r>
            <w:r>
              <w:rPr>
                <w:w w:val="105"/>
                <w:sz w:val="16"/>
              </w:rPr>
              <w:tab/>
              <w:t>□</w:t>
            </w:r>
            <w:r>
              <w:rPr>
                <w:w w:val="105"/>
                <w:sz w:val="16"/>
              </w:rPr>
              <w:tab/>
              <w:t>2</w:t>
            </w:r>
            <w:r>
              <w:rPr>
                <w:spacing w:val="-5"/>
                <w:w w:val="105"/>
                <w:sz w:val="16"/>
              </w:rPr>
              <w:t>、</w:t>
            </w:r>
            <w:r>
              <w:rPr>
                <w:w w:val="105"/>
                <w:sz w:val="16"/>
              </w:rPr>
              <w:t>区直专项</w:t>
            </w:r>
            <w:r>
              <w:rPr>
                <w:w w:val="105"/>
                <w:sz w:val="16"/>
              </w:rPr>
              <w:tab/>
            </w:r>
            <w:r>
              <w:rPr>
                <w:rFonts w:ascii="Wingdings" w:hAnsi="Wingdings"/>
                <w:w w:val="105"/>
                <w:position w:val="1"/>
                <w:sz w:val="16"/>
              </w:rPr>
              <w:t></w:t>
            </w:r>
          </w:p>
        </w:tc>
      </w:tr>
      <w:tr w:rsidR="00B75233">
        <w:trPr>
          <w:trHeight w:val="376"/>
        </w:trPr>
        <w:tc>
          <w:tcPr>
            <w:tcW w:w="1699" w:type="dxa"/>
            <w:gridSpan w:val="2"/>
          </w:tcPr>
          <w:p w:rsidR="00B75233" w:rsidRDefault="00153A98">
            <w:pPr>
              <w:pStyle w:val="TableParagraph"/>
              <w:spacing w:before="95"/>
              <w:ind w:left="532"/>
              <w:rPr>
                <w:sz w:val="16"/>
              </w:rPr>
            </w:pPr>
            <w:r>
              <w:rPr>
                <w:w w:val="105"/>
                <w:sz w:val="16"/>
              </w:rPr>
              <w:t>项目属性</w:t>
            </w:r>
          </w:p>
        </w:tc>
        <w:tc>
          <w:tcPr>
            <w:tcW w:w="7991" w:type="dxa"/>
            <w:gridSpan w:val="8"/>
          </w:tcPr>
          <w:p w:rsidR="00B75233" w:rsidRDefault="00153A98">
            <w:pPr>
              <w:pStyle w:val="TableParagraph"/>
              <w:tabs>
                <w:tab w:val="left" w:pos="1490"/>
                <w:tab w:val="left" w:pos="1895"/>
              </w:tabs>
              <w:spacing w:before="95"/>
              <w:ind w:left="31"/>
              <w:rPr>
                <w:rFonts w:ascii="Wingdings" w:hAnsi="Wingdings"/>
                <w:sz w:val="16"/>
              </w:rPr>
            </w:pPr>
            <w:r>
              <w:rPr>
                <w:w w:val="105"/>
                <w:sz w:val="16"/>
              </w:rPr>
              <w:t>1</w:t>
            </w:r>
            <w:r>
              <w:rPr>
                <w:spacing w:val="-4"/>
                <w:w w:val="105"/>
                <w:sz w:val="16"/>
              </w:rPr>
              <w:t>、</w:t>
            </w:r>
            <w:r>
              <w:rPr>
                <w:w w:val="105"/>
                <w:sz w:val="16"/>
              </w:rPr>
              <w:t>持续性项目</w:t>
            </w:r>
            <w:r>
              <w:rPr>
                <w:w w:val="105"/>
                <w:sz w:val="16"/>
              </w:rPr>
              <w:tab/>
              <w:t>□</w:t>
            </w:r>
            <w:r>
              <w:rPr>
                <w:w w:val="105"/>
                <w:sz w:val="16"/>
              </w:rPr>
              <w:tab/>
              <w:t>2</w:t>
            </w:r>
            <w:r>
              <w:rPr>
                <w:spacing w:val="-5"/>
                <w:w w:val="105"/>
                <w:sz w:val="16"/>
              </w:rPr>
              <w:t>、</w:t>
            </w:r>
            <w:r>
              <w:rPr>
                <w:w w:val="105"/>
                <w:sz w:val="16"/>
              </w:rPr>
              <w:t>新增性项目</w:t>
            </w:r>
            <w:r>
              <w:rPr>
                <w:spacing w:val="64"/>
                <w:w w:val="105"/>
                <w:sz w:val="16"/>
              </w:rPr>
              <w:t xml:space="preserve"> </w:t>
            </w:r>
            <w:r>
              <w:rPr>
                <w:rFonts w:ascii="Wingdings" w:hAnsi="Wingdings"/>
                <w:w w:val="105"/>
                <w:position w:val="1"/>
                <w:sz w:val="16"/>
              </w:rPr>
              <w:t></w:t>
            </w:r>
          </w:p>
        </w:tc>
      </w:tr>
      <w:tr w:rsidR="00B75233">
        <w:trPr>
          <w:trHeight w:val="376"/>
        </w:trPr>
        <w:tc>
          <w:tcPr>
            <w:tcW w:w="1699" w:type="dxa"/>
            <w:gridSpan w:val="2"/>
          </w:tcPr>
          <w:p w:rsidR="00B75233" w:rsidRDefault="00153A98">
            <w:pPr>
              <w:pStyle w:val="TableParagraph"/>
              <w:spacing w:before="95"/>
              <w:ind w:left="532"/>
              <w:rPr>
                <w:sz w:val="16"/>
              </w:rPr>
            </w:pPr>
            <w:r>
              <w:rPr>
                <w:w w:val="105"/>
                <w:sz w:val="16"/>
              </w:rPr>
              <w:t>项目类型</w:t>
            </w:r>
          </w:p>
        </w:tc>
        <w:tc>
          <w:tcPr>
            <w:tcW w:w="7991" w:type="dxa"/>
            <w:gridSpan w:val="8"/>
          </w:tcPr>
          <w:p w:rsidR="00B75233" w:rsidRDefault="00153A98">
            <w:pPr>
              <w:pStyle w:val="TableParagraph"/>
              <w:tabs>
                <w:tab w:val="left" w:pos="1490"/>
                <w:tab w:val="left" w:pos="1895"/>
                <w:tab w:val="left" w:pos="3758"/>
              </w:tabs>
              <w:spacing w:before="95"/>
              <w:ind w:left="31"/>
              <w:rPr>
                <w:rFonts w:ascii="Wingdings" w:hAnsi="Wingdings"/>
                <w:sz w:val="16"/>
              </w:rPr>
            </w:pPr>
            <w:r>
              <w:rPr>
                <w:w w:val="105"/>
                <w:sz w:val="16"/>
              </w:rPr>
              <w:t>1</w:t>
            </w:r>
            <w:r>
              <w:rPr>
                <w:spacing w:val="-4"/>
                <w:w w:val="105"/>
                <w:sz w:val="16"/>
              </w:rPr>
              <w:t>、</w:t>
            </w:r>
            <w:r>
              <w:rPr>
                <w:w w:val="105"/>
                <w:sz w:val="16"/>
              </w:rPr>
              <w:t>常年性项目</w:t>
            </w:r>
            <w:r>
              <w:rPr>
                <w:w w:val="105"/>
                <w:sz w:val="16"/>
              </w:rPr>
              <w:tab/>
              <w:t>□</w:t>
            </w:r>
            <w:r>
              <w:rPr>
                <w:w w:val="105"/>
                <w:sz w:val="16"/>
              </w:rPr>
              <w:tab/>
              <w:t>2</w:t>
            </w:r>
            <w:r>
              <w:rPr>
                <w:spacing w:val="-5"/>
                <w:w w:val="105"/>
                <w:sz w:val="16"/>
              </w:rPr>
              <w:t>、</w:t>
            </w:r>
            <w:r>
              <w:rPr>
                <w:w w:val="105"/>
                <w:sz w:val="16"/>
              </w:rPr>
              <w:t>延续性项目</w:t>
            </w:r>
            <w:r>
              <w:rPr>
                <w:spacing w:val="45"/>
                <w:w w:val="105"/>
                <w:sz w:val="16"/>
              </w:rPr>
              <w:t xml:space="preserve"> </w:t>
            </w:r>
            <w:r>
              <w:rPr>
                <w:w w:val="105"/>
                <w:sz w:val="16"/>
              </w:rPr>
              <w:t>□</w:t>
            </w:r>
            <w:r>
              <w:rPr>
                <w:w w:val="105"/>
                <w:sz w:val="16"/>
              </w:rPr>
              <w:tab/>
              <w:t>3</w:t>
            </w:r>
            <w:r>
              <w:rPr>
                <w:spacing w:val="-5"/>
                <w:w w:val="105"/>
                <w:sz w:val="16"/>
              </w:rPr>
              <w:t>、</w:t>
            </w:r>
            <w:r>
              <w:rPr>
                <w:w w:val="105"/>
                <w:sz w:val="16"/>
              </w:rPr>
              <w:t>一次性项目</w:t>
            </w:r>
            <w:r>
              <w:rPr>
                <w:spacing w:val="63"/>
                <w:w w:val="105"/>
                <w:sz w:val="16"/>
              </w:rPr>
              <w:t xml:space="preserve"> </w:t>
            </w:r>
            <w:r>
              <w:rPr>
                <w:rFonts w:ascii="Wingdings" w:hAnsi="Wingdings"/>
                <w:w w:val="105"/>
                <w:position w:val="1"/>
                <w:sz w:val="16"/>
              </w:rPr>
              <w:t></w:t>
            </w:r>
          </w:p>
        </w:tc>
      </w:tr>
      <w:tr w:rsidR="00B75233">
        <w:trPr>
          <w:trHeight w:val="930"/>
        </w:trPr>
        <w:tc>
          <w:tcPr>
            <w:tcW w:w="1699" w:type="dxa"/>
            <w:gridSpan w:val="2"/>
            <w:vMerge w:val="restart"/>
          </w:tcPr>
          <w:p w:rsidR="00B75233" w:rsidRDefault="00B75233">
            <w:pPr>
              <w:pStyle w:val="TableParagraph"/>
              <w:rPr>
                <w:sz w:val="16"/>
              </w:rPr>
            </w:pPr>
          </w:p>
          <w:p w:rsidR="00B75233" w:rsidRDefault="00B75233">
            <w:pPr>
              <w:pStyle w:val="TableParagraph"/>
              <w:spacing w:before="4"/>
              <w:rPr>
                <w:sz w:val="16"/>
              </w:rPr>
            </w:pPr>
          </w:p>
          <w:p w:rsidR="00B75233" w:rsidRDefault="00153A98">
            <w:pPr>
              <w:pStyle w:val="TableParagraph"/>
              <w:spacing w:line="232" w:lineRule="auto"/>
              <w:ind w:left="372" w:right="339" w:firstLine="160"/>
              <w:rPr>
                <w:sz w:val="16"/>
              </w:rPr>
            </w:pPr>
            <w:r>
              <w:rPr>
                <w:w w:val="105"/>
                <w:sz w:val="16"/>
              </w:rPr>
              <w:t>预算执行</w:t>
            </w:r>
            <w:r>
              <w:rPr>
                <w:sz w:val="16"/>
              </w:rPr>
              <w:t>情况（万元）</w:t>
            </w:r>
          </w:p>
          <w:p w:rsidR="00B75233" w:rsidRDefault="00153A98">
            <w:pPr>
              <w:pStyle w:val="TableParagraph"/>
              <w:spacing w:line="203" w:lineRule="exact"/>
              <w:ind w:left="532"/>
              <w:rPr>
                <w:sz w:val="16"/>
              </w:rPr>
            </w:pPr>
            <w:r>
              <w:rPr>
                <w:w w:val="105"/>
                <w:sz w:val="16"/>
              </w:rPr>
              <w:t>（20分）</w:t>
            </w:r>
          </w:p>
        </w:tc>
        <w:tc>
          <w:tcPr>
            <w:tcW w:w="1241" w:type="dxa"/>
          </w:tcPr>
          <w:p w:rsidR="00B75233" w:rsidRDefault="00B75233">
            <w:pPr>
              <w:pStyle w:val="TableParagraph"/>
              <w:rPr>
                <w:rFonts w:ascii="Times New Roman"/>
                <w:sz w:val="16"/>
              </w:rPr>
            </w:pPr>
          </w:p>
        </w:tc>
        <w:tc>
          <w:tcPr>
            <w:tcW w:w="1195" w:type="dxa"/>
          </w:tcPr>
          <w:p w:rsidR="00B75233" w:rsidRDefault="00B75233">
            <w:pPr>
              <w:pStyle w:val="TableParagraph"/>
              <w:rPr>
                <w:sz w:val="16"/>
              </w:rPr>
            </w:pPr>
          </w:p>
          <w:p w:rsidR="00B75233" w:rsidRDefault="00B75233">
            <w:pPr>
              <w:pStyle w:val="TableParagraph"/>
              <w:spacing w:before="2"/>
              <w:rPr>
                <w:sz w:val="13"/>
              </w:rPr>
            </w:pPr>
          </w:p>
          <w:p w:rsidR="00B75233" w:rsidRDefault="00153A98">
            <w:pPr>
              <w:pStyle w:val="TableParagraph"/>
              <w:ind w:left="123" w:right="91"/>
              <w:jc w:val="center"/>
              <w:rPr>
                <w:sz w:val="16"/>
              </w:rPr>
            </w:pPr>
            <w:r>
              <w:rPr>
                <w:w w:val="105"/>
                <w:sz w:val="16"/>
              </w:rPr>
              <w:t>预算数（A）</w:t>
            </w:r>
          </w:p>
        </w:tc>
        <w:tc>
          <w:tcPr>
            <w:tcW w:w="1730" w:type="dxa"/>
            <w:gridSpan w:val="2"/>
          </w:tcPr>
          <w:p w:rsidR="00B75233" w:rsidRDefault="00B75233">
            <w:pPr>
              <w:pStyle w:val="TableParagraph"/>
              <w:rPr>
                <w:sz w:val="16"/>
              </w:rPr>
            </w:pPr>
          </w:p>
          <w:p w:rsidR="00B75233" w:rsidRDefault="00B75233">
            <w:pPr>
              <w:pStyle w:val="TableParagraph"/>
              <w:spacing w:before="2"/>
              <w:rPr>
                <w:sz w:val="13"/>
              </w:rPr>
            </w:pPr>
          </w:p>
          <w:p w:rsidR="00B75233" w:rsidRDefault="00153A98">
            <w:pPr>
              <w:pStyle w:val="TableParagraph"/>
              <w:ind w:left="427"/>
              <w:rPr>
                <w:sz w:val="16"/>
              </w:rPr>
            </w:pPr>
            <w:r>
              <w:rPr>
                <w:w w:val="105"/>
                <w:sz w:val="16"/>
              </w:rPr>
              <w:t>执行数（B）</w:t>
            </w:r>
          </w:p>
        </w:tc>
        <w:tc>
          <w:tcPr>
            <w:tcW w:w="1241" w:type="dxa"/>
          </w:tcPr>
          <w:p w:rsidR="00B75233" w:rsidRDefault="00B75233">
            <w:pPr>
              <w:pStyle w:val="TableParagraph"/>
              <w:rPr>
                <w:sz w:val="16"/>
              </w:rPr>
            </w:pPr>
          </w:p>
          <w:p w:rsidR="00B75233" w:rsidRDefault="00B75233">
            <w:pPr>
              <w:pStyle w:val="TableParagraph"/>
              <w:spacing w:before="2"/>
              <w:rPr>
                <w:sz w:val="13"/>
              </w:rPr>
            </w:pPr>
          </w:p>
          <w:p w:rsidR="00B75233" w:rsidRDefault="00153A98">
            <w:pPr>
              <w:pStyle w:val="TableParagraph"/>
              <w:ind w:left="42" w:right="12"/>
              <w:jc w:val="center"/>
              <w:rPr>
                <w:sz w:val="16"/>
              </w:rPr>
            </w:pPr>
            <w:r>
              <w:rPr>
                <w:w w:val="105"/>
                <w:sz w:val="16"/>
              </w:rPr>
              <w:t>执行率（B/A）</w:t>
            </w:r>
          </w:p>
        </w:tc>
        <w:tc>
          <w:tcPr>
            <w:tcW w:w="2584" w:type="dxa"/>
            <w:gridSpan w:val="3"/>
          </w:tcPr>
          <w:p w:rsidR="00B75233" w:rsidRDefault="00B75233">
            <w:pPr>
              <w:pStyle w:val="TableParagraph"/>
              <w:spacing w:before="3"/>
              <w:rPr>
                <w:sz w:val="21"/>
              </w:rPr>
            </w:pPr>
          </w:p>
          <w:p w:rsidR="00B75233" w:rsidRDefault="00153A98">
            <w:pPr>
              <w:pStyle w:val="TableParagraph"/>
              <w:spacing w:line="203" w:lineRule="exact"/>
              <w:ind w:left="649" w:right="615"/>
              <w:jc w:val="center"/>
              <w:rPr>
                <w:sz w:val="16"/>
              </w:rPr>
            </w:pPr>
            <w:r>
              <w:rPr>
                <w:w w:val="105"/>
                <w:sz w:val="16"/>
              </w:rPr>
              <w:t>得分</w:t>
            </w:r>
          </w:p>
          <w:p w:rsidR="00B75233" w:rsidRDefault="00153A98">
            <w:pPr>
              <w:pStyle w:val="TableParagraph"/>
              <w:spacing w:line="203" w:lineRule="exact"/>
              <w:ind w:left="649" w:right="620"/>
              <w:jc w:val="center"/>
              <w:rPr>
                <w:sz w:val="16"/>
              </w:rPr>
            </w:pPr>
            <w:r>
              <w:rPr>
                <w:w w:val="105"/>
                <w:sz w:val="16"/>
              </w:rPr>
              <w:t>（20分*执行率）</w:t>
            </w:r>
          </w:p>
        </w:tc>
      </w:tr>
      <w:tr w:rsidR="00B75233">
        <w:trPr>
          <w:trHeight w:val="457"/>
        </w:trPr>
        <w:tc>
          <w:tcPr>
            <w:tcW w:w="1699" w:type="dxa"/>
            <w:gridSpan w:val="2"/>
            <w:vMerge/>
            <w:tcBorders>
              <w:top w:val="nil"/>
            </w:tcBorders>
          </w:tcPr>
          <w:p w:rsidR="00B75233" w:rsidRDefault="00B75233">
            <w:pPr>
              <w:rPr>
                <w:sz w:val="2"/>
                <w:szCs w:val="2"/>
              </w:rPr>
            </w:pPr>
          </w:p>
        </w:tc>
        <w:tc>
          <w:tcPr>
            <w:tcW w:w="1241" w:type="dxa"/>
          </w:tcPr>
          <w:p w:rsidR="00B75233" w:rsidRDefault="00153A98">
            <w:pPr>
              <w:pStyle w:val="TableParagraph"/>
              <w:spacing w:before="37" w:line="200" w:lineRule="exact"/>
              <w:ind w:left="544" w:right="17" w:hanging="483"/>
              <w:rPr>
                <w:sz w:val="16"/>
              </w:rPr>
            </w:pPr>
            <w:r>
              <w:rPr>
                <w:sz w:val="16"/>
              </w:rPr>
              <w:t>年度财政资金总</w:t>
            </w:r>
            <w:r>
              <w:rPr>
                <w:w w:val="105"/>
                <w:sz w:val="16"/>
              </w:rPr>
              <w:t>额</w:t>
            </w:r>
          </w:p>
        </w:tc>
        <w:tc>
          <w:tcPr>
            <w:tcW w:w="1195" w:type="dxa"/>
          </w:tcPr>
          <w:p w:rsidR="00B75233" w:rsidRDefault="00153A98">
            <w:pPr>
              <w:pStyle w:val="TableParagraph"/>
              <w:spacing w:before="136"/>
              <w:ind w:left="124" w:right="89"/>
              <w:jc w:val="center"/>
              <w:rPr>
                <w:sz w:val="16"/>
              </w:rPr>
            </w:pPr>
            <w:r>
              <w:rPr>
                <w:w w:val="105"/>
                <w:sz w:val="16"/>
              </w:rPr>
              <w:t>265.00</w:t>
            </w:r>
          </w:p>
        </w:tc>
        <w:tc>
          <w:tcPr>
            <w:tcW w:w="1730" w:type="dxa"/>
            <w:gridSpan w:val="2"/>
          </w:tcPr>
          <w:p w:rsidR="00B75233" w:rsidRDefault="00153A98">
            <w:pPr>
              <w:pStyle w:val="TableParagraph"/>
              <w:spacing w:before="136"/>
              <w:ind w:left="602" w:right="568"/>
              <w:jc w:val="center"/>
              <w:rPr>
                <w:sz w:val="16"/>
              </w:rPr>
            </w:pPr>
            <w:r>
              <w:rPr>
                <w:w w:val="105"/>
                <w:sz w:val="16"/>
              </w:rPr>
              <w:t>265.00</w:t>
            </w:r>
          </w:p>
        </w:tc>
        <w:tc>
          <w:tcPr>
            <w:tcW w:w="1241" w:type="dxa"/>
          </w:tcPr>
          <w:p w:rsidR="00B75233" w:rsidRDefault="00153A98">
            <w:pPr>
              <w:pStyle w:val="TableParagraph"/>
              <w:spacing w:before="136"/>
              <w:ind w:left="44" w:right="12"/>
              <w:jc w:val="center"/>
              <w:rPr>
                <w:sz w:val="16"/>
              </w:rPr>
            </w:pPr>
            <w:r>
              <w:rPr>
                <w:w w:val="105"/>
                <w:sz w:val="16"/>
              </w:rPr>
              <w:t>100%</w:t>
            </w:r>
          </w:p>
        </w:tc>
        <w:tc>
          <w:tcPr>
            <w:tcW w:w="2584" w:type="dxa"/>
            <w:gridSpan w:val="3"/>
          </w:tcPr>
          <w:p w:rsidR="00B75233" w:rsidRDefault="00153A98">
            <w:pPr>
              <w:pStyle w:val="TableParagraph"/>
              <w:spacing w:before="136"/>
              <w:ind w:left="649" w:right="617"/>
              <w:jc w:val="center"/>
              <w:rPr>
                <w:sz w:val="16"/>
              </w:rPr>
            </w:pPr>
            <w:r>
              <w:rPr>
                <w:w w:val="105"/>
                <w:sz w:val="16"/>
              </w:rPr>
              <w:t>20.0</w:t>
            </w:r>
          </w:p>
        </w:tc>
      </w:tr>
      <w:tr w:rsidR="00B75233">
        <w:trPr>
          <w:trHeight w:val="457"/>
        </w:trPr>
        <w:tc>
          <w:tcPr>
            <w:tcW w:w="804"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1"/>
              <w:rPr>
                <w:sz w:val="21"/>
              </w:rPr>
            </w:pPr>
          </w:p>
          <w:p w:rsidR="00B75233" w:rsidRDefault="00153A98">
            <w:pPr>
              <w:pStyle w:val="TableParagraph"/>
              <w:spacing w:line="235" w:lineRule="auto"/>
              <w:ind w:left="83" w:right="46" w:firstLine="2"/>
              <w:jc w:val="center"/>
              <w:rPr>
                <w:sz w:val="16"/>
              </w:rPr>
            </w:pPr>
            <w:r>
              <w:rPr>
                <w:sz w:val="16"/>
              </w:rPr>
              <w:t xml:space="preserve">年度绩效目标（80 </w:t>
            </w:r>
            <w:r>
              <w:rPr>
                <w:w w:val="105"/>
                <w:sz w:val="16"/>
              </w:rPr>
              <w:t>分）</w:t>
            </w:r>
          </w:p>
        </w:tc>
        <w:tc>
          <w:tcPr>
            <w:tcW w:w="895" w:type="dxa"/>
          </w:tcPr>
          <w:p w:rsidR="00B75233" w:rsidRDefault="00153A98">
            <w:pPr>
              <w:pStyle w:val="TableParagraph"/>
              <w:spacing w:before="137"/>
              <w:ind w:left="131"/>
              <w:rPr>
                <w:sz w:val="16"/>
              </w:rPr>
            </w:pPr>
            <w:r>
              <w:rPr>
                <w:w w:val="105"/>
                <w:sz w:val="16"/>
              </w:rPr>
              <w:t>一级指标</w:t>
            </w:r>
          </w:p>
        </w:tc>
        <w:tc>
          <w:tcPr>
            <w:tcW w:w="1241" w:type="dxa"/>
          </w:tcPr>
          <w:p w:rsidR="00B75233" w:rsidRDefault="00153A98">
            <w:pPr>
              <w:pStyle w:val="TableParagraph"/>
              <w:spacing w:before="137"/>
              <w:ind w:left="49" w:right="12"/>
              <w:jc w:val="center"/>
              <w:rPr>
                <w:sz w:val="16"/>
              </w:rPr>
            </w:pPr>
            <w:r>
              <w:rPr>
                <w:w w:val="105"/>
                <w:sz w:val="16"/>
              </w:rPr>
              <w:t>二级指标</w:t>
            </w:r>
          </w:p>
        </w:tc>
        <w:tc>
          <w:tcPr>
            <w:tcW w:w="2925" w:type="dxa"/>
            <w:gridSpan w:val="3"/>
          </w:tcPr>
          <w:p w:rsidR="00B75233" w:rsidRDefault="00153A98">
            <w:pPr>
              <w:pStyle w:val="TableParagraph"/>
              <w:spacing w:before="137"/>
              <w:ind w:left="1117" w:right="1080"/>
              <w:jc w:val="center"/>
              <w:rPr>
                <w:sz w:val="16"/>
              </w:rPr>
            </w:pPr>
            <w:r>
              <w:rPr>
                <w:w w:val="105"/>
                <w:sz w:val="16"/>
              </w:rPr>
              <w:t>三级指标</w:t>
            </w:r>
          </w:p>
        </w:tc>
        <w:tc>
          <w:tcPr>
            <w:tcW w:w="1241" w:type="dxa"/>
          </w:tcPr>
          <w:p w:rsidR="00B75233" w:rsidRDefault="00153A98">
            <w:pPr>
              <w:pStyle w:val="TableParagraph"/>
              <w:spacing w:before="37" w:line="202" w:lineRule="exact"/>
              <w:ind w:left="50" w:right="12"/>
              <w:jc w:val="center"/>
              <w:rPr>
                <w:sz w:val="16"/>
              </w:rPr>
            </w:pPr>
            <w:r>
              <w:rPr>
                <w:w w:val="105"/>
                <w:sz w:val="16"/>
              </w:rPr>
              <w:t>年初目标值</w:t>
            </w:r>
          </w:p>
          <w:p w:rsidR="00B75233" w:rsidRDefault="00153A98">
            <w:pPr>
              <w:pStyle w:val="TableParagraph"/>
              <w:spacing w:line="198" w:lineRule="exact"/>
              <w:ind w:left="42" w:right="12"/>
              <w:jc w:val="center"/>
              <w:rPr>
                <w:sz w:val="16"/>
              </w:rPr>
            </w:pPr>
            <w:r>
              <w:rPr>
                <w:w w:val="105"/>
                <w:sz w:val="16"/>
              </w:rPr>
              <w:t>（A）</w:t>
            </w:r>
          </w:p>
        </w:tc>
        <w:tc>
          <w:tcPr>
            <w:tcW w:w="1364" w:type="dxa"/>
            <w:gridSpan w:val="2"/>
          </w:tcPr>
          <w:p w:rsidR="00B75233" w:rsidRDefault="00153A98">
            <w:pPr>
              <w:pStyle w:val="TableParagraph"/>
              <w:spacing w:before="137"/>
              <w:ind w:left="83"/>
              <w:rPr>
                <w:sz w:val="16"/>
              </w:rPr>
            </w:pPr>
            <w:r>
              <w:rPr>
                <w:w w:val="105"/>
                <w:sz w:val="16"/>
              </w:rPr>
              <w:t>实际完成值（B）</w:t>
            </w:r>
          </w:p>
        </w:tc>
        <w:tc>
          <w:tcPr>
            <w:tcW w:w="1220" w:type="dxa"/>
          </w:tcPr>
          <w:p w:rsidR="00B75233" w:rsidRDefault="00153A98">
            <w:pPr>
              <w:pStyle w:val="TableParagraph"/>
              <w:spacing w:before="137"/>
              <w:ind w:left="40" w:right="11"/>
              <w:jc w:val="center"/>
              <w:rPr>
                <w:sz w:val="16"/>
              </w:rPr>
            </w:pPr>
            <w:r>
              <w:rPr>
                <w:w w:val="105"/>
                <w:sz w:val="16"/>
              </w:rPr>
              <w:t>得分</w:t>
            </w:r>
          </w:p>
        </w:tc>
      </w:tr>
      <w:tr w:rsidR="00B75233">
        <w:trPr>
          <w:trHeight w:val="457"/>
        </w:trPr>
        <w:tc>
          <w:tcPr>
            <w:tcW w:w="804" w:type="dxa"/>
            <w:vMerge/>
            <w:tcBorders>
              <w:top w:val="nil"/>
            </w:tcBorders>
          </w:tcPr>
          <w:p w:rsidR="00B75233" w:rsidRDefault="00B75233">
            <w:pPr>
              <w:rPr>
                <w:sz w:val="2"/>
                <w:szCs w:val="2"/>
              </w:rPr>
            </w:pPr>
          </w:p>
        </w:tc>
        <w:tc>
          <w:tcPr>
            <w:tcW w:w="895" w:type="dxa"/>
          </w:tcPr>
          <w:p w:rsidR="00B75233" w:rsidRDefault="00153A98">
            <w:pPr>
              <w:pStyle w:val="TableParagraph"/>
              <w:spacing w:before="37" w:line="202" w:lineRule="exact"/>
              <w:ind w:left="131"/>
              <w:rPr>
                <w:sz w:val="16"/>
              </w:rPr>
            </w:pPr>
            <w:r>
              <w:rPr>
                <w:spacing w:val="-2"/>
                <w:sz w:val="16"/>
              </w:rPr>
              <w:t>产出指标</w:t>
            </w:r>
          </w:p>
          <w:p w:rsidR="00B75233" w:rsidRDefault="00153A98">
            <w:pPr>
              <w:pStyle w:val="TableParagraph"/>
              <w:spacing w:line="198" w:lineRule="exact"/>
              <w:ind w:left="129"/>
              <w:rPr>
                <w:sz w:val="16"/>
              </w:rPr>
            </w:pPr>
            <w:r>
              <w:rPr>
                <w:spacing w:val="-1"/>
                <w:sz w:val="16"/>
              </w:rPr>
              <w:t>（40</w:t>
            </w:r>
            <w:r>
              <w:rPr>
                <w:spacing w:val="-5"/>
                <w:sz w:val="16"/>
              </w:rPr>
              <w:t>分</w:t>
            </w:r>
            <w:r>
              <w:rPr>
                <w:spacing w:val="-1"/>
                <w:sz w:val="16"/>
              </w:rPr>
              <w:t>）</w:t>
            </w:r>
          </w:p>
        </w:tc>
        <w:tc>
          <w:tcPr>
            <w:tcW w:w="1241" w:type="dxa"/>
          </w:tcPr>
          <w:p w:rsidR="00B75233" w:rsidRDefault="00153A98">
            <w:pPr>
              <w:pStyle w:val="TableParagraph"/>
              <w:spacing w:before="138"/>
              <w:ind w:left="49" w:right="12"/>
              <w:jc w:val="center"/>
              <w:rPr>
                <w:sz w:val="16"/>
              </w:rPr>
            </w:pPr>
            <w:r>
              <w:rPr>
                <w:w w:val="105"/>
                <w:sz w:val="16"/>
              </w:rPr>
              <w:t>质量指标</w:t>
            </w:r>
          </w:p>
        </w:tc>
        <w:tc>
          <w:tcPr>
            <w:tcW w:w="2925" w:type="dxa"/>
            <w:gridSpan w:val="3"/>
          </w:tcPr>
          <w:p w:rsidR="00B75233" w:rsidRDefault="00153A98">
            <w:pPr>
              <w:pStyle w:val="TableParagraph"/>
              <w:spacing w:before="138"/>
              <w:ind w:left="822"/>
              <w:rPr>
                <w:sz w:val="16"/>
              </w:rPr>
            </w:pPr>
            <w:r>
              <w:rPr>
                <w:w w:val="105"/>
                <w:sz w:val="16"/>
              </w:rPr>
              <w:t>工程质量（40分）</w:t>
            </w:r>
          </w:p>
        </w:tc>
        <w:tc>
          <w:tcPr>
            <w:tcW w:w="1241" w:type="dxa"/>
          </w:tcPr>
          <w:p w:rsidR="00B75233" w:rsidRDefault="00153A98">
            <w:pPr>
              <w:pStyle w:val="TableParagraph"/>
              <w:spacing w:before="138"/>
              <w:ind w:left="46" w:right="12"/>
              <w:jc w:val="center"/>
              <w:rPr>
                <w:sz w:val="16"/>
              </w:rPr>
            </w:pPr>
            <w:r>
              <w:rPr>
                <w:w w:val="105"/>
                <w:sz w:val="16"/>
              </w:rPr>
              <w:t>合格</w:t>
            </w:r>
          </w:p>
        </w:tc>
        <w:tc>
          <w:tcPr>
            <w:tcW w:w="1364" w:type="dxa"/>
            <w:gridSpan w:val="2"/>
          </w:tcPr>
          <w:p w:rsidR="00B75233" w:rsidRDefault="00153A98">
            <w:pPr>
              <w:pStyle w:val="TableParagraph"/>
              <w:spacing w:before="138"/>
              <w:ind w:left="503" w:right="469"/>
              <w:jc w:val="center"/>
              <w:rPr>
                <w:sz w:val="16"/>
              </w:rPr>
            </w:pPr>
            <w:r>
              <w:rPr>
                <w:w w:val="105"/>
                <w:sz w:val="16"/>
              </w:rPr>
              <w:t>合格</w:t>
            </w:r>
          </w:p>
        </w:tc>
        <w:tc>
          <w:tcPr>
            <w:tcW w:w="1220" w:type="dxa"/>
          </w:tcPr>
          <w:p w:rsidR="00B75233" w:rsidRDefault="00153A98">
            <w:pPr>
              <w:pStyle w:val="TableParagraph"/>
              <w:spacing w:before="138"/>
              <w:ind w:left="39" w:right="11"/>
              <w:jc w:val="center"/>
              <w:rPr>
                <w:sz w:val="16"/>
              </w:rPr>
            </w:pPr>
            <w:r>
              <w:rPr>
                <w:w w:val="105"/>
                <w:sz w:val="16"/>
              </w:rPr>
              <w:t>40</w:t>
            </w:r>
          </w:p>
        </w:tc>
      </w:tr>
      <w:tr w:rsidR="00B75233">
        <w:trPr>
          <w:trHeight w:val="457"/>
        </w:trPr>
        <w:tc>
          <w:tcPr>
            <w:tcW w:w="804" w:type="dxa"/>
            <w:vMerge/>
            <w:tcBorders>
              <w:top w:val="nil"/>
            </w:tcBorders>
          </w:tcPr>
          <w:p w:rsidR="00B75233" w:rsidRDefault="00B75233">
            <w:pPr>
              <w:rPr>
                <w:sz w:val="2"/>
                <w:szCs w:val="2"/>
              </w:rPr>
            </w:pPr>
          </w:p>
        </w:tc>
        <w:tc>
          <w:tcPr>
            <w:tcW w:w="895" w:type="dxa"/>
            <w:vMerge w:val="restart"/>
          </w:tcPr>
          <w:p w:rsidR="00B75233" w:rsidRDefault="00B75233">
            <w:pPr>
              <w:pStyle w:val="TableParagraph"/>
              <w:rPr>
                <w:sz w:val="16"/>
              </w:rPr>
            </w:pPr>
          </w:p>
          <w:p w:rsidR="00B75233" w:rsidRDefault="00B75233">
            <w:pPr>
              <w:pStyle w:val="TableParagraph"/>
              <w:spacing w:before="4"/>
              <w:rPr>
                <w:sz w:val="16"/>
              </w:rPr>
            </w:pPr>
          </w:p>
          <w:p w:rsidR="00B75233" w:rsidRDefault="00153A98">
            <w:pPr>
              <w:pStyle w:val="TableParagraph"/>
              <w:spacing w:line="232" w:lineRule="auto"/>
              <w:ind w:left="373" w:right="10" w:hanging="324"/>
              <w:rPr>
                <w:sz w:val="16"/>
              </w:rPr>
            </w:pPr>
            <w:r>
              <w:rPr>
                <w:sz w:val="16"/>
              </w:rPr>
              <w:t>社会效益指</w:t>
            </w:r>
            <w:r>
              <w:rPr>
                <w:w w:val="105"/>
                <w:sz w:val="16"/>
              </w:rPr>
              <w:t>标</w:t>
            </w:r>
          </w:p>
          <w:p w:rsidR="00B75233" w:rsidRDefault="00153A98">
            <w:pPr>
              <w:pStyle w:val="TableParagraph"/>
              <w:spacing w:line="203" w:lineRule="exact"/>
              <w:ind w:left="129"/>
              <w:rPr>
                <w:sz w:val="16"/>
              </w:rPr>
            </w:pPr>
            <w:r>
              <w:rPr>
                <w:w w:val="105"/>
                <w:sz w:val="16"/>
              </w:rPr>
              <w:t>（40分）</w:t>
            </w:r>
          </w:p>
        </w:tc>
        <w:tc>
          <w:tcPr>
            <w:tcW w:w="1241" w:type="dxa"/>
          </w:tcPr>
          <w:p w:rsidR="00B75233" w:rsidRDefault="00153A98">
            <w:pPr>
              <w:pStyle w:val="TableParagraph"/>
              <w:spacing w:before="136"/>
              <w:ind w:left="54" w:right="12"/>
              <w:jc w:val="center"/>
              <w:rPr>
                <w:sz w:val="16"/>
              </w:rPr>
            </w:pPr>
            <w:r>
              <w:rPr>
                <w:w w:val="105"/>
                <w:sz w:val="16"/>
              </w:rPr>
              <w:t>社会效益指标</w:t>
            </w:r>
          </w:p>
        </w:tc>
        <w:tc>
          <w:tcPr>
            <w:tcW w:w="2925" w:type="dxa"/>
            <w:gridSpan w:val="3"/>
          </w:tcPr>
          <w:p w:rsidR="00B75233" w:rsidRDefault="00153A98">
            <w:pPr>
              <w:pStyle w:val="TableParagraph"/>
              <w:spacing w:before="136"/>
              <w:ind w:left="338"/>
              <w:rPr>
                <w:sz w:val="16"/>
              </w:rPr>
            </w:pPr>
            <w:r>
              <w:rPr>
                <w:w w:val="105"/>
                <w:sz w:val="16"/>
              </w:rPr>
              <w:t>片区企业居民出行便利（15分）</w:t>
            </w:r>
          </w:p>
        </w:tc>
        <w:tc>
          <w:tcPr>
            <w:tcW w:w="1241" w:type="dxa"/>
          </w:tcPr>
          <w:p w:rsidR="00B75233" w:rsidRDefault="00153A98">
            <w:pPr>
              <w:pStyle w:val="TableParagraph"/>
              <w:spacing w:before="136"/>
              <w:ind w:left="50" w:right="12"/>
              <w:jc w:val="center"/>
              <w:rPr>
                <w:sz w:val="16"/>
              </w:rPr>
            </w:pPr>
            <w:r>
              <w:rPr>
                <w:w w:val="105"/>
                <w:sz w:val="16"/>
              </w:rPr>
              <w:t>有所提升</w:t>
            </w:r>
          </w:p>
        </w:tc>
        <w:tc>
          <w:tcPr>
            <w:tcW w:w="1364" w:type="dxa"/>
            <w:gridSpan w:val="2"/>
          </w:tcPr>
          <w:p w:rsidR="00B75233" w:rsidRDefault="00153A98">
            <w:pPr>
              <w:pStyle w:val="TableParagraph"/>
              <w:spacing w:before="136"/>
              <w:ind w:left="364"/>
              <w:rPr>
                <w:sz w:val="16"/>
              </w:rPr>
            </w:pPr>
            <w:r>
              <w:rPr>
                <w:w w:val="105"/>
                <w:sz w:val="16"/>
              </w:rPr>
              <w:t>有所提升</w:t>
            </w:r>
          </w:p>
        </w:tc>
        <w:tc>
          <w:tcPr>
            <w:tcW w:w="1220" w:type="dxa"/>
          </w:tcPr>
          <w:p w:rsidR="00B75233" w:rsidRDefault="00153A98">
            <w:pPr>
              <w:pStyle w:val="TableParagraph"/>
              <w:spacing w:before="136"/>
              <w:ind w:left="39" w:right="11"/>
              <w:jc w:val="center"/>
              <w:rPr>
                <w:sz w:val="16"/>
              </w:rPr>
            </w:pPr>
            <w:r>
              <w:rPr>
                <w:w w:val="105"/>
                <w:sz w:val="16"/>
              </w:rPr>
              <w:t>15</w:t>
            </w:r>
          </w:p>
        </w:tc>
      </w:tr>
      <w:tr w:rsidR="00B75233">
        <w:trPr>
          <w:trHeight w:val="457"/>
        </w:trPr>
        <w:tc>
          <w:tcPr>
            <w:tcW w:w="804" w:type="dxa"/>
            <w:vMerge/>
            <w:tcBorders>
              <w:top w:val="nil"/>
            </w:tcBorders>
          </w:tcPr>
          <w:p w:rsidR="00B75233" w:rsidRDefault="00B75233">
            <w:pPr>
              <w:rPr>
                <w:sz w:val="2"/>
                <w:szCs w:val="2"/>
              </w:rPr>
            </w:pPr>
          </w:p>
        </w:tc>
        <w:tc>
          <w:tcPr>
            <w:tcW w:w="895" w:type="dxa"/>
            <w:vMerge/>
            <w:tcBorders>
              <w:top w:val="nil"/>
            </w:tcBorders>
          </w:tcPr>
          <w:p w:rsidR="00B75233" w:rsidRDefault="00B75233">
            <w:pPr>
              <w:rPr>
                <w:sz w:val="2"/>
                <w:szCs w:val="2"/>
              </w:rPr>
            </w:pPr>
          </w:p>
        </w:tc>
        <w:tc>
          <w:tcPr>
            <w:tcW w:w="1241" w:type="dxa"/>
          </w:tcPr>
          <w:p w:rsidR="00B75233" w:rsidRDefault="00153A98">
            <w:pPr>
              <w:pStyle w:val="TableParagraph"/>
              <w:spacing w:before="136"/>
              <w:ind w:left="54" w:right="12"/>
              <w:jc w:val="center"/>
              <w:rPr>
                <w:sz w:val="16"/>
              </w:rPr>
            </w:pPr>
            <w:r>
              <w:rPr>
                <w:sz w:val="16"/>
              </w:rPr>
              <w:t>可持续影响指标</w:t>
            </w:r>
          </w:p>
        </w:tc>
        <w:tc>
          <w:tcPr>
            <w:tcW w:w="2925" w:type="dxa"/>
            <w:gridSpan w:val="3"/>
          </w:tcPr>
          <w:p w:rsidR="00B75233" w:rsidRDefault="00153A98">
            <w:pPr>
              <w:pStyle w:val="TableParagraph"/>
              <w:spacing w:before="136"/>
              <w:ind w:left="501"/>
              <w:rPr>
                <w:sz w:val="16"/>
              </w:rPr>
            </w:pPr>
            <w:r>
              <w:rPr>
                <w:w w:val="105"/>
                <w:sz w:val="16"/>
              </w:rPr>
              <w:t>全面提升城市形象（10分）</w:t>
            </w:r>
          </w:p>
        </w:tc>
        <w:tc>
          <w:tcPr>
            <w:tcW w:w="1241" w:type="dxa"/>
          </w:tcPr>
          <w:p w:rsidR="00B75233" w:rsidRDefault="00153A98">
            <w:pPr>
              <w:pStyle w:val="TableParagraph"/>
              <w:spacing w:before="136"/>
              <w:ind w:left="50" w:right="12"/>
              <w:jc w:val="center"/>
              <w:rPr>
                <w:sz w:val="16"/>
              </w:rPr>
            </w:pPr>
            <w:r>
              <w:rPr>
                <w:w w:val="105"/>
                <w:sz w:val="16"/>
              </w:rPr>
              <w:t>有所提升</w:t>
            </w:r>
          </w:p>
        </w:tc>
        <w:tc>
          <w:tcPr>
            <w:tcW w:w="1364" w:type="dxa"/>
            <w:gridSpan w:val="2"/>
          </w:tcPr>
          <w:p w:rsidR="00B75233" w:rsidRDefault="00153A98">
            <w:pPr>
              <w:pStyle w:val="TableParagraph"/>
              <w:spacing w:before="136"/>
              <w:ind w:left="364"/>
              <w:rPr>
                <w:sz w:val="16"/>
              </w:rPr>
            </w:pPr>
            <w:r>
              <w:rPr>
                <w:w w:val="105"/>
                <w:sz w:val="16"/>
              </w:rPr>
              <w:t>有所提升</w:t>
            </w:r>
          </w:p>
        </w:tc>
        <w:tc>
          <w:tcPr>
            <w:tcW w:w="1220" w:type="dxa"/>
          </w:tcPr>
          <w:p w:rsidR="00B75233" w:rsidRDefault="00153A98">
            <w:pPr>
              <w:pStyle w:val="TableParagraph"/>
              <w:spacing w:before="136"/>
              <w:ind w:left="39" w:right="11"/>
              <w:jc w:val="center"/>
              <w:rPr>
                <w:sz w:val="16"/>
              </w:rPr>
            </w:pPr>
            <w:r>
              <w:rPr>
                <w:w w:val="105"/>
                <w:sz w:val="16"/>
              </w:rPr>
              <w:t>10</w:t>
            </w:r>
          </w:p>
        </w:tc>
      </w:tr>
      <w:tr w:rsidR="00B75233">
        <w:trPr>
          <w:trHeight w:val="457"/>
        </w:trPr>
        <w:tc>
          <w:tcPr>
            <w:tcW w:w="804" w:type="dxa"/>
            <w:vMerge/>
            <w:tcBorders>
              <w:top w:val="nil"/>
            </w:tcBorders>
          </w:tcPr>
          <w:p w:rsidR="00B75233" w:rsidRDefault="00B75233">
            <w:pPr>
              <w:rPr>
                <w:sz w:val="2"/>
                <w:szCs w:val="2"/>
              </w:rPr>
            </w:pPr>
          </w:p>
        </w:tc>
        <w:tc>
          <w:tcPr>
            <w:tcW w:w="895" w:type="dxa"/>
            <w:vMerge/>
            <w:tcBorders>
              <w:top w:val="nil"/>
            </w:tcBorders>
          </w:tcPr>
          <w:p w:rsidR="00B75233" w:rsidRDefault="00B75233">
            <w:pPr>
              <w:rPr>
                <w:sz w:val="2"/>
                <w:szCs w:val="2"/>
              </w:rPr>
            </w:pPr>
          </w:p>
        </w:tc>
        <w:tc>
          <w:tcPr>
            <w:tcW w:w="1241" w:type="dxa"/>
          </w:tcPr>
          <w:p w:rsidR="00B75233" w:rsidRDefault="00153A98">
            <w:pPr>
              <w:pStyle w:val="TableParagraph"/>
              <w:spacing w:before="138"/>
              <w:ind w:left="54" w:right="12"/>
              <w:jc w:val="center"/>
              <w:rPr>
                <w:sz w:val="16"/>
              </w:rPr>
            </w:pPr>
            <w:r>
              <w:rPr>
                <w:w w:val="105"/>
                <w:sz w:val="16"/>
              </w:rPr>
              <w:t>社会效益指标</w:t>
            </w:r>
          </w:p>
        </w:tc>
        <w:tc>
          <w:tcPr>
            <w:tcW w:w="2925" w:type="dxa"/>
            <w:gridSpan w:val="3"/>
          </w:tcPr>
          <w:p w:rsidR="00B75233" w:rsidRDefault="00153A98">
            <w:pPr>
              <w:pStyle w:val="TableParagraph"/>
              <w:spacing w:before="138"/>
              <w:ind w:left="258"/>
              <w:rPr>
                <w:sz w:val="16"/>
              </w:rPr>
            </w:pPr>
            <w:r>
              <w:rPr>
                <w:w w:val="105"/>
                <w:sz w:val="16"/>
              </w:rPr>
              <w:t>重要的城市基础设施建设（15分）</w:t>
            </w:r>
          </w:p>
        </w:tc>
        <w:tc>
          <w:tcPr>
            <w:tcW w:w="1241" w:type="dxa"/>
          </w:tcPr>
          <w:p w:rsidR="00B75233" w:rsidRDefault="00153A98">
            <w:pPr>
              <w:pStyle w:val="TableParagraph"/>
              <w:spacing w:before="138"/>
              <w:ind w:left="50" w:right="12"/>
              <w:jc w:val="center"/>
              <w:rPr>
                <w:sz w:val="16"/>
              </w:rPr>
            </w:pPr>
            <w:r>
              <w:rPr>
                <w:w w:val="105"/>
                <w:sz w:val="16"/>
              </w:rPr>
              <w:t>有所提升</w:t>
            </w:r>
          </w:p>
        </w:tc>
        <w:tc>
          <w:tcPr>
            <w:tcW w:w="1364" w:type="dxa"/>
            <w:gridSpan w:val="2"/>
          </w:tcPr>
          <w:p w:rsidR="00B75233" w:rsidRDefault="00153A98">
            <w:pPr>
              <w:pStyle w:val="TableParagraph"/>
              <w:spacing w:before="138"/>
              <w:ind w:left="364"/>
              <w:rPr>
                <w:sz w:val="16"/>
              </w:rPr>
            </w:pPr>
            <w:r>
              <w:rPr>
                <w:w w:val="105"/>
                <w:sz w:val="16"/>
              </w:rPr>
              <w:t>有所提升</w:t>
            </w:r>
          </w:p>
        </w:tc>
        <w:tc>
          <w:tcPr>
            <w:tcW w:w="1220" w:type="dxa"/>
          </w:tcPr>
          <w:p w:rsidR="00B75233" w:rsidRDefault="00153A98">
            <w:pPr>
              <w:pStyle w:val="TableParagraph"/>
              <w:spacing w:before="138"/>
              <w:ind w:left="39" w:right="11"/>
              <w:jc w:val="center"/>
              <w:rPr>
                <w:sz w:val="16"/>
              </w:rPr>
            </w:pPr>
            <w:r>
              <w:rPr>
                <w:w w:val="105"/>
                <w:sz w:val="16"/>
              </w:rPr>
              <w:t>15</w:t>
            </w:r>
          </w:p>
        </w:tc>
      </w:tr>
      <w:tr w:rsidR="00B75233">
        <w:trPr>
          <w:trHeight w:val="457"/>
        </w:trPr>
        <w:tc>
          <w:tcPr>
            <w:tcW w:w="804" w:type="dxa"/>
          </w:tcPr>
          <w:p w:rsidR="00B75233" w:rsidRDefault="00153A98">
            <w:pPr>
              <w:pStyle w:val="TableParagraph"/>
              <w:spacing w:before="138"/>
              <w:ind w:left="246"/>
              <w:rPr>
                <w:sz w:val="16"/>
              </w:rPr>
            </w:pPr>
            <w:r>
              <w:rPr>
                <w:w w:val="105"/>
                <w:sz w:val="16"/>
              </w:rPr>
              <w:t>总分</w:t>
            </w:r>
          </w:p>
        </w:tc>
        <w:tc>
          <w:tcPr>
            <w:tcW w:w="8886" w:type="dxa"/>
            <w:gridSpan w:val="9"/>
          </w:tcPr>
          <w:p w:rsidR="00B75233" w:rsidRDefault="00153A98">
            <w:pPr>
              <w:pStyle w:val="TableParagraph"/>
              <w:spacing w:before="138"/>
              <w:ind w:left="4304" w:right="4274"/>
              <w:jc w:val="center"/>
              <w:rPr>
                <w:sz w:val="16"/>
              </w:rPr>
            </w:pPr>
            <w:r>
              <w:rPr>
                <w:w w:val="105"/>
                <w:sz w:val="16"/>
              </w:rPr>
              <w:t>100</w:t>
            </w:r>
          </w:p>
        </w:tc>
      </w:tr>
      <w:tr w:rsidR="00B75233">
        <w:trPr>
          <w:trHeight w:val="1007"/>
        </w:trPr>
        <w:tc>
          <w:tcPr>
            <w:tcW w:w="1699" w:type="dxa"/>
            <w:gridSpan w:val="2"/>
          </w:tcPr>
          <w:p w:rsidR="00B75233" w:rsidRDefault="00B75233">
            <w:pPr>
              <w:pStyle w:val="TableParagraph"/>
              <w:spacing w:before="11"/>
              <w:rPr>
                <w:sz w:val="16"/>
              </w:rPr>
            </w:pPr>
          </w:p>
          <w:p w:rsidR="00B75233" w:rsidRDefault="00153A98">
            <w:pPr>
              <w:pStyle w:val="TableParagraph"/>
              <w:spacing w:before="1" w:line="232" w:lineRule="auto"/>
              <w:ind w:left="453" w:right="411" w:hanging="5"/>
              <w:jc w:val="center"/>
              <w:rPr>
                <w:sz w:val="16"/>
              </w:rPr>
            </w:pPr>
            <w:r>
              <w:rPr>
                <w:w w:val="105"/>
                <w:sz w:val="16"/>
              </w:rPr>
              <w:t>偏差大或</w:t>
            </w:r>
            <w:r>
              <w:rPr>
                <w:sz w:val="16"/>
              </w:rPr>
              <w:t>目标未完成</w:t>
            </w:r>
            <w:r>
              <w:rPr>
                <w:w w:val="105"/>
                <w:sz w:val="16"/>
              </w:rPr>
              <w:t>原因分析</w:t>
            </w:r>
          </w:p>
        </w:tc>
        <w:tc>
          <w:tcPr>
            <w:tcW w:w="7991" w:type="dxa"/>
            <w:gridSpan w:val="8"/>
          </w:tcPr>
          <w:p w:rsidR="00B75233" w:rsidRDefault="00B75233">
            <w:pPr>
              <w:pStyle w:val="TableParagraph"/>
              <w:rPr>
                <w:sz w:val="16"/>
              </w:rPr>
            </w:pPr>
          </w:p>
          <w:p w:rsidR="00B75233" w:rsidRDefault="00B75233">
            <w:pPr>
              <w:pStyle w:val="TableParagraph"/>
              <w:spacing w:before="1"/>
              <w:rPr>
                <w:sz w:val="16"/>
              </w:rPr>
            </w:pPr>
          </w:p>
          <w:p w:rsidR="00B75233" w:rsidRDefault="00153A98">
            <w:pPr>
              <w:pStyle w:val="TableParagraph"/>
              <w:ind w:left="27"/>
              <w:jc w:val="center"/>
              <w:rPr>
                <w:sz w:val="16"/>
              </w:rPr>
            </w:pPr>
            <w:r>
              <w:rPr>
                <w:w w:val="103"/>
                <w:sz w:val="16"/>
              </w:rPr>
              <w:t>无</w:t>
            </w:r>
          </w:p>
        </w:tc>
      </w:tr>
      <w:tr w:rsidR="00B75233">
        <w:trPr>
          <w:trHeight w:val="930"/>
        </w:trPr>
        <w:tc>
          <w:tcPr>
            <w:tcW w:w="1699" w:type="dxa"/>
            <w:gridSpan w:val="2"/>
          </w:tcPr>
          <w:p w:rsidR="00B75233" w:rsidRDefault="00B75233">
            <w:pPr>
              <w:pStyle w:val="TableParagraph"/>
              <w:spacing w:before="8"/>
              <w:rPr>
                <w:sz w:val="21"/>
              </w:rPr>
            </w:pPr>
          </w:p>
          <w:p w:rsidR="00B75233" w:rsidRDefault="00153A98">
            <w:pPr>
              <w:pStyle w:val="TableParagraph"/>
              <w:spacing w:line="232" w:lineRule="auto"/>
              <w:ind w:left="372" w:right="329" w:firstLine="81"/>
              <w:rPr>
                <w:sz w:val="16"/>
              </w:rPr>
            </w:pPr>
            <w:r>
              <w:rPr>
                <w:w w:val="105"/>
                <w:sz w:val="16"/>
              </w:rPr>
              <w:t>改进措施及</w:t>
            </w:r>
            <w:r>
              <w:rPr>
                <w:sz w:val="16"/>
              </w:rPr>
              <w:t>结果应用方案</w:t>
            </w:r>
          </w:p>
        </w:tc>
        <w:tc>
          <w:tcPr>
            <w:tcW w:w="7991" w:type="dxa"/>
            <w:gridSpan w:val="8"/>
          </w:tcPr>
          <w:p w:rsidR="00B75233" w:rsidRDefault="00B75233">
            <w:pPr>
              <w:pStyle w:val="TableParagraph"/>
              <w:rPr>
                <w:sz w:val="16"/>
              </w:rPr>
            </w:pPr>
          </w:p>
          <w:p w:rsidR="00B75233" w:rsidRDefault="00B75233">
            <w:pPr>
              <w:pStyle w:val="TableParagraph"/>
              <w:spacing w:before="1"/>
              <w:rPr>
                <w:sz w:val="13"/>
              </w:rPr>
            </w:pPr>
          </w:p>
          <w:p w:rsidR="00B75233" w:rsidRDefault="00153A98">
            <w:pPr>
              <w:pStyle w:val="TableParagraph"/>
              <w:ind w:left="27"/>
              <w:jc w:val="center"/>
              <w:rPr>
                <w:sz w:val="16"/>
              </w:rPr>
            </w:pPr>
            <w:r>
              <w:rPr>
                <w:w w:val="103"/>
                <w:sz w:val="16"/>
              </w:rPr>
              <w:t>无</w:t>
            </w:r>
          </w:p>
        </w:tc>
      </w:tr>
      <w:tr w:rsidR="00B75233">
        <w:trPr>
          <w:trHeight w:val="957"/>
        </w:trPr>
        <w:tc>
          <w:tcPr>
            <w:tcW w:w="1699" w:type="dxa"/>
            <w:gridSpan w:val="2"/>
          </w:tcPr>
          <w:p w:rsidR="00B75233" w:rsidRDefault="00B75233">
            <w:pPr>
              <w:pStyle w:val="TableParagraph"/>
              <w:spacing w:before="9"/>
            </w:pPr>
          </w:p>
          <w:p w:rsidR="00B75233" w:rsidRDefault="00153A98">
            <w:pPr>
              <w:pStyle w:val="TableParagraph"/>
              <w:spacing w:before="1" w:line="232" w:lineRule="auto"/>
              <w:ind w:left="532" w:right="247" w:hanging="243"/>
              <w:rPr>
                <w:sz w:val="16"/>
              </w:rPr>
            </w:pPr>
            <w:r>
              <w:rPr>
                <w:sz w:val="16"/>
              </w:rPr>
              <w:t>单位主要负责人</w:t>
            </w:r>
            <w:r>
              <w:rPr>
                <w:w w:val="105"/>
                <w:sz w:val="16"/>
              </w:rPr>
              <w:t>签批意见</w:t>
            </w:r>
          </w:p>
        </w:tc>
        <w:tc>
          <w:tcPr>
            <w:tcW w:w="7991" w:type="dxa"/>
            <w:gridSpan w:val="8"/>
          </w:tcPr>
          <w:p w:rsidR="00B75233" w:rsidRDefault="00B75233">
            <w:pPr>
              <w:pStyle w:val="TableParagraph"/>
              <w:spacing w:before="7"/>
              <w:rPr>
                <w:sz w:val="14"/>
              </w:rPr>
            </w:pPr>
          </w:p>
          <w:p w:rsidR="00B75233" w:rsidRDefault="00153A98">
            <w:pPr>
              <w:pStyle w:val="TableParagraph"/>
              <w:ind w:left="3151" w:right="1905"/>
              <w:jc w:val="center"/>
              <w:rPr>
                <w:sz w:val="16"/>
              </w:rPr>
            </w:pPr>
            <w:r>
              <w:rPr>
                <w:w w:val="105"/>
                <w:sz w:val="16"/>
              </w:rPr>
              <w:t>签名：</w:t>
            </w:r>
          </w:p>
          <w:p w:rsidR="00B75233" w:rsidRDefault="00B75233">
            <w:pPr>
              <w:pStyle w:val="TableParagraph"/>
              <w:spacing w:before="3"/>
              <w:rPr>
                <w:sz w:val="15"/>
              </w:rPr>
            </w:pPr>
          </w:p>
          <w:p w:rsidR="00B75233" w:rsidRDefault="00153A98">
            <w:pPr>
              <w:pStyle w:val="TableParagraph"/>
              <w:tabs>
                <w:tab w:val="left" w:pos="4692"/>
                <w:tab w:val="left" w:pos="5344"/>
              </w:tabs>
              <w:ind w:left="4039"/>
              <w:rPr>
                <w:sz w:val="16"/>
              </w:rPr>
            </w:pPr>
            <w:r>
              <w:rPr>
                <w:w w:val="105"/>
                <w:sz w:val="16"/>
              </w:rPr>
              <w:t>年</w:t>
            </w:r>
            <w:r>
              <w:rPr>
                <w:w w:val="105"/>
                <w:sz w:val="16"/>
              </w:rPr>
              <w:tab/>
              <w:t>月</w:t>
            </w:r>
            <w:r>
              <w:rPr>
                <w:w w:val="105"/>
                <w:sz w:val="16"/>
              </w:rPr>
              <w:tab/>
              <w:t>日</w:t>
            </w:r>
          </w:p>
        </w:tc>
      </w:tr>
    </w:tbl>
    <w:p w:rsidR="00B75233" w:rsidRDefault="00B75233">
      <w:pPr>
        <w:pStyle w:val="a3"/>
      </w:pPr>
    </w:p>
    <w:p w:rsidR="00B75233" w:rsidRDefault="00B75233">
      <w:pPr>
        <w:pStyle w:val="a3"/>
        <w:spacing w:before="9"/>
        <w:rPr>
          <w:sz w:val="22"/>
        </w:rPr>
      </w:pPr>
    </w:p>
    <w:p w:rsidR="00B75233" w:rsidRDefault="00153A98">
      <w:pPr>
        <w:pStyle w:val="a3"/>
        <w:spacing w:before="1" w:line="202" w:lineRule="exact"/>
        <w:ind w:left="973"/>
      </w:pPr>
      <w:r>
        <w:rPr>
          <w:w w:val="105"/>
        </w:rPr>
        <w:t>备注：</w:t>
      </w:r>
    </w:p>
    <w:p w:rsidR="00B75233" w:rsidRDefault="00153A98">
      <w:pPr>
        <w:pStyle w:val="a4"/>
        <w:numPr>
          <w:ilvl w:val="0"/>
          <w:numId w:val="15"/>
        </w:numPr>
        <w:tabs>
          <w:tab w:val="left" w:pos="1140"/>
        </w:tabs>
        <w:spacing w:line="199" w:lineRule="exact"/>
        <w:rPr>
          <w:sz w:val="16"/>
        </w:rPr>
      </w:pPr>
      <w:r>
        <w:rPr>
          <w:spacing w:val="-5"/>
          <w:w w:val="105"/>
          <w:sz w:val="16"/>
        </w:rPr>
        <w:t>预算执行情况口径：预算数为调整后财政资金总额（</w:t>
      </w:r>
      <w:r>
        <w:rPr>
          <w:spacing w:val="-3"/>
          <w:w w:val="105"/>
          <w:sz w:val="16"/>
        </w:rPr>
        <w:t>包括上年结余结转</w:t>
      </w:r>
      <w:r>
        <w:rPr>
          <w:spacing w:val="-4"/>
          <w:w w:val="105"/>
          <w:sz w:val="16"/>
        </w:rPr>
        <w:t>），执行数为资金使用单位财政资金实际支出数。</w:t>
      </w:r>
    </w:p>
    <w:p w:rsidR="00B75233" w:rsidRDefault="00153A98">
      <w:pPr>
        <w:pStyle w:val="a4"/>
        <w:numPr>
          <w:ilvl w:val="0"/>
          <w:numId w:val="15"/>
        </w:numPr>
        <w:tabs>
          <w:tab w:val="left" w:pos="1140"/>
        </w:tabs>
        <w:spacing w:line="235" w:lineRule="auto"/>
        <w:ind w:left="973" w:right="1253" w:firstLine="0"/>
        <w:rPr>
          <w:sz w:val="16"/>
        </w:rPr>
      </w:pPr>
      <w:r>
        <w:rPr>
          <w:spacing w:val="-9"/>
          <w:sz w:val="16"/>
        </w:rPr>
        <w:t>定量指标完成数汇总原则：绝对值直接累加计算，相对值按照资金额度加权平均计算。定量指标计分原则：正向指标</w:t>
      </w:r>
      <w:r>
        <w:rPr>
          <w:spacing w:val="-4"/>
          <w:sz w:val="16"/>
        </w:rPr>
        <w:t>（即目标值为≥  X</w:t>
      </w:r>
      <w:r>
        <w:rPr>
          <w:spacing w:val="-5"/>
          <w:sz w:val="16"/>
        </w:rPr>
        <w:t>,得分=权重</w:t>
      </w:r>
      <w:r>
        <w:rPr>
          <w:spacing w:val="-1"/>
          <w:sz w:val="16"/>
        </w:rPr>
        <w:t>*B/A）</w:t>
      </w:r>
      <w:r>
        <w:rPr>
          <w:spacing w:val="-4"/>
          <w:sz w:val="16"/>
        </w:rPr>
        <w:t>，反向指标（</w:t>
      </w:r>
      <w:r>
        <w:rPr>
          <w:spacing w:val="-3"/>
          <w:sz w:val="16"/>
        </w:rPr>
        <w:t>即目标值为≤X</w:t>
      </w:r>
      <w:r>
        <w:rPr>
          <w:spacing w:val="-4"/>
          <w:sz w:val="16"/>
        </w:rPr>
        <w:t>，得分=权重</w:t>
      </w:r>
      <w:r>
        <w:rPr>
          <w:sz w:val="16"/>
        </w:rPr>
        <w:t>*A/B）</w:t>
      </w:r>
      <w:r>
        <w:rPr>
          <w:spacing w:val="-5"/>
          <w:sz w:val="16"/>
        </w:rPr>
        <w:t xml:space="preserve">，得分不得突破权重总额。定量指标先汇总完成数，再计算得分。   </w:t>
      </w:r>
      <w:r>
        <w:rPr>
          <w:spacing w:val="-2"/>
          <w:sz w:val="16"/>
        </w:rPr>
        <w:t>3</w:t>
      </w:r>
      <w:r>
        <w:rPr>
          <w:spacing w:val="-7"/>
          <w:sz w:val="16"/>
        </w:rPr>
        <w:t xml:space="preserve">.定性指标计分原则：达成预期指标、部分达成预期指标并具有一定效果、未达成预期指标且效果较差三档，分别按照该指标对应分值  </w:t>
      </w:r>
      <w:r>
        <w:rPr>
          <w:spacing w:val="-4"/>
          <w:w w:val="105"/>
          <w:sz w:val="16"/>
        </w:rPr>
        <w:t>区间</w:t>
      </w:r>
      <w:r>
        <w:rPr>
          <w:w w:val="105"/>
          <w:sz w:val="16"/>
        </w:rPr>
        <w:t>100-80%（</w:t>
      </w:r>
      <w:r>
        <w:rPr>
          <w:spacing w:val="-5"/>
          <w:w w:val="105"/>
          <w:sz w:val="16"/>
        </w:rPr>
        <w:t>含</w:t>
      </w:r>
      <w:r>
        <w:rPr>
          <w:w w:val="105"/>
          <w:sz w:val="16"/>
        </w:rPr>
        <w:t>80%）</w:t>
      </w:r>
      <w:r>
        <w:rPr>
          <w:spacing w:val="-5"/>
          <w:w w:val="105"/>
          <w:sz w:val="16"/>
        </w:rPr>
        <w:t>、</w:t>
      </w:r>
      <w:r>
        <w:rPr>
          <w:w w:val="105"/>
          <w:sz w:val="16"/>
        </w:rPr>
        <w:t>80-50%（</w:t>
      </w:r>
      <w:r>
        <w:rPr>
          <w:spacing w:val="-4"/>
          <w:w w:val="105"/>
          <w:sz w:val="16"/>
        </w:rPr>
        <w:t>含</w:t>
      </w:r>
      <w:r>
        <w:rPr>
          <w:spacing w:val="-3"/>
          <w:w w:val="105"/>
          <w:sz w:val="16"/>
        </w:rPr>
        <w:t>50%）</w:t>
      </w:r>
      <w:r>
        <w:rPr>
          <w:spacing w:val="-4"/>
          <w:w w:val="105"/>
          <w:sz w:val="16"/>
        </w:rPr>
        <w:t>、</w:t>
      </w:r>
      <w:r>
        <w:rPr>
          <w:w w:val="105"/>
          <w:sz w:val="16"/>
        </w:rPr>
        <w:t>50-0</w:t>
      </w:r>
      <w:r>
        <w:rPr>
          <w:spacing w:val="-6"/>
          <w:w w:val="105"/>
          <w:sz w:val="16"/>
        </w:rPr>
        <w:t>%合理确定分值。汇总时，以资金额度为权重，对分值进行加权平均计算。</w:t>
      </w:r>
    </w:p>
    <w:p w:rsidR="00B75233" w:rsidRDefault="00153A98">
      <w:pPr>
        <w:pStyle w:val="a3"/>
        <w:spacing w:line="199" w:lineRule="exact"/>
        <w:ind w:left="973"/>
      </w:pPr>
      <w:r>
        <w:rPr>
          <w:w w:val="105"/>
        </w:rPr>
        <w:t>4.基于经济性和必要性等因素考虑，满意度指标暂可不</w:t>
      </w:r>
      <w:proofErr w:type="gramStart"/>
      <w:r>
        <w:rPr>
          <w:w w:val="105"/>
        </w:rPr>
        <w:t>作为必评指标</w:t>
      </w:r>
      <w:proofErr w:type="gramEnd"/>
      <w:r>
        <w:rPr>
          <w:w w:val="105"/>
        </w:rPr>
        <w:t>。</w:t>
      </w:r>
    </w:p>
    <w:p w:rsidR="00B75233" w:rsidRDefault="00B75233">
      <w:pPr>
        <w:spacing w:line="199" w:lineRule="exact"/>
        <w:sectPr w:rsidR="00B75233">
          <w:headerReference w:type="default" r:id="rId43"/>
          <w:footerReference w:type="default" r:id="rId44"/>
          <w:pgSz w:w="11910" w:h="16840"/>
          <w:pgMar w:top="1480" w:right="0" w:bottom="280" w:left="140" w:header="0" w:footer="0" w:gutter="0"/>
          <w:cols w:space="720"/>
        </w:sectPr>
      </w:pPr>
    </w:p>
    <w:p w:rsidR="00B75233" w:rsidRDefault="00153A98">
      <w:pPr>
        <w:pStyle w:val="6"/>
        <w:spacing w:before="58" w:line="240" w:lineRule="auto"/>
        <w:ind w:left="2117" w:right="2272"/>
        <w:jc w:val="center"/>
      </w:pPr>
      <w:r>
        <w:lastRenderedPageBreak/>
        <w:t>2020年度居家路道路工程项目自评表</w:t>
      </w:r>
    </w:p>
    <w:p w:rsidR="00B75233" w:rsidRDefault="00153A98">
      <w:pPr>
        <w:pStyle w:val="a3"/>
        <w:tabs>
          <w:tab w:val="left" w:pos="6632"/>
        </w:tabs>
        <w:spacing w:before="180"/>
        <w:ind w:left="973"/>
      </w:pPr>
      <w:r>
        <w:t>单位名称：武汉市东西湖区住房和城乡建设局</w:t>
      </w:r>
      <w:r>
        <w:tab/>
        <w:t>填报日期：</w:t>
      </w:r>
    </w:p>
    <w:p w:rsidR="00B75233" w:rsidRDefault="00B75233">
      <w:pPr>
        <w:pStyle w:val="a3"/>
        <w:spacing w:before="10"/>
        <w:rPr>
          <w:sz w:val="5"/>
        </w:rPr>
      </w:pPr>
    </w:p>
    <w:tbl>
      <w:tblPr>
        <w:tblW w:w="0" w:type="auto"/>
        <w:tblInd w:w="9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94"/>
        <w:gridCol w:w="871"/>
        <w:gridCol w:w="1224"/>
        <w:gridCol w:w="1181"/>
        <w:gridCol w:w="795"/>
        <w:gridCol w:w="795"/>
        <w:gridCol w:w="1225"/>
        <w:gridCol w:w="1225"/>
        <w:gridCol w:w="467"/>
        <w:gridCol w:w="1139"/>
      </w:tblGrid>
      <w:tr w:rsidR="00B75233">
        <w:trPr>
          <w:trHeight w:val="371"/>
        </w:trPr>
        <w:tc>
          <w:tcPr>
            <w:tcW w:w="1665" w:type="dxa"/>
            <w:gridSpan w:val="2"/>
          </w:tcPr>
          <w:p w:rsidR="00B75233" w:rsidRDefault="00153A98">
            <w:pPr>
              <w:pStyle w:val="TableParagraph"/>
              <w:spacing w:before="92"/>
              <w:ind w:left="520"/>
              <w:rPr>
                <w:sz w:val="16"/>
              </w:rPr>
            </w:pPr>
            <w:r>
              <w:rPr>
                <w:sz w:val="16"/>
              </w:rPr>
              <w:t>项目名称</w:t>
            </w:r>
          </w:p>
        </w:tc>
        <w:tc>
          <w:tcPr>
            <w:tcW w:w="8051" w:type="dxa"/>
            <w:gridSpan w:val="8"/>
          </w:tcPr>
          <w:p w:rsidR="00B75233" w:rsidRDefault="00153A98">
            <w:pPr>
              <w:pStyle w:val="TableParagraph"/>
              <w:spacing w:before="92"/>
              <w:ind w:left="3243" w:right="3223"/>
              <w:jc w:val="center"/>
              <w:rPr>
                <w:sz w:val="16"/>
              </w:rPr>
            </w:pPr>
            <w:r>
              <w:rPr>
                <w:sz w:val="16"/>
              </w:rPr>
              <w:t>居家路道路工程</w:t>
            </w:r>
          </w:p>
        </w:tc>
      </w:tr>
      <w:tr w:rsidR="00B75233">
        <w:trPr>
          <w:trHeight w:val="371"/>
        </w:trPr>
        <w:tc>
          <w:tcPr>
            <w:tcW w:w="1665" w:type="dxa"/>
            <w:gridSpan w:val="2"/>
          </w:tcPr>
          <w:p w:rsidR="00B75233" w:rsidRDefault="00153A98">
            <w:pPr>
              <w:pStyle w:val="TableParagraph"/>
              <w:spacing w:before="92"/>
              <w:ind w:left="520"/>
              <w:rPr>
                <w:sz w:val="16"/>
              </w:rPr>
            </w:pPr>
            <w:r>
              <w:rPr>
                <w:sz w:val="16"/>
              </w:rPr>
              <w:t>主管部门</w:t>
            </w:r>
          </w:p>
        </w:tc>
        <w:tc>
          <w:tcPr>
            <w:tcW w:w="3200" w:type="dxa"/>
            <w:gridSpan w:val="3"/>
          </w:tcPr>
          <w:p w:rsidR="00B75233" w:rsidRDefault="00153A98">
            <w:pPr>
              <w:pStyle w:val="TableParagraph"/>
              <w:spacing w:before="92"/>
              <w:ind w:left="410"/>
              <w:rPr>
                <w:sz w:val="16"/>
              </w:rPr>
            </w:pPr>
            <w:r>
              <w:rPr>
                <w:sz w:val="16"/>
              </w:rPr>
              <w:t>武汉市东西湖区住房和城乡建设局</w:t>
            </w:r>
          </w:p>
        </w:tc>
        <w:tc>
          <w:tcPr>
            <w:tcW w:w="3245" w:type="dxa"/>
            <w:gridSpan w:val="3"/>
          </w:tcPr>
          <w:p w:rsidR="00B75233" w:rsidRDefault="00153A98">
            <w:pPr>
              <w:pStyle w:val="TableParagraph"/>
              <w:spacing w:before="92"/>
              <w:ind w:left="1127" w:right="1103"/>
              <w:jc w:val="center"/>
              <w:rPr>
                <w:sz w:val="16"/>
              </w:rPr>
            </w:pPr>
            <w:r>
              <w:rPr>
                <w:sz w:val="16"/>
              </w:rPr>
              <w:t>项目实施单位</w:t>
            </w:r>
          </w:p>
        </w:tc>
        <w:tc>
          <w:tcPr>
            <w:tcW w:w="1606" w:type="dxa"/>
            <w:gridSpan w:val="2"/>
          </w:tcPr>
          <w:p w:rsidR="00B75233" w:rsidRDefault="00153A98">
            <w:pPr>
              <w:pStyle w:val="TableParagraph"/>
              <w:spacing w:before="92"/>
              <w:ind w:left="544" w:right="526"/>
              <w:jc w:val="center"/>
              <w:rPr>
                <w:sz w:val="16"/>
              </w:rPr>
            </w:pPr>
            <w:r>
              <w:rPr>
                <w:sz w:val="16"/>
              </w:rPr>
              <w:t>建设科</w:t>
            </w:r>
          </w:p>
        </w:tc>
      </w:tr>
      <w:tr w:rsidR="00B75233">
        <w:trPr>
          <w:trHeight w:val="371"/>
        </w:trPr>
        <w:tc>
          <w:tcPr>
            <w:tcW w:w="1665" w:type="dxa"/>
            <w:gridSpan w:val="2"/>
          </w:tcPr>
          <w:p w:rsidR="00B75233" w:rsidRDefault="00153A98">
            <w:pPr>
              <w:pStyle w:val="TableParagraph"/>
              <w:spacing w:before="92"/>
              <w:ind w:left="520"/>
              <w:rPr>
                <w:sz w:val="16"/>
              </w:rPr>
            </w:pPr>
            <w:r>
              <w:rPr>
                <w:sz w:val="16"/>
              </w:rPr>
              <w:t>项目类别</w:t>
            </w:r>
          </w:p>
        </w:tc>
        <w:tc>
          <w:tcPr>
            <w:tcW w:w="8051" w:type="dxa"/>
            <w:gridSpan w:val="8"/>
          </w:tcPr>
          <w:p w:rsidR="00B75233" w:rsidRDefault="00153A98">
            <w:pPr>
              <w:pStyle w:val="TableParagraph"/>
              <w:tabs>
                <w:tab w:val="left" w:pos="1469"/>
                <w:tab w:val="left" w:pos="1869"/>
                <w:tab w:val="left" w:pos="2990"/>
              </w:tabs>
              <w:spacing w:before="92"/>
              <w:ind w:left="31"/>
              <w:rPr>
                <w:rFonts w:ascii="Wingdings" w:hAnsi="Wingdings"/>
                <w:sz w:val="16"/>
              </w:rPr>
            </w:pPr>
            <w:r>
              <w:rPr>
                <w:sz w:val="16"/>
              </w:rPr>
              <w:t>1、部门预算项目</w:t>
            </w:r>
            <w:r>
              <w:rPr>
                <w:sz w:val="16"/>
              </w:rPr>
              <w:tab/>
              <w:t>□</w:t>
            </w:r>
            <w:r>
              <w:rPr>
                <w:sz w:val="16"/>
              </w:rPr>
              <w:tab/>
              <w:t>2、区直专项</w:t>
            </w:r>
            <w:r>
              <w:rPr>
                <w:sz w:val="16"/>
              </w:rPr>
              <w:tab/>
            </w:r>
            <w:r>
              <w:rPr>
                <w:rFonts w:ascii="Wingdings" w:hAnsi="Wingdings"/>
                <w:position w:val="1"/>
                <w:sz w:val="16"/>
              </w:rPr>
              <w:t></w:t>
            </w:r>
          </w:p>
        </w:tc>
      </w:tr>
      <w:tr w:rsidR="00B75233">
        <w:trPr>
          <w:trHeight w:val="371"/>
        </w:trPr>
        <w:tc>
          <w:tcPr>
            <w:tcW w:w="1665" w:type="dxa"/>
            <w:gridSpan w:val="2"/>
          </w:tcPr>
          <w:p w:rsidR="00B75233" w:rsidRDefault="00153A98">
            <w:pPr>
              <w:pStyle w:val="TableParagraph"/>
              <w:spacing w:before="92"/>
              <w:ind w:left="520"/>
              <w:rPr>
                <w:sz w:val="16"/>
              </w:rPr>
            </w:pPr>
            <w:r>
              <w:rPr>
                <w:sz w:val="16"/>
              </w:rPr>
              <w:t>项目属性</w:t>
            </w:r>
          </w:p>
        </w:tc>
        <w:tc>
          <w:tcPr>
            <w:tcW w:w="8051" w:type="dxa"/>
            <w:gridSpan w:val="8"/>
          </w:tcPr>
          <w:p w:rsidR="00B75233" w:rsidRDefault="00153A98">
            <w:pPr>
              <w:pStyle w:val="TableParagraph"/>
              <w:tabs>
                <w:tab w:val="left" w:pos="1471"/>
                <w:tab w:val="left" w:pos="1872"/>
              </w:tabs>
              <w:spacing w:before="92"/>
              <w:ind w:left="31"/>
              <w:rPr>
                <w:rFonts w:ascii="Wingdings" w:hAnsi="Wingdings"/>
                <w:sz w:val="16"/>
              </w:rPr>
            </w:pPr>
            <w:r>
              <w:rPr>
                <w:sz w:val="16"/>
              </w:rPr>
              <w:t>1、持续性项目</w:t>
            </w:r>
            <w:r>
              <w:rPr>
                <w:sz w:val="16"/>
              </w:rPr>
              <w:tab/>
              <w:t>□</w:t>
            </w:r>
            <w:r>
              <w:rPr>
                <w:sz w:val="16"/>
              </w:rPr>
              <w:tab/>
              <w:t>2、新增性项目</w:t>
            </w:r>
            <w:r>
              <w:rPr>
                <w:spacing w:val="77"/>
                <w:sz w:val="16"/>
              </w:rPr>
              <w:t xml:space="preserve"> </w:t>
            </w:r>
            <w:r>
              <w:rPr>
                <w:rFonts w:ascii="Wingdings" w:hAnsi="Wingdings"/>
                <w:position w:val="1"/>
                <w:sz w:val="16"/>
              </w:rPr>
              <w:t></w:t>
            </w:r>
          </w:p>
        </w:tc>
      </w:tr>
      <w:tr w:rsidR="00B75233">
        <w:trPr>
          <w:trHeight w:val="371"/>
        </w:trPr>
        <w:tc>
          <w:tcPr>
            <w:tcW w:w="1665" w:type="dxa"/>
            <w:gridSpan w:val="2"/>
          </w:tcPr>
          <w:p w:rsidR="00B75233" w:rsidRDefault="00153A98">
            <w:pPr>
              <w:pStyle w:val="TableParagraph"/>
              <w:spacing w:before="92"/>
              <w:ind w:left="520"/>
              <w:rPr>
                <w:sz w:val="16"/>
              </w:rPr>
            </w:pPr>
            <w:r>
              <w:rPr>
                <w:sz w:val="16"/>
              </w:rPr>
              <w:t>项目类型</w:t>
            </w:r>
          </w:p>
        </w:tc>
        <w:tc>
          <w:tcPr>
            <w:tcW w:w="8051" w:type="dxa"/>
            <w:gridSpan w:val="8"/>
          </w:tcPr>
          <w:p w:rsidR="00B75233" w:rsidRDefault="00153A98">
            <w:pPr>
              <w:pStyle w:val="TableParagraph"/>
              <w:tabs>
                <w:tab w:val="left" w:pos="1471"/>
                <w:tab w:val="left" w:pos="1872"/>
                <w:tab w:val="left" w:pos="3713"/>
              </w:tabs>
              <w:spacing w:before="92"/>
              <w:ind w:left="31"/>
              <w:rPr>
                <w:rFonts w:ascii="Wingdings" w:hAnsi="Wingdings"/>
                <w:sz w:val="16"/>
              </w:rPr>
            </w:pPr>
            <w:r>
              <w:rPr>
                <w:sz w:val="16"/>
              </w:rPr>
              <w:t>1、常年性项目</w:t>
            </w:r>
            <w:r>
              <w:rPr>
                <w:sz w:val="16"/>
              </w:rPr>
              <w:tab/>
              <w:t>□</w:t>
            </w:r>
            <w:r>
              <w:rPr>
                <w:sz w:val="16"/>
              </w:rPr>
              <w:tab/>
              <w:t>2、延续性项目</w:t>
            </w:r>
            <w:r>
              <w:rPr>
                <w:spacing w:val="74"/>
                <w:sz w:val="16"/>
              </w:rPr>
              <w:t xml:space="preserve"> </w:t>
            </w:r>
            <w:r>
              <w:rPr>
                <w:sz w:val="16"/>
              </w:rPr>
              <w:t>□</w:t>
            </w:r>
            <w:r>
              <w:rPr>
                <w:sz w:val="16"/>
              </w:rPr>
              <w:tab/>
              <w:t>3、一次性项目</w:t>
            </w:r>
            <w:r>
              <w:rPr>
                <w:spacing w:val="78"/>
                <w:sz w:val="16"/>
              </w:rPr>
              <w:t xml:space="preserve"> </w:t>
            </w:r>
            <w:r>
              <w:rPr>
                <w:rFonts w:ascii="Wingdings" w:hAnsi="Wingdings"/>
                <w:position w:val="1"/>
                <w:sz w:val="16"/>
              </w:rPr>
              <w:t></w:t>
            </w:r>
          </w:p>
        </w:tc>
      </w:tr>
      <w:tr w:rsidR="00B75233">
        <w:trPr>
          <w:trHeight w:val="877"/>
        </w:trPr>
        <w:tc>
          <w:tcPr>
            <w:tcW w:w="1665" w:type="dxa"/>
            <w:gridSpan w:val="2"/>
            <w:vMerge w:val="restart"/>
          </w:tcPr>
          <w:p w:rsidR="00B75233" w:rsidRDefault="00B75233">
            <w:pPr>
              <w:pStyle w:val="TableParagraph"/>
              <w:rPr>
                <w:sz w:val="16"/>
              </w:rPr>
            </w:pPr>
          </w:p>
          <w:p w:rsidR="00B75233" w:rsidRDefault="00B75233">
            <w:pPr>
              <w:pStyle w:val="TableParagraph"/>
              <w:spacing w:before="4"/>
              <w:rPr>
                <w:sz w:val="13"/>
              </w:rPr>
            </w:pPr>
          </w:p>
          <w:p w:rsidR="00B75233" w:rsidRDefault="00153A98">
            <w:pPr>
              <w:pStyle w:val="TableParagraph"/>
              <w:spacing w:line="232" w:lineRule="auto"/>
              <w:ind w:left="359" w:right="331" w:firstLine="160"/>
              <w:rPr>
                <w:sz w:val="16"/>
              </w:rPr>
            </w:pPr>
            <w:r>
              <w:rPr>
                <w:sz w:val="16"/>
              </w:rPr>
              <w:t>预算执行情况（万元）</w:t>
            </w:r>
          </w:p>
          <w:p w:rsidR="00B75233" w:rsidRDefault="00153A98">
            <w:pPr>
              <w:pStyle w:val="TableParagraph"/>
              <w:spacing w:line="199" w:lineRule="exact"/>
              <w:ind w:left="518"/>
              <w:rPr>
                <w:sz w:val="16"/>
              </w:rPr>
            </w:pPr>
            <w:r>
              <w:rPr>
                <w:sz w:val="16"/>
              </w:rPr>
              <w:t>（20分）</w:t>
            </w:r>
          </w:p>
        </w:tc>
        <w:tc>
          <w:tcPr>
            <w:tcW w:w="1224" w:type="dxa"/>
          </w:tcPr>
          <w:p w:rsidR="00B75233" w:rsidRDefault="00B75233">
            <w:pPr>
              <w:pStyle w:val="TableParagraph"/>
              <w:rPr>
                <w:rFonts w:ascii="Times New Roman"/>
                <w:sz w:val="16"/>
              </w:rPr>
            </w:pPr>
          </w:p>
        </w:tc>
        <w:tc>
          <w:tcPr>
            <w:tcW w:w="1181" w:type="dxa"/>
          </w:tcPr>
          <w:p w:rsidR="00B75233" w:rsidRDefault="00B75233">
            <w:pPr>
              <w:pStyle w:val="TableParagraph"/>
              <w:rPr>
                <w:sz w:val="16"/>
              </w:rPr>
            </w:pPr>
          </w:p>
          <w:p w:rsidR="00B75233" w:rsidRDefault="00153A98">
            <w:pPr>
              <w:pStyle w:val="TableParagraph"/>
              <w:spacing w:before="142"/>
              <w:ind w:left="136" w:right="107"/>
              <w:jc w:val="center"/>
              <w:rPr>
                <w:sz w:val="16"/>
              </w:rPr>
            </w:pPr>
            <w:r>
              <w:rPr>
                <w:sz w:val="16"/>
              </w:rPr>
              <w:t>预算数（A）</w:t>
            </w:r>
          </w:p>
        </w:tc>
        <w:tc>
          <w:tcPr>
            <w:tcW w:w="1590" w:type="dxa"/>
            <w:gridSpan w:val="2"/>
          </w:tcPr>
          <w:p w:rsidR="00B75233" w:rsidRDefault="00B75233">
            <w:pPr>
              <w:pStyle w:val="TableParagraph"/>
              <w:rPr>
                <w:sz w:val="16"/>
              </w:rPr>
            </w:pPr>
          </w:p>
          <w:p w:rsidR="00B75233" w:rsidRDefault="00153A98">
            <w:pPr>
              <w:pStyle w:val="TableParagraph"/>
              <w:spacing w:before="142"/>
              <w:ind w:left="362"/>
              <w:rPr>
                <w:sz w:val="16"/>
              </w:rPr>
            </w:pPr>
            <w:r>
              <w:rPr>
                <w:sz w:val="16"/>
              </w:rPr>
              <w:t>执行数（B）</w:t>
            </w:r>
          </w:p>
        </w:tc>
        <w:tc>
          <w:tcPr>
            <w:tcW w:w="1225" w:type="dxa"/>
          </w:tcPr>
          <w:p w:rsidR="00B75233" w:rsidRDefault="00B75233">
            <w:pPr>
              <w:pStyle w:val="TableParagraph"/>
              <w:rPr>
                <w:sz w:val="16"/>
              </w:rPr>
            </w:pPr>
          </w:p>
          <w:p w:rsidR="00B75233" w:rsidRDefault="00153A98">
            <w:pPr>
              <w:pStyle w:val="TableParagraph"/>
              <w:spacing w:before="142"/>
              <w:ind w:left="76" w:right="53"/>
              <w:jc w:val="center"/>
              <w:rPr>
                <w:sz w:val="16"/>
              </w:rPr>
            </w:pPr>
            <w:r>
              <w:rPr>
                <w:sz w:val="16"/>
              </w:rPr>
              <w:t>执行率（B/A）</w:t>
            </w:r>
          </w:p>
        </w:tc>
        <w:tc>
          <w:tcPr>
            <w:tcW w:w="2831" w:type="dxa"/>
            <w:gridSpan w:val="3"/>
          </w:tcPr>
          <w:p w:rsidR="00B75233" w:rsidRDefault="00B75233">
            <w:pPr>
              <w:pStyle w:val="TableParagraph"/>
              <w:spacing w:before="2"/>
              <w:rPr>
                <w:sz w:val="19"/>
              </w:rPr>
            </w:pPr>
          </w:p>
          <w:p w:rsidR="00B75233" w:rsidRDefault="00153A98">
            <w:pPr>
              <w:pStyle w:val="TableParagraph"/>
              <w:spacing w:line="202" w:lineRule="exact"/>
              <w:ind w:left="797" w:right="778"/>
              <w:jc w:val="center"/>
              <w:rPr>
                <w:sz w:val="16"/>
              </w:rPr>
            </w:pPr>
            <w:r>
              <w:rPr>
                <w:sz w:val="16"/>
              </w:rPr>
              <w:t>得分</w:t>
            </w:r>
          </w:p>
          <w:p w:rsidR="00B75233" w:rsidRDefault="00153A98">
            <w:pPr>
              <w:pStyle w:val="TableParagraph"/>
              <w:spacing w:line="202" w:lineRule="exact"/>
              <w:ind w:left="798" w:right="778"/>
              <w:jc w:val="center"/>
              <w:rPr>
                <w:sz w:val="16"/>
              </w:rPr>
            </w:pPr>
            <w:r>
              <w:rPr>
                <w:sz w:val="16"/>
              </w:rPr>
              <w:t>（20分*执行率）</w:t>
            </w:r>
          </w:p>
        </w:tc>
      </w:tr>
      <w:tr w:rsidR="00B75233">
        <w:trPr>
          <w:trHeight w:val="431"/>
        </w:trPr>
        <w:tc>
          <w:tcPr>
            <w:tcW w:w="1665" w:type="dxa"/>
            <w:gridSpan w:val="2"/>
            <w:vMerge/>
            <w:tcBorders>
              <w:top w:val="nil"/>
            </w:tcBorders>
          </w:tcPr>
          <w:p w:rsidR="00B75233" w:rsidRDefault="00B75233">
            <w:pPr>
              <w:rPr>
                <w:sz w:val="2"/>
                <w:szCs w:val="2"/>
              </w:rPr>
            </w:pPr>
          </w:p>
        </w:tc>
        <w:tc>
          <w:tcPr>
            <w:tcW w:w="1224" w:type="dxa"/>
          </w:tcPr>
          <w:p w:rsidR="00B75233" w:rsidRDefault="00153A98">
            <w:pPr>
              <w:pStyle w:val="TableParagraph"/>
              <w:spacing w:before="23" w:line="200" w:lineRule="exact"/>
              <w:ind w:left="537" w:right="15" w:hanging="478"/>
              <w:rPr>
                <w:sz w:val="16"/>
              </w:rPr>
            </w:pPr>
            <w:r>
              <w:rPr>
                <w:sz w:val="16"/>
              </w:rPr>
              <w:t>年度财政资金总额</w:t>
            </w:r>
          </w:p>
        </w:tc>
        <w:tc>
          <w:tcPr>
            <w:tcW w:w="1181" w:type="dxa"/>
          </w:tcPr>
          <w:p w:rsidR="00B75233" w:rsidRDefault="00153A98">
            <w:pPr>
              <w:pStyle w:val="TableParagraph"/>
              <w:spacing w:before="123"/>
              <w:ind w:left="136" w:right="107"/>
              <w:jc w:val="center"/>
              <w:rPr>
                <w:sz w:val="16"/>
              </w:rPr>
            </w:pPr>
            <w:r>
              <w:rPr>
                <w:sz w:val="16"/>
              </w:rPr>
              <w:t>700.00</w:t>
            </w:r>
          </w:p>
        </w:tc>
        <w:tc>
          <w:tcPr>
            <w:tcW w:w="1590" w:type="dxa"/>
            <w:gridSpan w:val="2"/>
          </w:tcPr>
          <w:p w:rsidR="00B75233" w:rsidRDefault="00153A98">
            <w:pPr>
              <w:pStyle w:val="TableParagraph"/>
              <w:spacing w:before="123"/>
              <w:ind w:left="540" w:right="513"/>
              <w:jc w:val="center"/>
              <w:rPr>
                <w:sz w:val="16"/>
              </w:rPr>
            </w:pPr>
            <w:r>
              <w:rPr>
                <w:sz w:val="16"/>
              </w:rPr>
              <w:t>700.00</w:t>
            </w:r>
          </w:p>
        </w:tc>
        <w:tc>
          <w:tcPr>
            <w:tcW w:w="1225" w:type="dxa"/>
          </w:tcPr>
          <w:p w:rsidR="00B75233" w:rsidRDefault="00153A98">
            <w:pPr>
              <w:pStyle w:val="TableParagraph"/>
              <w:spacing w:before="123"/>
              <w:ind w:left="76" w:right="49"/>
              <w:jc w:val="center"/>
              <w:rPr>
                <w:sz w:val="16"/>
              </w:rPr>
            </w:pPr>
            <w:r>
              <w:rPr>
                <w:sz w:val="16"/>
              </w:rPr>
              <w:t>100%</w:t>
            </w:r>
          </w:p>
        </w:tc>
        <w:tc>
          <w:tcPr>
            <w:tcW w:w="2831" w:type="dxa"/>
            <w:gridSpan w:val="3"/>
          </w:tcPr>
          <w:p w:rsidR="00B75233" w:rsidRDefault="00153A98">
            <w:pPr>
              <w:pStyle w:val="TableParagraph"/>
              <w:spacing w:before="123"/>
              <w:ind w:left="798" w:right="776"/>
              <w:jc w:val="center"/>
              <w:rPr>
                <w:sz w:val="16"/>
              </w:rPr>
            </w:pPr>
            <w:r>
              <w:rPr>
                <w:sz w:val="16"/>
              </w:rPr>
              <w:t>20.0</w:t>
            </w:r>
          </w:p>
        </w:tc>
      </w:tr>
      <w:tr w:rsidR="00B75233">
        <w:trPr>
          <w:trHeight w:val="431"/>
        </w:trPr>
        <w:tc>
          <w:tcPr>
            <w:tcW w:w="794"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2"/>
              <w:rPr>
                <w:sz w:val="16"/>
              </w:rPr>
            </w:pPr>
          </w:p>
          <w:p w:rsidR="00B75233" w:rsidRDefault="00153A98">
            <w:pPr>
              <w:pStyle w:val="TableParagraph"/>
              <w:spacing w:line="232" w:lineRule="auto"/>
              <w:ind w:left="83" w:right="54" w:hanging="1"/>
              <w:jc w:val="center"/>
              <w:rPr>
                <w:sz w:val="16"/>
              </w:rPr>
            </w:pPr>
            <w:r>
              <w:rPr>
                <w:sz w:val="16"/>
              </w:rPr>
              <w:t>年度绩效目标（80 分）</w:t>
            </w:r>
          </w:p>
        </w:tc>
        <w:tc>
          <w:tcPr>
            <w:tcW w:w="871" w:type="dxa"/>
          </w:tcPr>
          <w:p w:rsidR="00B75233" w:rsidRDefault="00153A98">
            <w:pPr>
              <w:pStyle w:val="TableParagraph"/>
              <w:spacing w:before="123"/>
              <w:ind w:left="122"/>
              <w:rPr>
                <w:sz w:val="16"/>
              </w:rPr>
            </w:pPr>
            <w:r>
              <w:rPr>
                <w:sz w:val="16"/>
              </w:rPr>
              <w:t>一级指标</w:t>
            </w:r>
          </w:p>
        </w:tc>
        <w:tc>
          <w:tcPr>
            <w:tcW w:w="1224" w:type="dxa"/>
          </w:tcPr>
          <w:p w:rsidR="00B75233" w:rsidRDefault="00153A98">
            <w:pPr>
              <w:pStyle w:val="TableParagraph"/>
              <w:spacing w:before="123"/>
              <w:ind w:left="36" w:right="7"/>
              <w:jc w:val="center"/>
              <w:rPr>
                <w:sz w:val="16"/>
              </w:rPr>
            </w:pPr>
            <w:r>
              <w:rPr>
                <w:sz w:val="16"/>
              </w:rPr>
              <w:t>二级指标</w:t>
            </w:r>
          </w:p>
        </w:tc>
        <w:tc>
          <w:tcPr>
            <w:tcW w:w="2771" w:type="dxa"/>
            <w:gridSpan w:val="3"/>
          </w:tcPr>
          <w:p w:rsidR="00B75233" w:rsidRDefault="00153A98">
            <w:pPr>
              <w:pStyle w:val="TableParagraph"/>
              <w:spacing w:before="123"/>
              <w:ind w:left="1050" w:right="1023"/>
              <w:jc w:val="center"/>
              <w:rPr>
                <w:sz w:val="16"/>
              </w:rPr>
            </w:pPr>
            <w:r>
              <w:rPr>
                <w:sz w:val="16"/>
              </w:rPr>
              <w:t>三级指标</w:t>
            </w:r>
          </w:p>
        </w:tc>
        <w:tc>
          <w:tcPr>
            <w:tcW w:w="1225" w:type="dxa"/>
          </w:tcPr>
          <w:p w:rsidR="00B75233" w:rsidRDefault="00153A98">
            <w:pPr>
              <w:pStyle w:val="TableParagraph"/>
              <w:spacing w:before="23" w:line="202" w:lineRule="exact"/>
              <w:ind w:left="76" w:right="50"/>
              <w:jc w:val="center"/>
              <w:rPr>
                <w:sz w:val="16"/>
              </w:rPr>
            </w:pPr>
            <w:r>
              <w:rPr>
                <w:sz w:val="16"/>
              </w:rPr>
              <w:t>年初目标值</w:t>
            </w:r>
          </w:p>
          <w:p w:rsidR="00B75233" w:rsidRDefault="00153A98">
            <w:pPr>
              <w:pStyle w:val="TableParagraph"/>
              <w:spacing w:line="186" w:lineRule="exact"/>
              <w:ind w:left="76" w:right="53"/>
              <w:jc w:val="center"/>
              <w:rPr>
                <w:sz w:val="16"/>
              </w:rPr>
            </w:pPr>
            <w:r>
              <w:rPr>
                <w:sz w:val="16"/>
              </w:rPr>
              <w:t>（A）</w:t>
            </w:r>
          </w:p>
        </w:tc>
        <w:tc>
          <w:tcPr>
            <w:tcW w:w="1692" w:type="dxa"/>
            <w:gridSpan w:val="2"/>
          </w:tcPr>
          <w:p w:rsidR="00B75233" w:rsidRDefault="00153A98">
            <w:pPr>
              <w:pStyle w:val="TableParagraph"/>
              <w:spacing w:before="123"/>
              <w:ind w:left="249"/>
              <w:rPr>
                <w:sz w:val="16"/>
              </w:rPr>
            </w:pPr>
            <w:r>
              <w:rPr>
                <w:sz w:val="16"/>
              </w:rPr>
              <w:t>实际完成值（B）</w:t>
            </w:r>
          </w:p>
        </w:tc>
        <w:tc>
          <w:tcPr>
            <w:tcW w:w="1139" w:type="dxa"/>
          </w:tcPr>
          <w:p w:rsidR="00B75233" w:rsidRDefault="00153A98">
            <w:pPr>
              <w:pStyle w:val="TableParagraph"/>
              <w:spacing w:before="123"/>
              <w:ind w:left="390" w:right="374"/>
              <w:jc w:val="center"/>
              <w:rPr>
                <w:sz w:val="16"/>
              </w:rPr>
            </w:pPr>
            <w:r>
              <w:rPr>
                <w:sz w:val="16"/>
              </w:rPr>
              <w:t>得分</w:t>
            </w:r>
          </w:p>
        </w:tc>
      </w:tr>
      <w:tr w:rsidR="00B75233">
        <w:trPr>
          <w:trHeight w:val="431"/>
        </w:trPr>
        <w:tc>
          <w:tcPr>
            <w:tcW w:w="794" w:type="dxa"/>
            <w:vMerge/>
            <w:tcBorders>
              <w:top w:val="nil"/>
            </w:tcBorders>
          </w:tcPr>
          <w:p w:rsidR="00B75233" w:rsidRDefault="00B75233">
            <w:pPr>
              <w:rPr>
                <w:sz w:val="2"/>
                <w:szCs w:val="2"/>
              </w:rPr>
            </w:pPr>
          </w:p>
        </w:tc>
        <w:tc>
          <w:tcPr>
            <w:tcW w:w="871" w:type="dxa"/>
          </w:tcPr>
          <w:p w:rsidR="00B75233" w:rsidRDefault="00153A98">
            <w:pPr>
              <w:pStyle w:val="TableParagraph"/>
              <w:spacing w:before="23" w:line="202" w:lineRule="exact"/>
              <w:ind w:left="122"/>
              <w:rPr>
                <w:sz w:val="16"/>
              </w:rPr>
            </w:pPr>
            <w:r>
              <w:rPr>
                <w:spacing w:val="-1"/>
                <w:sz w:val="16"/>
              </w:rPr>
              <w:t>产出指标</w:t>
            </w:r>
          </w:p>
          <w:p w:rsidR="00B75233" w:rsidRDefault="00153A98">
            <w:pPr>
              <w:pStyle w:val="TableParagraph"/>
              <w:spacing w:line="186" w:lineRule="exact"/>
              <w:ind w:left="122"/>
              <w:rPr>
                <w:sz w:val="16"/>
              </w:rPr>
            </w:pPr>
            <w:r>
              <w:rPr>
                <w:spacing w:val="-1"/>
                <w:sz w:val="16"/>
              </w:rPr>
              <w:t>（40</w:t>
            </w:r>
            <w:r>
              <w:rPr>
                <w:sz w:val="16"/>
              </w:rPr>
              <w:t>分）</w:t>
            </w:r>
          </w:p>
        </w:tc>
        <w:tc>
          <w:tcPr>
            <w:tcW w:w="1224" w:type="dxa"/>
          </w:tcPr>
          <w:p w:rsidR="00B75233" w:rsidRDefault="00153A98">
            <w:pPr>
              <w:pStyle w:val="TableParagraph"/>
              <w:spacing w:before="123"/>
              <w:ind w:left="36" w:right="7"/>
              <w:jc w:val="center"/>
              <w:rPr>
                <w:sz w:val="16"/>
              </w:rPr>
            </w:pPr>
            <w:r>
              <w:rPr>
                <w:sz w:val="16"/>
              </w:rPr>
              <w:t>质量指标</w:t>
            </w:r>
          </w:p>
        </w:tc>
        <w:tc>
          <w:tcPr>
            <w:tcW w:w="2771" w:type="dxa"/>
            <w:gridSpan w:val="3"/>
          </w:tcPr>
          <w:p w:rsidR="00B75233" w:rsidRDefault="00153A98">
            <w:pPr>
              <w:pStyle w:val="TableParagraph"/>
              <w:spacing w:before="123"/>
              <w:ind w:left="753"/>
              <w:rPr>
                <w:sz w:val="16"/>
              </w:rPr>
            </w:pPr>
            <w:r>
              <w:rPr>
                <w:sz w:val="16"/>
              </w:rPr>
              <w:t>工程质量（40分）</w:t>
            </w:r>
          </w:p>
        </w:tc>
        <w:tc>
          <w:tcPr>
            <w:tcW w:w="1225" w:type="dxa"/>
          </w:tcPr>
          <w:p w:rsidR="00B75233" w:rsidRDefault="00153A98">
            <w:pPr>
              <w:pStyle w:val="TableParagraph"/>
              <w:spacing w:before="123"/>
              <w:ind w:left="76" w:right="53"/>
              <w:jc w:val="center"/>
              <w:rPr>
                <w:sz w:val="16"/>
              </w:rPr>
            </w:pPr>
            <w:r>
              <w:rPr>
                <w:sz w:val="16"/>
              </w:rPr>
              <w:t>合格</w:t>
            </w:r>
          </w:p>
        </w:tc>
        <w:tc>
          <w:tcPr>
            <w:tcW w:w="1692" w:type="dxa"/>
            <w:gridSpan w:val="2"/>
          </w:tcPr>
          <w:p w:rsidR="00B75233" w:rsidRDefault="00153A98">
            <w:pPr>
              <w:pStyle w:val="TableParagraph"/>
              <w:spacing w:before="123"/>
              <w:ind w:left="668" w:right="648"/>
              <w:jc w:val="center"/>
              <w:rPr>
                <w:sz w:val="16"/>
              </w:rPr>
            </w:pPr>
            <w:r>
              <w:rPr>
                <w:sz w:val="16"/>
              </w:rPr>
              <w:t>合格</w:t>
            </w:r>
          </w:p>
        </w:tc>
        <w:tc>
          <w:tcPr>
            <w:tcW w:w="1139" w:type="dxa"/>
          </w:tcPr>
          <w:p w:rsidR="00B75233" w:rsidRDefault="00153A98">
            <w:pPr>
              <w:pStyle w:val="TableParagraph"/>
              <w:spacing w:before="123"/>
              <w:ind w:left="390" w:right="374"/>
              <w:jc w:val="center"/>
              <w:rPr>
                <w:sz w:val="16"/>
              </w:rPr>
            </w:pPr>
            <w:r>
              <w:rPr>
                <w:sz w:val="16"/>
              </w:rPr>
              <w:t>40</w:t>
            </w:r>
          </w:p>
        </w:tc>
      </w:tr>
      <w:tr w:rsidR="00B75233">
        <w:trPr>
          <w:trHeight w:val="431"/>
        </w:trPr>
        <w:tc>
          <w:tcPr>
            <w:tcW w:w="794" w:type="dxa"/>
            <w:vMerge/>
            <w:tcBorders>
              <w:top w:val="nil"/>
            </w:tcBorders>
          </w:tcPr>
          <w:p w:rsidR="00B75233" w:rsidRDefault="00B75233">
            <w:pPr>
              <w:rPr>
                <w:sz w:val="2"/>
                <w:szCs w:val="2"/>
              </w:rPr>
            </w:pPr>
          </w:p>
        </w:tc>
        <w:tc>
          <w:tcPr>
            <w:tcW w:w="871" w:type="dxa"/>
            <w:vMerge w:val="restart"/>
          </w:tcPr>
          <w:p w:rsidR="00B75233" w:rsidRDefault="00B75233">
            <w:pPr>
              <w:pStyle w:val="TableParagraph"/>
              <w:rPr>
                <w:sz w:val="16"/>
              </w:rPr>
            </w:pPr>
          </w:p>
          <w:p w:rsidR="00B75233" w:rsidRDefault="00B75233">
            <w:pPr>
              <w:pStyle w:val="TableParagraph"/>
              <w:spacing w:before="4"/>
              <w:rPr>
                <w:sz w:val="13"/>
              </w:rPr>
            </w:pPr>
          </w:p>
          <w:p w:rsidR="00B75233" w:rsidRDefault="00153A98">
            <w:pPr>
              <w:pStyle w:val="TableParagraph"/>
              <w:spacing w:line="232" w:lineRule="auto"/>
              <w:ind w:left="362" w:right="13" w:hanging="320"/>
              <w:rPr>
                <w:sz w:val="16"/>
              </w:rPr>
            </w:pPr>
            <w:r>
              <w:rPr>
                <w:sz w:val="16"/>
              </w:rPr>
              <w:t>社会效益指标</w:t>
            </w:r>
          </w:p>
          <w:p w:rsidR="00B75233" w:rsidRDefault="00153A98">
            <w:pPr>
              <w:pStyle w:val="TableParagraph"/>
              <w:spacing w:line="198" w:lineRule="exact"/>
              <w:ind w:left="122"/>
              <w:rPr>
                <w:sz w:val="16"/>
              </w:rPr>
            </w:pPr>
            <w:r>
              <w:rPr>
                <w:sz w:val="16"/>
              </w:rPr>
              <w:t>（40分）</w:t>
            </w:r>
          </w:p>
        </w:tc>
        <w:tc>
          <w:tcPr>
            <w:tcW w:w="1224" w:type="dxa"/>
          </w:tcPr>
          <w:p w:rsidR="00B75233" w:rsidRDefault="00153A98">
            <w:pPr>
              <w:pStyle w:val="TableParagraph"/>
              <w:spacing w:before="123"/>
              <w:ind w:left="36" w:right="10"/>
              <w:jc w:val="center"/>
              <w:rPr>
                <w:sz w:val="16"/>
              </w:rPr>
            </w:pPr>
            <w:r>
              <w:rPr>
                <w:sz w:val="16"/>
              </w:rPr>
              <w:t>社会效益指标</w:t>
            </w:r>
          </w:p>
        </w:tc>
        <w:tc>
          <w:tcPr>
            <w:tcW w:w="2771" w:type="dxa"/>
            <w:gridSpan w:val="3"/>
          </w:tcPr>
          <w:p w:rsidR="00B75233" w:rsidRDefault="00153A98">
            <w:pPr>
              <w:pStyle w:val="TableParagraph"/>
              <w:spacing w:before="123"/>
              <w:ind w:left="276"/>
              <w:rPr>
                <w:sz w:val="16"/>
              </w:rPr>
            </w:pPr>
            <w:r>
              <w:rPr>
                <w:sz w:val="16"/>
              </w:rPr>
              <w:t>片区企业居民出行便利（15分）</w:t>
            </w:r>
          </w:p>
        </w:tc>
        <w:tc>
          <w:tcPr>
            <w:tcW w:w="1225" w:type="dxa"/>
          </w:tcPr>
          <w:p w:rsidR="00B75233" w:rsidRDefault="00153A98">
            <w:pPr>
              <w:pStyle w:val="TableParagraph"/>
              <w:spacing w:before="123"/>
              <w:ind w:left="76" w:right="51"/>
              <w:jc w:val="center"/>
              <w:rPr>
                <w:sz w:val="16"/>
              </w:rPr>
            </w:pPr>
            <w:r>
              <w:rPr>
                <w:sz w:val="16"/>
              </w:rPr>
              <w:t>有所提升</w:t>
            </w:r>
          </w:p>
        </w:tc>
        <w:tc>
          <w:tcPr>
            <w:tcW w:w="1692" w:type="dxa"/>
            <w:gridSpan w:val="2"/>
          </w:tcPr>
          <w:p w:rsidR="00B75233" w:rsidRDefault="00153A98">
            <w:pPr>
              <w:pStyle w:val="TableParagraph"/>
              <w:spacing w:before="123"/>
              <w:ind w:left="530"/>
              <w:rPr>
                <w:sz w:val="16"/>
              </w:rPr>
            </w:pPr>
            <w:r>
              <w:rPr>
                <w:sz w:val="16"/>
              </w:rPr>
              <w:t>有所提升</w:t>
            </w:r>
          </w:p>
        </w:tc>
        <w:tc>
          <w:tcPr>
            <w:tcW w:w="1139" w:type="dxa"/>
          </w:tcPr>
          <w:p w:rsidR="00B75233" w:rsidRDefault="00153A98">
            <w:pPr>
              <w:pStyle w:val="TableParagraph"/>
              <w:spacing w:before="123"/>
              <w:ind w:left="390" w:right="374"/>
              <w:jc w:val="center"/>
              <w:rPr>
                <w:sz w:val="16"/>
              </w:rPr>
            </w:pPr>
            <w:r>
              <w:rPr>
                <w:sz w:val="16"/>
              </w:rPr>
              <w:t>15</w:t>
            </w:r>
          </w:p>
        </w:tc>
      </w:tr>
      <w:tr w:rsidR="00B75233">
        <w:trPr>
          <w:trHeight w:val="431"/>
        </w:trPr>
        <w:tc>
          <w:tcPr>
            <w:tcW w:w="794" w:type="dxa"/>
            <w:vMerge/>
            <w:tcBorders>
              <w:top w:val="nil"/>
            </w:tcBorders>
          </w:tcPr>
          <w:p w:rsidR="00B75233" w:rsidRDefault="00B75233">
            <w:pPr>
              <w:rPr>
                <w:sz w:val="2"/>
                <w:szCs w:val="2"/>
              </w:rPr>
            </w:pPr>
          </w:p>
        </w:tc>
        <w:tc>
          <w:tcPr>
            <w:tcW w:w="871" w:type="dxa"/>
            <w:vMerge/>
            <w:tcBorders>
              <w:top w:val="nil"/>
            </w:tcBorders>
          </w:tcPr>
          <w:p w:rsidR="00B75233" w:rsidRDefault="00B75233">
            <w:pPr>
              <w:rPr>
                <w:sz w:val="2"/>
                <w:szCs w:val="2"/>
              </w:rPr>
            </w:pPr>
          </w:p>
        </w:tc>
        <w:tc>
          <w:tcPr>
            <w:tcW w:w="1224" w:type="dxa"/>
          </w:tcPr>
          <w:p w:rsidR="00B75233" w:rsidRDefault="00153A98">
            <w:pPr>
              <w:pStyle w:val="TableParagraph"/>
              <w:spacing w:before="123"/>
              <w:ind w:left="36" w:right="10"/>
              <w:jc w:val="center"/>
              <w:rPr>
                <w:sz w:val="16"/>
              </w:rPr>
            </w:pPr>
            <w:r>
              <w:rPr>
                <w:sz w:val="16"/>
              </w:rPr>
              <w:t>可持续影响指标</w:t>
            </w:r>
          </w:p>
        </w:tc>
        <w:tc>
          <w:tcPr>
            <w:tcW w:w="2771" w:type="dxa"/>
            <w:gridSpan w:val="3"/>
          </w:tcPr>
          <w:p w:rsidR="00B75233" w:rsidRDefault="00153A98">
            <w:pPr>
              <w:pStyle w:val="TableParagraph"/>
              <w:spacing w:before="123"/>
              <w:ind w:left="434"/>
              <w:rPr>
                <w:sz w:val="16"/>
              </w:rPr>
            </w:pPr>
            <w:r>
              <w:rPr>
                <w:sz w:val="16"/>
              </w:rPr>
              <w:t>全面提升城市形象（10分）</w:t>
            </w:r>
          </w:p>
        </w:tc>
        <w:tc>
          <w:tcPr>
            <w:tcW w:w="1225" w:type="dxa"/>
          </w:tcPr>
          <w:p w:rsidR="00B75233" w:rsidRDefault="00153A98">
            <w:pPr>
              <w:pStyle w:val="TableParagraph"/>
              <w:spacing w:before="123"/>
              <w:ind w:left="76" w:right="51"/>
              <w:jc w:val="center"/>
              <w:rPr>
                <w:sz w:val="16"/>
              </w:rPr>
            </w:pPr>
            <w:r>
              <w:rPr>
                <w:sz w:val="16"/>
              </w:rPr>
              <w:t>有所提升</w:t>
            </w:r>
          </w:p>
        </w:tc>
        <w:tc>
          <w:tcPr>
            <w:tcW w:w="1692" w:type="dxa"/>
            <w:gridSpan w:val="2"/>
          </w:tcPr>
          <w:p w:rsidR="00B75233" w:rsidRDefault="00153A98">
            <w:pPr>
              <w:pStyle w:val="TableParagraph"/>
              <w:spacing w:before="123"/>
              <w:ind w:left="530"/>
              <w:rPr>
                <w:sz w:val="16"/>
              </w:rPr>
            </w:pPr>
            <w:r>
              <w:rPr>
                <w:sz w:val="16"/>
              </w:rPr>
              <w:t>有所提升</w:t>
            </w:r>
          </w:p>
        </w:tc>
        <w:tc>
          <w:tcPr>
            <w:tcW w:w="1139" w:type="dxa"/>
          </w:tcPr>
          <w:p w:rsidR="00B75233" w:rsidRDefault="00153A98">
            <w:pPr>
              <w:pStyle w:val="TableParagraph"/>
              <w:spacing w:before="123"/>
              <w:ind w:left="390" w:right="374"/>
              <w:jc w:val="center"/>
              <w:rPr>
                <w:sz w:val="16"/>
              </w:rPr>
            </w:pPr>
            <w:r>
              <w:rPr>
                <w:sz w:val="16"/>
              </w:rPr>
              <w:t>10</w:t>
            </w:r>
          </w:p>
        </w:tc>
      </w:tr>
      <w:tr w:rsidR="00B75233">
        <w:trPr>
          <w:trHeight w:val="431"/>
        </w:trPr>
        <w:tc>
          <w:tcPr>
            <w:tcW w:w="794" w:type="dxa"/>
            <w:vMerge/>
            <w:tcBorders>
              <w:top w:val="nil"/>
            </w:tcBorders>
          </w:tcPr>
          <w:p w:rsidR="00B75233" w:rsidRDefault="00B75233">
            <w:pPr>
              <w:rPr>
                <w:sz w:val="2"/>
                <w:szCs w:val="2"/>
              </w:rPr>
            </w:pPr>
          </w:p>
        </w:tc>
        <w:tc>
          <w:tcPr>
            <w:tcW w:w="871" w:type="dxa"/>
            <w:vMerge/>
            <w:tcBorders>
              <w:top w:val="nil"/>
            </w:tcBorders>
          </w:tcPr>
          <w:p w:rsidR="00B75233" w:rsidRDefault="00B75233">
            <w:pPr>
              <w:rPr>
                <w:sz w:val="2"/>
                <w:szCs w:val="2"/>
              </w:rPr>
            </w:pPr>
          </w:p>
        </w:tc>
        <w:tc>
          <w:tcPr>
            <w:tcW w:w="1224" w:type="dxa"/>
          </w:tcPr>
          <w:p w:rsidR="00B75233" w:rsidRDefault="00153A98">
            <w:pPr>
              <w:pStyle w:val="TableParagraph"/>
              <w:spacing w:before="123"/>
              <w:ind w:left="36" w:right="10"/>
              <w:jc w:val="center"/>
              <w:rPr>
                <w:sz w:val="16"/>
              </w:rPr>
            </w:pPr>
            <w:r>
              <w:rPr>
                <w:sz w:val="16"/>
              </w:rPr>
              <w:t>社会效益指标</w:t>
            </w:r>
          </w:p>
        </w:tc>
        <w:tc>
          <w:tcPr>
            <w:tcW w:w="2771" w:type="dxa"/>
            <w:gridSpan w:val="3"/>
          </w:tcPr>
          <w:p w:rsidR="00B75233" w:rsidRDefault="00153A98">
            <w:pPr>
              <w:pStyle w:val="TableParagraph"/>
              <w:spacing w:before="123"/>
              <w:ind w:left="194"/>
              <w:rPr>
                <w:sz w:val="16"/>
              </w:rPr>
            </w:pPr>
            <w:r>
              <w:rPr>
                <w:sz w:val="16"/>
              </w:rPr>
              <w:t>重要的城市基础设施建设（15分）</w:t>
            </w:r>
          </w:p>
        </w:tc>
        <w:tc>
          <w:tcPr>
            <w:tcW w:w="1225" w:type="dxa"/>
          </w:tcPr>
          <w:p w:rsidR="00B75233" w:rsidRDefault="00153A98">
            <w:pPr>
              <w:pStyle w:val="TableParagraph"/>
              <w:spacing w:before="123"/>
              <w:ind w:left="76" w:right="51"/>
              <w:jc w:val="center"/>
              <w:rPr>
                <w:sz w:val="16"/>
              </w:rPr>
            </w:pPr>
            <w:r>
              <w:rPr>
                <w:sz w:val="16"/>
              </w:rPr>
              <w:t>有所提升</w:t>
            </w:r>
          </w:p>
        </w:tc>
        <w:tc>
          <w:tcPr>
            <w:tcW w:w="1692" w:type="dxa"/>
            <w:gridSpan w:val="2"/>
          </w:tcPr>
          <w:p w:rsidR="00B75233" w:rsidRDefault="00153A98">
            <w:pPr>
              <w:pStyle w:val="TableParagraph"/>
              <w:spacing w:before="123"/>
              <w:ind w:left="530"/>
              <w:rPr>
                <w:sz w:val="16"/>
              </w:rPr>
            </w:pPr>
            <w:r>
              <w:rPr>
                <w:sz w:val="16"/>
              </w:rPr>
              <w:t>有所提升</w:t>
            </w:r>
          </w:p>
        </w:tc>
        <w:tc>
          <w:tcPr>
            <w:tcW w:w="1139" w:type="dxa"/>
          </w:tcPr>
          <w:p w:rsidR="00B75233" w:rsidRDefault="00153A98">
            <w:pPr>
              <w:pStyle w:val="TableParagraph"/>
              <w:spacing w:before="123"/>
              <w:ind w:left="390" w:right="374"/>
              <w:jc w:val="center"/>
              <w:rPr>
                <w:sz w:val="16"/>
              </w:rPr>
            </w:pPr>
            <w:r>
              <w:rPr>
                <w:sz w:val="16"/>
              </w:rPr>
              <w:t>15</w:t>
            </w:r>
          </w:p>
        </w:tc>
      </w:tr>
      <w:tr w:rsidR="00B75233">
        <w:trPr>
          <w:trHeight w:val="431"/>
        </w:trPr>
        <w:tc>
          <w:tcPr>
            <w:tcW w:w="794" w:type="dxa"/>
          </w:tcPr>
          <w:p w:rsidR="00B75233" w:rsidRDefault="00153A98">
            <w:pPr>
              <w:pStyle w:val="TableParagraph"/>
              <w:spacing w:before="123"/>
              <w:ind w:left="244"/>
              <w:rPr>
                <w:sz w:val="16"/>
              </w:rPr>
            </w:pPr>
            <w:r>
              <w:rPr>
                <w:sz w:val="16"/>
              </w:rPr>
              <w:t>总分</w:t>
            </w:r>
          </w:p>
        </w:tc>
        <w:tc>
          <w:tcPr>
            <w:tcW w:w="8922" w:type="dxa"/>
            <w:gridSpan w:val="9"/>
          </w:tcPr>
          <w:p w:rsidR="00B75233" w:rsidRDefault="00153A98">
            <w:pPr>
              <w:pStyle w:val="TableParagraph"/>
              <w:spacing w:before="123"/>
              <w:ind w:left="4324" w:right="4302"/>
              <w:jc w:val="center"/>
              <w:rPr>
                <w:sz w:val="16"/>
              </w:rPr>
            </w:pPr>
            <w:r>
              <w:rPr>
                <w:sz w:val="16"/>
              </w:rPr>
              <w:t>100</w:t>
            </w:r>
          </w:p>
        </w:tc>
      </w:tr>
      <w:tr w:rsidR="00B75233">
        <w:trPr>
          <w:trHeight w:val="992"/>
        </w:trPr>
        <w:tc>
          <w:tcPr>
            <w:tcW w:w="1665" w:type="dxa"/>
            <w:gridSpan w:val="2"/>
          </w:tcPr>
          <w:p w:rsidR="00B75233" w:rsidRDefault="00B75233">
            <w:pPr>
              <w:pStyle w:val="TableParagraph"/>
              <w:spacing w:before="5"/>
              <w:rPr>
                <w:sz w:val="16"/>
              </w:rPr>
            </w:pPr>
          </w:p>
          <w:p w:rsidR="00B75233" w:rsidRDefault="00153A98">
            <w:pPr>
              <w:pStyle w:val="TableParagraph"/>
              <w:spacing w:line="232" w:lineRule="auto"/>
              <w:ind w:left="441" w:right="409" w:hanging="1"/>
              <w:jc w:val="center"/>
              <w:rPr>
                <w:sz w:val="16"/>
              </w:rPr>
            </w:pPr>
            <w:r>
              <w:rPr>
                <w:sz w:val="16"/>
              </w:rPr>
              <w:t xml:space="preserve">偏差大或 </w:t>
            </w:r>
            <w:r>
              <w:rPr>
                <w:spacing w:val="-4"/>
                <w:sz w:val="16"/>
              </w:rPr>
              <w:t>目标未完成</w:t>
            </w:r>
            <w:r>
              <w:rPr>
                <w:sz w:val="16"/>
              </w:rPr>
              <w:t>原因分析</w:t>
            </w:r>
          </w:p>
        </w:tc>
        <w:tc>
          <w:tcPr>
            <w:tcW w:w="8051" w:type="dxa"/>
            <w:gridSpan w:val="8"/>
          </w:tcPr>
          <w:p w:rsidR="00B75233" w:rsidRDefault="00B75233">
            <w:pPr>
              <w:pStyle w:val="TableParagraph"/>
              <w:rPr>
                <w:sz w:val="16"/>
              </w:rPr>
            </w:pPr>
          </w:p>
          <w:p w:rsidR="00B75233" w:rsidRDefault="00B75233">
            <w:pPr>
              <w:pStyle w:val="TableParagraph"/>
              <w:spacing w:before="7"/>
              <w:rPr>
                <w:sz w:val="15"/>
              </w:rPr>
            </w:pPr>
          </w:p>
          <w:p w:rsidR="00B75233" w:rsidRDefault="00153A98">
            <w:pPr>
              <w:pStyle w:val="TableParagraph"/>
              <w:ind w:left="20"/>
              <w:jc w:val="center"/>
              <w:rPr>
                <w:sz w:val="16"/>
              </w:rPr>
            </w:pPr>
            <w:r>
              <w:rPr>
                <w:sz w:val="16"/>
              </w:rPr>
              <w:t>无</w:t>
            </w:r>
          </w:p>
        </w:tc>
      </w:tr>
      <w:tr w:rsidR="00B75233">
        <w:trPr>
          <w:trHeight w:val="949"/>
        </w:trPr>
        <w:tc>
          <w:tcPr>
            <w:tcW w:w="1665" w:type="dxa"/>
            <w:gridSpan w:val="2"/>
          </w:tcPr>
          <w:p w:rsidR="00B75233" w:rsidRDefault="00B75233">
            <w:pPr>
              <w:pStyle w:val="TableParagraph"/>
              <w:spacing w:before="5"/>
            </w:pPr>
          </w:p>
          <w:p w:rsidR="00B75233" w:rsidRDefault="00153A98">
            <w:pPr>
              <w:pStyle w:val="TableParagraph"/>
              <w:spacing w:line="232" w:lineRule="auto"/>
              <w:ind w:left="359" w:right="292" w:firstLine="81"/>
              <w:rPr>
                <w:sz w:val="16"/>
              </w:rPr>
            </w:pPr>
            <w:r>
              <w:rPr>
                <w:sz w:val="16"/>
              </w:rPr>
              <w:t>改进措施及结果应用方案</w:t>
            </w:r>
          </w:p>
        </w:tc>
        <w:tc>
          <w:tcPr>
            <w:tcW w:w="8051" w:type="dxa"/>
            <w:gridSpan w:val="8"/>
          </w:tcPr>
          <w:p w:rsidR="00B75233" w:rsidRDefault="00B75233">
            <w:pPr>
              <w:pStyle w:val="TableParagraph"/>
              <w:rPr>
                <w:sz w:val="16"/>
              </w:rPr>
            </w:pPr>
          </w:p>
          <w:p w:rsidR="00B75233" w:rsidRDefault="00B75233">
            <w:pPr>
              <w:pStyle w:val="TableParagraph"/>
              <w:spacing w:before="11"/>
              <w:rPr>
                <w:sz w:val="13"/>
              </w:rPr>
            </w:pPr>
          </w:p>
          <w:p w:rsidR="00B75233" w:rsidRDefault="00153A98">
            <w:pPr>
              <w:pStyle w:val="TableParagraph"/>
              <w:ind w:left="20"/>
              <w:jc w:val="center"/>
              <w:rPr>
                <w:sz w:val="16"/>
              </w:rPr>
            </w:pPr>
            <w:r>
              <w:rPr>
                <w:sz w:val="16"/>
              </w:rPr>
              <w:t>无</w:t>
            </w:r>
          </w:p>
        </w:tc>
      </w:tr>
      <w:tr w:rsidR="00B75233">
        <w:trPr>
          <w:trHeight w:val="1017"/>
        </w:trPr>
        <w:tc>
          <w:tcPr>
            <w:tcW w:w="1665" w:type="dxa"/>
            <w:gridSpan w:val="2"/>
          </w:tcPr>
          <w:p w:rsidR="00B75233" w:rsidRDefault="00B75233">
            <w:pPr>
              <w:pStyle w:val="TableParagraph"/>
              <w:rPr>
                <w:sz w:val="16"/>
              </w:rPr>
            </w:pPr>
          </w:p>
          <w:p w:rsidR="00B75233" w:rsidRDefault="00153A98">
            <w:pPr>
              <w:pStyle w:val="TableParagraph"/>
              <w:spacing w:before="115" w:line="232" w:lineRule="auto"/>
              <w:ind w:left="520" w:right="211" w:hanging="240"/>
              <w:rPr>
                <w:sz w:val="16"/>
              </w:rPr>
            </w:pPr>
            <w:r>
              <w:rPr>
                <w:sz w:val="16"/>
              </w:rPr>
              <w:t>单位主要负责人签批意见</w:t>
            </w:r>
          </w:p>
        </w:tc>
        <w:tc>
          <w:tcPr>
            <w:tcW w:w="8051" w:type="dxa"/>
            <w:gridSpan w:val="8"/>
          </w:tcPr>
          <w:p w:rsidR="00B75233" w:rsidRDefault="00B75233">
            <w:pPr>
              <w:pStyle w:val="TableParagraph"/>
              <w:spacing w:before="12"/>
              <w:rPr>
                <w:sz w:val="16"/>
              </w:rPr>
            </w:pPr>
          </w:p>
          <w:p w:rsidR="00B75233" w:rsidRDefault="00153A98">
            <w:pPr>
              <w:pStyle w:val="TableParagraph"/>
              <w:ind w:left="3448" w:right="2379"/>
              <w:jc w:val="center"/>
              <w:rPr>
                <w:sz w:val="16"/>
              </w:rPr>
            </w:pPr>
            <w:r>
              <w:rPr>
                <w:sz w:val="16"/>
              </w:rPr>
              <w:t>签名：</w:t>
            </w:r>
          </w:p>
          <w:p w:rsidR="00B75233" w:rsidRDefault="00B75233">
            <w:pPr>
              <w:pStyle w:val="TableParagraph"/>
              <w:spacing w:before="11"/>
              <w:rPr>
                <w:sz w:val="14"/>
              </w:rPr>
            </w:pPr>
          </w:p>
          <w:p w:rsidR="00B75233" w:rsidRDefault="00153A98">
            <w:pPr>
              <w:pStyle w:val="TableParagraph"/>
              <w:tabs>
                <w:tab w:val="left" w:pos="4634"/>
                <w:tab w:val="left" w:pos="5277"/>
              </w:tabs>
              <w:spacing w:before="1"/>
              <w:ind w:left="3991"/>
              <w:rPr>
                <w:sz w:val="16"/>
              </w:rPr>
            </w:pPr>
            <w:r>
              <w:rPr>
                <w:sz w:val="16"/>
              </w:rPr>
              <w:t>年</w:t>
            </w:r>
            <w:r>
              <w:rPr>
                <w:sz w:val="16"/>
              </w:rPr>
              <w:tab/>
              <w:t>月</w:t>
            </w:r>
            <w:r>
              <w:rPr>
                <w:sz w:val="16"/>
              </w:rPr>
              <w:tab/>
              <w:t>日</w:t>
            </w:r>
          </w:p>
        </w:tc>
      </w:tr>
    </w:tbl>
    <w:p w:rsidR="00B75233" w:rsidRDefault="00B75233">
      <w:pPr>
        <w:pStyle w:val="a3"/>
      </w:pPr>
    </w:p>
    <w:p w:rsidR="00B75233" w:rsidRDefault="00B75233">
      <w:pPr>
        <w:pStyle w:val="a3"/>
        <w:spacing w:before="2"/>
        <w:rPr>
          <w:sz w:val="22"/>
        </w:rPr>
      </w:pPr>
    </w:p>
    <w:p w:rsidR="00B75233" w:rsidRDefault="00153A98">
      <w:pPr>
        <w:pStyle w:val="a3"/>
        <w:spacing w:line="201" w:lineRule="exact"/>
        <w:ind w:left="973"/>
      </w:pPr>
      <w:r>
        <w:t>备注：</w:t>
      </w:r>
    </w:p>
    <w:p w:rsidR="00B75233" w:rsidRDefault="00153A98">
      <w:pPr>
        <w:pStyle w:val="a4"/>
        <w:numPr>
          <w:ilvl w:val="0"/>
          <w:numId w:val="16"/>
        </w:numPr>
        <w:tabs>
          <w:tab w:val="left" w:pos="1136"/>
        </w:tabs>
        <w:spacing w:line="197" w:lineRule="exact"/>
        <w:ind w:hanging="163"/>
        <w:rPr>
          <w:sz w:val="16"/>
        </w:rPr>
      </w:pPr>
      <w:r>
        <w:rPr>
          <w:sz w:val="16"/>
        </w:rPr>
        <w:t>预算执行情况口径：预算数为调整后财政资金总额（包括上年结余结转），执行数为资金使用单位财政资金实际支出数。</w:t>
      </w:r>
    </w:p>
    <w:p w:rsidR="00B75233" w:rsidRDefault="00153A98">
      <w:pPr>
        <w:pStyle w:val="a4"/>
        <w:numPr>
          <w:ilvl w:val="0"/>
          <w:numId w:val="16"/>
        </w:numPr>
        <w:tabs>
          <w:tab w:val="left" w:pos="1136"/>
        </w:tabs>
        <w:spacing w:before="1" w:line="232" w:lineRule="auto"/>
        <w:ind w:left="973" w:right="1232" w:firstLine="0"/>
        <w:rPr>
          <w:sz w:val="16"/>
        </w:rPr>
      </w:pPr>
      <w:r>
        <w:rPr>
          <w:spacing w:val="-1"/>
          <w:sz w:val="16"/>
        </w:rPr>
        <w:t>定量指标完成数汇总原则：绝对值直接累加计算，相对值按照资金额度加权平均计算。定量指标计分原则：正向指标</w:t>
      </w:r>
      <w:r>
        <w:rPr>
          <w:sz w:val="16"/>
        </w:rPr>
        <w:t>（</w:t>
      </w:r>
      <w:r>
        <w:rPr>
          <w:spacing w:val="-1"/>
          <w:sz w:val="16"/>
        </w:rPr>
        <w:t>即目标值为</w:t>
      </w:r>
      <w:r>
        <w:rPr>
          <w:sz w:val="16"/>
        </w:rPr>
        <w:t>≥X, 得分=权重*B/A），反向指标（即目标值为≤X，得分=权重*A/B）</w:t>
      </w:r>
      <w:r>
        <w:rPr>
          <w:spacing w:val="-1"/>
          <w:sz w:val="16"/>
        </w:rPr>
        <w:t>，得分不得突破权重总额。定量指标先汇总完成数，再计算得分。</w:t>
      </w:r>
    </w:p>
    <w:p w:rsidR="00B75233" w:rsidRDefault="00153A98">
      <w:pPr>
        <w:pStyle w:val="a4"/>
        <w:numPr>
          <w:ilvl w:val="0"/>
          <w:numId w:val="16"/>
        </w:numPr>
        <w:tabs>
          <w:tab w:val="left" w:pos="1136"/>
        </w:tabs>
        <w:spacing w:line="230" w:lineRule="auto"/>
        <w:ind w:left="973" w:right="1234" w:firstLine="0"/>
        <w:rPr>
          <w:sz w:val="16"/>
        </w:rPr>
      </w:pPr>
      <w:r>
        <w:rPr>
          <w:spacing w:val="-1"/>
          <w:sz w:val="16"/>
        </w:rPr>
        <w:t>定性指标计分原则：达成预期指标、部分达成预期指标并具有一定效果、未达成预期指标且效果较差三档，分别按照该指标对应分值区间100-80%（含80%）、80-50%（含50%）、50-0%</w:t>
      </w:r>
      <w:r>
        <w:rPr>
          <w:spacing w:val="-3"/>
          <w:sz w:val="16"/>
        </w:rPr>
        <w:t>合理确定分值。汇总时，以资金额度为权重，对分值进行加权平均计算。</w:t>
      </w:r>
    </w:p>
    <w:p w:rsidR="00B75233" w:rsidRDefault="00153A98">
      <w:pPr>
        <w:pStyle w:val="a4"/>
        <w:numPr>
          <w:ilvl w:val="0"/>
          <w:numId w:val="16"/>
        </w:numPr>
        <w:tabs>
          <w:tab w:val="left" w:pos="1136"/>
        </w:tabs>
        <w:spacing w:line="201" w:lineRule="exact"/>
        <w:ind w:hanging="163"/>
        <w:rPr>
          <w:sz w:val="16"/>
        </w:rPr>
      </w:pPr>
      <w:r>
        <w:rPr>
          <w:sz w:val="16"/>
        </w:rPr>
        <w:t>基于经济性和必要性等因素考虑，满意度指标暂可不</w:t>
      </w:r>
      <w:proofErr w:type="gramStart"/>
      <w:r>
        <w:rPr>
          <w:sz w:val="16"/>
        </w:rPr>
        <w:t>作为必评指标</w:t>
      </w:r>
      <w:proofErr w:type="gramEnd"/>
      <w:r>
        <w:rPr>
          <w:sz w:val="16"/>
        </w:rPr>
        <w:t>。</w:t>
      </w:r>
    </w:p>
    <w:p w:rsidR="00B75233" w:rsidRDefault="00B75233">
      <w:pPr>
        <w:spacing w:line="201" w:lineRule="exact"/>
        <w:rPr>
          <w:sz w:val="16"/>
        </w:rPr>
        <w:sectPr w:rsidR="00B75233">
          <w:headerReference w:type="default" r:id="rId45"/>
          <w:footerReference w:type="default" r:id="rId46"/>
          <w:pgSz w:w="11910" w:h="16840"/>
          <w:pgMar w:top="1480" w:right="0" w:bottom="280" w:left="140" w:header="0" w:footer="0" w:gutter="0"/>
          <w:cols w:space="720"/>
        </w:sectPr>
      </w:pPr>
    </w:p>
    <w:p w:rsidR="00B75233" w:rsidRDefault="00153A98">
      <w:pPr>
        <w:pStyle w:val="6"/>
        <w:spacing w:before="42" w:line="240" w:lineRule="auto"/>
        <w:ind w:left="2086" w:right="2272"/>
        <w:jc w:val="center"/>
      </w:pPr>
      <w:r>
        <w:lastRenderedPageBreak/>
        <w:t>2020年度老旧小区改造环境综合整治工程项目自评表</w:t>
      </w:r>
    </w:p>
    <w:p w:rsidR="00B75233" w:rsidRDefault="00153A98">
      <w:pPr>
        <w:pStyle w:val="a3"/>
        <w:tabs>
          <w:tab w:val="left" w:pos="6637"/>
        </w:tabs>
        <w:spacing w:before="165"/>
        <w:ind w:left="973"/>
      </w:pPr>
      <w:r>
        <w:t>单位名称：武汉市东西湖区住房和城乡建设局</w:t>
      </w:r>
      <w:r>
        <w:tab/>
        <w:t>填报日期：</w:t>
      </w:r>
    </w:p>
    <w:p w:rsidR="00B75233" w:rsidRDefault="00B75233">
      <w:pPr>
        <w:pStyle w:val="a3"/>
        <w:spacing w:before="10"/>
        <w:rPr>
          <w:sz w:val="5"/>
        </w:rPr>
      </w:pPr>
    </w:p>
    <w:tbl>
      <w:tblPr>
        <w:tblW w:w="0" w:type="auto"/>
        <w:tblInd w:w="9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28"/>
        <w:gridCol w:w="862"/>
        <w:gridCol w:w="1205"/>
        <w:gridCol w:w="1181"/>
        <w:gridCol w:w="795"/>
        <w:gridCol w:w="795"/>
        <w:gridCol w:w="1215"/>
        <w:gridCol w:w="795"/>
        <w:gridCol w:w="795"/>
        <w:gridCol w:w="1215"/>
      </w:tblGrid>
      <w:tr w:rsidR="00B75233">
        <w:trPr>
          <w:trHeight w:val="371"/>
        </w:trPr>
        <w:tc>
          <w:tcPr>
            <w:tcW w:w="1690" w:type="dxa"/>
            <w:gridSpan w:val="2"/>
          </w:tcPr>
          <w:p w:rsidR="00B75233" w:rsidRDefault="00153A98">
            <w:pPr>
              <w:pStyle w:val="TableParagraph"/>
              <w:spacing w:before="92"/>
              <w:ind w:left="532"/>
              <w:rPr>
                <w:sz w:val="16"/>
              </w:rPr>
            </w:pPr>
            <w:r>
              <w:rPr>
                <w:sz w:val="16"/>
              </w:rPr>
              <w:t>项目名称</w:t>
            </w:r>
          </w:p>
        </w:tc>
        <w:tc>
          <w:tcPr>
            <w:tcW w:w="7996" w:type="dxa"/>
            <w:gridSpan w:val="8"/>
          </w:tcPr>
          <w:p w:rsidR="00B75233" w:rsidRDefault="00153A98">
            <w:pPr>
              <w:pStyle w:val="TableParagraph"/>
              <w:spacing w:before="92"/>
              <w:ind w:left="1980" w:right="1960"/>
              <w:jc w:val="center"/>
              <w:rPr>
                <w:sz w:val="16"/>
              </w:rPr>
            </w:pPr>
            <w:r>
              <w:rPr>
                <w:sz w:val="16"/>
              </w:rPr>
              <w:t>老旧小区改造环境综合整治工程（</w:t>
            </w:r>
            <w:proofErr w:type="gramStart"/>
            <w:r>
              <w:rPr>
                <w:sz w:val="16"/>
              </w:rPr>
              <w:t>径河街黄</w:t>
            </w:r>
            <w:proofErr w:type="gramEnd"/>
            <w:r>
              <w:rPr>
                <w:sz w:val="16"/>
              </w:rPr>
              <w:t>狮海岸小区）</w:t>
            </w:r>
          </w:p>
        </w:tc>
      </w:tr>
      <w:tr w:rsidR="00B75233">
        <w:trPr>
          <w:trHeight w:val="371"/>
        </w:trPr>
        <w:tc>
          <w:tcPr>
            <w:tcW w:w="1690" w:type="dxa"/>
            <w:gridSpan w:val="2"/>
          </w:tcPr>
          <w:p w:rsidR="00B75233" w:rsidRDefault="00153A98">
            <w:pPr>
              <w:pStyle w:val="TableParagraph"/>
              <w:spacing w:before="92"/>
              <w:ind w:left="532"/>
              <w:rPr>
                <w:sz w:val="16"/>
              </w:rPr>
            </w:pPr>
            <w:r>
              <w:rPr>
                <w:sz w:val="16"/>
              </w:rPr>
              <w:t>主管部门</w:t>
            </w:r>
          </w:p>
        </w:tc>
        <w:tc>
          <w:tcPr>
            <w:tcW w:w="3181" w:type="dxa"/>
            <w:gridSpan w:val="3"/>
          </w:tcPr>
          <w:p w:rsidR="00B75233" w:rsidRDefault="00153A98">
            <w:pPr>
              <w:pStyle w:val="TableParagraph"/>
              <w:spacing w:before="92"/>
              <w:ind w:left="400"/>
              <w:rPr>
                <w:sz w:val="16"/>
              </w:rPr>
            </w:pPr>
            <w:r>
              <w:rPr>
                <w:sz w:val="16"/>
              </w:rPr>
              <w:t>武汉市东西湖区住房和城乡建设局</w:t>
            </w:r>
          </w:p>
        </w:tc>
        <w:tc>
          <w:tcPr>
            <w:tcW w:w="2805" w:type="dxa"/>
            <w:gridSpan w:val="3"/>
          </w:tcPr>
          <w:p w:rsidR="00B75233" w:rsidRDefault="00153A98">
            <w:pPr>
              <w:pStyle w:val="TableParagraph"/>
              <w:spacing w:before="92"/>
              <w:ind w:left="927"/>
              <w:rPr>
                <w:sz w:val="16"/>
              </w:rPr>
            </w:pPr>
            <w:r>
              <w:rPr>
                <w:sz w:val="16"/>
              </w:rPr>
              <w:t>项目实施单位</w:t>
            </w:r>
          </w:p>
        </w:tc>
        <w:tc>
          <w:tcPr>
            <w:tcW w:w="2010" w:type="dxa"/>
            <w:gridSpan w:val="2"/>
          </w:tcPr>
          <w:p w:rsidR="00B75233" w:rsidRDefault="00153A98">
            <w:pPr>
              <w:pStyle w:val="TableParagraph"/>
              <w:spacing w:before="92"/>
              <w:ind w:left="745" w:right="728"/>
              <w:jc w:val="center"/>
              <w:rPr>
                <w:sz w:val="16"/>
              </w:rPr>
            </w:pPr>
            <w:r>
              <w:rPr>
                <w:sz w:val="16"/>
              </w:rPr>
              <w:t>建设科</w:t>
            </w:r>
          </w:p>
        </w:tc>
      </w:tr>
      <w:tr w:rsidR="00B75233">
        <w:trPr>
          <w:trHeight w:val="371"/>
        </w:trPr>
        <w:tc>
          <w:tcPr>
            <w:tcW w:w="1690" w:type="dxa"/>
            <w:gridSpan w:val="2"/>
          </w:tcPr>
          <w:p w:rsidR="00B75233" w:rsidRDefault="00153A98">
            <w:pPr>
              <w:pStyle w:val="TableParagraph"/>
              <w:spacing w:before="92"/>
              <w:ind w:left="532"/>
              <w:rPr>
                <w:sz w:val="16"/>
              </w:rPr>
            </w:pPr>
            <w:r>
              <w:rPr>
                <w:sz w:val="16"/>
              </w:rPr>
              <w:t>项目类别</w:t>
            </w:r>
          </w:p>
        </w:tc>
        <w:tc>
          <w:tcPr>
            <w:tcW w:w="7996" w:type="dxa"/>
            <w:gridSpan w:val="8"/>
          </w:tcPr>
          <w:p w:rsidR="00B75233" w:rsidRDefault="00153A98">
            <w:pPr>
              <w:pStyle w:val="TableParagraph"/>
              <w:tabs>
                <w:tab w:val="left" w:pos="1468"/>
                <w:tab w:val="left" w:pos="1868"/>
                <w:tab w:val="left" w:pos="2989"/>
              </w:tabs>
              <w:spacing w:before="92"/>
              <w:ind w:left="30"/>
              <w:rPr>
                <w:rFonts w:ascii="Wingdings" w:hAnsi="Wingdings"/>
                <w:sz w:val="16"/>
              </w:rPr>
            </w:pPr>
            <w:r>
              <w:rPr>
                <w:sz w:val="16"/>
              </w:rPr>
              <w:t>1、部门预算项目</w:t>
            </w:r>
            <w:r>
              <w:rPr>
                <w:sz w:val="16"/>
              </w:rPr>
              <w:tab/>
              <w:t>□</w:t>
            </w:r>
            <w:r>
              <w:rPr>
                <w:sz w:val="16"/>
              </w:rPr>
              <w:tab/>
              <w:t>2、区直专项</w:t>
            </w:r>
            <w:r>
              <w:rPr>
                <w:sz w:val="16"/>
              </w:rPr>
              <w:tab/>
            </w:r>
            <w:r>
              <w:rPr>
                <w:rFonts w:ascii="Wingdings" w:hAnsi="Wingdings"/>
                <w:position w:val="1"/>
                <w:sz w:val="16"/>
              </w:rPr>
              <w:t></w:t>
            </w:r>
          </w:p>
        </w:tc>
      </w:tr>
      <w:tr w:rsidR="00B75233">
        <w:trPr>
          <w:trHeight w:val="371"/>
        </w:trPr>
        <w:tc>
          <w:tcPr>
            <w:tcW w:w="1690" w:type="dxa"/>
            <w:gridSpan w:val="2"/>
          </w:tcPr>
          <w:p w:rsidR="00B75233" w:rsidRDefault="00153A98">
            <w:pPr>
              <w:pStyle w:val="TableParagraph"/>
              <w:spacing w:before="92"/>
              <w:ind w:left="532"/>
              <w:rPr>
                <w:sz w:val="16"/>
              </w:rPr>
            </w:pPr>
            <w:r>
              <w:rPr>
                <w:sz w:val="16"/>
              </w:rPr>
              <w:t>项目属性</w:t>
            </w:r>
          </w:p>
        </w:tc>
        <w:tc>
          <w:tcPr>
            <w:tcW w:w="7996" w:type="dxa"/>
            <w:gridSpan w:val="8"/>
          </w:tcPr>
          <w:p w:rsidR="00B75233" w:rsidRDefault="00153A98">
            <w:pPr>
              <w:pStyle w:val="TableParagraph"/>
              <w:tabs>
                <w:tab w:val="left" w:pos="1470"/>
                <w:tab w:val="left" w:pos="1871"/>
              </w:tabs>
              <w:spacing w:before="92"/>
              <w:ind w:left="30"/>
              <w:rPr>
                <w:rFonts w:ascii="Wingdings" w:hAnsi="Wingdings"/>
                <w:sz w:val="16"/>
              </w:rPr>
            </w:pPr>
            <w:r>
              <w:rPr>
                <w:sz w:val="16"/>
              </w:rPr>
              <w:t>1、持续性项目</w:t>
            </w:r>
            <w:r>
              <w:rPr>
                <w:sz w:val="16"/>
              </w:rPr>
              <w:tab/>
              <w:t>□</w:t>
            </w:r>
            <w:r>
              <w:rPr>
                <w:sz w:val="16"/>
              </w:rPr>
              <w:tab/>
              <w:t>2、新增性项目</w:t>
            </w:r>
            <w:r>
              <w:rPr>
                <w:spacing w:val="77"/>
                <w:sz w:val="16"/>
              </w:rPr>
              <w:t xml:space="preserve"> </w:t>
            </w:r>
            <w:r>
              <w:rPr>
                <w:rFonts w:ascii="Wingdings" w:hAnsi="Wingdings"/>
                <w:position w:val="1"/>
                <w:sz w:val="16"/>
              </w:rPr>
              <w:t></w:t>
            </w:r>
          </w:p>
        </w:tc>
      </w:tr>
      <w:tr w:rsidR="00B75233">
        <w:trPr>
          <w:trHeight w:val="371"/>
        </w:trPr>
        <w:tc>
          <w:tcPr>
            <w:tcW w:w="1690" w:type="dxa"/>
            <w:gridSpan w:val="2"/>
          </w:tcPr>
          <w:p w:rsidR="00B75233" w:rsidRDefault="00153A98">
            <w:pPr>
              <w:pStyle w:val="TableParagraph"/>
              <w:spacing w:before="92"/>
              <w:ind w:left="532"/>
              <w:rPr>
                <w:sz w:val="16"/>
              </w:rPr>
            </w:pPr>
            <w:r>
              <w:rPr>
                <w:sz w:val="16"/>
              </w:rPr>
              <w:t>项目类型</w:t>
            </w:r>
          </w:p>
        </w:tc>
        <w:tc>
          <w:tcPr>
            <w:tcW w:w="7996" w:type="dxa"/>
            <w:gridSpan w:val="8"/>
          </w:tcPr>
          <w:p w:rsidR="00B75233" w:rsidRDefault="00153A98">
            <w:pPr>
              <w:pStyle w:val="TableParagraph"/>
              <w:tabs>
                <w:tab w:val="left" w:pos="1470"/>
                <w:tab w:val="left" w:pos="1871"/>
                <w:tab w:val="left" w:pos="3712"/>
              </w:tabs>
              <w:spacing w:before="92"/>
              <w:ind w:left="30"/>
              <w:rPr>
                <w:rFonts w:ascii="Wingdings" w:hAnsi="Wingdings"/>
                <w:sz w:val="16"/>
              </w:rPr>
            </w:pPr>
            <w:r>
              <w:rPr>
                <w:sz w:val="16"/>
              </w:rPr>
              <w:t>1、常年性项目</w:t>
            </w:r>
            <w:r>
              <w:rPr>
                <w:sz w:val="16"/>
              </w:rPr>
              <w:tab/>
              <w:t>□</w:t>
            </w:r>
            <w:r>
              <w:rPr>
                <w:sz w:val="16"/>
              </w:rPr>
              <w:tab/>
              <w:t>2、延续性项目</w:t>
            </w:r>
            <w:r>
              <w:rPr>
                <w:spacing w:val="74"/>
                <w:sz w:val="16"/>
              </w:rPr>
              <w:t xml:space="preserve"> </w:t>
            </w:r>
            <w:r>
              <w:rPr>
                <w:sz w:val="16"/>
              </w:rPr>
              <w:t>□</w:t>
            </w:r>
            <w:r>
              <w:rPr>
                <w:sz w:val="16"/>
              </w:rPr>
              <w:tab/>
              <w:t>3、一次性项目</w:t>
            </w:r>
            <w:r>
              <w:rPr>
                <w:spacing w:val="78"/>
                <w:sz w:val="16"/>
              </w:rPr>
              <w:t xml:space="preserve"> </w:t>
            </w:r>
            <w:r>
              <w:rPr>
                <w:rFonts w:ascii="Wingdings" w:hAnsi="Wingdings"/>
                <w:position w:val="1"/>
                <w:sz w:val="16"/>
              </w:rPr>
              <w:t></w:t>
            </w:r>
          </w:p>
        </w:tc>
      </w:tr>
      <w:tr w:rsidR="00B75233">
        <w:trPr>
          <w:trHeight w:val="949"/>
        </w:trPr>
        <w:tc>
          <w:tcPr>
            <w:tcW w:w="1690" w:type="dxa"/>
            <w:gridSpan w:val="2"/>
            <w:vMerge w:val="restart"/>
          </w:tcPr>
          <w:p w:rsidR="00B75233" w:rsidRDefault="00B75233">
            <w:pPr>
              <w:pStyle w:val="TableParagraph"/>
              <w:rPr>
                <w:sz w:val="16"/>
              </w:rPr>
            </w:pPr>
          </w:p>
          <w:p w:rsidR="00B75233" w:rsidRDefault="00B75233">
            <w:pPr>
              <w:pStyle w:val="TableParagraph"/>
              <w:spacing w:before="9"/>
              <w:rPr>
                <w:sz w:val="17"/>
              </w:rPr>
            </w:pPr>
          </w:p>
          <w:p w:rsidR="00B75233" w:rsidRDefault="00153A98">
            <w:pPr>
              <w:pStyle w:val="TableParagraph"/>
              <w:spacing w:line="230" w:lineRule="auto"/>
              <w:ind w:left="371" w:right="344" w:firstLine="160"/>
              <w:rPr>
                <w:sz w:val="16"/>
              </w:rPr>
            </w:pPr>
            <w:r>
              <w:rPr>
                <w:sz w:val="16"/>
              </w:rPr>
              <w:t>预算执行情况（万元）</w:t>
            </w:r>
          </w:p>
          <w:p w:rsidR="00B75233" w:rsidRDefault="00153A98">
            <w:pPr>
              <w:pStyle w:val="TableParagraph"/>
              <w:spacing w:line="199" w:lineRule="exact"/>
              <w:ind w:left="530"/>
              <w:rPr>
                <w:sz w:val="16"/>
              </w:rPr>
            </w:pPr>
            <w:r>
              <w:rPr>
                <w:sz w:val="16"/>
              </w:rPr>
              <w:t>（20分）</w:t>
            </w:r>
          </w:p>
        </w:tc>
        <w:tc>
          <w:tcPr>
            <w:tcW w:w="1205" w:type="dxa"/>
          </w:tcPr>
          <w:p w:rsidR="00B75233" w:rsidRDefault="00B75233">
            <w:pPr>
              <w:pStyle w:val="TableParagraph"/>
              <w:rPr>
                <w:rFonts w:ascii="Times New Roman"/>
                <w:sz w:val="16"/>
              </w:rPr>
            </w:pPr>
          </w:p>
        </w:tc>
        <w:tc>
          <w:tcPr>
            <w:tcW w:w="1181" w:type="dxa"/>
          </w:tcPr>
          <w:p w:rsidR="00B75233" w:rsidRDefault="00B75233">
            <w:pPr>
              <w:pStyle w:val="TableParagraph"/>
              <w:rPr>
                <w:sz w:val="16"/>
              </w:rPr>
            </w:pPr>
          </w:p>
          <w:p w:rsidR="00B75233" w:rsidRDefault="00B75233">
            <w:pPr>
              <w:pStyle w:val="TableParagraph"/>
              <w:spacing w:before="11"/>
              <w:rPr>
                <w:sz w:val="13"/>
              </w:rPr>
            </w:pPr>
          </w:p>
          <w:p w:rsidR="00B75233" w:rsidRDefault="00153A98">
            <w:pPr>
              <w:pStyle w:val="TableParagraph"/>
              <w:ind w:left="134" w:right="108"/>
              <w:jc w:val="center"/>
              <w:rPr>
                <w:sz w:val="16"/>
              </w:rPr>
            </w:pPr>
            <w:r>
              <w:rPr>
                <w:sz w:val="16"/>
              </w:rPr>
              <w:t>预算数（A）</w:t>
            </w:r>
          </w:p>
        </w:tc>
        <w:tc>
          <w:tcPr>
            <w:tcW w:w="1590" w:type="dxa"/>
            <w:gridSpan w:val="2"/>
          </w:tcPr>
          <w:p w:rsidR="00B75233" w:rsidRDefault="00B75233">
            <w:pPr>
              <w:pStyle w:val="TableParagraph"/>
              <w:rPr>
                <w:sz w:val="16"/>
              </w:rPr>
            </w:pPr>
          </w:p>
          <w:p w:rsidR="00B75233" w:rsidRDefault="00B75233">
            <w:pPr>
              <w:pStyle w:val="TableParagraph"/>
              <w:spacing w:before="11"/>
              <w:rPr>
                <w:sz w:val="13"/>
              </w:rPr>
            </w:pPr>
          </w:p>
          <w:p w:rsidR="00B75233" w:rsidRDefault="00153A98">
            <w:pPr>
              <w:pStyle w:val="TableParagraph"/>
              <w:ind w:left="361"/>
              <w:rPr>
                <w:sz w:val="16"/>
              </w:rPr>
            </w:pPr>
            <w:r>
              <w:rPr>
                <w:sz w:val="16"/>
              </w:rPr>
              <w:t>执行数（B）</w:t>
            </w:r>
          </w:p>
        </w:tc>
        <w:tc>
          <w:tcPr>
            <w:tcW w:w="1215" w:type="dxa"/>
          </w:tcPr>
          <w:p w:rsidR="00B75233" w:rsidRDefault="00B75233">
            <w:pPr>
              <w:pStyle w:val="TableParagraph"/>
              <w:rPr>
                <w:sz w:val="16"/>
              </w:rPr>
            </w:pPr>
          </w:p>
          <w:p w:rsidR="00B75233" w:rsidRDefault="00B75233">
            <w:pPr>
              <w:pStyle w:val="TableParagraph"/>
              <w:spacing w:before="11"/>
              <w:rPr>
                <w:sz w:val="13"/>
              </w:rPr>
            </w:pPr>
          </w:p>
          <w:p w:rsidR="00B75233" w:rsidRDefault="00153A98">
            <w:pPr>
              <w:pStyle w:val="TableParagraph"/>
              <w:ind w:left="69" w:right="48"/>
              <w:jc w:val="center"/>
              <w:rPr>
                <w:sz w:val="16"/>
              </w:rPr>
            </w:pPr>
            <w:r>
              <w:rPr>
                <w:sz w:val="16"/>
              </w:rPr>
              <w:t>执行率（B/A）</w:t>
            </w:r>
          </w:p>
        </w:tc>
        <w:tc>
          <w:tcPr>
            <w:tcW w:w="2805" w:type="dxa"/>
            <w:gridSpan w:val="3"/>
          </w:tcPr>
          <w:p w:rsidR="00B75233" w:rsidRDefault="00B75233">
            <w:pPr>
              <w:pStyle w:val="TableParagraph"/>
            </w:pPr>
          </w:p>
          <w:p w:rsidR="00B75233" w:rsidRDefault="00153A98">
            <w:pPr>
              <w:pStyle w:val="TableParagraph"/>
              <w:spacing w:line="202" w:lineRule="exact"/>
              <w:ind w:left="782" w:right="763"/>
              <w:jc w:val="center"/>
              <w:rPr>
                <w:sz w:val="16"/>
              </w:rPr>
            </w:pPr>
            <w:r>
              <w:rPr>
                <w:sz w:val="16"/>
              </w:rPr>
              <w:t>得分</w:t>
            </w:r>
          </w:p>
          <w:p w:rsidR="00B75233" w:rsidRDefault="00153A98">
            <w:pPr>
              <w:pStyle w:val="TableParagraph"/>
              <w:spacing w:line="202" w:lineRule="exact"/>
              <w:ind w:left="784" w:right="763"/>
              <w:jc w:val="center"/>
              <w:rPr>
                <w:sz w:val="16"/>
              </w:rPr>
            </w:pPr>
            <w:r>
              <w:rPr>
                <w:sz w:val="16"/>
              </w:rPr>
              <w:t>（20分*执行率）</w:t>
            </w:r>
          </w:p>
        </w:tc>
      </w:tr>
      <w:tr w:rsidR="00B75233">
        <w:trPr>
          <w:trHeight w:val="467"/>
        </w:trPr>
        <w:tc>
          <w:tcPr>
            <w:tcW w:w="1690" w:type="dxa"/>
            <w:gridSpan w:val="2"/>
            <w:vMerge/>
            <w:tcBorders>
              <w:top w:val="nil"/>
            </w:tcBorders>
          </w:tcPr>
          <w:p w:rsidR="00B75233" w:rsidRDefault="00B75233">
            <w:pPr>
              <w:rPr>
                <w:sz w:val="2"/>
                <w:szCs w:val="2"/>
              </w:rPr>
            </w:pPr>
          </w:p>
        </w:tc>
        <w:tc>
          <w:tcPr>
            <w:tcW w:w="1205" w:type="dxa"/>
          </w:tcPr>
          <w:p w:rsidR="00B75233" w:rsidRDefault="00153A98">
            <w:pPr>
              <w:pStyle w:val="TableParagraph"/>
              <w:spacing w:before="48" w:line="230" w:lineRule="auto"/>
              <w:ind w:left="527" w:right="10" w:hanging="478"/>
              <w:rPr>
                <w:sz w:val="16"/>
              </w:rPr>
            </w:pPr>
            <w:r>
              <w:rPr>
                <w:sz w:val="16"/>
              </w:rPr>
              <w:t>年度财政资金总额</w:t>
            </w:r>
          </w:p>
        </w:tc>
        <w:tc>
          <w:tcPr>
            <w:tcW w:w="1181" w:type="dxa"/>
          </w:tcPr>
          <w:p w:rsidR="00B75233" w:rsidRDefault="00153A98">
            <w:pPr>
              <w:pStyle w:val="TableParagraph"/>
              <w:spacing w:before="140"/>
              <w:ind w:left="134" w:right="108"/>
              <w:jc w:val="center"/>
              <w:rPr>
                <w:sz w:val="16"/>
              </w:rPr>
            </w:pPr>
            <w:r>
              <w:rPr>
                <w:sz w:val="16"/>
              </w:rPr>
              <w:t>228.00</w:t>
            </w:r>
          </w:p>
        </w:tc>
        <w:tc>
          <w:tcPr>
            <w:tcW w:w="1590" w:type="dxa"/>
            <w:gridSpan w:val="2"/>
          </w:tcPr>
          <w:p w:rsidR="00B75233" w:rsidRDefault="00153A98">
            <w:pPr>
              <w:pStyle w:val="TableParagraph"/>
              <w:spacing w:before="140"/>
              <w:ind w:left="538" w:right="513"/>
              <w:jc w:val="center"/>
              <w:rPr>
                <w:sz w:val="16"/>
              </w:rPr>
            </w:pPr>
            <w:r>
              <w:rPr>
                <w:sz w:val="16"/>
              </w:rPr>
              <w:t>228.00</w:t>
            </w:r>
          </w:p>
        </w:tc>
        <w:tc>
          <w:tcPr>
            <w:tcW w:w="1215" w:type="dxa"/>
          </w:tcPr>
          <w:p w:rsidR="00B75233" w:rsidRDefault="00153A98">
            <w:pPr>
              <w:pStyle w:val="TableParagraph"/>
              <w:spacing w:before="140"/>
              <w:ind w:left="70" w:right="45"/>
              <w:jc w:val="center"/>
              <w:rPr>
                <w:sz w:val="16"/>
              </w:rPr>
            </w:pPr>
            <w:r>
              <w:rPr>
                <w:sz w:val="16"/>
              </w:rPr>
              <w:t>100%</w:t>
            </w:r>
          </w:p>
        </w:tc>
        <w:tc>
          <w:tcPr>
            <w:tcW w:w="2805" w:type="dxa"/>
            <w:gridSpan w:val="3"/>
          </w:tcPr>
          <w:p w:rsidR="00B75233" w:rsidRDefault="00153A98">
            <w:pPr>
              <w:pStyle w:val="TableParagraph"/>
              <w:spacing w:before="140"/>
              <w:ind w:left="785" w:right="763"/>
              <w:jc w:val="center"/>
              <w:rPr>
                <w:sz w:val="16"/>
              </w:rPr>
            </w:pPr>
            <w:r>
              <w:rPr>
                <w:sz w:val="16"/>
              </w:rPr>
              <w:t>20.0</w:t>
            </w:r>
          </w:p>
        </w:tc>
      </w:tr>
      <w:tr w:rsidR="00B75233">
        <w:trPr>
          <w:trHeight w:val="467"/>
        </w:trPr>
        <w:tc>
          <w:tcPr>
            <w:tcW w:w="828"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5"/>
              <w:rPr>
                <w:sz w:val="23"/>
              </w:rPr>
            </w:pPr>
          </w:p>
          <w:p w:rsidR="00B75233" w:rsidRDefault="00153A98">
            <w:pPr>
              <w:pStyle w:val="TableParagraph"/>
              <w:spacing w:line="230" w:lineRule="auto"/>
              <w:ind w:left="100" w:right="72" w:hanging="1"/>
              <w:jc w:val="center"/>
              <w:rPr>
                <w:sz w:val="16"/>
              </w:rPr>
            </w:pPr>
            <w:r>
              <w:rPr>
                <w:sz w:val="16"/>
              </w:rPr>
              <w:t>年度绩效目标（80 分）</w:t>
            </w:r>
          </w:p>
        </w:tc>
        <w:tc>
          <w:tcPr>
            <w:tcW w:w="862" w:type="dxa"/>
          </w:tcPr>
          <w:p w:rsidR="00B75233" w:rsidRDefault="00153A98">
            <w:pPr>
              <w:pStyle w:val="TableParagraph"/>
              <w:spacing w:before="140"/>
              <w:ind w:left="117"/>
              <w:rPr>
                <w:sz w:val="16"/>
              </w:rPr>
            </w:pPr>
            <w:r>
              <w:rPr>
                <w:sz w:val="16"/>
              </w:rPr>
              <w:t>一级指标</w:t>
            </w:r>
          </w:p>
        </w:tc>
        <w:tc>
          <w:tcPr>
            <w:tcW w:w="1205" w:type="dxa"/>
          </w:tcPr>
          <w:p w:rsidR="00B75233" w:rsidRDefault="00153A98">
            <w:pPr>
              <w:pStyle w:val="TableParagraph"/>
              <w:spacing w:before="140"/>
              <w:ind w:left="27"/>
              <w:jc w:val="center"/>
              <w:rPr>
                <w:sz w:val="16"/>
              </w:rPr>
            </w:pPr>
            <w:r>
              <w:rPr>
                <w:sz w:val="16"/>
              </w:rPr>
              <w:t>二级指标</w:t>
            </w:r>
          </w:p>
        </w:tc>
        <w:tc>
          <w:tcPr>
            <w:tcW w:w="2771" w:type="dxa"/>
            <w:gridSpan w:val="3"/>
          </w:tcPr>
          <w:p w:rsidR="00B75233" w:rsidRDefault="00153A98">
            <w:pPr>
              <w:pStyle w:val="TableParagraph"/>
              <w:spacing w:before="140"/>
              <w:ind w:left="1049" w:right="1024"/>
              <w:jc w:val="center"/>
              <w:rPr>
                <w:sz w:val="16"/>
              </w:rPr>
            </w:pPr>
            <w:r>
              <w:rPr>
                <w:sz w:val="16"/>
              </w:rPr>
              <w:t>三级指标</w:t>
            </w:r>
          </w:p>
        </w:tc>
        <w:tc>
          <w:tcPr>
            <w:tcW w:w="1215" w:type="dxa"/>
          </w:tcPr>
          <w:p w:rsidR="00B75233" w:rsidRDefault="00153A98">
            <w:pPr>
              <w:pStyle w:val="TableParagraph"/>
              <w:spacing w:before="42" w:line="201" w:lineRule="exact"/>
              <w:ind w:left="70" w:right="46"/>
              <w:jc w:val="center"/>
              <w:rPr>
                <w:sz w:val="16"/>
              </w:rPr>
            </w:pPr>
            <w:r>
              <w:rPr>
                <w:sz w:val="16"/>
              </w:rPr>
              <w:t>年初目标值</w:t>
            </w:r>
          </w:p>
          <w:p w:rsidR="00B75233" w:rsidRDefault="00153A98">
            <w:pPr>
              <w:pStyle w:val="TableParagraph"/>
              <w:spacing w:line="201" w:lineRule="exact"/>
              <w:ind w:left="69" w:right="48"/>
              <w:jc w:val="center"/>
              <w:rPr>
                <w:sz w:val="16"/>
              </w:rPr>
            </w:pPr>
            <w:r>
              <w:rPr>
                <w:sz w:val="16"/>
              </w:rPr>
              <w:t>（A）</w:t>
            </w:r>
          </w:p>
        </w:tc>
        <w:tc>
          <w:tcPr>
            <w:tcW w:w="1590" w:type="dxa"/>
            <w:gridSpan w:val="2"/>
          </w:tcPr>
          <w:p w:rsidR="00B75233" w:rsidRDefault="00153A98">
            <w:pPr>
              <w:pStyle w:val="TableParagraph"/>
              <w:spacing w:before="140"/>
              <w:ind w:left="198"/>
              <w:rPr>
                <w:sz w:val="16"/>
              </w:rPr>
            </w:pPr>
            <w:r>
              <w:rPr>
                <w:sz w:val="16"/>
              </w:rPr>
              <w:t>实际完成值（B）</w:t>
            </w:r>
          </w:p>
        </w:tc>
        <w:tc>
          <w:tcPr>
            <w:tcW w:w="1215" w:type="dxa"/>
          </w:tcPr>
          <w:p w:rsidR="00B75233" w:rsidRDefault="00153A98">
            <w:pPr>
              <w:pStyle w:val="TableParagraph"/>
              <w:spacing w:before="140"/>
              <w:ind w:left="66" w:right="48"/>
              <w:jc w:val="center"/>
              <w:rPr>
                <w:sz w:val="16"/>
              </w:rPr>
            </w:pPr>
            <w:r>
              <w:rPr>
                <w:sz w:val="16"/>
              </w:rPr>
              <w:t>得分</w:t>
            </w:r>
          </w:p>
        </w:tc>
      </w:tr>
      <w:tr w:rsidR="00B75233">
        <w:trPr>
          <w:trHeight w:val="467"/>
        </w:trPr>
        <w:tc>
          <w:tcPr>
            <w:tcW w:w="828" w:type="dxa"/>
            <w:vMerge/>
            <w:tcBorders>
              <w:top w:val="nil"/>
            </w:tcBorders>
          </w:tcPr>
          <w:p w:rsidR="00B75233" w:rsidRDefault="00B75233">
            <w:pPr>
              <w:rPr>
                <w:sz w:val="2"/>
                <w:szCs w:val="2"/>
              </w:rPr>
            </w:pPr>
          </w:p>
        </w:tc>
        <w:tc>
          <w:tcPr>
            <w:tcW w:w="862" w:type="dxa"/>
          </w:tcPr>
          <w:p w:rsidR="00B75233" w:rsidRDefault="00153A98">
            <w:pPr>
              <w:pStyle w:val="TableParagraph"/>
              <w:spacing w:before="42" w:line="201" w:lineRule="exact"/>
              <w:ind w:left="117"/>
              <w:rPr>
                <w:sz w:val="16"/>
              </w:rPr>
            </w:pPr>
            <w:r>
              <w:rPr>
                <w:spacing w:val="-1"/>
                <w:sz w:val="16"/>
              </w:rPr>
              <w:t>产出指标</w:t>
            </w:r>
          </w:p>
          <w:p w:rsidR="00B75233" w:rsidRDefault="00153A98">
            <w:pPr>
              <w:pStyle w:val="TableParagraph"/>
              <w:spacing w:line="201" w:lineRule="exact"/>
              <w:ind w:left="117"/>
              <w:rPr>
                <w:sz w:val="16"/>
              </w:rPr>
            </w:pPr>
            <w:r>
              <w:rPr>
                <w:spacing w:val="-1"/>
                <w:sz w:val="16"/>
              </w:rPr>
              <w:t>（40</w:t>
            </w:r>
            <w:r>
              <w:rPr>
                <w:sz w:val="16"/>
              </w:rPr>
              <w:t>分）</w:t>
            </w:r>
          </w:p>
        </w:tc>
        <w:tc>
          <w:tcPr>
            <w:tcW w:w="1205" w:type="dxa"/>
          </w:tcPr>
          <w:p w:rsidR="00B75233" w:rsidRDefault="00153A98">
            <w:pPr>
              <w:pStyle w:val="TableParagraph"/>
              <w:spacing w:before="140"/>
              <w:ind w:left="27"/>
              <w:jc w:val="center"/>
              <w:rPr>
                <w:sz w:val="16"/>
              </w:rPr>
            </w:pPr>
            <w:r>
              <w:rPr>
                <w:sz w:val="16"/>
              </w:rPr>
              <w:t>质量指标</w:t>
            </w:r>
          </w:p>
        </w:tc>
        <w:tc>
          <w:tcPr>
            <w:tcW w:w="2771" w:type="dxa"/>
            <w:gridSpan w:val="3"/>
          </w:tcPr>
          <w:p w:rsidR="00B75233" w:rsidRDefault="00153A98">
            <w:pPr>
              <w:pStyle w:val="TableParagraph"/>
              <w:spacing w:before="140"/>
              <w:ind w:left="752"/>
              <w:rPr>
                <w:sz w:val="16"/>
              </w:rPr>
            </w:pPr>
            <w:r>
              <w:rPr>
                <w:sz w:val="16"/>
              </w:rPr>
              <w:t>工程质量（40分）</w:t>
            </w:r>
          </w:p>
        </w:tc>
        <w:tc>
          <w:tcPr>
            <w:tcW w:w="1215" w:type="dxa"/>
          </w:tcPr>
          <w:p w:rsidR="00B75233" w:rsidRDefault="00153A98">
            <w:pPr>
              <w:pStyle w:val="TableParagraph"/>
              <w:spacing w:before="140"/>
              <w:ind w:left="69" w:right="48"/>
              <w:jc w:val="center"/>
              <w:rPr>
                <w:sz w:val="16"/>
              </w:rPr>
            </w:pPr>
            <w:r>
              <w:rPr>
                <w:sz w:val="16"/>
              </w:rPr>
              <w:t>合格</w:t>
            </w:r>
          </w:p>
        </w:tc>
        <w:tc>
          <w:tcPr>
            <w:tcW w:w="1590" w:type="dxa"/>
            <w:gridSpan w:val="2"/>
          </w:tcPr>
          <w:p w:rsidR="00B75233" w:rsidRDefault="00153A98">
            <w:pPr>
              <w:pStyle w:val="TableParagraph"/>
              <w:spacing w:before="140"/>
              <w:ind w:left="533" w:right="513"/>
              <w:jc w:val="center"/>
              <w:rPr>
                <w:sz w:val="16"/>
              </w:rPr>
            </w:pPr>
            <w:r>
              <w:rPr>
                <w:sz w:val="16"/>
              </w:rPr>
              <w:t>合格</w:t>
            </w:r>
          </w:p>
        </w:tc>
        <w:tc>
          <w:tcPr>
            <w:tcW w:w="1215" w:type="dxa"/>
          </w:tcPr>
          <w:p w:rsidR="00B75233" w:rsidRDefault="00153A98">
            <w:pPr>
              <w:pStyle w:val="TableParagraph"/>
              <w:spacing w:before="140"/>
              <w:ind w:left="66" w:right="48"/>
              <w:jc w:val="center"/>
              <w:rPr>
                <w:sz w:val="16"/>
              </w:rPr>
            </w:pPr>
            <w:r>
              <w:rPr>
                <w:sz w:val="16"/>
              </w:rPr>
              <w:t>40</w:t>
            </w:r>
          </w:p>
        </w:tc>
      </w:tr>
      <w:tr w:rsidR="00B75233">
        <w:trPr>
          <w:trHeight w:val="467"/>
        </w:trPr>
        <w:tc>
          <w:tcPr>
            <w:tcW w:w="828" w:type="dxa"/>
            <w:vMerge/>
            <w:tcBorders>
              <w:top w:val="nil"/>
            </w:tcBorders>
          </w:tcPr>
          <w:p w:rsidR="00B75233" w:rsidRDefault="00B75233">
            <w:pPr>
              <w:rPr>
                <w:sz w:val="2"/>
                <w:szCs w:val="2"/>
              </w:rPr>
            </w:pPr>
          </w:p>
        </w:tc>
        <w:tc>
          <w:tcPr>
            <w:tcW w:w="862" w:type="dxa"/>
            <w:vMerge w:val="restart"/>
          </w:tcPr>
          <w:p w:rsidR="00B75233" w:rsidRDefault="00B75233">
            <w:pPr>
              <w:pStyle w:val="TableParagraph"/>
              <w:rPr>
                <w:sz w:val="16"/>
              </w:rPr>
            </w:pPr>
          </w:p>
          <w:p w:rsidR="00B75233" w:rsidRDefault="00B75233">
            <w:pPr>
              <w:pStyle w:val="TableParagraph"/>
              <w:spacing w:before="9"/>
              <w:rPr>
                <w:sz w:val="17"/>
              </w:rPr>
            </w:pPr>
          </w:p>
          <w:p w:rsidR="00B75233" w:rsidRDefault="00153A98">
            <w:pPr>
              <w:pStyle w:val="TableParagraph"/>
              <w:spacing w:line="230" w:lineRule="auto"/>
              <w:ind w:left="357" w:right="10" w:hanging="320"/>
              <w:rPr>
                <w:sz w:val="16"/>
              </w:rPr>
            </w:pPr>
            <w:r>
              <w:rPr>
                <w:sz w:val="16"/>
              </w:rPr>
              <w:t>社会效益指标</w:t>
            </w:r>
          </w:p>
          <w:p w:rsidR="00B75233" w:rsidRDefault="00153A98">
            <w:pPr>
              <w:pStyle w:val="TableParagraph"/>
              <w:spacing w:line="199" w:lineRule="exact"/>
              <w:ind w:left="117"/>
              <w:rPr>
                <w:sz w:val="16"/>
              </w:rPr>
            </w:pPr>
            <w:r>
              <w:rPr>
                <w:sz w:val="16"/>
              </w:rPr>
              <w:t>（40分）</w:t>
            </w:r>
          </w:p>
        </w:tc>
        <w:tc>
          <w:tcPr>
            <w:tcW w:w="1205" w:type="dxa"/>
          </w:tcPr>
          <w:p w:rsidR="00B75233" w:rsidRDefault="00153A98">
            <w:pPr>
              <w:pStyle w:val="TableParagraph"/>
              <w:spacing w:before="140"/>
              <w:ind w:left="25" w:right="2"/>
              <w:jc w:val="center"/>
              <w:rPr>
                <w:sz w:val="16"/>
              </w:rPr>
            </w:pPr>
            <w:r>
              <w:rPr>
                <w:sz w:val="16"/>
              </w:rPr>
              <w:t>社会效益指标</w:t>
            </w:r>
          </w:p>
        </w:tc>
        <w:tc>
          <w:tcPr>
            <w:tcW w:w="2771" w:type="dxa"/>
            <w:gridSpan w:val="3"/>
          </w:tcPr>
          <w:p w:rsidR="00B75233" w:rsidRDefault="00153A98">
            <w:pPr>
              <w:pStyle w:val="TableParagraph"/>
              <w:spacing w:before="140"/>
              <w:ind w:left="275"/>
              <w:rPr>
                <w:sz w:val="16"/>
              </w:rPr>
            </w:pPr>
            <w:r>
              <w:rPr>
                <w:sz w:val="16"/>
              </w:rPr>
              <w:t>片区企业居民出行便利（15分）</w:t>
            </w:r>
          </w:p>
        </w:tc>
        <w:tc>
          <w:tcPr>
            <w:tcW w:w="1215" w:type="dxa"/>
          </w:tcPr>
          <w:p w:rsidR="00B75233" w:rsidRDefault="00153A98">
            <w:pPr>
              <w:pStyle w:val="TableParagraph"/>
              <w:spacing w:before="140"/>
              <w:ind w:left="70" w:right="47"/>
              <w:jc w:val="center"/>
              <w:rPr>
                <w:sz w:val="16"/>
              </w:rPr>
            </w:pPr>
            <w:r>
              <w:rPr>
                <w:sz w:val="16"/>
              </w:rPr>
              <w:t>有所提升</w:t>
            </w:r>
          </w:p>
        </w:tc>
        <w:tc>
          <w:tcPr>
            <w:tcW w:w="1590" w:type="dxa"/>
            <w:gridSpan w:val="2"/>
          </w:tcPr>
          <w:p w:rsidR="00B75233" w:rsidRDefault="00153A98">
            <w:pPr>
              <w:pStyle w:val="TableParagraph"/>
              <w:spacing w:before="140"/>
              <w:ind w:left="479"/>
              <w:rPr>
                <w:sz w:val="16"/>
              </w:rPr>
            </w:pPr>
            <w:r>
              <w:rPr>
                <w:sz w:val="16"/>
              </w:rPr>
              <w:t>有所提升</w:t>
            </w:r>
          </w:p>
        </w:tc>
        <w:tc>
          <w:tcPr>
            <w:tcW w:w="1215" w:type="dxa"/>
          </w:tcPr>
          <w:p w:rsidR="00B75233" w:rsidRDefault="00153A98">
            <w:pPr>
              <w:pStyle w:val="TableParagraph"/>
              <w:spacing w:before="140"/>
              <w:ind w:left="66" w:right="48"/>
              <w:jc w:val="center"/>
              <w:rPr>
                <w:sz w:val="16"/>
              </w:rPr>
            </w:pPr>
            <w:r>
              <w:rPr>
                <w:sz w:val="16"/>
              </w:rPr>
              <w:t>15</w:t>
            </w:r>
          </w:p>
        </w:tc>
      </w:tr>
      <w:tr w:rsidR="00B75233">
        <w:trPr>
          <w:trHeight w:val="467"/>
        </w:trPr>
        <w:tc>
          <w:tcPr>
            <w:tcW w:w="828" w:type="dxa"/>
            <w:vMerge/>
            <w:tcBorders>
              <w:top w:val="nil"/>
            </w:tcBorders>
          </w:tcPr>
          <w:p w:rsidR="00B75233" w:rsidRDefault="00B75233">
            <w:pPr>
              <w:rPr>
                <w:sz w:val="2"/>
                <w:szCs w:val="2"/>
              </w:rPr>
            </w:pPr>
          </w:p>
        </w:tc>
        <w:tc>
          <w:tcPr>
            <w:tcW w:w="862" w:type="dxa"/>
            <w:vMerge/>
            <w:tcBorders>
              <w:top w:val="nil"/>
            </w:tcBorders>
          </w:tcPr>
          <w:p w:rsidR="00B75233" w:rsidRDefault="00B75233">
            <w:pPr>
              <w:rPr>
                <w:sz w:val="2"/>
                <w:szCs w:val="2"/>
              </w:rPr>
            </w:pPr>
          </w:p>
        </w:tc>
        <w:tc>
          <w:tcPr>
            <w:tcW w:w="1205" w:type="dxa"/>
          </w:tcPr>
          <w:p w:rsidR="00B75233" w:rsidRDefault="00153A98">
            <w:pPr>
              <w:pStyle w:val="TableParagraph"/>
              <w:spacing w:before="140"/>
              <w:ind w:left="26" w:right="2"/>
              <w:jc w:val="center"/>
              <w:rPr>
                <w:sz w:val="16"/>
              </w:rPr>
            </w:pPr>
            <w:r>
              <w:rPr>
                <w:sz w:val="16"/>
              </w:rPr>
              <w:t>可持续影响指标</w:t>
            </w:r>
          </w:p>
        </w:tc>
        <w:tc>
          <w:tcPr>
            <w:tcW w:w="2771" w:type="dxa"/>
            <w:gridSpan w:val="3"/>
          </w:tcPr>
          <w:p w:rsidR="00B75233" w:rsidRDefault="00153A98">
            <w:pPr>
              <w:pStyle w:val="TableParagraph"/>
              <w:spacing w:before="140"/>
              <w:ind w:left="433"/>
              <w:rPr>
                <w:sz w:val="16"/>
              </w:rPr>
            </w:pPr>
            <w:r>
              <w:rPr>
                <w:sz w:val="16"/>
              </w:rPr>
              <w:t>全面提升城市形象（10分）</w:t>
            </w:r>
          </w:p>
        </w:tc>
        <w:tc>
          <w:tcPr>
            <w:tcW w:w="1215" w:type="dxa"/>
          </w:tcPr>
          <w:p w:rsidR="00B75233" w:rsidRDefault="00153A98">
            <w:pPr>
              <w:pStyle w:val="TableParagraph"/>
              <w:spacing w:before="140"/>
              <w:ind w:left="70" w:right="47"/>
              <w:jc w:val="center"/>
              <w:rPr>
                <w:sz w:val="16"/>
              </w:rPr>
            </w:pPr>
            <w:r>
              <w:rPr>
                <w:sz w:val="16"/>
              </w:rPr>
              <w:t>有所提升</w:t>
            </w:r>
          </w:p>
        </w:tc>
        <w:tc>
          <w:tcPr>
            <w:tcW w:w="1590" w:type="dxa"/>
            <w:gridSpan w:val="2"/>
          </w:tcPr>
          <w:p w:rsidR="00B75233" w:rsidRDefault="00153A98">
            <w:pPr>
              <w:pStyle w:val="TableParagraph"/>
              <w:spacing w:before="140"/>
              <w:ind w:left="479"/>
              <w:rPr>
                <w:sz w:val="16"/>
              </w:rPr>
            </w:pPr>
            <w:r>
              <w:rPr>
                <w:sz w:val="16"/>
              </w:rPr>
              <w:t>有所提升</w:t>
            </w:r>
          </w:p>
        </w:tc>
        <w:tc>
          <w:tcPr>
            <w:tcW w:w="1215" w:type="dxa"/>
          </w:tcPr>
          <w:p w:rsidR="00B75233" w:rsidRDefault="00153A98">
            <w:pPr>
              <w:pStyle w:val="TableParagraph"/>
              <w:spacing w:before="140"/>
              <w:ind w:left="66" w:right="48"/>
              <w:jc w:val="center"/>
              <w:rPr>
                <w:sz w:val="16"/>
              </w:rPr>
            </w:pPr>
            <w:r>
              <w:rPr>
                <w:sz w:val="16"/>
              </w:rPr>
              <w:t>10</w:t>
            </w:r>
          </w:p>
        </w:tc>
      </w:tr>
      <w:tr w:rsidR="00B75233">
        <w:trPr>
          <w:trHeight w:val="467"/>
        </w:trPr>
        <w:tc>
          <w:tcPr>
            <w:tcW w:w="828" w:type="dxa"/>
            <w:vMerge/>
            <w:tcBorders>
              <w:top w:val="nil"/>
            </w:tcBorders>
          </w:tcPr>
          <w:p w:rsidR="00B75233" w:rsidRDefault="00B75233">
            <w:pPr>
              <w:rPr>
                <w:sz w:val="2"/>
                <w:szCs w:val="2"/>
              </w:rPr>
            </w:pPr>
          </w:p>
        </w:tc>
        <w:tc>
          <w:tcPr>
            <w:tcW w:w="862" w:type="dxa"/>
            <w:vMerge/>
            <w:tcBorders>
              <w:top w:val="nil"/>
            </w:tcBorders>
          </w:tcPr>
          <w:p w:rsidR="00B75233" w:rsidRDefault="00B75233">
            <w:pPr>
              <w:rPr>
                <w:sz w:val="2"/>
                <w:szCs w:val="2"/>
              </w:rPr>
            </w:pPr>
          </w:p>
        </w:tc>
        <w:tc>
          <w:tcPr>
            <w:tcW w:w="1205" w:type="dxa"/>
          </w:tcPr>
          <w:p w:rsidR="00B75233" w:rsidRDefault="00153A98">
            <w:pPr>
              <w:pStyle w:val="TableParagraph"/>
              <w:spacing w:before="140"/>
              <w:ind w:left="25" w:right="2"/>
              <w:jc w:val="center"/>
              <w:rPr>
                <w:sz w:val="16"/>
              </w:rPr>
            </w:pPr>
            <w:r>
              <w:rPr>
                <w:sz w:val="16"/>
              </w:rPr>
              <w:t>社会效益指标</w:t>
            </w:r>
          </w:p>
        </w:tc>
        <w:tc>
          <w:tcPr>
            <w:tcW w:w="2771" w:type="dxa"/>
            <w:gridSpan w:val="3"/>
          </w:tcPr>
          <w:p w:rsidR="00B75233" w:rsidRDefault="00153A98">
            <w:pPr>
              <w:pStyle w:val="TableParagraph"/>
              <w:spacing w:before="140"/>
              <w:ind w:left="193"/>
              <w:rPr>
                <w:sz w:val="16"/>
              </w:rPr>
            </w:pPr>
            <w:r>
              <w:rPr>
                <w:sz w:val="16"/>
              </w:rPr>
              <w:t>重要的城市基础设施建设（15分）</w:t>
            </w:r>
          </w:p>
        </w:tc>
        <w:tc>
          <w:tcPr>
            <w:tcW w:w="1215" w:type="dxa"/>
          </w:tcPr>
          <w:p w:rsidR="00B75233" w:rsidRDefault="00153A98">
            <w:pPr>
              <w:pStyle w:val="TableParagraph"/>
              <w:spacing w:before="140"/>
              <w:ind w:left="70" w:right="47"/>
              <w:jc w:val="center"/>
              <w:rPr>
                <w:sz w:val="16"/>
              </w:rPr>
            </w:pPr>
            <w:r>
              <w:rPr>
                <w:sz w:val="16"/>
              </w:rPr>
              <w:t>有所提升</w:t>
            </w:r>
          </w:p>
        </w:tc>
        <w:tc>
          <w:tcPr>
            <w:tcW w:w="1590" w:type="dxa"/>
            <w:gridSpan w:val="2"/>
          </w:tcPr>
          <w:p w:rsidR="00B75233" w:rsidRDefault="00153A98">
            <w:pPr>
              <w:pStyle w:val="TableParagraph"/>
              <w:spacing w:before="140"/>
              <w:ind w:left="479"/>
              <w:rPr>
                <w:sz w:val="16"/>
              </w:rPr>
            </w:pPr>
            <w:r>
              <w:rPr>
                <w:sz w:val="16"/>
              </w:rPr>
              <w:t>有所提升</w:t>
            </w:r>
          </w:p>
        </w:tc>
        <w:tc>
          <w:tcPr>
            <w:tcW w:w="1215" w:type="dxa"/>
          </w:tcPr>
          <w:p w:rsidR="00B75233" w:rsidRDefault="00153A98">
            <w:pPr>
              <w:pStyle w:val="TableParagraph"/>
              <w:spacing w:before="140"/>
              <w:ind w:left="66" w:right="48"/>
              <w:jc w:val="center"/>
              <w:rPr>
                <w:sz w:val="16"/>
              </w:rPr>
            </w:pPr>
            <w:r>
              <w:rPr>
                <w:sz w:val="16"/>
              </w:rPr>
              <w:t>15</w:t>
            </w:r>
          </w:p>
        </w:tc>
      </w:tr>
      <w:tr w:rsidR="00B75233">
        <w:trPr>
          <w:trHeight w:val="467"/>
        </w:trPr>
        <w:tc>
          <w:tcPr>
            <w:tcW w:w="828" w:type="dxa"/>
          </w:tcPr>
          <w:p w:rsidR="00B75233" w:rsidRDefault="00153A98">
            <w:pPr>
              <w:pStyle w:val="TableParagraph"/>
              <w:spacing w:before="140"/>
              <w:ind w:left="261"/>
              <w:rPr>
                <w:sz w:val="16"/>
              </w:rPr>
            </w:pPr>
            <w:r>
              <w:rPr>
                <w:sz w:val="16"/>
              </w:rPr>
              <w:t>总分</w:t>
            </w:r>
          </w:p>
        </w:tc>
        <w:tc>
          <w:tcPr>
            <w:tcW w:w="8858" w:type="dxa"/>
            <w:gridSpan w:val="9"/>
          </w:tcPr>
          <w:p w:rsidR="00B75233" w:rsidRDefault="00153A98">
            <w:pPr>
              <w:pStyle w:val="TableParagraph"/>
              <w:spacing w:before="140"/>
              <w:ind w:left="4293" w:right="4270"/>
              <w:jc w:val="center"/>
              <w:rPr>
                <w:sz w:val="16"/>
              </w:rPr>
            </w:pPr>
            <w:r>
              <w:rPr>
                <w:sz w:val="16"/>
              </w:rPr>
              <w:t>100</w:t>
            </w:r>
          </w:p>
        </w:tc>
      </w:tr>
      <w:tr w:rsidR="00B75233">
        <w:trPr>
          <w:trHeight w:val="1144"/>
        </w:trPr>
        <w:tc>
          <w:tcPr>
            <w:tcW w:w="1690" w:type="dxa"/>
            <w:gridSpan w:val="2"/>
          </w:tcPr>
          <w:p w:rsidR="00B75233" w:rsidRDefault="00B75233">
            <w:pPr>
              <w:pStyle w:val="TableParagraph"/>
              <w:spacing w:before="6"/>
            </w:pPr>
          </w:p>
          <w:p w:rsidR="00B75233" w:rsidRDefault="00153A98">
            <w:pPr>
              <w:pStyle w:val="TableParagraph"/>
              <w:spacing w:line="230" w:lineRule="auto"/>
              <w:ind w:left="453" w:right="422" w:hanging="1"/>
              <w:jc w:val="center"/>
              <w:rPr>
                <w:sz w:val="16"/>
              </w:rPr>
            </w:pPr>
            <w:r>
              <w:rPr>
                <w:sz w:val="16"/>
              </w:rPr>
              <w:t xml:space="preserve">偏差大或 </w:t>
            </w:r>
            <w:r>
              <w:rPr>
                <w:spacing w:val="-4"/>
                <w:sz w:val="16"/>
              </w:rPr>
              <w:t>目标未完成</w:t>
            </w:r>
            <w:r>
              <w:rPr>
                <w:sz w:val="16"/>
              </w:rPr>
              <w:t>原因分析</w:t>
            </w:r>
          </w:p>
        </w:tc>
        <w:tc>
          <w:tcPr>
            <w:tcW w:w="7996" w:type="dxa"/>
            <w:gridSpan w:val="8"/>
          </w:tcPr>
          <w:p w:rsidR="00B75233" w:rsidRDefault="00B75233">
            <w:pPr>
              <w:pStyle w:val="TableParagraph"/>
              <w:rPr>
                <w:sz w:val="16"/>
              </w:rPr>
            </w:pPr>
          </w:p>
          <w:p w:rsidR="00B75233" w:rsidRDefault="00B75233">
            <w:pPr>
              <w:pStyle w:val="TableParagraph"/>
              <w:spacing w:before="4"/>
              <w:rPr>
                <w:sz w:val="21"/>
              </w:rPr>
            </w:pPr>
          </w:p>
          <w:p w:rsidR="00B75233" w:rsidRDefault="00153A98">
            <w:pPr>
              <w:pStyle w:val="TableParagraph"/>
              <w:spacing w:before="1"/>
              <w:ind w:left="20"/>
              <w:jc w:val="center"/>
              <w:rPr>
                <w:sz w:val="16"/>
              </w:rPr>
            </w:pPr>
            <w:r>
              <w:rPr>
                <w:sz w:val="16"/>
              </w:rPr>
              <w:t>无</w:t>
            </w:r>
          </w:p>
        </w:tc>
      </w:tr>
      <w:tr w:rsidR="00B75233">
        <w:trPr>
          <w:trHeight w:val="1045"/>
        </w:trPr>
        <w:tc>
          <w:tcPr>
            <w:tcW w:w="1690" w:type="dxa"/>
            <w:gridSpan w:val="2"/>
          </w:tcPr>
          <w:p w:rsidR="00B75233" w:rsidRDefault="00B75233">
            <w:pPr>
              <w:pStyle w:val="TableParagraph"/>
              <w:rPr>
                <w:sz w:val="16"/>
              </w:rPr>
            </w:pPr>
          </w:p>
          <w:p w:rsidR="00B75233" w:rsidRDefault="00153A98">
            <w:pPr>
              <w:pStyle w:val="TableParagraph"/>
              <w:spacing w:before="130" w:line="232" w:lineRule="auto"/>
              <w:ind w:left="371" w:right="305" w:firstLine="81"/>
              <w:rPr>
                <w:sz w:val="16"/>
              </w:rPr>
            </w:pPr>
            <w:r>
              <w:rPr>
                <w:sz w:val="16"/>
              </w:rPr>
              <w:t>改进措施及结果应用方案</w:t>
            </w:r>
          </w:p>
        </w:tc>
        <w:tc>
          <w:tcPr>
            <w:tcW w:w="7996" w:type="dxa"/>
            <w:gridSpan w:val="8"/>
          </w:tcPr>
          <w:p w:rsidR="00B75233" w:rsidRDefault="00B75233">
            <w:pPr>
              <w:pStyle w:val="TableParagraph"/>
              <w:rPr>
                <w:sz w:val="16"/>
              </w:rPr>
            </w:pPr>
          </w:p>
          <w:p w:rsidR="00B75233" w:rsidRDefault="00B75233">
            <w:pPr>
              <w:pStyle w:val="TableParagraph"/>
              <w:spacing w:before="8"/>
              <w:rPr>
                <w:sz w:val="17"/>
              </w:rPr>
            </w:pPr>
          </w:p>
          <w:p w:rsidR="00B75233" w:rsidRDefault="00153A98">
            <w:pPr>
              <w:pStyle w:val="TableParagraph"/>
              <w:ind w:left="20"/>
              <w:jc w:val="center"/>
              <w:rPr>
                <w:sz w:val="16"/>
              </w:rPr>
            </w:pPr>
            <w:r>
              <w:rPr>
                <w:sz w:val="16"/>
              </w:rPr>
              <w:t>无</w:t>
            </w:r>
          </w:p>
        </w:tc>
      </w:tr>
      <w:tr w:rsidR="00B75233">
        <w:trPr>
          <w:trHeight w:val="945"/>
        </w:trPr>
        <w:tc>
          <w:tcPr>
            <w:tcW w:w="1690" w:type="dxa"/>
            <w:gridSpan w:val="2"/>
          </w:tcPr>
          <w:p w:rsidR="00B75233" w:rsidRDefault="00B75233">
            <w:pPr>
              <w:pStyle w:val="TableParagraph"/>
              <w:spacing w:before="2"/>
            </w:pPr>
          </w:p>
          <w:p w:rsidR="00B75233" w:rsidRDefault="00153A98">
            <w:pPr>
              <w:pStyle w:val="TableParagraph"/>
              <w:spacing w:line="232" w:lineRule="auto"/>
              <w:ind w:left="532" w:right="224" w:hanging="240"/>
              <w:rPr>
                <w:sz w:val="16"/>
              </w:rPr>
            </w:pPr>
            <w:r>
              <w:rPr>
                <w:sz w:val="16"/>
              </w:rPr>
              <w:t>单位主要负责人签批意见</w:t>
            </w:r>
          </w:p>
        </w:tc>
        <w:tc>
          <w:tcPr>
            <w:tcW w:w="7996" w:type="dxa"/>
            <w:gridSpan w:val="8"/>
          </w:tcPr>
          <w:p w:rsidR="00B75233" w:rsidRDefault="00B75233">
            <w:pPr>
              <w:pStyle w:val="TableParagraph"/>
              <w:spacing w:before="1"/>
              <w:rPr>
                <w:sz w:val="14"/>
              </w:rPr>
            </w:pPr>
          </w:p>
          <w:p w:rsidR="00B75233" w:rsidRDefault="00153A98">
            <w:pPr>
              <w:pStyle w:val="TableParagraph"/>
              <w:spacing w:before="1"/>
              <w:ind w:left="1980" w:right="858"/>
              <w:jc w:val="center"/>
              <w:rPr>
                <w:sz w:val="16"/>
              </w:rPr>
            </w:pPr>
            <w:r>
              <w:rPr>
                <w:sz w:val="16"/>
              </w:rPr>
              <w:t>签名：</w:t>
            </w:r>
          </w:p>
          <w:p w:rsidR="00B75233" w:rsidRDefault="00B75233">
            <w:pPr>
              <w:pStyle w:val="TableParagraph"/>
              <w:spacing w:before="11"/>
              <w:rPr>
                <w:sz w:val="14"/>
              </w:rPr>
            </w:pPr>
          </w:p>
          <w:p w:rsidR="00B75233" w:rsidRDefault="00153A98">
            <w:pPr>
              <w:pStyle w:val="TableParagraph"/>
              <w:tabs>
                <w:tab w:val="left" w:pos="4633"/>
                <w:tab w:val="left" w:pos="5276"/>
              </w:tabs>
              <w:ind w:left="3990"/>
              <w:rPr>
                <w:sz w:val="16"/>
              </w:rPr>
            </w:pPr>
            <w:r>
              <w:rPr>
                <w:sz w:val="16"/>
              </w:rPr>
              <w:t>年</w:t>
            </w:r>
            <w:r>
              <w:rPr>
                <w:sz w:val="16"/>
              </w:rPr>
              <w:tab/>
              <w:t>月</w:t>
            </w:r>
            <w:r>
              <w:rPr>
                <w:sz w:val="16"/>
              </w:rPr>
              <w:tab/>
              <w:t>日</w:t>
            </w:r>
          </w:p>
        </w:tc>
      </w:tr>
    </w:tbl>
    <w:p w:rsidR="00B75233" w:rsidRDefault="00B75233">
      <w:pPr>
        <w:rPr>
          <w:sz w:val="16"/>
        </w:rPr>
        <w:sectPr w:rsidR="00B75233">
          <w:headerReference w:type="default" r:id="rId47"/>
          <w:footerReference w:type="default" r:id="rId48"/>
          <w:pgSz w:w="11910" w:h="16840"/>
          <w:pgMar w:top="1480" w:right="0" w:bottom="4640" w:left="140" w:header="0" w:footer="4450" w:gutter="0"/>
          <w:cols w:space="720"/>
        </w:sectPr>
      </w:pPr>
    </w:p>
    <w:p w:rsidR="00B75233" w:rsidRDefault="00B75233">
      <w:pPr>
        <w:pStyle w:val="a3"/>
        <w:spacing w:before="4"/>
        <w:rPr>
          <w:rFonts w:ascii="Times New Roman"/>
          <w:sz w:val="8"/>
        </w:rPr>
      </w:pPr>
    </w:p>
    <w:tbl>
      <w:tblPr>
        <w:tblW w:w="0" w:type="auto"/>
        <w:tblInd w:w="9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94"/>
        <w:gridCol w:w="871"/>
        <w:gridCol w:w="1205"/>
        <w:gridCol w:w="1181"/>
        <w:gridCol w:w="795"/>
        <w:gridCol w:w="795"/>
        <w:gridCol w:w="1215"/>
        <w:gridCol w:w="795"/>
        <w:gridCol w:w="795"/>
        <w:gridCol w:w="1215"/>
      </w:tblGrid>
      <w:tr w:rsidR="00B75233">
        <w:trPr>
          <w:trHeight w:val="371"/>
        </w:trPr>
        <w:tc>
          <w:tcPr>
            <w:tcW w:w="1665" w:type="dxa"/>
            <w:gridSpan w:val="2"/>
          </w:tcPr>
          <w:p w:rsidR="00B75233" w:rsidRDefault="00153A98">
            <w:pPr>
              <w:pStyle w:val="TableParagraph"/>
              <w:spacing w:before="92"/>
              <w:ind w:left="520"/>
              <w:rPr>
                <w:sz w:val="16"/>
              </w:rPr>
            </w:pPr>
            <w:r>
              <w:rPr>
                <w:sz w:val="16"/>
              </w:rPr>
              <w:t>项目名称</w:t>
            </w:r>
          </w:p>
        </w:tc>
        <w:tc>
          <w:tcPr>
            <w:tcW w:w="7996" w:type="dxa"/>
            <w:gridSpan w:val="8"/>
          </w:tcPr>
          <w:p w:rsidR="00B75233" w:rsidRDefault="00153A98">
            <w:pPr>
              <w:pStyle w:val="TableParagraph"/>
              <w:spacing w:before="92"/>
              <w:ind w:left="1980" w:right="1955"/>
              <w:jc w:val="center"/>
              <w:rPr>
                <w:sz w:val="16"/>
              </w:rPr>
            </w:pPr>
            <w:r>
              <w:rPr>
                <w:sz w:val="16"/>
              </w:rPr>
              <w:t>立光路北半幅道路项目</w:t>
            </w:r>
          </w:p>
        </w:tc>
      </w:tr>
      <w:tr w:rsidR="00B75233">
        <w:trPr>
          <w:trHeight w:val="371"/>
        </w:trPr>
        <w:tc>
          <w:tcPr>
            <w:tcW w:w="1665" w:type="dxa"/>
            <w:gridSpan w:val="2"/>
          </w:tcPr>
          <w:p w:rsidR="00B75233" w:rsidRDefault="00153A98">
            <w:pPr>
              <w:pStyle w:val="TableParagraph"/>
              <w:spacing w:before="92"/>
              <w:ind w:left="520"/>
              <w:rPr>
                <w:sz w:val="16"/>
              </w:rPr>
            </w:pPr>
            <w:r>
              <w:rPr>
                <w:sz w:val="16"/>
              </w:rPr>
              <w:t>主管部门</w:t>
            </w:r>
          </w:p>
        </w:tc>
        <w:tc>
          <w:tcPr>
            <w:tcW w:w="3181" w:type="dxa"/>
            <w:gridSpan w:val="3"/>
          </w:tcPr>
          <w:p w:rsidR="00B75233" w:rsidRDefault="00153A98">
            <w:pPr>
              <w:pStyle w:val="TableParagraph"/>
              <w:spacing w:before="92"/>
              <w:ind w:left="401"/>
              <w:rPr>
                <w:sz w:val="16"/>
              </w:rPr>
            </w:pPr>
            <w:r>
              <w:rPr>
                <w:sz w:val="16"/>
              </w:rPr>
              <w:t>武汉市东西湖区住房和城乡建设局</w:t>
            </w:r>
          </w:p>
        </w:tc>
        <w:tc>
          <w:tcPr>
            <w:tcW w:w="2805" w:type="dxa"/>
            <w:gridSpan w:val="3"/>
          </w:tcPr>
          <w:p w:rsidR="00B75233" w:rsidRDefault="00153A98">
            <w:pPr>
              <w:pStyle w:val="TableParagraph"/>
              <w:spacing w:before="92"/>
              <w:ind w:left="928"/>
              <w:rPr>
                <w:sz w:val="16"/>
              </w:rPr>
            </w:pPr>
            <w:r>
              <w:rPr>
                <w:sz w:val="16"/>
              </w:rPr>
              <w:t>项目实施单位</w:t>
            </w:r>
          </w:p>
        </w:tc>
        <w:tc>
          <w:tcPr>
            <w:tcW w:w="2010" w:type="dxa"/>
            <w:gridSpan w:val="2"/>
          </w:tcPr>
          <w:p w:rsidR="00B75233" w:rsidRDefault="00153A98">
            <w:pPr>
              <w:pStyle w:val="TableParagraph"/>
              <w:spacing w:before="92"/>
              <w:ind w:left="746" w:right="727"/>
              <w:jc w:val="center"/>
              <w:rPr>
                <w:sz w:val="16"/>
              </w:rPr>
            </w:pPr>
            <w:r>
              <w:rPr>
                <w:sz w:val="16"/>
              </w:rPr>
              <w:t>建设科</w:t>
            </w:r>
          </w:p>
        </w:tc>
      </w:tr>
      <w:tr w:rsidR="00B75233">
        <w:trPr>
          <w:trHeight w:val="371"/>
        </w:trPr>
        <w:tc>
          <w:tcPr>
            <w:tcW w:w="1665" w:type="dxa"/>
            <w:gridSpan w:val="2"/>
          </w:tcPr>
          <w:p w:rsidR="00B75233" w:rsidRDefault="00153A98">
            <w:pPr>
              <w:pStyle w:val="TableParagraph"/>
              <w:spacing w:before="92"/>
              <w:ind w:left="520"/>
              <w:rPr>
                <w:sz w:val="16"/>
              </w:rPr>
            </w:pPr>
            <w:r>
              <w:rPr>
                <w:sz w:val="16"/>
              </w:rPr>
              <w:t>项目类别</w:t>
            </w:r>
          </w:p>
        </w:tc>
        <w:tc>
          <w:tcPr>
            <w:tcW w:w="7996" w:type="dxa"/>
            <w:gridSpan w:val="8"/>
          </w:tcPr>
          <w:p w:rsidR="00B75233" w:rsidRDefault="00153A98">
            <w:pPr>
              <w:pStyle w:val="TableParagraph"/>
              <w:tabs>
                <w:tab w:val="left" w:pos="1469"/>
                <w:tab w:val="left" w:pos="1869"/>
                <w:tab w:val="left" w:pos="2990"/>
              </w:tabs>
              <w:spacing w:before="92"/>
              <w:ind w:left="31"/>
              <w:rPr>
                <w:rFonts w:ascii="Wingdings" w:hAnsi="Wingdings"/>
                <w:sz w:val="16"/>
              </w:rPr>
            </w:pPr>
            <w:r>
              <w:rPr>
                <w:sz w:val="16"/>
              </w:rPr>
              <w:t>1、部门预算项目</w:t>
            </w:r>
            <w:r>
              <w:rPr>
                <w:sz w:val="16"/>
              </w:rPr>
              <w:tab/>
              <w:t>□</w:t>
            </w:r>
            <w:r>
              <w:rPr>
                <w:sz w:val="16"/>
              </w:rPr>
              <w:tab/>
              <w:t>2、区直专项</w:t>
            </w:r>
            <w:r>
              <w:rPr>
                <w:sz w:val="16"/>
              </w:rPr>
              <w:tab/>
            </w:r>
            <w:r>
              <w:rPr>
                <w:rFonts w:ascii="Wingdings" w:hAnsi="Wingdings"/>
                <w:position w:val="1"/>
                <w:sz w:val="16"/>
              </w:rPr>
              <w:t></w:t>
            </w:r>
          </w:p>
        </w:tc>
      </w:tr>
      <w:tr w:rsidR="00B75233">
        <w:trPr>
          <w:trHeight w:val="371"/>
        </w:trPr>
        <w:tc>
          <w:tcPr>
            <w:tcW w:w="1665" w:type="dxa"/>
            <w:gridSpan w:val="2"/>
          </w:tcPr>
          <w:p w:rsidR="00B75233" w:rsidRDefault="00153A98">
            <w:pPr>
              <w:pStyle w:val="TableParagraph"/>
              <w:spacing w:before="92"/>
              <w:ind w:left="520"/>
              <w:rPr>
                <w:sz w:val="16"/>
              </w:rPr>
            </w:pPr>
            <w:r>
              <w:rPr>
                <w:sz w:val="16"/>
              </w:rPr>
              <w:t>项目属性</w:t>
            </w:r>
          </w:p>
        </w:tc>
        <w:tc>
          <w:tcPr>
            <w:tcW w:w="7996" w:type="dxa"/>
            <w:gridSpan w:val="8"/>
          </w:tcPr>
          <w:p w:rsidR="00B75233" w:rsidRDefault="00153A98">
            <w:pPr>
              <w:pStyle w:val="TableParagraph"/>
              <w:tabs>
                <w:tab w:val="left" w:pos="1471"/>
                <w:tab w:val="left" w:pos="1872"/>
              </w:tabs>
              <w:spacing w:before="92"/>
              <w:ind w:left="31"/>
              <w:rPr>
                <w:rFonts w:ascii="Wingdings" w:hAnsi="Wingdings"/>
                <w:sz w:val="16"/>
              </w:rPr>
            </w:pPr>
            <w:r>
              <w:rPr>
                <w:sz w:val="16"/>
              </w:rPr>
              <w:t>1、持续性项目</w:t>
            </w:r>
            <w:r>
              <w:rPr>
                <w:sz w:val="16"/>
              </w:rPr>
              <w:tab/>
              <w:t>□</w:t>
            </w:r>
            <w:r>
              <w:rPr>
                <w:sz w:val="16"/>
              </w:rPr>
              <w:tab/>
              <w:t>2、新增性项目</w:t>
            </w:r>
            <w:r>
              <w:rPr>
                <w:spacing w:val="77"/>
                <w:sz w:val="16"/>
              </w:rPr>
              <w:t xml:space="preserve"> </w:t>
            </w:r>
            <w:r>
              <w:rPr>
                <w:rFonts w:ascii="Wingdings" w:hAnsi="Wingdings"/>
                <w:position w:val="1"/>
                <w:sz w:val="16"/>
              </w:rPr>
              <w:t></w:t>
            </w:r>
          </w:p>
        </w:tc>
      </w:tr>
      <w:tr w:rsidR="00B75233">
        <w:trPr>
          <w:trHeight w:val="371"/>
        </w:trPr>
        <w:tc>
          <w:tcPr>
            <w:tcW w:w="1665" w:type="dxa"/>
            <w:gridSpan w:val="2"/>
          </w:tcPr>
          <w:p w:rsidR="00B75233" w:rsidRDefault="00153A98">
            <w:pPr>
              <w:pStyle w:val="TableParagraph"/>
              <w:spacing w:before="92"/>
              <w:ind w:left="520"/>
              <w:rPr>
                <w:sz w:val="16"/>
              </w:rPr>
            </w:pPr>
            <w:r>
              <w:rPr>
                <w:sz w:val="16"/>
              </w:rPr>
              <w:t>项目类型</w:t>
            </w:r>
          </w:p>
        </w:tc>
        <w:tc>
          <w:tcPr>
            <w:tcW w:w="7996" w:type="dxa"/>
            <w:gridSpan w:val="8"/>
          </w:tcPr>
          <w:p w:rsidR="00B75233" w:rsidRDefault="00153A98">
            <w:pPr>
              <w:pStyle w:val="TableParagraph"/>
              <w:tabs>
                <w:tab w:val="left" w:pos="1471"/>
                <w:tab w:val="left" w:pos="1872"/>
                <w:tab w:val="left" w:pos="3713"/>
              </w:tabs>
              <w:spacing w:before="92"/>
              <w:ind w:left="31"/>
              <w:rPr>
                <w:rFonts w:ascii="Wingdings" w:hAnsi="Wingdings"/>
                <w:sz w:val="16"/>
              </w:rPr>
            </w:pPr>
            <w:r>
              <w:rPr>
                <w:sz w:val="16"/>
              </w:rPr>
              <w:t>1、常年性项目</w:t>
            </w:r>
            <w:r>
              <w:rPr>
                <w:sz w:val="16"/>
              </w:rPr>
              <w:tab/>
              <w:t>□</w:t>
            </w:r>
            <w:r>
              <w:rPr>
                <w:sz w:val="16"/>
              </w:rPr>
              <w:tab/>
              <w:t>2、延续性项目</w:t>
            </w:r>
            <w:r>
              <w:rPr>
                <w:spacing w:val="74"/>
                <w:sz w:val="16"/>
              </w:rPr>
              <w:t xml:space="preserve"> </w:t>
            </w:r>
            <w:r>
              <w:rPr>
                <w:sz w:val="16"/>
              </w:rPr>
              <w:t>□</w:t>
            </w:r>
            <w:r>
              <w:rPr>
                <w:sz w:val="16"/>
              </w:rPr>
              <w:tab/>
              <w:t>3、一次性项目</w:t>
            </w:r>
            <w:r>
              <w:rPr>
                <w:spacing w:val="78"/>
                <w:sz w:val="16"/>
              </w:rPr>
              <w:t xml:space="preserve"> </w:t>
            </w:r>
            <w:r>
              <w:rPr>
                <w:rFonts w:ascii="Wingdings" w:hAnsi="Wingdings"/>
                <w:position w:val="1"/>
                <w:sz w:val="16"/>
              </w:rPr>
              <w:t></w:t>
            </w:r>
          </w:p>
        </w:tc>
      </w:tr>
      <w:tr w:rsidR="00B75233">
        <w:trPr>
          <w:trHeight w:val="757"/>
        </w:trPr>
        <w:tc>
          <w:tcPr>
            <w:tcW w:w="1665" w:type="dxa"/>
            <w:gridSpan w:val="2"/>
            <w:vMerge w:val="restart"/>
          </w:tcPr>
          <w:p w:rsidR="00B75233" w:rsidRDefault="00B75233">
            <w:pPr>
              <w:pStyle w:val="TableParagraph"/>
              <w:rPr>
                <w:rFonts w:ascii="Times New Roman"/>
                <w:sz w:val="16"/>
              </w:rPr>
            </w:pPr>
          </w:p>
          <w:p w:rsidR="00B75233" w:rsidRDefault="00153A98">
            <w:pPr>
              <w:pStyle w:val="TableParagraph"/>
              <w:spacing w:before="104" w:line="230" w:lineRule="auto"/>
              <w:ind w:left="359" w:right="331" w:firstLine="160"/>
              <w:rPr>
                <w:sz w:val="16"/>
              </w:rPr>
            </w:pPr>
            <w:r>
              <w:rPr>
                <w:sz w:val="16"/>
              </w:rPr>
              <w:t>预算执行情况（万元）</w:t>
            </w:r>
          </w:p>
          <w:p w:rsidR="00B75233" w:rsidRDefault="00153A98">
            <w:pPr>
              <w:pStyle w:val="TableParagraph"/>
              <w:spacing w:line="199" w:lineRule="exact"/>
              <w:ind w:left="518"/>
              <w:rPr>
                <w:sz w:val="16"/>
              </w:rPr>
            </w:pPr>
            <w:r>
              <w:rPr>
                <w:sz w:val="16"/>
              </w:rPr>
              <w:t>（20分）</w:t>
            </w:r>
          </w:p>
        </w:tc>
        <w:tc>
          <w:tcPr>
            <w:tcW w:w="1205" w:type="dxa"/>
          </w:tcPr>
          <w:p w:rsidR="00B75233" w:rsidRDefault="00B75233">
            <w:pPr>
              <w:pStyle w:val="TableParagraph"/>
              <w:rPr>
                <w:rFonts w:ascii="Times New Roman"/>
                <w:sz w:val="16"/>
              </w:rPr>
            </w:pPr>
          </w:p>
        </w:tc>
        <w:tc>
          <w:tcPr>
            <w:tcW w:w="1181" w:type="dxa"/>
          </w:tcPr>
          <w:p w:rsidR="00B75233" w:rsidRDefault="00B75233">
            <w:pPr>
              <w:pStyle w:val="TableParagraph"/>
              <w:rPr>
                <w:rFonts w:ascii="Times New Roman"/>
                <w:sz w:val="16"/>
              </w:rPr>
            </w:pPr>
          </w:p>
          <w:p w:rsidR="00B75233" w:rsidRDefault="00153A98">
            <w:pPr>
              <w:pStyle w:val="TableParagraph"/>
              <w:spacing w:before="103"/>
              <w:ind w:left="136" w:right="108"/>
              <w:jc w:val="center"/>
              <w:rPr>
                <w:sz w:val="16"/>
              </w:rPr>
            </w:pPr>
            <w:r>
              <w:rPr>
                <w:sz w:val="16"/>
              </w:rPr>
              <w:t>预算数（A）</w:t>
            </w:r>
          </w:p>
        </w:tc>
        <w:tc>
          <w:tcPr>
            <w:tcW w:w="1590" w:type="dxa"/>
            <w:gridSpan w:val="2"/>
          </w:tcPr>
          <w:p w:rsidR="00B75233" w:rsidRDefault="00B75233">
            <w:pPr>
              <w:pStyle w:val="TableParagraph"/>
              <w:rPr>
                <w:rFonts w:ascii="Times New Roman"/>
                <w:sz w:val="16"/>
              </w:rPr>
            </w:pPr>
          </w:p>
          <w:p w:rsidR="00B75233" w:rsidRDefault="00153A98">
            <w:pPr>
              <w:pStyle w:val="TableParagraph"/>
              <w:spacing w:before="103"/>
              <w:ind w:left="362"/>
              <w:rPr>
                <w:sz w:val="16"/>
              </w:rPr>
            </w:pPr>
            <w:r>
              <w:rPr>
                <w:sz w:val="16"/>
              </w:rPr>
              <w:t>执行数（B）</w:t>
            </w:r>
          </w:p>
        </w:tc>
        <w:tc>
          <w:tcPr>
            <w:tcW w:w="1215" w:type="dxa"/>
          </w:tcPr>
          <w:p w:rsidR="00B75233" w:rsidRDefault="00B75233">
            <w:pPr>
              <w:pStyle w:val="TableParagraph"/>
              <w:rPr>
                <w:rFonts w:ascii="Times New Roman"/>
                <w:sz w:val="16"/>
              </w:rPr>
            </w:pPr>
          </w:p>
          <w:p w:rsidR="00B75233" w:rsidRDefault="00153A98">
            <w:pPr>
              <w:pStyle w:val="TableParagraph"/>
              <w:spacing w:before="103"/>
              <w:ind w:left="70" w:right="47"/>
              <w:jc w:val="center"/>
              <w:rPr>
                <w:sz w:val="16"/>
              </w:rPr>
            </w:pPr>
            <w:r>
              <w:rPr>
                <w:sz w:val="16"/>
              </w:rPr>
              <w:t>执行率（B/A）</w:t>
            </w:r>
          </w:p>
        </w:tc>
        <w:tc>
          <w:tcPr>
            <w:tcW w:w="2805" w:type="dxa"/>
            <w:gridSpan w:val="3"/>
          </w:tcPr>
          <w:p w:rsidR="00B75233" w:rsidRDefault="00B75233">
            <w:pPr>
              <w:pStyle w:val="TableParagraph"/>
              <w:spacing w:before="2"/>
              <w:rPr>
                <w:rFonts w:ascii="Times New Roman"/>
                <w:sz w:val="16"/>
              </w:rPr>
            </w:pPr>
          </w:p>
          <w:p w:rsidR="00B75233" w:rsidRDefault="00153A98">
            <w:pPr>
              <w:pStyle w:val="TableParagraph"/>
              <w:spacing w:line="202" w:lineRule="exact"/>
              <w:ind w:left="784" w:right="763"/>
              <w:jc w:val="center"/>
              <w:rPr>
                <w:sz w:val="16"/>
              </w:rPr>
            </w:pPr>
            <w:r>
              <w:rPr>
                <w:sz w:val="16"/>
              </w:rPr>
              <w:t>得分</w:t>
            </w:r>
          </w:p>
          <w:p w:rsidR="00B75233" w:rsidRDefault="00153A98">
            <w:pPr>
              <w:pStyle w:val="TableParagraph"/>
              <w:spacing w:line="202" w:lineRule="exact"/>
              <w:ind w:left="785" w:right="762"/>
              <w:jc w:val="center"/>
              <w:rPr>
                <w:sz w:val="16"/>
              </w:rPr>
            </w:pPr>
            <w:r>
              <w:rPr>
                <w:sz w:val="16"/>
              </w:rPr>
              <w:t>（20分*执行率）</w:t>
            </w:r>
          </w:p>
        </w:tc>
      </w:tr>
      <w:tr w:rsidR="00B75233">
        <w:trPr>
          <w:trHeight w:val="371"/>
        </w:trPr>
        <w:tc>
          <w:tcPr>
            <w:tcW w:w="1665" w:type="dxa"/>
            <w:gridSpan w:val="2"/>
            <w:vMerge/>
            <w:tcBorders>
              <w:top w:val="nil"/>
            </w:tcBorders>
          </w:tcPr>
          <w:p w:rsidR="00B75233" w:rsidRDefault="00B75233">
            <w:pPr>
              <w:rPr>
                <w:sz w:val="2"/>
                <w:szCs w:val="2"/>
              </w:rPr>
            </w:pPr>
          </w:p>
        </w:tc>
        <w:tc>
          <w:tcPr>
            <w:tcW w:w="1205" w:type="dxa"/>
          </w:tcPr>
          <w:p w:rsidR="00B75233" w:rsidRDefault="00153A98">
            <w:pPr>
              <w:pStyle w:val="TableParagraph"/>
              <w:spacing w:line="199" w:lineRule="exact"/>
              <w:ind w:left="27" w:right="1"/>
              <w:jc w:val="center"/>
              <w:rPr>
                <w:sz w:val="16"/>
              </w:rPr>
            </w:pPr>
            <w:r>
              <w:rPr>
                <w:sz w:val="16"/>
              </w:rPr>
              <w:t>年度财政资金总</w:t>
            </w:r>
          </w:p>
          <w:p w:rsidR="00B75233" w:rsidRDefault="00153A98">
            <w:pPr>
              <w:pStyle w:val="TableParagraph"/>
              <w:spacing w:line="153" w:lineRule="exact"/>
              <w:ind w:left="26"/>
              <w:jc w:val="center"/>
              <w:rPr>
                <w:sz w:val="16"/>
              </w:rPr>
            </w:pPr>
            <w:r>
              <w:rPr>
                <w:sz w:val="16"/>
              </w:rPr>
              <w:t>额</w:t>
            </w:r>
          </w:p>
        </w:tc>
        <w:tc>
          <w:tcPr>
            <w:tcW w:w="1181" w:type="dxa"/>
          </w:tcPr>
          <w:p w:rsidR="00B75233" w:rsidRDefault="00153A98">
            <w:pPr>
              <w:pStyle w:val="TableParagraph"/>
              <w:spacing w:before="92"/>
              <w:ind w:left="136" w:right="108"/>
              <w:jc w:val="center"/>
              <w:rPr>
                <w:sz w:val="16"/>
              </w:rPr>
            </w:pPr>
            <w:r>
              <w:rPr>
                <w:sz w:val="16"/>
              </w:rPr>
              <w:t>322.00</w:t>
            </w:r>
          </w:p>
        </w:tc>
        <w:tc>
          <w:tcPr>
            <w:tcW w:w="1590" w:type="dxa"/>
            <w:gridSpan w:val="2"/>
          </w:tcPr>
          <w:p w:rsidR="00B75233" w:rsidRDefault="00153A98">
            <w:pPr>
              <w:pStyle w:val="TableParagraph"/>
              <w:spacing w:before="92"/>
              <w:ind w:left="540" w:right="513"/>
              <w:jc w:val="center"/>
              <w:rPr>
                <w:sz w:val="16"/>
              </w:rPr>
            </w:pPr>
            <w:r>
              <w:rPr>
                <w:sz w:val="16"/>
              </w:rPr>
              <w:t>322.00</w:t>
            </w:r>
          </w:p>
        </w:tc>
        <w:tc>
          <w:tcPr>
            <w:tcW w:w="1215" w:type="dxa"/>
          </w:tcPr>
          <w:p w:rsidR="00B75233" w:rsidRDefault="00153A98">
            <w:pPr>
              <w:pStyle w:val="TableParagraph"/>
              <w:spacing w:before="92"/>
              <w:ind w:left="70" w:right="43"/>
              <w:jc w:val="center"/>
              <w:rPr>
                <w:sz w:val="16"/>
              </w:rPr>
            </w:pPr>
            <w:r>
              <w:rPr>
                <w:sz w:val="16"/>
              </w:rPr>
              <w:t>100%</w:t>
            </w:r>
          </w:p>
        </w:tc>
        <w:tc>
          <w:tcPr>
            <w:tcW w:w="2805" w:type="dxa"/>
            <w:gridSpan w:val="3"/>
          </w:tcPr>
          <w:p w:rsidR="00B75233" w:rsidRDefault="00153A98">
            <w:pPr>
              <w:pStyle w:val="TableParagraph"/>
              <w:spacing w:before="92"/>
              <w:ind w:left="785" w:right="761"/>
              <w:jc w:val="center"/>
              <w:rPr>
                <w:sz w:val="16"/>
              </w:rPr>
            </w:pPr>
            <w:r>
              <w:rPr>
                <w:sz w:val="16"/>
              </w:rPr>
              <w:t>20.0</w:t>
            </w:r>
          </w:p>
        </w:tc>
      </w:tr>
      <w:tr w:rsidR="00B75233">
        <w:trPr>
          <w:trHeight w:val="467"/>
        </w:trPr>
        <w:tc>
          <w:tcPr>
            <w:tcW w:w="794" w:type="dxa"/>
            <w:vMerge w:val="restart"/>
          </w:tcPr>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spacing w:before="6"/>
              <w:rPr>
                <w:rFonts w:ascii="Times New Roman"/>
                <w:sz w:val="15"/>
              </w:rPr>
            </w:pPr>
          </w:p>
          <w:p w:rsidR="00B75233" w:rsidRDefault="00153A98">
            <w:pPr>
              <w:pStyle w:val="TableParagraph"/>
              <w:spacing w:line="230" w:lineRule="auto"/>
              <w:ind w:left="83" w:right="54" w:hanging="1"/>
              <w:jc w:val="center"/>
              <w:rPr>
                <w:sz w:val="16"/>
              </w:rPr>
            </w:pPr>
            <w:r>
              <w:rPr>
                <w:sz w:val="16"/>
              </w:rPr>
              <w:t>年度绩效目标（80 分）</w:t>
            </w:r>
          </w:p>
        </w:tc>
        <w:tc>
          <w:tcPr>
            <w:tcW w:w="871" w:type="dxa"/>
          </w:tcPr>
          <w:p w:rsidR="00B75233" w:rsidRDefault="00153A98">
            <w:pPr>
              <w:pStyle w:val="TableParagraph"/>
              <w:spacing w:before="140"/>
              <w:ind w:left="122"/>
              <w:rPr>
                <w:sz w:val="16"/>
              </w:rPr>
            </w:pPr>
            <w:r>
              <w:rPr>
                <w:sz w:val="16"/>
              </w:rPr>
              <w:t>一级指标</w:t>
            </w:r>
          </w:p>
        </w:tc>
        <w:tc>
          <w:tcPr>
            <w:tcW w:w="1205" w:type="dxa"/>
          </w:tcPr>
          <w:p w:rsidR="00B75233" w:rsidRDefault="00153A98">
            <w:pPr>
              <w:pStyle w:val="TableParagraph"/>
              <w:spacing w:before="140"/>
              <w:ind w:left="31" w:right="2"/>
              <w:jc w:val="center"/>
              <w:rPr>
                <w:sz w:val="16"/>
              </w:rPr>
            </w:pPr>
            <w:r>
              <w:rPr>
                <w:sz w:val="16"/>
              </w:rPr>
              <w:t>二级指标</w:t>
            </w:r>
          </w:p>
        </w:tc>
        <w:tc>
          <w:tcPr>
            <w:tcW w:w="2771" w:type="dxa"/>
            <w:gridSpan w:val="3"/>
          </w:tcPr>
          <w:p w:rsidR="00B75233" w:rsidRDefault="00153A98">
            <w:pPr>
              <w:pStyle w:val="TableParagraph"/>
              <w:spacing w:before="140"/>
              <w:ind w:left="1050" w:right="1023"/>
              <w:jc w:val="center"/>
              <w:rPr>
                <w:sz w:val="16"/>
              </w:rPr>
            </w:pPr>
            <w:r>
              <w:rPr>
                <w:sz w:val="16"/>
              </w:rPr>
              <w:t>三级指标</w:t>
            </w:r>
          </w:p>
        </w:tc>
        <w:tc>
          <w:tcPr>
            <w:tcW w:w="1215" w:type="dxa"/>
          </w:tcPr>
          <w:p w:rsidR="00B75233" w:rsidRDefault="00153A98">
            <w:pPr>
              <w:pStyle w:val="TableParagraph"/>
              <w:spacing w:before="42" w:line="201" w:lineRule="exact"/>
              <w:ind w:left="70" w:right="44"/>
              <w:jc w:val="center"/>
              <w:rPr>
                <w:sz w:val="16"/>
              </w:rPr>
            </w:pPr>
            <w:r>
              <w:rPr>
                <w:sz w:val="16"/>
              </w:rPr>
              <w:t>年初目标值</w:t>
            </w:r>
          </w:p>
          <w:p w:rsidR="00B75233" w:rsidRDefault="00153A98">
            <w:pPr>
              <w:pStyle w:val="TableParagraph"/>
              <w:spacing w:line="201" w:lineRule="exact"/>
              <w:ind w:left="70" w:right="47"/>
              <w:jc w:val="center"/>
              <w:rPr>
                <w:sz w:val="16"/>
              </w:rPr>
            </w:pPr>
            <w:r>
              <w:rPr>
                <w:sz w:val="16"/>
              </w:rPr>
              <w:t>（A）</w:t>
            </w:r>
          </w:p>
        </w:tc>
        <w:tc>
          <w:tcPr>
            <w:tcW w:w="1590" w:type="dxa"/>
            <w:gridSpan w:val="2"/>
          </w:tcPr>
          <w:p w:rsidR="00B75233" w:rsidRDefault="00153A98">
            <w:pPr>
              <w:pStyle w:val="TableParagraph"/>
              <w:spacing w:before="140"/>
              <w:ind w:left="199"/>
              <w:rPr>
                <w:sz w:val="16"/>
              </w:rPr>
            </w:pPr>
            <w:r>
              <w:rPr>
                <w:sz w:val="16"/>
              </w:rPr>
              <w:t>实际完成值（B）</w:t>
            </w:r>
          </w:p>
        </w:tc>
        <w:tc>
          <w:tcPr>
            <w:tcW w:w="1215" w:type="dxa"/>
          </w:tcPr>
          <w:p w:rsidR="00B75233" w:rsidRDefault="00153A98">
            <w:pPr>
              <w:pStyle w:val="TableParagraph"/>
              <w:spacing w:before="140"/>
              <w:ind w:left="68" w:right="48"/>
              <w:jc w:val="center"/>
              <w:rPr>
                <w:sz w:val="16"/>
              </w:rPr>
            </w:pPr>
            <w:r>
              <w:rPr>
                <w:sz w:val="16"/>
              </w:rPr>
              <w:t>得分</w:t>
            </w:r>
          </w:p>
        </w:tc>
      </w:tr>
      <w:tr w:rsidR="00B75233">
        <w:trPr>
          <w:trHeight w:val="467"/>
        </w:trPr>
        <w:tc>
          <w:tcPr>
            <w:tcW w:w="794" w:type="dxa"/>
            <w:vMerge/>
            <w:tcBorders>
              <w:top w:val="nil"/>
            </w:tcBorders>
          </w:tcPr>
          <w:p w:rsidR="00B75233" w:rsidRDefault="00B75233">
            <w:pPr>
              <w:rPr>
                <w:sz w:val="2"/>
                <w:szCs w:val="2"/>
              </w:rPr>
            </w:pPr>
          </w:p>
        </w:tc>
        <w:tc>
          <w:tcPr>
            <w:tcW w:w="871" w:type="dxa"/>
          </w:tcPr>
          <w:p w:rsidR="00B75233" w:rsidRDefault="00153A98">
            <w:pPr>
              <w:pStyle w:val="TableParagraph"/>
              <w:spacing w:before="42" w:line="201" w:lineRule="exact"/>
              <w:ind w:left="122"/>
              <w:rPr>
                <w:sz w:val="16"/>
              </w:rPr>
            </w:pPr>
            <w:r>
              <w:rPr>
                <w:spacing w:val="-1"/>
                <w:sz w:val="16"/>
              </w:rPr>
              <w:t>产出指标</w:t>
            </w:r>
          </w:p>
          <w:p w:rsidR="00B75233" w:rsidRDefault="00153A98">
            <w:pPr>
              <w:pStyle w:val="TableParagraph"/>
              <w:spacing w:line="201" w:lineRule="exact"/>
              <w:ind w:left="122"/>
              <w:rPr>
                <w:sz w:val="16"/>
              </w:rPr>
            </w:pPr>
            <w:r>
              <w:rPr>
                <w:spacing w:val="-1"/>
                <w:sz w:val="16"/>
              </w:rPr>
              <w:t>（40</w:t>
            </w:r>
            <w:r>
              <w:rPr>
                <w:sz w:val="16"/>
              </w:rPr>
              <w:t>分）</w:t>
            </w:r>
          </w:p>
        </w:tc>
        <w:tc>
          <w:tcPr>
            <w:tcW w:w="1205" w:type="dxa"/>
          </w:tcPr>
          <w:p w:rsidR="00B75233" w:rsidRDefault="00153A98">
            <w:pPr>
              <w:pStyle w:val="TableParagraph"/>
              <w:spacing w:before="140"/>
              <w:ind w:left="31" w:right="2"/>
              <w:jc w:val="center"/>
              <w:rPr>
                <w:sz w:val="16"/>
              </w:rPr>
            </w:pPr>
            <w:r>
              <w:rPr>
                <w:sz w:val="16"/>
              </w:rPr>
              <w:t>质量指标</w:t>
            </w:r>
          </w:p>
        </w:tc>
        <w:tc>
          <w:tcPr>
            <w:tcW w:w="2771" w:type="dxa"/>
            <w:gridSpan w:val="3"/>
          </w:tcPr>
          <w:p w:rsidR="00B75233" w:rsidRDefault="00153A98">
            <w:pPr>
              <w:pStyle w:val="TableParagraph"/>
              <w:spacing w:before="140"/>
              <w:ind w:left="753"/>
              <w:rPr>
                <w:sz w:val="16"/>
              </w:rPr>
            </w:pPr>
            <w:r>
              <w:rPr>
                <w:sz w:val="16"/>
              </w:rPr>
              <w:t>工程质量（40分）</w:t>
            </w:r>
          </w:p>
        </w:tc>
        <w:tc>
          <w:tcPr>
            <w:tcW w:w="1215" w:type="dxa"/>
          </w:tcPr>
          <w:p w:rsidR="00B75233" w:rsidRDefault="00153A98">
            <w:pPr>
              <w:pStyle w:val="TableParagraph"/>
              <w:spacing w:before="140"/>
              <w:ind w:left="70" w:right="47"/>
              <w:jc w:val="center"/>
              <w:rPr>
                <w:sz w:val="16"/>
              </w:rPr>
            </w:pPr>
            <w:r>
              <w:rPr>
                <w:sz w:val="16"/>
              </w:rPr>
              <w:t>合格</w:t>
            </w:r>
          </w:p>
        </w:tc>
        <w:tc>
          <w:tcPr>
            <w:tcW w:w="1590" w:type="dxa"/>
            <w:gridSpan w:val="2"/>
          </w:tcPr>
          <w:p w:rsidR="00B75233" w:rsidRDefault="00153A98">
            <w:pPr>
              <w:pStyle w:val="TableParagraph"/>
              <w:spacing w:before="140"/>
              <w:ind w:left="535" w:right="513"/>
              <w:jc w:val="center"/>
              <w:rPr>
                <w:sz w:val="16"/>
              </w:rPr>
            </w:pPr>
            <w:r>
              <w:rPr>
                <w:sz w:val="16"/>
              </w:rPr>
              <w:t>合格</w:t>
            </w:r>
          </w:p>
        </w:tc>
        <w:tc>
          <w:tcPr>
            <w:tcW w:w="1215" w:type="dxa"/>
          </w:tcPr>
          <w:p w:rsidR="00B75233" w:rsidRDefault="00153A98">
            <w:pPr>
              <w:pStyle w:val="TableParagraph"/>
              <w:spacing w:before="140"/>
              <w:ind w:left="68" w:right="48"/>
              <w:jc w:val="center"/>
              <w:rPr>
                <w:sz w:val="16"/>
              </w:rPr>
            </w:pPr>
            <w:r>
              <w:rPr>
                <w:sz w:val="16"/>
              </w:rPr>
              <w:t>40</w:t>
            </w:r>
          </w:p>
        </w:tc>
      </w:tr>
      <w:tr w:rsidR="00B75233">
        <w:trPr>
          <w:trHeight w:val="467"/>
        </w:trPr>
        <w:tc>
          <w:tcPr>
            <w:tcW w:w="794" w:type="dxa"/>
            <w:vMerge/>
            <w:tcBorders>
              <w:top w:val="nil"/>
            </w:tcBorders>
          </w:tcPr>
          <w:p w:rsidR="00B75233" w:rsidRDefault="00B75233">
            <w:pPr>
              <w:rPr>
                <w:sz w:val="2"/>
                <w:szCs w:val="2"/>
              </w:rPr>
            </w:pPr>
          </w:p>
        </w:tc>
        <w:tc>
          <w:tcPr>
            <w:tcW w:w="871" w:type="dxa"/>
            <w:vMerge w:val="restart"/>
          </w:tcPr>
          <w:p w:rsidR="00B75233" w:rsidRDefault="00B75233">
            <w:pPr>
              <w:pStyle w:val="TableParagraph"/>
              <w:rPr>
                <w:rFonts w:ascii="Times New Roman"/>
                <w:sz w:val="16"/>
              </w:rPr>
            </w:pPr>
          </w:p>
          <w:p w:rsidR="00B75233" w:rsidRDefault="00B75233">
            <w:pPr>
              <w:pStyle w:val="TableParagraph"/>
              <w:spacing w:before="7"/>
              <w:rPr>
                <w:rFonts w:ascii="Times New Roman"/>
                <w:sz w:val="21"/>
              </w:rPr>
            </w:pPr>
          </w:p>
          <w:p w:rsidR="00B75233" w:rsidRDefault="00153A98">
            <w:pPr>
              <w:pStyle w:val="TableParagraph"/>
              <w:spacing w:line="230" w:lineRule="auto"/>
              <w:ind w:left="362" w:right="13" w:hanging="320"/>
              <w:rPr>
                <w:sz w:val="16"/>
              </w:rPr>
            </w:pPr>
            <w:r>
              <w:rPr>
                <w:sz w:val="16"/>
              </w:rPr>
              <w:t>社会效益指标</w:t>
            </w:r>
          </w:p>
          <w:p w:rsidR="00B75233" w:rsidRDefault="00153A98">
            <w:pPr>
              <w:pStyle w:val="TableParagraph"/>
              <w:spacing w:line="199" w:lineRule="exact"/>
              <w:ind w:left="122"/>
              <w:rPr>
                <w:sz w:val="16"/>
              </w:rPr>
            </w:pPr>
            <w:r>
              <w:rPr>
                <w:sz w:val="16"/>
              </w:rPr>
              <w:t>（40分）</w:t>
            </w:r>
          </w:p>
        </w:tc>
        <w:tc>
          <w:tcPr>
            <w:tcW w:w="1205" w:type="dxa"/>
          </w:tcPr>
          <w:p w:rsidR="00B75233" w:rsidRDefault="00153A98">
            <w:pPr>
              <w:pStyle w:val="TableParagraph"/>
              <w:spacing w:before="140"/>
              <w:ind w:left="27" w:right="2"/>
              <w:jc w:val="center"/>
              <w:rPr>
                <w:sz w:val="16"/>
              </w:rPr>
            </w:pPr>
            <w:r>
              <w:rPr>
                <w:sz w:val="16"/>
              </w:rPr>
              <w:t>社会效益指标</w:t>
            </w:r>
          </w:p>
        </w:tc>
        <w:tc>
          <w:tcPr>
            <w:tcW w:w="2771" w:type="dxa"/>
            <w:gridSpan w:val="3"/>
          </w:tcPr>
          <w:p w:rsidR="00B75233" w:rsidRDefault="00153A98">
            <w:pPr>
              <w:pStyle w:val="TableParagraph"/>
              <w:spacing w:before="140"/>
              <w:ind w:left="276"/>
              <w:rPr>
                <w:sz w:val="16"/>
              </w:rPr>
            </w:pPr>
            <w:r>
              <w:rPr>
                <w:sz w:val="16"/>
              </w:rPr>
              <w:t>片区企业居民出行便利（15分）</w:t>
            </w:r>
          </w:p>
        </w:tc>
        <w:tc>
          <w:tcPr>
            <w:tcW w:w="1215" w:type="dxa"/>
          </w:tcPr>
          <w:p w:rsidR="00B75233" w:rsidRDefault="00153A98">
            <w:pPr>
              <w:pStyle w:val="TableParagraph"/>
              <w:spacing w:before="140"/>
              <w:ind w:left="70" w:right="45"/>
              <w:jc w:val="center"/>
              <w:rPr>
                <w:sz w:val="16"/>
              </w:rPr>
            </w:pPr>
            <w:r>
              <w:rPr>
                <w:sz w:val="16"/>
              </w:rPr>
              <w:t>有所提升</w:t>
            </w:r>
          </w:p>
        </w:tc>
        <w:tc>
          <w:tcPr>
            <w:tcW w:w="1590" w:type="dxa"/>
            <w:gridSpan w:val="2"/>
          </w:tcPr>
          <w:p w:rsidR="00B75233" w:rsidRDefault="00153A98">
            <w:pPr>
              <w:pStyle w:val="TableParagraph"/>
              <w:spacing w:before="140"/>
              <w:ind w:left="480"/>
              <w:rPr>
                <w:sz w:val="16"/>
              </w:rPr>
            </w:pPr>
            <w:r>
              <w:rPr>
                <w:sz w:val="16"/>
              </w:rPr>
              <w:t>有所提升</w:t>
            </w:r>
          </w:p>
        </w:tc>
        <w:tc>
          <w:tcPr>
            <w:tcW w:w="1215" w:type="dxa"/>
          </w:tcPr>
          <w:p w:rsidR="00B75233" w:rsidRDefault="00153A98">
            <w:pPr>
              <w:pStyle w:val="TableParagraph"/>
              <w:spacing w:before="140"/>
              <w:ind w:left="68" w:right="48"/>
              <w:jc w:val="center"/>
              <w:rPr>
                <w:sz w:val="16"/>
              </w:rPr>
            </w:pPr>
            <w:r>
              <w:rPr>
                <w:sz w:val="16"/>
              </w:rPr>
              <w:t>15</w:t>
            </w:r>
          </w:p>
        </w:tc>
      </w:tr>
      <w:tr w:rsidR="00B75233">
        <w:trPr>
          <w:trHeight w:val="467"/>
        </w:trPr>
        <w:tc>
          <w:tcPr>
            <w:tcW w:w="794" w:type="dxa"/>
            <w:vMerge/>
            <w:tcBorders>
              <w:top w:val="nil"/>
            </w:tcBorders>
          </w:tcPr>
          <w:p w:rsidR="00B75233" w:rsidRDefault="00B75233">
            <w:pPr>
              <w:rPr>
                <w:sz w:val="2"/>
                <w:szCs w:val="2"/>
              </w:rPr>
            </w:pPr>
          </w:p>
        </w:tc>
        <w:tc>
          <w:tcPr>
            <w:tcW w:w="871" w:type="dxa"/>
            <w:vMerge/>
            <w:tcBorders>
              <w:top w:val="nil"/>
            </w:tcBorders>
          </w:tcPr>
          <w:p w:rsidR="00B75233" w:rsidRDefault="00B75233">
            <w:pPr>
              <w:rPr>
                <w:sz w:val="2"/>
                <w:szCs w:val="2"/>
              </w:rPr>
            </w:pPr>
          </w:p>
        </w:tc>
        <w:tc>
          <w:tcPr>
            <w:tcW w:w="1205" w:type="dxa"/>
          </w:tcPr>
          <w:p w:rsidR="00B75233" w:rsidRDefault="00153A98">
            <w:pPr>
              <w:pStyle w:val="TableParagraph"/>
              <w:spacing w:before="140"/>
              <w:ind w:left="27" w:right="1"/>
              <w:jc w:val="center"/>
              <w:rPr>
                <w:sz w:val="16"/>
              </w:rPr>
            </w:pPr>
            <w:r>
              <w:rPr>
                <w:sz w:val="16"/>
              </w:rPr>
              <w:t>可持续影响指标</w:t>
            </w:r>
          </w:p>
        </w:tc>
        <w:tc>
          <w:tcPr>
            <w:tcW w:w="2771" w:type="dxa"/>
            <w:gridSpan w:val="3"/>
          </w:tcPr>
          <w:p w:rsidR="00B75233" w:rsidRDefault="00153A98">
            <w:pPr>
              <w:pStyle w:val="TableParagraph"/>
              <w:spacing w:before="140"/>
              <w:ind w:left="434"/>
              <w:rPr>
                <w:sz w:val="16"/>
              </w:rPr>
            </w:pPr>
            <w:r>
              <w:rPr>
                <w:sz w:val="16"/>
              </w:rPr>
              <w:t>全面提升城市形象（10分）</w:t>
            </w:r>
          </w:p>
        </w:tc>
        <w:tc>
          <w:tcPr>
            <w:tcW w:w="1215" w:type="dxa"/>
          </w:tcPr>
          <w:p w:rsidR="00B75233" w:rsidRDefault="00153A98">
            <w:pPr>
              <w:pStyle w:val="TableParagraph"/>
              <w:spacing w:before="140"/>
              <w:ind w:left="70" w:right="45"/>
              <w:jc w:val="center"/>
              <w:rPr>
                <w:sz w:val="16"/>
              </w:rPr>
            </w:pPr>
            <w:r>
              <w:rPr>
                <w:sz w:val="16"/>
              </w:rPr>
              <w:t>有所提升</w:t>
            </w:r>
          </w:p>
        </w:tc>
        <w:tc>
          <w:tcPr>
            <w:tcW w:w="1590" w:type="dxa"/>
            <w:gridSpan w:val="2"/>
          </w:tcPr>
          <w:p w:rsidR="00B75233" w:rsidRDefault="00153A98">
            <w:pPr>
              <w:pStyle w:val="TableParagraph"/>
              <w:spacing w:before="140"/>
              <w:ind w:left="480"/>
              <w:rPr>
                <w:sz w:val="16"/>
              </w:rPr>
            </w:pPr>
            <w:r>
              <w:rPr>
                <w:sz w:val="16"/>
              </w:rPr>
              <w:t>有所提升</w:t>
            </w:r>
          </w:p>
        </w:tc>
        <w:tc>
          <w:tcPr>
            <w:tcW w:w="1215" w:type="dxa"/>
          </w:tcPr>
          <w:p w:rsidR="00B75233" w:rsidRDefault="00153A98">
            <w:pPr>
              <w:pStyle w:val="TableParagraph"/>
              <w:spacing w:before="140"/>
              <w:ind w:left="68" w:right="48"/>
              <w:jc w:val="center"/>
              <w:rPr>
                <w:sz w:val="16"/>
              </w:rPr>
            </w:pPr>
            <w:r>
              <w:rPr>
                <w:sz w:val="16"/>
              </w:rPr>
              <w:t>10</w:t>
            </w:r>
          </w:p>
        </w:tc>
      </w:tr>
      <w:tr w:rsidR="00B75233">
        <w:trPr>
          <w:trHeight w:val="467"/>
        </w:trPr>
        <w:tc>
          <w:tcPr>
            <w:tcW w:w="794" w:type="dxa"/>
            <w:vMerge/>
            <w:tcBorders>
              <w:top w:val="nil"/>
            </w:tcBorders>
          </w:tcPr>
          <w:p w:rsidR="00B75233" w:rsidRDefault="00B75233">
            <w:pPr>
              <w:rPr>
                <w:sz w:val="2"/>
                <w:szCs w:val="2"/>
              </w:rPr>
            </w:pPr>
          </w:p>
        </w:tc>
        <w:tc>
          <w:tcPr>
            <w:tcW w:w="871" w:type="dxa"/>
            <w:vMerge/>
            <w:tcBorders>
              <w:top w:val="nil"/>
            </w:tcBorders>
          </w:tcPr>
          <w:p w:rsidR="00B75233" w:rsidRDefault="00B75233">
            <w:pPr>
              <w:rPr>
                <w:sz w:val="2"/>
                <w:szCs w:val="2"/>
              </w:rPr>
            </w:pPr>
          </w:p>
        </w:tc>
        <w:tc>
          <w:tcPr>
            <w:tcW w:w="1205" w:type="dxa"/>
          </w:tcPr>
          <w:p w:rsidR="00B75233" w:rsidRDefault="00153A98">
            <w:pPr>
              <w:pStyle w:val="TableParagraph"/>
              <w:spacing w:before="140"/>
              <w:ind w:left="27" w:right="2"/>
              <w:jc w:val="center"/>
              <w:rPr>
                <w:sz w:val="16"/>
              </w:rPr>
            </w:pPr>
            <w:r>
              <w:rPr>
                <w:sz w:val="16"/>
              </w:rPr>
              <w:t>社会效益指标</w:t>
            </w:r>
          </w:p>
        </w:tc>
        <w:tc>
          <w:tcPr>
            <w:tcW w:w="2771" w:type="dxa"/>
            <w:gridSpan w:val="3"/>
          </w:tcPr>
          <w:p w:rsidR="00B75233" w:rsidRDefault="00153A98">
            <w:pPr>
              <w:pStyle w:val="TableParagraph"/>
              <w:spacing w:before="140"/>
              <w:ind w:left="194"/>
              <w:rPr>
                <w:sz w:val="16"/>
              </w:rPr>
            </w:pPr>
            <w:r>
              <w:rPr>
                <w:sz w:val="16"/>
              </w:rPr>
              <w:t>重要的城市基础设施建设（15分）</w:t>
            </w:r>
          </w:p>
        </w:tc>
        <w:tc>
          <w:tcPr>
            <w:tcW w:w="1215" w:type="dxa"/>
          </w:tcPr>
          <w:p w:rsidR="00B75233" w:rsidRDefault="00153A98">
            <w:pPr>
              <w:pStyle w:val="TableParagraph"/>
              <w:spacing w:before="140"/>
              <w:ind w:left="70" w:right="45"/>
              <w:jc w:val="center"/>
              <w:rPr>
                <w:sz w:val="16"/>
              </w:rPr>
            </w:pPr>
            <w:r>
              <w:rPr>
                <w:sz w:val="16"/>
              </w:rPr>
              <w:t>有所提升</w:t>
            </w:r>
          </w:p>
        </w:tc>
        <w:tc>
          <w:tcPr>
            <w:tcW w:w="1590" w:type="dxa"/>
            <w:gridSpan w:val="2"/>
          </w:tcPr>
          <w:p w:rsidR="00B75233" w:rsidRDefault="00153A98">
            <w:pPr>
              <w:pStyle w:val="TableParagraph"/>
              <w:spacing w:before="140"/>
              <w:ind w:left="480"/>
              <w:rPr>
                <w:sz w:val="16"/>
              </w:rPr>
            </w:pPr>
            <w:r>
              <w:rPr>
                <w:sz w:val="16"/>
              </w:rPr>
              <w:t>有所提升</w:t>
            </w:r>
          </w:p>
        </w:tc>
        <w:tc>
          <w:tcPr>
            <w:tcW w:w="1215" w:type="dxa"/>
          </w:tcPr>
          <w:p w:rsidR="00B75233" w:rsidRDefault="00153A98">
            <w:pPr>
              <w:pStyle w:val="TableParagraph"/>
              <w:spacing w:before="140"/>
              <w:ind w:left="68" w:right="48"/>
              <w:jc w:val="center"/>
              <w:rPr>
                <w:sz w:val="16"/>
              </w:rPr>
            </w:pPr>
            <w:r>
              <w:rPr>
                <w:sz w:val="16"/>
              </w:rPr>
              <w:t>15</w:t>
            </w:r>
          </w:p>
        </w:tc>
      </w:tr>
      <w:tr w:rsidR="00B75233">
        <w:trPr>
          <w:trHeight w:val="467"/>
        </w:trPr>
        <w:tc>
          <w:tcPr>
            <w:tcW w:w="794" w:type="dxa"/>
          </w:tcPr>
          <w:p w:rsidR="00B75233" w:rsidRDefault="00153A98">
            <w:pPr>
              <w:pStyle w:val="TableParagraph"/>
              <w:spacing w:before="140"/>
              <w:ind w:left="244"/>
              <w:rPr>
                <w:sz w:val="16"/>
              </w:rPr>
            </w:pPr>
            <w:r>
              <w:rPr>
                <w:sz w:val="16"/>
              </w:rPr>
              <w:t>总分</w:t>
            </w:r>
          </w:p>
        </w:tc>
        <w:tc>
          <w:tcPr>
            <w:tcW w:w="8867" w:type="dxa"/>
            <w:gridSpan w:val="9"/>
          </w:tcPr>
          <w:p w:rsidR="00B75233" w:rsidRDefault="00153A98">
            <w:pPr>
              <w:pStyle w:val="TableParagraph"/>
              <w:spacing w:before="140"/>
              <w:ind w:left="4298" w:right="4273"/>
              <w:jc w:val="center"/>
              <w:rPr>
                <w:sz w:val="16"/>
              </w:rPr>
            </w:pPr>
            <w:r>
              <w:rPr>
                <w:sz w:val="16"/>
              </w:rPr>
              <w:t>100</w:t>
            </w:r>
          </w:p>
        </w:tc>
      </w:tr>
      <w:tr w:rsidR="00B75233">
        <w:trPr>
          <w:trHeight w:val="992"/>
        </w:trPr>
        <w:tc>
          <w:tcPr>
            <w:tcW w:w="1665" w:type="dxa"/>
            <w:gridSpan w:val="2"/>
          </w:tcPr>
          <w:p w:rsidR="00B75233" w:rsidRDefault="00B75233">
            <w:pPr>
              <w:pStyle w:val="TableParagraph"/>
              <w:spacing w:before="3"/>
              <w:rPr>
                <w:rFonts w:ascii="Times New Roman"/>
                <w:sz w:val="18"/>
              </w:rPr>
            </w:pPr>
          </w:p>
          <w:p w:rsidR="00B75233" w:rsidRDefault="00153A98">
            <w:pPr>
              <w:pStyle w:val="TableParagraph"/>
              <w:spacing w:line="232" w:lineRule="auto"/>
              <w:ind w:left="441" w:right="409" w:hanging="1"/>
              <w:jc w:val="center"/>
              <w:rPr>
                <w:sz w:val="16"/>
              </w:rPr>
            </w:pPr>
            <w:r>
              <w:rPr>
                <w:sz w:val="16"/>
              </w:rPr>
              <w:t xml:space="preserve">偏差大或 </w:t>
            </w:r>
            <w:r>
              <w:rPr>
                <w:spacing w:val="-4"/>
                <w:sz w:val="16"/>
              </w:rPr>
              <w:t>目标未完成</w:t>
            </w:r>
            <w:r>
              <w:rPr>
                <w:sz w:val="16"/>
              </w:rPr>
              <w:t>原因分析</w:t>
            </w:r>
          </w:p>
        </w:tc>
        <w:tc>
          <w:tcPr>
            <w:tcW w:w="7996" w:type="dxa"/>
            <w:gridSpan w:val="8"/>
          </w:tcPr>
          <w:p w:rsidR="00B75233" w:rsidRDefault="00B75233">
            <w:pPr>
              <w:pStyle w:val="TableParagraph"/>
              <w:rPr>
                <w:rFonts w:ascii="Times New Roman"/>
                <w:sz w:val="16"/>
              </w:rPr>
            </w:pPr>
          </w:p>
          <w:p w:rsidR="00B75233" w:rsidRDefault="00B75233">
            <w:pPr>
              <w:pStyle w:val="TableParagraph"/>
              <w:spacing w:before="2"/>
              <w:rPr>
                <w:rFonts w:ascii="Times New Roman"/>
                <w:sz w:val="19"/>
              </w:rPr>
            </w:pPr>
          </w:p>
          <w:p w:rsidR="00B75233" w:rsidRDefault="00153A98">
            <w:pPr>
              <w:pStyle w:val="TableParagraph"/>
              <w:ind w:left="22"/>
              <w:jc w:val="center"/>
              <w:rPr>
                <w:sz w:val="16"/>
              </w:rPr>
            </w:pPr>
            <w:r>
              <w:rPr>
                <w:sz w:val="16"/>
              </w:rPr>
              <w:t>无</w:t>
            </w:r>
          </w:p>
        </w:tc>
      </w:tr>
      <w:tr w:rsidR="00B75233">
        <w:trPr>
          <w:trHeight w:val="1012"/>
        </w:trPr>
        <w:tc>
          <w:tcPr>
            <w:tcW w:w="1665" w:type="dxa"/>
            <w:gridSpan w:val="2"/>
          </w:tcPr>
          <w:p w:rsidR="00B75233" w:rsidRDefault="00B75233">
            <w:pPr>
              <w:pStyle w:val="TableParagraph"/>
              <w:rPr>
                <w:rFonts w:ascii="Times New Roman"/>
                <w:sz w:val="16"/>
              </w:rPr>
            </w:pPr>
          </w:p>
          <w:p w:rsidR="00B75233" w:rsidRDefault="00153A98">
            <w:pPr>
              <w:pStyle w:val="TableParagraph"/>
              <w:spacing w:before="134" w:line="232" w:lineRule="auto"/>
              <w:ind w:left="359" w:right="292" w:firstLine="81"/>
              <w:rPr>
                <w:sz w:val="16"/>
              </w:rPr>
            </w:pPr>
            <w:r>
              <w:rPr>
                <w:sz w:val="16"/>
              </w:rPr>
              <w:t>改进措施及结果应用方案</w:t>
            </w:r>
          </w:p>
        </w:tc>
        <w:tc>
          <w:tcPr>
            <w:tcW w:w="7996" w:type="dxa"/>
            <w:gridSpan w:val="8"/>
          </w:tcPr>
          <w:p w:rsidR="00B75233" w:rsidRDefault="00B75233">
            <w:pPr>
              <w:pStyle w:val="TableParagraph"/>
              <w:rPr>
                <w:rFonts w:ascii="Times New Roman"/>
                <w:sz w:val="16"/>
              </w:rPr>
            </w:pPr>
          </w:p>
          <w:p w:rsidR="00B75233" w:rsidRDefault="00B75233">
            <w:pPr>
              <w:pStyle w:val="TableParagraph"/>
              <w:rPr>
                <w:rFonts w:ascii="Times New Roman"/>
                <w:sz w:val="20"/>
              </w:rPr>
            </w:pPr>
          </w:p>
          <w:p w:rsidR="00B75233" w:rsidRDefault="00153A98">
            <w:pPr>
              <w:pStyle w:val="TableParagraph"/>
              <w:ind w:left="22"/>
              <w:jc w:val="center"/>
              <w:rPr>
                <w:sz w:val="16"/>
              </w:rPr>
            </w:pPr>
            <w:r>
              <w:rPr>
                <w:sz w:val="16"/>
              </w:rPr>
              <w:t>无</w:t>
            </w:r>
          </w:p>
        </w:tc>
      </w:tr>
      <w:tr w:rsidR="00B75233">
        <w:trPr>
          <w:trHeight w:val="1257"/>
        </w:trPr>
        <w:tc>
          <w:tcPr>
            <w:tcW w:w="1665" w:type="dxa"/>
            <w:gridSpan w:val="2"/>
          </w:tcPr>
          <w:p w:rsidR="00B75233" w:rsidRDefault="00B75233">
            <w:pPr>
              <w:pStyle w:val="TableParagraph"/>
              <w:rPr>
                <w:rFonts w:ascii="Times New Roman"/>
                <w:sz w:val="16"/>
              </w:rPr>
            </w:pPr>
          </w:p>
          <w:p w:rsidR="00B75233" w:rsidRDefault="00B75233">
            <w:pPr>
              <w:pStyle w:val="TableParagraph"/>
              <w:spacing w:before="3"/>
              <w:rPr>
                <w:rFonts w:ascii="Times New Roman"/>
              </w:rPr>
            </w:pPr>
          </w:p>
          <w:p w:rsidR="00B75233" w:rsidRDefault="00153A98">
            <w:pPr>
              <w:pStyle w:val="TableParagraph"/>
              <w:spacing w:line="232" w:lineRule="auto"/>
              <w:ind w:left="520" w:right="211" w:hanging="240"/>
              <w:rPr>
                <w:sz w:val="16"/>
              </w:rPr>
            </w:pPr>
            <w:r>
              <w:rPr>
                <w:sz w:val="16"/>
              </w:rPr>
              <w:t>单位主要负责人签批意见</w:t>
            </w:r>
          </w:p>
        </w:tc>
        <w:tc>
          <w:tcPr>
            <w:tcW w:w="7996" w:type="dxa"/>
            <w:gridSpan w:val="8"/>
          </w:tcPr>
          <w:p w:rsidR="00B75233" w:rsidRDefault="00B75233">
            <w:pPr>
              <w:pStyle w:val="TableParagraph"/>
              <w:rPr>
                <w:rFonts w:ascii="Times New Roman"/>
                <w:sz w:val="16"/>
              </w:rPr>
            </w:pPr>
          </w:p>
          <w:p w:rsidR="00B75233" w:rsidRDefault="00B75233">
            <w:pPr>
              <w:pStyle w:val="TableParagraph"/>
              <w:spacing w:before="3"/>
              <w:rPr>
                <w:rFonts w:ascii="Times New Roman"/>
                <w:sz w:val="13"/>
              </w:rPr>
            </w:pPr>
          </w:p>
          <w:p w:rsidR="00B75233" w:rsidRDefault="00153A98">
            <w:pPr>
              <w:pStyle w:val="TableParagraph"/>
              <w:spacing w:before="1"/>
              <w:ind w:left="1980" w:right="856"/>
              <w:jc w:val="center"/>
              <w:rPr>
                <w:sz w:val="16"/>
              </w:rPr>
            </w:pPr>
            <w:r>
              <w:rPr>
                <w:sz w:val="16"/>
              </w:rPr>
              <w:t>签名：</w:t>
            </w:r>
          </w:p>
          <w:p w:rsidR="00B75233" w:rsidRDefault="00B75233">
            <w:pPr>
              <w:pStyle w:val="TableParagraph"/>
              <w:spacing w:before="6"/>
              <w:rPr>
                <w:rFonts w:ascii="Times New Roman"/>
                <w:sz w:val="16"/>
              </w:rPr>
            </w:pPr>
          </w:p>
          <w:p w:rsidR="00B75233" w:rsidRDefault="00153A98">
            <w:pPr>
              <w:pStyle w:val="TableParagraph"/>
              <w:tabs>
                <w:tab w:val="left" w:pos="4634"/>
                <w:tab w:val="left" w:pos="5277"/>
              </w:tabs>
              <w:spacing w:before="1"/>
              <w:ind w:left="3991"/>
              <w:rPr>
                <w:sz w:val="16"/>
              </w:rPr>
            </w:pPr>
            <w:r>
              <w:rPr>
                <w:sz w:val="16"/>
              </w:rPr>
              <w:t>年</w:t>
            </w:r>
            <w:r>
              <w:rPr>
                <w:sz w:val="16"/>
              </w:rPr>
              <w:tab/>
              <w:t>月</w:t>
            </w:r>
            <w:r>
              <w:rPr>
                <w:sz w:val="16"/>
              </w:rPr>
              <w:tab/>
              <w:t>日</w:t>
            </w:r>
          </w:p>
        </w:tc>
      </w:tr>
    </w:tbl>
    <w:p w:rsidR="00B75233" w:rsidRDefault="00B75233">
      <w:pPr>
        <w:rPr>
          <w:sz w:val="16"/>
        </w:rPr>
        <w:sectPr w:rsidR="00B75233">
          <w:headerReference w:type="default" r:id="rId49"/>
          <w:pgSz w:w="11910" w:h="16840"/>
          <w:pgMar w:top="2200" w:right="0" w:bottom="4640" w:left="140" w:header="1569" w:footer="4450" w:gutter="0"/>
          <w:cols w:space="720"/>
        </w:sectPr>
      </w:pPr>
    </w:p>
    <w:p w:rsidR="00B75233" w:rsidRDefault="00B75233">
      <w:pPr>
        <w:pStyle w:val="a3"/>
        <w:spacing w:before="4"/>
        <w:rPr>
          <w:rFonts w:ascii="Times New Roman"/>
          <w:sz w:val="8"/>
        </w:rPr>
      </w:pPr>
    </w:p>
    <w:tbl>
      <w:tblPr>
        <w:tblW w:w="0" w:type="auto"/>
        <w:tblInd w:w="9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94"/>
        <w:gridCol w:w="895"/>
        <w:gridCol w:w="1205"/>
        <w:gridCol w:w="1181"/>
        <w:gridCol w:w="795"/>
        <w:gridCol w:w="795"/>
        <w:gridCol w:w="1237"/>
        <w:gridCol w:w="795"/>
        <w:gridCol w:w="795"/>
        <w:gridCol w:w="1205"/>
      </w:tblGrid>
      <w:tr w:rsidR="00B75233">
        <w:trPr>
          <w:trHeight w:val="371"/>
        </w:trPr>
        <w:tc>
          <w:tcPr>
            <w:tcW w:w="1689" w:type="dxa"/>
            <w:gridSpan w:val="2"/>
          </w:tcPr>
          <w:p w:rsidR="00B75233" w:rsidRDefault="00153A98">
            <w:pPr>
              <w:pStyle w:val="TableParagraph"/>
              <w:spacing w:before="92"/>
              <w:ind w:left="532"/>
              <w:rPr>
                <w:sz w:val="16"/>
              </w:rPr>
            </w:pPr>
            <w:r>
              <w:rPr>
                <w:sz w:val="16"/>
              </w:rPr>
              <w:t>项目名称</w:t>
            </w:r>
          </w:p>
        </w:tc>
        <w:tc>
          <w:tcPr>
            <w:tcW w:w="8008" w:type="dxa"/>
            <w:gridSpan w:val="8"/>
          </w:tcPr>
          <w:p w:rsidR="00B75233" w:rsidRDefault="00153A98">
            <w:pPr>
              <w:pStyle w:val="TableParagraph"/>
              <w:spacing w:before="92"/>
              <w:ind w:left="3206" w:right="3180"/>
              <w:jc w:val="center"/>
              <w:rPr>
                <w:sz w:val="16"/>
              </w:rPr>
            </w:pPr>
            <w:proofErr w:type="gramStart"/>
            <w:r>
              <w:rPr>
                <w:sz w:val="16"/>
              </w:rPr>
              <w:t>莲港中路</w:t>
            </w:r>
            <w:proofErr w:type="gramEnd"/>
            <w:r>
              <w:rPr>
                <w:sz w:val="16"/>
              </w:rPr>
              <w:t>道路工程</w:t>
            </w:r>
          </w:p>
        </w:tc>
      </w:tr>
      <w:tr w:rsidR="00B75233">
        <w:trPr>
          <w:trHeight w:val="371"/>
        </w:trPr>
        <w:tc>
          <w:tcPr>
            <w:tcW w:w="1689" w:type="dxa"/>
            <w:gridSpan w:val="2"/>
          </w:tcPr>
          <w:p w:rsidR="00B75233" w:rsidRDefault="00153A98">
            <w:pPr>
              <w:pStyle w:val="TableParagraph"/>
              <w:spacing w:before="92"/>
              <w:ind w:left="532"/>
              <w:rPr>
                <w:sz w:val="16"/>
              </w:rPr>
            </w:pPr>
            <w:r>
              <w:rPr>
                <w:sz w:val="16"/>
              </w:rPr>
              <w:t>主管部门</w:t>
            </w:r>
          </w:p>
        </w:tc>
        <w:tc>
          <w:tcPr>
            <w:tcW w:w="3181" w:type="dxa"/>
            <w:gridSpan w:val="3"/>
          </w:tcPr>
          <w:p w:rsidR="00B75233" w:rsidRDefault="00153A98">
            <w:pPr>
              <w:pStyle w:val="TableParagraph"/>
              <w:spacing w:before="92"/>
              <w:ind w:left="401"/>
              <w:rPr>
                <w:sz w:val="16"/>
              </w:rPr>
            </w:pPr>
            <w:r>
              <w:rPr>
                <w:sz w:val="16"/>
              </w:rPr>
              <w:t>武汉市东西湖区住房和城乡建设局</w:t>
            </w:r>
          </w:p>
        </w:tc>
        <w:tc>
          <w:tcPr>
            <w:tcW w:w="2827" w:type="dxa"/>
            <w:gridSpan w:val="3"/>
          </w:tcPr>
          <w:p w:rsidR="00B75233" w:rsidRDefault="00153A98">
            <w:pPr>
              <w:pStyle w:val="TableParagraph"/>
              <w:spacing w:before="92"/>
              <w:ind w:left="940"/>
              <w:rPr>
                <w:sz w:val="16"/>
              </w:rPr>
            </w:pPr>
            <w:r>
              <w:rPr>
                <w:sz w:val="16"/>
              </w:rPr>
              <w:t>项目实施单位</w:t>
            </w:r>
          </w:p>
        </w:tc>
        <w:tc>
          <w:tcPr>
            <w:tcW w:w="2000" w:type="dxa"/>
            <w:gridSpan w:val="2"/>
          </w:tcPr>
          <w:p w:rsidR="00B75233" w:rsidRDefault="00153A98">
            <w:pPr>
              <w:pStyle w:val="TableParagraph"/>
              <w:spacing w:before="92"/>
              <w:ind w:left="741" w:right="723"/>
              <w:jc w:val="center"/>
              <w:rPr>
                <w:sz w:val="16"/>
              </w:rPr>
            </w:pPr>
            <w:r>
              <w:rPr>
                <w:sz w:val="16"/>
              </w:rPr>
              <w:t>建设科</w:t>
            </w:r>
          </w:p>
        </w:tc>
      </w:tr>
      <w:tr w:rsidR="00B75233">
        <w:trPr>
          <w:trHeight w:val="371"/>
        </w:trPr>
        <w:tc>
          <w:tcPr>
            <w:tcW w:w="1689" w:type="dxa"/>
            <w:gridSpan w:val="2"/>
          </w:tcPr>
          <w:p w:rsidR="00B75233" w:rsidRDefault="00153A98">
            <w:pPr>
              <w:pStyle w:val="TableParagraph"/>
              <w:spacing w:before="92"/>
              <w:ind w:left="532"/>
              <w:rPr>
                <w:sz w:val="16"/>
              </w:rPr>
            </w:pPr>
            <w:r>
              <w:rPr>
                <w:sz w:val="16"/>
              </w:rPr>
              <w:t>项目类别</w:t>
            </w:r>
          </w:p>
        </w:tc>
        <w:tc>
          <w:tcPr>
            <w:tcW w:w="8008" w:type="dxa"/>
            <w:gridSpan w:val="8"/>
          </w:tcPr>
          <w:p w:rsidR="00B75233" w:rsidRDefault="00153A98">
            <w:pPr>
              <w:pStyle w:val="TableParagraph"/>
              <w:tabs>
                <w:tab w:val="left" w:pos="1469"/>
                <w:tab w:val="left" w:pos="1869"/>
                <w:tab w:val="left" w:pos="2990"/>
              </w:tabs>
              <w:spacing w:before="92"/>
              <w:ind w:left="31"/>
              <w:rPr>
                <w:rFonts w:ascii="Wingdings" w:hAnsi="Wingdings"/>
                <w:sz w:val="16"/>
              </w:rPr>
            </w:pPr>
            <w:r>
              <w:rPr>
                <w:sz w:val="16"/>
              </w:rPr>
              <w:t>1、部门预算项目</w:t>
            </w:r>
            <w:r>
              <w:rPr>
                <w:sz w:val="16"/>
              </w:rPr>
              <w:tab/>
              <w:t>□</w:t>
            </w:r>
            <w:r>
              <w:rPr>
                <w:sz w:val="16"/>
              </w:rPr>
              <w:tab/>
              <w:t>2、区直专项</w:t>
            </w:r>
            <w:r>
              <w:rPr>
                <w:sz w:val="16"/>
              </w:rPr>
              <w:tab/>
            </w:r>
            <w:r>
              <w:rPr>
                <w:rFonts w:ascii="Wingdings" w:hAnsi="Wingdings"/>
                <w:position w:val="1"/>
                <w:sz w:val="16"/>
              </w:rPr>
              <w:t></w:t>
            </w:r>
          </w:p>
        </w:tc>
      </w:tr>
      <w:tr w:rsidR="00B75233">
        <w:trPr>
          <w:trHeight w:val="371"/>
        </w:trPr>
        <w:tc>
          <w:tcPr>
            <w:tcW w:w="1689" w:type="dxa"/>
            <w:gridSpan w:val="2"/>
          </w:tcPr>
          <w:p w:rsidR="00B75233" w:rsidRDefault="00153A98">
            <w:pPr>
              <w:pStyle w:val="TableParagraph"/>
              <w:spacing w:before="92"/>
              <w:ind w:left="532"/>
              <w:rPr>
                <w:sz w:val="16"/>
              </w:rPr>
            </w:pPr>
            <w:r>
              <w:rPr>
                <w:sz w:val="16"/>
              </w:rPr>
              <w:t>项目属性</w:t>
            </w:r>
          </w:p>
        </w:tc>
        <w:tc>
          <w:tcPr>
            <w:tcW w:w="8008" w:type="dxa"/>
            <w:gridSpan w:val="8"/>
          </w:tcPr>
          <w:p w:rsidR="00B75233" w:rsidRDefault="00153A98">
            <w:pPr>
              <w:pStyle w:val="TableParagraph"/>
              <w:tabs>
                <w:tab w:val="left" w:pos="1471"/>
                <w:tab w:val="left" w:pos="1872"/>
              </w:tabs>
              <w:spacing w:before="92"/>
              <w:ind w:left="31"/>
              <w:rPr>
                <w:rFonts w:ascii="Wingdings" w:hAnsi="Wingdings"/>
                <w:sz w:val="16"/>
              </w:rPr>
            </w:pPr>
            <w:r>
              <w:rPr>
                <w:sz w:val="16"/>
              </w:rPr>
              <w:t>1、持续性项目</w:t>
            </w:r>
            <w:r>
              <w:rPr>
                <w:sz w:val="16"/>
              </w:rPr>
              <w:tab/>
              <w:t>□</w:t>
            </w:r>
            <w:r>
              <w:rPr>
                <w:sz w:val="16"/>
              </w:rPr>
              <w:tab/>
              <w:t>2、新增性项目</w:t>
            </w:r>
            <w:r>
              <w:rPr>
                <w:spacing w:val="77"/>
                <w:sz w:val="16"/>
              </w:rPr>
              <w:t xml:space="preserve"> </w:t>
            </w:r>
            <w:r>
              <w:rPr>
                <w:rFonts w:ascii="Wingdings" w:hAnsi="Wingdings"/>
                <w:position w:val="1"/>
                <w:sz w:val="16"/>
              </w:rPr>
              <w:t></w:t>
            </w:r>
          </w:p>
        </w:tc>
      </w:tr>
      <w:tr w:rsidR="00B75233">
        <w:trPr>
          <w:trHeight w:val="371"/>
        </w:trPr>
        <w:tc>
          <w:tcPr>
            <w:tcW w:w="1689" w:type="dxa"/>
            <w:gridSpan w:val="2"/>
          </w:tcPr>
          <w:p w:rsidR="00B75233" w:rsidRDefault="00153A98">
            <w:pPr>
              <w:pStyle w:val="TableParagraph"/>
              <w:spacing w:before="92"/>
              <w:ind w:left="532"/>
              <w:rPr>
                <w:sz w:val="16"/>
              </w:rPr>
            </w:pPr>
            <w:r>
              <w:rPr>
                <w:sz w:val="16"/>
              </w:rPr>
              <w:t>项目类型</w:t>
            </w:r>
          </w:p>
        </w:tc>
        <w:tc>
          <w:tcPr>
            <w:tcW w:w="8008" w:type="dxa"/>
            <w:gridSpan w:val="8"/>
          </w:tcPr>
          <w:p w:rsidR="00B75233" w:rsidRDefault="00153A98">
            <w:pPr>
              <w:pStyle w:val="TableParagraph"/>
              <w:tabs>
                <w:tab w:val="left" w:pos="1471"/>
                <w:tab w:val="left" w:pos="1872"/>
                <w:tab w:val="left" w:pos="3713"/>
              </w:tabs>
              <w:spacing w:before="92"/>
              <w:ind w:left="31"/>
              <w:rPr>
                <w:rFonts w:ascii="Wingdings" w:hAnsi="Wingdings"/>
                <w:sz w:val="16"/>
              </w:rPr>
            </w:pPr>
            <w:r>
              <w:rPr>
                <w:sz w:val="16"/>
              </w:rPr>
              <w:t>1、常年性项目</w:t>
            </w:r>
            <w:r>
              <w:rPr>
                <w:sz w:val="16"/>
              </w:rPr>
              <w:tab/>
              <w:t>□</w:t>
            </w:r>
            <w:r>
              <w:rPr>
                <w:sz w:val="16"/>
              </w:rPr>
              <w:tab/>
              <w:t>2、延续性项目</w:t>
            </w:r>
            <w:r>
              <w:rPr>
                <w:spacing w:val="74"/>
                <w:sz w:val="16"/>
              </w:rPr>
              <w:t xml:space="preserve"> </w:t>
            </w:r>
            <w:r>
              <w:rPr>
                <w:sz w:val="16"/>
              </w:rPr>
              <w:t>□</w:t>
            </w:r>
            <w:r>
              <w:rPr>
                <w:sz w:val="16"/>
              </w:rPr>
              <w:tab/>
              <w:t>3、一次性项目</w:t>
            </w:r>
            <w:r>
              <w:rPr>
                <w:spacing w:val="78"/>
                <w:sz w:val="16"/>
              </w:rPr>
              <w:t xml:space="preserve"> </w:t>
            </w:r>
            <w:r>
              <w:rPr>
                <w:rFonts w:ascii="Wingdings" w:hAnsi="Wingdings"/>
                <w:position w:val="1"/>
                <w:sz w:val="16"/>
              </w:rPr>
              <w:t></w:t>
            </w:r>
          </w:p>
        </w:tc>
      </w:tr>
      <w:tr w:rsidR="00B75233">
        <w:trPr>
          <w:trHeight w:val="757"/>
        </w:trPr>
        <w:tc>
          <w:tcPr>
            <w:tcW w:w="1689" w:type="dxa"/>
            <w:gridSpan w:val="2"/>
            <w:vMerge w:val="restart"/>
          </w:tcPr>
          <w:p w:rsidR="00B75233" w:rsidRDefault="00B75233">
            <w:pPr>
              <w:pStyle w:val="TableParagraph"/>
              <w:rPr>
                <w:rFonts w:ascii="Times New Roman"/>
                <w:sz w:val="16"/>
              </w:rPr>
            </w:pPr>
          </w:p>
          <w:p w:rsidR="00B75233" w:rsidRDefault="00153A98">
            <w:pPr>
              <w:pStyle w:val="TableParagraph"/>
              <w:spacing w:before="104" w:line="230" w:lineRule="auto"/>
              <w:ind w:left="371" w:right="343" w:firstLine="160"/>
              <w:rPr>
                <w:sz w:val="16"/>
              </w:rPr>
            </w:pPr>
            <w:r>
              <w:rPr>
                <w:sz w:val="16"/>
              </w:rPr>
              <w:t>预算执行 情况（万元</w:t>
            </w:r>
            <w:r>
              <w:rPr>
                <w:spacing w:val="-16"/>
                <w:sz w:val="16"/>
              </w:rPr>
              <w:t>）</w:t>
            </w:r>
          </w:p>
          <w:p w:rsidR="00B75233" w:rsidRDefault="00153A98">
            <w:pPr>
              <w:pStyle w:val="TableParagraph"/>
              <w:spacing w:line="199" w:lineRule="exact"/>
              <w:ind w:left="530"/>
              <w:rPr>
                <w:sz w:val="16"/>
              </w:rPr>
            </w:pPr>
            <w:r>
              <w:rPr>
                <w:sz w:val="16"/>
              </w:rPr>
              <w:t>（20分）</w:t>
            </w:r>
          </w:p>
        </w:tc>
        <w:tc>
          <w:tcPr>
            <w:tcW w:w="1205" w:type="dxa"/>
          </w:tcPr>
          <w:p w:rsidR="00B75233" w:rsidRDefault="00B75233">
            <w:pPr>
              <w:pStyle w:val="TableParagraph"/>
              <w:rPr>
                <w:rFonts w:ascii="Times New Roman"/>
                <w:sz w:val="16"/>
              </w:rPr>
            </w:pPr>
          </w:p>
        </w:tc>
        <w:tc>
          <w:tcPr>
            <w:tcW w:w="1181" w:type="dxa"/>
          </w:tcPr>
          <w:p w:rsidR="00B75233" w:rsidRDefault="00B75233">
            <w:pPr>
              <w:pStyle w:val="TableParagraph"/>
              <w:rPr>
                <w:rFonts w:ascii="Times New Roman"/>
                <w:sz w:val="16"/>
              </w:rPr>
            </w:pPr>
          </w:p>
          <w:p w:rsidR="00B75233" w:rsidRDefault="00153A98">
            <w:pPr>
              <w:pStyle w:val="TableParagraph"/>
              <w:spacing w:before="103"/>
              <w:ind w:left="136" w:right="108"/>
              <w:jc w:val="center"/>
              <w:rPr>
                <w:sz w:val="16"/>
              </w:rPr>
            </w:pPr>
            <w:r>
              <w:rPr>
                <w:sz w:val="16"/>
              </w:rPr>
              <w:t>预算数（A）</w:t>
            </w:r>
          </w:p>
        </w:tc>
        <w:tc>
          <w:tcPr>
            <w:tcW w:w="1590" w:type="dxa"/>
            <w:gridSpan w:val="2"/>
          </w:tcPr>
          <w:p w:rsidR="00B75233" w:rsidRDefault="00B75233">
            <w:pPr>
              <w:pStyle w:val="TableParagraph"/>
              <w:rPr>
                <w:rFonts w:ascii="Times New Roman"/>
                <w:sz w:val="16"/>
              </w:rPr>
            </w:pPr>
          </w:p>
          <w:p w:rsidR="00B75233" w:rsidRDefault="00153A98">
            <w:pPr>
              <w:pStyle w:val="TableParagraph"/>
              <w:spacing w:before="103"/>
              <w:ind w:left="362"/>
              <w:rPr>
                <w:sz w:val="16"/>
              </w:rPr>
            </w:pPr>
            <w:r>
              <w:rPr>
                <w:sz w:val="16"/>
              </w:rPr>
              <w:t>执行数（B）</w:t>
            </w:r>
          </w:p>
        </w:tc>
        <w:tc>
          <w:tcPr>
            <w:tcW w:w="1237" w:type="dxa"/>
          </w:tcPr>
          <w:p w:rsidR="00B75233" w:rsidRDefault="00B75233">
            <w:pPr>
              <w:pStyle w:val="TableParagraph"/>
              <w:rPr>
                <w:rFonts w:ascii="Times New Roman"/>
                <w:sz w:val="16"/>
              </w:rPr>
            </w:pPr>
          </w:p>
          <w:p w:rsidR="00B75233" w:rsidRDefault="00153A98">
            <w:pPr>
              <w:pStyle w:val="TableParagraph"/>
              <w:spacing w:before="103"/>
              <w:ind w:left="83" w:right="58"/>
              <w:jc w:val="center"/>
              <w:rPr>
                <w:sz w:val="16"/>
              </w:rPr>
            </w:pPr>
            <w:r>
              <w:rPr>
                <w:sz w:val="16"/>
              </w:rPr>
              <w:t>执行率（B/A）</w:t>
            </w:r>
          </w:p>
        </w:tc>
        <w:tc>
          <w:tcPr>
            <w:tcW w:w="2795" w:type="dxa"/>
            <w:gridSpan w:val="3"/>
          </w:tcPr>
          <w:p w:rsidR="00B75233" w:rsidRDefault="00B75233">
            <w:pPr>
              <w:pStyle w:val="TableParagraph"/>
              <w:spacing w:before="2"/>
              <w:rPr>
                <w:rFonts w:ascii="Times New Roman"/>
                <w:sz w:val="16"/>
              </w:rPr>
            </w:pPr>
          </w:p>
          <w:p w:rsidR="00B75233" w:rsidRDefault="00153A98">
            <w:pPr>
              <w:pStyle w:val="TableParagraph"/>
              <w:spacing w:line="202" w:lineRule="exact"/>
              <w:ind w:left="779" w:right="758"/>
              <w:jc w:val="center"/>
              <w:rPr>
                <w:sz w:val="16"/>
              </w:rPr>
            </w:pPr>
            <w:r>
              <w:rPr>
                <w:sz w:val="16"/>
              </w:rPr>
              <w:t>得分</w:t>
            </w:r>
          </w:p>
          <w:p w:rsidR="00B75233" w:rsidRDefault="00153A98">
            <w:pPr>
              <w:pStyle w:val="TableParagraph"/>
              <w:spacing w:line="202" w:lineRule="exact"/>
              <w:ind w:left="780" w:right="758"/>
              <w:jc w:val="center"/>
              <w:rPr>
                <w:sz w:val="16"/>
              </w:rPr>
            </w:pPr>
            <w:r>
              <w:rPr>
                <w:sz w:val="16"/>
              </w:rPr>
              <w:t>（20分*执行率）</w:t>
            </w:r>
          </w:p>
        </w:tc>
      </w:tr>
      <w:tr w:rsidR="00B75233">
        <w:trPr>
          <w:trHeight w:val="371"/>
        </w:trPr>
        <w:tc>
          <w:tcPr>
            <w:tcW w:w="1689" w:type="dxa"/>
            <w:gridSpan w:val="2"/>
            <w:vMerge/>
            <w:tcBorders>
              <w:top w:val="nil"/>
            </w:tcBorders>
          </w:tcPr>
          <w:p w:rsidR="00B75233" w:rsidRDefault="00B75233">
            <w:pPr>
              <w:rPr>
                <w:sz w:val="2"/>
                <w:szCs w:val="2"/>
              </w:rPr>
            </w:pPr>
          </w:p>
        </w:tc>
        <w:tc>
          <w:tcPr>
            <w:tcW w:w="1205" w:type="dxa"/>
          </w:tcPr>
          <w:p w:rsidR="00B75233" w:rsidRDefault="00153A98">
            <w:pPr>
              <w:pStyle w:val="TableParagraph"/>
              <w:spacing w:line="199" w:lineRule="exact"/>
              <w:ind w:left="27" w:right="1"/>
              <w:jc w:val="center"/>
              <w:rPr>
                <w:sz w:val="16"/>
              </w:rPr>
            </w:pPr>
            <w:r>
              <w:rPr>
                <w:sz w:val="16"/>
              </w:rPr>
              <w:t>年度财政资金总</w:t>
            </w:r>
          </w:p>
          <w:p w:rsidR="00B75233" w:rsidRDefault="00153A98">
            <w:pPr>
              <w:pStyle w:val="TableParagraph"/>
              <w:spacing w:line="153" w:lineRule="exact"/>
              <w:ind w:left="26"/>
              <w:jc w:val="center"/>
              <w:rPr>
                <w:sz w:val="16"/>
              </w:rPr>
            </w:pPr>
            <w:r>
              <w:rPr>
                <w:sz w:val="16"/>
              </w:rPr>
              <w:t>额</w:t>
            </w:r>
          </w:p>
        </w:tc>
        <w:tc>
          <w:tcPr>
            <w:tcW w:w="1181" w:type="dxa"/>
          </w:tcPr>
          <w:p w:rsidR="00B75233" w:rsidRDefault="00153A98">
            <w:pPr>
              <w:pStyle w:val="TableParagraph"/>
              <w:spacing w:before="92"/>
              <w:ind w:left="136" w:right="108"/>
              <w:jc w:val="center"/>
              <w:rPr>
                <w:sz w:val="16"/>
              </w:rPr>
            </w:pPr>
            <w:r>
              <w:rPr>
                <w:sz w:val="16"/>
              </w:rPr>
              <w:t>173.00</w:t>
            </w:r>
          </w:p>
        </w:tc>
        <w:tc>
          <w:tcPr>
            <w:tcW w:w="1590" w:type="dxa"/>
            <w:gridSpan w:val="2"/>
          </w:tcPr>
          <w:p w:rsidR="00B75233" w:rsidRDefault="00153A98">
            <w:pPr>
              <w:pStyle w:val="TableParagraph"/>
              <w:spacing w:before="92"/>
              <w:ind w:left="540" w:right="513"/>
              <w:jc w:val="center"/>
              <w:rPr>
                <w:sz w:val="16"/>
              </w:rPr>
            </w:pPr>
            <w:r>
              <w:rPr>
                <w:sz w:val="16"/>
              </w:rPr>
              <w:t>173.00</w:t>
            </w:r>
          </w:p>
        </w:tc>
        <w:tc>
          <w:tcPr>
            <w:tcW w:w="1237" w:type="dxa"/>
          </w:tcPr>
          <w:p w:rsidR="00B75233" w:rsidRDefault="00153A98">
            <w:pPr>
              <w:pStyle w:val="TableParagraph"/>
              <w:spacing w:before="92"/>
              <w:ind w:left="82" w:right="58"/>
              <w:jc w:val="center"/>
              <w:rPr>
                <w:sz w:val="16"/>
              </w:rPr>
            </w:pPr>
            <w:r>
              <w:rPr>
                <w:sz w:val="16"/>
              </w:rPr>
              <w:t>100%</w:t>
            </w:r>
          </w:p>
        </w:tc>
        <w:tc>
          <w:tcPr>
            <w:tcW w:w="2795" w:type="dxa"/>
            <w:gridSpan w:val="3"/>
          </w:tcPr>
          <w:p w:rsidR="00B75233" w:rsidRDefault="00153A98">
            <w:pPr>
              <w:pStyle w:val="TableParagraph"/>
              <w:spacing w:before="92"/>
              <w:ind w:left="781" w:right="757"/>
              <w:jc w:val="center"/>
              <w:rPr>
                <w:sz w:val="16"/>
              </w:rPr>
            </w:pPr>
            <w:r>
              <w:rPr>
                <w:sz w:val="16"/>
              </w:rPr>
              <w:t>20.0</w:t>
            </w:r>
          </w:p>
        </w:tc>
      </w:tr>
      <w:tr w:rsidR="00B75233">
        <w:trPr>
          <w:trHeight w:val="467"/>
        </w:trPr>
        <w:tc>
          <w:tcPr>
            <w:tcW w:w="794" w:type="dxa"/>
            <w:vMerge w:val="restart"/>
          </w:tcPr>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spacing w:before="6"/>
              <w:rPr>
                <w:rFonts w:ascii="Times New Roman"/>
                <w:sz w:val="15"/>
              </w:rPr>
            </w:pPr>
          </w:p>
          <w:p w:rsidR="00B75233" w:rsidRDefault="00153A98">
            <w:pPr>
              <w:pStyle w:val="TableParagraph"/>
              <w:spacing w:line="230" w:lineRule="auto"/>
              <w:ind w:left="83" w:right="54" w:hanging="1"/>
              <w:jc w:val="center"/>
              <w:rPr>
                <w:sz w:val="16"/>
              </w:rPr>
            </w:pPr>
            <w:r>
              <w:rPr>
                <w:sz w:val="16"/>
              </w:rPr>
              <w:t>年度绩效目标（80 分）</w:t>
            </w:r>
          </w:p>
        </w:tc>
        <w:tc>
          <w:tcPr>
            <w:tcW w:w="895" w:type="dxa"/>
          </w:tcPr>
          <w:p w:rsidR="00B75233" w:rsidRDefault="00153A98">
            <w:pPr>
              <w:pStyle w:val="TableParagraph"/>
              <w:spacing w:before="140"/>
              <w:ind w:left="134"/>
              <w:rPr>
                <w:sz w:val="16"/>
              </w:rPr>
            </w:pPr>
            <w:r>
              <w:rPr>
                <w:sz w:val="16"/>
              </w:rPr>
              <w:t>一级指标</w:t>
            </w:r>
          </w:p>
        </w:tc>
        <w:tc>
          <w:tcPr>
            <w:tcW w:w="1205" w:type="dxa"/>
          </w:tcPr>
          <w:p w:rsidR="00B75233" w:rsidRDefault="00153A98">
            <w:pPr>
              <w:pStyle w:val="TableParagraph"/>
              <w:spacing w:before="140"/>
              <w:ind w:left="31" w:right="2"/>
              <w:jc w:val="center"/>
              <w:rPr>
                <w:sz w:val="16"/>
              </w:rPr>
            </w:pPr>
            <w:r>
              <w:rPr>
                <w:sz w:val="16"/>
              </w:rPr>
              <w:t>二级指标</w:t>
            </w:r>
          </w:p>
        </w:tc>
        <w:tc>
          <w:tcPr>
            <w:tcW w:w="2771" w:type="dxa"/>
            <w:gridSpan w:val="3"/>
          </w:tcPr>
          <w:p w:rsidR="00B75233" w:rsidRDefault="00153A98">
            <w:pPr>
              <w:pStyle w:val="TableParagraph"/>
              <w:spacing w:before="140"/>
              <w:ind w:left="1050" w:right="1023"/>
              <w:jc w:val="center"/>
              <w:rPr>
                <w:sz w:val="16"/>
              </w:rPr>
            </w:pPr>
            <w:r>
              <w:rPr>
                <w:sz w:val="16"/>
              </w:rPr>
              <w:t>三级指标</w:t>
            </w:r>
          </w:p>
        </w:tc>
        <w:tc>
          <w:tcPr>
            <w:tcW w:w="1237" w:type="dxa"/>
          </w:tcPr>
          <w:p w:rsidR="00B75233" w:rsidRDefault="00153A98">
            <w:pPr>
              <w:pStyle w:val="TableParagraph"/>
              <w:spacing w:before="42" w:line="201" w:lineRule="exact"/>
              <w:ind w:left="81" w:right="58"/>
              <w:jc w:val="center"/>
              <w:rPr>
                <w:sz w:val="16"/>
              </w:rPr>
            </w:pPr>
            <w:r>
              <w:rPr>
                <w:sz w:val="16"/>
              </w:rPr>
              <w:t>年初目标值</w:t>
            </w:r>
          </w:p>
          <w:p w:rsidR="00B75233" w:rsidRDefault="00153A98">
            <w:pPr>
              <w:pStyle w:val="TableParagraph"/>
              <w:spacing w:line="201" w:lineRule="exact"/>
              <w:ind w:left="83" w:right="58"/>
              <w:jc w:val="center"/>
              <w:rPr>
                <w:sz w:val="16"/>
              </w:rPr>
            </w:pPr>
            <w:r>
              <w:rPr>
                <w:sz w:val="16"/>
              </w:rPr>
              <w:t>（A）</w:t>
            </w:r>
          </w:p>
        </w:tc>
        <w:tc>
          <w:tcPr>
            <w:tcW w:w="1590" w:type="dxa"/>
            <w:gridSpan w:val="2"/>
          </w:tcPr>
          <w:p w:rsidR="00B75233" w:rsidRDefault="00153A98">
            <w:pPr>
              <w:pStyle w:val="TableParagraph"/>
              <w:spacing w:before="140"/>
              <w:ind w:left="199"/>
              <w:rPr>
                <w:sz w:val="16"/>
              </w:rPr>
            </w:pPr>
            <w:r>
              <w:rPr>
                <w:sz w:val="16"/>
              </w:rPr>
              <w:t>实际完成值（B）</w:t>
            </w:r>
          </w:p>
        </w:tc>
        <w:tc>
          <w:tcPr>
            <w:tcW w:w="1205" w:type="dxa"/>
          </w:tcPr>
          <w:p w:rsidR="00B75233" w:rsidRDefault="00153A98">
            <w:pPr>
              <w:pStyle w:val="TableParagraph"/>
              <w:spacing w:before="140"/>
              <w:ind w:left="21" w:right="2"/>
              <w:jc w:val="center"/>
              <w:rPr>
                <w:sz w:val="16"/>
              </w:rPr>
            </w:pPr>
            <w:r>
              <w:rPr>
                <w:sz w:val="16"/>
              </w:rPr>
              <w:t>得分</w:t>
            </w:r>
          </w:p>
        </w:tc>
      </w:tr>
      <w:tr w:rsidR="00B75233">
        <w:trPr>
          <w:trHeight w:val="467"/>
        </w:trPr>
        <w:tc>
          <w:tcPr>
            <w:tcW w:w="794" w:type="dxa"/>
            <w:vMerge/>
            <w:tcBorders>
              <w:top w:val="nil"/>
            </w:tcBorders>
          </w:tcPr>
          <w:p w:rsidR="00B75233" w:rsidRDefault="00B75233">
            <w:pPr>
              <w:rPr>
                <w:sz w:val="2"/>
                <w:szCs w:val="2"/>
              </w:rPr>
            </w:pPr>
          </w:p>
        </w:tc>
        <w:tc>
          <w:tcPr>
            <w:tcW w:w="895" w:type="dxa"/>
          </w:tcPr>
          <w:p w:rsidR="00B75233" w:rsidRDefault="00153A98">
            <w:pPr>
              <w:pStyle w:val="TableParagraph"/>
              <w:spacing w:before="42" w:line="201" w:lineRule="exact"/>
              <w:ind w:left="134"/>
              <w:rPr>
                <w:sz w:val="16"/>
              </w:rPr>
            </w:pPr>
            <w:r>
              <w:rPr>
                <w:spacing w:val="-1"/>
                <w:sz w:val="16"/>
              </w:rPr>
              <w:t>产出指标</w:t>
            </w:r>
          </w:p>
          <w:p w:rsidR="00B75233" w:rsidRDefault="00153A98">
            <w:pPr>
              <w:pStyle w:val="TableParagraph"/>
              <w:spacing w:line="201" w:lineRule="exact"/>
              <w:ind w:left="134"/>
              <w:rPr>
                <w:sz w:val="16"/>
              </w:rPr>
            </w:pPr>
            <w:r>
              <w:rPr>
                <w:spacing w:val="-1"/>
                <w:sz w:val="16"/>
              </w:rPr>
              <w:t>（40</w:t>
            </w:r>
            <w:r>
              <w:rPr>
                <w:sz w:val="16"/>
              </w:rPr>
              <w:t>分）</w:t>
            </w:r>
          </w:p>
        </w:tc>
        <w:tc>
          <w:tcPr>
            <w:tcW w:w="1205" w:type="dxa"/>
          </w:tcPr>
          <w:p w:rsidR="00B75233" w:rsidRDefault="00153A98">
            <w:pPr>
              <w:pStyle w:val="TableParagraph"/>
              <w:spacing w:before="140"/>
              <w:ind w:left="31" w:right="2"/>
              <w:jc w:val="center"/>
              <w:rPr>
                <w:sz w:val="16"/>
              </w:rPr>
            </w:pPr>
            <w:r>
              <w:rPr>
                <w:sz w:val="16"/>
              </w:rPr>
              <w:t>质量指标</w:t>
            </w:r>
          </w:p>
        </w:tc>
        <w:tc>
          <w:tcPr>
            <w:tcW w:w="2771" w:type="dxa"/>
            <w:gridSpan w:val="3"/>
          </w:tcPr>
          <w:p w:rsidR="00B75233" w:rsidRDefault="00153A98">
            <w:pPr>
              <w:pStyle w:val="TableParagraph"/>
              <w:spacing w:before="140"/>
              <w:ind w:left="753"/>
              <w:rPr>
                <w:sz w:val="16"/>
              </w:rPr>
            </w:pPr>
            <w:r>
              <w:rPr>
                <w:sz w:val="16"/>
              </w:rPr>
              <w:t>工程质量（40分）</w:t>
            </w:r>
          </w:p>
        </w:tc>
        <w:tc>
          <w:tcPr>
            <w:tcW w:w="1237" w:type="dxa"/>
          </w:tcPr>
          <w:p w:rsidR="00B75233" w:rsidRDefault="00153A98">
            <w:pPr>
              <w:pStyle w:val="TableParagraph"/>
              <w:spacing w:before="140"/>
              <w:ind w:left="83" w:right="58"/>
              <w:jc w:val="center"/>
              <w:rPr>
                <w:sz w:val="16"/>
              </w:rPr>
            </w:pPr>
            <w:r>
              <w:rPr>
                <w:sz w:val="16"/>
              </w:rPr>
              <w:t>合格</w:t>
            </w:r>
          </w:p>
        </w:tc>
        <w:tc>
          <w:tcPr>
            <w:tcW w:w="1590" w:type="dxa"/>
            <w:gridSpan w:val="2"/>
          </w:tcPr>
          <w:p w:rsidR="00B75233" w:rsidRDefault="00153A98">
            <w:pPr>
              <w:pStyle w:val="TableParagraph"/>
              <w:spacing w:before="140"/>
              <w:ind w:left="534" w:right="513"/>
              <w:jc w:val="center"/>
              <w:rPr>
                <w:sz w:val="16"/>
              </w:rPr>
            </w:pPr>
            <w:r>
              <w:rPr>
                <w:sz w:val="16"/>
              </w:rPr>
              <w:t>合格</w:t>
            </w:r>
          </w:p>
        </w:tc>
        <w:tc>
          <w:tcPr>
            <w:tcW w:w="1205" w:type="dxa"/>
          </w:tcPr>
          <w:p w:rsidR="00B75233" w:rsidRDefault="00153A98">
            <w:pPr>
              <w:pStyle w:val="TableParagraph"/>
              <w:spacing w:before="140"/>
              <w:ind w:left="21" w:right="2"/>
              <w:jc w:val="center"/>
              <w:rPr>
                <w:sz w:val="16"/>
              </w:rPr>
            </w:pPr>
            <w:r>
              <w:rPr>
                <w:sz w:val="16"/>
              </w:rPr>
              <w:t>40</w:t>
            </w:r>
          </w:p>
        </w:tc>
      </w:tr>
      <w:tr w:rsidR="00B75233">
        <w:trPr>
          <w:trHeight w:val="467"/>
        </w:trPr>
        <w:tc>
          <w:tcPr>
            <w:tcW w:w="794" w:type="dxa"/>
            <w:vMerge/>
            <w:tcBorders>
              <w:top w:val="nil"/>
            </w:tcBorders>
          </w:tcPr>
          <w:p w:rsidR="00B75233" w:rsidRDefault="00B75233">
            <w:pPr>
              <w:rPr>
                <w:sz w:val="2"/>
                <w:szCs w:val="2"/>
              </w:rPr>
            </w:pPr>
          </w:p>
        </w:tc>
        <w:tc>
          <w:tcPr>
            <w:tcW w:w="895" w:type="dxa"/>
            <w:vMerge w:val="restart"/>
          </w:tcPr>
          <w:p w:rsidR="00B75233" w:rsidRDefault="00B75233">
            <w:pPr>
              <w:pStyle w:val="TableParagraph"/>
              <w:rPr>
                <w:rFonts w:ascii="Times New Roman"/>
                <w:sz w:val="16"/>
              </w:rPr>
            </w:pPr>
          </w:p>
          <w:p w:rsidR="00B75233" w:rsidRDefault="00B75233">
            <w:pPr>
              <w:pStyle w:val="TableParagraph"/>
              <w:spacing w:before="7"/>
              <w:rPr>
                <w:rFonts w:ascii="Times New Roman"/>
                <w:sz w:val="21"/>
              </w:rPr>
            </w:pPr>
          </w:p>
          <w:p w:rsidR="00B75233" w:rsidRDefault="00153A98">
            <w:pPr>
              <w:pStyle w:val="TableParagraph"/>
              <w:spacing w:line="230" w:lineRule="auto"/>
              <w:ind w:left="374" w:right="25" w:hanging="320"/>
              <w:rPr>
                <w:sz w:val="16"/>
              </w:rPr>
            </w:pPr>
            <w:r>
              <w:rPr>
                <w:sz w:val="16"/>
              </w:rPr>
              <w:t>社会效益指标</w:t>
            </w:r>
          </w:p>
          <w:p w:rsidR="00B75233" w:rsidRDefault="00153A98">
            <w:pPr>
              <w:pStyle w:val="TableParagraph"/>
              <w:spacing w:line="199" w:lineRule="exact"/>
              <w:ind w:left="134"/>
              <w:rPr>
                <w:sz w:val="16"/>
              </w:rPr>
            </w:pPr>
            <w:r>
              <w:rPr>
                <w:sz w:val="16"/>
              </w:rPr>
              <w:t>（40分）</w:t>
            </w:r>
          </w:p>
        </w:tc>
        <w:tc>
          <w:tcPr>
            <w:tcW w:w="1205" w:type="dxa"/>
          </w:tcPr>
          <w:p w:rsidR="00B75233" w:rsidRDefault="00153A98">
            <w:pPr>
              <w:pStyle w:val="TableParagraph"/>
              <w:spacing w:before="140"/>
              <w:ind w:left="27" w:right="2"/>
              <w:jc w:val="center"/>
              <w:rPr>
                <w:sz w:val="16"/>
              </w:rPr>
            </w:pPr>
            <w:r>
              <w:rPr>
                <w:sz w:val="16"/>
              </w:rPr>
              <w:t>社会效益指标</w:t>
            </w:r>
          </w:p>
        </w:tc>
        <w:tc>
          <w:tcPr>
            <w:tcW w:w="2771" w:type="dxa"/>
            <w:gridSpan w:val="3"/>
          </w:tcPr>
          <w:p w:rsidR="00B75233" w:rsidRDefault="00153A98">
            <w:pPr>
              <w:pStyle w:val="TableParagraph"/>
              <w:spacing w:before="140"/>
              <w:ind w:left="276"/>
              <w:rPr>
                <w:sz w:val="16"/>
              </w:rPr>
            </w:pPr>
            <w:r>
              <w:rPr>
                <w:sz w:val="16"/>
              </w:rPr>
              <w:t>片区企业居民出行便利（15分）</w:t>
            </w:r>
          </w:p>
        </w:tc>
        <w:tc>
          <w:tcPr>
            <w:tcW w:w="1237" w:type="dxa"/>
          </w:tcPr>
          <w:p w:rsidR="00B75233" w:rsidRDefault="00153A98">
            <w:pPr>
              <w:pStyle w:val="TableParagraph"/>
              <w:spacing w:before="140"/>
              <w:ind w:left="80" w:right="58"/>
              <w:jc w:val="center"/>
              <w:rPr>
                <w:sz w:val="16"/>
              </w:rPr>
            </w:pPr>
            <w:r>
              <w:rPr>
                <w:sz w:val="16"/>
              </w:rPr>
              <w:t>有所提升</w:t>
            </w:r>
          </w:p>
        </w:tc>
        <w:tc>
          <w:tcPr>
            <w:tcW w:w="1590" w:type="dxa"/>
            <w:gridSpan w:val="2"/>
          </w:tcPr>
          <w:p w:rsidR="00B75233" w:rsidRDefault="00153A98">
            <w:pPr>
              <w:pStyle w:val="TableParagraph"/>
              <w:spacing w:before="140"/>
              <w:ind w:left="480"/>
              <w:rPr>
                <w:sz w:val="16"/>
              </w:rPr>
            </w:pPr>
            <w:r>
              <w:rPr>
                <w:sz w:val="16"/>
              </w:rPr>
              <w:t>有所提升</w:t>
            </w:r>
          </w:p>
        </w:tc>
        <w:tc>
          <w:tcPr>
            <w:tcW w:w="1205" w:type="dxa"/>
          </w:tcPr>
          <w:p w:rsidR="00B75233" w:rsidRDefault="00153A98">
            <w:pPr>
              <w:pStyle w:val="TableParagraph"/>
              <w:spacing w:before="140"/>
              <w:ind w:left="21" w:right="2"/>
              <w:jc w:val="center"/>
              <w:rPr>
                <w:sz w:val="16"/>
              </w:rPr>
            </w:pPr>
            <w:r>
              <w:rPr>
                <w:sz w:val="16"/>
              </w:rPr>
              <w:t>15</w:t>
            </w:r>
          </w:p>
        </w:tc>
      </w:tr>
      <w:tr w:rsidR="00B75233">
        <w:trPr>
          <w:trHeight w:val="467"/>
        </w:trPr>
        <w:tc>
          <w:tcPr>
            <w:tcW w:w="794" w:type="dxa"/>
            <w:vMerge/>
            <w:tcBorders>
              <w:top w:val="nil"/>
            </w:tcBorders>
          </w:tcPr>
          <w:p w:rsidR="00B75233" w:rsidRDefault="00B75233">
            <w:pPr>
              <w:rPr>
                <w:sz w:val="2"/>
                <w:szCs w:val="2"/>
              </w:rPr>
            </w:pPr>
          </w:p>
        </w:tc>
        <w:tc>
          <w:tcPr>
            <w:tcW w:w="895" w:type="dxa"/>
            <w:vMerge/>
            <w:tcBorders>
              <w:top w:val="nil"/>
            </w:tcBorders>
          </w:tcPr>
          <w:p w:rsidR="00B75233" w:rsidRDefault="00B75233">
            <w:pPr>
              <w:rPr>
                <w:sz w:val="2"/>
                <w:szCs w:val="2"/>
              </w:rPr>
            </w:pPr>
          </w:p>
        </w:tc>
        <w:tc>
          <w:tcPr>
            <w:tcW w:w="1205" w:type="dxa"/>
          </w:tcPr>
          <w:p w:rsidR="00B75233" w:rsidRDefault="00153A98">
            <w:pPr>
              <w:pStyle w:val="TableParagraph"/>
              <w:spacing w:before="140"/>
              <w:ind w:left="27" w:right="1"/>
              <w:jc w:val="center"/>
              <w:rPr>
                <w:sz w:val="16"/>
              </w:rPr>
            </w:pPr>
            <w:r>
              <w:rPr>
                <w:sz w:val="16"/>
              </w:rPr>
              <w:t>可持续影响指标</w:t>
            </w:r>
          </w:p>
        </w:tc>
        <w:tc>
          <w:tcPr>
            <w:tcW w:w="2771" w:type="dxa"/>
            <w:gridSpan w:val="3"/>
          </w:tcPr>
          <w:p w:rsidR="00B75233" w:rsidRDefault="00153A98">
            <w:pPr>
              <w:pStyle w:val="TableParagraph"/>
              <w:spacing w:before="140"/>
              <w:ind w:left="434"/>
              <w:rPr>
                <w:sz w:val="16"/>
              </w:rPr>
            </w:pPr>
            <w:r>
              <w:rPr>
                <w:sz w:val="16"/>
              </w:rPr>
              <w:t>全面提升城市形象（10分）</w:t>
            </w:r>
          </w:p>
        </w:tc>
        <w:tc>
          <w:tcPr>
            <w:tcW w:w="1237" w:type="dxa"/>
          </w:tcPr>
          <w:p w:rsidR="00B75233" w:rsidRDefault="00153A98">
            <w:pPr>
              <w:pStyle w:val="TableParagraph"/>
              <w:spacing w:before="140"/>
              <w:ind w:left="80" w:right="58"/>
              <w:jc w:val="center"/>
              <w:rPr>
                <w:sz w:val="16"/>
              </w:rPr>
            </w:pPr>
            <w:r>
              <w:rPr>
                <w:sz w:val="16"/>
              </w:rPr>
              <w:t>有所提升</w:t>
            </w:r>
          </w:p>
        </w:tc>
        <w:tc>
          <w:tcPr>
            <w:tcW w:w="1590" w:type="dxa"/>
            <w:gridSpan w:val="2"/>
          </w:tcPr>
          <w:p w:rsidR="00B75233" w:rsidRDefault="00153A98">
            <w:pPr>
              <w:pStyle w:val="TableParagraph"/>
              <w:spacing w:before="140"/>
              <w:ind w:left="480"/>
              <w:rPr>
                <w:sz w:val="16"/>
              </w:rPr>
            </w:pPr>
            <w:r>
              <w:rPr>
                <w:sz w:val="16"/>
              </w:rPr>
              <w:t>有所提升</w:t>
            </w:r>
          </w:p>
        </w:tc>
        <w:tc>
          <w:tcPr>
            <w:tcW w:w="1205" w:type="dxa"/>
          </w:tcPr>
          <w:p w:rsidR="00B75233" w:rsidRDefault="00153A98">
            <w:pPr>
              <w:pStyle w:val="TableParagraph"/>
              <w:spacing w:before="140"/>
              <w:ind w:left="21" w:right="2"/>
              <w:jc w:val="center"/>
              <w:rPr>
                <w:sz w:val="16"/>
              </w:rPr>
            </w:pPr>
            <w:r>
              <w:rPr>
                <w:sz w:val="16"/>
              </w:rPr>
              <w:t>10</w:t>
            </w:r>
          </w:p>
        </w:tc>
      </w:tr>
      <w:tr w:rsidR="00B75233">
        <w:trPr>
          <w:trHeight w:val="467"/>
        </w:trPr>
        <w:tc>
          <w:tcPr>
            <w:tcW w:w="794" w:type="dxa"/>
            <w:vMerge/>
            <w:tcBorders>
              <w:top w:val="nil"/>
            </w:tcBorders>
          </w:tcPr>
          <w:p w:rsidR="00B75233" w:rsidRDefault="00B75233">
            <w:pPr>
              <w:rPr>
                <w:sz w:val="2"/>
                <w:szCs w:val="2"/>
              </w:rPr>
            </w:pPr>
          </w:p>
        </w:tc>
        <w:tc>
          <w:tcPr>
            <w:tcW w:w="895" w:type="dxa"/>
            <w:vMerge/>
            <w:tcBorders>
              <w:top w:val="nil"/>
            </w:tcBorders>
          </w:tcPr>
          <w:p w:rsidR="00B75233" w:rsidRDefault="00B75233">
            <w:pPr>
              <w:rPr>
                <w:sz w:val="2"/>
                <w:szCs w:val="2"/>
              </w:rPr>
            </w:pPr>
          </w:p>
        </w:tc>
        <w:tc>
          <w:tcPr>
            <w:tcW w:w="1205" w:type="dxa"/>
          </w:tcPr>
          <w:p w:rsidR="00B75233" w:rsidRDefault="00153A98">
            <w:pPr>
              <w:pStyle w:val="TableParagraph"/>
              <w:spacing w:before="140"/>
              <w:ind w:left="27" w:right="2"/>
              <w:jc w:val="center"/>
              <w:rPr>
                <w:sz w:val="16"/>
              </w:rPr>
            </w:pPr>
            <w:r>
              <w:rPr>
                <w:sz w:val="16"/>
              </w:rPr>
              <w:t>社会效益指标</w:t>
            </w:r>
          </w:p>
        </w:tc>
        <w:tc>
          <w:tcPr>
            <w:tcW w:w="2771" w:type="dxa"/>
            <w:gridSpan w:val="3"/>
          </w:tcPr>
          <w:p w:rsidR="00B75233" w:rsidRDefault="00153A98">
            <w:pPr>
              <w:pStyle w:val="TableParagraph"/>
              <w:spacing w:before="140"/>
              <w:ind w:left="194"/>
              <w:rPr>
                <w:sz w:val="16"/>
              </w:rPr>
            </w:pPr>
            <w:r>
              <w:rPr>
                <w:sz w:val="16"/>
              </w:rPr>
              <w:t>重要的城市基础设施建设（15分）</w:t>
            </w:r>
          </w:p>
        </w:tc>
        <w:tc>
          <w:tcPr>
            <w:tcW w:w="1237" w:type="dxa"/>
          </w:tcPr>
          <w:p w:rsidR="00B75233" w:rsidRDefault="00153A98">
            <w:pPr>
              <w:pStyle w:val="TableParagraph"/>
              <w:spacing w:before="140"/>
              <w:ind w:left="80" w:right="58"/>
              <w:jc w:val="center"/>
              <w:rPr>
                <w:sz w:val="16"/>
              </w:rPr>
            </w:pPr>
            <w:r>
              <w:rPr>
                <w:sz w:val="16"/>
              </w:rPr>
              <w:t>有所提升</w:t>
            </w:r>
          </w:p>
        </w:tc>
        <w:tc>
          <w:tcPr>
            <w:tcW w:w="1590" w:type="dxa"/>
            <w:gridSpan w:val="2"/>
          </w:tcPr>
          <w:p w:rsidR="00B75233" w:rsidRDefault="00153A98">
            <w:pPr>
              <w:pStyle w:val="TableParagraph"/>
              <w:spacing w:before="140"/>
              <w:ind w:left="480"/>
              <w:rPr>
                <w:sz w:val="16"/>
              </w:rPr>
            </w:pPr>
            <w:r>
              <w:rPr>
                <w:sz w:val="16"/>
              </w:rPr>
              <w:t>有所提升</w:t>
            </w:r>
          </w:p>
        </w:tc>
        <w:tc>
          <w:tcPr>
            <w:tcW w:w="1205" w:type="dxa"/>
          </w:tcPr>
          <w:p w:rsidR="00B75233" w:rsidRDefault="00153A98">
            <w:pPr>
              <w:pStyle w:val="TableParagraph"/>
              <w:spacing w:before="140"/>
              <w:ind w:left="21" w:right="2"/>
              <w:jc w:val="center"/>
              <w:rPr>
                <w:sz w:val="16"/>
              </w:rPr>
            </w:pPr>
            <w:r>
              <w:rPr>
                <w:sz w:val="16"/>
              </w:rPr>
              <w:t>15</w:t>
            </w:r>
          </w:p>
        </w:tc>
      </w:tr>
      <w:tr w:rsidR="00B75233">
        <w:trPr>
          <w:trHeight w:val="467"/>
        </w:trPr>
        <w:tc>
          <w:tcPr>
            <w:tcW w:w="794" w:type="dxa"/>
          </w:tcPr>
          <w:p w:rsidR="00B75233" w:rsidRDefault="00153A98">
            <w:pPr>
              <w:pStyle w:val="TableParagraph"/>
              <w:spacing w:before="140"/>
              <w:ind w:left="244"/>
              <w:rPr>
                <w:sz w:val="16"/>
              </w:rPr>
            </w:pPr>
            <w:r>
              <w:rPr>
                <w:sz w:val="16"/>
              </w:rPr>
              <w:t>总分</w:t>
            </w:r>
          </w:p>
        </w:tc>
        <w:tc>
          <w:tcPr>
            <w:tcW w:w="8903" w:type="dxa"/>
            <w:gridSpan w:val="9"/>
          </w:tcPr>
          <w:p w:rsidR="00B75233" w:rsidRDefault="00153A98">
            <w:pPr>
              <w:pStyle w:val="TableParagraph"/>
              <w:spacing w:before="140"/>
              <w:ind w:left="4233" w:right="4211"/>
              <w:jc w:val="center"/>
              <w:rPr>
                <w:sz w:val="16"/>
              </w:rPr>
            </w:pPr>
            <w:r>
              <w:rPr>
                <w:sz w:val="16"/>
              </w:rPr>
              <w:t>100</w:t>
            </w:r>
          </w:p>
        </w:tc>
      </w:tr>
      <w:tr w:rsidR="00B75233">
        <w:trPr>
          <w:trHeight w:val="1093"/>
        </w:trPr>
        <w:tc>
          <w:tcPr>
            <w:tcW w:w="1689" w:type="dxa"/>
            <w:gridSpan w:val="2"/>
          </w:tcPr>
          <w:p w:rsidR="00B75233" w:rsidRDefault="00B75233">
            <w:pPr>
              <w:pStyle w:val="TableParagraph"/>
              <w:spacing w:before="7"/>
              <w:rPr>
                <w:rFonts w:ascii="Times New Roman"/>
              </w:rPr>
            </w:pPr>
          </w:p>
          <w:p w:rsidR="00B75233" w:rsidRDefault="00153A98">
            <w:pPr>
              <w:pStyle w:val="TableParagraph"/>
              <w:spacing w:line="232" w:lineRule="auto"/>
              <w:ind w:left="453" w:right="421" w:hanging="1"/>
              <w:jc w:val="center"/>
              <w:rPr>
                <w:sz w:val="16"/>
              </w:rPr>
            </w:pPr>
            <w:r>
              <w:rPr>
                <w:sz w:val="16"/>
              </w:rPr>
              <w:t xml:space="preserve">偏差大或 </w:t>
            </w:r>
            <w:r>
              <w:rPr>
                <w:spacing w:val="-4"/>
                <w:sz w:val="16"/>
              </w:rPr>
              <w:t>目标未完成</w:t>
            </w:r>
            <w:r>
              <w:rPr>
                <w:sz w:val="16"/>
              </w:rPr>
              <w:t>原因分析</w:t>
            </w:r>
          </w:p>
        </w:tc>
        <w:tc>
          <w:tcPr>
            <w:tcW w:w="8008" w:type="dxa"/>
            <w:gridSpan w:val="8"/>
          </w:tcPr>
          <w:p w:rsidR="00B75233" w:rsidRDefault="00B75233">
            <w:pPr>
              <w:pStyle w:val="TableParagraph"/>
              <w:rPr>
                <w:rFonts w:ascii="Times New Roman"/>
                <w:sz w:val="16"/>
              </w:rPr>
            </w:pPr>
          </w:p>
          <w:p w:rsidR="00B75233" w:rsidRDefault="00B75233">
            <w:pPr>
              <w:pStyle w:val="TableParagraph"/>
              <w:spacing w:before="6"/>
              <w:rPr>
                <w:rFonts w:ascii="Times New Roman"/>
                <w:sz w:val="23"/>
              </w:rPr>
            </w:pPr>
          </w:p>
          <w:p w:rsidR="00B75233" w:rsidRDefault="00153A98">
            <w:pPr>
              <w:pStyle w:val="TableParagraph"/>
              <w:ind w:left="25"/>
              <w:jc w:val="center"/>
              <w:rPr>
                <w:sz w:val="16"/>
              </w:rPr>
            </w:pPr>
            <w:r>
              <w:rPr>
                <w:sz w:val="16"/>
              </w:rPr>
              <w:t>无</w:t>
            </w:r>
          </w:p>
        </w:tc>
      </w:tr>
      <w:tr w:rsidR="00B75233">
        <w:trPr>
          <w:trHeight w:val="1108"/>
        </w:trPr>
        <w:tc>
          <w:tcPr>
            <w:tcW w:w="1689" w:type="dxa"/>
            <w:gridSpan w:val="2"/>
          </w:tcPr>
          <w:p w:rsidR="00B75233" w:rsidRDefault="00B75233">
            <w:pPr>
              <w:pStyle w:val="TableParagraph"/>
              <w:rPr>
                <w:rFonts w:ascii="Times New Roman"/>
                <w:sz w:val="16"/>
              </w:rPr>
            </w:pPr>
          </w:p>
          <w:p w:rsidR="00B75233" w:rsidRDefault="00B75233">
            <w:pPr>
              <w:pStyle w:val="TableParagraph"/>
              <w:spacing w:before="9"/>
              <w:rPr>
                <w:rFonts w:ascii="Times New Roman"/>
                <w:sz w:val="15"/>
              </w:rPr>
            </w:pPr>
          </w:p>
          <w:p w:rsidR="00B75233" w:rsidRDefault="00153A98">
            <w:pPr>
              <w:pStyle w:val="TableParagraph"/>
              <w:spacing w:line="232" w:lineRule="auto"/>
              <w:ind w:left="371" w:right="304" w:firstLine="81"/>
              <w:rPr>
                <w:sz w:val="16"/>
              </w:rPr>
            </w:pPr>
            <w:r>
              <w:rPr>
                <w:sz w:val="16"/>
              </w:rPr>
              <w:t>改进措施及结果应用方案</w:t>
            </w:r>
          </w:p>
        </w:tc>
        <w:tc>
          <w:tcPr>
            <w:tcW w:w="8008" w:type="dxa"/>
            <w:gridSpan w:val="8"/>
          </w:tcPr>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153A98">
            <w:pPr>
              <w:pStyle w:val="TableParagraph"/>
              <w:spacing w:before="94"/>
              <w:ind w:left="25"/>
              <w:jc w:val="center"/>
              <w:rPr>
                <w:sz w:val="16"/>
              </w:rPr>
            </w:pPr>
            <w:r>
              <w:rPr>
                <w:sz w:val="16"/>
              </w:rPr>
              <w:t>无</w:t>
            </w:r>
          </w:p>
        </w:tc>
      </w:tr>
      <w:tr w:rsidR="00B75233">
        <w:trPr>
          <w:trHeight w:val="1497"/>
        </w:trPr>
        <w:tc>
          <w:tcPr>
            <w:tcW w:w="1689" w:type="dxa"/>
            <w:gridSpan w:val="2"/>
          </w:tcPr>
          <w:p w:rsidR="00B75233" w:rsidRDefault="00B75233">
            <w:pPr>
              <w:pStyle w:val="TableParagraph"/>
              <w:rPr>
                <w:rFonts w:ascii="Times New Roman"/>
                <w:sz w:val="16"/>
              </w:rPr>
            </w:pPr>
          </w:p>
          <w:p w:rsidR="00B75233" w:rsidRDefault="00B75233">
            <w:pPr>
              <w:pStyle w:val="TableParagraph"/>
              <w:rPr>
                <w:rFonts w:ascii="Times New Roman"/>
                <w:sz w:val="16"/>
              </w:rPr>
            </w:pPr>
          </w:p>
          <w:p w:rsidR="00B75233" w:rsidRDefault="00B75233">
            <w:pPr>
              <w:pStyle w:val="TableParagraph"/>
              <w:spacing w:before="8"/>
              <w:rPr>
                <w:rFonts w:ascii="Times New Roman"/>
                <w:sz w:val="16"/>
              </w:rPr>
            </w:pPr>
          </w:p>
          <w:p w:rsidR="00B75233" w:rsidRDefault="00153A98">
            <w:pPr>
              <w:pStyle w:val="TableParagraph"/>
              <w:spacing w:line="232" w:lineRule="auto"/>
              <w:ind w:left="532" w:right="223" w:hanging="240"/>
              <w:rPr>
                <w:sz w:val="16"/>
              </w:rPr>
            </w:pPr>
            <w:r>
              <w:rPr>
                <w:sz w:val="16"/>
              </w:rPr>
              <w:t>单位主要负责人签批意见</w:t>
            </w:r>
          </w:p>
        </w:tc>
        <w:tc>
          <w:tcPr>
            <w:tcW w:w="8008" w:type="dxa"/>
            <w:gridSpan w:val="8"/>
          </w:tcPr>
          <w:p w:rsidR="00B75233" w:rsidRDefault="00B75233">
            <w:pPr>
              <w:pStyle w:val="TableParagraph"/>
              <w:rPr>
                <w:rFonts w:ascii="Times New Roman"/>
                <w:sz w:val="16"/>
              </w:rPr>
            </w:pPr>
          </w:p>
          <w:p w:rsidR="00B75233" w:rsidRDefault="00B75233">
            <w:pPr>
              <w:pStyle w:val="TableParagraph"/>
              <w:spacing w:before="8"/>
              <w:rPr>
                <w:rFonts w:ascii="Times New Roman"/>
                <w:sz w:val="23"/>
              </w:rPr>
            </w:pPr>
          </w:p>
          <w:p w:rsidR="00B75233" w:rsidRDefault="00153A98">
            <w:pPr>
              <w:pStyle w:val="TableParagraph"/>
              <w:spacing w:before="1"/>
              <w:ind w:left="3349" w:right="2237"/>
              <w:jc w:val="center"/>
              <w:rPr>
                <w:sz w:val="16"/>
              </w:rPr>
            </w:pPr>
            <w:r>
              <w:rPr>
                <w:sz w:val="16"/>
              </w:rPr>
              <w:t>签名：</w:t>
            </w:r>
          </w:p>
          <w:p w:rsidR="00B75233" w:rsidRDefault="00B75233">
            <w:pPr>
              <w:pStyle w:val="TableParagraph"/>
              <w:spacing w:before="6"/>
              <w:rPr>
                <w:rFonts w:ascii="Times New Roman"/>
                <w:sz w:val="16"/>
              </w:rPr>
            </w:pPr>
          </w:p>
          <w:p w:rsidR="00B75233" w:rsidRDefault="00153A98">
            <w:pPr>
              <w:pStyle w:val="TableParagraph"/>
              <w:tabs>
                <w:tab w:val="left" w:pos="4634"/>
                <w:tab w:val="left" w:pos="5277"/>
              </w:tabs>
              <w:spacing w:before="1"/>
              <w:ind w:left="3991"/>
              <w:rPr>
                <w:sz w:val="16"/>
              </w:rPr>
            </w:pPr>
            <w:r>
              <w:rPr>
                <w:sz w:val="16"/>
              </w:rPr>
              <w:t>年</w:t>
            </w:r>
            <w:r>
              <w:rPr>
                <w:sz w:val="16"/>
              </w:rPr>
              <w:tab/>
              <w:t>月</w:t>
            </w:r>
            <w:r>
              <w:rPr>
                <w:sz w:val="16"/>
              </w:rPr>
              <w:tab/>
              <w:t>日</w:t>
            </w:r>
          </w:p>
        </w:tc>
      </w:tr>
    </w:tbl>
    <w:p w:rsidR="00B75233" w:rsidRDefault="00B75233">
      <w:pPr>
        <w:pStyle w:val="a3"/>
        <w:rPr>
          <w:rFonts w:ascii="Times New Roman"/>
          <w:sz w:val="20"/>
        </w:rPr>
      </w:pPr>
    </w:p>
    <w:p w:rsidR="00B75233" w:rsidRDefault="00B75233">
      <w:pPr>
        <w:pStyle w:val="a3"/>
        <w:spacing w:before="6"/>
        <w:rPr>
          <w:rFonts w:ascii="Times New Roman"/>
          <w:sz w:val="18"/>
        </w:rPr>
      </w:pPr>
    </w:p>
    <w:p w:rsidR="00B75233" w:rsidRDefault="00153A98">
      <w:pPr>
        <w:pStyle w:val="a3"/>
        <w:spacing w:before="77" w:line="201" w:lineRule="exact"/>
        <w:ind w:left="973"/>
      </w:pPr>
      <w:r>
        <w:t>备注：</w:t>
      </w:r>
    </w:p>
    <w:p w:rsidR="00B75233" w:rsidRDefault="00153A98">
      <w:pPr>
        <w:pStyle w:val="a4"/>
        <w:numPr>
          <w:ilvl w:val="0"/>
          <w:numId w:val="17"/>
        </w:numPr>
        <w:tabs>
          <w:tab w:val="left" w:pos="1136"/>
        </w:tabs>
        <w:spacing w:line="197" w:lineRule="exact"/>
        <w:ind w:hanging="163"/>
        <w:rPr>
          <w:sz w:val="16"/>
        </w:rPr>
      </w:pPr>
      <w:r>
        <w:rPr>
          <w:sz w:val="16"/>
        </w:rPr>
        <w:t>预算执行情况口径：预算数为调整后财政资金总额（包括上年结余结转），执行数为资金使用单位财政资金实际支出数。</w:t>
      </w:r>
    </w:p>
    <w:p w:rsidR="00B75233" w:rsidRDefault="00153A98">
      <w:pPr>
        <w:pStyle w:val="a4"/>
        <w:numPr>
          <w:ilvl w:val="0"/>
          <w:numId w:val="17"/>
        </w:numPr>
        <w:tabs>
          <w:tab w:val="left" w:pos="1136"/>
        </w:tabs>
        <w:spacing w:before="1" w:line="232" w:lineRule="auto"/>
        <w:ind w:left="973" w:right="1232" w:firstLine="0"/>
        <w:rPr>
          <w:sz w:val="16"/>
        </w:rPr>
      </w:pPr>
      <w:r>
        <w:rPr>
          <w:spacing w:val="-1"/>
          <w:sz w:val="16"/>
        </w:rPr>
        <w:t>定量指标完成数汇总原则：绝对值直接累加计算，相对值按照资金额度加权平均计算。定量指标计分原则：正向指标</w:t>
      </w:r>
      <w:r>
        <w:rPr>
          <w:sz w:val="16"/>
        </w:rPr>
        <w:t>（</w:t>
      </w:r>
      <w:r>
        <w:rPr>
          <w:spacing w:val="-1"/>
          <w:sz w:val="16"/>
        </w:rPr>
        <w:t>即目标值为</w:t>
      </w:r>
      <w:r>
        <w:rPr>
          <w:sz w:val="16"/>
        </w:rPr>
        <w:t>≥X, 得分=权重*B/A），反向指标（即目标值为≤X，得分=权重*A/B）</w:t>
      </w:r>
      <w:r>
        <w:rPr>
          <w:spacing w:val="-1"/>
          <w:sz w:val="16"/>
        </w:rPr>
        <w:t>，得分不得突破权重总额。定量指标先汇总完成数，再计算得分。</w:t>
      </w:r>
    </w:p>
    <w:p w:rsidR="00B75233" w:rsidRDefault="00153A98">
      <w:pPr>
        <w:pStyle w:val="a4"/>
        <w:numPr>
          <w:ilvl w:val="0"/>
          <w:numId w:val="17"/>
        </w:numPr>
        <w:tabs>
          <w:tab w:val="left" w:pos="1136"/>
        </w:tabs>
        <w:spacing w:line="230" w:lineRule="auto"/>
        <w:ind w:left="973" w:right="1234" w:firstLine="0"/>
        <w:rPr>
          <w:sz w:val="16"/>
        </w:rPr>
      </w:pPr>
      <w:r>
        <w:rPr>
          <w:spacing w:val="-1"/>
          <w:sz w:val="16"/>
        </w:rPr>
        <w:t>定性指标计分原则：达成预期指标、部分达成预期指标并具有一定效果、未达成预期指标且效果较差三档，分别按照该指标对应分值区间100-80%（含80%）、80-50%（含50%）、50-0%</w:t>
      </w:r>
      <w:r>
        <w:rPr>
          <w:spacing w:val="-3"/>
          <w:sz w:val="16"/>
        </w:rPr>
        <w:t>合理确定分值。汇总时，以资金额度为权重，对分值进行加权平均计算。</w:t>
      </w:r>
    </w:p>
    <w:p w:rsidR="00B75233" w:rsidRDefault="00153A98">
      <w:pPr>
        <w:pStyle w:val="a4"/>
        <w:numPr>
          <w:ilvl w:val="0"/>
          <w:numId w:val="17"/>
        </w:numPr>
        <w:tabs>
          <w:tab w:val="left" w:pos="1136"/>
        </w:tabs>
        <w:spacing w:line="201" w:lineRule="exact"/>
        <w:ind w:hanging="163"/>
        <w:rPr>
          <w:sz w:val="16"/>
        </w:rPr>
      </w:pPr>
      <w:r>
        <w:rPr>
          <w:sz w:val="16"/>
        </w:rPr>
        <w:t>基于经济性和必要性等因素考虑，满意度指标暂可不</w:t>
      </w:r>
      <w:proofErr w:type="gramStart"/>
      <w:r>
        <w:rPr>
          <w:sz w:val="16"/>
        </w:rPr>
        <w:t>作为必评指标</w:t>
      </w:r>
      <w:proofErr w:type="gramEnd"/>
      <w:r>
        <w:rPr>
          <w:sz w:val="16"/>
        </w:rPr>
        <w:t>。</w:t>
      </w:r>
    </w:p>
    <w:p w:rsidR="00B75233" w:rsidRDefault="00B75233">
      <w:pPr>
        <w:spacing w:line="201" w:lineRule="exact"/>
        <w:rPr>
          <w:sz w:val="16"/>
        </w:rPr>
        <w:sectPr w:rsidR="00B75233">
          <w:headerReference w:type="default" r:id="rId50"/>
          <w:footerReference w:type="default" r:id="rId51"/>
          <w:pgSz w:w="11910" w:h="16840"/>
          <w:pgMar w:top="2220" w:right="0" w:bottom="280" w:left="140" w:header="1576" w:footer="0" w:gutter="0"/>
          <w:cols w:space="720"/>
        </w:sectPr>
      </w:pPr>
    </w:p>
    <w:p w:rsidR="00B75233" w:rsidRDefault="00B75233">
      <w:pPr>
        <w:pStyle w:val="a3"/>
        <w:spacing w:before="7"/>
        <w:rPr>
          <w:sz w:val="7"/>
        </w:rPr>
      </w:pPr>
    </w:p>
    <w:tbl>
      <w:tblPr>
        <w:tblW w:w="0" w:type="auto"/>
        <w:tblInd w:w="9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94"/>
        <w:gridCol w:w="871"/>
        <w:gridCol w:w="1224"/>
        <w:gridCol w:w="1181"/>
        <w:gridCol w:w="795"/>
        <w:gridCol w:w="795"/>
        <w:gridCol w:w="1225"/>
        <w:gridCol w:w="795"/>
        <w:gridCol w:w="795"/>
        <w:gridCol w:w="1205"/>
      </w:tblGrid>
      <w:tr w:rsidR="00B75233">
        <w:trPr>
          <w:trHeight w:val="371"/>
        </w:trPr>
        <w:tc>
          <w:tcPr>
            <w:tcW w:w="1665" w:type="dxa"/>
            <w:gridSpan w:val="2"/>
          </w:tcPr>
          <w:p w:rsidR="00B75233" w:rsidRDefault="00153A98">
            <w:pPr>
              <w:pStyle w:val="TableParagraph"/>
              <w:spacing w:before="92"/>
              <w:ind w:left="520"/>
              <w:rPr>
                <w:sz w:val="16"/>
              </w:rPr>
            </w:pPr>
            <w:r>
              <w:rPr>
                <w:sz w:val="16"/>
              </w:rPr>
              <w:t>项目名称</w:t>
            </w:r>
          </w:p>
        </w:tc>
        <w:tc>
          <w:tcPr>
            <w:tcW w:w="8015" w:type="dxa"/>
            <w:gridSpan w:val="8"/>
          </w:tcPr>
          <w:p w:rsidR="00B75233" w:rsidRDefault="00153A98">
            <w:pPr>
              <w:pStyle w:val="TableParagraph"/>
              <w:spacing w:before="92"/>
              <w:ind w:left="3210" w:right="3187"/>
              <w:jc w:val="center"/>
              <w:rPr>
                <w:sz w:val="16"/>
              </w:rPr>
            </w:pPr>
            <w:r>
              <w:rPr>
                <w:sz w:val="16"/>
              </w:rPr>
              <w:t>凌云西路道路工程</w:t>
            </w:r>
          </w:p>
        </w:tc>
      </w:tr>
      <w:tr w:rsidR="00B75233">
        <w:trPr>
          <w:trHeight w:val="371"/>
        </w:trPr>
        <w:tc>
          <w:tcPr>
            <w:tcW w:w="1665" w:type="dxa"/>
            <w:gridSpan w:val="2"/>
          </w:tcPr>
          <w:p w:rsidR="00B75233" w:rsidRDefault="00153A98">
            <w:pPr>
              <w:pStyle w:val="TableParagraph"/>
              <w:spacing w:before="92"/>
              <w:ind w:left="520"/>
              <w:rPr>
                <w:sz w:val="16"/>
              </w:rPr>
            </w:pPr>
            <w:r>
              <w:rPr>
                <w:sz w:val="16"/>
              </w:rPr>
              <w:t>主管部门</w:t>
            </w:r>
          </w:p>
        </w:tc>
        <w:tc>
          <w:tcPr>
            <w:tcW w:w="3200" w:type="dxa"/>
            <w:gridSpan w:val="3"/>
          </w:tcPr>
          <w:p w:rsidR="00B75233" w:rsidRDefault="00153A98">
            <w:pPr>
              <w:pStyle w:val="TableParagraph"/>
              <w:spacing w:before="92"/>
              <w:ind w:left="410"/>
              <w:rPr>
                <w:sz w:val="16"/>
              </w:rPr>
            </w:pPr>
            <w:r>
              <w:rPr>
                <w:sz w:val="16"/>
              </w:rPr>
              <w:t>武汉市东西湖区住房和城乡建设局</w:t>
            </w:r>
          </w:p>
        </w:tc>
        <w:tc>
          <w:tcPr>
            <w:tcW w:w="2815" w:type="dxa"/>
            <w:gridSpan w:val="3"/>
          </w:tcPr>
          <w:p w:rsidR="00B75233" w:rsidRDefault="00153A98">
            <w:pPr>
              <w:pStyle w:val="TableParagraph"/>
              <w:spacing w:before="92"/>
              <w:ind w:left="933"/>
              <w:rPr>
                <w:sz w:val="16"/>
              </w:rPr>
            </w:pPr>
            <w:r>
              <w:rPr>
                <w:sz w:val="16"/>
              </w:rPr>
              <w:t>项目实施单位</w:t>
            </w:r>
          </w:p>
        </w:tc>
        <w:tc>
          <w:tcPr>
            <w:tcW w:w="2000" w:type="dxa"/>
            <w:gridSpan w:val="2"/>
          </w:tcPr>
          <w:p w:rsidR="00B75233" w:rsidRDefault="00153A98">
            <w:pPr>
              <w:pStyle w:val="TableParagraph"/>
              <w:spacing w:before="92"/>
              <w:ind w:left="741" w:right="722"/>
              <w:jc w:val="center"/>
              <w:rPr>
                <w:sz w:val="16"/>
              </w:rPr>
            </w:pPr>
            <w:r>
              <w:rPr>
                <w:sz w:val="16"/>
              </w:rPr>
              <w:t>建设科</w:t>
            </w:r>
          </w:p>
        </w:tc>
      </w:tr>
      <w:tr w:rsidR="00B75233">
        <w:trPr>
          <w:trHeight w:val="371"/>
        </w:trPr>
        <w:tc>
          <w:tcPr>
            <w:tcW w:w="1665" w:type="dxa"/>
            <w:gridSpan w:val="2"/>
          </w:tcPr>
          <w:p w:rsidR="00B75233" w:rsidRDefault="00153A98">
            <w:pPr>
              <w:pStyle w:val="TableParagraph"/>
              <w:spacing w:before="92"/>
              <w:ind w:left="520"/>
              <w:rPr>
                <w:sz w:val="16"/>
              </w:rPr>
            </w:pPr>
            <w:r>
              <w:rPr>
                <w:sz w:val="16"/>
              </w:rPr>
              <w:t>项目类别</w:t>
            </w:r>
          </w:p>
        </w:tc>
        <w:tc>
          <w:tcPr>
            <w:tcW w:w="8015" w:type="dxa"/>
            <w:gridSpan w:val="8"/>
          </w:tcPr>
          <w:p w:rsidR="00B75233" w:rsidRDefault="00153A98">
            <w:pPr>
              <w:pStyle w:val="TableParagraph"/>
              <w:tabs>
                <w:tab w:val="left" w:pos="1469"/>
                <w:tab w:val="left" w:pos="1869"/>
                <w:tab w:val="left" w:pos="2990"/>
              </w:tabs>
              <w:spacing w:before="92"/>
              <w:ind w:left="31"/>
              <w:rPr>
                <w:rFonts w:ascii="Wingdings" w:hAnsi="Wingdings"/>
                <w:sz w:val="16"/>
              </w:rPr>
            </w:pPr>
            <w:r>
              <w:rPr>
                <w:sz w:val="16"/>
              </w:rPr>
              <w:t>1、部门预算项目</w:t>
            </w:r>
            <w:r>
              <w:rPr>
                <w:sz w:val="16"/>
              </w:rPr>
              <w:tab/>
              <w:t>□</w:t>
            </w:r>
            <w:r>
              <w:rPr>
                <w:sz w:val="16"/>
              </w:rPr>
              <w:tab/>
              <w:t>2、区直专项</w:t>
            </w:r>
            <w:r>
              <w:rPr>
                <w:sz w:val="16"/>
              </w:rPr>
              <w:tab/>
            </w:r>
            <w:r>
              <w:rPr>
                <w:rFonts w:ascii="Wingdings" w:hAnsi="Wingdings"/>
                <w:position w:val="1"/>
                <w:sz w:val="16"/>
              </w:rPr>
              <w:t></w:t>
            </w:r>
          </w:p>
        </w:tc>
      </w:tr>
      <w:tr w:rsidR="00B75233">
        <w:trPr>
          <w:trHeight w:val="371"/>
        </w:trPr>
        <w:tc>
          <w:tcPr>
            <w:tcW w:w="1665" w:type="dxa"/>
            <w:gridSpan w:val="2"/>
          </w:tcPr>
          <w:p w:rsidR="00B75233" w:rsidRDefault="00153A98">
            <w:pPr>
              <w:pStyle w:val="TableParagraph"/>
              <w:spacing w:before="92"/>
              <w:ind w:left="520"/>
              <w:rPr>
                <w:sz w:val="16"/>
              </w:rPr>
            </w:pPr>
            <w:r>
              <w:rPr>
                <w:sz w:val="16"/>
              </w:rPr>
              <w:t>项目属性</w:t>
            </w:r>
          </w:p>
        </w:tc>
        <w:tc>
          <w:tcPr>
            <w:tcW w:w="8015" w:type="dxa"/>
            <w:gridSpan w:val="8"/>
          </w:tcPr>
          <w:p w:rsidR="00B75233" w:rsidRDefault="00153A98">
            <w:pPr>
              <w:pStyle w:val="TableParagraph"/>
              <w:tabs>
                <w:tab w:val="left" w:pos="1471"/>
                <w:tab w:val="left" w:pos="1872"/>
              </w:tabs>
              <w:spacing w:before="92"/>
              <w:ind w:left="31"/>
              <w:rPr>
                <w:rFonts w:ascii="Wingdings" w:hAnsi="Wingdings"/>
                <w:sz w:val="16"/>
              </w:rPr>
            </w:pPr>
            <w:r>
              <w:rPr>
                <w:sz w:val="16"/>
              </w:rPr>
              <w:t>1、持续性项目</w:t>
            </w:r>
            <w:r>
              <w:rPr>
                <w:sz w:val="16"/>
              </w:rPr>
              <w:tab/>
              <w:t>□</w:t>
            </w:r>
            <w:r>
              <w:rPr>
                <w:sz w:val="16"/>
              </w:rPr>
              <w:tab/>
              <w:t>2、新增性项目</w:t>
            </w:r>
            <w:r>
              <w:rPr>
                <w:spacing w:val="77"/>
                <w:sz w:val="16"/>
              </w:rPr>
              <w:t xml:space="preserve"> </w:t>
            </w:r>
            <w:r>
              <w:rPr>
                <w:rFonts w:ascii="Wingdings" w:hAnsi="Wingdings"/>
                <w:position w:val="1"/>
                <w:sz w:val="16"/>
              </w:rPr>
              <w:t></w:t>
            </w:r>
          </w:p>
        </w:tc>
      </w:tr>
      <w:tr w:rsidR="00B75233">
        <w:trPr>
          <w:trHeight w:val="371"/>
        </w:trPr>
        <w:tc>
          <w:tcPr>
            <w:tcW w:w="1665" w:type="dxa"/>
            <w:gridSpan w:val="2"/>
          </w:tcPr>
          <w:p w:rsidR="00B75233" w:rsidRDefault="00153A98">
            <w:pPr>
              <w:pStyle w:val="TableParagraph"/>
              <w:spacing w:before="92"/>
              <w:ind w:left="520"/>
              <w:rPr>
                <w:sz w:val="16"/>
              </w:rPr>
            </w:pPr>
            <w:r>
              <w:rPr>
                <w:sz w:val="16"/>
              </w:rPr>
              <w:t>项目类型</w:t>
            </w:r>
          </w:p>
        </w:tc>
        <w:tc>
          <w:tcPr>
            <w:tcW w:w="8015" w:type="dxa"/>
            <w:gridSpan w:val="8"/>
          </w:tcPr>
          <w:p w:rsidR="00B75233" w:rsidRDefault="00153A98">
            <w:pPr>
              <w:pStyle w:val="TableParagraph"/>
              <w:tabs>
                <w:tab w:val="left" w:pos="1471"/>
                <w:tab w:val="left" w:pos="1872"/>
                <w:tab w:val="left" w:pos="3713"/>
              </w:tabs>
              <w:spacing w:before="92"/>
              <w:ind w:left="31"/>
              <w:rPr>
                <w:rFonts w:ascii="Wingdings" w:hAnsi="Wingdings"/>
                <w:sz w:val="16"/>
              </w:rPr>
            </w:pPr>
            <w:r>
              <w:rPr>
                <w:sz w:val="16"/>
              </w:rPr>
              <w:t>1、常年性项目</w:t>
            </w:r>
            <w:r>
              <w:rPr>
                <w:sz w:val="16"/>
              </w:rPr>
              <w:tab/>
              <w:t>□</w:t>
            </w:r>
            <w:r>
              <w:rPr>
                <w:sz w:val="16"/>
              </w:rPr>
              <w:tab/>
              <w:t>2、延续性项目</w:t>
            </w:r>
            <w:r>
              <w:rPr>
                <w:spacing w:val="74"/>
                <w:sz w:val="16"/>
              </w:rPr>
              <w:t xml:space="preserve"> </w:t>
            </w:r>
            <w:r>
              <w:rPr>
                <w:sz w:val="16"/>
              </w:rPr>
              <w:t>□</w:t>
            </w:r>
            <w:r>
              <w:rPr>
                <w:sz w:val="16"/>
              </w:rPr>
              <w:tab/>
              <w:t>3、一次性项目</w:t>
            </w:r>
            <w:r>
              <w:rPr>
                <w:spacing w:val="78"/>
                <w:sz w:val="16"/>
              </w:rPr>
              <w:t xml:space="preserve"> </w:t>
            </w:r>
            <w:r>
              <w:rPr>
                <w:rFonts w:ascii="Wingdings" w:hAnsi="Wingdings"/>
                <w:position w:val="1"/>
                <w:sz w:val="16"/>
              </w:rPr>
              <w:t></w:t>
            </w:r>
          </w:p>
        </w:tc>
      </w:tr>
      <w:tr w:rsidR="00B75233">
        <w:trPr>
          <w:trHeight w:val="916"/>
        </w:trPr>
        <w:tc>
          <w:tcPr>
            <w:tcW w:w="1665" w:type="dxa"/>
            <w:gridSpan w:val="2"/>
            <w:vMerge w:val="restart"/>
          </w:tcPr>
          <w:p w:rsidR="00B75233" w:rsidRDefault="00B75233">
            <w:pPr>
              <w:pStyle w:val="TableParagraph"/>
              <w:rPr>
                <w:sz w:val="16"/>
              </w:rPr>
            </w:pPr>
          </w:p>
          <w:p w:rsidR="00B75233" w:rsidRDefault="00B75233">
            <w:pPr>
              <w:pStyle w:val="TableParagraph"/>
              <w:spacing w:before="7"/>
              <w:rPr>
                <w:sz w:val="15"/>
              </w:rPr>
            </w:pPr>
          </w:p>
          <w:p w:rsidR="00B75233" w:rsidRDefault="00153A98">
            <w:pPr>
              <w:pStyle w:val="TableParagraph"/>
              <w:spacing w:line="232" w:lineRule="auto"/>
              <w:ind w:left="359" w:right="331" w:firstLine="160"/>
              <w:rPr>
                <w:sz w:val="16"/>
              </w:rPr>
            </w:pPr>
            <w:r>
              <w:rPr>
                <w:sz w:val="16"/>
              </w:rPr>
              <w:t>预算执行情况（万元）</w:t>
            </w:r>
          </w:p>
          <w:p w:rsidR="00B75233" w:rsidRDefault="00153A98">
            <w:pPr>
              <w:pStyle w:val="TableParagraph"/>
              <w:spacing w:line="198" w:lineRule="exact"/>
              <w:ind w:left="518"/>
              <w:rPr>
                <w:sz w:val="16"/>
              </w:rPr>
            </w:pPr>
            <w:r>
              <w:rPr>
                <w:sz w:val="16"/>
              </w:rPr>
              <w:t>（20分）</w:t>
            </w:r>
          </w:p>
        </w:tc>
        <w:tc>
          <w:tcPr>
            <w:tcW w:w="1224" w:type="dxa"/>
          </w:tcPr>
          <w:p w:rsidR="00B75233" w:rsidRDefault="00B75233">
            <w:pPr>
              <w:pStyle w:val="TableParagraph"/>
              <w:rPr>
                <w:rFonts w:ascii="Times New Roman"/>
                <w:sz w:val="16"/>
              </w:rPr>
            </w:pPr>
          </w:p>
        </w:tc>
        <w:tc>
          <w:tcPr>
            <w:tcW w:w="1181" w:type="dxa"/>
          </w:tcPr>
          <w:p w:rsidR="00B75233" w:rsidRDefault="00B75233">
            <w:pPr>
              <w:pStyle w:val="TableParagraph"/>
              <w:rPr>
                <w:sz w:val="16"/>
              </w:rPr>
            </w:pPr>
          </w:p>
          <w:p w:rsidR="00B75233" w:rsidRDefault="00B75233">
            <w:pPr>
              <w:pStyle w:val="TableParagraph"/>
              <w:spacing w:before="7"/>
              <w:rPr>
                <w:sz w:val="12"/>
              </w:rPr>
            </w:pPr>
          </w:p>
          <w:p w:rsidR="00B75233" w:rsidRDefault="00153A98">
            <w:pPr>
              <w:pStyle w:val="TableParagraph"/>
              <w:ind w:left="136" w:right="107"/>
              <w:jc w:val="center"/>
              <w:rPr>
                <w:sz w:val="16"/>
              </w:rPr>
            </w:pPr>
            <w:r>
              <w:rPr>
                <w:sz w:val="16"/>
              </w:rPr>
              <w:t>预算数（A）</w:t>
            </w:r>
          </w:p>
        </w:tc>
        <w:tc>
          <w:tcPr>
            <w:tcW w:w="1590" w:type="dxa"/>
            <w:gridSpan w:val="2"/>
          </w:tcPr>
          <w:p w:rsidR="00B75233" w:rsidRDefault="00B75233">
            <w:pPr>
              <w:pStyle w:val="TableParagraph"/>
              <w:rPr>
                <w:sz w:val="16"/>
              </w:rPr>
            </w:pPr>
          </w:p>
          <w:p w:rsidR="00B75233" w:rsidRDefault="00B75233">
            <w:pPr>
              <w:pStyle w:val="TableParagraph"/>
              <w:spacing w:before="7"/>
              <w:rPr>
                <w:sz w:val="12"/>
              </w:rPr>
            </w:pPr>
          </w:p>
          <w:p w:rsidR="00B75233" w:rsidRDefault="00153A98">
            <w:pPr>
              <w:pStyle w:val="TableParagraph"/>
              <w:ind w:left="362"/>
              <w:rPr>
                <w:sz w:val="16"/>
              </w:rPr>
            </w:pPr>
            <w:r>
              <w:rPr>
                <w:sz w:val="16"/>
              </w:rPr>
              <w:t>执行数（B）</w:t>
            </w:r>
          </w:p>
        </w:tc>
        <w:tc>
          <w:tcPr>
            <w:tcW w:w="1225" w:type="dxa"/>
          </w:tcPr>
          <w:p w:rsidR="00B75233" w:rsidRDefault="00B75233">
            <w:pPr>
              <w:pStyle w:val="TableParagraph"/>
              <w:rPr>
                <w:sz w:val="16"/>
              </w:rPr>
            </w:pPr>
          </w:p>
          <w:p w:rsidR="00B75233" w:rsidRDefault="00B75233">
            <w:pPr>
              <w:pStyle w:val="TableParagraph"/>
              <w:spacing w:before="7"/>
              <w:rPr>
                <w:sz w:val="12"/>
              </w:rPr>
            </w:pPr>
          </w:p>
          <w:p w:rsidR="00B75233" w:rsidRDefault="00153A98">
            <w:pPr>
              <w:pStyle w:val="TableParagraph"/>
              <w:ind w:left="76" w:right="53"/>
              <w:jc w:val="center"/>
              <w:rPr>
                <w:sz w:val="16"/>
              </w:rPr>
            </w:pPr>
            <w:r>
              <w:rPr>
                <w:sz w:val="16"/>
              </w:rPr>
              <w:t>执行率（B/A）</w:t>
            </w:r>
          </w:p>
        </w:tc>
        <w:tc>
          <w:tcPr>
            <w:tcW w:w="2795" w:type="dxa"/>
            <w:gridSpan w:val="3"/>
          </w:tcPr>
          <w:p w:rsidR="00B75233" w:rsidRDefault="00B75233">
            <w:pPr>
              <w:pStyle w:val="TableParagraph"/>
              <w:spacing w:before="9"/>
              <w:rPr>
                <w:sz w:val="20"/>
              </w:rPr>
            </w:pPr>
          </w:p>
          <w:p w:rsidR="00B75233" w:rsidRDefault="00153A98">
            <w:pPr>
              <w:pStyle w:val="TableParagraph"/>
              <w:spacing w:line="202" w:lineRule="exact"/>
              <w:ind w:left="779" w:right="758"/>
              <w:jc w:val="center"/>
              <w:rPr>
                <w:sz w:val="16"/>
              </w:rPr>
            </w:pPr>
            <w:r>
              <w:rPr>
                <w:sz w:val="16"/>
              </w:rPr>
              <w:t>得分</w:t>
            </w:r>
          </w:p>
          <w:p w:rsidR="00B75233" w:rsidRDefault="00153A98">
            <w:pPr>
              <w:pStyle w:val="TableParagraph"/>
              <w:spacing w:line="202" w:lineRule="exact"/>
              <w:ind w:left="781" w:right="758"/>
              <w:jc w:val="center"/>
              <w:rPr>
                <w:sz w:val="16"/>
              </w:rPr>
            </w:pPr>
            <w:r>
              <w:rPr>
                <w:sz w:val="16"/>
              </w:rPr>
              <w:t>（20分*执行率）</w:t>
            </w:r>
          </w:p>
        </w:tc>
      </w:tr>
      <w:tr w:rsidR="00B75233">
        <w:trPr>
          <w:trHeight w:val="450"/>
        </w:trPr>
        <w:tc>
          <w:tcPr>
            <w:tcW w:w="1665" w:type="dxa"/>
            <w:gridSpan w:val="2"/>
            <w:vMerge/>
            <w:tcBorders>
              <w:top w:val="nil"/>
            </w:tcBorders>
          </w:tcPr>
          <w:p w:rsidR="00B75233" w:rsidRDefault="00B75233">
            <w:pPr>
              <w:rPr>
                <w:sz w:val="2"/>
                <w:szCs w:val="2"/>
              </w:rPr>
            </w:pPr>
          </w:p>
        </w:tc>
        <w:tc>
          <w:tcPr>
            <w:tcW w:w="1224" w:type="dxa"/>
          </w:tcPr>
          <w:p w:rsidR="00B75233" w:rsidRDefault="00153A98">
            <w:pPr>
              <w:pStyle w:val="TableParagraph"/>
              <w:spacing w:before="32" w:line="200" w:lineRule="exact"/>
              <w:ind w:left="537" w:right="15" w:hanging="478"/>
              <w:rPr>
                <w:sz w:val="16"/>
              </w:rPr>
            </w:pPr>
            <w:r>
              <w:rPr>
                <w:sz w:val="16"/>
              </w:rPr>
              <w:t>年度财政资金总额</w:t>
            </w:r>
          </w:p>
        </w:tc>
        <w:tc>
          <w:tcPr>
            <w:tcW w:w="1181" w:type="dxa"/>
          </w:tcPr>
          <w:p w:rsidR="00B75233" w:rsidRDefault="00153A98">
            <w:pPr>
              <w:pStyle w:val="TableParagraph"/>
              <w:spacing w:before="133"/>
              <w:ind w:left="136" w:right="107"/>
              <w:jc w:val="center"/>
              <w:rPr>
                <w:sz w:val="16"/>
              </w:rPr>
            </w:pPr>
            <w:r>
              <w:rPr>
                <w:sz w:val="16"/>
              </w:rPr>
              <w:t>595.00</w:t>
            </w:r>
          </w:p>
        </w:tc>
        <w:tc>
          <w:tcPr>
            <w:tcW w:w="1590" w:type="dxa"/>
            <w:gridSpan w:val="2"/>
          </w:tcPr>
          <w:p w:rsidR="00B75233" w:rsidRDefault="00153A98">
            <w:pPr>
              <w:pStyle w:val="TableParagraph"/>
              <w:spacing w:before="133"/>
              <w:ind w:left="540" w:right="513"/>
              <w:jc w:val="center"/>
              <w:rPr>
                <w:sz w:val="16"/>
              </w:rPr>
            </w:pPr>
            <w:r>
              <w:rPr>
                <w:sz w:val="16"/>
              </w:rPr>
              <w:t>595.00</w:t>
            </w:r>
          </w:p>
        </w:tc>
        <w:tc>
          <w:tcPr>
            <w:tcW w:w="1225" w:type="dxa"/>
          </w:tcPr>
          <w:p w:rsidR="00B75233" w:rsidRDefault="00153A98">
            <w:pPr>
              <w:pStyle w:val="TableParagraph"/>
              <w:spacing w:before="133"/>
              <w:ind w:left="76" w:right="49"/>
              <w:jc w:val="center"/>
              <w:rPr>
                <w:sz w:val="16"/>
              </w:rPr>
            </w:pPr>
            <w:r>
              <w:rPr>
                <w:sz w:val="16"/>
              </w:rPr>
              <w:t>100%</w:t>
            </w:r>
          </w:p>
        </w:tc>
        <w:tc>
          <w:tcPr>
            <w:tcW w:w="2795" w:type="dxa"/>
            <w:gridSpan w:val="3"/>
          </w:tcPr>
          <w:p w:rsidR="00B75233" w:rsidRDefault="00153A98">
            <w:pPr>
              <w:pStyle w:val="TableParagraph"/>
              <w:spacing w:before="133"/>
              <w:ind w:left="781" w:right="757"/>
              <w:jc w:val="center"/>
              <w:rPr>
                <w:sz w:val="16"/>
              </w:rPr>
            </w:pPr>
            <w:r>
              <w:rPr>
                <w:sz w:val="16"/>
              </w:rPr>
              <w:t>20.0</w:t>
            </w:r>
          </w:p>
        </w:tc>
      </w:tr>
      <w:tr w:rsidR="00B75233">
        <w:trPr>
          <w:trHeight w:val="450"/>
        </w:trPr>
        <w:tc>
          <w:tcPr>
            <w:tcW w:w="794"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11"/>
              <w:rPr>
                <w:sz w:val="19"/>
              </w:rPr>
            </w:pPr>
          </w:p>
          <w:p w:rsidR="00B75233" w:rsidRDefault="00153A98">
            <w:pPr>
              <w:pStyle w:val="TableParagraph"/>
              <w:spacing w:line="232" w:lineRule="auto"/>
              <w:ind w:left="83" w:right="54" w:hanging="1"/>
              <w:jc w:val="center"/>
              <w:rPr>
                <w:sz w:val="16"/>
              </w:rPr>
            </w:pPr>
            <w:r>
              <w:rPr>
                <w:sz w:val="16"/>
              </w:rPr>
              <w:t>年度绩效目标（80 分）</w:t>
            </w:r>
          </w:p>
        </w:tc>
        <w:tc>
          <w:tcPr>
            <w:tcW w:w="871" w:type="dxa"/>
          </w:tcPr>
          <w:p w:rsidR="00B75233" w:rsidRDefault="00153A98">
            <w:pPr>
              <w:pStyle w:val="TableParagraph"/>
              <w:spacing w:before="133"/>
              <w:ind w:left="122"/>
              <w:rPr>
                <w:sz w:val="16"/>
              </w:rPr>
            </w:pPr>
            <w:r>
              <w:rPr>
                <w:sz w:val="16"/>
              </w:rPr>
              <w:t>一级指标</w:t>
            </w:r>
          </w:p>
        </w:tc>
        <w:tc>
          <w:tcPr>
            <w:tcW w:w="1224" w:type="dxa"/>
          </w:tcPr>
          <w:p w:rsidR="00B75233" w:rsidRDefault="00153A98">
            <w:pPr>
              <w:pStyle w:val="TableParagraph"/>
              <w:spacing w:before="133"/>
              <w:ind w:left="36" w:right="7"/>
              <w:jc w:val="center"/>
              <w:rPr>
                <w:sz w:val="16"/>
              </w:rPr>
            </w:pPr>
            <w:r>
              <w:rPr>
                <w:sz w:val="16"/>
              </w:rPr>
              <w:t>二级指标</w:t>
            </w:r>
          </w:p>
        </w:tc>
        <w:tc>
          <w:tcPr>
            <w:tcW w:w="2771" w:type="dxa"/>
            <w:gridSpan w:val="3"/>
          </w:tcPr>
          <w:p w:rsidR="00B75233" w:rsidRDefault="00153A98">
            <w:pPr>
              <w:pStyle w:val="TableParagraph"/>
              <w:spacing w:before="133"/>
              <w:ind w:left="1050" w:right="1023"/>
              <w:jc w:val="center"/>
              <w:rPr>
                <w:sz w:val="16"/>
              </w:rPr>
            </w:pPr>
            <w:r>
              <w:rPr>
                <w:sz w:val="16"/>
              </w:rPr>
              <w:t>三级指标</w:t>
            </w:r>
          </w:p>
        </w:tc>
        <w:tc>
          <w:tcPr>
            <w:tcW w:w="1225" w:type="dxa"/>
          </w:tcPr>
          <w:p w:rsidR="00B75233" w:rsidRDefault="00153A98">
            <w:pPr>
              <w:pStyle w:val="TableParagraph"/>
              <w:spacing w:before="32" w:line="202" w:lineRule="exact"/>
              <w:ind w:left="76" w:right="50"/>
              <w:jc w:val="center"/>
              <w:rPr>
                <w:sz w:val="16"/>
              </w:rPr>
            </w:pPr>
            <w:r>
              <w:rPr>
                <w:sz w:val="16"/>
              </w:rPr>
              <w:t>年初目标值</w:t>
            </w:r>
          </w:p>
          <w:p w:rsidR="00B75233" w:rsidRDefault="00153A98">
            <w:pPr>
              <w:pStyle w:val="TableParagraph"/>
              <w:spacing w:line="196" w:lineRule="exact"/>
              <w:ind w:left="76" w:right="53"/>
              <w:jc w:val="center"/>
              <w:rPr>
                <w:sz w:val="16"/>
              </w:rPr>
            </w:pPr>
            <w:r>
              <w:rPr>
                <w:sz w:val="16"/>
              </w:rPr>
              <w:t>（A）</w:t>
            </w:r>
          </w:p>
        </w:tc>
        <w:tc>
          <w:tcPr>
            <w:tcW w:w="1590" w:type="dxa"/>
            <w:gridSpan w:val="2"/>
          </w:tcPr>
          <w:p w:rsidR="00B75233" w:rsidRDefault="00153A98">
            <w:pPr>
              <w:pStyle w:val="TableParagraph"/>
              <w:spacing w:before="133"/>
              <w:ind w:left="199"/>
              <w:rPr>
                <w:sz w:val="16"/>
              </w:rPr>
            </w:pPr>
            <w:r>
              <w:rPr>
                <w:sz w:val="16"/>
              </w:rPr>
              <w:t>实际完成值（B）</w:t>
            </w:r>
          </w:p>
        </w:tc>
        <w:tc>
          <w:tcPr>
            <w:tcW w:w="1205" w:type="dxa"/>
          </w:tcPr>
          <w:p w:rsidR="00B75233" w:rsidRDefault="00153A98">
            <w:pPr>
              <w:pStyle w:val="TableParagraph"/>
              <w:spacing w:before="133"/>
              <w:ind w:left="22" w:right="2"/>
              <w:jc w:val="center"/>
              <w:rPr>
                <w:sz w:val="16"/>
              </w:rPr>
            </w:pPr>
            <w:r>
              <w:rPr>
                <w:sz w:val="16"/>
              </w:rPr>
              <w:t>得分</w:t>
            </w:r>
          </w:p>
        </w:tc>
      </w:tr>
      <w:tr w:rsidR="00B75233">
        <w:trPr>
          <w:trHeight w:val="450"/>
        </w:trPr>
        <w:tc>
          <w:tcPr>
            <w:tcW w:w="794" w:type="dxa"/>
            <w:vMerge/>
            <w:tcBorders>
              <w:top w:val="nil"/>
            </w:tcBorders>
          </w:tcPr>
          <w:p w:rsidR="00B75233" w:rsidRDefault="00B75233">
            <w:pPr>
              <w:rPr>
                <w:sz w:val="2"/>
                <w:szCs w:val="2"/>
              </w:rPr>
            </w:pPr>
          </w:p>
        </w:tc>
        <w:tc>
          <w:tcPr>
            <w:tcW w:w="871" w:type="dxa"/>
          </w:tcPr>
          <w:p w:rsidR="00B75233" w:rsidRDefault="00153A98">
            <w:pPr>
              <w:pStyle w:val="TableParagraph"/>
              <w:spacing w:before="32" w:line="202" w:lineRule="exact"/>
              <w:ind w:left="122"/>
              <w:rPr>
                <w:sz w:val="16"/>
              </w:rPr>
            </w:pPr>
            <w:r>
              <w:rPr>
                <w:spacing w:val="-1"/>
                <w:sz w:val="16"/>
              </w:rPr>
              <w:t>产出指标</w:t>
            </w:r>
          </w:p>
          <w:p w:rsidR="00B75233" w:rsidRDefault="00153A98">
            <w:pPr>
              <w:pStyle w:val="TableParagraph"/>
              <w:spacing w:line="196" w:lineRule="exact"/>
              <w:ind w:left="122"/>
              <w:rPr>
                <w:sz w:val="16"/>
              </w:rPr>
            </w:pPr>
            <w:r>
              <w:rPr>
                <w:spacing w:val="-1"/>
                <w:sz w:val="16"/>
              </w:rPr>
              <w:t>（40</w:t>
            </w:r>
            <w:r>
              <w:rPr>
                <w:sz w:val="16"/>
              </w:rPr>
              <w:t>分）</w:t>
            </w:r>
          </w:p>
        </w:tc>
        <w:tc>
          <w:tcPr>
            <w:tcW w:w="1224" w:type="dxa"/>
          </w:tcPr>
          <w:p w:rsidR="00B75233" w:rsidRDefault="00153A98">
            <w:pPr>
              <w:pStyle w:val="TableParagraph"/>
              <w:spacing w:before="133"/>
              <w:ind w:left="36" w:right="7"/>
              <w:jc w:val="center"/>
              <w:rPr>
                <w:sz w:val="16"/>
              </w:rPr>
            </w:pPr>
            <w:r>
              <w:rPr>
                <w:sz w:val="16"/>
              </w:rPr>
              <w:t>质量指标</w:t>
            </w:r>
          </w:p>
        </w:tc>
        <w:tc>
          <w:tcPr>
            <w:tcW w:w="2771" w:type="dxa"/>
            <w:gridSpan w:val="3"/>
          </w:tcPr>
          <w:p w:rsidR="00B75233" w:rsidRDefault="00153A98">
            <w:pPr>
              <w:pStyle w:val="TableParagraph"/>
              <w:spacing w:before="133"/>
              <w:ind w:left="753"/>
              <w:rPr>
                <w:sz w:val="16"/>
              </w:rPr>
            </w:pPr>
            <w:r>
              <w:rPr>
                <w:sz w:val="16"/>
              </w:rPr>
              <w:t>工程质量（40分）</w:t>
            </w:r>
          </w:p>
        </w:tc>
        <w:tc>
          <w:tcPr>
            <w:tcW w:w="1225" w:type="dxa"/>
          </w:tcPr>
          <w:p w:rsidR="00B75233" w:rsidRDefault="00153A98">
            <w:pPr>
              <w:pStyle w:val="TableParagraph"/>
              <w:spacing w:before="133"/>
              <w:ind w:left="76" w:right="53"/>
              <w:jc w:val="center"/>
              <w:rPr>
                <w:sz w:val="16"/>
              </w:rPr>
            </w:pPr>
            <w:r>
              <w:rPr>
                <w:sz w:val="16"/>
              </w:rPr>
              <w:t>合格</w:t>
            </w:r>
          </w:p>
        </w:tc>
        <w:tc>
          <w:tcPr>
            <w:tcW w:w="1590" w:type="dxa"/>
            <w:gridSpan w:val="2"/>
          </w:tcPr>
          <w:p w:rsidR="00B75233" w:rsidRDefault="00153A98">
            <w:pPr>
              <w:pStyle w:val="TableParagraph"/>
              <w:spacing w:before="133"/>
              <w:ind w:left="534" w:right="513"/>
              <w:jc w:val="center"/>
              <w:rPr>
                <w:sz w:val="16"/>
              </w:rPr>
            </w:pPr>
            <w:r>
              <w:rPr>
                <w:sz w:val="16"/>
              </w:rPr>
              <w:t>合格</w:t>
            </w:r>
          </w:p>
        </w:tc>
        <w:tc>
          <w:tcPr>
            <w:tcW w:w="1205" w:type="dxa"/>
          </w:tcPr>
          <w:p w:rsidR="00B75233" w:rsidRDefault="00153A98">
            <w:pPr>
              <w:pStyle w:val="TableParagraph"/>
              <w:spacing w:before="133"/>
              <w:ind w:left="22" w:right="2"/>
              <w:jc w:val="center"/>
              <w:rPr>
                <w:sz w:val="16"/>
              </w:rPr>
            </w:pPr>
            <w:r>
              <w:rPr>
                <w:sz w:val="16"/>
              </w:rPr>
              <w:t>40</w:t>
            </w:r>
          </w:p>
        </w:tc>
      </w:tr>
      <w:tr w:rsidR="00B75233">
        <w:trPr>
          <w:trHeight w:val="450"/>
        </w:trPr>
        <w:tc>
          <w:tcPr>
            <w:tcW w:w="794" w:type="dxa"/>
            <w:vMerge/>
            <w:tcBorders>
              <w:top w:val="nil"/>
            </w:tcBorders>
          </w:tcPr>
          <w:p w:rsidR="00B75233" w:rsidRDefault="00B75233">
            <w:pPr>
              <w:rPr>
                <w:sz w:val="2"/>
                <w:szCs w:val="2"/>
              </w:rPr>
            </w:pPr>
          </w:p>
        </w:tc>
        <w:tc>
          <w:tcPr>
            <w:tcW w:w="871" w:type="dxa"/>
            <w:vMerge w:val="restart"/>
          </w:tcPr>
          <w:p w:rsidR="00B75233" w:rsidRDefault="00B75233">
            <w:pPr>
              <w:pStyle w:val="TableParagraph"/>
              <w:rPr>
                <w:sz w:val="16"/>
              </w:rPr>
            </w:pPr>
          </w:p>
          <w:p w:rsidR="00B75233" w:rsidRDefault="00B75233">
            <w:pPr>
              <w:pStyle w:val="TableParagraph"/>
              <w:spacing w:before="7"/>
              <w:rPr>
                <w:sz w:val="15"/>
              </w:rPr>
            </w:pPr>
          </w:p>
          <w:p w:rsidR="00B75233" w:rsidRDefault="00153A98">
            <w:pPr>
              <w:pStyle w:val="TableParagraph"/>
              <w:spacing w:line="232" w:lineRule="auto"/>
              <w:ind w:left="362" w:right="13" w:hanging="320"/>
              <w:rPr>
                <w:sz w:val="16"/>
              </w:rPr>
            </w:pPr>
            <w:r>
              <w:rPr>
                <w:sz w:val="16"/>
              </w:rPr>
              <w:t>社会效益指标</w:t>
            </w:r>
          </w:p>
          <w:p w:rsidR="00B75233" w:rsidRDefault="00153A98">
            <w:pPr>
              <w:pStyle w:val="TableParagraph"/>
              <w:spacing w:line="198" w:lineRule="exact"/>
              <w:ind w:left="122"/>
              <w:rPr>
                <w:sz w:val="16"/>
              </w:rPr>
            </w:pPr>
            <w:r>
              <w:rPr>
                <w:sz w:val="16"/>
              </w:rPr>
              <w:t>（40分）</w:t>
            </w:r>
          </w:p>
        </w:tc>
        <w:tc>
          <w:tcPr>
            <w:tcW w:w="1224" w:type="dxa"/>
          </w:tcPr>
          <w:p w:rsidR="00B75233" w:rsidRDefault="00153A98">
            <w:pPr>
              <w:pStyle w:val="TableParagraph"/>
              <w:spacing w:before="133"/>
              <w:ind w:left="36" w:right="10"/>
              <w:jc w:val="center"/>
              <w:rPr>
                <w:sz w:val="16"/>
              </w:rPr>
            </w:pPr>
            <w:r>
              <w:rPr>
                <w:sz w:val="16"/>
              </w:rPr>
              <w:t>社会效益指标</w:t>
            </w:r>
          </w:p>
        </w:tc>
        <w:tc>
          <w:tcPr>
            <w:tcW w:w="2771" w:type="dxa"/>
            <w:gridSpan w:val="3"/>
          </w:tcPr>
          <w:p w:rsidR="00B75233" w:rsidRDefault="00153A98">
            <w:pPr>
              <w:pStyle w:val="TableParagraph"/>
              <w:spacing w:before="133"/>
              <w:ind w:left="276"/>
              <w:rPr>
                <w:sz w:val="16"/>
              </w:rPr>
            </w:pPr>
            <w:r>
              <w:rPr>
                <w:sz w:val="16"/>
              </w:rPr>
              <w:t>片区企业居民出行便利（15分）</w:t>
            </w:r>
          </w:p>
        </w:tc>
        <w:tc>
          <w:tcPr>
            <w:tcW w:w="1225" w:type="dxa"/>
          </w:tcPr>
          <w:p w:rsidR="00B75233" w:rsidRDefault="00153A98">
            <w:pPr>
              <w:pStyle w:val="TableParagraph"/>
              <w:spacing w:before="133"/>
              <w:ind w:left="76" w:right="51"/>
              <w:jc w:val="center"/>
              <w:rPr>
                <w:sz w:val="16"/>
              </w:rPr>
            </w:pPr>
            <w:r>
              <w:rPr>
                <w:sz w:val="16"/>
              </w:rPr>
              <w:t>有所提升</w:t>
            </w:r>
          </w:p>
        </w:tc>
        <w:tc>
          <w:tcPr>
            <w:tcW w:w="1590" w:type="dxa"/>
            <w:gridSpan w:val="2"/>
          </w:tcPr>
          <w:p w:rsidR="00B75233" w:rsidRDefault="00153A98">
            <w:pPr>
              <w:pStyle w:val="TableParagraph"/>
              <w:spacing w:before="133"/>
              <w:ind w:left="480"/>
              <w:rPr>
                <w:sz w:val="16"/>
              </w:rPr>
            </w:pPr>
            <w:r>
              <w:rPr>
                <w:sz w:val="16"/>
              </w:rPr>
              <w:t>有所提升</w:t>
            </w:r>
          </w:p>
        </w:tc>
        <w:tc>
          <w:tcPr>
            <w:tcW w:w="1205" w:type="dxa"/>
          </w:tcPr>
          <w:p w:rsidR="00B75233" w:rsidRDefault="00153A98">
            <w:pPr>
              <w:pStyle w:val="TableParagraph"/>
              <w:spacing w:before="133"/>
              <w:ind w:left="22" w:right="2"/>
              <w:jc w:val="center"/>
              <w:rPr>
                <w:sz w:val="16"/>
              </w:rPr>
            </w:pPr>
            <w:r>
              <w:rPr>
                <w:sz w:val="16"/>
              </w:rPr>
              <w:t>15</w:t>
            </w:r>
          </w:p>
        </w:tc>
      </w:tr>
      <w:tr w:rsidR="00B75233">
        <w:trPr>
          <w:trHeight w:val="450"/>
        </w:trPr>
        <w:tc>
          <w:tcPr>
            <w:tcW w:w="794" w:type="dxa"/>
            <w:vMerge/>
            <w:tcBorders>
              <w:top w:val="nil"/>
            </w:tcBorders>
          </w:tcPr>
          <w:p w:rsidR="00B75233" w:rsidRDefault="00B75233">
            <w:pPr>
              <w:rPr>
                <w:sz w:val="2"/>
                <w:szCs w:val="2"/>
              </w:rPr>
            </w:pPr>
          </w:p>
        </w:tc>
        <w:tc>
          <w:tcPr>
            <w:tcW w:w="871" w:type="dxa"/>
            <w:vMerge/>
            <w:tcBorders>
              <w:top w:val="nil"/>
            </w:tcBorders>
          </w:tcPr>
          <w:p w:rsidR="00B75233" w:rsidRDefault="00B75233">
            <w:pPr>
              <w:rPr>
                <w:sz w:val="2"/>
                <w:szCs w:val="2"/>
              </w:rPr>
            </w:pPr>
          </w:p>
        </w:tc>
        <w:tc>
          <w:tcPr>
            <w:tcW w:w="1224" w:type="dxa"/>
          </w:tcPr>
          <w:p w:rsidR="00B75233" w:rsidRDefault="00153A98">
            <w:pPr>
              <w:pStyle w:val="TableParagraph"/>
              <w:spacing w:before="133"/>
              <w:ind w:left="36" w:right="10"/>
              <w:jc w:val="center"/>
              <w:rPr>
                <w:sz w:val="16"/>
              </w:rPr>
            </w:pPr>
            <w:r>
              <w:rPr>
                <w:sz w:val="16"/>
              </w:rPr>
              <w:t>可持续影响指标</w:t>
            </w:r>
          </w:p>
        </w:tc>
        <w:tc>
          <w:tcPr>
            <w:tcW w:w="2771" w:type="dxa"/>
            <w:gridSpan w:val="3"/>
          </w:tcPr>
          <w:p w:rsidR="00B75233" w:rsidRDefault="00153A98">
            <w:pPr>
              <w:pStyle w:val="TableParagraph"/>
              <w:spacing w:before="133"/>
              <w:ind w:left="434"/>
              <w:rPr>
                <w:sz w:val="16"/>
              </w:rPr>
            </w:pPr>
            <w:r>
              <w:rPr>
                <w:sz w:val="16"/>
              </w:rPr>
              <w:t>全面提升城市形象（10分）</w:t>
            </w:r>
          </w:p>
        </w:tc>
        <w:tc>
          <w:tcPr>
            <w:tcW w:w="1225" w:type="dxa"/>
          </w:tcPr>
          <w:p w:rsidR="00B75233" w:rsidRDefault="00153A98">
            <w:pPr>
              <w:pStyle w:val="TableParagraph"/>
              <w:spacing w:before="133"/>
              <w:ind w:left="76" w:right="51"/>
              <w:jc w:val="center"/>
              <w:rPr>
                <w:sz w:val="16"/>
              </w:rPr>
            </w:pPr>
            <w:r>
              <w:rPr>
                <w:sz w:val="16"/>
              </w:rPr>
              <w:t>有所提升</w:t>
            </w:r>
          </w:p>
        </w:tc>
        <w:tc>
          <w:tcPr>
            <w:tcW w:w="1590" w:type="dxa"/>
            <w:gridSpan w:val="2"/>
          </w:tcPr>
          <w:p w:rsidR="00B75233" w:rsidRDefault="00153A98">
            <w:pPr>
              <w:pStyle w:val="TableParagraph"/>
              <w:spacing w:before="133"/>
              <w:ind w:left="480"/>
              <w:rPr>
                <w:sz w:val="16"/>
              </w:rPr>
            </w:pPr>
            <w:r>
              <w:rPr>
                <w:sz w:val="16"/>
              </w:rPr>
              <w:t>有所提升</w:t>
            </w:r>
          </w:p>
        </w:tc>
        <w:tc>
          <w:tcPr>
            <w:tcW w:w="1205" w:type="dxa"/>
          </w:tcPr>
          <w:p w:rsidR="00B75233" w:rsidRDefault="00153A98">
            <w:pPr>
              <w:pStyle w:val="TableParagraph"/>
              <w:spacing w:before="133"/>
              <w:ind w:left="22" w:right="2"/>
              <w:jc w:val="center"/>
              <w:rPr>
                <w:sz w:val="16"/>
              </w:rPr>
            </w:pPr>
            <w:r>
              <w:rPr>
                <w:sz w:val="16"/>
              </w:rPr>
              <w:t>10</w:t>
            </w:r>
          </w:p>
        </w:tc>
      </w:tr>
      <w:tr w:rsidR="00B75233">
        <w:trPr>
          <w:trHeight w:val="450"/>
        </w:trPr>
        <w:tc>
          <w:tcPr>
            <w:tcW w:w="794" w:type="dxa"/>
            <w:vMerge/>
            <w:tcBorders>
              <w:top w:val="nil"/>
            </w:tcBorders>
          </w:tcPr>
          <w:p w:rsidR="00B75233" w:rsidRDefault="00B75233">
            <w:pPr>
              <w:rPr>
                <w:sz w:val="2"/>
                <w:szCs w:val="2"/>
              </w:rPr>
            </w:pPr>
          </w:p>
        </w:tc>
        <w:tc>
          <w:tcPr>
            <w:tcW w:w="871" w:type="dxa"/>
            <w:vMerge/>
            <w:tcBorders>
              <w:top w:val="nil"/>
            </w:tcBorders>
          </w:tcPr>
          <w:p w:rsidR="00B75233" w:rsidRDefault="00B75233">
            <w:pPr>
              <w:rPr>
                <w:sz w:val="2"/>
                <w:szCs w:val="2"/>
              </w:rPr>
            </w:pPr>
          </w:p>
        </w:tc>
        <w:tc>
          <w:tcPr>
            <w:tcW w:w="1224" w:type="dxa"/>
          </w:tcPr>
          <w:p w:rsidR="00B75233" w:rsidRDefault="00153A98">
            <w:pPr>
              <w:pStyle w:val="TableParagraph"/>
              <w:spacing w:before="133"/>
              <w:ind w:left="36" w:right="10"/>
              <w:jc w:val="center"/>
              <w:rPr>
                <w:sz w:val="16"/>
              </w:rPr>
            </w:pPr>
            <w:r>
              <w:rPr>
                <w:sz w:val="16"/>
              </w:rPr>
              <w:t>社会效益指标</w:t>
            </w:r>
          </w:p>
        </w:tc>
        <w:tc>
          <w:tcPr>
            <w:tcW w:w="2771" w:type="dxa"/>
            <w:gridSpan w:val="3"/>
          </w:tcPr>
          <w:p w:rsidR="00B75233" w:rsidRDefault="00153A98">
            <w:pPr>
              <w:pStyle w:val="TableParagraph"/>
              <w:spacing w:before="133"/>
              <w:ind w:left="194"/>
              <w:rPr>
                <w:sz w:val="16"/>
              </w:rPr>
            </w:pPr>
            <w:r>
              <w:rPr>
                <w:sz w:val="16"/>
              </w:rPr>
              <w:t>重要的城市基础设施建设（15分）</w:t>
            </w:r>
          </w:p>
        </w:tc>
        <w:tc>
          <w:tcPr>
            <w:tcW w:w="1225" w:type="dxa"/>
          </w:tcPr>
          <w:p w:rsidR="00B75233" w:rsidRDefault="00153A98">
            <w:pPr>
              <w:pStyle w:val="TableParagraph"/>
              <w:spacing w:before="133"/>
              <w:ind w:left="76" w:right="51"/>
              <w:jc w:val="center"/>
              <w:rPr>
                <w:sz w:val="16"/>
              </w:rPr>
            </w:pPr>
            <w:r>
              <w:rPr>
                <w:sz w:val="16"/>
              </w:rPr>
              <w:t>有所提升</w:t>
            </w:r>
          </w:p>
        </w:tc>
        <w:tc>
          <w:tcPr>
            <w:tcW w:w="1590" w:type="dxa"/>
            <w:gridSpan w:val="2"/>
          </w:tcPr>
          <w:p w:rsidR="00B75233" w:rsidRDefault="00153A98">
            <w:pPr>
              <w:pStyle w:val="TableParagraph"/>
              <w:spacing w:before="133"/>
              <w:ind w:left="480"/>
              <w:rPr>
                <w:sz w:val="16"/>
              </w:rPr>
            </w:pPr>
            <w:r>
              <w:rPr>
                <w:sz w:val="16"/>
              </w:rPr>
              <w:t>有所提升</w:t>
            </w:r>
          </w:p>
        </w:tc>
        <w:tc>
          <w:tcPr>
            <w:tcW w:w="1205" w:type="dxa"/>
          </w:tcPr>
          <w:p w:rsidR="00B75233" w:rsidRDefault="00153A98">
            <w:pPr>
              <w:pStyle w:val="TableParagraph"/>
              <w:spacing w:before="133"/>
              <w:ind w:left="22" w:right="2"/>
              <w:jc w:val="center"/>
              <w:rPr>
                <w:sz w:val="16"/>
              </w:rPr>
            </w:pPr>
            <w:r>
              <w:rPr>
                <w:sz w:val="16"/>
              </w:rPr>
              <w:t>15</w:t>
            </w:r>
          </w:p>
        </w:tc>
      </w:tr>
      <w:tr w:rsidR="00B75233">
        <w:trPr>
          <w:trHeight w:val="450"/>
        </w:trPr>
        <w:tc>
          <w:tcPr>
            <w:tcW w:w="794" w:type="dxa"/>
          </w:tcPr>
          <w:p w:rsidR="00B75233" w:rsidRDefault="00153A98">
            <w:pPr>
              <w:pStyle w:val="TableParagraph"/>
              <w:spacing w:before="133"/>
              <w:ind w:left="244"/>
              <w:rPr>
                <w:sz w:val="16"/>
              </w:rPr>
            </w:pPr>
            <w:r>
              <w:rPr>
                <w:sz w:val="16"/>
              </w:rPr>
              <w:t>总分</w:t>
            </w:r>
          </w:p>
        </w:tc>
        <w:tc>
          <w:tcPr>
            <w:tcW w:w="8886" w:type="dxa"/>
            <w:gridSpan w:val="9"/>
          </w:tcPr>
          <w:p w:rsidR="00B75233" w:rsidRDefault="00153A98">
            <w:pPr>
              <w:pStyle w:val="TableParagraph"/>
              <w:spacing w:before="133"/>
              <w:ind w:left="4299" w:right="4274"/>
              <w:jc w:val="center"/>
              <w:rPr>
                <w:sz w:val="16"/>
              </w:rPr>
            </w:pPr>
            <w:r>
              <w:rPr>
                <w:sz w:val="16"/>
              </w:rPr>
              <w:t>100</w:t>
            </w:r>
          </w:p>
        </w:tc>
      </w:tr>
      <w:tr w:rsidR="00B75233">
        <w:trPr>
          <w:trHeight w:val="992"/>
        </w:trPr>
        <w:tc>
          <w:tcPr>
            <w:tcW w:w="1665" w:type="dxa"/>
            <w:gridSpan w:val="2"/>
          </w:tcPr>
          <w:p w:rsidR="00B75233" w:rsidRDefault="00B75233">
            <w:pPr>
              <w:pStyle w:val="TableParagraph"/>
              <w:spacing w:before="5"/>
              <w:rPr>
                <w:sz w:val="16"/>
              </w:rPr>
            </w:pPr>
          </w:p>
          <w:p w:rsidR="00B75233" w:rsidRDefault="00153A98">
            <w:pPr>
              <w:pStyle w:val="TableParagraph"/>
              <w:spacing w:line="232" w:lineRule="auto"/>
              <w:ind w:left="441" w:right="409" w:hanging="1"/>
              <w:jc w:val="center"/>
              <w:rPr>
                <w:sz w:val="16"/>
              </w:rPr>
            </w:pPr>
            <w:r>
              <w:rPr>
                <w:sz w:val="16"/>
              </w:rPr>
              <w:t xml:space="preserve">偏差大或 </w:t>
            </w:r>
            <w:r>
              <w:rPr>
                <w:spacing w:val="-4"/>
                <w:sz w:val="16"/>
              </w:rPr>
              <w:t>目标未完成</w:t>
            </w:r>
            <w:r>
              <w:rPr>
                <w:sz w:val="16"/>
              </w:rPr>
              <w:t>原因分析</w:t>
            </w:r>
          </w:p>
        </w:tc>
        <w:tc>
          <w:tcPr>
            <w:tcW w:w="8015" w:type="dxa"/>
            <w:gridSpan w:val="8"/>
          </w:tcPr>
          <w:p w:rsidR="00B75233" w:rsidRDefault="00B75233">
            <w:pPr>
              <w:pStyle w:val="TableParagraph"/>
              <w:rPr>
                <w:sz w:val="16"/>
              </w:rPr>
            </w:pPr>
          </w:p>
          <w:p w:rsidR="00B75233" w:rsidRDefault="00B75233">
            <w:pPr>
              <w:pStyle w:val="TableParagraph"/>
              <w:spacing w:before="7"/>
              <w:rPr>
                <w:sz w:val="15"/>
              </w:rPr>
            </w:pPr>
          </w:p>
          <w:p w:rsidR="00B75233" w:rsidRDefault="00153A98">
            <w:pPr>
              <w:pStyle w:val="TableParagraph"/>
              <w:ind w:left="23"/>
              <w:jc w:val="center"/>
              <w:rPr>
                <w:sz w:val="16"/>
              </w:rPr>
            </w:pPr>
            <w:r>
              <w:rPr>
                <w:sz w:val="16"/>
              </w:rPr>
              <w:t>无</w:t>
            </w:r>
          </w:p>
        </w:tc>
      </w:tr>
      <w:tr w:rsidR="00B75233">
        <w:trPr>
          <w:trHeight w:val="1045"/>
        </w:trPr>
        <w:tc>
          <w:tcPr>
            <w:tcW w:w="1665" w:type="dxa"/>
            <w:gridSpan w:val="2"/>
          </w:tcPr>
          <w:p w:rsidR="00B75233" w:rsidRDefault="00B75233">
            <w:pPr>
              <w:pStyle w:val="TableParagraph"/>
              <w:rPr>
                <w:sz w:val="16"/>
              </w:rPr>
            </w:pPr>
          </w:p>
          <w:p w:rsidR="00B75233" w:rsidRDefault="00153A98">
            <w:pPr>
              <w:pStyle w:val="TableParagraph"/>
              <w:spacing w:before="130" w:line="232" w:lineRule="auto"/>
              <w:ind w:left="359" w:right="292" w:firstLine="81"/>
              <w:rPr>
                <w:sz w:val="16"/>
              </w:rPr>
            </w:pPr>
            <w:r>
              <w:rPr>
                <w:sz w:val="16"/>
              </w:rPr>
              <w:t>改进措施及结果应用方案</w:t>
            </w:r>
          </w:p>
        </w:tc>
        <w:tc>
          <w:tcPr>
            <w:tcW w:w="8015" w:type="dxa"/>
            <w:gridSpan w:val="8"/>
          </w:tcPr>
          <w:p w:rsidR="00B75233" w:rsidRDefault="00B75233">
            <w:pPr>
              <w:pStyle w:val="TableParagraph"/>
              <w:rPr>
                <w:sz w:val="16"/>
              </w:rPr>
            </w:pPr>
          </w:p>
          <w:p w:rsidR="00B75233" w:rsidRDefault="00B75233">
            <w:pPr>
              <w:pStyle w:val="TableParagraph"/>
              <w:spacing w:before="8"/>
              <w:rPr>
                <w:sz w:val="17"/>
              </w:rPr>
            </w:pPr>
          </w:p>
          <w:p w:rsidR="00B75233" w:rsidRDefault="00153A98">
            <w:pPr>
              <w:pStyle w:val="TableParagraph"/>
              <w:ind w:left="23"/>
              <w:jc w:val="center"/>
              <w:rPr>
                <w:sz w:val="16"/>
              </w:rPr>
            </w:pPr>
            <w:r>
              <w:rPr>
                <w:sz w:val="16"/>
              </w:rPr>
              <w:t>无</w:t>
            </w:r>
          </w:p>
        </w:tc>
      </w:tr>
      <w:tr w:rsidR="00B75233">
        <w:trPr>
          <w:trHeight w:val="1185"/>
        </w:trPr>
        <w:tc>
          <w:tcPr>
            <w:tcW w:w="1665" w:type="dxa"/>
            <w:gridSpan w:val="2"/>
          </w:tcPr>
          <w:p w:rsidR="00B75233" w:rsidRDefault="00B75233">
            <w:pPr>
              <w:pStyle w:val="TableParagraph"/>
              <w:rPr>
                <w:sz w:val="16"/>
              </w:rPr>
            </w:pPr>
          </w:p>
          <w:p w:rsidR="00B75233" w:rsidRDefault="00B75233">
            <w:pPr>
              <w:pStyle w:val="TableParagraph"/>
              <w:spacing w:before="7"/>
              <w:rPr>
                <w:sz w:val="15"/>
              </w:rPr>
            </w:pPr>
          </w:p>
          <w:p w:rsidR="00B75233" w:rsidRDefault="00153A98">
            <w:pPr>
              <w:pStyle w:val="TableParagraph"/>
              <w:spacing w:line="232" w:lineRule="auto"/>
              <w:ind w:left="520" w:right="211" w:hanging="240"/>
              <w:rPr>
                <w:sz w:val="16"/>
              </w:rPr>
            </w:pPr>
            <w:r>
              <w:rPr>
                <w:sz w:val="16"/>
              </w:rPr>
              <w:t>单位主要负责人签批意见</w:t>
            </w:r>
          </w:p>
        </w:tc>
        <w:tc>
          <w:tcPr>
            <w:tcW w:w="8015" w:type="dxa"/>
            <w:gridSpan w:val="8"/>
          </w:tcPr>
          <w:p w:rsidR="00B75233" w:rsidRDefault="00B75233">
            <w:pPr>
              <w:pStyle w:val="TableParagraph"/>
              <w:spacing w:before="6"/>
              <w:rPr>
                <w:sz w:val="23"/>
              </w:rPr>
            </w:pPr>
          </w:p>
          <w:p w:rsidR="00B75233" w:rsidRDefault="00153A98">
            <w:pPr>
              <w:pStyle w:val="TableParagraph"/>
              <w:ind w:left="3351" w:right="2246"/>
              <w:jc w:val="center"/>
              <w:rPr>
                <w:sz w:val="16"/>
              </w:rPr>
            </w:pPr>
            <w:r>
              <w:rPr>
                <w:sz w:val="16"/>
              </w:rPr>
              <w:t>签名：</w:t>
            </w:r>
          </w:p>
          <w:p w:rsidR="00B75233" w:rsidRDefault="00B75233">
            <w:pPr>
              <w:pStyle w:val="TableParagraph"/>
              <w:spacing w:before="12"/>
              <w:rPr>
                <w:sz w:val="14"/>
              </w:rPr>
            </w:pPr>
          </w:p>
          <w:p w:rsidR="00B75233" w:rsidRDefault="00153A98">
            <w:pPr>
              <w:pStyle w:val="TableParagraph"/>
              <w:tabs>
                <w:tab w:val="left" w:pos="4634"/>
                <w:tab w:val="left" w:pos="5277"/>
              </w:tabs>
              <w:ind w:left="3991"/>
              <w:rPr>
                <w:sz w:val="16"/>
              </w:rPr>
            </w:pPr>
            <w:r>
              <w:rPr>
                <w:sz w:val="16"/>
              </w:rPr>
              <w:t>年</w:t>
            </w:r>
            <w:r>
              <w:rPr>
                <w:sz w:val="16"/>
              </w:rPr>
              <w:tab/>
              <w:t>月</w:t>
            </w:r>
            <w:r>
              <w:rPr>
                <w:sz w:val="16"/>
              </w:rPr>
              <w:tab/>
              <w:t>日</w:t>
            </w:r>
          </w:p>
        </w:tc>
      </w:tr>
    </w:tbl>
    <w:p w:rsidR="00B75233" w:rsidRDefault="00B75233">
      <w:pPr>
        <w:pStyle w:val="a3"/>
        <w:rPr>
          <w:sz w:val="20"/>
        </w:rPr>
      </w:pPr>
    </w:p>
    <w:p w:rsidR="00B75233" w:rsidRDefault="00B75233">
      <w:pPr>
        <w:pStyle w:val="a3"/>
        <w:spacing w:before="9"/>
        <w:rPr>
          <w:sz w:val="17"/>
        </w:rPr>
      </w:pPr>
    </w:p>
    <w:p w:rsidR="00B75233" w:rsidRDefault="00153A98">
      <w:pPr>
        <w:pStyle w:val="a3"/>
        <w:spacing w:before="77" w:line="201" w:lineRule="exact"/>
        <w:ind w:left="973"/>
      </w:pPr>
      <w:r>
        <w:t>备注：</w:t>
      </w:r>
    </w:p>
    <w:p w:rsidR="00B75233" w:rsidRDefault="00153A98">
      <w:pPr>
        <w:pStyle w:val="a4"/>
        <w:numPr>
          <w:ilvl w:val="0"/>
          <w:numId w:val="18"/>
        </w:numPr>
        <w:tabs>
          <w:tab w:val="left" w:pos="1136"/>
        </w:tabs>
        <w:spacing w:line="197" w:lineRule="exact"/>
        <w:ind w:hanging="163"/>
        <w:rPr>
          <w:sz w:val="16"/>
        </w:rPr>
      </w:pPr>
      <w:r>
        <w:rPr>
          <w:sz w:val="16"/>
        </w:rPr>
        <w:t>预算执行情况口径：预算数为调整后财政资金总额（包括上年结余结转），执行数为资金使用单位财政资金实际支出数。</w:t>
      </w:r>
    </w:p>
    <w:p w:rsidR="00B75233" w:rsidRDefault="00153A98">
      <w:pPr>
        <w:pStyle w:val="a4"/>
        <w:numPr>
          <w:ilvl w:val="0"/>
          <w:numId w:val="18"/>
        </w:numPr>
        <w:tabs>
          <w:tab w:val="left" w:pos="1136"/>
        </w:tabs>
        <w:spacing w:before="1" w:line="232" w:lineRule="auto"/>
        <w:ind w:left="973" w:right="1232" w:firstLine="0"/>
        <w:rPr>
          <w:sz w:val="16"/>
        </w:rPr>
      </w:pPr>
      <w:r>
        <w:rPr>
          <w:spacing w:val="-1"/>
          <w:sz w:val="16"/>
        </w:rPr>
        <w:t>定量指标完成数汇总原则：绝对值直接累加计算，相对值按照资金额度加权平均计算。定量指标计分原则：正向指标</w:t>
      </w:r>
      <w:r>
        <w:rPr>
          <w:sz w:val="16"/>
        </w:rPr>
        <w:t>（</w:t>
      </w:r>
      <w:r>
        <w:rPr>
          <w:spacing w:val="-1"/>
          <w:sz w:val="16"/>
        </w:rPr>
        <w:t>即目标值为</w:t>
      </w:r>
      <w:r>
        <w:rPr>
          <w:sz w:val="16"/>
        </w:rPr>
        <w:t>≥X, 得分=权重*B/A），反向指标（即目标值为≤X，得分=权重*A/B）</w:t>
      </w:r>
      <w:r>
        <w:rPr>
          <w:spacing w:val="-1"/>
          <w:sz w:val="16"/>
        </w:rPr>
        <w:t>，得分不得突破权重总额。定量指标先汇总完成数，再计算得分。</w:t>
      </w:r>
    </w:p>
    <w:p w:rsidR="00B75233" w:rsidRDefault="00153A98">
      <w:pPr>
        <w:pStyle w:val="a4"/>
        <w:numPr>
          <w:ilvl w:val="0"/>
          <w:numId w:val="18"/>
        </w:numPr>
        <w:tabs>
          <w:tab w:val="left" w:pos="1136"/>
        </w:tabs>
        <w:spacing w:line="230" w:lineRule="auto"/>
        <w:ind w:left="973" w:right="1234" w:firstLine="0"/>
        <w:rPr>
          <w:sz w:val="16"/>
        </w:rPr>
      </w:pPr>
      <w:r>
        <w:rPr>
          <w:spacing w:val="-1"/>
          <w:sz w:val="16"/>
        </w:rPr>
        <w:t>定性指标计分原则：达成预期指标、部分达成预期指标并具有一定效果、未达成预期指标且效果较差三档，分别按照该指标对应分值区间100-80%（含80%）、80-50%（含50%）、50-0%</w:t>
      </w:r>
      <w:r>
        <w:rPr>
          <w:spacing w:val="-3"/>
          <w:sz w:val="16"/>
        </w:rPr>
        <w:t>合理确定分值。汇总时，以资金额度为权重，对分值进行加权平均计算。</w:t>
      </w:r>
    </w:p>
    <w:p w:rsidR="00B75233" w:rsidRDefault="00153A98">
      <w:pPr>
        <w:pStyle w:val="a4"/>
        <w:numPr>
          <w:ilvl w:val="0"/>
          <w:numId w:val="18"/>
        </w:numPr>
        <w:tabs>
          <w:tab w:val="left" w:pos="1136"/>
        </w:tabs>
        <w:spacing w:line="201" w:lineRule="exact"/>
        <w:ind w:hanging="163"/>
        <w:rPr>
          <w:sz w:val="16"/>
        </w:rPr>
      </w:pPr>
      <w:r>
        <w:rPr>
          <w:sz w:val="16"/>
        </w:rPr>
        <w:t>基于经济性和必要性等因素考虑，满意度指标暂可不</w:t>
      </w:r>
      <w:proofErr w:type="gramStart"/>
      <w:r>
        <w:rPr>
          <w:sz w:val="16"/>
        </w:rPr>
        <w:t>作为必评指标</w:t>
      </w:r>
      <w:proofErr w:type="gramEnd"/>
      <w:r>
        <w:rPr>
          <w:sz w:val="16"/>
        </w:rPr>
        <w:t>。</w:t>
      </w:r>
    </w:p>
    <w:p w:rsidR="00B75233" w:rsidRDefault="00B75233">
      <w:pPr>
        <w:spacing w:line="201" w:lineRule="exact"/>
        <w:rPr>
          <w:sz w:val="16"/>
        </w:rPr>
        <w:sectPr w:rsidR="00B75233">
          <w:headerReference w:type="default" r:id="rId52"/>
          <w:footerReference w:type="default" r:id="rId53"/>
          <w:pgSz w:w="11910" w:h="16840"/>
          <w:pgMar w:top="2220" w:right="0" w:bottom="280" w:left="140" w:header="1576" w:footer="0" w:gutter="0"/>
          <w:cols w:space="720"/>
        </w:sectPr>
      </w:pPr>
    </w:p>
    <w:p w:rsidR="00B75233" w:rsidRDefault="00B75233">
      <w:pPr>
        <w:pStyle w:val="a3"/>
        <w:spacing w:before="4"/>
        <w:rPr>
          <w:sz w:val="7"/>
        </w:rPr>
      </w:pPr>
    </w:p>
    <w:tbl>
      <w:tblPr>
        <w:tblW w:w="0" w:type="auto"/>
        <w:tblInd w:w="9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85"/>
        <w:gridCol w:w="895"/>
        <w:gridCol w:w="1221"/>
        <w:gridCol w:w="1166"/>
        <w:gridCol w:w="784"/>
        <w:gridCol w:w="784"/>
        <w:gridCol w:w="1221"/>
        <w:gridCol w:w="784"/>
        <w:gridCol w:w="784"/>
        <w:gridCol w:w="1209"/>
      </w:tblGrid>
      <w:tr w:rsidR="00B75233">
        <w:trPr>
          <w:trHeight w:val="366"/>
        </w:trPr>
        <w:tc>
          <w:tcPr>
            <w:tcW w:w="1680" w:type="dxa"/>
            <w:gridSpan w:val="2"/>
          </w:tcPr>
          <w:p w:rsidR="00B75233" w:rsidRDefault="00153A98">
            <w:pPr>
              <w:pStyle w:val="TableParagraph"/>
              <w:spacing w:before="89"/>
              <w:ind w:left="530"/>
              <w:rPr>
                <w:sz w:val="16"/>
              </w:rPr>
            </w:pPr>
            <w:r>
              <w:rPr>
                <w:sz w:val="16"/>
              </w:rPr>
              <w:t>项目名称</w:t>
            </w:r>
          </w:p>
        </w:tc>
        <w:tc>
          <w:tcPr>
            <w:tcW w:w="7953" w:type="dxa"/>
            <w:gridSpan w:val="8"/>
          </w:tcPr>
          <w:p w:rsidR="00B75233" w:rsidRDefault="00153A98">
            <w:pPr>
              <w:pStyle w:val="TableParagraph"/>
              <w:spacing w:before="89"/>
              <w:ind w:left="2606" w:right="2571"/>
              <w:jc w:val="center"/>
              <w:rPr>
                <w:sz w:val="16"/>
              </w:rPr>
            </w:pPr>
            <w:r>
              <w:rPr>
                <w:sz w:val="16"/>
              </w:rPr>
              <w:t>田园大道整治工程（三秀路至七雄路）</w:t>
            </w:r>
          </w:p>
        </w:tc>
      </w:tr>
      <w:tr w:rsidR="00B75233">
        <w:trPr>
          <w:trHeight w:val="366"/>
        </w:trPr>
        <w:tc>
          <w:tcPr>
            <w:tcW w:w="1680" w:type="dxa"/>
            <w:gridSpan w:val="2"/>
          </w:tcPr>
          <w:p w:rsidR="00B75233" w:rsidRDefault="00153A98">
            <w:pPr>
              <w:pStyle w:val="TableParagraph"/>
              <w:spacing w:before="89"/>
              <w:ind w:left="530"/>
              <w:rPr>
                <w:sz w:val="16"/>
              </w:rPr>
            </w:pPr>
            <w:r>
              <w:rPr>
                <w:sz w:val="16"/>
              </w:rPr>
              <w:t>主管部门</w:t>
            </w:r>
          </w:p>
        </w:tc>
        <w:tc>
          <w:tcPr>
            <w:tcW w:w="3171" w:type="dxa"/>
            <w:gridSpan w:val="3"/>
          </w:tcPr>
          <w:p w:rsidR="00B75233" w:rsidRDefault="00153A98">
            <w:pPr>
              <w:pStyle w:val="TableParagraph"/>
              <w:spacing w:before="89"/>
              <w:ind w:left="412"/>
              <w:rPr>
                <w:sz w:val="16"/>
              </w:rPr>
            </w:pPr>
            <w:r>
              <w:rPr>
                <w:sz w:val="16"/>
              </w:rPr>
              <w:t>武汉市东西湖区住房和城乡建设局</w:t>
            </w:r>
          </w:p>
        </w:tc>
        <w:tc>
          <w:tcPr>
            <w:tcW w:w="2789" w:type="dxa"/>
            <w:gridSpan w:val="3"/>
          </w:tcPr>
          <w:p w:rsidR="00B75233" w:rsidRDefault="00153A98">
            <w:pPr>
              <w:pStyle w:val="TableParagraph"/>
              <w:spacing w:before="89"/>
              <w:ind w:left="930"/>
              <w:rPr>
                <w:sz w:val="16"/>
              </w:rPr>
            </w:pPr>
            <w:r>
              <w:rPr>
                <w:sz w:val="16"/>
              </w:rPr>
              <w:t>项目实施单位</w:t>
            </w:r>
          </w:p>
        </w:tc>
        <w:tc>
          <w:tcPr>
            <w:tcW w:w="1993" w:type="dxa"/>
            <w:gridSpan w:val="2"/>
          </w:tcPr>
          <w:p w:rsidR="00B75233" w:rsidRDefault="00153A98">
            <w:pPr>
              <w:pStyle w:val="TableParagraph"/>
              <w:spacing w:before="89"/>
              <w:ind w:left="750" w:right="707"/>
              <w:jc w:val="center"/>
              <w:rPr>
                <w:sz w:val="16"/>
              </w:rPr>
            </w:pPr>
            <w:r>
              <w:rPr>
                <w:sz w:val="16"/>
              </w:rPr>
              <w:t>建设科</w:t>
            </w:r>
          </w:p>
        </w:tc>
      </w:tr>
      <w:tr w:rsidR="00B75233">
        <w:trPr>
          <w:trHeight w:val="366"/>
        </w:trPr>
        <w:tc>
          <w:tcPr>
            <w:tcW w:w="1680" w:type="dxa"/>
            <w:gridSpan w:val="2"/>
          </w:tcPr>
          <w:p w:rsidR="00B75233" w:rsidRDefault="00153A98">
            <w:pPr>
              <w:pStyle w:val="TableParagraph"/>
              <w:spacing w:before="90"/>
              <w:ind w:left="530"/>
              <w:rPr>
                <w:sz w:val="16"/>
              </w:rPr>
            </w:pPr>
            <w:r>
              <w:rPr>
                <w:sz w:val="16"/>
              </w:rPr>
              <w:t>项目类别</w:t>
            </w:r>
          </w:p>
        </w:tc>
        <w:tc>
          <w:tcPr>
            <w:tcW w:w="7953" w:type="dxa"/>
            <w:gridSpan w:val="8"/>
          </w:tcPr>
          <w:p w:rsidR="00B75233" w:rsidRDefault="00153A98">
            <w:pPr>
              <w:pStyle w:val="TableParagraph"/>
              <w:tabs>
                <w:tab w:val="left" w:pos="1449"/>
                <w:tab w:val="left" w:pos="1847"/>
                <w:tab w:val="left" w:pos="2951"/>
              </w:tabs>
              <w:spacing w:before="90"/>
              <w:ind w:left="30"/>
              <w:rPr>
                <w:rFonts w:ascii="Wingdings" w:hAnsi="Wingdings"/>
                <w:sz w:val="16"/>
              </w:rPr>
            </w:pPr>
            <w:r>
              <w:rPr>
                <w:sz w:val="16"/>
              </w:rPr>
              <w:t>1、部门预算项目</w:t>
            </w:r>
            <w:r>
              <w:rPr>
                <w:sz w:val="16"/>
              </w:rPr>
              <w:tab/>
              <w:t>□</w:t>
            </w:r>
            <w:r>
              <w:rPr>
                <w:sz w:val="16"/>
              </w:rPr>
              <w:tab/>
              <w:t>2</w:t>
            </w:r>
            <w:r>
              <w:rPr>
                <w:spacing w:val="-4"/>
                <w:sz w:val="16"/>
              </w:rPr>
              <w:t>、</w:t>
            </w:r>
            <w:r>
              <w:rPr>
                <w:sz w:val="16"/>
              </w:rPr>
              <w:t>区直专项</w:t>
            </w:r>
            <w:r>
              <w:rPr>
                <w:sz w:val="16"/>
              </w:rPr>
              <w:tab/>
            </w:r>
            <w:r>
              <w:rPr>
                <w:rFonts w:ascii="Wingdings" w:hAnsi="Wingdings"/>
                <w:position w:val="1"/>
                <w:sz w:val="16"/>
              </w:rPr>
              <w:t></w:t>
            </w:r>
          </w:p>
        </w:tc>
      </w:tr>
      <w:tr w:rsidR="00B75233">
        <w:trPr>
          <w:trHeight w:val="366"/>
        </w:trPr>
        <w:tc>
          <w:tcPr>
            <w:tcW w:w="1680" w:type="dxa"/>
            <w:gridSpan w:val="2"/>
          </w:tcPr>
          <w:p w:rsidR="00B75233" w:rsidRDefault="00153A98">
            <w:pPr>
              <w:pStyle w:val="TableParagraph"/>
              <w:spacing w:before="90"/>
              <w:ind w:left="530"/>
              <w:rPr>
                <w:sz w:val="16"/>
              </w:rPr>
            </w:pPr>
            <w:r>
              <w:rPr>
                <w:sz w:val="16"/>
              </w:rPr>
              <w:t>项目属性</w:t>
            </w:r>
          </w:p>
        </w:tc>
        <w:tc>
          <w:tcPr>
            <w:tcW w:w="7953" w:type="dxa"/>
            <w:gridSpan w:val="8"/>
          </w:tcPr>
          <w:p w:rsidR="00B75233" w:rsidRDefault="00153A98">
            <w:pPr>
              <w:pStyle w:val="TableParagraph"/>
              <w:tabs>
                <w:tab w:val="left" w:pos="1451"/>
                <w:tab w:val="left" w:pos="1850"/>
              </w:tabs>
              <w:spacing w:before="90"/>
              <w:ind w:left="30"/>
              <w:rPr>
                <w:rFonts w:ascii="Wingdings" w:hAnsi="Wingdings"/>
                <w:sz w:val="16"/>
              </w:rPr>
            </w:pPr>
            <w:r>
              <w:rPr>
                <w:sz w:val="16"/>
              </w:rPr>
              <w:t>1、持续性项目</w:t>
            </w:r>
            <w:r>
              <w:rPr>
                <w:sz w:val="16"/>
              </w:rPr>
              <w:tab/>
              <w:t>□</w:t>
            </w:r>
            <w:r>
              <w:rPr>
                <w:sz w:val="16"/>
              </w:rPr>
              <w:tab/>
              <w:t>2</w:t>
            </w:r>
            <w:r>
              <w:rPr>
                <w:spacing w:val="-4"/>
                <w:sz w:val="16"/>
              </w:rPr>
              <w:t>、</w:t>
            </w:r>
            <w:r>
              <w:rPr>
                <w:sz w:val="16"/>
              </w:rPr>
              <w:t>新增性项目</w:t>
            </w:r>
            <w:r>
              <w:rPr>
                <w:spacing w:val="65"/>
                <w:sz w:val="16"/>
              </w:rPr>
              <w:t xml:space="preserve"> </w:t>
            </w:r>
            <w:r>
              <w:rPr>
                <w:rFonts w:ascii="Wingdings" w:hAnsi="Wingdings"/>
                <w:position w:val="1"/>
                <w:sz w:val="16"/>
              </w:rPr>
              <w:t></w:t>
            </w:r>
          </w:p>
        </w:tc>
      </w:tr>
      <w:tr w:rsidR="00B75233">
        <w:trPr>
          <w:trHeight w:val="366"/>
        </w:trPr>
        <w:tc>
          <w:tcPr>
            <w:tcW w:w="1680" w:type="dxa"/>
            <w:gridSpan w:val="2"/>
          </w:tcPr>
          <w:p w:rsidR="00B75233" w:rsidRDefault="00153A98">
            <w:pPr>
              <w:pStyle w:val="TableParagraph"/>
              <w:spacing w:before="90"/>
              <w:ind w:left="530"/>
              <w:rPr>
                <w:sz w:val="16"/>
              </w:rPr>
            </w:pPr>
            <w:r>
              <w:rPr>
                <w:sz w:val="16"/>
              </w:rPr>
              <w:t>项目类型</w:t>
            </w:r>
          </w:p>
        </w:tc>
        <w:tc>
          <w:tcPr>
            <w:tcW w:w="7953" w:type="dxa"/>
            <w:gridSpan w:val="8"/>
          </w:tcPr>
          <w:p w:rsidR="00B75233" w:rsidRDefault="00153A98">
            <w:pPr>
              <w:pStyle w:val="TableParagraph"/>
              <w:tabs>
                <w:tab w:val="left" w:pos="1451"/>
                <w:tab w:val="left" w:pos="1850"/>
                <w:tab w:val="left" w:pos="3664"/>
              </w:tabs>
              <w:spacing w:before="90"/>
              <w:ind w:left="30"/>
              <w:rPr>
                <w:rFonts w:ascii="Wingdings" w:hAnsi="Wingdings"/>
                <w:sz w:val="16"/>
              </w:rPr>
            </w:pPr>
            <w:r>
              <w:rPr>
                <w:sz w:val="16"/>
              </w:rPr>
              <w:t>1、常年性项目</w:t>
            </w:r>
            <w:r>
              <w:rPr>
                <w:sz w:val="16"/>
              </w:rPr>
              <w:tab/>
              <w:t>□</w:t>
            </w:r>
            <w:r>
              <w:rPr>
                <w:sz w:val="16"/>
              </w:rPr>
              <w:tab/>
              <w:t>2</w:t>
            </w:r>
            <w:r>
              <w:rPr>
                <w:spacing w:val="-4"/>
                <w:sz w:val="16"/>
              </w:rPr>
              <w:t>、</w:t>
            </w:r>
            <w:r>
              <w:rPr>
                <w:sz w:val="16"/>
              </w:rPr>
              <w:t>延续性项目</w:t>
            </w:r>
            <w:r>
              <w:rPr>
                <w:spacing w:val="63"/>
                <w:sz w:val="16"/>
              </w:rPr>
              <w:t xml:space="preserve"> </w:t>
            </w:r>
            <w:r>
              <w:rPr>
                <w:sz w:val="16"/>
              </w:rPr>
              <w:t>□</w:t>
            </w:r>
            <w:r>
              <w:rPr>
                <w:sz w:val="16"/>
              </w:rPr>
              <w:tab/>
              <w:t>3</w:t>
            </w:r>
            <w:r>
              <w:rPr>
                <w:spacing w:val="-5"/>
                <w:sz w:val="16"/>
              </w:rPr>
              <w:t>、</w:t>
            </w:r>
            <w:r>
              <w:rPr>
                <w:sz w:val="16"/>
              </w:rPr>
              <w:t>一次性项目</w:t>
            </w:r>
            <w:r>
              <w:rPr>
                <w:spacing w:val="65"/>
                <w:sz w:val="16"/>
              </w:rPr>
              <w:t xml:space="preserve"> </w:t>
            </w:r>
            <w:r>
              <w:rPr>
                <w:rFonts w:ascii="Wingdings" w:hAnsi="Wingdings"/>
                <w:position w:val="1"/>
                <w:sz w:val="16"/>
              </w:rPr>
              <w:t></w:t>
            </w:r>
          </w:p>
        </w:tc>
      </w:tr>
      <w:tr w:rsidR="00B75233">
        <w:trPr>
          <w:trHeight w:val="748"/>
        </w:trPr>
        <w:tc>
          <w:tcPr>
            <w:tcW w:w="1680" w:type="dxa"/>
            <w:gridSpan w:val="2"/>
            <w:vMerge w:val="restart"/>
          </w:tcPr>
          <w:p w:rsidR="00B75233" w:rsidRDefault="00B75233">
            <w:pPr>
              <w:pStyle w:val="TableParagraph"/>
              <w:spacing w:before="12"/>
              <w:rPr>
                <w:sz w:val="21"/>
              </w:rPr>
            </w:pPr>
          </w:p>
          <w:p w:rsidR="00B75233" w:rsidRDefault="00153A98">
            <w:pPr>
              <w:pStyle w:val="TableParagraph"/>
              <w:spacing w:line="230" w:lineRule="auto"/>
              <w:ind w:left="374" w:right="341" w:firstLine="156"/>
              <w:rPr>
                <w:sz w:val="16"/>
              </w:rPr>
            </w:pPr>
            <w:r>
              <w:rPr>
                <w:sz w:val="16"/>
              </w:rPr>
              <w:t>预算执行</w:t>
            </w:r>
            <w:r>
              <w:rPr>
                <w:spacing w:val="-3"/>
                <w:sz w:val="16"/>
              </w:rPr>
              <w:t>情况</w:t>
            </w:r>
            <w:r>
              <w:rPr>
                <w:spacing w:val="-5"/>
                <w:sz w:val="16"/>
              </w:rPr>
              <w:t>（</w:t>
            </w:r>
            <w:r>
              <w:rPr>
                <w:sz w:val="16"/>
              </w:rPr>
              <w:t>万元</w:t>
            </w:r>
            <w:r>
              <w:rPr>
                <w:spacing w:val="-16"/>
                <w:sz w:val="16"/>
              </w:rPr>
              <w:t>）</w:t>
            </w:r>
          </w:p>
          <w:p w:rsidR="00B75233" w:rsidRDefault="00153A98">
            <w:pPr>
              <w:pStyle w:val="TableParagraph"/>
              <w:spacing w:line="196" w:lineRule="exact"/>
              <w:ind w:left="530"/>
              <w:rPr>
                <w:sz w:val="16"/>
              </w:rPr>
            </w:pPr>
            <w:r>
              <w:rPr>
                <w:sz w:val="16"/>
              </w:rPr>
              <w:t>（20分）</w:t>
            </w:r>
          </w:p>
        </w:tc>
        <w:tc>
          <w:tcPr>
            <w:tcW w:w="1221" w:type="dxa"/>
          </w:tcPr>
          <w:p w:rsidR="00B75233" w:rsidRDefault="00B75233">
            <w:pPr>
              <w:pStyle w:val="TableParagraph"/>
              <w:rPr>
                <w:rFonts w:ascii="Times New Roman"/>
                <w:sz w:val="16"/>
              </w:rPr>
            </w:pPr>
          </w:p>
        </w:tc>
        <w:tc>
          <w:tcPr>
            <w:tcW w:w="1166" w:type="dxa"/>
          </w:tcPr>
          <w:p w:rsidR="00B75233" w:rsidRDefault="00B75233">
            <w:pPr>
              <w:pStyle w:val="TableParagraph"/>
              <w:spacing w:before="10"/>
              <w:rPr>
                <w:sz w:val="21"/>
              </w:rPr>
            </w:pPr>
          </w:p>
          <w:p w:rsidR="00B75233" w:rsidRDefault="00153A98">
            <w:pPr>
              <w:pStyle w:val="TableParagraph"/>
              <w:spacing w:before="1"/>
              <w:ind w:left="129" w:right="99"/>
              <w:jc w:val="center"/>
              <w:rPr>
                <w:sz w:val="16"/>
              </w:rPr>
            </w:pPr>
            <w:r>
              <w:rPr>
                <w:sz w:val="16"/>
              </w:rPr>
              <w:t>预算数（A）</w:t>
            </w:r>
          </w:p>
        </w:tc>
        <w:tc>
          <w:tcPr>
            <w:tcW w:w="1568" w:type="dxa"/>
            <w:gridSpan w:val="2"/>
          </w:tcPr>
          <w:p w:rsidR="00B75233" w:rsidRDefault="00B75233">
            <w:pPr>
              <w:pStyle w:val="TableParagraph"/>
              <w:spacing w:before="10"/>
              <w:rPr>
                <w:sz w:val="21"/>
              </w:rPr>
            </w:pPr>
          </w:p>
          <w:p w:rsidR="00B75233" w:rsidRDefault="00153A98">
            <w:pPr>
              <w:pStyle w:val="TableParagraph"/>
              <w:spacing w:before="1"/>
              <w:ind w:left="358"/>
              <w:rPr>
                <w:sz w:val="16"/>
              </w:rPr>
            </w:pPr>
            <w:r>
              <w:rPr>
                <w:sz w:val="16"/>
              </w:rPr>
              <w:t>执行数（B）</w:t>
            </w:r>
          </w:p>
        </w:tc>
        <w:tc>
          <w:tcPr>
            <w:tcW w:w="1221" w:type="dxa"/>
          </w:tcPr>
          <w:p w:rsidR="00B75233" w:rsidRDefault="00B75233">
            <w:pPr>
              <w:pStyle w:val="TableParagraph"/>
              <w:spacing w:before="10"/>
              <w:rPr>
                <w:sz w:val="21"/>
              </w:rPr>
            </w:pPr>
          </w:p>
          <w:p w:rsidR="00B75233" w:rsidRDefault="00153A98">
            <w:pPr>
              <w:pStyle w:val="TableParagraph"/>
              <w:spacing w:before="1"/>
              <w:ind w:left="35" w:right="1"/>
              <w:jc w:val="center"/>
              <w:rPr>
                <w:sz w:val="16"/>
              </w:rPr>
            </w:pPr>
            <w:r>
              <w:rPr>
                <w:sz w:val="16"/>
              </w:rPr>
              <w:t>执行率（B/A）</w:t>
            </w:r>
          </w:p>
        </w:tc>
        <w:tc>
          <w:tcPr>
            <w:tcW w:w="2777" w:type="dxa"/>
            <w:gridSpan w:val="3"/>
          </w:tcPr>
          <w:p w:rsidR="00B75233" w:rsidRDefault="00B75233">
            <w:pPr>
              <w:pStyle w:val="TableParagraph"/>
              <w:spacing w:before="4"/>
              <w:rPr>
                <w:sz w:val="14"/>
              </w:rPr>
            </w:pPr>
          </w:p>
          <w:p w:rsidR="00B75233" w:rsidRDefault="00153A98">
            <w:pPr>
              <w:pStyle w:val="TableParagraph"/>
              <w:spacing w:line="200" w:lineRule="exact"/>
              <w:ind w:left="779" w:right="740"/>
              <w:jc w:val="center"/>
              <w:rPr>
                <w:sz w:val="16"/>
              </w:rPr>
            </w:pPr>
            <w:r>
              <w:rPr>
                <w:sz w:val="16"/>
              </w:rPr>
              <w:t>得分</w:t>
            </w:r>
          </w:p>
          <w:p w:rsidR="00B75233" w:rsidRDefault="00153A98">
            <w:pPr>
              <w:pStyle w:val="TableParagraph"/>
              <w:spacing w:line="200" w:lineRule="exact"/>
              <w:ind w:left="779" w:right="743"/>
              <w:jc w:val="center"/>
              <w:rPr>
                <w:sz w:val="16"/>
              </w:rPr>
            </w:pPr>
            <w:r>
              <w:rPr>
                <w:sz w:val="16"/>
              </w:rPr>
              <w:t>（20分*执行率）</w:t>
            </w:r>
          </w:p>
        </w:tc>
      </w:tr>
      <w:tr w:rsidR="00B75233">
        <w:trPr>
          <w:trHeight w:val="366"/>
        </w:trPr>
        <w:tc>
          <w:tcPr>
            <w:tcW w:w="1680" w:type="dxa"/>
            <w:gridSpan w:val="2"/>
            <w:vMerge/>
            <w:tcBorders>
              <w:top w:val="nil"/>
            </w:tcBorders>
          </w:tcPr>
          <w:p w:rsidR="00B75233" w:rsidRDefault="00B75233">
            <w:pPr>
              <w:rPr>
                <w:sz w:val="2"/>
                <w:szCs w:val="2"/>
              </w:rPr>
            </w:pPr>
          </w:p>
        </w:tc>
        <w:tc>
          <w:tcPr>
            <w:tcW w:w="1221" w:type="dxa"/>
          </w:tcPr>
          <w:p w:rsidR="00B75233" w:rsidRDefault="00153A98">
            <w:pPr>
              <w:pStyle w:val="TableParagraph"/>
              <w:spacing w:before="1" w:line="194" w:lineRule="exact"/>
              <w:ind w:left="537" w:right="10" w:hanging="471"/>
              <w:rPr>
                <w:sz w:val="16"/>
              </w:rPr>
            </w:pPr>
            <w:r>
              <w:rPr>
                <w:sz w:val="16"/>
              </w:rPr>
              <w:t>年度财政资金总额</w:t>
            </w:r>
          </w:p>
        </w:tc>
        <w:tc>
          <w:tcPr>
            <w:tcW w:w="1166" w:type="dxa"/>
          </w:tcPr>
          <w:p w:rsidR="00B75233" w:rsidRDefault="00153A98">
            <w:pPr>
              <w:pStyle w:val="TableParagraph"/>
              <w:spacing w:before="90"/>
              <w:ind w:left="129" w:right="94"/>
              <w:jc w:val="center"/>
              <w:rPr>
                <w:sz w:val="16"/>
              </w:rPr>
            </w:pPr>
            <w:r>
              <w:rPr>
                <w:sz w:val="16"/>
              </w:rPr>
              <w:t>192.00</w:t>
            </w:r>
          </w:p>
        </w:tc>
        <w:tc>
          <w:tcPr>
            <w:tcW w:w="1568" w:type="dxa"/>
            <w:gridSpan w:val="2"/>
          </w:tcPr>
          <w:p w:rsidR="00B75233" w:rsidRDefault="00153A98">
            <w:pPr>
              <w:pStyle w:val="TableParagraph"/>
              <w:spacing w:before="90"/>
              <w:ind w:left="552"/>
              <w:rPr>
                <w:sz w:val="16"/>
              </w:rPr>
            </w:pPr>
            <w:r>
              <w:rPr>
                <w:sz w:val="16"/>
              </w:rPr>
              <w:t>192.00</w:t>
            </w:r>
          </w:p>
        </w:tc>
        <w:tc>
          <w:tcPr>
            <w:tcW w:w="1221" w:type="dxa"/>
          </w:tcPr>
          <w:p w:rsidR="00B75233" w:rsidRDefault="00153A98">
            <w:pPr>
              <w:pStyle w:val="TableParagraph"/>
              <w:spacing w:before="90"/>
              <w:ind w:left="39" w:right="1"/>
              <w:jc w:val="center"/>
              <w:rPr>
                <w:sz w:val="16"/>
              </w:rPr>
            </w:pPr>
            <w:r>
              <w:rPr>
                <w:sz w:val="16"/>
              </w:rPr>
              <w:t>100%</w:t>
            </w:r>
          </w:p>
        </w:tc>
        <w:tc>
          <w:tcPr>
            <w:tcW w:w="2777" w:type="dxa"/>
            <w:gridSpan w:val="3"/>
          </w:tcPr>
          <w:p w:rsidR="00B75233" w:rsidRDefault="00153A98">
            <w:pPr>
              <w:pStyle w:val="TableParagraph"/>
              <w:spacing w:before="90"/>
              <w:ind w:left="779" w:right="737"/>
              <w:jc w:val="center"/>
              <w:rPr>
                <w:sz w:val="16"/>
              </w:rPr>
            </w:pPr>
            <w:r>
              <w:rPr>
                <w:sz w:val="16"/>
              </w:rPr>
              <w:t>20.0</w:t>
            </w:r>
          </w:p>
        </w:tc>
      </w:tr>
      <w:tr w:rsidR="00B75233">
        <w:trPr>
          <w:trHeight w:val="423"/>
        </w:trPr>
        <w:tc>
          <w:tcPr>
            <w:tcW w:w="785"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8"/>
              <w:rPr>
                <w:sz w:val="17"/>
              </w:rPr>
            </w:pPr>
          </w:p>
          <w:p w:rsidR="00B75233" w:rsidRDefault="00153A98">
            <w:pPr>
              <w:pStyle w:val="TableParagraph"/>
              <w:spacing w:line="228" w:lineRule="auto"/>
              <w:ind w:left="80" w:right="47" w:firstLine="2"/>
              <w:jc w:val="center"/>
              <w:rPr>
                <w:sz w:val="16"/>
              </w:rPr>
            </w:pPr>
            <w:r>
              <w:rPr>
                <w:sz w:val="16"/>
              </w:rPr>
              <w:t>年度绩效目标（80 分）</w:t>
            </w:r>
          </w:p>
        </w:tc>
        <w:tc>
          <w:tcPr>
            <w:tcW w:w="895" w:type="dxa"/>
          </w:tcPr>
          <w:p w:rsidR="00B75233" w:rsidRDefault="00153A98">
            <w:pPr>
              <w:pStyle w:val="TableParagraph"/>
              <w:spacing w:before="105"/>
              <w:ind w:left="138"/>
              <w:rPr>
                <w:sz w:val="16"/>
              </w:rPr>
            </w:pPr>
            <w:r>
              <w:rPr>
                <w:sz w:val="16"/>
              </w:rPr>
              <w:t>一级指标</w:t>
            </w:r>
          </w:p>
        </w:tc>
        <w:tc>
          <w:tcPr>
            <w:tcW w:w="1221" w:type="dxa"/>
          </w:tcPr>
          <w:p w:rsidR="00B75233" w:rsidRDefault="00153A98">
            <w:pPr>
              <w:pStyle w:val="TableParagraph"/>
              <w:spacing w:before="105"/>
              <w:ind w:left="36" w:right="1"/>
              <w:jc w:val="center"/>
              <w:rPr>
                <w:sz w:val="16"/>
              </w:rPr>
            </w:pPr>
            <w:r>
              <w:rPr>
                <w:sz w:val="16"/>
              </w:rPr>
              <w:t>二级指标</w:t>
            </w:r>
          </w:p>
        </w:tc>
        <w:tc>
          <w:tcPr>
            <w:tcW w:w="2734" w:type="dxa"/>
            <w:gridSpan w:val="3"/>
          </w:tcPr>
          <w:p w:rsidR="00B75233" w:rsidRDefault="00153A98">
            <w:pPr>
              <w:pStyle w:val="TableParagraph"/>
              <w:spacing w:before="105"/>
              <w:ind w:left="1036" w:right="1000"/>
              <w:jc w:val="center"/>
              <w:rPr>
                <w:sz w:val="16"/>
              </w:rPr>
            </w:pPr>
            <w:r>
              <w:rPr>
                <w:sz w:val="16"/>
              </w:rPr>
              <w:t>三级指标</w:t>
            </w:r>
          </w:p>
        </w:tc>
        <w:tc>
          <w:tcPr>
            <w:tcW w:w="1221" w:type="dxa"/>
          </w:tcPr>
          <w:p w:rsidR="00B75233" w:rsidRDefault="00153A98">
            <w:pPr>
              <w:pStyle w:val="TableParagraph"/>
              <w:spacing w:before="10" w:line="200" w:lineRule="exact"/>
              <w:ind w:left="43" w:right="1"/>
              <w:jc w:val="center"/>
              <w:rPr>
                <w:sz w:val="16"/>
              </w:rPr>
            </w:pPr>
            <w:r>
              <w:rPr>
                <w:sz w:val="16"/>
              </w:rPr>
              <w:t>年初目标值</w:t>
            </w:r>
          </w:p>
          <w:p w:rsidR="00B75233" w:rsidRDefault="00153A98">
            <w:pPr>
              <w:pStyle w:val="TableParagraph"/>
              <w:spacing w:line="194" w:lineRule="exact"/>
              <w:ind w:left="35" w:right="1"/>
              <w:jc w:val="center"/>
              <w:rPr>
                <w:sz w:val="16"/>
              </w:rPr>
            </w:pPr>
            <w:r>
              <w:rPr>
                <w:sz w:val="16"/>
              </w:rPr>
              <w:t>（A）</w:t>
            </w:r>
          </w:p>
        </w:tc>
        <w:tc>
          <w:tcPr>
            <w:tcW w:w="1568" w:type="dxa"/>
            <w:gridSpan w:val="2"/>
          </w:tcPr>
          <w:p w:rsidR="00B75233" w:rsidRDefault="00153A98">
            <w:pPr>
              <w:pStyle w:val="TableParagraph"/>
              <w:spacing w:before="105"/>
              <w:ind w:left="204"/>
              <w:rPr>
                <w:sz w:val="16"/>
              </w:rPr>
            </w:pPr>
            <w:r>
              <w:rPr>
                <w:sz w:val="16"/>
              </w:rPr>
              <w:t>实际完成值（B）</w:t>
            </w:r>
          </w:p>
        </w:tc>
        <w:tc>
          <w:tcPr>
            <w:tcW w:w="1209" w:type="dxa"/>
          </w:tcPr>
          <w:p w:rsidR="00B75233" w:rsidRDefault="00153A98">
            <w:pPr>
              <w:pStyle w:val="TableParagraph"/>
              <w:spacing w:before="105"/>
              <w:ind w:left="437" w:right="396"/>
              <w:jc w:val="center"/>
              <w:rPr>
                <w:sz w:val="16"/>
              </w:rPr>
            </w:pPr>
            <w:r>
              <w:rPr>
                <w:sz w:val="16"/>
              </w:rPr>
              <w:t>得分</w:t>
            </w:r>
          </w:p>
        </w:tc>
      </w:tr>
      <w:tr w:rsidR="00B75233">
        <w:trPr>
          <w:trHeight w:val="445"/>
        </w:trPr>
        <w:tc>
          <w:tcPr>
            <w:tcW w:w="785" w:type="dxa"/>
            <w:vMerge/>
            <w:tcBorders>
              <w:top w:val="nil"/>
            </w:tcBorders>
          </w:tcPr>
          <w:p w:rsidR="00B75233" w:rsidRDefault="00B75233">
            <w:pPr>
              <w:rPr>
                <w:sz w:val="2"/>
                <w:szCs w:val="2"/>
              </w:rPr>
            </w:pPr>
          </w:p>
        </w:tc>
        <w:tc>
          <w:tcPr>
            <w:tcW w:w="895" w:type="dxa"/>
          </w:tcPr>
          <w:p w:rsidR="00B75233" w:rsidRDefault="00153A98">
            <w:pPr>
              <w:pStyle w:val="TableParagraph"/>
              <w:spacing w:before="32" w:line="200" w:lineRule="exact"/>
              <w:ind w:left="138"/>
              <w:rPr>
                <w:sz w:val="16"/>
              </w:rPr>
            </w:pPr>
            <w:r>
              <w:rPr>
                <w:spacing w:val="-1"/>
                <w:sz w:val="16"/>
              </w:rPr>
              <w:t>产出指标</w:t>
            </w:r>
          </w:p>
          <w:p w:rsidR="00B75233" w:rsidRDefault="00153A98">
            <w:pPr>
              <w:pStyle w:val="TableParagraph"/>
              <w:spacing w:line="194" w:lineRule="exact"/>
              <w:ind w:left="136"/>
              <w:rPr>
                <w:sz w:val="16"/>
              </w:rPr>
            </w:pPr>
            <w:r>
              <w:rPr>
                <w:spacing w:val="-2"/>
                <w:sz w:val="16"/>
              </w:rPr>
              <w:t>（40</w:t>
            </w:r>
            <w:r>
              <w:rPr>
                <w:spacing w:val="-1"/>
                <w:sz w:val="16"/>
              </w:rPr>
              <w:t>分）</w:t>
            </w:r>
          </w:p>
        </w:tc>
        <w:tc>
          <w:tcPr>
            <w:tcW w:w="1221" w:type="dxa"/>
          </w:tcPr>
          <w:p w:rsidR="00B75233" w:rsidRDefault="00153A98">
            <w:pPr>
              <w:pStyle w:val="TableParagraph"/>
              <w:spacing w:before="128"/>
              <w:ind w:left="36" w:right="1"/>
              <w:jc w:val="center"/>
              <w:rPr>
                <w:sz w:val="16"/>
              </w:rPr>
            </w:pPr>
            <w:r>
              <w:rPr>
                <w:sz w:val="16"/>
              </w:rPr>
              <w:t>质量指标</w:t>
            </w:r>
          </w:p>
        </w:tc>
        <w:tc>
          <w:tcPr>
            <w:tcW w:w="2734" w:type="dxa"/>
            <w:gridSpan w:val="3"/>
          </w:tcPr>
          <w:p w:rsidR="00B75233" w:rsidRDefault="00153A98">
            <w:pPr>
              <w:pStyle w:val="TableParagraph"/>
              <w:spacing w:before="128"/>
              <w:ind w:left="744"/>
              <w:rPr>
                <w:sz w:val="16"/>
              </w:rPr>
            </w:pPr>
            <w:r>
              <w:rPr>
                <w:sz w:val="16"/>
              </w:rPr>
              <w:t>工程质量（40分）</w:t>
            </w:r>
          </w:p>
        </w:tc>
        <w:tc>
          <w:tcPr>
            <w:tcW w:w="1221" w:type="dxa"/>
          </w:tcPr>
          <w:p w:rsidR="00B75233" w:rsidRDefault="00153A98">
            <w:pPr>
              <w:pStyle w:val="TableParagraph"/>
              <w:spacing w:before="128"/>
              <w:ind w:left="36" w:right="1"/>
              <w:jc w:val="center"/>
              <w:rPr>
                <w:sz w:val="16"/>
              </w:rPr>
            </w:pPr>
            <w:r>
              <w:rPr>
                <w:sz w:val="16"/>
              </w:rPr>
              <w:t>合格</w:t>
            </w:r>
          </w:p>
        </w:tc>
        <w:tc>
          <w:tcPr>
            <w:tcW w:w="1568" w:type="dxa"/>
            <w:gridSpan w:val="2"/>
          </w:tcPr>
          <w:p w:rsidR="00B75233" w:rsidRDefault="00153A98">
            <w:pPr>
              <w:pStyle w:val="TableParagraph"/>
              <w:spacing w:before="128"/>
              <w:ind w:left="615" w:right="576"/>
              <w:jc w:val="center"/>
              <w:rPr>
                <w:sz w:val="16"/>
              </w:rPr>
            </w:pPr>
            <w:r>
              <w:rPr>
                <w:sz w:val="16"/>
              </w:rPr>
              <w:t>合格</w:t>
            </w:r>
          </w:p>
        </w:tc>
        <w:tc>
          <w:tcPr>
            <w:tcW w:w="1209" w:type="dxa"/>
          </w:tcPr>
          <w:p w:rsidR="00B75233" w:rsidRDefault="00153A98">
            <w:pPr>
              <w:pStyle w:val="TableParagraph"/>
              <w:spacing w:before="128"/>
              <w:ind w:left="437" w:right="396"/>
              <w:jc w:val="center"/>
              <w:rPr>
                <w:sz w:val="16"/>
              </w:rPr>
            </w:pPr>
            <w:r>
              <w:rPr>
                <w:sz w:val="16"/>
              </w:rPr>
              <w:t>40</w:t>
            </w:r>
          </w:p>
        </w:tc>
      </w:tr>
      <w:tr w:rsidR="00B75233">
        <w:trPr>
          <w:trHeight w:val="445"/>
        </w:trPr>
        <w:tc>
          <w:tcPr>
            <w:tcW w:w="785" w:type="dxa"/>
            <w:vMerge/>
            <w:tcBorders>
              <w:top w:val="nil"/>
            </w:tcBorders>
          </w:tcPr>
          <w:p w:rsidR="00B75233" w:rsidRDefault="00B75233">
            <w:pPr>
              <w:rPr>
                <w:sz w:val="2"/>
                <w:szCs w:val="2"/>
              </w:rPr>
            </w:pPr>
          </w:p>
        </w:tc>
        <w:tc>
          <w:tcPr>
            <w:tcW w:w="895" w:type="dxa"/>
            <w:vMerge w:val="restart"/>
          </w:tcPr>
          <w:p w:rsidR="00B75233" w:rsidRDefault="00B75233">
            <w:pPr>
              <w:pStyle w:val="TableParagraph"/>
              <w:rPr>
                <w:sz w:val="16"/>
              </w:rPr>
            </w:pPr>
          </w:p>
          <w:p w:rsidR="00B75233" w:rsidRDefault="00B75233">
            <w:pPr>
              <w:pStyle w:val="TableParagraph"/>
              <w:spacing w:before="5"/>
              <w:rPr>
                <w:sz w:val="15"/>
              </w:rPr>
            </w:pPr>
          </w:p>
          <w:p w:rsidR="00B75233" w:rsidRDefault="00153A98">
            <w:pPr>
              <w:pStyle w:val="TableParagraph"/>
              <w:spacing w:line="228" w:lineRule="auto"/>
              <w:ind w:left="373" w:right="22" w:hanging="315"/>
              <w:rPr>
                <w:sz w:val="16"/>
              </w:rPr>
            </w:pPr>
            <w:r>
              <w:rPr>
                <w:sz w:val="16"/>
              </w:rPr>
              <w:t>社会效益指标</w:t>
            </w:r>
          </w:p>
          <w:p w:rsidR="00B75233" w:rsidRDefault="00153A98">
            <w:pPr>
              <w:pStyle w:val="TableParagraph"/>
              <w:spacing w:line="199" w:lineRule="exact"/>
              <w:ind w:left="136"/>
              <w:rPr>
                <w:sz w:val="16"/>
              </w:rPr>
            </w:pPr>
            <w:r>
              <w:rPr>
                <w:sz w:val="16"/>
              </w:rPr>
              <w:t>（40分）</w:t>
            </w:r>
          </w:p>
        </w:tc>
        <w:tc>
          <w:tcPr>
            <w:tcW w:w="1221" w:type="dxa"/>
          </w:tcPr>
          <w:p w:rsidR="00B75233" w:rsidRDefault="00153A98">
            <w:pPr>
              <w:pStyle w:val="TableParagraph"/>
              <w:spacing w:before="128"/>
              <w:ind w:left="38" w:right="1"/>
              <w:jc w:val="center"/>
              <w:rPr>
                <w:sz w:val="16"/>
              </w:rPr>
            </w:pPr>
            <w:r>
              <w:rPr>
                <w:sz w:val="16"/>
              </w:rPr>
              <w:t>社会效益指标</w:t>
            </w:r>
          </w:p>
        </w:tc>
        <w:tc>
          <w:tcPr>
            <w:tcW w:w="2734" w:type="dxa"/>
            <w:gridSpan w:val="3"/>
          </w:tcPr>
          <w:p w:rsidR="00B75233" w:rsidRDefault="00153A98">
            <w:pPr>
              <w:pStyle w:val="TableParagraph"/>
              <w:spacing w:before="128"/>
              <w:ind w:left="271"/>
              <w:rPr>
                <w:sz w:val="16"/>
              </w:rPr>
            </w:pPr>
            <w:r>
              <w:rPr>
                <w:sz w:val="16"/>
              </w:rPr>
              <w:t>片区企业居民出行便利（15分）</w:t>
            </w:r>
          </w:p>
        </w:tc>
        <w:tc>
          <w:tcPr>
            <w:tcW w:w="1221" w:type="dxa"/>
          </w:tcPr>
          <w:p w:rsidR="00B75233" w:rsidRDefault="00153A98">
            <w:pPr>
              <w:pStyle w:val="TableParagraph"/>
              <w:spacing w:before="128"/>
              <w:ind w:left="41" w:right="1"/>
              <w:jc w:val="center"/>
              <w:rPr>
                <w:sz w:val="16"/>
              </w:rPr>
            </w:pPr>
            <w:r>
              <w:rPr>
                <w:sz w:val="16"/>
              </w:rPr>
              <w:t>有所提升</w:t>
            </w:r>
          </w:p>
        </w:tc>
        <w:tc>
          <w:tcPr>
            <w:tcW w:w="1568" w:type="dxa"/>
            <w:gridSpan w:val="2"/>
          </w:tcPr>
          <w:p w:rsidR="00B75233" w:rsidRDefault="00153A98">
            <w:pPr>
              <w:pStyle w:val="TableParagraph"/>
              <w:spacing w:before="128"/>
              <w:ind w:left="480"/>
              <w:rPr>
                <w:sz w:val="16"/>
              </w:rPr>
            </w:pPr>
            <w:r>
              <w:rPr>
                <w:sz w:val="16"/>
              </w:rPr>
              <w:t>有所提升</w:t>
            </w:r>
          </w:p>
        </w:tc>
        <w:tc>
          <w:tcPr>
            <w:tcW w:w="1209" w:type="dxa"/>
          </w:tcPr>
          <w:p w:rsidR="00B75233" w:rsidRDefault="00153A98">
            <w:pPr>
              <w:pStyle w:val="TableParagraph"/>
              <w:spacing w:before="128"/>
              <w:ind w:left="437" w:right="396"/>
              <w:jc w:val="center"/>
              <w:rPr>
                <w:sz w:val="16"/>
              </w:rPr>
            </w:pPr>
            <w:r>
              <w:rPr>
                <w:sz w:val="16"/>
              </w:rPr>
              <w:t>15</w:t>
            </w:r>
          </w:p>
        </w:tc>
      </w:tr>
      <w:tr w:rsidR="00B75233">
        <w:trPr>
          <w:trHeight w:val="445"/>
        </w:trPr>
        <w:tc>
          <w:tcPr>
            <w:tcW w:w="785" w:type="dxa"/>
            <w:vMerge/>
            <w:tcBorders>
              <w:top w:val="nil"/>
            </w:tcBorders>
          </w:tcPr>
          <w:p w:rsidR="00B75233" w:rsidRDefault="00B75233">
            <w:pPr>
              <w:rPr>
                <w:sz w:val="2"/>
                <w:szCs w:val="2"/>
              </w:rPr>
            </w:pPr>
          </w:p>
        </w:tc>
        <w:tc>
          <w:tcPr>
            <w:tcW w:w="895" w:type="dxa"/>
            <w:vMerge/>
            <w:tcBorders>
              <w:top w:val="nil"/>
            </w:tcBorders>
          </w:tcPr>
          <w:p w:rsidR="00B75233" w:rsidRDefault="00B75233">
            <w:pPr>
              <w:rPr>
                <w:sz w:val="2"/>
                <w:szCs w:val="2"/>
              </w:rPr>
            </w:pPr>
          </w:p>
        </w:tc>
        <w:tc>
          <w:tcPr>
            <w:tcW w:w="1221" w:type="dxa"/>
          </w:tcPr>
          <w:p w:rsidR="00B75233" w:rsidRDefault="00153A98">
            <w:pPr>
              <w:pStyle w:val="TableParagraph"/>
              <w:spacing w:before="128"/>
              <w:ind w:left="44" w:right="1"/>
              <w:jc w:val="center"/>
              <w:rPr>
                <w:sz w:val="16"/>
              </w:rPr>
            </w:pPr>
            <w:r>
              <w:rPr>
                <w:sz w:val="16"/>
              </w:rPr>
              <w:t>可持续影响指标</w:t>
            </w:r>
          </w:p>
        </w:tc>
        <w:tc>
          <w:tcPr>
            <w:tcW w:w="2734" w:type="dxa"/>
            <w:gridSpan w:val="3"/>
          </w:tcPr>
          <w:p w:rsidR="00B75233" w:rsidRDefault="00153A98">
            <w:pPr>
              <w:pStyle w:val="TableParagraph"/>
              <w:spacing w:before="128"/>
              <w:ind w:left="430"/>
              <w:rPr>
                <w:sz w:val="16"/>
              </w:rPr>
            </w:pPr>
            <w:r>
              <w:rPr>
                <w:sz w:val="16"/>
              </w:rPr>
              <w:t>全面提升城市形象（10分）</w:t>
            </w:r>
          </w:p>
        </w:tc>
        <w:tc>
          <w:tcPr>
            <w:tcW w:w="1221" w:type="dxa"/>
          </w:tcPr>
          <w:p w:rsidR="00B75233" w:rsidRDefault="00153A98">
            <w:pPr>
              <w:pStyle w:val="TableParagraph"/>
              <w:spacing w:before="128"/>
              <w:ind w:left="41" w:right="1"/>
              <w:jc w:val="center"/>
              <w:rPr>
                <w:sz w:val="16"/>
              </w:rPr>
            </w:pPr>
            <w:r>
              <w:rPr>
                <w:sz w:val="16"/>
              </w:rPr>
              <w:t>有所提升</w:t>
            </w:r>
          </w:p>
        </w:tc>
        <w:tc>
          <w:tcPr>
            <w:tcW w:w="1568" w:type="dxa"/>
            <w:gridSpan w:val="2"/>
          </w:tcPr>
          <w:p w:rsidR="00B75233" w:rsidRDefault="00153A98">
            <w:pPr>
              <w:pStyle w:val="TableParagraph"/>
              <w:spacing w:before="128"/>
              <w:ind w:left="480"/>
              <w:rPr>
                <w:sz w:val="16"/>
              </w:rPr>
            </w:pPr>
            <w:r>
              <w:rPr>
                <w:sz w:val="16"/>
              </w:rPr>
              <w:t>有所提升</w:t>
            </w:r>
          </w:p>
        </w:tc>
        <w:tc>
          <w:tcPr>
            <w:tcW w:w="1209" w:type="dxa"/>
          </w:tcPr>
          <w:p w:rsidR="00B75233" w:rsidRDefault="00153A98">
            <w:pPr>
              <w:pStyle w:val="TableParagraph"/>
              <w:spacing w:before="128"/>
              <w:ind w:left="437" w:right="396"/>
              <w:jc w:val="center"/>
              <w:rPr>
                <w:sz w:val="16"/>
              </w:rPr>
            </w:pPr>
            <w:r>
              <w:rPr>
                <w:sz w:val="16"/>
              </w:rPr>
              <w:t>10</w:t>
            </w:r>
          </w:p>
        </w:tc>
      </w:tr>
      <w:tr w:rsidR="00B75233">
        <w:trPr>
          <w:trHeight w:val="445"/>
        </w:trPr>
        <w:tc>
          <w:tcPr>
            <w:tcW w:w="785" w:type="dxa"/>
            <w:vMerge/>
            <w:tcBorders>
              <w:top w:val="nil"/>
            </w:tcBorders>
          </w:tcPr>
          <w:p w:rsidR="00B75233" w:rsidRDefault="00B75233">
            <w:pPr>
              <w:rPr>
                <w:sz w:val="2"/>
                <w:szCs w:val="2"/>
              </w:rPr>
            </w:pPr>
          </w:p>
        </w:tc>
        <w:tc>
          <w:tcPr>
            <w:tcW w:w="895" w:type="dxa"/>
            <w:vMerge/>
            <w:tcBorders>
              <w:top w:val="nil"/>
            </w:tcBorders>
          </w:tcPr>
          <w:p w:rsidR="00B75233" w:rsidRDefault="00B75233">
            <w:pPr>
              <w:rPr>
                <w:sz w:val="2"/>
                <w:szCs w:val="2"/>
              </w:rPr>
            </w:pPr>
          </w:p>
        </w:tc>
        <w:tc>
          <w:tcPr>
            <w:tcW w:w="1221" w:type="dxa"/>
          </w:tcPr>
          <w:p w:rsidR="00B75233" w:rsidRDefault="00153A98">
            <w:pPr>
              <w:pStyle w:val="TableParagraph"/>
              <w:spacing w:before="129"/>
              <w:ind w:left="38" w:right="1"/>
              <w:jc w:val="center"/>
              <w:rPr>
                <w:sz w:val="16"/>
              </w:rPr>
            </w:pPr>
            <w:r>
              <w:rPr>
                <w:sz w:val="16"/>
              </w:rPr>
              <w:t>社会效益指标</w:t>
            </w:r>
          </w:p>
        </w:tc>
        <w:tc>
          <w:tcPr>
            <w:tcW w:w="2734" w:type="dxa"/>
            <w:gridSpan w:val="3"/>
          </w:tcPr>
          <w:p w:rsidR="00B75233" w:rsidRDefault="00153A98">
            <w:pPr>
              <w:pStyle w:val="TableParagraph"/>
              <w:spacing w:before="129"/>
              <w:ind w:left="194"/>
              <w:rPr>
                <w:sz w:val="16"/>
              </w:rPr>
            </w:pPr>
            <w:r>
              <w:rPr>
                <w:sz w:val="16"/>
              </w:rPr>
              <w:t>重要的城市基础设施建设（15分）</w:t>
            </w:r>
          </w:p>
        </w:tc>
        <w:tc>
          <w:tcPr>
            <w:tcW w:w="1221" w:type="dxa"/>
          </w:tcPr>
          <w:p w:rsidR="00B75233" w:rsidRDefault="00153A98">
            <w:pPr>
              <w:pStyle w:val="TableParagraph"/>
              <w:spacing w:before="129"/>
              <w:ind w:left="41" w:right="1"/>
              <w:jc w:val="center"/>
              <w:rPr>
                <w:sz w:val="16"/>
              </w:rPr>
            </w:pPr>
            <w:r>
              <w:rPr>
                <w:sz w:val="16"/>
              </w:rPr>
              <w:t>有所提升</w:t>
            </w:r>
          </w:p>
        </w:tc>
        <w:tc>
          <w:tcPr>
            <w:tcW w:w="1568" w:type="dxa"/>
            <w:gridSpan w:val="2"/>
          </w:tcPr>
          <w:p w:rsidR="00B75233" w:rsidRDefault="00153A98">
            <w:pPr>
              <w:pStyle w:val="TableParagraph"/>
              <w:spacing w:before="129"/>
              <w:ind w:left="480"/>
              <w:rPr>
                <w:sz w:val="16"/>
              </w:rPr>
            </w:pPr>
            <w:r>
              <w:rPr>
                <w:sz w:val="16"/>
              </w:rPr>
              <w:t>有所提升</w:t>
            </w:r>
          </w:p>
        </w:tc>
        <w:tc>
          <w:tcPr>
            <w:tcW w:w="1209" w:type="dxa"/>
          </w:tcPr>
          <w:p w:rsidR="00B75233" w:rsidRDefault="00153A98">
            <w:pPr>
              <w:pStyle w:val="TableParagraph"/>
              <w:spacing w:before="129"/>
              <w:ind w:left="437" w:right="396"/>
              <w:jc w:val="center"/>
              <w:rPr>
                <w:sz w:val="16"/>
              </w:rPr>
            </w:pPr>
            <w:r>
              <w:rPr>
                <w:sz w:val="16"/>
              </w:rPr>
              <w:t>15</w:t>
            </w:r>
          </w:p>
        </w:tc>
      </w:tr>
      <w:tr w:rsidR="00B75233">
        <w:trPr>
          <w:trHeight w:val="445"/>
        </w:trPr>
        <w:tc>
          <w:tcPr>
            <w:tcW w:w="785" w:type="dxa"/>
          </w:tcPr>
          <w:p w:rsidR="00B75233" w:rsidRDefault="00153A98">
            <w:pPr>
              <w:pStyle w:val="TableParagraph"/>
              <w:spacing w:before="128"/>
              <w:ind w:left="239"/>
              <w:rPr>
                <w:sz w:val="16"/>
              </w:rPr>
            </w:pPr>
            <w:r>
              <w:rPr>
                <w:sz w:val="16"/>
              </w:rPr>
              <w:t>总分</w:t>
            </w:r>
          </w:p>
        </w:tc>
        <w:tc>
          <w:tcPr>
            <w:tcW w:w="8848" w:type="dxa"/>
            <w:gridSpan w:val="9"/>
          </w:tcPr>
          <w:p w:rsidR="00B75233" w:rsidRDefault="00153A98">
            <w:pPr>
              <w:pStyle w:val="TableParagraph"/>
              <w:spacing w:before="128"/>
              <w:ind w:left="4293" w:right="4260"/>
              <w:jc w:val="center"/>
              <w:rPr>
                <w:sz w:val="16"/>
              </w:rPr>
            </w:pPr>
            <w:r>
              <w:rPr>
                <w:sz w:val="16"/>
              </w:rPr>
              <w:t>100</w:t>
            </w:r>
          </w:p>
        </w:tc>
      </w:tr>
      <w:tr w:rsidR="00B75233">
        <w:trPr>
          <w:trHeight w:val="978"/>
        </w:trPr>
        <w:tc>
          <w:tcPr>
            <w:tcW w:w="1680" w:type="dxa"/>
            <w:gridSpan w:val="2"/>
          </w:tcPr>
          <w:p w:rsidR="00B75233" w:rsidRDefault="00B75233">
            <w:pPr>
              <w:pStyle w:val="TableParagraph"/>
              <w:spacing w:before="3"/>
              <w:rPr>
                <w:sz w:val="16"/>
              </w:rPr>
            </w:pPr>
          </w:p>
          <w:p w:rsidR="00B75233" w:rsidRDefault="00153A98">
            <w:pPr>
              <w:pStyle w:val="TableParagraph"/>
              <w:spacing w:line="228" w:lineRule="auto"/>
              <w:ind w:left="453" w:right="413" w:hanging="5"/>
              <w:jc w:val="center"/>
              <w:rPr>
                <w:sz w:val="16"/>
              </w:rPr>
            </w:pPr>
            <w:r>
              <w:rPr>
                <w:sz w:val="16"/>
              </w:rPr>
              <w:t xml:space="preserve">偏差大或 </w:t>
            </w:r>
            <w:r>
              <w:rPr>
                <w:spacing w:val="-4"/>
                <w:sz w:val="16"/>
              </w:rPr>
              <w:t>目标未完成</w:t>
            </w:r>
            <w:r>
              <w:rPr>
                <w:sz w:val="16"/>
              </w:rPr>
              <w:t>原因分析</w:t>
            </w:r>
          </w:p>
        </w:tc>
        <w:tc>
          <w:tcPr>
            <w:tcW w:w="7953" w:type="dxa"/>
            <w:gridSpan w:val="8"/>
          </w:tcPr>
          <w:p w:rsidR="00B75233" w:rsidRDefault="00B75233">
            <w:pPr>
              <w:pStyle w:val="TableParagraph"/>
              <w:rPr>
                <w:sz w:val="16"/>
              </w:rPr>
            </w:pPr>
          </w:p>
          <w:p w:rsidR="00B75233" w:rsidRDefault="00B75233">
            <w:pPr>
              <w:pStyle w:val="TableParagraph"/>
              <w:spacing w:before="12"/>
              <w:rPr>
                <w:sz w:val="14"/>
              </w:rPr>
            </w:pPr>
          </w:p>
          <w:p w:rsidR="00B75233" w:rsidRDefault="00153A98">
            <w:pPr>
              <w:pStyle w:val="TableParagraph"/>
              <w:ind w:left="36"/>
              <w:jc w:val="center"/>
              <w:rPr>
                <w:sz w:val="16"/>
              </w:rPr>
            </w:pPr>
            <w:r>
              <w:rPr>
                <w:sz w:val="16"/>
              </w:rPr>
              <w:t>无</w:t>
            </w:r>
          </w:p>
        </w:tc>
      </w:tr>
      <w:tr w:rsidR="00B75233">
        <w:trPr>
          <w:trHeight w:val="968"/>
        </w:trPr>
        <w:tc>
          <w:tcPr>
            <w:tcW w:w="1680" w:type="dxa"/>
            <w:gridSpan w:val="2"/>
          </w:tcPr>
          <w:p w:rsidR="00B75233" w:rsidRDefault="00B75233">
            <w:pPr>
              <w:pStyle w:val="TableParagraph"/>
              <w:spacing w:before="7"/>
              <w:rPr>
                <w:sz w:val="23"/>
              </w:rPr>
            </w:pPr>
          </w:p>
          <w:p w:rsidR="00B75233" w:rsidRDefault="00153A98">
            <w:pPr>
              <w:pStyle w:val="TableParagraph"/>
              <w:spacing w:line="228" w:lineRule="auto"/>
              <w:ind w:left="374" w:right="293" w:firstLine="79"/>
              <w:rPr>
                <w:sz w:val="16"/>
              </w:rPr>
            </w:pPr>
            <w:r>
              <w:rPr>
                <w:sz w:val="16"/>
              </w:rPr>
              <w:t>改进措施及结果应用方案</w:t>
            </w:r>
          </w:p>
        </w:tc>
        <w:tc>
          <w:tcPr>
            <w:tcW w:w="7953" w:type="dxa"/>
            <w:gridSpan w:val="8"/>
          </w:tcPr>
          <w:p w:rsidR="00B75233" w:rsidRDefault="00B75233">
            <w:pPr>
              <w:pStyle w:val="TableParagraph"/>
              <w:rPr>
                <w:sz w:val="16"/>
              </w:rPr>
            </w:pPr>
          </w:p>
          <w:p w:rsidR="00B75233" w:rsidRDefault="00B75233">
            <w:pPr>
              <w:pStyle w:val="TableParagraph"/>
              <w:spacing w:before="5"/>
              <w:rPr>
                <w:sz w:val="14"/>
              </w:rPr>
            </w:pPr>
          </w:p>
          <w:p w:rsidR="00B75233" w:rsidRDefault="00153A98">
            <w:pPr>
              <w:pStyle w:val="TableParagraph"/>
              <w:ind w:left="36"/>
              <w:jc w:val="center"/>
              <w:rPr>
                <w:sz w:val="16"/>
              </w:rPr>
            </w:pPr>
            <w:r>
              <w:rPr>
                <w:sz w:val="16"/>
              </w:rPr>
              <w:t>无</w:t>
            </w:r>
          </w:p>
        </w:tc>
      </w:tr>
      <w:tr w:rsidR="00B75233">
        <w:trPr>
          <w:trHeight w:val="1088"/>
        </w:trPr>
        <w:tc>
          <w:tcPr>
            <w:tcW w:w="1680" w:type="dxa"/>
            <w:gridSpan w:val="2"/>
          </w:tcPr>
          <w:p w:rsidR="00B75233" w:rsidRDefault="00B75233">
            <w:pPr>
              <w:pStyle w:val="TableParagraph"/>
              <w:rPr>
                <w:sz w:val="16"/>
              </w:rPr>
            </w:pPr>
          </w:p>
          <w:p w:rsidR="00B75233" w:rsidRDefault="00B75233">
            <w:pPr>
              <w:pStyle w:val="TableParagraph"/>
              <w:spacing w:before="3"/>
              <w:rPr>
                <w:sz w:val="12"/>
              </w:rPr>
            </w:pPr>
          </w:p>
          <w:p w:rsidR="00B75233" w:rsidRDefault="00153A98">
            <w:pPr>
              <w:pStyle w:val="TableParagraph"/>
              <w:spacing w:line="228" w:lineRule="auto"/>
              <w:ind w:left="530" w:right="211" w:hanging="236"/>
              <w:rPr>
                <w:sz w:val="16"/>
              </w:rPr>
            </w:pPr>
            <w:r>
              <w:rPr>
                <w:sz w:val="16"/>
              </w:rPr>
              <w:t>单位主要负责人签批意见</w:t>
            </w:r>
          </w:p>
        </w:tc>
        <w:tc>
          <w:tcPr>
            <w:tcW w:w="7953" w:type="dxa"/>
            <w:gridSpan w:val="8"/>
          </w:tcPr>
          <w:p w:rsidR="00B75233" w:rsidRDefault="00B75233">
            <w:pPr>
              <w:pStyle w:val="TableParagraph"/>
              <w:spacing w:before="11"/>
              <w:rPr>
                <w:sz w:val="19"/>
              </w:rPr>
            </w:pPr>
          </w:p>
          <w:p w:rsidR="00B75233" w:rsidRDefault="00153A98">
            <w:pPr>
              <w:pStyle w:val="TableParagraph"/>
              <w:spacing w:before="1"/>
              <w:ind w:left="2606" w:right="1551"/>
              <w:jc w:val="center"/>
              <w:rPr>
                <w:sz w:val="16"/>
              </w:rPr>
            </w:pPr>
            <w:r>
              <w:rPr>
                <w:sz w:val="16"/>
              </w:rPr>
              <w:t>签名：</w:t>
            </w:r>
          </w:p>
          <w:p w:rsidR="00B75233" w:rsidRDefault="00B75233">
            <w:pPr>
              <w:pStyle w:val="TableParagraph"/>
              <w:spacing w:before="7"/>
              <w:rPr>
                <w:sz w:val="14"/>
              </w:rPr>
            </w:pPr>
          </w:p>
          <w:p w:rsidR="00B75233" w:rsidRDefault="00153A98">
            <w:pPr>
              <w:pStyle w:val="TableParagraph"/>
              <w:tabs>
                <w:tab w:val="left" w:pos="4576"/>
                <w:tab w:val="left" w:pos="5212"/>
              </w:tabs>
              <w:ind w:left="3940"/>
              <w:rPr>
                <w:sz w:val="16"/>
              </w:rPr>
            </w:pPr>
            <w:r>
              <w:rPr>
                <w:sz w:val="16"/>
              </w:rPr>
              <w:t>年</w:t>
            </w:r>
            <w:r>
              <w:rPr>
                <w:sz w:val="16"/>
              </w:rPr>
              <w:tab/>
              <w:t>月</w:t>
            </w:r>
            <w:r>
              <w:rPr>
                <w:sz w:val="16"/>
              </w:rPr>
              <w:tab/>
              <w:t>日</w:t>
            </w:r>
          </w:p>
        </w:tc>
      </w:tr>
    </w:tbl>
    <w:p w:rsidR="00B75233" w:rsidRDefault="00B75233">
      <w:pPr>
        <w:pStyle w:val="a3"/>
        <w:rPr>
          <w:sz w:val="20"/>
        </w:rPr>
      </w:pPr>
    </w:p>
    <w:p w:rsidR="00B75233" w:rsidRDefault="00B75233">
      <w:pPr>
        <w:pStyle w:val="a3"/>
        <w:spacing w:before="4"/>
        <w:rPr>
          <w:sz w:val="18"/>
        </w:rPr>
      </w:pPr>
    </w:p>
    <w:p w:rsidR="00B75233" w:rsidRDefault="00153A98">
      <w:pPr>
        <w:pStyle w:val="a3"/>
        <w:spacing w:before="78" w:line="200" w:lineRule="exact"/>
        <w:ind w:left="973"/>
      </w:pPr>
      <w:r>
        <w:t>备注：</w:t>
      </w:r>
    </w:p>
    <w:p w:rsidR="00B75233" w:rsidRDefault="00153A98">
      <w:pPr>
        <w:pStyle w:val="a4"/>
        <w:numPr>
          <w:ilvl w:val="0"/>
          <w:numId w:val="19"/>
        </w:numPr>
        <w:tabs>
          <w:tab w:val="left" w:pos="1136"/>
        </w:tabs>
        <w:spacing w:line="194" w:lineRule="exact"/>
        <w:ind w:hanging="163"/>
        <w:rPr>
          <w:sz w:val="16"/>
        </w:rPr>
      </w:pPr>
      <w:r>
        <w:rPr>
          <w:spacing w:val="-5"/>
          <w:sz w:val="16"/>
        </w:rPr>
        <w:t>预算执行情况口径：预算数为调整后财政资金总额</w:t>
      </w:r>
      <w:r>
        <w:rPr>
          <w:sz w:val="16"/>
        </w:rPr>
        <w:t>（</w:t>
      </w:r>
      <w:r>
        <w:rPr>
          <w:spacing w:val="-3"/>
          <w:sz w:val="16"/>
        </w:rPr>
        <w:t>包括上年结余结转）</w:t>
      </w:r>
      <w:r>
        <w:rPr>
          <w:spacing w:val="-4"/>
          <w:sz w:val="16"/>
        </w:rPr>
        <w:t>，执行数为资金使用单位财政资金实际支出数。</w:t>
      </w:r>
    </w:p>
    <w:p w:rsidR="00B75233" w:rsidRDefault="00153A98">
      <w:pPr>
        <w:pStyle w:val="a4"/>
        <w:numPr>
          <w:ilvl w:val="0"/>
          <w:numId w:val="19"/>
        </w:numPr>
        <w:tabs>
          <w:tab w:val="left" w:pos="1136"/>
        </w:tabs>
        <w:spacing w:before="1" w:line="230" w:lineRule="auto"/>
        <w:ind w:left="973" w:right="1350" w:firstLine="0"/>
        <w:rPr>
          <w:sz w:val="16"/>
        </w:rPr>
      </w:pPr>
      <w:r>
        <w:rPr>
          <w:spacing w:val="-8"/>
          <w:sz w:val="16"/>
        </w:rPr>
        <w:t>定量指标完成数汇总原则：绝对值直接累加计算，相对值按照资金额度加权平均计算。定量指标计分原则：正向指标</w:t>
      </w:r>
      <w:r>
        <w:rPr>
          <w:sz w:val="16"/>
        </w:rPr>
        <w:t>（</w:t>
      </w:r>
      <w:r>
        <w:rPr>
          <w:spacing w:val="-3"/>
          <w:sz w:val="16"/>
        </w:rPr>
        <w:t>即目标值为≥</w:t>
      </w:r>
      <w:r>
        <w:rPr>
          <w:sz w:val="16"/>
        </w:rPr>
        <w:t xml:space="preserve">X, </w:t>
      </w:r>
      <w:r>
        <w:rPr>
          <w:spacing w:val="-3"/>
          <w:sz w:val="16"/>
        </w:rPr>
        <w:t>得分=权重</w:t>
      </w:r>
      <w:r>
        <w:rPr>
          <w:sz w:val="16"/>
        </w:rPr>
        <w:t>*B/A）</w:t>
      </w:r>
      <w:r>
        <w:rPr>
          <w:spacing w:val="-2"/>
          <w:sz w:val="16"/>
        </w:rPr>
        <w:t>，反向指标</w:t>
      </w:r>
      <w:r>
        <w:rPr>
          <w:sz w:val="16"/>
        </w:rPr>
        <w:t>（</w:t>
      </w:r>
      <w:r>
        <w:rPr>
          <w:spacing w:val="-3"/>
          <w:sz w:val="16"/>
        </w:rPr>
        <w:t>即目标值为≤X</w:t>
      </w:r>
      <w:r>
        <w:rPr>
          <w:spacing w:val="-4"/>
          <w:sz w:val="16"/>
        </w:rPr>
        <w:t>，得分=权重</w:t>
      </w:r>
      <w:r>
        <w:rPr>
          <w:sz w:val="16"/>
        </w:rPr>
        <w:t>*A/B）</w:t>
      </w:r>
      <w:r>
        <w:rPr>
          <w:spacing w:val="-5"/>
          <w:sz w:val="16"/>
        </w:rPr>
        <w:t>，得分不得突破权重总额。定量指标先汇总完成数，再计算得分。</w:t>
      </w:r>
    </w:p>
    <w:p w:rsidR="00B75233" w:rsidRDefault="00153A98">
      <w:pPr>
        <w:pStyle w:val="a4"/>
        <w:numPr>
          <w:ilvl w:val="0"/>
          <w:numId w:val="19"/>
        </w:numPr>
        <w:tabs>
          <w:tab w:val="left" w:pos="1136"/>
        </w:tabs>
        <w:spacing w:line="228" w:lineRule="auto"/>
        <w:ind w:left="973" w:right="1330" w:firstLine="0"/>
        <w:rPr>
          <w:sz w:val="16"/>
        </w:rPr>
      </w:pPr>
      <w:r>
        <w:rPr>
          <w:spacing w:val="-6"/>
          <w:sz w:val="16"/>
        </w:rPr>
        <w:t>定性指标计分原则：达成预期指标、部分达成预期指标并具有一定效果、未达成预期指标且效果较差三档，分别按照该指标对应分值区</w:t>
      </w:r>
      <w:r>
        <w:rPr>
          <w:spacing w:val="-5"/>
          <w:sz w:val="16"/>
        </w:rPr>
        <w:t>间</w:t>
      </w:r>
      <w:r>
        <w:rPr>
          <w:sz w:val="16"/>
        </w:rPr>
        <w:t>100-80%（</w:t>
      </w:r>
      <w:r>
        <w:rPr>
          <w:spacing w:val="-4"/>
          <w:sz w:val="16"/>
        </w:rPr>
        <w:t>含</w:t>
      </w:r>
      <w:r>
        <w:rPr>
          <w:sz w:val="16"/>
        </w:rPr>
        <w:t>80%）、80-50%（</w:t>
      </w:r>
      <w:r>
        <w:rPr>
          <w:spacing w:val="-5"/>
          <w:sz w:val="16"/>
        </w:rPr>
        <w:t>含</w:t>
      </w:r>
      <w:r>
        <w:rPr>
          <w:sz w:val="16"/>
        </w:rPr>
        <w:t>50%）</w:t>
      </w:r>
      <w:r>
        <w:rPr>
          <w:spacing w:val="-5"/>
          <w:sz w:val="16"/>
        </w:rPr>
        <w:t>、</w:t>
      </w:r>
      <w:r>
        <w:rPr>
          <w:sz w:val="16"/>
        </w:rPr>
        <w:t>50-0</w:t>
      </w:r>
      <w:r>
        <w:rPr>
          <w:spacing w:val="-6"/>
          <w:sz w:val="16"/>
        </w:rPr>
        <w:t>%合理确定分值。汇总时，以资金额度为权重，对分值进行加权平均计算。</w:t>
      </w:r>
    </w:p>
    <w:p w:rsidR="00B75233" w:rsidRDefault="00153A98">
      <w:pPr>
        <w:pStyle w:val="a4"/>
        <w:numPr>
          <w:ilvl w:val="0"/>
          <w:numId w:val="19"/>
        </w:numPr>
        <w:tabs>
          <w:tab w:val="left" w:pos="1136"/>
        </w:tabs>
        <w:spacing w:line="199" w:lineRule="exact"/>
        <w:ind w:hanging="163"/>
        <w:rPr>
          <w:sz w:val="16"/>
        </w:rPr>
      </w:pPr>
      <w:r>
        <w:rPr>
          <w:spacing w:val="-4"/>
          <w:sz w:val="16"/>
        </w:rPr>
        <w:t>基于经济性和必要性等因素考虑，满意度指标暂可不</w:t>
      </w:r>
      <w:proofErr w:type="gramStart"/>
      <w:r>
        <w:rPr>
          <w:spacing w:val="-4"/>
          <w:sz w:val="16"/>
        </w:rPr>
        <w:t>作为必评指标</w:t>
      </w:r>
      <w:proofErr w:type="gramEnd"/>
      <w:r>
        <w:rPr>
          <w:spacing w:val="-4"/>
          <w:sz w:val="16"/>
        </w:rPr>
        <w:t>。</w:t>
      </w:r>
    </w:p>
    <w:p w:rsidR="00B75233" w:rsidRDefault="00B75233">
      <w:pPr>
        <w:spacing w:line="199" w:lineRule="exact"/>
        <w:rPr>
          <w:sz w:val="16"/>
        </w:rPr>
        <w:sectPr w:rsidR="00B75233">
          <w:headerReference w:type="default" r:id="rId54"/>
          <w:footerReference w:type="default" r:id="rId55"/>
          <w:pgSz w:w="11910" w:h="16840"/>
          <w:pgMar w:top="2180" w:right="0" w:bottom="280" w:left="140" w:header="1565" w:footer="0" w:gutter="0"/>
          <w:cols w:space="720"/>
        </w:sectPr>
      </w:pPr>
    </w:p>
    <w:p w:rsidR="00B75233" w:rsidRDefault="00B75233">
      <w:pPr>
        <w:pStyle w:val="a3"/>
        <w:spacing w:before="7"/>
        <w:rPr>
          <w:sz w:val="7"/>
        </w:rPr>
      </w:pPr>
    </w:p>
    <w:tbl>
      <w:tblPr>
        <w:tblW w:w="0" w:type="auto"/>
        <w:tblInd w:w="9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94"/>
        <w:gridCol w:w="871"/>
        <w:gridCol w:w="1205"/>
        <w:gridCol w:w="1181"/>
        <w:gridCol w:w="795"/>
        <w:gridCol w:w="795"/>
        <w:gridCol w:w="1225"/>
        <w:gridCol w:w="795"/>
        <w:gridCol w:w="795"/>
        <w:gridCol w:w="1249"/>
      </w:tblGrid>
      <w:tr w:rsidR="00B75233">
        <w:trPr>
          <w:trHeight w:val="371"/>
        </w:trPr>
        <w:tc>
          <w:tcPr>
            <w:tcW w:w="1665" w:type="dxa"/>
            <w:gridSpan w:val="2"/>
          </w:tcPr>
          <w:p w:rsidR="00B75233" w:rsidRDefault="00153A98">
            <w:pPr>
              <w:pStyle w:val="TableParagraph"/>
              <w:spacing w:before="92"/>
              <w:ind w:left="520"/>
              <w:rPr>
                <w:sz w:val="16"/>
              </w:rPr>
            </w:pPr>
            <w:r>
              <w:rPr>
                <w:sz w:val="16"/>
              </w:rPr>
              <w:t>项目名称</w:t>
            </w:r>
          </w:p>
        </w:tc>
        <w:tc>
          <w:tcPr>
            <w:tcW w:w="8040" w:type="dxa"/>
            <w:gridSpan w:val="8"/>
          </w:tcPr>
          <w:p w:rsidR="00B75233" w:rsidRDefault="00153A98">
            <w:pPr>
              <w:pStyle w:val="TableParagraph"/>
              <w:spacing w:before="92"/>
              <w:ind w:left="3166" w:right="3142"/>
              <w:jc w:val="center"/>
              <w:rPr>
                <w:sz w:val="16"/>
              </w:rPr>
            </w:pPr>
            <w:proofErr w:type="gramStart"/>
            <w:r>
              <w:rPr>
                <w:sz w:val="16"/>
              </w:rPr>
              <w:t>汀</w:t>
            </w:r>
            <w:proofErr w:type="gramEnd"/>
            <w:r>
              <w:rPr>
                <w:sz w:val="16"/>
              </w:rPr>
              <w:t>香南路南</w:t>
            </w:r>
            <w:proofErr w:type="gramStart"/>
            <w:r>
              <w:rPr>
                <w:sz w:val="16"/>
              </w:rPr>
              <w:t>延道路</w:t>
            </w:r>
            <w:proofErr w:type="gramEnd"/>
            <w:r>
              <w:rPr>
                <w:sz w:val="16"/>
              </w:rPr>
              <w:t>工程</w:t>
            </w:r>
          </w:p>
        </w:tc>
      </w:tr>
      <w:tr w:rsidR="00B75233">
        <w:trPr>
          <w:trHeight w:val="371"/>
        </w:trPr>
        <w:tc>
          <w:tcPr>
            <w:tcW w:w="1665" w:type="dxa"/>
            <w:gridSpan w:val="2"/>
          </w:tcPr>
          <w:p w:rsidR="00B75233" w:rsidRDefault="00153A98">
            <w:pPr>
              <w:pStyle w:val="TableParagraph"/>
              <w:spacing w:before="92"/>
              <w:ind w:left="520"/>
              <w:rPr>
                <w:sz w:val="16"/>
              </w:rPr>
            </w:pPr>
            <w:r>
              <w:rPr>
                <w:sz w:val="16"/>
              </w:rPr>
              <w:t>主管部门</w:t>
            </w:r>
          </w:p>
        </w:tc>
        <w:tc>
          <w:tcPr>
            <w:tcW w:w="3181" w:type="dxa"/>
            <w:gridSpan w:val="3"/>
          </w:tcPr>
          <w:p w:rsidR="00B75233" w:rsidRDefault="00153A98">
            <w:pPr>
              <w:pStyle w:val="TableParagraph"/>
              <w:spacing w:before="92"/>
              <w:ind w:left="401"/>
              <w:rPr>
                <w:sz w:val="16"/>
              </w:rPr>
            </w:pPr>
            <w:r>
              <w:rPr>
                <w:sz w:val="16"/>
              </w:rPr>
              <w:t>武汉市东西湖区住房和城乡建设局</w:t>
            </w:r>
          </w:p>
        </w:tc>
        <w:tc>
          <w:tcPr>
            <w:tcW w:w="2815" w:type="dxa"/>
            <w:gridSpan w:val="3"/>
          </w:tcPr>
          <w:p w:rsidR="00B75233" w:rsidRDefault="00153A98">
            <w:pPr>
              <w:pStyle w:val="TableParagraph"/>
              <w:spacing w:before="92"/>
              <w:ind w:left="932"/>
              <w:rPr>
                <w:sz w:val="16"/>
              </w:rPr>
            </w:pPr>
            <w:r>
              <w:rPr>
                <w:sz w:val="16"/>
              </w:rPr>
              <w:t>项目实施单位</w:t>
            </w:r>
          </w:p>
        </w:tc>
        <w:tc>
          <w:tcPr>
            <w:tcW w:w="2044" w:type="dxa"/>
            <w:gridSpan w:val="2"/>
          </w:tcPr>
          <w:p w:rsidR="00B75233" w:rsidRDefault="00153A98">
            <w:pPr>
              <w:pStyle w:val="TableParagraph"/>
              <w:spacing w:before="92"/>
              <w:ind w:left="763" w:right="745"/>
              <w:jc w:val="center"/>
              <w:rPr>
                <w:sz w:val="16"/>
              </w:rPr>
            </w:pPr>
            <w:r>
              <w:rPr>
                <w:sz w:val="16"/>
              </w:rPr>
              <w:t>建设科</w:t>
            </w:r>
          </w:p>
        </w:tc>
      </w:tr>
      <w:tr w:rsidR="00B75233">
        <w:trPr>
          <w:trHeight w:val="371"/>
        </w:trPr>
        <w:tc>
          <w:tcPr>
            <w:tcW w:w="1665" w:type="dxa"/>
            <w:gridSpan w:val="2"/>
          </w:tcPr>
          <w:p w:rsidR="00B75233" w:rsidRDefault="00153A98">
            <w:pPr>
              <w:pStyle w:val="TableParagraph"/>
              <w:spacing w:before="92"/>
              <w:ind w:left="520"/>
              <w:rPr>
                <w:sz w:val="16"/>
              </w:rPr>
            </w:pPr>
            <w:r>
              <w:rPr>
                <w:sz w:val="16"/>
              </w:rPr>
              <w:t>项目类别</w:t>
            </w:r>
          </w:p>
        </w:tc>
        <w:tc>
          <w:tcPr>
            <w:tcW w:w="8040" w:type="dxa"/>
            <w:gridSpan w:val="8"/>
          </w:tcPr>
          <w:p w:rsidR="00B75233" w:rsidRDefault="00153A98">
            <w:pPr>
              <w:pStyle w:val="TableParagraph"/>
              <w:tabs>
                <w:tab w:val="left" w:pos="1469"/>
                <w:tab w:val="left" w:pos="1869"/>
                <w:tab w:val="left" w:pos="2990"/>
              </w:tabs>
              <w:spacing w:before="92"/>
              <w:ind w:left="31"/>
              <w:rPr>
                <w:rFonts w:ascii="Wingdings" w:hAnsi="Wingdings"/>
                <w:sz w:val="16"/>
              </w:rPr>
            </w:pPr>
            <w:r>
              <w:rPr>
                <w:sz w:val="16"/>
              </w:rPr>
              <w:t>1、部门预算项目</w:t>
            </w:r>
            <w:r>
              <w:rPr>
                <w:sz w:val="16"/>
              </w:rPr>
              <w:tab/>
              <w:t>□</w:t>
            </w:r>
            <w:r>
              <w:rPr>
                <w:sz w:val="16"/>
              </w:rPr>
              <w:tab/>
              <w:t>2、区直专项</w:t>
            </w:r>
            <w:r>
              <w:rPr>
                <w:sz w:val="16"/>
              </w:rPr>
              <w:tab/>
            </w:r>
            <w:r>
              <w:rPr>
                <w:rFonts w:ascii="Wingdings" w:hAnsi="Wingdings"/>
                <w:position w:val="1"/>
                <w:sz w:val="16"/>
              </w:rPr>
              <w:t></w:t>
            </w:r>
          </w:p>
        </w:tc>
      </w:tr>
      <w:tr w:rsidR="00B75233">
        <w:trPr>
          <w:trHeight w:val="371"/>
        </w:trPr>
        <w:tc>
          <w:tcPr>
            <w:tcW w:w="1665" w:type="dxa"/>
            <w:gridSpan w:val="2"/>
          </w:tcPr>
          <w:p w:rsidR="00B75233" w:rsidRDefault="00153A98">
            <w:pPr>
              <w:pStyle w:val="TableParagraph"/>
              <w:spacing w:before="92"/>
              <w:ind w:left="520"/>
              <w:rPr>
                <w:sz w:val="16"/>
              </w:rPr>
            </w:pPr>
            <w:r>
              <w:rPr>
                <w:sz w:val="16"/>
              </w:rPr>
              <w:t>项目属性</w:t>
            </w:r>
          </w:p>
        </w:tc>
        <w:tc>
          <w:tcPr>
            <w:tcW w:w="8040" w:type="dxa"/>
            <w:gridSpan w:val="8"/>
          </w:tcPr>
          <w:p w:rsidR="00B75233" w:rsidRDefault="00153A98">
            <w:pPr>
              <w:pStyle w:val="TableParagraph"/>
              <w:tabs>
                <w:tab w:val="left" w:pos="1471"/>
                <w:tab w:val="left" w:pos="1872"/>
              </w:tabs>
              <w:spacing w:before="92"/>
              <w:ind w:left="31"/>
              <w:rPr>
                <w:rFonts w:ascii="Wingdings" w:hAnsi="Wingdings"/>
                <w:sz w:val="16"/>
              </w:rPr>
            </w:pPr>
            <w:r>
              <w:rPr>
                <w:sz w:val="16"/>
              </w:rPr>
              <w:t>1、持续性项目</w:t>
            </w:r>
            <w:r>
              <w:rPr>
                <w:sz w:val="16"/>
              </w:rPr>
              <w:tab/>
              <w:t>□</w:t>
            </w:r>
            <w:r>
              <w:rPr>
                <w:sz w:val="16"/>
              </w:rPr>
              <w:tab/>
              <w:t>2、新增性项目</w:t>
            </w:r>
            <w:r>
              <w:rPr>
                <w:spacing w:val="77"/>
                <w:sz w:val="16"/>
              </w:rPr>
              <w:t xml:space="preserve"> </w:t>
            </w:r>
            <w:r>
              <w:rPr>
                <w:rFonts w:ascii="Wingdings" w:hAnsi="Wingdings"/>
                <w:position w:val="1"/>
                <w:sz w:val="16"/>
              </w:rPr>
              <w:t></w:t>
            </w:r>
          </w:p>
        </w:tc>
      </w:tr>
      <w:tr w:rsidR="00B75233">
        <w:trPr>
          <w:trHeight w:val="371"/>
        </w:trPr>
        <w:tc>
          <w:tcPr>
            <w:tcW w:w="1665" w:type="dxa"/>
            <w:gridSpan w:val="2"/>
          </w:tcPr>
          <w:p w:rsidR="00B75233" w:rsidRDefault="00153A98">
            <w:pPr>
              <w:pStyle w:val="TableParagraph"/>
              <w:spacing w:before="92"/>
              <w:ind w:left="520"/>
              <w:rPr>
                <w:sz w:val="16"/>
              </w:rPr>
            </w:pPr>
            <w:r>
              <w:rPr>
                <w:sz w:val="16"/>
              </w:rPr>
              <w:t>项目类型</w:t>
            </w:r>
          </w:p>
        </w:tc>
        <w:tc>
          <w:tcPr>
            <w:tcW w:w="8040" w:type="dxa"/>
            <w:gridSpan w:val="8"/>
          </w:tcPr>
          <w:p w:rsidR="00B75233" w:rsidRDefault="00153A98">
            <w:pPr>
              <w:pStyle w:val="TableParagraph"/>
              <w:tabs>
                <w:tab w:val="left" w:pos="1471"/>
                <w:tab w:val="left" w:pos="1872"/>
                <w:tab w:val="left" w:pos="3713"/>
              </w:tabs>
              <w:spacing w:before="92"/>
              <w:ind w:left="31"/>
              <w:rPr>
                <w:rFonts w:ascii="Wingdings" w:hAnsi="Wingdings"/>
                <w:sz w:val="16"/>
              </w:rPr>
            </w:pPr>
            <w:r>
              <w:rPr>
                <w:sz w:val="16"/>
              </w:rPr>
              <w:t>1、常年性项目</w:t>
            </w:r>
            <w:r>
              <w:rPr>
                <w:sz w:val="16"/>
              </w:rPr>
              <w:tab/>
              <w:t>□</w:t>
            </w:r>
            <w:r>
              <w:rPr>
                <w:sz w:val="16"/>
              </w:rPr>
              <w:tab/>
              <w:t>2、延续性项目</w:t>
            </w:r>
            <w:r>
              <w:rPr>
                <w:spacing w:val="74"/>
                <w:sz w:val="16"/>
              </w:rPr>
              <w:t xml:space="preserve"> </w:t>
            </w:r>
            <w:r>
              <w:rPr>
                <w:sz w:val="16"/>
              </w:rPr>
              <w:t>□</w:t>
            </w:r>
            <w:r>
              <w:rPr>
                <w:sz w:val="16"/>
              </w:rPr>
              <w:tab/>
              <w:t>3、一次性项目</w:t>
            </w:r>
            <w:r>
              <w:rPr>
                <w:spacing w:val="78"/>
                <w:sz w:val="16"/>
              </w:rPr>
              <w:t xml:space="preserve"> </w:t>
            </w:r>
            <w:r>
              <w:rPr>
                <w:rFonts w:ascii="Wingdings" w:hAnsi="Wingdings"/>
                <w:position w:val="1"/>
                <w:sz w:val="16"/>
              </w:rPr>
              <w:t></w:t>
            </w:r>
          </w:p>
        </w:tc>
      </w:tr>
      <w:tr w:rsidR="00B75233">
        <w:trPr>
          <w:trHeight w:val="757"/>
        </w:trPr>
        <w:tc>
          <w:tcPr>
            <w:tcW w:w="1665" w:type="dxa"/>
            <w:gridSpan w:val="2"/>
            <w:vMerge w:val="restart"/>
          </w:tcPr>
          <w:p w:rsidR="00B75233" w:rsidRDefault="00B75233">
            <w:pPr>
              <w:pStyle w:val="TableParagraph"/>
              <w:spacing w:before="6"/>
            </w:pPr>
          </w:p>
          <w:p w:rsidR="00B75233" w:rsidRDefault="00153A98">
            <w:pPr>
              <w:pStyle w:val="TableParagraph"/>
              <w:spacing w:line="230" w:lineRule="auto"/>
              <w:ind w:left="359" w:right="331" w:firstLine="160"/>
              <w:rPr>
                <w:sz w:val="16"/>
              </w:rPr>
            </w:pPr>
            <w:r>
              <w:rPr>
                <w:sz w:val="16"/>
              </w:rPr>
              <w:t>预算执行情况（万元）</w:t>
            </w:r>
          </w:p>
          <w:p w:rsidR="00B75233" w:rsidRDefault="00153A98">
            <w:pPr>
              <w:pStyle w:val="TableParagraph"/>
              <w:spacing w:line="199" w:lineRule="exact"/>
              <w:ind w:left="518"/>
              <w:rPr>
                <w:sz w:val="16"/>
              </w:rPr>
            </w:pPr>
            <w:r>
              <w:rPr>
                <w:sz w:val="16"/>
              </w:rPr>
              <w:t>（20分）</w:t>
            </w:r>
          </w:p>
        </w:tc>
        <w:tc>
          <w:tcPr>
            <w:tcW w:w="1205" w:type="dxa"/>
          </w:tcPr>
          <w:p w:rsidR="00B75233" w:rsidRDefault="00B75233">
            <w:pPr>
              <w:pStyle w:val="TableParagraph"/>
              <w:rPr>
                <w:rFonts w:ascii="Times New Roman"/>
                <w:sz w:val="16"/>
              </w:rPr>
            </w:pPr>
          </w:p>
        </w:tc>
        <w:tc>
          <w:tcPr>
            <w:tcW w:w="1181" w:type="dxa"/>
          </w:tcPr>
          <w:p w:rsidR="00B75233" w:rsidRDefault="00B75233">
            <w:pPr>
              <w:pStyle w:val="TableParagraph"/>
              <w:spacing w:before="5"/>
            </w:pPr>
          </w:p>
          <w:p w:rsidR="00B75233" w:rsidRDefault="00153A98">
            <w:pPr>
              <w:pStyle w:val="TableParagraph"/>
              <w:ind w:left="136" w:right="108"/>
              <w:jc w:val="center"/>
              <w:rPr>
                <w:sz w:val="16"/>
              </w:rPr>
            </w:pPr>
            <w:r>
              <w:rPr>
                <w:sz w:val="16"/>
              </w:rPr>
              <w:t>预算数（A）</w:t>
            </w:r>
          </w:p>
        </w:tc>
        <w:tc>
          <w:tcPr>
            <w:tcW w:w="1590" w:type="dxa"/>
            <w:gridSpan w:val="2"/>
          </w:tcPr>
          <w:p w:rsidR="00B75233" w:rsidRDefault="00B75233">
            <w:pPr>
              <w:pStyle w:val="TableParagraph"/>
              <w:spacing w:before="5"/>
            </w:pPr>
          </w:p>
          <w:p w:rsidR="00B75233" w:rsidRDefault="00153A98">
            <w:pPr>
              <w:pStyle w:val="TableParagraph"/>
              <w:ind w:left="362"/>
              <w:rPr>
                <w:sz w:val="16"/>
              </w:rPr>
            </w:pPr>
            <w:r>
              <w:rPr>
                <w:sz w:val="16"/>
              </w:rPr>
              <w:t>执行数（B）</w:t>
            </w:r>
          </w:p>
        </w:tc>
        <w:tc>
          <w:tcPr>
            <w:tcW w:w="1225" w:type="dxa"/>
          </w:tcPr>
          <w:p w:rsidR="00B75233" w:rsidRDefault="00B75233">
            <w:pPr>
              <w:pStyle w:val="TableParagraph"/>
              <w:spacing w:before="5"/>
            </w:pPr>
          </w:p>
          <w:p w:rsidR="00B75233" w:rsidRDefault="00153A98">
            <w:pPr>
              <w:pStyle w:val="TableParagraph"/>
              <w:ind w:left="75" w:right="53"/>
              <w:jc w:val="center"/>
              <w:rPr>
                <w:sz w:val="16"/>
              </w:rPr>
            </w:pPr>
            <w:r>
              <w:rPr>
                <w:sz w:val="16"/>
              </w:rPr>
              <w:t>执行率（B/A）</w:t>
            </w:r>
          </w:p>
        </w:tc>
        <w:tc>
          <w:tcPr>
            <w:tcW w:w="2839" w:type="dxa"/>
            <w:gridSpan w:val="3"/>
          </w:tcPr>
          <w:p w:rsidR="00B75233" w:rsidRDefault="00B75233">
            <w:pPr>
              <w:pStyle w:val="TableParagraph"/>
              <w:spacing w:before="6"/>
              <w:rPr>
                <w:sz w:val="14"/>
              </w:rPr>
            </w:pPr>
          </w:p>
          <w:p w:rsidR="00B75233" w:rsidRDefault="00153A98">
            <w:pPr>
              <w:pStyle w:val="TableParagraph"/>
              <w:spacing w:line="202" w:lineRule="exact"/>
              <w:ind w:left="801" w:right="781"/>
              <w:jc w:val="center"/>
              <w:rPr>
                <w:sz w:val="16"/>
              </w:rPr>
            </w:pPr>
            <w:r>
              <w:rPr>
                <w:sz w:val="16"/>
              </w:rPr>
              <w:t>得分</w:t>
            </w:r>
          </w:p>
          <w:p w:rsidR="00B75233" w:rsidRDefault="00153A98">
            <w:pPr>
              <w:pStyle w:val="TableParagraph"/>
              <w:spacing w:line="202" w:lineRule="exact"/>
              <w:ind w:left="802" w:right="781"/>
              <w:jc w:val="center"/>
              <w:rPr>
                <w:sz w:val="16"/>
              </w:rPr>
            </w:pPr>
            <w:r>
              <w:rPr>
                <w:sz w:val="16"/>
              </w:rPr>
              <w:t>（20分*执行率）</w:t>
            </w:r>
          </w:p>
        </w:tc>
      </w:tr>
      <w:tr w:rsidR="00B75233">
        <w:trPr>
          <w:trHeight w:val="371"/>
        </w:trPr>
        <w:tc>
          <w:tcPr>
            <w:tcW w:w="1665" w:type="dxa"/>
            <w:gridSpan w:val="2"/>
            <w:vMerge/>
            <w:tcBorders>
              <w:top w:val="nil"/>
            </w:tcBorders>
          </w:tcPr>
          <w:p w:rsidR="00B75233" w:rsidRDefault="00B75233">
            <w:pPr>
              <w:rPr>
                <w:sz w:val="2"/>
                <w:szCs w:val="2"/>
              </w:rPr>
            </w:pPr>
          </w:p>
        </w:tc>
        <w:tc>
          <w:tcPr>
            <w:tcW w:w="1205" w:type="dxa"/>
          </w:tcPr>
          <w:p w:rsidR="00B75233" w:rsidRDefault="00153A98">
            <w:pPr>
              <w:pStyle w:val="TableParagraph"/>
              <w:spacing w:line="199" w:lineRule="exact"/>
              <w:ind w:left="27" w:right="1"/>
              <w:jc w:val="center"/>
              <w:rPr>
                <w:sz w:val="16"/>
              </w:rPr>
            </w:pPr>
            <w:r>
              <w:rPr>
                <w:sz w:val="16"/>
              </w:rPr>
              <w:t>年度财政资金总</w:t>
            </w:r>
          </w:p>
          <w:p w:rsidR="00B75233" w:rsidRDefault="00153A98">
            <w:pPr>
              <w:pStyle w:val="TableParagraph"/>
              <w:spacing w:line="153" w:lineRule="exact"/>
              <w:ind w:left="26"/>
              <w:jc w:val="center"/>
              <w:rPr>
                <w:sz w:val="16"/>
              </w:rPr>
            </w:pPr>
            <w:r>
              <w:rPr>
                <w:sz w:val="16"/>
              </w:rPr>
              <w:t>额</w:t>
            </w:r>
          </w:p>
        </w:tc>
        <w:tc>
          <w:tcPr>
            <w:tcW w:w="1181" w:type="dxa"/>
          </w:tcPr>
          <w:p w:rsidR="00B75233" w:rsidRDefault="00153A98">
            <w:pPr>
              <w:pStyle w:val="TableParagraph"/>
              <w:spacing w:before="92"/>
              <w:ind w:left="136" w:right="108"/>
              <w:jc w:val="center"/>
              <w:rPr>
                <w:sz w:val="16"/>
              </w:rPr>
            </w:pPr>
            <w:r>
              <w:rPr>
                <w:sz w:val="16"/>
              </w:rPr>
              <w:t>128.00</w:t>
            </w:r>
          </w:p>
        </w:tc>
        <w:tc>
          <w:tcPr>
            <w:tcW w:w="1590" w:type="dxa"/>
            <w:gridSpan w:val="2"/>
          </w:tcPr>
          <w:p w:rsidR="00B75233" w:rsidRDefault="00153A98">
            <w:pPr>
              <w:pStyle w:val="TableParagraph"/>
              <w:spacing w:before="92"/>
              <w:ind w:left="540" w:right="513"/>
              <w:jc w:val="center"/>
              <w:rPr>
                <w:sz w:val="16"/>
              </w:rPr>
            </w:pPr>
            <w:r>
              <w:rPr>
                <w:sz w:val="16"/>
              </w:rPr>
              <w:t>128.00</w:t>
            </w:r>
          </w:p>
        </w:tc>
        <w:tc>
          <w:tcPr>
            <w:tcW w:w="1225" w:type="dxa"/>
          </w:tcPr>
          <w:p w:rsidR="00B75233" w:rsidRDefault="00153A98">
            <w:pPr>
              <w:pStyle w:val="TableParagraph"/>
              <w:spacing w:before="92"/>
              <w:ind w:left="76" w:right="50"/>
              <w:jc w:val="center"/>
              <w:rPr>
                <w:sz w:val="16"/>
              </w:rPr>
            </w:pPr>
            <w:r>
              <w:rPr>
                <w:sz w:val="16"/>
              </w:rPr>
              <w:t>100%</w:t>
            </w:r>
          </w:p>
        </w:tc>
        <w:tc>
          <w:tcPr>
            <w:tcW w:w="2839" w:type="dxa"/>
            <w:gridSpan w:val="3"/>
          </w:tcPr>
          <w:p w:rsidR="00B75233" w:rsidRDefault="00153A98">
            <w:pPr>
              <w:pStyle w:val="TableParagraph"/>
              <w:spacing w:before="92"/>
              <w:ind w:left="802" w:right="779"/>
              <w:jc w:val="center"/>
              <w:rPr>
                <w:sz w:val="16"/>
              </w:rPr>
            </w:pPr>
            <w:r>
              <w:rPr>
                <w:sz w:val="16"/>
              </w:rPr>
              <w:t>20.0</w:t>
            </w:r>
          </w:p>
        </w:tc>
      </w:tr>
      <w:tr w:rsidR="00B75233">
        <w:trPr>
          <w:trHeight w:val="431"/>
        </w:trPr>
        <w:tc>
          <w:tcPr>
            <w:tcW w:w="794"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2"/>
              <w:rPr>
                <w:sz w:val="16"/>
              </w:rPr>
            </w:pPr>
          </w:p>
          <w:p w:rsidR="00B75233" w:rsidRDefault="00153A98">
            <w:pPr>
              <w:pStyle w:val="TableParagraph"/>
              <w:spacing w:line="232" w:lineRule="auto"/>
              <w:ind w:left="83" w:right="54" w:hanging="1"/>
              <w:jc w:val="center"/>
              <w:rPr>
                <w:sz w:val="16"/>
              </w:rPr>
            </w:pPr>
            <w:r>
              <w:rPr>
                <w:sz w:val="16"/>
              </w:rPr>
              <w:t>年度绩效目标（80 分）</w:t>
            </w:r>
          </w:p>
        </w:tc>
        <w:tc>
          <w:tcPr>
            <w:tcW w:w="871" w:type="dxa"/>
          </w:tcPr>
          <w:p w:rsidR="00B75233" w:rsidRDefault="00153A98">
            <w:pPr>
              <w:pStyle w:val="TableParagraph"/>
              <w:spacing w:before="123"/>
              <w:ind w:left="122"/>
              <w:rPr>
                <w:sz w:val="16"/>
              </w:rPr>
            </w:pPr>
            <w:r>
              <w:rPr>
                <w:sz w:val="16"/>
              </w:rPr>
              <w:t>一级指标</w:t>
            </w:r>
          </w:p>
        </w:tc>
        <w:tc>
          <w:tcPr>
            <w:tcW w:w="1205" w:type="dxa"/>
          </w:tcPr>
          <w:p w:rsidR="00B75233" w:rsidRDefault="00153A98">
            <w:pPr>
              <w:pStyle w:val="TableParagraph"/>
              <w:spacing w:before="123"/>
              <w:ind w:left="31" w:right="2"/>
              <w:jc w:val="center"/>
              <w:rPr>
                <w:sz w:val="16"/>
              </w:rPr>
            </w:pPr>
            <w:r>
              <w:rPr>
                <w:sz w:val="16"/>
              </w:rPr>
              <w:t>二级指标</w:t>
            </w:r>
          </w:p>
        </w:tc>
        <w:tc>
          <w:tcPr>
            <w:tcW w:w="2771" w:type="dxa"/>
            <w:gridSpan w:val="3"/>
          </w:tcPr>
          <w:p w:rsidR="00B75233" w:rsidRDefault="00153A98">
            <w:pPr>
              <w:pStyle w:val="TableParagraph"/>
              <w:spacing w:before="123"/>
              <w:ind w:left="1050" w:right="1023"/>
              <w:jc w:val="center"/>
              <w:rPr>
                <w:sz w:val="16"/>
              </w:rPr>
            </w:pPr>
            <w:r>
              <w:rPr>
                <w:sz w:val="16"/>
              </w:rPr>
              <w:t>三级指标</w:t>
            </w:r>
          </w:p>
        </w:tc>
        <w:tc>
          <w:tcPr>
            <w:tcW w:w="1225" w:type="dxa"/>
          </w:tcPr>
          <w:p w:rsidR="00B75233" w:rsidRDefault="00153A98">
            <w:pPr>
              <w:pStyle w:val="TableParagraph"/>
              <w:spacing w:before="23" w:line="202" w:lineRule="exact"/>
              <w:ind w:left="76" w:right="51"/>
              <w:jc w:val="center"/>
              <w:rPr>
                <w:sz w:val="16"/>
              </w:rPr>
            </w:pPr>
            <w:r>
              <w:rPr>
                <w:sz w:val="16"/>
              </w:rPr>
              <w:t>年初目标值</w:t>
            </w:r>
          </w:p>
          <w:p w:rsidR="00B75233" w:rsidRDefault="00153A98">
            <w:pPr>
              <w:pStyle w:val="TableParagraph"/>
              <w:spacing w:line="186" w:lineRule="exact"/>
              <w:ind w:left="75" w:right="53"/>
              <w:jc w:val="center"/>
              <w:rPr>
                <w:sz w:val="16"/>
              </w:rPr>
            </w:pPr>
            <w:r>
              <w:rPr>
                <w:sz w:val="16"/>
              </w:rPr>
              <w:t>（A）</w:t>
            </w:r>
          </w:p>
        </w:tc>
        <w:tc>
          <w:tcPr>
            <w:tcW w:w="1590" w:type="dxa"/>
            <w:gridSpan w:val="2"/>
          </w:tcPr>
          <w:p w:rsidR="00B75233" w:rsidRDefault="00153A98">
            <w:pPr>
              <w:pStyle w:val="TableParagraph"/>
              <w:spacing w:before="123"/>
              <w:ind w:left="199"/>
              <w:rPr>
                <w:sz w:val="16"/>
              </w:rPr>
            </w:pPr>
            <w:r>
              <w:rPr>
                <w:sz w:val="16"/>
              </w:rPr>
              <w:t>实际完成值（B）</w:t>
            </w:r>
          </w:p>
        </w:tc>
        <w:tc>
          <w:tcPr>
            <w:tcW w:w="1249" w:type="dxa"/>
          </w:tcPr>
          <w:p w:rsidR="00B75233" w:rsidRDefault="00153A98">
            <w:pPr>
              <w:pStyle w:val="TableParagraph"/>
              <w:spacing w:before="123"/>
              <w:ind w:left="446" w:right="427"/>
              <w:jc w:val="center"/>
              <w:rPr>
                <w:sz w:val="16"/>
              </w:rPr>
            </w:pPr>
            <w:r>
              <w:rPr>
                <w:sz w:val="16"/>
              </w:rPr>
              <w:t>得分</w:t>
            </w:r>
          </w:p>
        </w:tc>
      </w:tr>
      <w:tr w:rsidR="00B75233">
        <w:trPr>
          <w:trHeight w:val="431"/>
        </w:trPr>
        <w:tc>
          <w:tcPr>
            <w:tcW w:w="794" w:type="dxa"/>
            <w:vMerge/>
            <w:tcBorders>
              <w:top w:val="nil"/>
            </w:tcBorders>
          </w:tcPr>
          <w:p w:rsidR="00B75233" w:rsidRDefault="00B75233">
            <w:pPr>
              <w:rPr>
                <w:sz w:val="2"/>
                <w:szCs w:val="2"/>
              </w:rPr>
            </w:pPr>
          </w:p>
        </w:tc>
        <w:tc>
          <w:tcPr>
            <w:tcW w:w="871" w:type="dxa"/>
          </w:tcPr>
          <w:p w:rsidR="00B75233" w:rsidRDefault="00153A98">
            <w:pPr>
              <w:pStyle w:val="TableParagraph"/>
              <w:spacing w:before="23" w:line="202" w:lineRule="exact"/>
              <w:ind w:left="122"/>
              <w:rPr>
                <w:sz w:val="16"/>
              </w:rPr>
            </w:pPr>
            <w:r>
              <w:rPr>
                <w:spacing w:val="-1"/>
                <w:sz w:val="16"/>
              </w:rPr>
              <w:t>产出指标</w:t>
            </w:r>
          </w:p>
          <w:p w:rsidR="00B75233" w:rsidRDefault="00153A98">
            <w:pPr>
              <w:pStyle w:val="TableParagraph"/>
              <w:spacing w:line="186" w:lineRule="exact"/>
              <w:ind w:left="122"/>
              <w:rPr>
                <w:sz w:val="16"/>
              </w:rPr>
            </w:pPr>
            <w:r>
              <w:rPr>
                <w:spacing w:val="-1"/>
                <w:sz w:val="16"/>
              </w:rPr>
              <w:t>（40</w:t>
            </w:r>
            <w:r>
              <w:rPr>
                <w:sz w:val="16"/>
              </w:rPr>
              <w:t>分）</w:t>
            </w:r>
          </w:p>
        </w:tc>
        <w:tc>
          <w:tcPr>
            <w:tcW w:w="1205" w:type="dxa"/>
          </w:tcPr>
          <w:p w:rsidR="00B75233" w:rsidRDefault="00153A98">
            <w:pPr>
              <w:pStyle w:val="TableParagraph"/>
              <w:spacing w:before="123"/>
              <w:ind w:left="31" w:right="2"/>
              <w:jc w:val="center"/>
              <w:rPr>
                <w:sz w:val="16"/>
              </w:rPr>
            </w:pPr>
            <w:r>
              <w:rPr>
                <w:sz w:val="16"/>
              </w:rPr>
              <w:t>质量指标</w:t>
            </w:r>
          </w:p>
        </w:tc>
        <w:tc>
          <w:tcPr>
            <w:tcW w:w="2771" w:type="dxa"/>
            <w:gridSpan w:val="3"/>
          </w:tcPr>
          <w:p w:rsidR="00B75233" w:rsidRDefault="00153A98">
            <w:pPr>
              <w:pStyle w:val="TableParagraph"/>
              <w:spacing w:before="123"/>
              <w:ind w:left="753"/>
              <w:rPr>
                <w:sz w:val="16"/>
              </w:rPr>
            </w:pPr>
            <w:r>
              <w:rPr>
                <w:sz w:val="16"/>
              </w:rPr>
              <w:t>工程质量（40分）</w:t>
            </w:r>
          </w:p>
        </w:tc>
        <w:tc>
          <w:tcPr>
            <w:tcW w:w="1225" w:type="dxa"/>
          </w:tcPr>
          <w:p w:rsidR="00B75233" w:rsidRDefault="00153A98">
            <w:pPr>
              <w:pStyle w:val="TableParagraph"/>
              <w:spacing w:before="123"/>
              <w:ind w:left="76" w:right="53"/>
              <w:jc w:val="center"/>
              <w:rPr>
                <w:sz w:val="16"/>
              </w:rPr>
            </w:pPr>
            <w:r>
              <w:rPr>
                <w:sz w:val="16"/>
              </w:rPr>
              <w:t>合格</w:t>
            </w:r>
          </w:p>
        </w:tc>
        <w:tc>
          <w:tcPr>
            <w:tcW w:w="1590" w:type="dxa"/>
            <w:gridSpan w:val="2"/>
          </w:tcPr>
          <w:p w:rsidR="00B75233" w:rsidRDefault="00153A98">
            <w:pPr>
              <w:pStyle w:val="TableParagraph"/>
              <w:spacing w:before="123"/>
              <w:ind w:left="534" w:right="513"/>
              <w:jc w:val="center"/>
              <w:rPr>
                <w:sz w:val="16"/>
              </w:rPr>
            </w:pPr>
            <w:r>
              <w:rPr>
                <w:sz w:val="16"/>
              </w:rPr>
              <w:t>合格</w:t>
            </w:r>
          </w:p>
        </w:tc>
        <w:tc>
          <w:tcPr>
            <w:tcW w:w="1249" w:type="dxa"/>
          </w:tcPr>
          <w:p w:rsidR="00B75233" w:rsidRDefault="00153A98">
            <w:pPr>
              <w:pStyle w:val="TableParagraph"/>
              <w:spacing w:before="123"/>
              <w:ind w:left="446" w:right="427"/>
              <w:jc w:val="center"/>
              <w:rPr>
                <w:sz w:val="16"/>
              </w:rPr>
            </w:pPr>
            <w:r>
              <w:rPr>
                <w:sz w:val="16"/>
              </w:rPr>
              <w:t>40</w:t>
            </w:r>
          </w:p>
        </w:tc>
      </w:tr>
      <w:tr w:rsidR="00B75233">
        <w:trPr>
          <w:trHeight w:val="431"/>
        </w:trPr>
        <w:tc>
          <w:tcPr>
            <w:tcW w:w="794" w:type="dxa"/>
            <w:vMerge/>
            <w:tcBorders>
              <w:top w:val="nil"/>
            </w:tcBorders>
          </w:tcPr>
          <w:p w:rsidR="00B75233" w:rsidRDefault="00B75233">
            <w:pPr>
              <w:rPr>
                <w:sz w:val="2"/>
                <w:szCs w:val="2"/>
              </w:rPr>
            </w:pPr>
          </w:p>
        </w:tc>
        <w:tc>
          <w:tcPr>
            <w:tcW w:w="871" w:type="dxa"/>
            <w:vMerge w:val="restart"/>
          </w:tcPr>
          <w:p w:rsidR="00B75233" w:rsidRDefault="00B75233">
            <w:pPr>
              <w:pStyle w:val="TableParagraph"/>
              <w:rPr>
                <w:sz w:val="16"/>
              </w:rPr>
            </w:pPr>
          </w:p>
          <w:p w:rsidR="00B75233" w:rsidRDefault="00B75233">
            <w:pPr>
              <w:pStyle w:val="TableParagraph"/>
              <w:spacing w:before="4"/>
              <w:rPr>
                <w:sz w:val="13"/>
              </w:rPr>
            </w:pPr>
          </w:p>
          <w:p w:rsidR="00B75233" w:rsidRDefault="00153A98">
            <w:pPr>
              <w:pStyle w:val="TableParagraph"/>
              <w:spacing w:line="232" w:lineRule="auto"/>
              <w:ind w:left="362" w:right="13" w:hanging="320"/>
              <w:rPr>
                <w:sz w:val="16"/>
              </w:rPr>
            </w:pPr>
            <w:r>
              <w:rPr>
                <w:sz w:val="16"/>
              </w:rPr>
              <w:t>社会效益指标</w:t>
            </w:r>
          </w:p>
          <w:p w:rsidR="00B75233" w:rsidRDefault="00153A98">
            <w:pPr>
              <w:pStyle w:val="TableParagraph"/>
              <w:spacing w:line="199" w:lineRule="exact"/>
              <w:ind w:left="122"/>
              <w:rPr>
                <w:sz w:val="16"/>
              </w:rPr>
            </w:pPr>
            <w:r>
              <w:rPr>
                <w:sz w:val="16"/>
              </w:rPr>
              <w:t>（40分）</w:t>
            </w:r>
          </w:p>
        </w:tc>
        <w:tc>
          <w:tcPr>
            <w:tcW w:w="1205" w:type="dxa"/>
          </w:tcPr>
          <w:p w:rsidR="00B75233" w:rsidRDefault="00153A98">
            <w:pPr>
              <w:pStyle w:val="TableParagraph"/>
              <w:spacing w:before="123"/>
              <w:ind w:left="27" w:right="2"/>
              <w:jc w:val="center"/>
              <w:rPr>
                <w:sz w:val="16"/>
              </w:rPr>
            </w:pPr>
            <w:r>
              <w:rPr>
                <w:sz w:val="16"/>
              </w:rPr>
              <w:t>社会效益指标</w:t>
            </w:r>
          </w:p>
        </w:tc>
        <w:tc>
          <w:tcPr>
            <w:tcW w:w="2771" w:type="dxa"/>
            <w:gridSpan w:val="3"/>
          </w:tcPr>
          <w:p w:rsidR="00B75233" w:rsidRDefault="00153A98">
            <w:pPr>
              <w:pStyle w:val="TableParagraph"/>
              <w:spacing w:before="123"/>
              <w:ind w:left="276"/>
              <w:rPr>
                <w:sz w:val="16"/>
              </w:rPr>
            </w:pPr>
            <w:r>
              <w:rPr>
                <w:sz w:val="16"/>
              </w:rPr>
              <w:t>片区企业居民出行便利（15分）</w:t>
            </w:r>
          </w:p>
        </w:tc>
        <w:tc>
          <w:tcPr>
            <w:tcW w:w="1225" w:type="dxa"/>
          </w:tcPr>
          <w:p w:rsidR="00B75233" w:rsidRDefault="00153A98">
            <w:pPr>
              <w:pStyle w:val="TableParagraph"/>
              <w:spacing w:before="123"/>
              <w:ind w:left="76" w:right="51"/>
              <w:jc w:val="center"/>
              <w:rPr>
                <w:sz w:val="16"/>
              </w:rPr>
            </w:pPr>
            <w:r>
              <w:rPr>
                <w:sz w:val="16"/>
              </w:rPr>
              <w:t>有所提升</w:t>
            </w:r>
          </w:p>
        </w:tc>
        <w:tc>
          <w:tcPr>
            <w:tcW w:w="1590" w:type="dxa"/>
            <w:gridSpan w:val="2"/>
          </w:tcPr>
          <w:p w:rsidR="00B75233" w:rsidRDefault="00153A98">
            <w:pPr>
              <w:pStyle w:val="TableParagraph"/>
              <w:spacing w:before="123"/>
              <w:ind w:left="480"/>
              <w:rPr>
                <w:sz w:val="16"/>
              </w:rPr>
            </w:pPr>
            <w:r>
              <w:rPr>
                <w:sz w:val="16"/>
              </w:rPr>
              <w:t>有所提升</w:t>
            </w:r>
          </w:p>
        </w:tc>
        <w:tc>
          <w:tcPr>
            <w:tcW w:w="1249" w:type="dxa"/>
          </w:tcPr>
          <w:p w:rsidR="00B75233" w:rsidRDefault="00153A98">
            <w:pPr>
              <w:pStyle w:val="TableParagraph"/>
              <w:spacing w:before="123"/>
              <w:ind w:left="446" w:right="427"/>
              <w:jc w:val="center"/>
              <w:rPr>
                <w:sz w:val="16"/>
              </w:rPr>
            </w:pPr>
            <w:r>
              <w:rPr>
                <w:sz w:val="16"/>
              </w:rPr>
              <w:t>15</w:t>
            </w:r>
          </w:p>
        </w:tc>
      </w:tr>
      <w:tr w:rsidR="00B75233">
        <w:trPr>
          <w:trHeight w:val="431"/>
        </w:trPr>
        <w:tc>
          <w:tcPr>
            <w:tcW w:w="794" w:type="dxa"/>
            <w:vMerge/>
            <w:tcBorders>
              <w:top w:val="nil"/>
            </w:tcBorders>
          </w:tcPr>
          <w:p w:rsidR="00B75233" w:rsidRDefault="00B75233">
            <w:pPr>
              <w:rPr>
                <w:sz w:val="2"/>
                <w:szCs w:val="2"/>
              </w:rPr>
            </w:pPr>
          </w:p>
        </w:tc>
        <w:tc>
          <w:tcPr>
            <w:tcW w:w="871" w:type="dxa"/>
            <w:vMerge/>
            <w:tcBorders>
              <w:top w:val="nil"/>
            </w:tcBorders>
          </w:tcPr>
          <w:p w:rsidR="00B75233" w:rsidRDefault="00B75233">
            <w:pPr>
              <w:rPr>
                <w:sz w:val="2"/>
                <w:szCs w:val="2"/>
              </w:rPr>
            </w:pPr>
          </w:p>
        </w:tc>
        <w:tc>
          <w:tcPr>
            <w:tcW w:w="1205" w:type="dxa"/>
          </w:tcPr>
          <w:p w:rsidR="00B75233" w:rsidRDefault="00153A98">
            <w:pPr>
              <w:pStyle w:val="TableParagraph"/>
              <w:spacing w:before="123"/>
              <w:ind w:left="27" w:right="1"/>
              <w:jc w:val="center"/>
              <w:rPr>
                <w:sz w:val="16"/>
              </w:rPr>
            </w:pPr>
            <w:r>
              <w:rPr>
                <w:sz w:val="16"/>
              </w:rPr>
              <w:t>可持续影响指标</w:t>
            </w:r>
          </w:p>
        </w:tc>
        <w:tc>
          <w:tcPr>
            <w:tcW w:w="2771" w:type="dxa"/>
            <w:gridSpan w:val="3"/>
          </w:tcPr>
          <w:p w:rsidR="00B75233" w:rsidRDefault="00153A98">
            <w:pPr>
              <w:pStyle w:val="TableParagraph"/>
              <w:spacing w:before="123"/>
              <w:ind w:left="434"/>
              <w:rPr>
                <w:sz w:val="16"/>
              </w:rPr>
            </w:pPr>
            <w:r>
              <w:rPr>
                <w:sz w:val="16"/>
              </w:rPr>
              <w:t>全面提升城市形象（10分）</w:t>
            </w:r>
          </w:p>
        </w:tc>
        <w:tc>
          <w:tcPr>
            <w:tcW w:w="1225" w:type="dxa"/>
          </w:tcPr>
          <w:p w:rsidR="00B75233" w:rsidRDefault="00153A98">
            <w:pPr>
              <w:pStyle w:val="TableParagraph"/>
              <w:spacing w:before="123"/>
              <w:ind w:left="76" w:right="51"/>
              <w:jc w:val="center"/>
              <w:rPr>
                <w:sz w:val="16"/>
              </w:rPr>
            </w:pPr>
            <w:r>
              <w:rPr>
                <w:sz w:val="16"/>
              </w:rPr>
              <w:t>有所提升</w:t>
            </w:r>
          </w:p>
        </w:tc>
        <w:tc>
          <w:tcPr>
            <w:tcW w:w="1590" w:type="dxa"/>
            <w:gridSpan w:val="2"/>
          </w:tcPr>
          <w:p w:rsidR="00B75233" w:rsidRDefault="00153A98">
            <w:pPr>
              <w:pStyle w:val="TableParagraph"/>
              <w:spacing w:before="123"/>
              <w:ind w:left="480"/>
              <w:rPr>
                <w:sz w:val="16"/>
              </w:rPr>
            </w:pPr>
            <w:r>
              <w:rPr>
                <w:sz w:val="16"/>
              </w:rPr>
              <w:t>有所提升</w:t>
            </w:r>
          </w:p>
        </w:tc>
        <w:tc>
          <w:tcPr>
            <w:tcW w:w="1249" w:type="dxa"/>
          </w:tcPr>
          <w:p w:rsidR="00B75233" w:rsidRDefault="00153A98">
            <w:pPr>
              <w:pStyle w:val="TableParagraph"/>
              <w:spacing w:before="123"/>
              <w:ind w:left="446" w:right="427"/>
              <w:jc w:val="center"/>
              <w:rPr>
                <w:sz w:val="16"/>
              </w:rPr>
            </w:pPr>
            <w:r>
              <w:rPr>
                <w:sz w:val="16"/>
              </w:rPr>
              <w:t>10</w:t>
            </w:r>
          </w:p>
        </w:tc>
      </w:tr>
      <w:tr w:rsidR="00B75233">
        <w:trPr>
          <w:trHeight w:val="431"/>
        </w:trPr>
        <w:tc>
          <w:tcPr>
            <w:tcW w:w="794" w:type="dxa"/>
            <w:vMerge/>
            <w:tcBorders>
              <w:top w:val="nil"/>
            </w:tcBorders>
          </w:tcPr>
          <w:p w:rsidR="00B75233" w:rsidRDefault="00B75233">
            <w:pPr>
              <w:rPr>
                <w:sz w:val="2"/>
                <w:szCs w:val="2"/>
              </w:rPr>
            </w:pPr>
          </w:p>
        </w:tc>
        <w:tc>
          <w:tcPr>
            <w:tcW w:w="871" w:type="dxa"/>
            <w:vMerge/>
            <w:tcBorders>
              <w:top w:val="nil"/>
            </w:tcBorders>
          </w:tcPr>
          <w:p w:rsidR="00B75233" w:rsidRDefault="00B75233">
            <w:pPr>
              <w:rPr>
                <w:sz w:val="2"/>
                <w:szCs w:val="2"/>
              </w:rPr>
            </w:pPr>
          </w:p>
        </w:tc>
        <w:tc>
          <w:tcPr>
            <w:tcW w:w="1205" w:type="dxa"/>
          </w:tcPr>
          <w:p w:rsidR="00B75233" w:rsidRDefault="00153A98">
            <w:pPr>
              <w:pStyle w:val="TableParagraph"/>
              <w:spacing w:before="123"/>
              <w:ind w:left="27" w:right="2"/>
              <w:jc w:val="center"/>
              <w:rPr>
                <w:sz w:val="16"/>
              </w:rPr>
            </w:pPr>
            <w:r>
              <w:rPr>
                <w:sz w:val="16"/>
              </w:rPr>
              <w:t>社会效益指标</w:t>
            </w:r>
          </w:p>
        </w:tc>
        <w:tc>
          <w:tcPr>
            <w:tcW w:w="2771" w:type="dxa"/>
            <w:gridSpan w:val="3"/>
          </w:tcPr>
          <w:p w:rsidR="00B75233" w:rsidRDefault="00153A98">
            <w:pPr>
              <w:pStyle w:val="TableParagraph"/>
              <w:spacing w:before="123"/>
              <w:ind w:left="194"/>
              <w:rPr>
                <w:sz w:val="16"/>
              </w:rPr>
            </w:pPr>
            <w:r>
              <w:rPr>
                <w:sz w:val="16"/>
              </w:rPr>
              <w:t>重要的城市基础设施建设（15分）</w:t>
            </w:r>
          </w:p>
        </w:tc>
        <w:tc>
          <w:tcPr>
            <w:tcW w:w="1225" w:type="dxa"/>
          </w:tcPr>
          <w:p w:rsidR="00B75233" w:rsidRDefault="00153A98">
            <w:pPr>
              <w:pStyle w:val="TableParagraph"/>
              <w:spacing w:before="123"/>
              <w:ind w:left="76" w:right="51"/>
              <w:jc w:val="center"/>
              <w:rPr>
                <w:sz w:val="16"/>
              </w:rPr>
            </w:pPr>
            <w:r>
              <w:rPr>
                <w:sz w:val="16"/>
              </w:rPr>
              <w:t>有所提升</w:t>
            </w:r>
          </w:p>
        </w:tc>
        <w:tc>
          <w:tcPr>
            <w:tcW w:w="1590" w:type="dxa"/>
            <w:gridSpan w:val="2"/>
          </w:tcPr>
          <w:p w:rsidR="00B75233" w:rsidRDefault="00153A98">
            <w:pPr>
              <w:pStyle w:val="TableParagraph"/>
              <w:spacing w:before="123"/>
              <w:ind w:left="480"/>
              <w:rPr>
                <w:sz w:val="16"/>
              </w:rPr>
            </w:pPr>
            <w:r>
              <w:rPr>
                <w:sz w:val="16"/>
              </w:rPr>
              <w:t>有所提升</w:t>
            </w:r>
          </w:p>
        </w:tc>
        <w:tc>
          <w:tcPr>
            <w:tcW w:w="1249" w:type="dxa"/>
          </w:tcPr>
          <w:p w:rsidR="00B75233" w:rsidRDefault="00153A98">
            <w:pPr>
              <w:pStyle w:val="TableParagraph"/>
              <w:spacing w:before="123"/>
              <w:ind w:left="446" w:right="427"/>
              <w:jc w:val="center"/>
              <w:rPr>
                <w:sz w:val="16"/>
              </w:rPr>
            </w:pPr>
            <w:r>
              <w:rPr>
                <w:sz w:val="16"/>
              </w:rPr>
              <w:t>15</w:t>
            </w:r>
          </w:p>
        </w:tc>
      </w:tr>
      <w:tr w:rsidR="00B75233">
        <w:trPr>
          <w:trHeight w:val="431"/>
        </w:trPr>
        <w:tc>
          <w:tcPr>
            <w:tcW w:w="794" w:type="dxa"/>
          </w:tcPr>
          <w:p w:rsidR="00B75233" w:rsidRDefault="00153A98">
            <w:pPr>
              <w:pStyle w:val="TableParagraph"/>
              <w:spacing w:before="123"/>
              <w:ind w:left="244"/>
              <w:rPr>
                <w:sz w:val="16"/>
              </w:rPr>
            </w:pPr>
            <w:r>
              <w:rPr>
                <w:sz w:val="16"/>
              </w:rPr>
              <w:t>总分</w:t>
            </w:r>
          </w:p>
        </w:tc>
        <w:tc>
          <w:tcPr>
            <w:tcW w:w="8911" w:type="dxa"/>
            <w:gridSpan w:val="9"/>
          </w:tcPr>
          <w:p w:rsidR="00B75233" w:rsidRDefault="00153A98">
            <w:pPr>
              <w:pStyle w:val="TableParagraph"/>
              <w:spacing w:before="123"/>
              <w:ind w:left="4320" w:right="4296"/>
              <w:jc w:val="center"/>
              <w:rPr>
                <w:sz w:val="16"/>
              </w:rPr>
            </w:pPr>
            <w:r>
              <w:rPr>
                <w:sz w:val="16"/>
              </w:rPr>
              <w:t>100</w:t>
            </w:r>
          </w:p>
        </w:tc>
      </w:tr>
      <w:tr w:rsidR="00B75233">
        <w:trPr>
          <w:trHeight w:val="992"/>
        </w:trPr>
        <w:tc>
          <w:tcPr>
            <w:tcW w:w="1665" w:type="dxa"/>
            <w:gridSpan w:val="2"/>
          </w:tcPr>
          <w:p w:rsidR="00B75233" w:rsidRDefault="00B75233">
            <w:pPr>
              <w:pStyle w:val="TableParagraph"/>
              <w:spacing w:before="5"/>
              <w:rPr>
                <w:sz w:val="16"/>
              </w:rPr>
            </w:pPr>
          </w:p>
          <w:p w:rsidR="00B75233" w:rsidRDefault="00153A98">
            <w:pPr>
              <w:pStyle w:val="TableParagraph"/>
              <w:spacing w:line="232" w:lineRule="auto"/>
              <w:ind w:left="441" w:right="409" w:hanging="1"/>
              <w:jc w:val="center"/>
              <w:rPr>
                <w:sz w:val="16"/>
              </w:rPr>
            </w:pPr>
            <w:r>
              <w:rPr>
                <w:sz w:val="16"/>
              </w:rPr>
              <w:t xml:space="preserve">偏差大或 </w:t>
            </w:r>
            <w:r>
              <w:rPr>
                <w:spacing w:val="-4"/>
                <w:sz w:val="16"/>
              </w:rPr>
              <w:t>目标未完成</w:t>
            </w:r>
            <w:r>
              <w:rPr>
                <w:sz w:val="16"/>
              </w:rPr>
              <w:t>原因分析</w:t>
            </w:r>
          </w:p>
        </w:tc>
        <w:tc>
          <w:tcPr>
            <w:tcW w:w="8040" w:type="dxa"/>
            <w:gridSpan w:val="8"/>
          </w:tcPr>
          <w:p w:rsidR="00B75233" w:rsidRDefault="00B75233">
            <w:pPr>
              <w:pStyle w:val="TableParagraph"/>
              <w:rPr>
                <w:sz w:val="16"/>
              </w:rPr>
            </w:pPr>
          </w:p>
          <w:p w:rsidR="00B75233" w:rsidRDefault="00B75233">
            <w:pPr>
              <w:pStyle w:val="TableParagraph"/>
              <w:spacing w:before="7"/>
              <w:rPr>
                <w:sz w:val="15"/>
              </w:rPr>
            </w:pPr>
          </w:p>
          <w:p w:rsidR="00B75233" w:rsidRDefault="00153A98">
            <w:pPr>
              <w:pStyle w:val="TableParagraph"/>
              <w:ind w:left="22"/>
              <w:jc w:val="center"/>
              <w:rPr>
                <w:sz w:val="16"/>
              </w:rPr>
            </w:pPr>
            <w:r>
              <w:rPr>
                <w:sz w:val="16"/>
              </w:rPr>
              <w:t>无</w:t>
            </w:r>
          </w:p>
        </w:tc>
      </w:tr>
      <w:tr w:rsidR="00B75233">
        <w:trPr>
          <w:trHeight w:val="1012"/>
        </w:trPr>
        <w:tc>
          <w:tcPr>
            <w:tcW w:w="1665" w:type="dxa"/>
            <w:gridSpan w:val="2"/>
          </w:tcPr>
          <w:p w:rsidR="00B75233" w:rsidRDefault="00B75233">
            <w:pPr>
              <w:pStyle w:val="TableParagraph"/>
              <w:rPr>
                <w:sz w:val="16"/>
              </w:rPr>
            </w:pPr>
          </w:p>
          <w:p w:rsidR="00B75233" w:rsidRDefault="00153A98">
            <w:pPr>
              <w:pStyle w:val="TableParagraph"/>
              <w:spacing w:before="113" w:line="232" w:lineRule="auto"/>
              <w:ind w:left="359" w:right="292" w:firstLine="81"/>
              <w:rPr>
                <w:sz w:val="16"/>
              </w:rPr>
            </w:pPr>
            <w:r>
              <w:rPr>
                <w:sz w:val="16"/>
              </w:rPr>
              <w:t>改进措施及结果应用方案</w:t>
            </w:r>
          </w:p>
        </w:tc>
        <w:tc>
          <w:tcPr>
            <w:tcW w:w="8040" w:type="dxa"/>
            <w:gridSpan w:val="8"/>
          </w:tcPr>
          <w:p w:rsidR="00B75233" w:rsidRDefault="00B75233">
            <w:pPr>
              <w:pStyle w:val="TableParagraph"/>
              <w:rPr>
                <w:sz w:val="16"/>
              </w:rPr>
            </w:pPr>
          </w:p>
          <w:p w:rsidR="00B75233" w:rsidRDefault="00B75233">
            <w:pPr>
              <w:pStyle w:val="TableParagraph"/>
              <w:spacing w:before="4"/>
              <w:rPr>
                <w:sz w:val="16"/>
              </w:rPr>
            </w:pPr>
          </w:p>
          <w:p w:rsidR="00B75233" w:rsidRDefault="00153A98">
            <w:pPr>
              <w:pStyle w:val="TableParagraph"/>
              <w:ind w:left="22"/>
              <w:jc w:val="center"/>
              <w:rPr>
                <w:sz w:val="16"/>
              </w:rPr>
            </w:pPr>
            <w:r>
              <w:rPr>
                <w:sz w:val="16"/>
              </w:rPr>
              <w:t>无</w:t>
            </w:r>
          </w:p>
        </w:tc>
      </w:tr>
      <w:tr w:rsidR="00B75233">
        <w:trPr>
          <w:trHeight w:val="1185"/>
        </w:trPr>
        <w:tc>
          <w:tcPr>
            <w:tcW w:w="1665" w:type="dxa"/>
            <w:gridSpan w:val="2"/>
          </w:tcPr>
          <w:p w:rsidR="00B75233" w:rsidRDefault="00B75233">
            <w:pPr>
              <w:pStyle w:val="TableParagraph"/>
              <w:rPr>
                <w:sz w:val="16"/>
              </w:rPr>
            </w:pPr>
          </w:p>
          <w:p w:rsidR="00B75233" w:rsidRDefault="00B75233">
            <w:pPr>
              <w:pStyle w:val="TableParagraph"/>
              <w:spacing w:before="7"/>
              <w:rPr>
                <w:sz w:val="15"/>
              </w:rPr>
            </w:pPr>
          </w:p>
          <w:p w:rsidR="00B75233" w:rsidRDefault="00153A98">
            <w:pPr>
              <w:pStyle w:val="TableParagraph"/>
              <w:spacing w:line="232" w:lineRule="auto"/>
              <w:ind w:left="520" w:right="211" w:hanging="240"/>
              <w:rPr>
                <w:sz w:val="16"/>
              </w:rPr>
            </w:pPr>
            <w:r>
              <w:rPr>
                <w:sz w:val="16"/>
              </w:rPr>
              <w:t>单位主要负责人签批意见</w:t>
            </w:r>
          </w:p>
        </w:tc>
        <w:tc>
          <w:tcPr>
            <w:tcW w:w="8040" w:type="dxa"/>
            <w:gridSpan w:val="8"/>
          </w:tcPr>
          <w:p w:rsidR="00B75233" w:rsidRDefault="00B75233">
            <w:pPr>
              <w:pStyle w:val="TableParagraph"/>
              <w:spacing w:before="6"/>
              <w:rPr>
                <w:sz w:val="23"/>
              </w:rPr>
            </w:pPr>
          </w:p>
          <w:p w:rsidR="00B75233" w:rsidRDefault="00153A98">
            <w:pPr>
              <w:pStyle w:val="TableParagraph"/>
              <w:ind w:left="3204" w:right="2124"/>
              <w:jc w:val="center"/>
              <w:rPr>
                <w:sz w:val="16"/>
              </w:rPr>
            </w:pPr>
            <w:r>
              <w:rPr>
                <w:sz w:val="16"/>
              </w:rPr>
              <w:t>签名：</w:t>
            </w:r>
          </w:p>
          <w:p w:rsidR="00B75233" w:rsidRDefault="00B75233">
            <w:pPr>
              <w:pStyle w:val="TableParagraph"/>
              <w:spacing w:before="12"/>
              <w:rPr>
                <w:sz w:val="14"/>
              </w:rPr>
            </w:pPr>
          </w:p>
          <w:p w:rsidR="00B75233" w:rsidRDefault="00153A98">
            <w:pPr>
              <w:pStyle w:val="TableParagraph"/>
              <w:tabs>
                <w:tab w:val="left" w:pos="4634"/>
                <w:tab w:val="left" w:pos="5277"/>
              </w:tabs>
              <w:ind w:left="3991"/>
              <w:rPr>
                <w:sz w:val="16"/>
              </w:rPr>
            </w:pPr>
            <w:r>
              <w:rPr>
                <w:sz w:val="16"/>
              </w:rPr>
              <w:t>年</w:t>
            </w:r>
            <w:r>
              <w:rPr>
                <w:sz w:val="16"/>
              </w:rPr>
              <w:tab/>
              <w:t>月</w:t>
            </w:r>
            <w:r>
              <w:rPr>
                <w:sz w:val="16"/>
              </w:rPr>
              <w:tab/>
              <w:t>日</w:t>
            </w:r>
          </w:p>
        </w:tc>
      </w:tr>
    </w:tbl>
    <w:p w:rsidR="00B75233" w:rsidRDefault="00B75233">
      <w:pPr>
        <w:pStyle w:val="a3"/>
        <w:rPr>
          <w:sz w:val="20"/>
        </w:rPr>
      </w:pPr>
    </w:p>
    <w:p w:rsidR="00B75233" w:rsidRDefault="00B75233">
      <w:pPr>
        <w:pStyle w:val="a3"/>
        <w:spacing w:before="10"/>
        <w:rPr>
          <w:sz w:val="15"/>
        </w:rPr>
      </w:pPr>
    </w:p>
    <w:p w:rsidR="00B75233" w:rsidRDefault="00153A98">
      <w:pPr>
        <w:pStyle w:val="a3"/>
        <w:spacing w:before="78" w:line="201" w:lineRule="exact"/>
        <w:ind w:left="973"/>
      </w:pPr>
      <w:r>
        <w:t>备注：</w:t>
      </w:r>
    </w:p>
    <w:p w:rsidR="00B75233" w:rsidRDefault="00153A98">
      <w:pPr>
        <w:pStyle w:val="a4"/>
        <w:numPr>
          <w:ilvl w:val="0"/>
          <w:numId w:val="20"/>
        </w:numPr>
        <w:tabs>
          <w:tab w:val="left" w:pos="1136"/>
        </w:tabs>
        <w:spacing w:line="197" w:lineRule="exact"/>
        <w:ind w:hanging="163"/>
        <w:rPr>
          <w:sz w:val="16"/>
        </w:rPr>
      </w:pPr>
      <w:r>
        <w:rPr>
          <w:sz w:val="16"/>
        </w:rPr>
        <w:t>预算执行情况口径：预算数为调整后财政资金总额（包括上年结余结转），执行数为资金使用单位财政资金实际支出数。</w:t>
      </w:r>
    </w:p>
    <w:p w:rsidR="00B75233" w:rsidRDefault="00153A98">
      <w:pPr>
        <w:pStyle w:val="a4"/>
        <w:numPr>
          <w:ilvl w:val="0"/>
          <w:numId w:val="20"/>
        </w:numPr>
        <w:tabs>
          <w:tab w:val="left" w:pos="1136"/>
        </w:tabs>
        <w:spacing w:before="1" w:line="232" w:lineRule="auto"/>
        <w:ind w:left="973" w:right="1232" w:firstLine="0"/>
        <w:rPr>
          <w:sz w:val="16"/>
        </w:rPr>
      </w:pPr>
      <w:r>
        <w:rPr>
          <w:spacing w:val="-1"/>
          <w:sz w:val="16"/>
        </w:rPr>
        <w:t>定量指标完成数汇总原则：绝对值直接累加计算，相对值按照资金额度加权平均计算。定量指标计分原则：正向指标</w:t>
      </w:r>
      <w:r>
        <w:rPr>
          <w:sz w:val="16"/>
        </w:rPr>
        <w:t>（</w:t>
      </w:r>
      <w:r>
        <w:rPr>
          <w:spacing w:val="-1"/>
          <w:sz w:val="16"/>
        </w:rPr>
        <w:t>即目标值为</w:t>
      </w:r>
      <w:r>
        <w:rPr>
          <w:sz w:val="16"/>
        </w:rPr>
        <w:t>≥X, 得分=权重*B/A），反向指标（即目标值为≤X，得分=权重*A/B）</w:t>
      </w:r>
      <w:r>
        <w:rPr>
          <w:spacing w:val="-1"/>
          <w:sz w:val="16"/>
        </w:rPr>
        <w:t>，得分不得突破权重总额。定量指标先汇总完成数，再计算得分。</w:t>
      </w:r>
    </w:p>
    <w:p w:rsidR="00B75233" w:rsidRDefault="00153A98">
      <w:pPr>
        <w:pStyle w:val="a4"/>
        <w:numPr>
          <w:ilvl w:val="0"/>
          <w:numId w:val="20"/>
        </w:numPr>
        <w:tabs>
          <w:tab w:val="left" w:pos="1136"/>
        </w:tabs>
        <w:spacing w:line="230" w:lineRule="auto"/>
        <w:ind w:left="973" w:right="1234" w:firstLine="0"/>
        <w:rPr>
          <w:sz w:val="16"/>
        </w:rPr>
      </w:pPr>
      <w:r>
        <w:rPr>
          <w:spacing w:val="-1"/>
          <w:sz w:val="16"/>
        </w:rPr>
        <w:t>定性指标计分原则：达成预期指标、部分达成预期指标并具有一定效果、未达成预期指标且效果较差三档，分别按照该指标对应分值区间100-80%（含80%）、80-50%（含50%）、50-0%</w:t>
      </w:r>
      <w:r>
        <w:rPr>
          <w:spacing w:val="-3"/>
          <w:sz w:val="16"/>
        </w:rPr>
        <w:t>合理确定分值。汇总时，以资金额度为权重，对分值进行加权平均计算。</w:t>
      </w:r>
    </w:p>
    <w:p w:rsidR="00B75233" w:rsidRDefault="00153A98">
      <w:pPr>
        <w:pStyle w:val="a4"/>
        <w:numPr>
          <w:ilvl w:val="0"/>
          <w:numId w:val="20"/>
        </w:numPr>
        <w:tabs>
          <w:tab w:val="left" w:pos="1136"/>
        </w:tabs>
        <w:spacing w:line="201" w:lineRule="exact"/>
        <w:ind w:hanging="163"/>
        <w:rPr>
          <w:sz w:val="16"/>
        </w:rPr>
      </w:pPr>
      <w:r>
        <w:rPr>
          <w:sz w:val="16"/>
        </w:rPr>
        <w:t>基于经济性和必要性等因素考虑，满意度指标暂可不</w:t>
      </w:r>
      <w:proofErr w:type="gramStart"/>
      <w:r>
        <w:rPr>
          <w:sz w:val="16"/>
        </w:rPr>
        <w:t>作为必评指标</w:t>
      </w:r>
      <w:proofErr w:type="gramEnd"/>
      <w:r>
        <w:rPr>
          <w:sz w:val="16"/>
        </w:rPr>
        <w:t>。</w:t>
      </w:r>
    </w:p>
    <w:p w:rsidR="00B75233" w:rsidRDefault="00B75233">
      <w:pPr>
        <w:spacing w:line="201" w:lineRule="exact"/>
        <w:rPr>
          <w:sz w:val="16"/>
        </w:rPr>
        <w:sectPr w:rsidR="00B75233">
          <w:headerReference w:type="default" r:id="rId56"/>
          <w:footerReference w:type="default" r:id="rId57"/>
          <w:pgSz w:w="11910" w:h="16840"/>
          <w:pgMar w:top="2200" w:right="0" w:bottom="280" w:left="140" w:header="1569" w:footer="0" w:gutter="0"/>
          <w:cols w:space="720"/>
        </w:sectPr>
      </w:pPr>
    </w:p>
    <w:p w:rsidR="00B75233" w:rsidRDefault="00B75233">
      <w:pPr>
        <w:pStyle w:val="a3"/>
        <w:spacing w:before="4"/>
        <w:rPr>
          <w:sz w:val="7"/>
        </w:rPr>
      </w:pPr>
    </w:p>
    <w:tbl>
      <w:tblPr>
        <w:tblW w:w="0" w:type="auto"/>
        <w:tblInd w:w="9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85"/>
        <w:gridCol w:w="917"/>
        <w:gridCol w:w="1200"/>
        <w:gridCol w:w="1166"/>
        <w:gridCol w:w="784"/>
        <w:gridCol w:w="784"/>
        <w:gridCol w:w="1221"/>
        <w:gridCol w:w="784"/>
        <w:gridCol w:w="784"/>
        <w:gridCol w:w="1199"/>
      </w:tblGrid>
      <w:tr w:rsidR="00B75233">
        <w:trPr>
          <w:trHeight w:val="366"/>
        </w:trPr>
        <w:tc>
          <w:tcPr>
            <w:tcW w:w="1702" w:type="dxa"/>
            <w:gridSpan w:val="2"/>
          </w:tcPr>
          <w:p w:rsidR="00B75233" w:rsidRDefault="00153A98">
            <w:pPr>
              <w:pStyle w:val="TableParagraph"/>
              <w:spacing w:before="89"/>
              <w:ind w:left="542"/>
              <w:rPr>
                <w:sz w:val="16"/>
              </w:rPr>
            </w:pPr>
            <w:r>
              <w:rPr>
                <w:sz w:val="16"/>
              </w:rPr>
              <w:t>项目名称</w:t>
            </w:r>
          </w:p>
        </w:tc>
        <w:tc>
          <w:tcPr>
            <w:tcW w:w="7922" w:type="dxa"/>
            <w:gridSpan w:val="8"/>
          </w:tcPr>
          <w:p w:rsidR="00B75233" w:rsidRDefault="00153A98">
            <w:pPr>
              <w:pStyle w:val="TableParagraph"/>
              <w:spacing w:before="89"/>
              <w:ind w:left="2430" w:right="2396"/>
              <w:jc w:val="center"/>
              <w:rPr>
                <w:sz w:val="16"/>
              </w:rPr>
            </w:pPr>
            <w:r>
              <w:rPr>
                <w:sz w:val="16"/>
              </w:rPr>
              <w:t>新城十二路道路工程（金山大道至吴金路）</w:t>
            </w:r>
          </w:p>
        </w:tc>
      </w:tr>
      <w:tr w:rsidR="00B75233">
        <w:trPr>
          <w:trHeight w:val="366"/>
        </w:trPr>
        <w:tc>
          <w:tcPr>
            <w:tcW w:w="1702" w:type="dxa"/>
            <w:gridSpan w:val="2"/>
          </w:tcPr>
          <w:p w:rsidR="00B75233" w:rsidRDefault="00153A98">
            <w:pPr>
              <w:pStyle w:val="TableParagraph"/>
              <w:spacing w:before="89"/>
              <w:ind w:left="542"/>
              <w:rPr>
                <w:sz w:val="16"/>
              </w:rPr>
            </w:pPr>
            <w:r>
              <w:rPr>
                <w:sz w:val="16"/>
              </w:rPr>
              <w:t>主管部门</w:t>
            </w:r>
          </w:p>
        </w:tc>
        <w:tc>
          <w:tcPr>
            <w:tcW w:w="3150" w:type="dxa"/>
            <w:gridSpan w:val="3"/>
          </w:tcPr>
          <w:p w:rsidR="00B75233" w:rsidRDefault="00153A98">
            <w:pPr>
              <w:pStyle w:val="TableParagraph"/>
              <w:spacing w:before="89"/>
              <w:ind w:left="402"/>
              <w:rPr>
                <w:sz w:val="16"/>
              </w:rPr>
            </w:pPr>
            <w:r>
              <w:rPr>
                <w:sz w:val="16"/>
              </w:rPr>
              <w:t>武汉市东西湖区住房和城乡建设局</w:t>
            </w:r>
          </w:p>
        </w:tc>
        <w:tc>
          <w:tcPr>
            <w:tcW w:w="2789" w:type="dxa"/>
            <w:gridSpan w:val="3"/>
          </w:tcPr>
          <w:p w:rsidR="00B75233" w:rsidRDefault="00153A98">
            <w:pPr>
              <w:pStyle w:val="TableParagraph"/>
              <w:spacing w:before="89"/>
              <w:ind w:left="929"/>
              <w:rPr>
                <w:sz w:val="16"/>
              </w:rPr>
            </w:pPr>
            <w:r>
              <w:rPr>
                <w:sz w:val="16"/>
              </w:rPr>
              <w:t>项目实施单位</w:t>
            </w:r>
          </w:p>
        </w:tc>
        <w:tc>
          <w:tcPr>
            <w:tcW w:w="1983" w:type="dxa"/>
            <w:gridSpan w:val="2"/>
          </w:tcPr>
          <w:p w:rsidR="00B75233" w:rsidRDefault="00153A98">
            <w:pPr>
              <w:pStyle w:val="TableParagraph"/>
              <w:spacing w:before="89"/>
              <w:ind w:left="744" w:right="703"/>
              <w:jc w:val="center"/>
              <w:rPr>
                <w:sz w:val="16"/>
              </w:rPr>
            </w:pPr>
            <w:r>
              <w:rPr>
                <w:sz w:val="16"/>
              </w:rPr>
              <w:t>建设科</w:t>
            </w:r>
          </w:p>
        </w:tc>
      </w:tr>
      <w:tr w:rsidR="00B75233">
        <w:trPr>
          <w:trHeight w:val="366"/>
        </w:trPr>
        <w:tc>
          <w:tcPr>
            <w:tcW w:w="1702" w:type="dxa"/>
            <w:gridSpan w:val="2"/>
          </w:tcPr>
          <w:p w:rsidR="00B75233" w:rsidRDefault="00153A98">
            <w:pPr>
              <w:pStyle w:val="TableParagraph"/>
              <w:spacing w:before="90"/>
              <w:ind w:left="542"/>
              <w:rPr>
                <w:sz w:val="16"/>
              </w:rPr>
            </w:pPr>
            <w:r>
              <w:rPr>
                <w:sz w:val="16"/>
              </w:rPr>
              <w:t>项目类别</w:t>
            </w:r>
          </w:p>
        </w:tc>
        <w:tc>
          <w:tcPr>
            <w:tcW w:w="7922" w:type="dxa"/>
            <w:gridSpan w:val="8"/>
          </w:tcPr>
          <w:p w:rsidR="00B75233" w:rsidRDefault="00153A98">
            <w:pPr>
              <w:pStyle w:val="TableParagraph"/>
              <w:tabs>
                <w:tab w:val="left" w:pos="1448"/>
                <w:tab w:val="left" w:pos="1846"/>
                <w:tab w:val="left" w:pos="2951"/>
              </w:tabs>
              <w:spacing w:before="90"/>
              <w:ind w:left="30"/>
              <w:rPr>
                <w:rFonts w:ascii="Wingdings" w:hAnsi="Wingdings"/>
                <w:sz w:val="16"/>
              </w:rPr>
            </w:pPr>
            <w:r>
              <w:rPr>
                <w:sz w:val="16"/>
              </w:rPr>
              <w:t>1、部门预算项目</w:t>
            </w:r>
            <w:r>
              <w:rPr>
                <w:sz w:val="16"/>
              </w:rPr>
              <w:tab/>
              <w:t>□</w:t>
            </w:r>
            <w:r>
              <w:rPr>
                <w:sz w:val="16"/>
              </w:rPr>
              <w:tab/>
              <w:t>2</w:t>
            </w:r>
            <w:r>
              <w:rPr>
                <w:spacing w:val="-5"/>
                <w:sz w:val="16"/>
              </w:rPr>
              <w:t>、</w:t>
            </w:r>
            <w:r>
              <w:rPr>
                <w:sz w:val="16"/>
              </w:rPr>
              <w:t>区直专项</w:t>
            </w:r>
            <w:r>
              <w:rPr>
                <w:sz w:val="16"/>
              </w:rPr>
              <w:tab/>
            </w:r>
            <w:r>
              <w:rPr>
                <w:rFonts w:ascii="Wingdings" w:hAnsi="Wingdings"/>
                <w:position w:val="1"/>
                <w:sz w:val="16"/>
              </w:rPr>
              <w:t></w:t>
            </w:r>
          </w:p>
        </w:tc>
      </w:tr>
      <w:tr w:rsidR="00B75233">
        <w:trPr>
          <w:trHeight w:val="366"/>
        </w:trPr>
        <w:tc>
          <w:tcPr>
            <w:tcW w:w="1702" w:type="dxa"/>
            <w:gridSpan w:val="2"/>
          </w:tcPr>
          <w:p w:rsidR="00B75233" w:rsidRDefault="00153A98">
            <w:pPr>
              <w:pStyle w:val="TableParagraph"/>
              <w:spacing w:before="90"/>
              <w:ind w:left="542"/>
              <w:rPr>
                <w:sz w:val="16"/>
              </w:rPr>
            </w:pPr>
            <w:r>
              <w:rPr>
                <w:sz w:val="16"/>
              </w:rPr>
              <w:t>项目属性</w:t>
            </w:r>
          </w:p>
        </w:tc>
        <w:tc>
          <w:tcPr>
            <w:tcW w:w="7922" w:type="dxa"/>
            <w:gridSpan w:val="8"/>
          </w:tcPr>
          <w:p w:rsidR="00B75233" w:rsidRDefault="00153A98">
            <w:pPr>
              <w:pStyle w:val="TableParagraph"/>
              <w:tabs>
                <w:tab w:val="left" w:pos="1451"/>
                <w:tab w:val="left" w:pos="1849"/>
              </w:tabs>
              <w:spacing w:before="90"/>
              <w:ind w:left="30"/>
              <w:rPr>
                <w:rFonts w:ascii="Wingdings" w:hAnsi="Wingdings"/>
                <w:sz w:val="16"/>
              </w:rPr>
            </w:pPr>
            <w:r>
              <w:rPr>
                <w:sz w:val="16"/>
              </w:rPr>
              <w:t>1、持续性项目</w:t>
            </w:r>
            <w:r>
              <w:rPr>
                <w:sz w:val="16"/>
              </w:rPr>
              <w:tab/>
              <w:t>□</w:t>
            </w:r>
            <w:r>
              <w:rPr>
                <w:sz w:val="16"/>
              </w:rPr>
              <w:tab/>
              <w:t>2</w:t>
            </w:r>
            <w:r>
              <w:rPr>
                <w:spacing w:val="-5"/>
                <w:sz w:val="16"/>
              </w:rPr>
              <w:t>、</w:t>
            </w:r>
            <w:r>
              <w:rPr>
                <w:sz w:val="16"/>
              </w:rPr>
              <w:t>新增性项目</w:t>
            </w:r>
            <w:r>
              <w:rPr>
                <w:spacing w:val="65"/>
                <w:sz w:val="16"/>
              </w:rPr>
              <w:t xml:space="preserve"> </w:t>
            </w:r>
            <w:r>
              <w:rPr>
                <w:rFonts w:ascii="Wingdings" w:hAnsi="Wingdings"/>
                <w:position w:val="1"/>
                <w:sz w:val="16"/>
              </w:rPr>
              <w:t></w:t>
            </w:r>
          </w:p>
        </w:tc>
      </w:tr>
      <w:tr w:rsidR="00B75233">
        <w:trPr>
          <w:trHeight w:val="366"/>
        </w:trPr>
        <w:tc>
          <w:tcPr>
            <w:tcW w:w="1702" w:type="dxa"/>
            <w:gridSpan w:val="2"/>
          </w:tcPr>
          <w:p w:rsidR="00B75233" w:rsidRDefault="00153A98">
            <w:pPr>
              <w:pStyle w:val="TableParagraph"/>
              <w:spacing w:before="90"/>
              <w:ind w:left="542"/>
              <w:rPr>
                <w:sz w:val="16"/>
              </w:rPr>
            </w:pPr>
            <w:r>
              <w:rPr>
                <w:sz w:val="16"/>
              </w:rPr>
              <w:t>项目类型</w:t>
            </w:r>
          </w:p>
        </w:tc>
        <w:tc>
          <w:tcPr>
            <w:tcW w:w="7922" w:type="dxa"/>
            <w:gridSpan w:val="8"/>
          </w:tcPr>
          <w:p w:rsidR="00B75233" w:rsidRDefault="00153A98">
            <w:pPr>
              <w:pStyle w:val="TableParagraph"/>
              <w:tabs>
                <w:tab w:val="left" w:pos="1451"/>
                <w:tab w:val="left" w:pos="1849"/>
                <w:tab w:val="left" w:pos="3663"/>
              </w:tabs>
              <w:spacing w:before="90"/>
              <w:ind w:left="30"/>
              <w:rPr>
                <w:rFonts w:ascii="Wingdings" w:hAnsi="Wingdings"/>
                <w:sz w:val="16"/>
              </w:rPr>
            </w:pPr>
            <w:r>
              <w:rPr>
                <w:sz w:val="16"/>
              </w:rPr>
              <w:t>1、常年性项目</w:t>
            </w:r>
            <w:r>
              <w:rPr>
                <w:sz w:val="16"/>
              </w:rPr>
              <w:tab/>
              <w:t>□</w:t>
            </w:r>
            <w:r>
              <w:rPr>
                <w:sz w:val="16"/>
              </w:rPr>
              <w:tab/>
              <w:t>2</w:t>
            </w:r>
            <w:r>
              <w:rPr>
                <w:spacing w:val="-5"/>
                <w:sz w:val="16"/>
              </w:rPr>
              <w:t>、</w:t>
            </w:r>
            <w:r>
              <w:rPr>
                <w:sz w:val="16"/>
              </w:rPr>
              <w:t>延续性项目</w:t>
            </w:r>
            <w:r>
              <w:rPr>
                <w:spacing w:val="63"/>
                <w:sz w:val="16"/>
              </w:rPr>
              <w:t xml:space="preserve"> </w:t>
            </w:r>
            <w:r>
              <w:rPr>
                <w:sz w:val="16"/>
              </w:rPr>
              <w:t>□</w:t>
            </w:r>
            <w:r>
              <w:rPr>
                <w:sz w:val="16"/>
              </w:rPr>
              <w:tab/>
              <w:t>3</w:t>
            </w:r>
            <w:r>
              <w:rPr>
                <w:spacing w:val="-4"/>
                <w:sz w:val="16"/>
              </w:rPr>
              <w:t>、</w:t>
            </w:r>
            <w:r>
              <w:rPr>
                <w:sz w:val="16"/>
              </w:rPr>
              <w:t>一次性项目</w:t>
            </w:r>
            <w:r>
              <w:rPr>
                <w:spacing w:val="65"/>
                <w:sz w:val="16"/>
              </w:rPr>
              <w:t xml:space="preserve"> </w:t>
            </w:r>
            <w:r>
              <w:rPr>
                <w:rFonts w:ascii="Wingdings" w:hAnsi="Wingdings"/>
                <w:position w:val="1"/>
                <w:sz w:val="16"/>
              </w:rPr>
              <w:t></w:t>
            </w:r>
          </w:p>
        </w:tc>
      </w:tr>
      <w:tr w:rsidR="00B75233">
        <w:trPr>
          <w:trHeight w:val="906"/>
        </w:trPr>
        <w:tc>
          <w:tcPr>
            <w:tcW w:w="1702" w:type="dxa"/>
            <w:gridSpan w:val="2"/>
            <w:vMerge w:val="restart"/>
          </w:tcPr>
          <w:p w:rsidR="00B75233" w:rsidRDefault="00B75233">
            <w:pPr>
              <w:pStyle w:val="TableParagraph"/>
              <w:rPr>
                <w:sz w:val="16"/>
              </w:rPr>
            </w:pPr>
          </w:p>
          <w:p w:rsidR="00B75233" w:rsidRDefault="00B75233">
            <w:pPr>
              <w:pStyle w:val="TableParagraph"/>
              <w:spacing w:before="5"/>
              <w:rPr>
                <w:sz w:val="15"/>
              </w:rPr>
            </w:pPr>
          </w:p>
          <w:p w:rsidR="00B75233" w:rsidRDefault="00153A98">
            <w:pPr>
              <w:pStyle w:val="TableParagraph"/>
              <w:spacing w:line="228" w:lineRule="auto"/>
              <w:ind w:left="383" w:right="353" w:firstLine="158"/>
              <w:rPr>
                <w:sz w:val="16"/>
              </w:rPr>
            </w:pPr>
            <w:r>
              <w:rPr>
                <w:sz w:val="16"/>
              </w:rPr>
              <w:t>预算执行</w:t>
            </w:r>
            <w:r>
              <w:rPr>
                <w:spacing w:val="-3"/>
                <w:sz w:val="16"/>
              </w:rPr>
              <w:t>情况</w:t>
            </w:r>
            <w:r>
              <w:rPr>
                <w:sz w:val="16"/>
              </w:rPr>
              <w:t>（</w:t>
            </w:r>
            <w:r>
              <w:rPr>
                <w:spacing w:val="-3"/>
                <w:sz w:val="16"/>
              </w:rPr>
              <w:t>万元</w:t>
            </w:r>
            <w:r>
              <w:rPr>
                <w:spacing w:val="-15"/>
                <w:sz w:val="16"/>
              </w:rPr>
              <w:t>）</w:t>
            </w:r>
          </w:p>
          <w:p w:rsidR="00B75233" w:rsidRDefault="00153A98">
            <w:pPr>
              <w:pStyle w:val="TableParagraph"/>
              <w:spacing w:line="199" w:lineRule="exact"/>
              <w:ind w:left="539"/>
              <w:rPr>
                <w:sz w:val="16"/>
              </w:rPr>
            </w:pPr>
            <w:r>
              <w:rPr>
                <w:sz w:val="16"/>
              </w:rPr>
              <w:t>（20分）</w:t>
            </w:r>
          </w:p>
        </w:tc>
        <w:tc>
          <w:tcPr>
            <w:tcW w:w="1200" w:type="dxa"/>
          </w:tcPr>
          <w:p w:rsidR="00B75233" w:rsidRDefault="00B75233">
            <w:pPr>
              <w:pStyle w:val="TableParagraph"/>
              <w:rPr>
                <w:rFonts w:ascii="Times New Roman"/>
                <w:sz w:val="16"/>
              </w:rPr>
            </w:pPr>
          </w:p>
        </w:tc>
        <w:tc>
          <w:tcPr>
            <w:tcW w:w="1166" w:type="dxa"/>
          </w:tcPr>
          <w:p w:rsidR="00B75233" w:rsidRDefault="00B75233">
            <w:pPr>
              <w:pStyle w:val="TableParagraph"/>
              <w:rPr>
                <w:sz w:val="16"/>
              </w:rPr>
            </w:pPr>
          </w:p>
          <w:p w:rsidR="00B75233" w:rsidRDefault="00B75233">
            <w:pPr>
              <w:pStyle w:val="TableParagraph"/>
              <w:rPr>
                <w:sz w:val="12"/>
              </w:rPr>
            </w:pPr>
          </w:p>
          <w:p w:rsidR="00B75233" w:rsidRDefault="00153A98">
            <w:pPr>
              <w:pStyle w:val="TableParagraph"/>
              <w:ind w:left="128" w:right="100"/>
              <w:jc w:val="center"/>
              <w:rPr>
                <w:sz w:val="16"/>
              </w:rPr>
            </w:pPr>
            <w:r>
              <w:rPr>
                <w:sz w:val="16"/>
              </w:rPr>
              <w:t>预算数（A）</w:t>
            </w:r>
          </w:p>
        </w:tc>
        <w:tc>
          <w:tcPr>
            <w:tcW w:w="1568" w:type="dxa"/>
            <w:gridSpan w:val="2"/>
          </w:tcPr>
          <w:p w:rsidR="00B75233" w:rsidRDefault="00B75233">
            <w:pPr>
              <w:pStyle w:val="TableParagraph"/>
              <w:rPr>
                <w:sz w:val="16"/>
              </w:rPr>
            </w:pPr>
          </w:p>
          <w:p w:rsidR="00B75233" w:rsidRDefault="00B75233">
            <w:pPr>
              <w:pStyle w:val="TableParagraph"/>
              <w:rPr>
                <w:sz w:val="12"/>
              </w:rPr>
            </w:pPr>
          </w:p>
          <w:p w:rsidR="00B75233" w:rsidRDefault="00153A98">
            <w:pPr>
              <w:pStyle w:val="TableParagraph"/>
              <w:ind w:left="357"/>
              <w:rPr>
                <w:sz w:val="16"/>
              </w:rPr>
            </w:pPr>
            <w:r>
              <w:rPr>
                <w:sz w:val="16"/>
              </w:rPr>
              <w:t>执行数（B）</w:t>
            </w:r>
          </w:p>
        </w:tc>
        <w:tc>
          <w:tcPr>
            <w:tcW w:w="1221" w:type="dxa"/>
          </w:tcPr>
          <w:p w:rsidR="00B75233" w:rsidRDefault="00B75233">
            <w:pPr>
              <w:pStyle w:val="TableParagraph"/>
              <w:rPr>
                <w:sz w:val="16"/>
              </w:rPr>
            </w:pPr>
          </w:p>
          <w:p w:rsidR="00B75233" w:rsidRDefault="00B75233">
            <w:pPr>
              <w:pStyle w:val="TableParagraph"/>
              <w:rPr>
                <w:sz w:val="12"/>
              </w:rPr>
            </w:pPr>
          </w:p>
          <w:p w:rsidR="00B75233" w:rsidRDefault="00153A98">
            <w:pPr>
              <w:pStyle w:val="TableParagraph"/>
              <w:ind w:left="33" w:right="1"/>
              <w:jc w:val="center"/>
              <w:rPr>
                <w:sz w:val="16"/>
              </w:rPr>
            </w:pPr>
            <w:r>
              <w:rPr>
                <w:sz w:val="16"/>
              </w:rPr>
              <w:t>执行率（B/A）</w:t>
            </w:r>
          </w:p>
        </w:tc>
        <w:tc>
          <w:tcPr>
            <w:tcW w:w="2767" w:type="dxa"/>
            <w:gridSpan w:val="3"/>
          </w:tcPr>
          <w:p w:rsidR="00B75233" w:rsidRDefault="00B75233">
            <w:pPr>
              <w:pStyle w:val="TableParagraph"/>
              <w:spacing w:before="6"/>
              <w:rPr>
                <w:sz w:val="20"/>
              </w:rPr>
            </w:pPr>
          </w:p>
          <w:p w:rsidR="00B75233" w:rsidRDefault="00153A98">
            <w:pPr>
              <w:pStyle w:val="TableParagraph"/>
              <w:spacing w:line="200" w:lineRule="exact"/>
              <w:ind w:left="773" w:right="736"/>
              <w:jc w:val="center"/>
              <w:rPr>
                <w:sz w:val="16"/>
              </w:rPr>
            </w:pPr>
            <w:r>
              <w:rPr>
                <w:sz w:val="16"/>
              </w:rPr>
              <w:t>得分</w:t>
            </w:r>
          </w:p>
          <w:p w:rsidR="00B75233" w:rsidRDefault="00153A98">
            <w:pPr>
              <w:pStyle w:val="TableParagraph"/>
              <w:spacing w:line="200" w:lineRule="exact"/>
              <w:ind w:left="773" w:right="738"/>
              <w:jc w:val="center"/>
              <w:rPr>
                <w:sz w:val="16"/>
              </w:rPr>
            </w:pPr>
            <w:r>
              <w:rPr>
                <w:sz w:val="16"/>
              </w:rPr>
              <w:t>（20分*执行率）</w:t>
            </w:r>
          </w:p>
        </w:tc>
      </w:tr>
      <w:tr w:rsidR="00B75233">
        <w:trPr>
          <w:trHeight w:val="445"/>
        </w:trPr>
        <w:tc>
          <w:tcPr>
            <w:tcW w:w="1702" w:type="dxa"/>
            <w:gridSpan w:val="2"/>
            <w:vMerge/>
            <w:tcBorders>
              <w:top w:val="nil"/>
            </w:tcBorders>
          </w:tcPr>
          <w:p w:rsidR="00B75233" w:rsidRDefault="00B75233">
            <w:pPr>
              <w:rPr>
                <w:sz w:val="2"/>
                <w:szCs w:val="2"/>
              </w:rPr>
            </w:pPr>
          </w:p>
        </w:tc>
        <w:tc>
          <w:tcPr>
            <w:tcW w:w="1200" w:type="dxa"/>
          </w:tcPr>
          <w:p w:rsidR="00B75233" w:rsidRDefault="00153A98">
            <w:pPr>
              <w:pStyle w:val="TableParagraph"/>
              <w:spacing w:before="37" w:line="194" w:lineRule="exact"/>
              <w:ind w:left="526" w:right="6" w:hanging="473"/>
              <w:rPr>
                <w:sz w:val="16"/>
              </w:rPr>
            </w:pPr>
            <w:r>
              <w:rPr>
                <w:sz w:val="16"/>
              </w:rPr>
              <w:t>年度财政资金总额</w:t>
            </w:r>
          </w:p>
        </w:tc>
        <w:tc>
          <w:tcPr>
            <w:tcW w:w="1166" w:type="dxa"/>
          </w:tcPr>
          <w:p w:rsidR="00B75233" w:rsidRDefault="00153A98">
            <w:pPr>
              <w:pStyle w:val="TableParagraph"/>
              <w:spacing w:before="128"/>
              <w:ind w:left="129" w:right="96"/>
              <w:jc w:val="center"/>
              <w:rPr>
                <w:sz w:val="16"/>
              </w:rPr>
            </w:pPr>
            <w:r>
              <w:rPr>
                <w:sz w:val="16"/>
              </w:rPr>
              <w:t>410.00</w:t>
            </w:r>
          </w:p>
        </w:tc>
        <w:tc>
          <w:tcPr>
            <w:tcW w:w="1568" w:type="dxa"/>
            <w:gridSpan w:val="2"/>
          </w:tcPr>
          <w:p w:rsidR="00B75233" w:rsidRDefault="00153A98">
            <w:pPr>
              <w:pStyle w:val="TableParagraph"/>
              <w:spacing w:before="128"/>
              <w:ind w:left="551"/>
              <w:rPr>
                <w:sz w:val="16"/>
              </w:rPr>
            </w:pPr>
            <w:r>
              <w:rPr>
                <w:sz w:val="16"/>
              </w:rPr>
              <w:t>410.00</w:t>
            </w:r>
          </w:p>
        </w:tc>
        <w:tc>
          <w:tcPr>
            <w:tcW w:w="1221" w:type="dxa"/>
          </w:tcPr>
          <w:p w:rsidR="00B75233" w:rsidRDefault="00153A98">
            <w:pPr>
              <w:pStyle w:val="TableParagraph"/>
              <w:spacing w:before="128"/>
              <w:ind w:left="37" w:right="1"/>
              <w:jc w:val="center"/>
              <w:rPr>
                <w:sz w:val="16"/>
              </w:rPr>
            </w:pPr>
            <w:r>
              <w:rPr>
                <w:sz w:val="16"/>
              </w:rPr>
              <w:t>100%</w:t>
            </w:r>
          </w:p>
        </w:tc>
        <w:tc>
          <w:tcPr>
            <w:tcW w:w="2767" w:type="dxa"/>
            <w:gridSpan w:val="3"/>
          </w:tcPr>
          <w:p w:rsidR="00B75233" w:rsidRDefault="00153A98">
            <w:pPr>
              <w:pStyle w:val="TableParagraph"/>
              <w:spacing w:before="128"/>
              <w:ind w:left="773" w:right="732"/>
              <w:jc w:val="center"/>
              <w:rPr>
                <w:sz w:val="16"/>
              </w:rPr>
            </w:pPr>
            <w:r>
              <w:rPr>
                <w:sz w:val="16"/>
              </w:rPr>
              <w:t>20.0</w:t>
            </w:r>
          </w:p>
        </w:tc>
      </w:tr>
      <w:tr w:rsidR="00B75233">
        <w:trPr>
          <w:trHeight w:val="445"/>
        </w:trPr>
        <w:tc>
          <w:tcPr>
            <w:tcW w:w="785"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5"/>
              <w:rPr>
                <w:sz w:val="19"/>
              </w:rPr>
            </w:pPr>
          </w:p>
          <w:p w:rsidR="00B75233" w:rsidRDefault="00153A98">
            <w:pPr>
              <w:pStyle w:val="TableParagraph"/>
              <w:spacing w:line="228" w:lineRule="auto"/>
              <w:ind w:left="80" w:right="47" w:firstLine="2"/>
              <w:jc w:val="center"/>
              <w:rPr>
                <w:sz w:val="16"/>
              </w:rPr>
            </w:pPr>
            <w:r>
              <w:rPr>
                <w:sz w:val="16"/>
              </w:rPr>
              <w:t>年度绩效目标（80 分）</w:t>
            </w:r>
          </w:p>
        </w:tc>
        <w:tc>
          <w:tcPr>
            <w:tcW w:w="917" w:type="dxa"/>
          </w:tcPr>
          <w:p w:rsidR="00B75233" w:rsidRDefault="00153A98">
            <w:pPr>
              <w:pStyle w:val="TableParagraph"/>
              <w:spacing w:before="128"/>
              <w:ind w:left="150"/>
              <w:rPr>
                <w:sz w:val="16"/>
              </w:rPr>
            </w:pPr>
            <w:r>
              <w:rPr>
                <w:sz w:val="16"/>
              </w:rPr>
              <w:t>一级指标</w:t>
            </w:r>
          </w:p>
        </w:tc>
        <w:tc>
          <w:tcPr>
            <w:tcW w:w="1200" w:type="dxa"/>
          </w:tcPr>
          <w:p w:rsidR="00B75233" w:rsidRDefault="00153A98">
            <w:pPr>
              <w:pStyle w:val="TableParagraph"/>
              <w:spacing w:before="128"/>
              <w:ind w:left="32"/>
              <w:jc w:val="center"/>
              <w:rPr>
                <w:sz w:val="16"/>
              </w:rPr>
            </w:pPr>
            <w:r>
              <w:rPr>
                <w:sz w:val="16"/>
              </w:rPr>
              <w:t>二级指标</w:t>
            </w:r>
          </w:p>
        </w:tc>
        <w:tc>
          <w:tcPr>
            <w:tcW w:w="2734" w:type="dxa"/>
            <w:gridSpan w:val="3"/>
          </w:tcPr>
          <w:p w:rsidR="00B75233" w:rsidRDefault="00153A98">
            <w:pPr>
              <w:pStyle w:val="TableParagraph"/>
              <w:spacing w:before="128"/>
              <w:ind w:left="1034" w:right="1000"/>
              <w:jc w:val="center"/>
              <w:rPr>
                <w:sz w:val="16"/>
              </w:rPr>
            </w:pPr>
            <w:r>
              <w:rPr>
                <w:sz w:val="16"/>
              </w:rPr>
              <w:t>三级指标</w:t>
            </w:r>
          </w:p>
        </w:tc>
        <w:tc>
          <w:tcPr>
            <w:tcW w:w="1221" w:type="dxa"/>
          </w:tcPr>
          <w:p w:rsidR="00B75233" w:rsidRDefault="00153A98">
            <w:pPr>
              <w:pStyle w:val="TableParagraph"/>
              <w:spacing w:before="33" w:line="200" w:lineRule="exact"/>
              <w:ind w:left="41" w:right="1"/>
              <w:jc w:val="center"/>
              <w:rPr>
                <w:sz w:val="16"/>
              </w:rPr>
            </w:pPr>
            <w:r>
              <w:rPr>
                <w:sz w:val="16"/>
              </w:rPr>
              <w:t>年初目标值</w:t>
            </w:r>
          </w:p>
          <w:p w:rsidR="00B75233" w:rsidRDefault="00153A98">
            <w:pPr>
              <w:pStyle w:val="TableParagraph"/>
              <w:spacing w:line="193" w:lineRule="exact"/>
              <w:ind w:left="33" w:right="1"/>
              <w:jc w:val="center"/>
              <w:rPr>
                <w:sz w:val="16"/>
              </w:rPr>
            </w:pPr>
            <w:r>
              <w:rPr>
                <w:sz w:val="16"/>
              </w:rPr>
              <w:t>（A）</w:t>
            </w:r>
          </w:p>
        </w:tc>
        <w:tc>
          <w:tcPr>
            <w:tcW w:w="1568" w:type="dxa"/>
            <w:gridSpan w:val="2"/>
          </w:tcPr>
          <w:p w:rsidR="00B75233" w:rsidRDefault="00153A98">
            <w:pPr>
              <w:pStyle w:val="TableParagraph"/>
              <w:spacing w:before="128"/>
              <w:ind w:left="203"/>
              <w:rPr>
                <w:sz w:val="16"/>
              </w:rPr>
            </w:pPr>
            <w:r>
              <w:rPr>
                <w:sz w:val="16"/>
              </w:rPr>
              <w:t>实际完成值（B）</w:t>
            </w:r>
          </w:p>
        </w:tc>
        <w:tc>
          <w:tcPr>
            <w:tcW w:w="1199" w:type="dxa"/>
          </w:tcPr>
          <w:p w:rsidR="00B75233" w:rsidRDefault="00153A98">
            <w:pPr>
              <w:pStyle w:val="TableParagraph"/>
              <w:spacing w:before="128"/>
              <w:ind w:left="432" w:right="392"/>
              <w:jc w:val="center"/>
              <w:rPr>
                <w:sz w:val="16"/>
              </w:rPr>
            </w:pPr>
            <w:r>
              <w:rPr>
                <w:sz w:val="16"/>
              </w:rPr>
              <w:t>得分</w:t>
            </w:r>
          </w:p>
        </w:tc>
      </w:tr>
      <w:tr w:rsidR="00B75233">
        <w:trPr>
          <w:trHeight w:val="445"/>
        </w:trPr>
        <w:tc>
          <w:tcPr>
            <w:tcW w:w="785" w:type="dxa"/>
            <w:vMerge/>
            <w:tcBorders>
              <w:top w:val="nil"/>
            </w:tcBorders>
          </w:tcPr>
          <w:p w:rsidR="00B75233" w:rsidRDefault="00B75233">
            <w:pPr>
              <w:rPr>
                <w:sz w:val="2"/>
                <w:szCs w:val="2"/>
              </w:rPr>
            </w:pPr>
          </w:p>
        </w:tc>
        <w:tc>
          <w:tcPr>
            <w:tcW w:w="917" w:type="dxa"/>
          </w:tcPr>
          <w:p w:rsidR="00B75233" w:rsidRDefault="00153A98">
            <w:pPr>
              <w:pStyle w:val="TableParagraph"/>
              <w:spacing w:before="32" w:line="200" w:lineRule="exact"/>
              <w:ind w:left="150"/>
              <w:rPr>
                <w:sz w:val="16"/>
              </w:rPr>
            </w:pPr>
            <w:r>
              <w:rPr>
                <w:spacing w:val="-1"/>
                <w:sz w:val="16"/>
              </w:rPr>
              <w:t>产出指标</w:t>
            </w:r>
          </w:p>
          <w:p w:rsidR="00B75233" w:rsidRDefault="00153A98">
            <w:pPr>
              <w:pStyle w:val="TableParagraph"/>
              <w:spacing w:line="194" w:lineRule="exact"/>
              <w:ind w:left="148"/>
              <w:rPr>
                <w:sz w:val="16"/>
              </w:rPr>
            </w:pPr>
            <w:r>
              <w:rPr>
                <w:spacing w:val="-2"/>
                <w:sz w:val="16"/>
              </w:rPr>
              <w:t>（40</w:t>
            </w:r>
            <w:r>
              <w:rPr>
                <w:spacing w:val="-1"/>
                <w:sz w:val="16"/>
              </w:rPr>
              <w:t>分）</w:t>
            </w:r>
          </w:p>
        </w:tc>
        <w:tc>
          <w:tcPr>
            <w:tcW w:w="1200" w:type="dxa"/>
          </w:tcPr>
          <w:p w:rsidR="00B75233" w:rsidRDefault="00153A98">
            <w:pPr>
              <w:pStyle w:val="TableParagraph"/>
              <w:spacing w:before="128"/>
              <w:ind w:left="32"/>
              <w:jc w:val="center"/>
              <w:rPr>
                <w:sz w:val="16"/>
              </w:rPr>
            </w:pPr>
            <w:r>
              <w:rPr>
                <w:sz w:val="16"/>
              </w:rPr>
              <w:t>质量指标</w:t>
            </w:r>
          </w:p>
        </w:tc>
        <w:tc>
          <w:tcPr>
            <w:tcW w:w="2734" w:type="dxa"/>
            <w:gridSpan w:val="3"/>
          </w:tcPr>
          <w:p w:rsidR="00B75233" w:rsidRDefault="00153A98">
            <w:pPr>
              <w:pStyle w:val="TableParagraph"/>
              <w:spacing w:before="128"/>
              <w:ind w:left="743"/>
              <w:rPr>
                <w:sz w:val="16"/>
              </w:rPr>
            </w:pPr>
            <w:r>
              <w:rPr>
                <w:sz w:val="16"/>
              </w:rPr>
              <w:t>工程质量（40分）</w:t>
            </w:r>
          </w:p>
        </w:tc>
        <w:tc>
          <w:tcPr>
            <w:tcW w:w="1221" w:type="dxa"/>
          </w:tcPr>
          <w:p w:rsidR="00B75233" w:rsidRDefault="00153A98">
            <w:pPr>
              <w:pStyle w:val="TableParagraph"/>
              <w:spacing w:before="128"/>
              <w:ind w:left="34" w:right="1"/>
              <w:jc w:val="center"/>
              <w:rPr>
                <w:sz w:val="16"/>
              </w:rPr>
            </w:pPr>
            <w:r>
              <w:rPr>
                <w:sz w:val="16"/>
              </w:rPr>
              <w:t>合格</w:t>
            </w:r>
          </w:p>
        </w:tc>
        <w:tc>
          <w:tcPr>
            <w:tcW w:w="1568" w:type="dxa"/>
            <w:gridSpan w:val="2"/>
          </w:tcPr>
          <w:p w:rsidR="00B75233" w:rsidRDefault="00153A98">
            <w:pPr>
              <w:pStyle w:val="TableParagraph"/>
              <w:spacing w:before="128"/>
              <w:ind w:left="614" w:right="577"/>
              <w:jc w:val="center"/>
              <w:rPr>
                <w:sz w:val="16"/>
              </w:rPr>
            </w:pPr>
            <w:r>
              <w:rPr>
                <w:sz w:val="16"/>
              </w:rPr>
              <w:t>合格</w:t>
            </w:r>
          </w:p>
        </w:tc>
        <w:tc>
          <w:tcPr>
            <w:tcW w:w="1199" w:type="dxa"/>
          </w:tcPr>
          <w:p w:rsidR="00B75233" w:rsidRDefault="00153A98">
            <w:pPr>
              <w:pStyle w:val="TableParagraph"/>
              <w:spacing w:before="128"/>
              <w:ind w:left="432" w:right="392"/>
              <w:jc w:val="center"/>
              <w:rPr>
                <w:sz w:val="16"/>
              </w:rPr>
            </w:pPr>
            <w:r>
              <w:rPr>
                <w:sz w:val="16"/>
              </w:rPr>
              <w:t>40</w:t>
            </w:r>
          </w:p>
        </w:tc>
      </w:tr>
      <w:tr w:rsidR="00B75233">
        <w:trPr>
          <w:trHeight w:val="445"/>
        </w:trPr>
        <w:tc>
          <w:tcPr>
            <w:tcW w:w="785" w:type="dxa"/>
            <w:vMerge/>
            <w:tcBorders>
              <w:top w:val="nil"/>
            </w:tcBorders>
          </w:tcPr>
          <w:p w:rsidR="00B75233" w:rsidRDefault="00B75233">
            <w:pPr>
              <w:rPr>
                <w:sz w:val="2"/>
                <w:szCs w:val="2"/>
              </w:rPr>
            </w:pPr>
          </w:p>
        </w:tc>
        <w:tc>
          <w:tcPr>
            <w:tcW w:w="917" w:type="dxa"/>
            <w:vMerge w:val="restart"/>
          </w:tcPr>
          <w:p w:rsidR="00B75233" w:rsidRDefault="00B75233">
            <w:pPr>
              <w:pStyle w:val="TableParagraph"/>
              <w:rPr>
                <w:sz w:val="16"/>
              </w:rPr>
            </w:pPr>
          </w:p>
          <w:p w:rsidR="00B75233" w:rsidRDefault="00B75233">
            <w:pPr>
              <w:pStyle w:val="TableParagraph"/>
              <w:spacing w:before="5"/>
              <w:rPr>
                <w:sz w:val="15"/>
              </w:rPr>
            </w:pPr>
          </w:p>
          <w:p w:rsidR="00B75233" w:rsidRDefault="00153A98">
            <w:pPr>
              <w:pStyle w:val="TableParagraph"/>
              <w:spacing w:line="228" w:lineRule="auto"/>
              <w:ind w:left="386" w:right="31" w:hanging="315"/>
              <w:rPr>
                <w:sz w:val="16"/>
              </w:rPr>
            </w:pPr>
            <w:r>
              <w:rPr>
                <w:sz w:val="16"/>
              </w:rPr>
              <w:t>社会效益指标</w:t>
            </w:r>
          </w:p>
          <w:p w:rsidR="00B75233" w:rsidRDefault="00153A98">
            <w:pPr>
              <w:pStyle w:val="TableParagraph"/>
              <w:spacing w:line="199" w:lineRule="exact"/>
              <w:ind w:left="148"/>
              <w:rPr>
                <w:sz w:val="16"/>
              </w:rPr>
            </w:pPr>
            <w:r>
              <w:rPr>
                <w:sz w:val="16"/>
              </w:rPr>
              <w:t>（40分）</w:t>
            </w:r>
          </w:p>
        </w:tc>
        <w:tc>
          <w:tcPr>
            <w:tcW w:w="1200" w:type="dxa"/>
          </w:tcPr>
          <w:p w:rsidR="00B75233" w:rsidRDefault="00153A98">
            <w:pPr>
              <w:pStyle w:val="TableParagraph"/>
              <w:spacing w:before="128"/>
              <w:ind w:left="38"/>
              <w:jc w:val="center"/>
              <w:rPr>
                <w:sz w:val="16"/>
              </w:rPr>
            </w:pPr>
            <w:r>
              <w:rPr>
                <w:sz w:val="16"/>
              </w:rPr>
              <w:t>社会效益指标</w:t>
            </w:r>
          </w:p>
        </w:tc>
        <w:tc>
          <w:tcPr>
            <w:tcW w:w="2734" w:type="dxa"/>
            <w:gridSpan w:val="3"/>
          </w:tcPr>
          <w:p w:rsidR="00B75233" w:rsidRDefault="00153A98">
            <w:pPr>
              <w:pStyle w:val="TableParagraph"/>
              <w:spacing w:before="128"/>
              <w:ind w:left="270"/>
              <w:rPr>
                <w:sz w:val="16"/>
              </w:rPr>
            </w:pPr>
            <w:r>
              <w:rPr>
                <w:sz w:val="16"/>
              </w:rPr>
              <w:t>片区企业居民出行便利（15分）</w:t>
            </w:r>
          </w:p>
        </w:tc>
        <w:tc>
          <w:tcPr>
            <w:tcW w:w="1221" w:type="dxa"/>
          </w:tcPr>
          <w:p w:rsidR="00B75233" w:rsidRDefault="00153A98">
            <w:pPr>
              <w:pStyle w:val="TableParagraph"/>
              <w:spacing w:before="128"/>
              <w:ind w:left="39" w:right="1"/>
              <w:jc w:val="center"/>
              <w:rPr>
                <w:sz w:val="16"/>
              </w:rPr>
            </w:pPr>
            <w:r>
              <w:rPr>
                <w:sz w:val="16"/>
              </w:rPr>
              <w:t>有所提升</w:t>
            </w:r>
          </w:p>
        </w:tc>
        <w:tc>
          <w:tcPr>
            <w:tcW w:w="1568" w:type="dxa"/>
            <w:gridSpan w:val="2"/>
          </w:tcPr>
          <w:p w:rsidR="00B75233" w:rsidRDefault="00153A98">
            <w:pPr>
              <w:pStyle w:val="TableParagraph"/>
              <w:spacing w:before="128"/>
              <w:ind w:left="479"/>
              <w:rPr>
                <w:sz w:val="16"/>
              </w:rPr>
            </w:pPr>
            <w:r>
              <w:rPr>
                <w:sz w:val="16"/>
              </w:rPr>
              <w:t>有所提升</w:t>
            </w:r>
          </w:p>
        </w:tc>
        <w:tc>
          <w:tcPr>
            <w:tcW w:w="1199" w:type="dxa"/>
          </w:tcPr>
          <w:p w:rsidR="00B75233" w:rsidRDefault="00153A98">
            <w:pPr>
              <w:pStyle w:val="TableParagraph"/>
              <w:spacing w:before="128"/>
              <w:ind w:left="432" w:right="392"/>
              <w:jc w:val="center"/>
              <w:rPr>
                <w:sz w:val="16"/>
              </w:rPr>
            </w:pPr>
            <w:r>
              <w:rPr>
                <w:sz w:val="16"/>
              </w:rPr>
              <w:t>15</w:t>
            </w:r>
          </w:p>
        </w:tc>
      </w:tr>
      <w:tr w:rsidR="00B75233">
        <w:trPr>
          <w:trHeight w:val="445"/>
        </w:trPr>
        <w:tc>
          <w:tcPr>
            <w:tcW w:w="785" w:type="dxa"/>
            <w:vMerge/>
            <w:tcBorders>
              <w:top w:val="nil"/>
            </w:tcBorders>
          </w:tcPr>
          <w:p w:rsidR="00B75233" w:rsidRDefault="00B75233">
            <w:pPr>
              <w:rPr>
                <w:sz w:val="2"/>
                <w:szCs w:val="2"/>
              </w:rPr>
            </w:pPr>
          </w:p>
        </w:tc>
        <w:tc>
          <w:tcPr>
            <w:tcW w:w="917" w:type="dxa"/>
            <w:vMerge/>
            <w:tcBorders>
              <w:top w:val="nil"/>
            </w:tcBorders>
          </w:tcPr>
          <w:p w:rsidR="00B75233" w:rsidRDefault="00B75233">
            <w:pPr>
              <w:rPr>
                <w:sz w:val="2"/>
                <w:szCs w:val="2"/>
              </w:rPr>
            </w:pPr>
          </w:p>
        </w:tc>
        <w:tc>
          <w:tcPr>
            <w:tcW w:w="1200" w:type="dxa"/>
          </w:tcPr>
          <w:p w:rsidR="00B75233" w:rsidRDefault="00153A98">
            <w:pPr>
              <w:pStyle w:val="TableParagraph"/>
              <w:spacing w:before="128"/>
              <w:ind w:left="39"/>
              <w:jc w:val="center"/>
              <w:rPr>
                <w:sz w:val="16"/>
              </w:rPr>
            </w:pPr>
            <w:r>
              <w:rPr>
                <w:sz w:val="16"/>
              </w:rPr>
              <w:t>可持续影响指标</w:t>
            </w:r>
          </w:p>
        </w:tc>
        <w:tc>
          <w:tcPr>
            <w:tcW w:w="2734" w:type="dxa"/>
            <w:gridSpan w:val="3"/>
          </w:tcPr>
          <w:p w:rsidR="00B75233" w:rsidRDefault="00153A98">
            <w:pPr>
              <w:pStyle w:val="TableParagraph"/>
              <w:spacing w:before="128"/>
              <w:ind w:left="429"/>
              <w:rPr>
                <w:sz w:val="16"/>
              </w:rPr>
            </w:pPr>
            <w:r>
              <w:rPr>
                <w:sz w:val="16"/>
              </w:rPr>
              <w:t>全面提升城市形象（10分）</w:t>
            </w:r>
          </w:p>
        </w:tc>
        <w:tc>
          <w:tcPr>
            <w:tcW w:w="1221" w:type="dxa"/>
          </w:tcPr>
          <w:p w:rsidR="00B75233" w:rsidRDefault="00153A98">
            <w:pPr>
              <w:pStyle w:val="TableParagraph"/>
              <w:spacing w:before="128"/>
              <w:ind w:left="39" w:right="1"/>
              <w:jc w:val="center"/>
              <w:rPr>
                <w:sz w:val="16"/>
              </w:rPr>
            </w:pPr>
            <w:r>
              <w:rPr>
                <w:sz w:val="16"/>
              </w:rPr>
              <w:t>有所提升</w:t>
            </w:r>
          </w:p>
        </w:tc>
        <w:tc>
          <w:tcPr>
            <w:tcW w:w="1568" w:type="dxa"/>
            <w:gridSpan w:val="2"/>
          </w:tcPr>
          <w:p w:rsidR="00B75233" w:rsidRDefault="00153A98">
            <w:pPr>
              <w:pStyle w:val="TableParagraph"/>
              <w:spacing w:before="128"/>
              <w:ind w:left="479"/>
              <w:rPr>
                <w:sz w:val="16"/>
              </w:rPr>
            </w:pPr>
            <w:r>
              <w:rPr>
                <w:sz w:val="16"/>
              </w:rPr>
              <w:t>有所提升</w:t>
            </w:r>
          </w:p>
        </w:tc>
        <w:tc>
          <w:tcPr>
            <w:tcW w:w="1199" w:type="dxa"/>
          </w:tcPr>
          <w:p w:rsidR="00B75233" w:rsidRDefault="00153A98">
            <w:pPr>
              <w:pStyle w:val="TableParagraph"/>
              <w:spacing w:before="128"/>
              <w:ind w:left="432" w:right="392"/>
              <w:jc w:val="center"/>
              <w:rPr>
                <w:sz w:val="16"/>
              </w:rPr>
            </w:pPr>
            <w:r>
              <w:rPr>
                <w:sz w:val="16"/>
              </w:rPr>
              <w:t>10</w:t>
            </w:r>
          </w:p>
        </w:tc>
      </w:tr>
      <w:tr w:rsidR="00B75233">
        <w:trPr>
          <w:trHeight w:val="445"/>
        </w:trPr>
        <w:tc>
          <w:tcPr>
            <w:tcW w:w="785" w:type="dxa"/>
            <w:vMerge/>
            <w:tcBorders>
              <w:top w:val="nil"/>
            </w:tcBorders>
          </w:tcPr>
          <w:p w:rsidR="00B75233" w:rsidRDefault="00B75233">
            <w:pPr>
              <w:rPr>
                <w:sz w:val="2"/>
                <w:szCs w:val="2"/>
              </w:rPr>
            </w:pPr>
          </w:p>
        </w:tc>
        <w:tc>
          <w:tcPr>
            <w:tcW w:w="917" w:type="dxa"/>
            <w:vMerge/>
            <w:tcBorders>
              <w:top w:val="nil"/>
            </w:tcBorders>
          </w:tcPr>
          <w:p w:rsidR="00B75233" w:rsidRDefault="00B75233">
            <w:pPr>
              <w:rPr>
                <w:sz w:val="2"/>
                <w:szCs w:val="2"/>
              </w:rPr>
            </w:pPr>
          </w:p>
        </w:tc>
        <w:tc>
          <w:tcPr>
            <w:tcW w:w="1200" w:type="dxa"/>
          </w:tcPr>
          <w:p w:rsidR="00B75233" w:rsidRDefault="00153A98">
            <w:pPr>
              <w:pStyle w:val="TableParagraph"/>
              <w:spacing w:before="128"/>
              <w:ind w:left="38"/>
              <w:jc w:val="center"/>
              <w:rPr>
                <w:sz w:val="16"/>
              </w:rPr>
            </w:pPr>
            <w:r>
              <w:rPr>
                <w:sz w:val="16"/>
              </w:rPr>
              <w:t>社会效益指标</w:t>
            </w:r>
          </w:p>
        </w:tc>
        <w:tc>
          <w:tcPr>
            <w:tcW w:w="2734" w:type="dxa"/>
            <w:gridSpan w:val="3"/>
          </w:tcPr>
          <w:p w:rsidR="00B75233" w:rsidRDefault="00153A98">
            <w:pPr>
              <w:pStyle w:val="TableParagraph"/>
              <w:spacing w:before="128"/>
              <w:ind w:left="193"/>
              <w:rPr>
                <w:sz w:val="16"/>
              </w:rPr>
            </w:pPr>
            <w:r>
              <w:rPr>
                <w:sz w:val="16"/>
              </w:rPr>
              <w:t>重要的城市基础设施建设（15分）</w:t>
            </w:r>
          </w:p>
        </w:tc>
        <w:tc>
          <w:tcPr>
            <w:tcW w:w="1221" w:type="dxa"/>
          </w:tcPr>
          <w:p w:rsidR="00B75233" w:rsidRDefault="00153A98">
            <w:pPr>
              <w:pStyle w:val="TableParagraph"/>
              <w:spacing w:before="128"/>
              <w:ind w:left="39" w:right="1"/>
              <w:jc w:val="center"/>
              <w:rPr>
                <w:sz w:val="16"/>
              </w:rPr>
            </w:pPr>
            <w:r>
              <w:rPr>
                <w:sz w:val="16"/>
              </w:rPr>
              <w:t>有所提升</w:t>
            </w:r>
          </w:p>
        </w:tc>
        <w:tc>
          <w:tcPr>
            <w:tcW w:w="1568" w:type="dxa"/>
            <w:gridSpan w:val="2"/>
          </w:tcPr>
          <w:p w:rsidR="00B75233" w:rsidRDefault="00153A98">
            <w:pPr>
              <w:pStyle w:val="TableParagraph"/>
              <w:spacing w:before="128"/>
              <w:ind w:left="479"/>
              <w:rPr>
                <w:sz w:val="16"/>
              </w:rPr>
            </w:pPr>
            <w:r>
              <w:rPr>
                <w:sz w:val="16"/>
              </w:rPr>
              <w:t>有所提升</w:t>
            </w:r>
          </w:p>
        </w:tc>
        <w:tc>
          <w:tcPr>
            <w:tcW w:w="1199" w:type="dxa"/>
          </w:tcPr>
          <w:p w:rsidR="00B75233" w:rsidRDefault="00153A98">
            <w:pPr>
              <w:pStyle w:val="TableParagraph"/>
              <w:spacing w:before="128"/>
              <w:ind w:left="432" w:right="392"/>
              <w:jc w:val="center"/>
              <w:rPr>
                <w:sz w:val="16"/>
              </w:rPr>
            </w:pPr>
            <w:r>
              <w:rPr>
                <w:sz w:val="16"/>
              </w:rPr>
              <w:t>15</w:t>
            </w:r>
          </w:p>
        </w:tc>
      </w:tr>
      <w:tr w:rsidR="00B75233">
        <w:trPr>
          <w:trHeight w:val="445"/>
        </w:trPr>
        <w:tc>
          <w:tcPr>
            <w:tcW w:w="785" w:type="dxa"/>
          </w:tcPr>
          <w:p w:rsidR="00B75233" w:rsidRDefault="00153A98">
            <w:pPr>
              <w:pStyle w:val="TableParagraph"/>
              <w:spacing w:before="129"/>
              <w:ind w:left="239"/>
              <w:rPr>
                <w:sz w:val="16"/>
              </w:rPr>
            </w:pPr>
            <w:r>
              <w:rPr>
                <w:sz w:val="16"/>
              </w:rPr>
              <w:t>总分</w:t>
            </w:r>
          </w:p>
        </w:tc>
        <w:tc>
          <w:tcPr>
            <w:tcW w:w="8839" w:type="dxa"/>
            <w:gridSpan w:val="9"/>
          </w:tcPr>
          <w:p w:rsidR="00B75233" w:rsidRDefault="00153A98">
            <w:pPr>
              <w:pStyle w:val="TableParagraph"/>
              <w:spacing w:before="129"/>
              <w:ind w:left="4288" w:right="4255"/>
              <w:jc w:val="center"/>
              <w:rPr>
                <w:sz w:val="16"/>
              </w:rPr>
            </w:pPr>
            <w:r>
              <w:rPr>
                <w:sz w:val="16"/>
              </w:rPr>
              <w:t>100</w:t>
            </w:r>
          </w:p>
        </w:tc>
      </w:tr>
      <w:tr w:rsidR="00B75233">
        <w:trPr>
          <w:trHeight w:val="1079"/>
        </w:trPr>
        <w:tc>
          <w:tcPr>
            <w:tcW w:w="1702" w:type="dxa"/>
            <w:gridSpan w:val="2"/>
          </w:tcPr>
          <w:p w:rsidR="00B75233" w:rsidRDefault="00B75233">
            <w:pPr>
              <w:pStyle w:val="TableParagraph"/>
              <w:spacing w:before="2"/>
              <w:rPr>
                <w:sz w:val="20"/>
              </w:rPr>
            </w:pPr>
          </w:p>
          <w:p w:rsidR="00B75233" w:rsidRDefault="00153A98">
            <w:pPr>
              <w:pStyle w:val="TableParagraph"/>
              <w:spacing w:before="1" w:line="228" w:lineRule="auto"/>
              <w:ind w:left="462" w:right="425"/>
              <w:jc w:val="center"/>
              <w:rPr>
                <w:sz w:val="16"/>
              </w:rPr>
            </w:pPr>
            <w:r>
              <w:rPr>
                <w:sz w:val="16"/>
              </w:rPr>
              <w:t>偏差大或目标未完成原因分析</w:t>
            </w:r>
          </w:p>
        </w:tc>
        <w:tc>
          <w:tcPr>
            <w:tcW w:w="7922" w:type="dxa"/>
            <w:gridSpan w:val="8"/>
          </w:tcPr>
          <w:p w:rsidR="00B75233" w:rsidRDefault="00B75233">
            <w:pPr>
              <w:pStyle w:val="TableParagraph"/>
              <w:rPr>
                <w:sz w:val="16"/>
              </w:rPr>
            </w:pPr>
          </w:p>
          <w:p w:rsidR="00B75233" w:rsidRDefault="00B75233">
            <w:pPr>
              <w:pStyle w:val="TableParagraph"/>
              <w:spacing w:before="9"/>
              <w:rPr>
                <w:sz w:val="18"/>
              </w:rPr>
            </w:pPr>
          </w:p>
          <w:p w:rsidR="00B75233" w:rsidRDefault="00153A98">
            <w:pPr>
              <w:pStyle w:val="TableParagraph"/>
              <w:ind w:left="33"/>
              <w:jc w:val="center"/>
              <w:rPr>
                <w:sz w:val="16"/>
              </w:rPr>
            </w:pPr>
            <w:r>
              <w:rPr>
                <w:sz w:val="16"/>
              </w:rPr>
              <w:t>无</w:t>
            </w:r>
          </w:p>
        </w:tc>
      </w:tr>
      <w:tr w:rsidR="00B75233">
        <w:trPr>
          <w:trHeight w:val="935"/>
        </w:trPr>
        <w:tc>
          <w:tcPr>
            <w:tcW w:w="1702" w:type="dxa"/>
            <w:gridSpan w:val="2"/>
          </w:tcPr>
          <w:p w:rsidR="00B75233" w:rsidRDefault="00B75233">
            <w:pPr>
              <w:pStyle w:val="TableParagraph"/>
              <w:spacing w:before="3"/>
            </w:pPr>
          </w:p>
          <w:p w:rsidR="00B75233" w:rsidRDefault="00153A98">
            <w:pPr>
              <w:pStyle w:val="TableParagraph"/>
              <w:spacing w:line="228" w:lineRule="auto"/>
              <w:ind w:left="383" w:right="306" w:firstLine="79"/>
              <w:rPr>
                <w:sz w:val="16"/>
              </w:rPr>
            </w:pPr>
            <w:r>
              <w:rPr>
                <w:sz w:val="16"/>
              </w:rPr>
              <w:t>改进措施及结果应用方案</w:t>
            </w:r>
          </w:p>
        </w:tc>
        <w:tc>
          <w:tcPr>
            <w:tcW w:w="7922" w:type="dxa"/>
            <w:gridSpan w:val="8"/>
          </w:tcPr>
          <w:p w:rsidR="00B75233" w:rsidRDefault="00B75233">
            <w:pPr>
              <w:pStyle w:val="TableParagraph"/>
              <w:rPr>
                <w:sz w:val="16"/>
              </w:rPr>
            </w:pPr>
          </w:p>
          <w:p w:rsidR="00B75233" w:rsidRDefault="00B75233">
            <w:pPr>
              <w:pStyle w:val="TableParagraph"/>
              <w:spacing w:before="1"/>
              <w:rPr>
                <w:sz w:val="13"/>
              </w:rPr>
            </w:pPr>
          </w:p>
          <w:p w:rsidR="00B75233" w:rsidRDefault="00153A98">
            <w:pPr>
              <w:pStyle w:val="TableParagraph"/>
              <w:ind w:left="33"/>
              <w:jc w:val="center"/>
              <w:rPr>
                <w:sz w:val="16"/>
              </w:rPr>
            </w:pPr>
            <w:r>
              <w:rPr>
                <w:sz w:val="16"/>
              </w:rPr>
              <w:t>无</w:t>
            </w:r>
          </w:p>
        </w:tc>
      </w:tr>
      <w:tr w:rsidR="00B75233">
        <w:trPr>
          <w:trHeight w:val="1172"/>
        </w:trPr>
        <w:tc>
          <w:tcPr>
            <w:tcW w:w="1702" w:type="dxa"/>
            <w:gridSpan w:val="2"/>
          </w:tcPr>
          <w:p w:rsidR="00B75233" w:rsidRDefault="00B75233">
            <w:pPr>
              <w:pStyle w:val="TableParagraph"/>
              <w:rPr>
                <w:sz w:val="16"/>
              </w:rPr>
            </w:pPr>
          </w:p>
          <w:p w:rsidR="00B75233" w:rsidRDefault="00B75233">
            <w:pPr>
              <w:pStyle w:val="TableParagraph"/>
              <w:spacing w:before="5"/>
              <w:rPr>
                <w:sz w:val="15"/>
              </w:rPr>
            </w:pPr>
          </w:p>
          <w:p w:rsidR="00B75233" w:rsidRDefault="00153A98">
            <w:pPr>
              <w:pStyle w:val="TableParagraph"/>
              <w:spacing w:line="228" w:lineRule="auto"/>
              <w:ind w:left="542" w:right="221" w:hanging="236"/>
              <w:rPr>
                <w:sz w:val="16"/>
              </w:rPr>
            </w:pPr>
            <w:r>
              <w:rPr>
                <w:sz w:val="16"/>
              </w:rPr>
              <w:t>单位主要负责人签批意见</w:t>
            </w:r>
          </w:p>
        </w:tc>
        <w:tc>
          <w:tcPr>
            <w:tcW w:w="7922" w:type="dxa"/>
            <w:gridSpan w:val="8"/>
          </w:tcPr>
          <w:p w:rsidR="00B75233" w:rsidRDefault="00B75233">
            <w:pPr>
              <w:pStyle w:val="TableParagraph"/>
              <w:spacing w:before="4"/>
              <w:rPr>
                <w:sz w:val="23"/>
              </w:rPr>
            </w:pPr>
          </w:p>
          <w:p w:rsidR="00B75233" w:rsidRDefault="00153A98">
            <w:pPr>
              <w:pStyle w:val="TableParagraph"/>
              <w:ind w:left="2430" w:right="1345"/>
              <w:jc w:val="center"/>
              <w:rPr>
                <w:sz w:val="16"/>
              </w:rPr>
            </w:pPr>
            <w:r>
              <w:rPr>
                <w:sz w:val="16"/>
              </w:rPr>
              <w:t>签名：</w:t>
            </w:r>
          </w:p>
          <w:p w:rsidR="00B75233" w:rsidRDefault="00B75233">
            <w:pPr>
              <w:pStyle w:val="TableParagraph"/>
              <w:spacing w:before="4"/>
              <w:rPr>
                <w:sz w:val="14"/>
              </w:rPr>
            </w:pPr>
          </w:p>
          <w:p w:rsidR="00B75233" w:rsidRDefault="00153A98">
            <w:pPr>
              <w:pStyle w:val="TableParagraph"/>
              <w:tabs>
                <w:tab w:val="left" w:pos="4575"/>
                <w:tab w:val="left" w:pos="5212"/>
              </w:tabs>
              <w:ind w:left="3939"/>
              <w:rPr>
                <w:sz w:val="16"/>
              </w:rPr>
            </w:pPr>
            <w:r>
              <w:rPr>
                <w:sz w:val="16"/>
              </w:rPr>
              <w:t>年</w:t>
            </w:r>
            <w:r>
              <w:rPr>
                <w:sz w:val="16"/>
              </w:rPr>
              <w:tab/>
              <w:t>月</w:t>
            </w:r>
            <w:r>
              <w:rPr>
                <w:sz w:val="16"/>
              </w:rPr>
              <w:tab/>
              <w:t>日</w:t>
            </w:r>
          </w:p>
        </w:tc>
      </w:tr>
    </w:tbl>
    <w:p w:rsidR="00B75233" w:rsidRDefault="00B75233">
      <w:pPr>
        <w:pStyle w:val="a3"/>
        <w:rPr>
          <w:sz w:val="20"/>
        </w:rPr>
      </w:pPr>
    </w:p>
    <w:p w:rsidR="00B75233" w:rsidRDefault="00B75233">
      <w:pPr>
        <w:pStyle w:val="a3"/>
        <w:spacing w:before="8"/>
        <w:rPr>
          <w:sz w:val="25"/>
        </w:rPr>
      </w:pPr>
    </w:p>
    <w:p w:rsidR="00B75233" w:rsidRDefault="00153A98">
      <w:pPr>
        <w:pStyle w:val="a3"/>
        <w:spacing w:before="77" w:line="200" w:lineRule="exact"/>
        <w:ind w:left="973"/>
      </w:pPr>
      <w:r>
        <w:t>备注：</w:t>
      </w:r>
    </w:p>
    <w:p w:rsidR="00B75233" w:rsidRDefault="00153A98">
      <w:pPr>
        <w:pStyle w:val="a4"/>
        <w:numPr>
          <w:ilvl w:val="0"/>
          <w:numId w:val="21"/>
        </w:numPr>
        <w:tabs>
          <w:tab w:val="left" w:pos="1136"/>
        </w:tabs>
        <w:spacing w:line="196" w:lineRule="exact"/>
        <w:ind w:hanging="163"/>
        <w:rPr>
          <w:sz w:val="16"/>
        </w:rPr>
      </w:pPr>
      <w:r>
        <w:rPr>
          <w:spacing w:val="-5"/>
          <w:sz w:val="16"/>
        </w:rPr>
        <w:t>预算执行情况口径：预算数为调整后财政资金总额</w:t>
      </w:r>
      <w:r>
        <w:rPr>
          <w:sz w:val="16"/>
        </w:rPr>
        <w:t>（</w:t>
      </w:r>
      <w:r>
        <w:rPr>
          <w:spacing w:val="-3"/>
          <w:sz w:val="16"/>
        </w:rPr>
        <w:t>包括上年结余结转）</w:t>
      </w:r>
      <w:r>
        <w:rPr>
          <w:spacing w:val="-4"/>
          <w:sz w:val="16"/>
        </w:rPr>
        <w:t>，执行数为资金使用单位财政资金实际支出数。</w:t>
      </w:r>
    </w:p>
    <w:p w:rsidR="00B75233" w:rsidRDefault="00153A98">
      <w:pPr>
        <w:pStyle w:val="a4"/>
        <w:numPr>
          <w:ilvl w:val="0"/>
          <w:numId w:val="21"/>
        </w:numPr>
        <w:tabs>
          <w:tab w:val="left" w:pos="1136"/>
        </w:tabs>
        <w:spacing w:before="4" w:line="228" w:lineRule="auto"/>
        <w:ind w:left="973" w:right="1350" w:firstLine="0"/>
        <w:rPr>
          <w:sz w:val="16"/>
        </w:rPr>
      </w:pPr>
      <w:r>
        <w:rPr>
          <w:spacing w:val="-8"/>
          <w:sz w:val="16"/>
        </w:rPr>
        <w:t>定量指标完成数汇总原则：绝对值直接累加计算，相对值按照资金额度加权平均计算。定量指标计分原则：正向指标</w:t>
      </w:r>
      <w:r>
        <w:rPr>
          <w:sz w:val="16"/>
        </w:rPr>
        <w:t>（</w:t>
      </w:r>
      <w:r>
        <w:rPr>
          <w:spacing w:val="-3"/>
          <w:sz w:val="16"/>
        </w:rPr>
        <w:t>即目标值为≥</w:t>
      </w:r>
      <w:r>
        <w:rPr>
          <w:sz w:val="16"/>
        </w:rPr>
        <w:t xml:space="preserve">X, </w:t>
      </w:r>
      <w:r>
        <w:rPr>
          <w:spacing w:val="-3"/>
          <w:sz w:val="16"/>
        </w:rPr>
        <w:t>得分=权重</w:t>
      </w:r>
      <w:r>
        <w:rPr>
          <w:sz w:val="16"/>
        </w:rPr>
        <w:t>*B/A）</w:t>
      </w:r>
      <w:r>
        <w:rPr>
          <w:spacing w:val="-2"/>
          <w:sz w:val="16"/>
        </w:rPr>
        <w:t>，反向指标</w:t>
      </w:r>
      <w:r>
        <w:rPr>
          <w:sz w:val="16"/>
        </w:rPr>
        <w:t>（</w:t>
      </w:r>
      <w:r>
        <w:rPr>
          <w:spacing w:val="-3"/>
          <w:sz w:val="16"/>
        </w:rPr>
        <w:t>即目标值为≤X</w:t>
      </w:r>
      <w:r>
        <w:rPr>
          <w:spacing w:val="-4"/>
          <w:sz w:val="16"/>
        </w:rPr>
        <w:t>，得分=权重</w:t>
      </w:r>
      <w:r>
        <w:rPr>
          <w:sz w:val="16"/>
        </w:rPr>
        <w:t>*A/B）</w:t>
      </w:r>
      <w:r>
        <w:rPr>
          <w:spacing w:val="-5"/>
          <w:sz w:val="16"/>
        </w:rPr>
        <w:t>，得分不得突破权重总额。定量指标先汇总完成数，再计算得分。</w:t>
      </w:r>
    </w:p>
    <w:p w:rsidR="00B75233" w:rsidRDefault="00153A98">
      <w:pPr>
        <w:pStyle w:val="a4"/>
        <w:numPr>
          <w:ilvl w:val="0"/>
          <w:numId w:val="21"/>
        </w:numPr>
        <w:tabs>
          <w:tab w:val="left" w:pos="1136"/>
        </w:tabs>
        <w:spacing w:line="230" w:lineRule="auto"/>
        <w:ind w:left="973" w:right="1330" w:firstLine="0"/>
        <w:rPr>
          <w:sz w:val="16"/>
        </w:rPr>
      </w:pPr>
      <w:r>
        <w:rPr>
          <w:spacing w:val="-6"/>
          <w:sz w:val="16"/>
        </w:rPr>
        <w:t>定性指标计分原则：达成预期指标、部分达成预期指标并具有一定效果、未达成预期指标且效果较差三档，分别按照该指标对应分值区</w:t>
      </w:r>
      <w:r>
        <w:rPr>
          <w:spacing w:val="-5"/>
          <w:sz w:val="16"/>
        </w:rPr>
        <w:t>间</w:t>
      </w:r>
      <w:r>
        <w:rPr>
          <w:sz w:val="16"/>
        </w:rPr>
        <w:t>100-80%（</w:t>
      </w:r>
      <w:r>
        <w:rPr>
          <w:spacing w:val="-4"/>
          <w:sz w:val="16"/>
        </w:rPr>
        <w:t>含</w:t>
      </w:r>
      <w:r>
        <w:rPr>
          <w:sz w:val="16"/>
        </w:rPr>
        <w:t>80%）、80-50%（</w:t>
      </w:r>
      <w:r>
        <w:rPr>
          <w:spacing w:val="-5"/>
          <w:sz w:val="16"/>
        </w:rPr>
        <w:t>含</w:t>
      </w:r>
      <w:r>
        <w:rPr>
          <w:sz w:val="16"/>
        </w:rPr>
        <w:t>50%）</w:t>
      </w:r>
      <w:r>
        <w:rPr>
          <w:spacing w:val="-5"/>
          <w:sz w:val="16"/>
        </w:rPr>
        <w:t>、</w:t>
      </w:r>
      <w:r>
        <w:rPr>
          <w:sz w:val="16"/>
        </w:rPr>
        <w:t>50-0</w:t>
      </w:r>
      <w:r>
        <w:rPr>
          <w:spacing w:val="-6"/>
          <w:sz w:val="16"/>
        </w:rPr>
        <w:t>%合理确定分值。汇总时，以资金额度为权重，对分值进行加权平均计算。</w:t>
      </w:r>
    </w:p>
    <w:p w:rsidR="00B75233" w:rsidRDefault="00153A98">
      <w:pPr>
        <w:pStyle w:val="a4"/>
        <w:numPr>
          <w:ilvl w:val="0"/>
          <w:numId w:val="21"/>
        </w:numPr>
        <w:tabs>
          <w:tab w:val="left" w:pos="1136"/>
        </w:tabs>
        <w:spacing w:line="196" w:lineRule="exact"/>
        <w:ind w:hanging="163"/>
        <w:rPr>
          <w:sz w:val="16"/>
        </w:rPr>
      </w:pPr>
      <w:r>
        <w:rPr>
          <w:spacing w:val="-4"/>
          <w:sz w:val="16"/>
        </w:rPr>
        <w:t>基于经济性和必要性等因素考虑，满意度指标暂可不</w:t>
      </w:r>
      <w:proofErr w:type="gramStart"/>
      <w:r>
        <w:rPr>
          <w:spacing w:val="-4"/>
          <w:sz w:val="16"/>
        </w:rPr>
        <w:t>作为必评指标</w:t>
      </w:r>
      <w:proofErr w:type="gramEnd"/>
      <w:r>
        <w:rPr>
          <w:spacing w:val="-4"/>
          <w:sz w:val="16"/>
        </w:rPr>
        <w:t>。</w:t>
      </w:r>
    </w:p>
    <w:p w:rsidR="00B75233" w:rsidRDefault="00B75233">
      <w:pPr>
        <w:spacing w:line="196" w:lineRule="exact"/>
        <w:rPr>
          <w:sz w:val="16"/>
        </w:rPr>
        <w:sectPr w:rsidR="00B75233">
          <w:headerReference w:type="default" r:id="rId58"/>
          <w:footerReference w:type="default" r:id="rId59"/>
          <w:pgSz w:w="11910" w:h="16840"/>
          <w:pgMar w:top="2180" w:right="0" w:bottom="280" w:left="140" w:header="1565" w:footer="0" w:gutter="0"/>
          <w:cols w:space="720"/>
        </w:sectPr>
      </w:pPr>
    </w:p>
    <w:p w:rsidR="00B75233" w:rsidRDefault="00B75233">
      <w:pPr>
        <w:pStyle w:val="a3"/>
        <w:spacing w:before="4"/>
        <w:rPr>
          <w:sz w:val="7"/>
        </w:rPr>
      </w:pPr>
    </w:p>
    <w:tbl>
      <w:tblPr>
        <w:tblW w:w="0" w:type="auto"/>
        <w:tblInd w:w="9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85"/>
        <w:gridCol w:w="895"/>
        <w:gridCol w:w="1178"/>
        <w:gridCol w:w="1166"/>
        <w:gridCol w:w="784"/>
        <w:gridCol w:w="784"/>
        <w:gridCol w:w="1233"/>
        <w:gridCol w:w="784"/>
        <w:gridCol w:w="784"/>
        <w:gridCol w:w="1252"/>
      </w:tblGrid>
      <w:tr w:rsidR="00B75233">
        <w:trPr>
          <w:trHeight w:val="366"/>
        </w:trPr>
        <w:tc>
          <w:tcPr>
            <w:tcW w:w="1680" w:type="dxa"/>
            <w:gridSpan w:val="2"/>
          </w:tcPr>
          <w:p w:rsidR="00B75233" w:rsidRDefault="00153A98">
            <w:pPr>
              <w:pStyle w:val="TableParagraph"/>
              <w:spacing w:before="89"/>
              <w:ind w:left="530"/>
              <w:rPr>
                <w:sz w:val="16"/>
              </w:rPr>
            </w:pPr>
            <w:r>
              <w:rPr>
                <w:sz w:val="16"/>
              </w:rPr>
              <w:t>项目名称</w:t>
            </w:r>
          </w:p>
        </w:tc>
        <w:tc>
          <w:tcPr>
            <w:tcW w:w="7965" w:type="dxa"/>
            <w:gridSpan w:val="8"/>
          </w:tcPr>
          <w:p w:rsidR="00B75233" w:rsidRDefault="00153A98">
            <w:pPr>
              <w:pStyle w:val="TableParagraph"/>
              <w:spacing w:before="89"/>
              <w:ind w:left="2943" w:right="2886"/>
              <w:jc w:val="center"/>
              <w:rPr>
                <w:sz w:val="16"/>
              </w:rPr>
            </w:pPr>
            <w:r>
              <w:rPr>
                <w:sz w:val="16"/>
              </w:rPr>
              <w:t>路灯新建打包项目工程进度款</w:t>
            </w:r>
          </w:p>
        </w:tc>
      </w:tr>
      <w:tr w:rsidR="00B75233">
        <w:trPr>
          <w:trHeight w:val="366"/>
        </w:trPr>
        <w:tc>
          <w:tcPr>
            <w:tcW w:w="1680" w:type="dxa"/>
            <w:gridSpan w:val="2"/>
          </w:tcPr>
          <w:p w:rsidR="00B75233" w:rsidRDefault="00153A98">
            <w:pPr>
              <w:pStyle w:val="TableParagraph"/>
              <w:spacing w:before="89"/>
              <w:ind w:left="530"/>
              <w:rPr>
                <w:sz w:val="16"/>
              </w:rPr>
            </w:pPr>
            <w:r>
              <w:rPr>
                <w:sz w:val="16"/>
              </w:rPr>
              <w:t>主管部门</w:t>
            </w:r>
          </w:p>
        </w:tc>
        <w:tc>
          <w:tcPr>
            <w:tcW w:w="3128" w:type="dxa"/>
            <w:gridSpan w:val="3"/>
          </w:tcPr>
          <w:p w:rsidR="00B75233" w:rsidRDefault="00153A98">
            <w:pPr>
              <w:pStyle w:val="TableParagraph"/>
              <w:spacing w:before="89"/>
              <w:ind w:left="390"/>
              <w:rPr>
                <w:sz w:val="16"/>
              </w:rPr>
            </w:pPr>
            <w:r>
              <w:rPr>
                <w:sz w:val="16"/>
              </w:rPr>
              <w:t>武汉市东西湖区住房和城乡建设局</w:t>
            </w:r>
          </w:p>
        </w:tc>
        <w:tc>
          <w:tcPr>
            <w:tcW w:w="2801" w:type="dxa"/>
            <w:gridSpan w:val="3"/>
          </w:tcPr>
          <w:p w:rsidR="00B75233" w:rsidRDefault="00153A98">
            <w:pPr>
              <w:pStyle w:val="TableParagraph"/>
              <w:spacing w:before="89"/>
              <w:ind w:left="937"/>
              <w:rPr>
                <w:sz w:val="16"/>
              </w:rPr>
            </w:pPr>
            <w:r>
              <w:rPr>
                <w:sz w:val="16"/>
              </w:rPr>
              <w:t>项目实施单位</w:t>
            </w:r>
          </w:p>
        </w:tc>
        <w:tc>
          <w:tcPr>
            <w:tcW w:w="2036" w:type="dxa"/>
            <w:gridSpan w:val="2"/>
          </w:tcPr>
          <w:p w:rsidR="00B75233" w:rsidRDefault="00153A98">
            <w:pPr>
              <w:pStyle w:val="TableParagraph"/>
              <w:spacing w:before="89"/>
              <w:ind w:left="772" w:right="729"/>
              <w:jc w:val="center"/>
              <w:rPr>
                <w:sz w:val="16"/>
              </w:rPr>
            </w:pPr>
            <w:r>
              <w:rPr>
                <w:sz w:val="16"/>
              </w:rPr>
              <w:t>建设科</w:t>
            </w:r>
          </w:p>
        </w:tc>
      </w:tr>
      <w:tr w:rsidR="00B75233">
        <w:trPr>
          <w:trHeight w:val="366"/>
        </w:trPr>
        <w:tc>
          <w:tcPr>
            <w:tcW w:w="1680" w:type="dxa"/>
            <w:gridSpan w:val="2"/>
          </w:tcPr>
          <w:p w:rsidR="00B75233" w:rsidRDefault="00153A98">
            <w:pPr>
              <w:pStyle w:val="TableParagraph"/>
              <w:spacing w:before="90"/>
              <w:ind w:left="530"/>
              <w:rPr>
                <w:sz w:val="16"/>
              </w:rPr>
            </w:pPr>
            <w:r>
              <w:rPr>
                <w:sz w:val="16"/>
              </w:rPr>
              <w:t>项目类别</w:t>
            </w:r>
          </w:p>
        </w:tc>
        <w:tc>
          <w:tcPr>
            <w:tcW w:w="7965" w:type="dxa"/>
            <w:gridSpan w:val="8"/>
          </w:tcPr>
          <w:p w:rsidR="00B75233" w:rsidRDefault="00153A98">
            <w:pPr>
              <w:pStyle w:val="TableParagraph"/>
              <w:tabs>
                <w:tab w:val="left" w:pos="1449"/>
                <w:tab w:val="left" w:pos="1831"/>
                <w:tab w:val="left" w:pos="2934"/>
              </w:tabs>
              <w:spacing w:before="90"/>
              <w:ind w:left="30"/>
              <w:rPr>
                <w:sz w:val="16"/>
              </w:rPr>
            </w:pPr>
            <w:r>
              <w:rPr>
                <w:sz w:val="16"/>
              </w:rPr>
              <w:t>1、部门预算项目</w:t>
            </w:r>
            <w:r>
              <w:rPr>
                <w:sz w:val="16"/>
              </w:rPr>
              <w:tab/>
            </w:r>
            <w:r>
              <w:rPr>
                <w:rFonts w:ascii="Wingdings" w:eastAsia="Wingdings" w:hAnsi="Wingdings"/>
                <w:position w:val="1"/>
                <w:sz w:val="16"/>
              </w:rPr>
              <w:t></w:t>
            </w:r>
            <w:r>
              <w:rPr>
                <w:rFonts w:ascii="Times New Roman" w:eastAsia="Times New Roman" w:hAnsi="Times New Roman"/>
                <w:position w:val="1"/>
                <w:sz w:val="16"/>
              </w:rPr>
              <w:tab/>
            </w:r>
            <w:r>
              <w:rPr>
                <w:sz w:val="16"/>
              </w:rPr>
              <w:t>2、区直专项</w:t>
            </w:r>
            <w:r>
              <w:rPr>
                <w:sz w:val="16"/>
              </w:rPr>
              <w:tab/>
              <w:t>□</w:t>
            </w:r>
          </w:p>
        </w:tc>
      </w:tr>
      <w:tr w:rsidR="00B75233">
        <w:trPr>
          <w:trHeight w:val="366"/>
        </w:trPr>
        <w:tc>
          <w:tcPr>
            <w:tcW w:w="1680" w:type="dxa"/>
            <w:gridSpan w:val="2"/>
          </w:tcPr>
          <w:p w:rsidR="00B75233" w:rsidRDefault="00153A98">
            <w:pPr>
              <w:pStyle w:val="TableParagraph"/>
              <w:spacing w:before="90"/>
              <w:ind w:left="530"/>
              <w:rPr>
                <w:sz w:val="16"/>
              </w:rPr>
            </w:pPr>
            <w:r>
              <w:rPr>
                <w:sz w:val="16"/>
              </w:rPr>
              <w:t>项目属性</w:t>
            </w:r>
          </w:p>
        </w:tc>
        <w:tc>
          <w:tcPr>
            <w:tcW w:w="7965" w:type="dxa"/>
            <w:gridSpan w:val="8"/>
          </w:tcPr>
          <w:p w:rsidR="00B75233" w:rsidRDefault="00153A98">
            <w:pPr>
              <w:pStyle w:val="TableParagraph"/>
              <w:tabs>
                <w:tab w:val="left" w:pos="1451"/>
                <w:tab w:val="left" w:pos="1833"/>
              </w:tabs>
              <w:spacing w:before="90"/>
              <w:ind w:left="30"/>
              <w:rPr>
                <w:sz w:val="16"/>
              </w:rPr>
            </w:pPr>
            <w:r>
              <w:rPr>
                <w:sz w:val="16"/>
              </w:rPr>
              <w:t>1、持续性项目</w:t>
            </w:r>
            <w:r>
              <w:rPr>
                <w:sz w:val="16"/>
              </w:rPr>
              <w:tab/>
            </w:r>
            <w:r>
              <w:rPr>
                <w:rFonts w:ascii="Wingdings" w:eastAsia="Wingdings" w:hAnsi="Wingdings"/>
                <w:position w:val="1"/>
                <w:sz w:val="16"/>
              </w:rPr>
              <w:t></w:t>
            </w:r>
            <w:r>
              <w:rPr>
                <w:rFonts w:ascii="Times New Roman" w:eastAsia="Times New Roman" w:hAnsi="Times New Roman"/>
                <w:position w:val="1"/>
                <w:sz w:val="16"/>
              </w:rPr>
              <w:tab/>
            </w:r>
            <w:r>
              <w:rPr>
                <w:sz w:val="16"/>
              </w:rPr>
              <w:t>2、新增性项目</w:t>
            </w:r>
            <w:r>
              <w:rPr>
                <w:spacing w:val="65"/>
                <w:sz w:val="16"/>
              </w:rPr>
              <w:t xml:space="preserve"> </w:t>
            </w:r>
            <w:r>
              <w:rPr>
                <w:sz w:val="16"/>
              </w:rPr>
              <w:t>□</w:t>
            </w:r>
          </w:p>
        </w:tc>
      </w:tr>
      <w:tr w:rsidR="00B75233">
        <w:trPr>
          <w:trHeight w:val="366"/>
        </w:trPr>
        <w:tc>
          <w:tcPr>
            <w:tcW w:w="1680" w:type="dxa"/>
            <w:gridSpan w:val="2"/>
          </w:tcPr>
          <w:p w:rsidR="00B75233" w:rsidRDefault="00153A98">
            <w:pPr>
              <w:pStyle w:val="TableParagraph"/>
              <w:spacing w:before="90"/>
              <w:ind w:left="530"/>
              <w:rPr>
                <w:sz w:val="16"/>
              </w:rPr>
            </w:pPr>
            <w:r>
              <w:rPr>
                <w:sz w:val="16"/>
              </w:rPr>
              <w:t>项目类型</w:t>
            </w:r>
          </w:p>
        </w:tc>
        <w:tc>
          <w:tcPr>
            <w:tcW w:w="7965" w:type="dxa"/>
            <w:gridSpan w:val="8"/>
          </w:tcPr>
          <w:p w:rsidR="00B75233" w:rsidRDefault="00153A98">
            <w:pPr>
              <w:pStyle w:val="TableParagraph"/>
              <w:tabs>
                <w:tab w:val="left" w:pos="1451"/>
                <w:tab w:val="left" w:pos="1833"/>
                <w:tab w:val="left" w:pos="3649"/>
              </w:tabs>
              <w:spacing w:before="90"/>
              <w:ind w:left="30"/>
              <w:rPr>
                <w:sz w:val="16"/>
              </w:rPr>
            </w:pPr>
            <w:r>
              <w:rPr>
                <w:sz w:val="16"/>
              </w:rPr>
              <w:t>1、常年性项目</w:t>
            </w:r>
            <w:r>
              <w:rPr>
                <w:sz w:val="16"/>
              </w:rPr>
              <w:tab/>
            </w:r>
            <w:r>
              <w:rPr>
                <w:rFonts w:ascii="Wingdings" w:eastAsia="Wingdings" w:hAnsi="Wingdings"/>
                <w:position w:val="1"/>
                <w:sz w:val="16"/>
              </w:rPr>
              <w:t></w:t>
            </w:r>
            <w:r>
              <w:rPr>
                <w:rFonts w:ascii="Times New Roman" w:eastAsia="Times New Roman" w:hAnsi="Times New Roman"/>
                <w:position w:val="1"/>
                <w:sz w:val="16"/>
              </w:rPr>
              <w:tab/>
            </w:r>
            <w:r>
              <w:rPr>
                <w:sz w:val="16"/>
              </w:rPr>
              <w:t>2、延续性项目</w:t>
            </w:r>
            <w:r>
              <w:rPr>
                <w:spacing w:val="61"/>
                <w:sz w:val="16"/>
              </w:rPr>
              <w:t xml:space="preserve"> </w:t>
            </w:r>
            <w:r>
              <w:rPr>
                <w:sz w:val="16"/>
              </w:rPr>
              <w:t>□</w:t>
            </w:r>
            <w:r>
              <w:rPr>
                <w:sz w:val="16"/>
              </w:rPr>
              <w:tab/>
              <w:t>3</w:t>
            </w:r>
            <w:r>
              <w:rPr>
                <w:spacing w:val="-5"/>
                <w:sz w:val="16"/>
              </w:rPr>
              <w:t>、</w:t>
            </w:r>
            <w:r>
              <w:rPr>
                <w:sz w:val="16"/>
              </w:rPr>
              <w:t>一次性项目</w:t>
            </w:r>
            <w:r>
              <w:rPr>
                <w:spacing w:val="66"/>
                <w:sz w:val="16"/>
              </w:rPr>
              <w:t xml:space="preserve"> </w:t>
            </w:r>
            <w:r>
              <w:rPr>
                <w:sz w:val="16"/>
              </w:rPr>
              <w:t>□</w:t>
            </w:r>
          </w:p>
        </w:tc>
      </w:tr>
      <w:tr w:rsidR="00B75233">
        <w:trPr>
          <w:trHeight w:val="906"/>
        </w:trPr>
        <w:tc>
          <w:tcPr>
            <w:tcW w:w="1680" w:type="dxa"/>
            <w:gridSpan w:val="2"/>
            <w:vMerge w:val="restart"/>
          </w:tcPr>
          <w:p w:rsidR="00B75233" w:rsidRDefault="00B75233">
            <w:pPr>
              <w:pStyle w:val="TableParagraph"/>
              <w:rPr>
                <w:sz w:val="16"/>
              </w:rPr>
            </w:pPr>
          </w:p>
          <w:p w:rsidR="00B75233" w:rsidRDefault="00B75233">
            <w:pPr>
              <w:pStyle w:val="TableParagraph"/>
              <w:spacing w:before="5"/>
              <w:rPr>
                <w:sz w:val="15"/>
              </w:rPr>
            </w:pPr>
          </w:p>
          <w:p w:rsidR="00B75233" w:rsidRDefault="00153A98">
            <w:pPr>
              <w:pStyle w:val="TableParagraph"/>
              <w:spacing w:line="228" w:lineRule="auto"/>
              <w:ind w:left="374" w:right="341" w:firstLine="156"/>
              <w:rPr>
                <w:sz w:val="16"/>
              </w:rPr>
            </w:pPr>
            <w:r>
              <w:rPr>
                <w:sz w:val="16"/>
              </w:rPr>
              <w:t>预算执行</w:t>
            </w:r>
            <w:r>
              <w:rPr>
                <w:spacing w:val="-3"/>
                <w:sz w:val="16"/>
              </w:rPr>
              <w:t>情况</w:t>
            </w:r>
            <w:r>
              <w:rPr>
                <w:spacing w:val="-5"/>
                <w:sz w:val="16"/>
              </w:rPr>
              <w:t>（</w:t>
            </w:r>
            <w:r>
              <w:rPr>
                <w:sz w:val="16"/>
              </w:rPr>
              <w:t>万元</w:t>
            </w:r>
            <w:r>
              <w:rPr>
                <w:spacing w:val="-16"/>
                <w:sz w:val="16"/>
              </w:rPr>
              <w:t>）</w:t>
            </w:r>
          </w:p>
          <w:p w:rsidR="00B75233" w:rsidRDefault="00153A98">
            <w:pPr>
              <w:pStyle w:val="TableParagraph"/>
              <w:spacing w:line="199" w:lineRule="exact"/>
              <w:ind w:left="530"/>
              <w:rPr>
                <w:sz w:val="16"/>
              </w:rPr>
            </w:pPr>
            <w:r>
              <w:rPr>
                <w:sz w:val="16"/>
              </w:rPr>
              <w:t>（20分）</w:t>
            </w:r>
          </w:p>
        </w:tc>
        <w:tc>
          <w:tcPr>
            <w:tcW w:w="1178" w:type="dxa"/>
          </w:tcPr>
          <w:p w:rsidR="00B75233" w:rsidRDefault="00B75233">
            <w:pPr>
              <w:pStyle w:val="TableParagraph"/>
              <w:rPr>
                <w:rFonts w:ascii="Times New Roman"/>
                <w:sz w:val="16"/>
              </w:rPr>
            </w:pPr>
          </w:p>
        </w:tc>
        <w:tc>
          <w:tcPr>
            <w:tcW w:w="1166" w:type="dxa"/>
          </w:tcPr>
          <w:p w:rsidR="00B75233" w:rsidRDefault="00B75233">
            <w:pPr>
              <w:pStyle w:val="TableParagraph"/>
              <w:rPr>
                <w:sz w:val="16"/>
              </w:rPr>
            </w:pPr>
          </w:p>
          <w:p w:rsidR="00B75233" w:rsidRDefault="00B75233">
            <w:pPr>
              <w:pStyle w:val="TableParagraph"/>
              <w:rPr>
                <w:sz w:val="12"/>
              </w:rPr>
            </w:pPr>
          </w:p>
          <w:p w:rsidR="00B75233" w:rsidRDefault="00153A98">
            <w:pPr>
              <w:pStyle w:val="TableParagraph"/>
              <w:ind w:left="129" w:right="100"/>
              <w:jc w:val="center"/>
              <w:rPr>
                <w:sz w:val="16"/>
              </w:rPr>
            </w:pPr>
            <w:r>
              <w:rPr>
                <w:sz w:val="16"/>
              </w:rPr>
              <w:t>预算数（A）</w:t>
            </w:r>
          </w:p>
        </w:tc>
        <w:tc>
          <w:tcPr>
            <w:tcW w:w="1568" w:type="dxa"/>
            <w:gridSpan w:val="2"/>
          </w:tcPr>
          <w:p w:rsidR="00B75233" w:rsidRDefault="00B75233">
            <w:pPr>
              <w:pStyle w:val="TableParagraph"/>
              <w:rPr>
                <w:sz w:val="16"/>
              </w:rPr>
            </w:pPr>
          </w:p>
          <w:p w:rsidR="00B75233" w:rsidRDefault="00B75233">
            <w:pPr>
              <w:pStyle w:val="TableParagraph"/>
              <w:rPr>
                <w:sz w:val="12"/>
              </w:rPr>
            </w:pPr>
          </w:p>
          <w:p w:rsidR="00B75233" w:rsidRDefault="00153A98">
            <w:pPr>
              <w:pStyle w:val="TableParagraph"/>
              <w:ind w:left="357"/>
              <w:rPr>
                <w:sz w:val="16"/>
              </w:rPr>
            </w:pPr>
            <w:r>
              <w:rPr>
                <w:sz w:val="16"/>
              </w:rPr>
              <w:t>执行数（B）</w:t>
            </w:r>
          </w:p>
        </w:tc>
        <w:tc>
          <w:tcPr>
            <w:tcW w:w="1233" w:type="dxa"/>
          </w:tcPr>
          <w:p w:rsidR="00B75233" w:rsidRDefault="00B75233">
            <w:pPr>
              <w:pStyle w:val="TableParagraph"/>
              <w:rPr>
                <w:sz w:val="16"/>
              </w:rPr>
            </w:pPr>
          </w:p>
          <w:p w:rsidR="00B75233" w:rsidRDefault="00B75233">
            <w:pPr>
              <w:pStyle w:val="TableParagraph"/>
              <w:rPr>
                <w:sz w:val="12"/>
              </w:rPr>
            </w:pPr>
          </w:p>
          <w:p w:rsidR="00B75233" w:rsidRDefault="00153A98">
            <w:pPr>
              <w:pStyle w:val="TableParagraph"/>
              <w:ind w:left="35"/>
              <w:jc w:val="center"/>
              <w:rPr>
                <w:sz w:val="16"/>
              </w:rPr>
            </w:pPr>
            <w:r>
              <w:rPr>
                <w:sz w:val="16"/>
              </w:rPr>
              <w:t>执行率（B/A）</w:t>
            </w:r>
          </w:p>
        </w:tc>
        <w:tc>
          <w:tcPr>
            <w:tcW w:w="2820" w:type="dxa"/>
            <w:gridSpan w:val="3"/>
          </w:tcPr>
          <w:p w:rsidR="00B75233" w:rsidRDefault="00B75233">
            <w:pPr>
              <w:pStyle w:val="TableParagraph"/>
              <w:spacing w:before="6"/>
              <w:rPr>
                <w:sz w:val="20"/>
              </w:rPr>
            </w:pPr>
          </w:p>
          <w:p w:rsidR="00B75233" w:rsidRDefault="00153A98">
            <w:pPr>
              <w:pStyle w:val="TableParagraph"/>
              <w:spacing w:line="200" w:lineRule="exact"/>
              <w:ind w:left="800" w:right="761"/>
              <w:jc w:val="center"/>
              <w:rPr>
                <w:sz w:val="16"/>
              </w:rPr>
            </w:pPr>
            <w:r>
              <w:rPr>
                <w:sz w:val="16"/>
              </w:rPr>
              <w:t>得分</w:t>
            </w:r>
          </w:p>
          <w:p w:rsidR="00B75233" w:rsidRDefault="00153A98">
            <w:pPr>
              <w:pStyle w:val="TableParagraph"/>
              <w:spacing w:line="200" w:lineRule="exact"/>
              <w:ind w:left="800" w:right="765"/>
              <w:jc w:val="center"/>
              <w:rPr>
                <w:sz w:val="16"/>
              </w:rPr>
            </w:pPr>
            <w:r>
              <w:rPr>
                <w:sz w:val="16"/>
              </w:rPr>
              <w:t>（20分*执行率）</w:t>
            </w:r>
          </w:p>
        </w:tc>
      </w:tr>
      <w:tr w:rsidR="00B75233">
        <w:trPr>
          <w:trHeight w:val="445"/>
        </w:trPr>
        <w:tc>
          <w:tcPr>
            <w:tcW w:w="1680" w:type="dxa"/>
            <w:gridSpan w:val="2"/>
            <w:vMerge/>
            <w:tcBorders>
              <w:top w:val="nil"/>
            </w:tcBorders>
          </w:tcPr>
          <w:p w:rsidR="00B75233" w:rsidRDefault="00B75233">
            <w:pPr>
              <w:rPr>
                <w:sz w:val="2"/>
                <w:szCs w:val="2"/>
              </w:rPr>
            </w:pPr>
          </w:p>
        </w:tc>
        <w:tc>
          <w:tcPr>
            <w:tcW w:w="1178" w:type="dxa"/>
          </w:tcPr>
          <w:p w:rsidR="00B75233" w:rsidRDefault="00153A98">
            <w:pPr>
              <w:pStyle w:val="TableParagraph"/>
              <w:spacing w:before="37" w:line="194" w:lineRule="exact"/>
              <w:ind w:left="515" w:hanging="471"/>
              <w:rPr>
                <w:sz w:val="16"/>
              </w:rPr>
            </w:pPr>
            <w:r>
              <w:rPr>
                <w:spacing w:val="-3"/>
                <w:sz w:val="16"/>
              </w:rPr>
              <w:t>年度财政资金总</w:t>
            </w:r>
            <w:r>
              <w:rPr>
                <w:sz w:val="16"/>
              </w:rPr>
              <w:t>额</w:t>
            </w:r>
          </w:p>
        </w:tc>
        <w:tc>
          <w:tcPr>
            <w:tcW w:w="1166" w:type="dxa"/>
          </w:tcPr>
          <w:p w:rsidR="00B75233" w:rsidRDefault="00153A98">
            <w:pPr>
              <w:pStyle w:val="TableParagraph"/>
              <w:spacing w:before="128"/>
              <w:ind w:left="129" w:right="95"/>
              <w:jc w:val="center"/>
              <w:rPr>
                <w:sz w:val="16"/>
              </w:rPr>
            </w:pPr>
            <w:r>
              <w:rPr>
                <w:sz w:val="16"/>
              </w:rPr>
              <w:t>752.00</w:t>
            </w:r>
          </w:p>
        </w:tc>
        <w:tc>
          <w:tcPr>
            <w:tcW w:w="1568" w:type="dxa"/>
            <w:gridSpan w:val="2"/>
          </w:tcPr>
          <w:p w:rsidR="00B75233" w:rsidRDefault="00153A98">
            <w:pPr>
              <w:pStyle w:val="TableParagraph"/>
              <w:spacing w:before="128"/>
              <w:ind w:left="552"/>
              <w:rPr>
                <w:sz w:val="16"/>
              </w:rPr>
            </w:pPr>
            <w:r>
              <w:rPr>
                <w:sz w:val="16"/>
              </w:rPr>
              <w:t>752.00</w:t>
            </w:r>
          </w:p>
        </w:tc>
        <w:tc>
          <w:tcPr>
            <w:tcW w:w="1233" w:type="dxa"/>
          </w:tcPr>
          <w:p w:rsidR="00B75233" w:rsidRDefault="00153A98">
            <w:pPr>
              <w:pStyle w:val="TableParagraph"/>
              <w:spacing w:before="128"/>
              <w:ind w:left="39"/>
              <w:jc w:val="center"/>
              <w:rPr>
                <w:sz w:val="16"/>
              </w:rPr>
            </w:pPr>
            <w:r>
              <w:rPr>
                <w:sz w:val="16"/>
              </w:rPr>
              <w:t>100%</w:t>
            </w:r>
          </w:p>
        </w:tc>
        <w:tc>
          <w:tcPr>
            <w:tcW w:w="2820" w:type="dxa"/>
            <w:gridSpan w:val="3"/>
          </w:tcPr>
          <w:p w:rsidR="00B75233" w:rsidRDefault="00153A98">
            <w:pPr>
              <w:pStyle w:val="TableParagraph"/>
              <w:spacing w:before="128"/>
              <w:ind w:left="800" w:right="763"/>
              <w:jc w:val="center"/>
              <w:rPr>
                <w:sz w:val="16"/>
              </w:rPr>
            </w:pPr>
            <w:r>
              <w:rPr>
                <w:sz w:val="16"/>
              </w:rPr>
              <w:t>20.0</w:t>
            </w:r>
          </w:p>
        </w:tc>
      </w:tr>
      <w:tr w:rsidR="00B75233">
        <w:trPr>
          <w:trHeight w:val="445"/>
        </w:trPr>
        <w:tc>
          <w:tcPr>
            <w:tcW w:w="785"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5"/>
              <w:rPr>
                <w:sz w:val="19"/>
              </w:rPr>
            </w:pPr>
          </w:p>
          <w:p w:rsidR="00B75233" w:rsidRDefault="00153A98">
            <w:pPr>
              <w:pStyle w:val="TableParagraph"/>
              <w:spacing w:line="228" w:lineRule="auto"/>
              <w:ind w:left="80" w:right="47" w:firstLine="2"/>
              <w:jc w:val="center"/>
              <w:rPr>
                <w:sz w:val="16"/>
              </w:rPr>
            </w:pPr>
            <w:r>
              <w:rPr>
                <w:sz w:val="16"/>
              </w:rPr>
              <w:t>年度绩效目标（80 分）</w:t>
            </w:r>
          </w:p>
        </w:tc>
        <w:tc>
          <w:tcPr>
            <w:tcW w:w="895" w:type="dxa"/>
          </w:tcPr>
          <w:p w:rsidR="00B75233" w:rsidRDefault="00153A98">
            <w:pPr>
              <w:pStyle w:val="TableParagraph"/>
              <w:spacing w:before="128"/>
              <w:ind w:left="138"/>
              <w:rPr>
                <w:sz w:val="16"/>
              </w:rPr>
            </w:pPr>
            <w:r>
              <w:rPr>
                <w:sz w:val="16"/>
              </w:rPr>
              <w:t>一级指标</w:t>
            </w:r>
          </w:p>
        </w:tc>
        <w:tc>
          <w:tcPr>
            <w:tcW w:w="1178" w:type="dxa"/>
          </w:tcPr>
          <w:p w:rsidR="00B75233" w:rsidRDefault="00153A98">
            <w:pPr>
              <w:pStyle w:val="TableParagraph"/>
              <w:spacing w:before="128"/>
              <w:ind w:left="35"/>
              <w:jc w:val="center"/>
              <w:rPr>
                <w:sz w:val="16"/>
              </w:rPr>
            </w:pPr>
            <w:r>
              <w:rPr>
                <w:sz w:val="16"/>
              </w:rPr>
              <w:t>二级指标</w:t>
            </w:r>
          </w:p>
        </w:tc>
        <w:tc>
          <w:tcPr>
            <w:tcW w:w="2734" w:type="dxa"/>
            <w:gridSpan w:val="3"/>
          </w:tcPr>
          <w:p w:rsidR="00B75233" w:rsidRDefault="00153A98">
            <w:pPr>
              <w:pStyle w:val="TableParagraph"/>
              <w:spacing w:before="128"/>
              <w:ind w:left="1035" w:right="1000"/>
              <w:jc w:val="center"/>
              <w:rPr>
                <w:sz w:val="16"/>
              </w:rPr>
            </w:pPr>
            <w:r>
              <w:rPr>
                <w:sz w:val="16"/>
              </w:rPr>
              <w:t>三级指标</w:t>
            </w:r>
          </w:p>
        </w:tc>
        <w:tc>
          <w:tcPr>
            <w:tcW w:w="1233" w:type="dxa"/>
          </w:tcPr>
          <w:p w:rsidR="00B75233" w:rsidRDefault="00153A98">
            <w:pPr>
              <w:pStyle w:val="TableParagraph"/>
              <w:spacing w:before="128"/>
              <w:ind w:left="35"/>
              <w:jc w:val="center"/>
              <w:rPr>
                <w:sz w:val="16"/>
              </w:rPr>
            </w:pPr>
            <w:r>
              <w:rPr>
                <w:spacing w:val="-3"/>
                <w:sz w:val="16"/>
              </w:rPr>
              <w:t>年初目标值</w:t>
            </w:r>
            <w:r>
              <w:rPr>
                <w:spacing w:val="-7"/>
                <w:sz w:val="16"/>
              </w:rPr>
              <w:t>（A）</w:t>
            </w:r>
          </w:p>
        </w:tc>
        <w:tc>
          <w:tcPr>
            <w:tcW w:w="1568" w:type="dxa"/>
            <w:gridSpan w:val="2"/>
          </w:tcPr>
          <w:p w:rsidR="00B75233" w:rsidRDefault="00153A98">
            <w:pPr>
              <w:pStyle w:val="TableParagraph"/>
              <w:spacing w:before="128"/>
              <w:ind w:left="204"/>
              <w:rPr>
                <w:sz w:val="16"/>
              </w:rPr>
            </w:pPr>
            <w:r>
              <w:rPr>
                <w:sz w:val="16"/>
              </w:rPr>
              <w:t>实际完成值（B）</w:t>
            </w:r>
          </w:p>
        </w:tc>
        <w:tc>
          <w:tcPr>
            <w:tcW w:w="1252" w:type="dxa"/>
          </w:tcPr>
          <w:p w:rsidR="00B75233" w:rsidRDefault="00153A98">
            <w:pPr>
              <w:pStyle w:val="TableParagraph"/>
              <w:spacing w:before="128"/>
              <w:ind w:left="459" w:right="418"/>
              <w:jc w:val="center"/>
              <w:rPr>
                <w:sz w:val="16"/>
              </w:rPr>
            </w:pPr>
            <w:r>
              <w:rPr>
                <w:sz w:val="16"/>
              </w:rPr>
              <w:t>得分</w:t>
            </w:r>
          </w:p>
        </w:tc>
      </w:tr>
      <w:tr w:rsidR="00B75233">
        <w:trPr>
          <w:trHeight w:val="445"/>
        </w:trPr>
        <w:tc>
          <w:tcPr>
            <w:tcW w:w="785" w:type="dxa"/>
            <w:vMerge/>
            <w:tcBorders>
              <w:top w:val="nil"/>
            </w:tcBorders>
          </w:tcPr>
          <w:p w:rsidR="00B75233" w:rsidRDefault="00B75233">
            <w:pPr>
              <w:rPr>
                <w:sz w:val="2"/>
                <w:szCs w:val="2"/>
              </w:rPr>
            </w:pPr>
          </w:p>
        </w:tc>
        <w:tc>
          <w:tcPr>
            <w:tcW w:w="895" w:type="dxa"/>
            <w:vMerge w:val="restart"/>
          </w:tcPr>
          <w:p w:rsidR="00B75233" w:rsidRDefault="00B75233">
            <w:pPr>
              <w:pStyle w:val="TableParagraph"/>
              <w:spacing w:before="7"/>
              <w:rPr>
                <w:sz w:val="20"/>
              </w:rPr>
            </w:pPr>
          </w:p>
          <w:p w:rsidR="00B75233" w:rsidRDefault="00153A98">
            <w:pPr>
              <w:pStyle w:val="TableParagraph"/>
              <w:spacing w:line="200" w:lineRule="exact"/>
              <w:ind w:left="138"/>
              <w:rPr>
                <w:sz w:val="16"/>
              </w:rPr>
            </w:pPr>
            <w:r>
              <w:rPr>
                <w:spacing w:val="-1"/>
                <w:sz w:val="16"/>
              </w:rPr>
              <w:t>产出指标</w:t>
            </w:r>
          </w:p>
          <w:p w:rsidR="00B75233" w:rsidRDefault="00153A98">
            <w:pPr>
              <w:pStyle w:val="TableParagraph"/>
              <w:spacing w:line="200" w:lineRule="exact"/>
              <w:ind w:left="136"/>
              <w:rPr>
                <w:sz w:val="16"/>
              </w:rPr>
            </w:pPr>
            <w:r>
              <w:rPr>
                <w:spacing w:val="-2"/>
                <w:sz w:val="16"/>
              </w:rPr>
              <w:t>（40</w:t>
            </w:r>
            <w:r>
              <w:rPr>
                <w:spacing w:val="-1"/>
                <w:sz w:val="16"/>
              </w:rPr>
              <w:t>分）</w:t>
            </w:r>
          </w:p>
        </w:tc>
        <w:tc>
          <w:tcPr>
            <w:tcW w:w="1178" w:type="dxa"/>
          </w:tcPr>
          <w:p w:rsidR="00B75233" w:rsidRDefault="00153A98">
            <w:pPr>
              <w:pStyle w:val="TableParagraph"/>
              <w:spacing w:before="32" w:line="200" w:lineRule="exact"/>
              <w:ind w:left="280"/>
              <w:rPr>
                <w:sz w:val="16"/>
              </w:rPr>
            </w:pPr>
            <w:r>
              <w:rPr>
                <w:spacing w:val="-1"/>
                <w:sz w:val="16"/>
              </w:rPr>
              <w:t>质量指标</w:t>
            </w:r>
          </w:p>
          <w:p w:rsidR="00B75233" w:rsidRDefault="00153A98">
            <w:pPr>
              <w:pStyle w:val="TableParagraph"/>
              <w:spacing w:line="194" w:lineRule="exact"/>
              <w:ind w:left="280"/>
              <w:rPr>
                <w:sz w:val="16"/>
              </w:rPr>
            </w:pPr>
            <w:r>
              <w:rPr>
                <w:spacing w:val="-2"/>
                <w:sz w:val="16"/>
              </w:rPr>
              <w:t>（30</w:t>
            </w:r>
            <w:r>
              <w:rPr>
                <w:spacing w:val="-4"/>
                <w:sz w:val="16"/>
              </w:rPr>
              <w:t>分</w:t>
            </w:r>
            <w:r>
              <w:rPr>
                <w:spacing w:val="-1"/>
                <w:sz w:val="16"/>
              </w:rPr>
              <w:t>）</w:t>
            </w:r>
          </w:p>
        </w:tc>
        <w:tc>
          <w:tcPr>
            <w:tcW w:w="2734" w:type="dxa"/>
            <w:gridSpan w:val="3"/>
          </w:tcPr>
          <w:p w:rsidR="00B75233" w:rsidRDefault="00153A98">
            <w:pPr>
              <w:pStyle w:val="TableParagraph"/>
              <w:spacing w:before="128"/>
              <w:ind w:left="1034" w:right="1000"/>
              <w:jc w:val="center"/>
              <w:rPr>
                <w:sz w:val="16"/>
              </w:rPr>
            </w:pPr>
            <w:r>
              <w:rPr>
                <w:sz w:val="16"/>
              </w:rPr>
              <w:t>合格</w:t>
            </w:r>
          </w:p>
        </w:tc>
        <w:tc>
          <w:tcPr>
            <w:tcW w:w="1233" w:type="dxa"/>
          </w:tcPr>
          <w:p w:rsidR="00B75233" w:rsidRDefault="00153A98">
            <w:pPr>
              <w:pStyle w:val="TableParagraph"/>
              <w:spacing w:before="128"/>
              <w:ind w:left="36"/>
              <w:jc w:val="center"/>
              <w:rPr>
                <w:sz w:val="16"/>
              </w:rPr>
            </w:pPr>
            <w:r>
              <w:rPr>
                <w:sz w:val="16"/>
              </w:rPr>
              <w:t>合格</w:t>
            </w:r>
          </w:p>
        </w:tc>
        <w:tc>
          <w:tcPr>
            <w:tcW w:w="1568" w:type="dxa"/>
            <w:gridSpan w:val="2"/>
          </w:tcPr>
          <w:p w:rsidR="00B75233" w:rsidRDefault="00153A98">
            <w:pPr>
              <w:pStyle w:val="TableParagraph"/>
              <w:spacing w:before="128"/>
              <w:ind w:left="615" w:right="577"/>
              <w:jc w:val="center"/>
              <w:rPr>
                <w:sz w:val="16"/>
              </w:rPr>
            </w:pPr>
            <w:r>
              <w:rPr>
                <w:sz w:val="16"/>
              </w:rPr>
              <w:t>合格</w:t>
            </w:r>
          </w:p>
        </w:tc>
        <w:tc>
          <w:tcPr>
            <w:tcW w:w="1252" w:type="dxa"/>
          </w:tcPr>
          <w:p w:rsidR="00B75233" w:rsidRDefault="00153A98">
            <w:pPr>
              <w:pStyle w:val="TableParagraph"/>
              <w:spacing w:before="128"/>
              <w:ind w:left="459" w:right="418"/>
              <w:jc w:val="center"/>
              <w:rPr>
                <w:sz w:val="16"/>
              </w:rPr>
            </w:pPr>
            <w:r>
              <w:rPr>
                <w:sz w:val="16"/>
              </w:rPr>
              <w:t>30</w:t>
            </w:r>
          </w:p>
        </w:tc>
      </w:tr>
      <w:tr w:rsidR="00B75233">
        <w:trPr>
          <w:trHeight w:val="445"/>
        </w:trPr>
        <w:tc>
          <w:tcPr>
            <w:tcW w:w="785" w:type="dxa"/>
            <w:vMerge/>
            <w:tcBorders>
              <w:top w:val="nil"/>
            </w:tcBorders>
          </w:tcPr>
          <w:p w:rsidR="00B75233" w:rsidRDefault="00B75233">
            <w:pPr>
              <w:rPr>
                <w:sz w:val="2"/>
                <w:szCs w:val="2"/>
              </w:rPr>
            </w:pPr>
          </w:p>
        </w:tc>
        <w:tc>
          <w:tcPr>
            <w:tcW w:w="895" w:type="dxa"/>
            <w:vMerge/>
            <w:tcBorders>
              <w:top w:val="nil"/>
            </w:tcBorders>
          </w:tcPr>
          <w:p w:rsidR="00B75233" w:rsidRDefault="00B75233">
            <w:pPr>
              <w:rPr>
                <w:sz w:val="2"/>
                <w:szCs w:val="2"/>
              </w:rPr>
            </w:pPr>
          </w:p>
        </w:tc>
        <w:tc>
          <w:tcPr>
            <w:tcW w:w="1178" w:type="dxa"/>
          </w:tcPr>
          <w:p w:rsidR="00B75233" w:rsidRDefault="00153A98">
            <w:pPr>
              <w:pStyle w:val="TableParagraph"/>
              <w:spacing w:before="32" w:line="200" w:lineRule="exact"/>
              <w:ind w:left="280"/>
              <w:rPr>
                <w:sz w:val="16"/>
              </w:rPr>
            </w:pPr>
            <w:r>
              <w:rPr>
                <w:spacing w:val="-1"/>
                <w:sz w:val="16"/>
              </w:rPr>
              <w:t>成本指标</w:t>
            </w:r>
          </w:p>
          <w:p w:rsidR="00B75233" w:rsidRDefault="00153A98">
            <w:pPr>
              <w:pStyle w:val="TableParagraph"/>
              <w:spacing w:line="194" w:lineRule="exact"/>
              <w:ind w:left="280"/>
              <w:rPr>
                <w:sz w:val="16"/>
              </w:rPr>
            </w:pPr>
            <w:r>
              <w:rPr>
                <w:spacing w:val="-2"/>
                <w:sz w:val="16"/>
              </w:rPr>
              <w:t>（10</w:t>
            </w:r>
            <w:r>
              <w:rPr>
                <w:spacing w:val="-4"/>
                <w:sz w:val="16"/>
              </w:rPr>
              <w:t>分</w:t>
            </w:r>
            <w:r>
              <w:rPr>
                <w:spacing w:val="-1"/>
                <w:sz w:val="16"/>
              </w:rPr>
              <w:t>）</w:t>
            </w:r>
          </w:p>
        </w:tc>
        <w:tc>
          <w:tcPr>
            <w:tcW w:w="2734" w:type="dxa"/>
            <w:gridSpan w:val="3"/>
          </w:tcPr>
          <w:p w:rsidR="00B75233" w:rsidRDefault="00153A98">
            <w:pPr>
              <w:pStyle w:val="TableParagraph"/>
              <w:spacing w:before="128"/>
              <w:ind w:left="823"/>
              <w:rPr>
                <w:sz w:val="16"/>
              </w:rPr>
            </w:pPr>
            <w:r>
              <w:rPr>
                <w:sz w:val="16"/>
              </w:rPr>
              <w:t>建设成本增加率</w:t>
            </w:r>
          </w:p>
        </w:tc>
        <w:tc>
          <w:tcPr>
            <w:tcW w:w="1233" w:type="dxa"/>
          </w:tcPr>
          <w:p w:rsidR="00B75233" w:rsidRDefault="00153A98">
            <w:pPr>
              <w:pStyle w:val="TableParagraph"/>
              <w:spacing w:before="128"/>
              <w:ind w:left="36"/>
              <w:jc w:val="center"/>
              <w:rPr>
                <w:sz w:val="16"/>
              </w:rPr>
            </w:pPr>
            <w:r>
              <w:rPr>
                <w:sz w:val="16"/>
              </w:rPr>
              <w:t>10%</w:t>
            </w:r>
          </w:p>
        </w:tc>
        <w:tc>
          <w:tcPr>
            <w:tcW w:w="1568" w:type="dxa"/>
            <w:gridSpan w:val="2"/>
          </w:tcPr>
          <w:p w:rsidR="00B75233" w:rsidRDefault="00153A98">
            <w:pPr>
              <w:pStyle w:val="TableParagraph"/>
              <w:spacing w:before="128"/>
              <w:ind w:left="615" w:right="577"/>
              <w:jc w:val="center"/>
              <w:rPr>
                <w:sz w:val="16"/>
              </w:rPr>
            </w:pPr>
            <w:r>
              <w:rPr>
                <w:sz w:val="16"/>
              </w:rPr>
              <w:t>0%</w:t>
            </w:r>
          </w:p>
        </w:tc>
        <w:tc>
          <w:tcPr>
            <w:tcW w:w="1252" w:type="dxa"/>
          </w:tcPr>
          <w:p w:rsidR="00B75233" w:rsidRDefault="00153A98">
            <w:pPr>
              <w:pStyle w:val="TableParagraph"/>
              <w:spacing w:before="128"/>
              <w:ind w:left="459" w:right="418"/>
              <w:jc w:val="center"/>
              <w:rPr>
                <w:sz w:val="16"/>
              </w:rPr>
            </w:pPr>
            <w:r>
              <w:rPr>
                <w:sz w:val="16"/>
              </w:rPr>
              <w:t>10</w:t>
            </w:r>
          </w:p>
        </w:tc>
      </w:tr>
      <w:tr w:rsidR="00B75233">
        <w:trPr>
          <w:trHeight w:val="445"/>
        </w:trPr>
        <w:tc>
          <w:tcPr>
            <w:tcW w:w="785" w:type="dxa"/>
            <w:vMerge/>
            <w:tcBorders>
              <w:top w:val="nil"/>
            </w:tcBorders>
          </w:tcPr>
          <w:p w:rsidR="00B75233" w:rsidRDefault="00B75233">
            <w:pPr>
              <w:rPr>
                <w:sz w:val="2"/>
                <w:szCs w:val="2"/>
              </w:rPr>
            </w:pPr>
          </w:p>
        </w:tc>
        <w:tc>
          <w:tcPr>
            <w:tcW w:w="895" w:type="dxa"/>
            <w:vMerge w:val="restart"/>
          </w:tcPr>
          <w:p w:rsidR="00B75233" w:rsidRDefault="00B75233">
            <w:pPr>
              <w:pStyle w:val="TableParagraph"/>
              <w:spacing w:before="6"/>
              <w:rPr>
                <w:sz w:val="13"/>
              </w:rPr>
            </w:pPr>
          </w:p>
          <w:p w:rsidR="00B75233" w:rsidRDefault="00153A98">
            <w:pPr>
              <w:pStyle w:val="TableParagraph"/>
              <w:spacing w:line="228" w:lineRule="auto"/>
              <w:ind w:left="373" w:right="22" w:hanging="315"/>
              <w:rPr>
                <w:sz w:val="16"/>
              </w:rPr>
            </w:pPr>
            <w:r>
              <w:rPr>
                <w:sz w:val="16"/>
              </w:rPr>
              <w:t>社会效益指标</w:t>
            </w:r>
          </w:p>
          <w:p w:rsidR="00B75233" w:rsidRDefault="00153A98">
            <w:pPr>
              <w:pStyle w:val="TableParagraph"/>
              <w:spacing w:line="196" w:lineRule="exact"/>
              <w:ind w:left="136"/>
              <w:rPr>
                <w:sz w:val="16"/>
              </w:rPr>
            </w:pPr>
            <w:r>
              <w:rPr>
                <w:sz w:val="16"/>
              </w:rPr>
              <w:t>（40分）</w:t>
            </w:r>
          </w:p>
        </w:tc>
        <w:tc>
          <w:tcPr>
            <w:tcW w:w="1178" w:type="dxa"/>
          </w:tcPr>
          <w:p w:rsidR="00B75233" w:rsidRDefault="00153A98">
            <w:pPr>
              <w:pStyle w:val="TableParagraph"/>
              <w:spacing w:before="128"/>
              <w:ind w:left="37"/>
              <w:jc w:val="center"/>
              <w:rPr>
                <w:sz w:val="16"/>
              </w:rPr>
            </w:pPr>
            <w:r>
              <w:rPr>
                <w:sz w:val="16"/>
              </w:rPr>
              <w:t>社会效益指标</w:t>
            </w:r>
          </w:p>
        </w:tc>
        <w:tc>
          <w:tcPr>
            <w:tcW w:w="2734" w:type="dxa"/>
            <w:gridSpan w:val="3"/>
          </w:tcPr>
          <w:p w:rsidR="00B75233" w:rsidRDefault="00153A98">
            <w:pPr>
              <w:pStyle w:val="TableParagraph"/>
              <w:spacing w:before="128"/>
              <w:ind w:left="115"/>
              <w:rPr>
                <w:sz w:val="16"/>
              </w:rPr>
            </w:pPr>
            <w:r>
              <w:rPr>
                <w:sz w:val="16"/>
              </w:rPr>
              <w:t>市政道路配套照明设施建设（20分）</w:t>
            </w:r>
          </w:p>
        </w:tc>
        <w:tc>
          <w:tcPr>
            <w:tcW w:w="1233" w:type="dxa"/>
          </w:tcPr>
          <w:p w:rsidR="00B75233" w:rsidRDefault="00153A98">
            <w:pPr>
              <w:pStyle w:val="TableParagraph"/>
              <w:spacing w:before="128"/>
              <w:ind w:left="39"/>
              <w:jc w:val="center"/>
              <w:rPr>
                <w:sz w:val="16"/>
              </w:rPr>
            </w:pPr>
            <w:r>
              <w:rPr>
                <w:sz w:val="16"/>
              </w:rPr>
              <w:t>有所提升</w:t>
            </w:r>
          </w:p>
        </w:tc>
        <w:tc>
          <w:tcPr>
            <w:tcW w:w="1568" w:type="dxa"/>
            <w:gridSpan w:val="2"/>
          </w:tcPr>
          <w:p w:rsidR="00B75233" w:rsidRDefault="00153A98">
            <w:pPr>
              <w:pStyle w:val="TableParagraph"/>
              <w:spacing w:before="128"/>
              <w:ind w:left="478"/>
              <w:rPr>
                <w:sz w:val="16"/>
              </w:rPr>
            </w:pPr>
            <w:r>
              <w:rPr>
                <w:sz w:val="16"/>
              </w:rPr>
              <w:t>有所提升</w:t>
            </w:r>
          </w:p>
        </w:tc>
        <w:tc>
          <w:tcPr>
            <w:tcW w:w="1252" w:type="dxa"/>
          </w:tcPr>
          <w:p w:rsidR="00B75233" w:rsidRDefault="00153A98">
            <w:pPr>
              <w:pStyle w:val="TableParagraph"/>
              <w:spacing w:before="128"/>
              <w:ind w:left="459" w:right="418"/>
              <w:jc w:val="center"/>
              <w:rPr>
                <w:sz w:val="16"/>
              </w:rPr>
            </w:pPr>
            <w:r>
              <w:rPr>
                <w:sz w:val="16"/>
              </w:rPr>
              <w:t>20</w:t>
            </w:r>
          </w:p>
        </w:tc>
      </w:tr>
      <w:tr w:rsidR="00B75233">
        <w:trPr>
          <w:trHeight w:val="445"/>
        </w:trPr>
        <w:tc>
          <w:tcPr>
            <w:tcW w:w="785" w:type="dxa"/>
            <w:vMerge/>
            <w:tcBorders>
              <w:top w:val="nil"/>
            </w:tcBorders>
          </w:tcPr>
          <w:p w:rsidR="00B75233" w:rsidRDefault="00B75233">
            <w:pPr>
              <w:rPr>
                <w:sz w:val="2"/>
                <w:szCs w:val="2"/>
              </w:rPr>
            </w:pPr>
          </w:p>
        </w:tc>
        <w:tc>
          <w:tcPr>
            <w:tcW w:w="895" w:type="dxa"/>
            <w:vMerge/>
            <w:tcBorders>
              <w:top w:val="nil"/>
            </w:tcBorders>
          </w:tcPr>
          <w:p w:rsidR="00B75233" w:rsidRDefault="00B75233">
            <w:pPr>
              <w:rPr>
                <w:sz w:val="2"/>
                <w:szCs w:val="2"/>
              </w:rPr>
            </w:pPr>
          </w:p>
        </w:tc>
        <w:tc>
          <w:tcPr>
            <w:tcW w:w="1178" w:type="dxa"/>
          </w:tcPr>
          <w:p w:rsidR="00B75233" w:rsidRDefault="00153A98">
            <w:pPr>
              <w:pStyle w:val="TableParagraph"/>
              <w:spacing w:before="128"/>
              <w:ind w:left="42"/>
              <w:jc w:val="center"/>
              <w:rPr>
                <w:sz w:val="16"/>
              </w:rPr>
            </w:pPr>
            <w:r>
              <w:rPr>
                <w:sz w:val="16"/>
              </w:rPr>
              <w:t>可持续影响指标</w:t>
            </w:r>
          </w:p>
        </w:tc>
        <w:tc>
          <w:tcPr>
            <w:tcW w:w="2734" w:type="dxa"/>
            <w:gridSpan w:val="3"/>
          </w:tcPr>
          <w:p w:rsidR="00B75233" w:rsidRDefault="00153A98">
            <w:pPr>
              <w:pStyle w:val="TableParagraph"/>
              <w:spacing w:before="128"/>
              <w:ind w:left="271"/>
              <w:rPr>
                <w:sz w:val="16"/>
              </w:rPr>
            </w:pPr>
            <w:r>
              <w:rPr>
                <w:sz w:val="16"/>
              </w:rPr>
              <w:t>提升市政道路照明水平（20分）</w:t>
            </w:r>
          </w:p>
        </w:tc>
        <w:tc>
          <w:tcPr>
            <w:tcW w:w="1233" w:type="dxa"/>
          </w:tcPr>
          <w:p w:rsidR="00B75233" w:rsidRDefault="00153A98">
            <w:pPr>
              <w:pStyle w:val="TableParagraph"/>
              <w:spacing w:before="128"/>
              <w:ind w:left="39"/>
              <w:jc w:val="center"/>
              <w:rPr>
                <w:sz w:val="16"/>
              </w:rPr>
            </w:pPr>
            <w:r>
              <w:rPr>
                <w:sz w:val="16"/>
              </w:rPr>
              <w:t>有所提升</w:t>
            </w:r>
          </w:p>
        </w:tc>
        <w:tc>
          <w:tcPr>
            <w:tcW w:w="1568" w:type="dxa"/>
            <w:gridSpan w:val="2"/>
          </w:tcPr>
          <w:p w:rsidR="00B75233" w:rsidRDefault="00153A98">
            <w:pPr>
              <w:pStyle w:val="TableParagraph"/>
              <w:spacing w:before="128"/>
              <w:ind w:left="478"/>
              <w:rPr>
                <w:sz w:val="16"/>
              </w:rPr>
            </w:pPr>
            <w:r>
              <w:rPr>
                <w:sz w:val="16"/>
              </w:rPr>
              <w:t>有所提升</w:t>
            </w:r>
          </w:p>
        </w:tc>
        <w:tc>
          <w:tcPr>
            <w:tcW w:w="1252" w:type="dxa"/>
          </w:tcPr>
          <w:p w:rsidR="00B75233" w:rsidRDefault="00153A98">
            <w:pPr>
              <w:pStyle w:val="TableParagraph"/>
              <w:spacing w:before="128"/>
              <w:ind w:left="459" w:right="418"/>
              <w:jc w:val="center"/>
              <w:rPr>
                <w:sz w:val="16"/>
              </w:rPr>
            </w:pPr>
            <w:r>
              <w:rPr>
                <w:sz w:val="16"/>
              </w:rPr>
              <w:t>20</w:t>
            </w:r>
          </w:p>
        </w:tc>
      </w:tr>
      <w:tr w:rsidR="00B75233">
        <w:trPr>
          <w:trHeight w:val="445"/>
        </w:trPr>
        <w:tc>
          <w:tcPr>
            <w:tcW w:w="785" w:type="dxa"/>
          </w:tcPr>
          <w:p w:rsidR="00B75233" w:rsidRDefault="00153A98">
            <w:pPr>
              <w:pStyle w:val="TableParagraph"/>
              <w:spacing w:before="129"/>
              <w:ind w:left="239"/>
              <w:rPr>
                <w:sz w:val="16"/>
              </w:rPr>
            </w:pPr>
            <w:r>
              <w:rPr>
                <w:sz w:val="16"/>
              </w:rPr>
              <w:t>总分</w:t>
            </w:r>
          </w:p>
        </w:tc>
        <w:tc>
          <w:tcPr>
            <w:tcW w:w="8860" w:type="dxa"/>
            <w:gridSpan w:val="9"/>
          </w:tcPr>
          <w:p w:rsidR="00B75233" w:rsidRDefault="00153A98">
            <w:pPr>
              <w:pStyle w:val="TableParagraph"/>
              <w:spacing w:before="129"/>
              <w:ind w:left="4300" w:right="4265"/>
              <w:jc w:val="center"/>
              <w:rPr>
                <w:sz w:val="16"/>
              </w:rPr>
            </w:pPr>
            <w:r>
              <w:rPr>
                <w:sz w:val="16"/>
              </w:rPr>
              <w:t>100</w:t>
            </w:r>
          </w:p>
        </w:tc>
      </w:tr>
      <w:tr w:rsidR="00B75233">
        <w:trPr>
          <w:trHeight w:val="1079"/>
        </w:trPr>
        <w:tc>
          <w:tcPr>
            <w:tcW w:w="1680" w:type="dxa"/>
            <w:gridSpan w:val="2"/>
          </w:tcPr>
          <w:p w:rsidR="00B75233" w:rsidRDefault="00B75233">
            <w:pPr>
              <w:pStyle w:val="TableParagraph"/>
              <w:spacing w:before="2"/>
              <w:rPr>
                <w:sz w:val="20"/>
              </w:rPr>
            </w:pPr>
          </w:p>
          <w:p w:rsidR="00B75233" w:rsidRDefault="00153A98">
            <w:pPr>
              <w:pStyle w:val="TableParagraph"/>
              <w:spacing w:before="1" w:line="228" w:lineRule="auto"/>
              <w:ind w:left="453" w:right="413" w:hanging="5"/>
              <w:jc w:val="center"/>
              <w:rPr>
                <w:sz w:val="16"/>
              </w:rPr>
            </w:pPr>
            <w:r>
              <w:rPr>
                <w:sz w:val="16"/>
              </w:rPr>
              <w:t xml:space="preserve">偏差大或 </w:t>
            </w:r>
            <w:r>
              <w:rPr>
                <w:spacing w:val="-4"/>
                <w:sz w:val="16"/>
              </w:rPr>
              <w:t>目标未完成</w:t>
            </w:r>
            <w:r>
              <w:rPr>
                <w:sz w:val="16"/>
              </w:rPr>
              <w:t>原因分析</w:t>
            </w:r>
          </w:p>
        </w:tc>
        <w:tc>
          <w:tcPr>
            <w:tcW w:w="7965" w:type="dxa"/>
            <w:gridSpan w:val="8"/>
          </w:tcPr>
          <w:p w:rsidR="00B75233" w:rsidRDefault="00B75233">
            <w:pPr>
              <w:pStyle w:val="TableParagraph"/>
              <w:rPr>
                <w:sz w:val="16"/>
              </w:rPr>
            </w:pPr>
          </w:p>
          <w:p w:rsidR="00B75233" w:rsidRDefault="00B75233">
            <w:pPr>
              <w:pStyle w:val="TableParagraph"/>
              <w:spacing w:before="9"/>
              <w:rPr>
                <w:sz w:val="18"/>
              </w:rPr>
            </w:pPr>
          </w:p>
          <w:p w:rsidR="00B75233" w:rsidRDefault="00153A98">
            <w:pPr>
              <w:pStyle w:val="TableParagraph"/>
              <w:ind w:left="34"/>
              <w:jc w:val="center"/>
              <w:rPr>
                <w:sz w:val="16"/>
              </w:rPr>
            </w:pPr>
            <w:r>
              <w:rPr>
                <w:sz w:val="16"/>
              </w:rPr>
              <w:t>无</w:t>
            </w:r>
          </w:p>
        </w:tc>
      </w:tr>
      <w:tr w:rsidR="00B75233">
        <w:trPr>
          <w:trHeight w:val="935"/>
        </w:trPr>
        <w:tc>
          <w:tcPr>
            <w:tcW w:w="1680" w:type="dxa"/>
            <w:gridSpan w:val="2"/>
          </w:tcPr>
          <w:p w:rsidR="00B75233" w:rsidRDefault="00B75233">
            <w:pPr>
              <w:pStyle w:val="TableParagraph"/>
              <w:spacing w:before="3"/>
            </w:pPr>
          </w:p>
          <w:p w:rsidR="00B75233" w:rsidRDefault="00153A98">
            <w:pPr>
              <w:pStyle w:val="TableParagraph"/>
              <w:spacing w:line="228" w:lineRule="auto"/>
              <w:ind w:left="374" w:right="293" w:firstLine="79"/>
              <w:rPr>
                <w:sz w:val="16"/>
              </w:rPr>
            </w:pPr>
            <w:r>
              <w:rPr>
                <w:sz w:val="16"/>
              </w:rPr>
              <w:t>改进措施及结果应用方案</w:t>
            </w:r>
          </w:p>
        </w:tc>
        <w:tc>
          <w:tcPr>
            <w:tcW w:w="7965" w:type="dxa"/>
            <w:gridSpan w:val="8"/>
          </w:tcPr>
          <w:p w:rsidR="00B75233" w:rsidRDefault="00B75233">
            <w:pPr>
              <w:pStyle w:val="TableParagraph"/>
              <w:rPr>
                <w:sz w:val="16"/>
              </w:rPr>
            </w:pPr>
          </w:p>
          <w:p w:rsidR="00B75233" w:rsidRDefault="00B75233">
            <w:pPr>
              <w:pStyle w:val="TableParagraph"/>
              <w:spacing w:before="1"/>
              <w:rPr>
                <w:sz w:val="13"/>
              </w:rPr>
            </w:pPr>
          </w:p>
          <w:p w:rsidR="00B75233" w:rsidRDefault="00153A98">
            <w:pPr>
              <w:pStyle w:val="TableParagraph"/>
              <w:ind w:left="34"/>
              <w:jc w:val="center"/>
              <w:rPr>
                <w:sz w:val="16"/>
              </w:rPr>
            </w:pPr>
            <w:r>
              <w:rPr>
                <w:sz w:val="16"/>
              </w:rPr>
              <w:t>无</w:t>
            </w:r>
          </w:p>
        </w:tc>
      </w:tr>
      <w:tr w:rsidR="00B75233">
        <w:trPr>
          <w:trHeight w:val="1172"/>
        </w:trPr>
        <w:tc>
          <w:tcPr>
            <w:tcW w:w="1680" w:type="dxa"/>
            <w:gridSpan w:val="2"/>
          </w:tcPr>
          <w:p w:rsidR="00B75233" w:rsidRDefault="00B75233">
            <w:pPr>
              <w:pStyle w:val="TableParagraph"/>
              <w:rPr>
                <w:sz w:val="16"/>
              </w:rPr>
            </w:pPr>
          </w:p>
          <w:p w:rsidR="00B75233" w:rsidRDefault="00B75233">
            <w:pPr>
              <w:pStyle w:val="TableParagraph"/>
              <w:spacing w:before="5"/>
              <w:rPr>
                <w:sz w:val="15"/>
              </w:rPr>
            </w:pPr>
          </w:p>
          <w:p w:rsidR="00B75233" w:rsidRDefault="00153A98">
            <w:pPr>
              <w:pStyle w:val="TableParagraph"/>
              <w:spacing w:line="228" w:lineRule="auto"/>
              <w:ind w:left="530" w:right="211" w:hanging="236"/>
              <w:rPr>
                <w:sz w:val="16"/>
              </w:rPr>
            </w:pPr>
            <w:r>
              <w:rPr>
                <w:sz w:val="16"/>
              </w:rPr>
              <w:t>单位主要负责人签批意见</w:t>
            </w:r>
          </w:p>
        </w:tc>
        <w:tc>
          <w:tcPr>
            <w:tcW w:w="7965" w:type="dxa"/>
            <w:gridSpan w:val="8"/>
          </w:tcPr>
          <w:p w:rsidR="00B75233" w:rsidRDefault="00B75233">
            <w:pPr>
              <w:pStyle w:val="TableParagraph"/>
              <w:spacing w:before="4"/>
              <w:rPr>
                <w:sz w:val="23"/>
              </w:rPr>
            </w:pPr>
          </w:p>
          <w:p w:rsidR="00B75233" w:rsidRDefault="00153A98">
            <w:pPr>
              <w:pStyle w:val="TableParagraph"/>
              <w:ind w:left="2943" w:right="1900"/>
              <w:jc w:val="center"/>
              <w:rPr>
                <w:sz w:val="16"/>
              </w:rPr>
            </w:pPr>
            <w:r>
              <w:rPr>
                <w:sz w:val="16"/>
              </w:rPr>
              <w:t>签名：</w:t>
            </w:r>
          </w:p>
          <w:p w:rsidR="00B75233" w:rsidRDefault="00B75233">
            <w:pPr>
              <w:pStyle w:val="TableParagraph"/>
              <w:spacing w:before="4"/>
              <w:rPr>
                <w:sz w:val="14"/>
              </w:rPr>
            </w:pPr>
          </w:p>
          <w:p w:rsidR="00B75233" w:rsidRDefault="00153A98">
            <w:pPr>
              <w:pStyle w:val="TableParagraph"/>
              <w:tabs>
                <w:tab w:val="left" w:pos="4576"/>
                <w:tab w:val="left" w:pos="5212"/>
              </w:tabs>
              <w:ind w:left="3940"/>
              <w:rPr>
                <w:sz w:val="16"/>
              </w:rPr>
            </w:pPr>
            <w:r>
              <w:rPr>
                <w:sz w:val="16"/>
              </w:rPr>
              <w:t>年</w:t>
            </w:r>
            <w:r>
              <w:rPr>
                <w:sz w:val="16"/>
              </w:rPr>
              <w:tab/>
              <w:t>月</w:t>
            </w:r>
            <w:r>
              <w:rPr>
                <w:sz w:val="16"/>
              </w:rPr>
              <w:tab/>
              <w:t>日</w:t>
            </w:r>
          </w:p>
        </w:tc>
      </w:tr>
    </w:tbl>
    <w:p w:rsidR="00B75233" w:rsidRDefault="00B75233">
      <w:pPr>
        <w:pStyle w:val="a3"/>
        <w:rPr>
          <w:sz w:val="20"/>
        </w:rPr>
      </w:pPr>
    </w:p>
    <w:p w:rsidR="00B75233" w:rsidRDefault="00B75233">
      <w:pPr>
        <w:pStyle w:val="a3"/>
        <w:spacing w:before="10"/>
        <w:rPr>
          <w:sz w:val="18"/>
        </w:rPr>
      </w:pPr>
    </w:p>
    <w:p w:rsidR="00B75233" w:rsidRDefault="00153A98">
      <w:pPr>
        <w:pStyle w:val="a3"/>
        <w:spacing w:line="200" w:lineRule="exact"/>
        <w:ind w:left="973"/>
      </w:pPr>
      <w:r>
        <w:t>备注：</w:t>
      </w:r>
    </w:p>
    <w:p w:rsidR="00B75233" w:rsidRDefault="00153A98">
      <w:pPr>
        <w:pStyle w:val="a4"/>
        <w:numPr>
          <w:ilvl w:val="0"/>
          <w:numId w:val="22"/>
        </w:numPr>
        <w:tabs>
          <w:tab w:val="left" w:pos="1136"/>
        </w:tabs>
        <w:spacing w:line="194" w:lineRule="exact"/>
        <w:ind w:hanging="163"/>
        <w:rPr>
          <w:sz w:val="16"/>
        </w:rPr>
      </w:pPr>
      <w:r>
        <w:rPr>
          <w:spacing w:val="-5"/>
          <w:sz w:val="16"/>
        </w:rPr>
        <w:t>预算执行情况口径：预算数为调整后财政资金总额</w:t>
      </w:r>
      <w:r>
        <w:rPr>
          <w:sz w:val="16"/>
        </w:rPr>
        <w:t>（</w:t>
      </w:r>
      <w:r>
        <w:rPr>
          <w:spacing w:val="-3"/>
          <w:sz w:val="16"/>
        </w:rPr>
        <w:t>包括上年结余结转）</w:t>
      </w:r>
      <w:r>
        <w:rPr>
          <w:spacing w:val="-4"/>
          <w:sz w:val="16"/>
        </w:rPr>
        <w:t>，执行数为资金使用单位财政资金实际支出数。</w:t>
      </w:r>
    </w:p>
    <w:p w:rsidR="00B75233" w:rsidRDefault="00153A98">
      <w:pPr>
        <w:pStyle w:val="a4"/>
        <w:numPr>
          <w:ilvl w:val="0"/>
          <w:numId w:val="22"/>
        </w:numPr>
        <w:tabs>
          <w:tab w:val="left" w:pos="1136"/>
        </w:tabs>
        <w:spacing w:before="1" w:line="230" w:lineRule="auto"/>
        <w:ind w:left="973" w:right="1192" w:firstLine="0"/>
        <w:rPr>
          <w:sz w:val="16"/>
        </w:rPr>
      </w:pPr>
      <w:r>
        <w:rPr>
          <w:spacing w:val="-8"/>
          <w:sz w:val="16"/>
        </w:rPr>
        <w:t>定量指标完成数汇总原则：绝对值直接累加计算，相对值按照资金额度加权平均计算。定量指标计分原则：正向指标</w:t>
      </w:r>
      <w:r>
        <w:rPr>
          <w:sz w:val="16"/>
        </w:rPr>
        <w:t>（</w:t>
      </w:r>
      <w:r>
        <w:rPr>
          <w:spacing w:val="-3"/>
          <w:sz w:val="16"/>
        </w:rPr>
        <w:t>即目标值为≥</w:t>
      </w:r>
      <w:r>
        <w:rPr>
          <w:sz w:val="16"/>
        </w:rPr>
        <w:t>X,得</w:t>
      </w:r>
      <w:r>
        <w:rPr>
          <w:spacing w:val="-3"/>
          <w:sz w:val="16"/>
        </w:rPr>
        <w:t>分=权重</w:t>
      </w:r>
      <w:r>
        <w:rPr>
          <w:sz w:val="16"/>
        </w:rPr>
        <w:t>*B/A）</w:t>
      </w:r>
      <w:r>
        <w:rPr>
          <w:spacing w:val="-2"/>
          <w:sz w:val="16"/>
        </w:rPr>
        <w:t>，反向指标</w:t>
      </w:r>
      <w:r>
        <w:rPr>
          <w:spacing w:val="-4"/>
          <w:sz w:val="16"/>
        </w:rPr>
        <w:t>（</w:t>
      </w:r>
      <w:r>
        <w:rPr>
          <w:spacing w:val="-3"/>
          <w:sz w:val="16"/>
        </w:rPr>
        <w:t>即目标值为≤X</w:t>
      </w:r>
      <w:r>
        <w:rPr>
          <w:spacing w:val="-4"/>
          <w:sz w:val="16"/>
        </w:rPr>
        <w:t>，得分=权重</w:t>
      </w:r>
      <w:r>
        <w:rPr>
          <w:sz w:val="16"/>
        </w:rPr>
        <w:t>*A/B）</w:t>
      </w:r>
      <w:r>
        <w:rPr>
          <w:spacing w:val="-5"/>
          <w:sz w:val="16"/>
        </w:rPr>
        <w:t>，得分不得突破权重总额。定量指标先汇总完成数，再计算得分。</w:t>
      </w:r>
    </w:p>
    <w:p w:rsidR="00B75233" w:rsidRDefault="00153A98">
      <w:pPr>
        <w:pStyle w:val="a4"/>
        <w:numPr>
          <w:ilvl w:val="0"/>
          <w:numId w:val="22"/>
        </w:numPr>
        <w:tabs>
          <w:tab w:val="left" w:pos="1136"/>
        </w:tabs>
        <w:spacing w:line="191" w:lineRule="exact"/>
        <w:ind w:hanging="163"/>
        <w:rPr>
          <w:sz w:val="16"/>
        </w:rPr>
      </w:pPr>
      <w:r>
        <w:rPr>
          <w:spacing w:val="-6"/>
          <w:sz w:val="16"/>
        </w:rPr>
        <w:t>定性指标计分原则：达成预期指标、部分达成预期指标并具有一定效果、未达成预期指标且效果较差三档，分别按照该指标对应分值区间</w:t>
      </w:r>
    </w:p>
    <w:p w:rsidR="00B75233" w:rsidRDefault="00153A98">
      <w:pPr>
        <w:pStyle w:val="a3"/>
        <w:spacing w:line="196" w:lineRule="exact"/>
        <w:ind w:left="973"/>
      </w:pPr>
      <w:r>
        <w:t>100-80%（含80%）、80-50%（含50%）、50-0%合理确定分值。汇总时，以资金额度为权重，对分值进行加权平均计算。</w:t>
      </w:r>
    </w:p>
    <w:p w:rsidR="00B75233" w:rsidRDefault="00153A98">
      <w:pPr>
        <w:pStyle w:val="a4"/>
        <w:numPr>
          <w:ilvl w:val="0"/>
          <w:numId w:val="22"/>
        </w:numPr>
        <w:tabs>
          <w:tab w:val="left" w:pos="1136"/>
        </w:tabs>
        <w:spacing w:line="201" w:lineRule="exact"/>
        <w:ind w:hanging="163"/>
        <w:rPr>
          <w:sz w:val="16"/>
        </w:rPr>
      </w:pPr>
      <w:r>
        <w:rPr>
          <w:spacing w:val="-4"/>
          <w:sz w:val="16"/>
        </w:rPr>
        <w:t>基于经济性和必要性等因素考虑，满意度指标暂可不</w:t>
      </w:r>
      <w:proofErr w:type="gramStart"/>
      <w:r>
        <w:rPr>
          <w:spacing w:val="-4"/>
          <w:sz w:val="16"/>
        </w:rPr>
        <w:t>作为必评指标</w:t>
      </w:r>
      <w:proofErr w:type="gramEnd"/>
      <w:r>
        <w:rPr>
          <w:spacing w:val="-4"/>
          <w:sz w:val="16"/>
        </w:rPr>
        <w:t>。</w:t>
      </w:r>
    </w:p>
    <w:p w:rsidR="00B75233" w:rsidRDefault="00B75233">
      <w:pPr>
        <w:spacing w:line="201" w:lineRule="exact"/>
        <w:rPr>
          <w:sz w:val="16"/>
        </w:rPr>
        <w:sectPr w:rsidR="00B75233">
          <w:headerReference w:type="default" r:id="rId60"/>
          <w:footerReference w:type="default" r:id="rId61"/>
          <w:pgSz w:w="11910" w:h="16840"/>
          <w:pgMar w:top="2180" w:right="0" w:bottom="280" w:left="140" w:header="1565" w:footer="0" w:gutter="0"/>
          <w:cols w:space="720"/>
        </w:sectPr>
      </w:pPr>
    </w:p>
    <w:p w:rsidR="00B75233" w:rsidRDefault="00B75233">
      <w:pPr>
        <w:pStyle w:val="a3"/>
        <w:spacing w:before="7"/>
        <w:rPr>
          <w:sz w:val="7"/>
        </w:rPr>
      </w:pPr>
    </w:p>
    <w:tbl>
      <w:tblPr>
        <w:tblW w:w="0" w:type="auto"/>
        <w:tblInd w:w="9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94"/>
        <w:gridCol w:w="907"/>
        <w:gridCol w:w="1193"/>
        <w:gridCol w:w="1181"/>
        <w:gridCol w:w="795"/>
        <w:gridCol w:w="795"/>
        <w:gridCol w:w="1205"/>
        <w:gridCol w:w="795"/>
        <w:gridCol w:w="795"/>
        <w:gridCol w:w="1225"/>
      </w:tblGrid>
      <w:tr w:rsidR="00B75233">
        <w:trPr>
          <w:trHeight w:val="371"/>
        </w:trPr>
        <w:tc>
          <w:tcPr>
            <w:tcW w:w="1701" w:type="dxa"/>
            <w:gridSpan w:val="2"/>
          </w:tcPr>
          <w:p w:rsidR="00B75233" w:rsidRDefault="00153A98">
            <w:pPr>
              <w:pStyle w:val="TableParagraph"/>
              <w:spacing w:before="92"/>
              <w:ind w:left="537"/>
              <w:rPr>
                <w:sz w:val="16"/>
              </w:rPr>
            </w:pPr>
            <w:r>
              <w:rPr>
                <w:sz w:val="16"/>
              </w:rPr>
              <w:t>项目名称</w:t>
            </w:r>
          </w:p>
        </w:tc>
        <w:tc>
          <w:tcPr>
            <w:tcW w:w="7984" w:type="dxa"/>
            <w:gridSpan w:val="8"/>
          </w:tcPr>
          <w:p w:rsidR="00B75233" w:rsidRDefault="00153A98">
            <w:pPr>
              <w:pStyle w:val="TableParagraph"/>
              <w:spacing w:before="92"/>
              <w:ind w:left="3178" w:right="3156"/>
              <w:jc w:val="center"/>
              <w:rPr>
                <w:sz w:val="16"/>
              </w:rPr>
            </w:pPr>
            <w:r>
              <w:rPr>
                <w:sz w:val="16"/>
              </w:rPr>
              <w:t>银</w:t>
            </w:r>
            <w:proofErr w:type="gramStart"/>
            <w:r>
              <w:rPr>
                <w:sz w:val="16"/>
              </w:rPr>
              <w:t>谭</w:t>
            </w:r>
            <w:proofErr w:type="gramEnd"/>
            <w:r>
              <w:rPr>
                <w:sz w:val="16"/>
              </w:rPr>
              <w:t>路道路改造工程</w:t>
            </w:r>
          </w:p>
        </w:tc>
      </w:tr>
      <w:tr w:rsidR="00B75233">
        <w:trPr>
          <w:trHeight w:val="371"/>
        </w:trPr>
        <w:tc>
          <w:tcPr>
            <w:tcW w:w="1701" w:type="dxa"/>
            <w:gridSpan w:val="2"/>
          </w:tcPr>
          <w:p w:rsidR="00B75233" w:rsidRDefault="00153A98">
            <w:pPr>
              <w:pStyle w:val="TableParagraph"/>
              <w:spacing w:before="92"/>
              <w:ind w:left="537"/>
              <w:rPr>
                <w:sz w:val="16"/>
              </w:rPr>
            </w:pPr>
            <w:r>
              <w:rPr>
                <w:sz w:val="16"/>
              </w:rPr>
              <w:t>主管部门</w:t>
            </w:r>
          </w:p>
        </w:tc>
        <w:tc>
          <w:tcPr>
            <w:tcW w:w="3169" w:type="dxa"/>
            <w:gridSpan w:val="3"/>
          </w:tcPr>
          <w:p w:rsidR="00B75233" w:rsidRDefault="00153A98">
            <w:pPr>
              <w:pStyle w:val="TableParagraph"/>
              <w:spacing w:before="92"/>
              <w:ind w:left="396"/>
              <w:rPr>
                <w:sz w:val="16"/>
              </w:rPr>
            </w:pPr>
            <w:r>
              <w:rPr>
                <w:sz w:val="16"/>
              </w:rPr>
              <w:t>武汉市东西湖区住房和城乡建设局</w:t>
            </w:r>
          </w:p>
        </w:tc>
        <w:tc>
          <w:tcPr>
            <w:tcW w:w="2795" w:type="dxa"/>
            <w:gridSpan w:val="3"/>
          </w:tcPr>
          <w:p w:rsidR="00B75233" w:rsidRDefault="00153A98">
            <w:pPr>
              <w:pStyle w:val="TableParagraph"/>
              <w:spacing w:before="92"/>
              <w:ind w:left="923"/>
              <w:rPr>
                <w:sz w:val="16"/>
              </w:rPr>
            </w:pPr>
            <w:r>
              <w:rPr>
                <w:sz w:val="16"/>
              </w:rPr>
              <w:t>项目实施单位</w:t>
            </w:r>
          </w:p>
        </w:tc>
        <w:tc>
          <w:tcPr>
            <w:tcW w:w="2020" w:type="dxa"/>
            <w:gridSpan w:val="2"/>
          </w:tcPr>
          <w:p w:rsidR="00B75233" w:rsidRDefault="00153A98">
            <w:pPr>
              <w:pStyle w:val="TableParagraph"/>
              <w:spacing w:before="92"/>
              <w:ind w:left="752" w:right="733"/>
              <w:jc w:val="center"/>
              <w:rPr>
                <w:sz w:val="16"/>
              </w:rPr>
            </w:pPr>
            <w:r>
              <w:rPr>
                <w:sz w:val="16"/>
              </w:rPr>
              <w:t>建设科</w:t>
            </w:r>
          </w:p>
        </w:tc>
      </w:tr>
      <w:tr w:rsidR="00B75233">
        <w:trPr>
          <w:trHeight w:val="371"/>
        </w:trPr>
        <w:tc>
          <w:tcPr>
            <w:tcW w:w="1701" w:type="dxa"/>
            <w:gridSpan w:val="2"/>
          </w:tcPr>
          <w:p w:rsidR="00B75233" w:rsidRDefault="00153A98">
            <w:pPr>
              <w:pStyle w:val="TableParagraph"/>
              <w:spacing w:before="92"/>
              <w:ind w:left="537"/>
              <w:rPr>
                <w:sz w:val="16"/>
              </w:rPr>
            </w:pPr>
            <w:r>
              <w:rPr>
                <w:sz w:val="16"/>
              </w:rPr>
              <w:t>项目类别</w:t>
            </w:r>
          </w:p>
        </w:tc>
        <w:tc>
          <w:tcPr>
            <w:tcW w:w="7984" w:type="dxa"/>
            <w:gridSpan w:val="8"/>
          </w:tcPr>
          <w:p w:rsidR="00B75233" w:rsidRDefault="00153A98">
            <w:pPr>
              <w:pStyle w:val="TableParagraph"/>
              <w:tabs>
                <w:tab w:val="left" w:pos="1469"/>
                <w:tab w:val="left" w:pos="1869"/>
                <w:tab w:val="left" w:pos="2990"/>
              </w:tabs>
              <w:spacing w:before="92"/>
              <w:ind w:left="31"/>
              <w:rPr>
                <w:rFonts w:ascii="Wingdings" w:hAnsi="Wingdings"/>
                <w:sz w:val="16"/>
              </w:rPr>
            </w:pPr>
            <w:r>
              <w:rPr>
                <w:sz w:val="16"/>
              </w:rPr>
              <w:t>1、部门预算项目</w:t>
            </w:r>
            <w:r>
              <w:rPr>
                <w:sz w:val="16"/>
              </w:rPr>
              <w:tab/>
              <w:t>□</w:t>
            </w:r>
            <w:r>
              <w:rPr>
                <w:sz w:val="16"/>
              </w:rPr>
              <w:tab/>
              <w:t>2、区直专项</w:t>
            </w:r>
            <w:r>
              <w:rPr>
                <w:sz w:val="16"/>
              </w:rPr>
              <w:tab/>
            </w:r>
            <w:r>
              <w:rPr>
                <w:rFonts w:ascii="Wingdings" w:hAnsi="Wingdings"/>
                <w:position w:val="1"/>
                <w:sz w:val="16"/>
              </w:rPr>
              <w:t></w:t>
            </w:r>
          </w:p>
        </w:tc>
      </w:tr>
      <w:tr w:rsidR="00B75233">
        <w:trPr>
          <w:trHeight w:val="371"/>
        </w:trPr>
        <w:tc>
          <w:tcPr>
            <w:tcW w:w="1701" w:type="dxa"/>
            <w:gridSpan w:val="2"/>
          </w:tcPr>
          <w:p w:rsidR="00B75233" w:rsidRDefault="00153A98">
            <w:pPr>
              <w:pStyle w:val="TableParagraph"/>
              <w:spacing w:before="92"/>
              <w:ind w:left="537"/>
              <w:rPr>
                <w:sz w:val="16"/>
              </w:rPr>
            </w:pPr>
            <w:r>
              <w:rPr>
                <w:sz w:val="16"/>
              </w:rPr>
              <w:t>项目属性</w:t>
            </w:r>
          </w:p>
        </w:tc>
        <w:tc>
          <w:tcPr>
            <w:tcW w:w="7984" w:type="dxa"/>
            <w:gridSpan w:val="8"/>
          </w:tcPr>
          <w:p w:rsidR="00B75233" w:rsidRDefault="00153A98">
            <w:pPr>
              <w:pStyle w:val="TableParagraph"/>
              <w:tabs>
                <w:tab w:val="left" w:pos="1471"/>
                <w:tab w:val="left" w:pos="1872"/>
              </w:tabs>
              <w:spacing w:before="92"/>
              <w:ind w:left="31"/>
              <w:rPr>
                <w:rFonts w:ascii="Wingdings" w:hAnsi="Wingdings"/>
                <w:sz w:val="16"/>
              </w:rPr>
            </w:pPr>
            <w:r>
              <w:rPr>
                <w:sz w:val="16"/>
              </w:rPr>
              <w:t>1、持续性项目</w:t>
            </w:r>
            <w:r>
              <w:rPr>
                <w:sz w:val="16"/>
              </w:rPr>
              <w:tab/>
              <w:t>□</w:t>
            </w:r>
            <w:r>
              <w:rPr>
                <w:sz w:val="16"/>
              </w:rPr>
              <w:tab/>
              <w:t>2、新增性项目</w:t>
            </w:r>
            <w:r>
              <w:rPr>
                <w:spacing w:val="77"/>
                <w:sz w:val="16"/>
              </w:rPr>
              <w:t xml:space="preserve"> </w:t>
            </w:r>
            <w:r>
              <w:rPr>
                <w:rFonts w:ascii="Wingdings" w:hAnsi="Wingdings"/>
                <w:position w:val="1"/>
                <w:sz w:val="16"/>
              </w:rPr>
              <w:t></w:t>
            </w:r>
          </w:p>
        </w:tc>
      </w:tr>
      <w:tr w:rsidR="00B75233">
        <w:trPr>
          <w:trHeight w:val="371"/>
        </w:trPr>
        <w:tc>
          <w:tcPr>
            <w:tcW w:w="1701" w:type="dxa"/>
            <w:gridSpan w:val="2"/>
          </w:tcPr>
          <w:p w:rsidR="00B75233" w:rsidRDefault="00153A98">
            <w:pPr>
              <w:pStyle w:val="TableParagraph"/>
              <w:spacing w:before="92"/>
              <w:ind w:left="537"/>
              <w:rPr>
                <w:sz w:val="16"/>
              </w:rPr>
            </w:pPr>
            <w:r>
              <w:rPr>
                <w:sz w:val="16"/>
              </w:rPr>
              <w:t>项目类型</w:t>
            </w:r>
          </w:p>
        </w:tc>
        <w:tc>
          <w:tcPr>
            <w:tcW w:w="7984" w:type="dxa"/>
            <w:gridSpan w:val="8"/>
          </w:tcPr>
          <w:p w:rsidR="00B75233" w:rsidRDefault="00153A98">
            <w:pPr>
              <w:pStyle w:val="TableParagraph"/>
              <w:tabs>
                <w:tab w:val="left" w:pos="1471"/>
                <w:tab w:val="left" w:pos="1872"/>
                <w:tab w:val="left" w:pos="3713"/>
              </w:tabs>
              <w:spacing w:before="92"/>
              <w:ind w:left="31"/>
              <w:rPr>
                <w:rFonts w:ascii="Wingdings" w:hAnsi="Wingdings"/>
                <w:sz w:val="16"/>
              </w:rPr>
            </w:pPr>
            <w:r>
              <w:rPr>
                <w:sz w:val="16"/>
              </w:rPr>
              <w:t>1、常年性项目</w:t>
            </w:r>
            <w:r>
              <w:rPr>
                <w:sz w:val="16"/>
              </w:rPr>
              <w:tab/>
              <w:t>□</w:t>
            </w:r>
            <w:r>
              <w:rPr>
                <w:sz w:val="16"/>
              </w:rPr>
              <w:tab/>
              <w:t>2、延续性项目</w:t>
            </w:r>
            <w:r>
              <w:rPr>
                <w:spacing w:val="74"/>
                <w:sz w:val="16"/>
              </w:rPr>
              <w:t xml:space="preserve"> </w:t>
            </w:r>
            <w:r>
              <w:rPr>
                <w:sz w:val="16"/>
              </w:rPr>
              <w:t>□</w:t>
            </w:r>
            <w:r>
              <w:rPr>
                <w:sz w:val="16"/>
              </w:rPr>
              <w:tab/>
              <w:t>3、一次性项目</w:t>
            </w:r>
            <w:r>
              <w:rPr>
                <w:spacing w:val="78"/>
                <w:sz w:val="16"/>
              </w:rPr>
              <w:t xml:space="preserve"> </w:t>
            </w:r>
            <w:r>
              <w:rPr>
                <w:rFonts w:ascii="Wingdings" w:hAnsi="Wingdings"/>
                <w:position w:val="1"/>
                <w:sz w:val="16"/>
              </w:rPr>
              <w:t></w:t>
            </w:r>
          </w:p>
        </w:tc>
      </w:tr>
      <w:tr w:rsidR="00B75233">
        <w:trPr>
          <w:trHeight w:val="757"/>
        </w:trPr>
        <w:tc>
          <w:tcPr>
            <w:tcW w:w="1701" w:type="dxa"/>
            <w:gridSpan w:val="2"/>
            <w:vMerge w:val="restart"/>
          </w:tcPr>
          <w:p w:rsidR="00B75233" w:rsidRDefault="00B75233">
            <w:pPr>
              <w:pStyle w:val="TableParagraph"/>
              <w:rPr>
                <w:sz w:val="16"/>
              </w:rPr>
            </w:pPr>
          </w:p>
          <w:p w:rsidR="00B75233" w:rsidRDefault="00153A98">
            <w:pPr>
              <w:pStyle w:val="TableParagraph"/>
              <w:spacing w:before="110" w:line="232" w:lineRule="auto"/>
              <w:ind w:left="378" w:right="348" w:firstLine="158"/>
              <w:rPr>
                <w:sz w:val="16"/>
              </w:rPr>
            </w:pPr>
            <w:r>
              <w:rPr>
                <w:sz w:val="16"/>
              </w:rPr>
              <w:t>预算执行 情况（万元</w:t>
            </w:r>
            <w:r>
              <w:rPr>
                <w:spacing w:val="-16"/>
                <w:sz w:val="16"/>
              </w:rPr>
              <w:t>）</w:t>
            </w:r>
          </w:p>
          <w:p w:rsidR="00B75233" w:rsidRDefault="00153A98">
            <w:pPr>
              <w:pStyle w:val="TableParagraph"/>
              <w:spacing w:line="199" w:lineRule="exact"/>
              <w:ind w:left="537"/>
              <w:rPr>
                <w:sz w:val="16"/>
              </w:rPr>
            </w:pPr>
            <w:r>
              <w:rPr>
                <w:sz w:val="16"/>
              </w:rPr>
              <w:t>（20分）</w:t>
            </w:r>
          </w:p>
        </w:tc>
        <w:tc>
          <w:tcPr>
            <w:tcW w:w="1193" w:type="dxa"/>
          </w:tcPr>
          <w:p w:rsidR="00B75233" w:rsidRDefault="00B75233">
            <w:pPr>
              <w:pStyle w:val="TableParagraph"/>
              <w:rPr>
                <w:rFonts w:ascii="Times New Roman"/>
                <w:sz w:val="16"/>
              </w:rPr>
            </w:pPr>
          </w:p>
        </w:tc>
        <w:tc>
          <w:tcPr>
            <w:tcW w:w="1181" w:type="dxa"/>
          </w:tcPr>
          <w:p w:rsidR="00B75233" w:rsidRDefault="00B75233">
            <w:pPr>
              <w:pStyle w:val="TableParagraph"/>
              <w:spacing w:before="5"/>
            </w:pPr>
          </w:p>
          <w:p w:rsidR="00B75233" w:rsidRDefault="00153A98">
            <w:pPr>
              <w:pStyle w:val="TableParagraph"/>
              <w:ind w:left="136" w:right="108"/>
              <w:jc w:val="center"/>
              <w:rPr>
                <w:sz w:val="16"/>
              </w:rPr>
            </w:pPr>
            <w:r>
              <w:rPr>
                <w:sz w:val="16"/>
              </w:rPr>
              <w:t>预算数（A）</w:t>
            </w:r>
          </w:p>
        </w:tc>
        <w:tc>
          <w:tcPr>
            <w:tcW w:w="1590" w:type="dxa"/>
            <w:gridSpan w:val="2"/>
          </w:tcPr>
          <w:p w:rsidR="00B75233" w:rsidRDefault="00B75233">
            <w:pPr>
              <w:pStyle w:val="TableParagraph"/>
              <w:spacing w:before="5"/>
            </w:pPr>
          </w:p>
          <w:p w:rsidR="00B75233" w:rsidRDefault="00153A98">
            <w:pPr>
              <w:pStyle w:val="TableParagraph"/>
              <w:ind w:left="362"/>
              <w:rPr>
                <w:sz w:val="16"/>
              </w:rPr>
            </w:pPr>
            <w:r>
              <w:rPr>
                <w:sz w:val="16"/>
              </w:rPr>
              <w:t>执行数（B）</w:t>
            </w:r>
          </w:p>
        </w:tc>
        <w:tc>
          <w:tcPr>
            <w:tcW w:w="1205" w:type="dxa"/>
          </w:tcPr>
          <w:p w:rsidR="00B75233" w:rsidRDefault="00B75233">
            <w:pPr>
              <w:pStyle w:val="TableParagraph"/>
              <w:spacing w:before="5"/>
            </w:pPr>
          </w:p>
          <w:p w:rsidR="00B75233" w:rsidRDefault="00153A98">
            <w:pPr>
              <w:pStyle w:val="TableParagraph"/>
              <w:ind w:left="25" w:right="2"/>
              <w:jc w:val="center"/>
              <w:rPr>
                <w:sz w:val="16"/>
              </w:rPr>
            </w:pPr>
            <w:r>
              <w:rPr>
                <w:sz w:val="16"/>
              </w:rPr>
              <w:t>执行率（B/A）</w:t>
            </w:r>
          </w:p>
        </w:tc>
        <w:tc>
          <w:tcPr>
            <w:tcW w:w="2815" w:type="dxa"/>
            <w:gridSpan w:val="3"/>
          </w:tcPr>
          <w:p w:rsidR="00B75233" w:rsidRDefault="00B75233">
            <w:pPr>
              <w:pStyle w:val="TableParagraph"/>
              <w:spacing w:before="6"/>
              <w:rPr>
                <w:sz w:val="14"/>
              </w:rPr>
            </w:pPr>
          </w:p>
          <w:p w:rsidR="00B75233" w:rsidRDefault="00153A98">
            <w:pPr>
              <w:pStyle w:val="TableParagraph"/>
              <w:spacing w:line="202" w:lineRule="exact"/>
              <w:ind w:left="789" w:right="768"/>
              <w:jc w:val="center"/>
              <w:rPr>
                <w:sz w:val="16"/>
              </w:rPr>
            </w:pPr>
            <w:r>
              <w:rPr>
                <w:sz w:val="16"/>
              </w:rPr>
              <w:t>得分</w:t>
            </w:r>
          </w:p>
          <w:p w:rsidR="00B75233" w:rsidRDefault="00153A98">
            <w:pPr>
              <w:pStyle w:val="TableParagraph"/>
              <w:spacing w:line="202" w:lineRule="exact"/>
              <w:ind w:left="791" w:right="768"/>
              <w:jc w:val="center"/>
              <w:rPr>
                <w:sz w:val="16"/>
              </w:rPr>
            </w:pPr>
            <w:r>
              <w:rPr>
                <w:sz w:val="16"/>
              </w:rPr>
              <w:t>（20分*执行率）</w:t>
            </w:r>
          </w:p>
        </w:tc>
      </w:tr>
      <w:tr w:rsidR="00B75233">
        <w:trPr>
          <w:trHeight w:val="431"/>
        </w:trPr>
        <w:tc>
          <w:tcPr>
            <w:tcW w:w="1701" w:type="dxa"/>
            <w:gridSpan w:val="2"/>
            <w:vMerge/>
            <w:tcBorders>
              <w:top w:val="nil"/>
            </w:tcBorders>
          </w:tcPr>
          <w:p w:rsidR="00B75233" w:rsidRDefault="00B75233">
            <w:pPr>
              <w:rPr>
                <w:sz w:val="2"/>
                <w:szCs w:val="2"/>
              </w:rPr>
            </w:pPr>
          </w:p>
        </w:tc>
        <w:tc>
          <w:tcPr>
            <w:tcW w:w="1193" w:type="dxa"/>
          </w:tcPr>
          <w:p w:rsidR="00B75233" w:rsidRDefault="00153A98">
            <w:pPr>
              <w:pStyle w:val="TableParagraph"/>
              <w:spacing w:before="23" w:line="200" w:lineRule="exact"/>
              <w:ind w:left="523" w:right="6" w:hanging="478"/>
              <w:rPr>
                <w:sz w:val="16"/>
              </w:rPr>
            </w:pPr>
            <w:r>
              <w:rPr>
                <w:sz w:val="16"/>
              </w:rPr>
              <w:t>年度财政资金总额</w:t>
            </w:r>
          </w:p>
        </w:tc>
        <w:tc>
          <w:tcPr>
            <w:tcW w:w="1181" w:type="dxa"/>
          </w:tcPr>
          <w:p w:rsidR="00B75233" w:rsidRDefault="00153A98">
            <w:pPr>
              <w:pStyle w:val="TableParagraph"/>
              <w:spacing w:before="123"/>
              <w:ind w:left="136" w:right="108"/>
              <w:jc w:val="center"/>
              <w:rPr>
                <w:sz w:val="16"/>
              </w:rPr>
            </w:pPr>
            <w:r>
              <w:rPr>
                <w:sz w:val="16"/>
              </w:rPr>
              <w:t>293.65</w:t>
            </w:r>
          </w:p>
        </w:tc>
        <w:tc>
          <w:tcPr>
            <w:tcW w:w="1590" w:type="dxa"/>
            <w:gridSpan w:val="2"/>
          </w:tcPr>
          <w:p w:rsidR="00B75233" w:rsidRDefault="00153A98">
            <w:pPr>
              <w:pStyle w:val="TableParagraph"/>
              <w:spacing w:before="123"/>
              <w:ind w:left="540" w:right="513"/>
              <w:jc w:val="center"/>
              <w:rPr>
                <w:sz w:val="16"/>
              </w:rPr>
            </w:pPr>
            <w:r>
              <w:rPr>
                <w:sz w:val="16"/>
              </w:rPr>
              <w:t>293.65</w:t>
            </w:r>
          </w:p>
        </w:tc>
        <w:tc>
          <w:tcPr>
            <w:tcW w:w="1205" w:type="dxa"/>
          </w:tcPr>
          <w:p w:rsidR="00B75233" w:rsidRDefault="00153A98">
            <w:pPr>
              <w:pStyle w:val="TableParagraph"/>
              <w:spacing w:before="123"/>
              <w:ind w:left="27"/>
              <w:jc w:val="center"/>
              <w:rPr>
                <w:sz w:val="16"/>
              </w:rPr>
            </w:pPr>
            <w:r>
              <w:rPr>
                <w:sz w:val="16"/>
              </w:rPr>
              <w:t>100%</w:t>
            </w:r>
          </w:p>
        </w:tc>
        <w:tc>
          <w:tcPr>
            <w:tcW w:w="2815" w:type="dxa"/>
            <w:gridSpan w:val="3"/>
          </w:tcPr>
          <w:p w:rsidR="00B75233" w:rsidRDefault="00153A98">
            <w:pPr>
              <w:pStyle w:val="TableParagraph"/>
              <w:spacing w:before="123"/>
              <w:ind w:left="791" w:right="766"/>
              <w:jc w:val="center"/>
              <w:rPr>
                <w:sz w:val="16"/>
              </w:rPr>
            </w:pPr>
            <w:r>
              <w:rPr>
                <w:sz w:val="16"/>
              </w:rPr>
              <w:t>20.0</w:t>
            </w:r>
          </w:p>
        </w:tc>
      </w:tr>
      <w:tr w:rsidR="00B75233">
        <w:trPr>
          <w:trHeight w:val="467"/>
        </w:trPr>
        <w:tc>
          <w:tcPr>
            <w:tcW w:w="794"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5"/>
              <w:rPr>
                <w:sz w:val="23"/>
              </w:rPr>
            </w:pPr>
          </w:p>
          <w:p w:rsidR="00B75233" w:rsidRDefault="00153A98">
            <w:pPr>
              <w:pStyle w:val="TableParagraph"/>
              <w:spacing w:line="230" w:lineRule="auto"/>
              <w:ind w:left="83" w:right="54" w:hanging="1"/>
              <w:jc w:val="center"/>
              <w:rPr>
                <w:sz w:val="16"/>
              </w:rPr>
            </w:pPr>
            <w:r>
              <w:rPr>
                <w:sz w:val="16"/>
              </w:rPr>
              <w:t>年度绩效目标（80 分）</w:t>
            </w:r>
          </w:p>
        </w:tc>
        <w:tc>
          <w:tcPr>
            <w:tcW w:w="907" w:type="dxa"/>
          </w:tcPr>
          <w:p w:rsidR="00B75233" w:rsidRDefault="00153A98">
            <w:pPr>
              <w:pStyle w:val="TableParagraph"/>
              <w:spacing w:before="140"/>
              <w:ind w:left="141"/>
              <w:rPr>
                <w:sz w:val="16"/>
              </w:rPr>
            </w:pPr>
            <w:r>
              <w:rPr>
                <w:sz w:val="16"/>
              </w:rPr>
              <w:t>一级指标</w:t>
            </w:r>
          </w:p>
        </w:tc>
        <w:tc>
          <w:tcPr>
            <w:tcW w:w="1193" w:type="dxa"/>
          </w:tcPr>
          <w:p w:rsidR="00B75233" w:rsidRDefault="00153A98">
            <w:pPr>
              <w:pStyle w:val="TableParagraph"/>
              <w:spacing w:before="140"/>
              <w:ind w:left="26"/>
              <w:jc w:val="center"/>
              <w:rPr>
                <w:sz w:val="16"/>
              </w:rPr>
            </w:pPr>
            <w:r>
              <w:rPr>
                <w:sz w:val="16"/>
              </w:rPr>
              <w:t>二级指标</w:t>
            </w:r>
          </w:p>
        </w:tc>
        <w:tc>
          <w:tcPr>
            <w:tcW w:w="2771" w:type="dxa"/>
            <w:gridSpan w:val="3"/>
          </w:tcPr>
          <w:p w:rsidR="00B75233" w:rsidRDefault="00153A98">
            <w:pPr>
              <w:pStyle w:val="TableParagraph"/>
              <w:spacing w:before="140"/>
              <w:ind w:left="1050" w:right="1023"/>
              <w:jc w:val="center"/>
              <w:rPr>
                <w:sz w:val="16"/>
              </w:rPr>
            </w:pPr>
            <w:r>
              <w:rPr>
                <w:sz w:val="16"/>
              </w:rPr>
              <w:t>三级指标</w:t>
            </w:r>
          </w:p>
        </w:tc>
        <w:tc>
          <w:tcPr>
            <w:tcW w:w="1205" w:type="dxa"/>
          </w:tcPr>
          <w:p w:rsidR="00B75233" w:rsidRDefault="00153A98">
            <w:pPr>
              <w:pStyle w:val="TableParagraph"/>
              <w:spacing w:before="42" w:line="201" w:lineRule="exact"/>
              <w:ind w:left="27" w:right="1"/>
              <w:jc w:val="center"/>
              <w:rPr>
                <w:sz w:val="16"/>
              </w:rPr>
            </w:pPr>
            <w:r>
              <w:rPr>
                <w:sz w:val="16"/>
              </w:rPr>
              <w:t>年初目标值</w:t>
            </w:r>
          </w:p>
          <w:p w:rsidR="00B75233" w:rsidRDefault="00153A98">
            <w:pPr>
              <w:pStyle w:val="TableParagraph"/>
              <w:spacing w:line="201" w:lineRule="exact"/>
              <w:ind w:left="25" w:right="2"/>
              <w:jc w:val="center"/>
              <w:rPr>
                <w:sz w:val="16"/>
              </w:rPr>
            </w:pPr>
            <w:r>
              <w:rPr>
                <w:sz w:val="16"/>
              </w:rPr>
              <w:t>（A）</w:t>
            </w:r>
          </w:p>
        </w:tc>
        <w:tc>
          <w:tcPr>
            <w:tcW w:w="1590" w:type="dxa"/>
            <w:gridSpan w:val="2"/>
          </w:tcPr>
          <w:p w:rsidR="00B75233" w:rsidRDefault="00153A98">
            <w:pPr>
              <w:pStyle w:val="TableParagraph"/>
              <w:spacing w:before="140"/>
              <w:ind w:left="200"/>
              <w:rPr>
                <w:sz w:val="16"/>
              </w:rPr>
            </w:pPr>
            <w:r>
              <w:rPr>
                <w:sz w:val="16"/>
              </w:rPr>
              <w:t>实际完成值（B）</w:t>
            </w:r>
          </w:p>
        </w:tc>
        <w:tc>
          <w:tcPr>
            <w:tcW w:w="1225" w:type="dxa"/>
          </w:tcPr>
          <w:p w:rsidR="00B75233" w:rsidRDefault="00153A98">
            <w:pPr>
              <w:pStyle w:val="TableParagraph"/>
              <w:spacing w:before="140"/>
              <w:ind w:left="73" w:right="53"/>
              <w:jc w:val="center"/>
              <w:rPr>
                <w:sz w:val="16"/>
              </w:rPr>
            </w:pPr>
            <w:r>
              <w:rPr>
                <w:sz w:val="16"/>
              </w:rPr>
              <w:t>得分</w:t>
            </w:r>
          </w:p>
        </w:tc>
      </w:tr>
      <w:tr w:rsidR="00B75233">
        <w:trPr>
          <w:trHeight w:val="467"/>
        </w:trPr>
        <w:tc>
          <w:tcPr>
            <w:tcW w:w="794" w:type="dxa"/>
            <w:vMerge/>
            <w:tcBorders>
              <w:top w:val="nil"/>
            </w:tcBorders>
          </w:tcPr>
          <w:p w:rsidR="00B75233" w:rsidRDefault="00B75233">
            <w:pPr>
              <w:rPr>
                <w:sz w:val="2"/>
                <w:szCs w:val="2"/>
              </w:rPr>
            </w:pPr>
          </w:p>
        </w:tc>
        <w:tc>
          <w:tcPr>
            <w:tcW w:w="907" w:type="dxa"/>
          </w:tcPr>
          <w:p w:rsidR="00B75233" w:rsidRDefault="00153A98">
            <w:pPr>
              <w:pStyle w:val="TableParagraph"/>
              <w:spacing w:before="42" w:line="201" w:lineRule="exact"/>
              <w:ind w:left="141"/>
              <w:rPr>
                <w:sz w:val="16"/>
              </w:rPr>
            </w:pPr>
            <w:r>
              <w:rPr>
                <w:spacing w:val="-1"/>
                <w:sz w:val="16"/>
              </w:rPr>
              <w:t>产出指标</w:t>
            </w:r>
          </w:p>
          <w:p w:rsidR="00B75233" w:rsidRDefault="00153A98">
            <w:pPr>
              <w:pStyle w:val="TableParagraph"/>
              <w:spacing w:line="201" w:lineRule="exact"/>
              <w:ind w:left="139"/>
              <w:rPr>
                <w:sz w:val="16"/>
              </w:rPr>
            </w:pPr>
            <w:r>
              <w:rPr>
                <w:spacing w:val="-1"/>
                <w:sz w:val="16"/>
              </w:rPr>
              <w:t>（40</w:t>
            </w:r>
            <w:r>
              <w:rPr>
                <w:sz w:val="16"/>
              </w:rPr>
              <w:t>分）</w:t>
            </w:r>
          </w:p>
        </w:tc>
        <w:tc>
          <w:tcPr>
            <w:tcW w:w="1193" w:type="dxa"/>
          </w:tcPr>
          <w:p w:rsidR="00B75233" w:rsidRDefault="00153A98">
            <w:pPr>
              <w:pStyle w:val="TableParagraph"/>
              <w:spacing w:before="140"/>
              <w:ind w:left="26"/>
              <w:jc w:val="center"/>
              <w:rPr>
                <w:sz w:val="16"/>
              </w:rPr>
            </w:pPr>
            <w:r>
              <w:rPr>
                <w:sz w:val="16"/>
              </w:rPr>
              <w:t>工程质量</w:t>
            </w:r>
          </w:p>
        </w:tc>
        <w:tc>
          <w:tcPr>
            <w:tcW w:w="2771" w:type="dxa"/>
            <w:gridSpan w:val="3"/>
          </w:tcPr>
          <w:p w:rsidR="00B75233" w:rsidRDefault="00153A98">
            <w:pPr>
              <w:pStyle w:val="TableParagraph"/>
              <w:spacing w:before="140"/>
              <w:ind w:left="753"/>
              <w:rPr>
                <w:sz w:val="16"/>
              </w:rPr>
            </w:pPr>
            <w:r>
              <w:rPr>
                <w:sz w:val="16"/>
              </w:rPr>
              <w:t>工程质量（40分）</w:t>
            </w:r>
          </w:p>
        </w:tc>
        <w:tc>
          <w:tcPr>
            <w:tcW w:w="1205" w:type="dxa"/>
          </w:tcPr>
          <w:p w:rsidR="00B75233" w:rsidRDefault="00153A98">
            <w:pPr>
              <w:pStyle w:val="TableParagraph"/>
              <w:spacing w:before="140"/>
              <w:ind w:left="26" w:right="2"/>
              <w:jc w:val="center"/>
              <w:rPr>
                <w:sz w:val="16"/>
              </w:rPr>
            </w:pPr>
            <w:r>
              <w:rPr>
                <w:sz w:val="16"/>
              </w:rPr>
              <w:t>合格</w:t>
            </w:r>
          </w:p>
        </w:tc>
        <w:tc>
          <w:tcPr>
            <w:tcW w:w="1590" w:type="dxa"/>
            <w:gridSpan w:val="2"/>
          </w:tcPr>
          <w:p w:rsidR="00B75233" w:rsidRDefault="00153A98">
            <w:pPr>
              <w:pStyle w:val="TableParagraph"/>
              <w:spacing w:before="140"/>
              <w:ind w:left="535" w:right="513"/>
              <w:jc w:val="center"/>
              <w:rPr>
                <w:sz w:val="16"/>
              </w:rPr>
            </w:pPr>
            <w:r>
              <w:rPr>
                <w:sz w:val="16"/>
              </w:rPr>
              <w:t>合格</w:t>
            </w:r>
          </w:p>
        </w:tc>
        <w:tc>
          <w:tcPr>
            <w:tcW w:w="1225" w:type="dxa"/>
          </w:tcPr>
          <w:p w:rsidR="00B75233" w:rsidRDefault="00153A98">
            <w:pPr>
              <w:pStyle w:val="TableParagraph"/>
              <w:spacing w:before="140"/>
              <w:ind w:left="73" w:right="53"/>
              <w:jc w:val="center"/>
              <w:rPr>
                <w:sz w:val="16"/>
              </w:rPr>
            </w:pPr>
            <w:r>
              <w:rPr>
                <w:sz w:val="16"/>
              </w:rPr>
              <w:t>40</w:t>
            </w:r>
          </w:p>
        </w:tc>
      </w:tr>
      <w:tr w:rsidR="00B75233">
        <w:trPr>
          <w:trHeight w:val="467"/>
        </w:trPr>
        <w:tc>
          <w:tcPr>
            <w:tcW w:w="794" w:type="dxa"/>
            <w:vMerge/>
            <w:tcBorders>
              <w:top w:val="nil"/>
            </w:tcBorders>
          </w:tcPr>
          <w:p w:rsidR="00B75233" w:rsidRDefault="00B75233">
            <w:pPr>
              <w:rPr>
                <w:sz w:val="2"/>
                <w:szCs w:val="2"/>
              </w:rPr>
            </w:pPr>
          </w:p>
        </w:tc>
        <w:tc>
          <w:tcPr>
            <w:tcW w:w="907" w:type="dxa"/>
            <w:vMerge w:val="restart"/>
          </w:tcPr>
          <w:p w:rsidR="00B75233" w:rsidRDefault="00B75233">
            <w:pPr>
              <w:pStyle w:val="TableParagraph"/>
              <w:rPr>
                <w:sz w:val="16"/>
              </w:rPr>
            </w:pPr>
          </w:p>
          <w:p w:rsidR="00B75233" w:rsidRDefault="00B75233">
            <w:pPr>
              <w:pStyle w:val="TableParagraph"/>
              <w:spacing w:before="9"/>
              <w:rPr>
                <w:sz w:val="17"/>
              </w:rPr>
            </w:pPr>
          </w:p>
          <w:p w:rsidR="00B75233" w:rsidRDefault="00153A98">
            <w:pPr>
              <w:pStyle w:val="TableParagraph"/>
              <w:spacing w:line="230" w:lineRule="auto"/>
              <w:ind w:left="379" w:right="30" w:hanging="317"/>
              <w:rPr>
                <w:sz w:val="16"/>
              </w:rPr>
            </w:pPr>
            <w:r>
              <w:rPr>
                <w:sz w:val="16"/>
              </w:rPr>
              <w:t>社会效益指标</w:t>
            </w:r>
          </w:p>
          <w:p w:rsidR="00B75233" w:rsidRDefault="00153A98">
            <w:pPr>
              <w:pStyle w:val="TableParagraph"/>
              <w:spacing w:line="199" w:lineRule="exact"/>
              <w:ind w:left="139"/>
              <w:rPr>
                <w:sz w:val="16"/>
              </w:rPr>
            </w:pPr>
            <w:r>
              <w:rPr>
                <w:sz w:val="16"/>
              </w:rPr>
              <w:t>（40分）</w:t>
            </w:r>
          </w:p>
        </w:tc>
        <w:tc>
          <w:tcPr>
            <w:tcW w:w="1193" w:type="dxa"/>
          </w:tcPr>
          <w:p w:rsidR="00B75233" w:rsidRDefault="00153A98">
            <w:pPr>
              <w:pStyle w:val="TableParagraph"/>
              <w:spacing w:before="140"/>
              <w:ind w:left="28"/>
              <w:jc w:val="center"/>
              <w:rPr>
                <w:sz w:val="16"/>
              </w:rPr>
            </w:pPr>
            <w:r>
              <w:rPr>
                <w:sz w:val="16"/>
              </w:rPr>
              <w:t>社会效益指标</w:t>
            </w:r>
          </w:p>
        </w:tc>
        <w:tc>
          <w:tcPr>
            <w:tcW w:w="2771" w:type="dxa"/>
            <w:gridSpan w:val="3"/>
          </w:tcPr>
          <w:p w:rsidR="00B75233" w:rsidRDefault="00153A98">
            <w:pPr>
              <w:pStyle w:val="TableParagraph"/>
              <w:spacing w:before="140"/>
              <w:ind w:left="276"/>
              <w:rPr>
                <w:sz w:val="16"/>
              </w:rPr>
            </w:pPr>
            <w:r>
              <w:rPr>
                <w:sz w:val="16"/>
              </w:rPr>
              <w:t>片区企业居民出行便利（15分）</w:t>
            </w:r>
          </w:p>
        </w:tc>
        <w:tc>
          <w:tcPr>
            <w:tcW w:w="1205" w:type="dxa"/>
          </w:tcPr>
          <w:p w:rsidR="00B75233" w:rsidRDefault="00153A98">
            <w:pPr>
              <w:pStyle w:val="TableParagraph"/>
              <w:spacing w:before="140"/>
              <w:ind w:left="27" w:right="2"/>
              <w:jc w:val="center"/>
              <w:rPr>
                <w:sz w:val="16"/>
              </w:rPr>
            </w:pPr>
            <w:r>
              <w:rPr>
                <w:sz w:val="16"/>
              </w:rPr>
              <w:t>有所提升</w:t>
            </w:r>
          </w:p>
        </w:tc>
        <w:tc>
          <w:tcPr>
            <w:tcW w:w="1590" w:type="dxa"/>
            <w:gridSpan w:val="2"/>
          </w:tcPr>
          <w:p w:rsidR="00B75233" w:rsidRDefault="00153A98">
            <w:pPr>
              <w:pStyle w:val="TableParagraph"/>
              <w:spacing w:before="140"/>
              <w:ind w:left="480"/>
              <w:rPr>
                <w:sz w:val="16"/>
              </w:rPr>
            </w:pPr>
            <w:r>
              <w:rPr>
                <w:sz w:val="16"/>
              </w:rPr>
              <w:t>有所提升</w:t>
            </w:r>
          </w:p>
        </w:tc>
        <w:tc>
          <w:tcPr>
            <w:tcW w:w="1225" w:type="dxa"/>
          </w:tcPr>
          <w:p w:rsidR="00B75233" w:rsidRDefault="00153A98">
            <w:pPr>
              <w:pStyle w:val="TableParagraph"/>
              <w:spacing w:before="140"/>
              <w:ind w:left="73" w:right="53"/>
              <w:jc w:val="center"/>
              <w:rPr>
                <w:sz w:val="16"/>
              </w:rPr>
            </w:pPr>
            <w:r>
              <w:rPr>
                <w:sz w:val="16"/>
              </w:rPr>
              <w:t>15</w:t>
            </w:r>
          </w:p>
        </w:tc>
      </w:tr>
      <w:tr w:rsidR="00B75233">
        <w:trPr>
          <w:trHeight w:val="467"/>
        </w:trPr>
        <w:tc>
          <w:tcPr>
            <w:tcW w:w="794" w:type="dxa"/>
            <w:vMerge/>
            <w:tcBorders>
              <w:top w:val="nil"/>
            </w:tcBorders>
          </w:tcPr>
          <w:p w:rsidR="00B75233" w:rsidRDefault="00B75233">
            <w:pPr>
              <w:rPr>
                <w:sz w:val="2"/>
                <w:szCs w:val="2"/>
              </w:rPr>
            </w:pPr>
          </w:p>
        </w:tc>
        <w:tc>
          <w:tcPr>
            <w:tcW w:w="907" w:type="dxa"/>
            <w:vMerge/>
            <w:tcBorders>
              <w:top w:val="nil"/>
            </w:tcBorders>
          </w:tcPr>
          <w:p w:rsidR="00B75233" w:rsidRDefault="00B75233">
            <w:pPr>
              <w:rPr>
                <w:sz w:val="2"/>
                <w:szCs w:val="2"/>
              </w:rPr>
            </w:pPr>
          </w:p>
        </w:tc>
        <w:tc>
          <w:tcPr>
            <w:tcW w:w="1193" w:type="dxa"/>
          </w:tcPr>
          <w:p w:rsidR="00B75233" w:rsidRDefault="00153A98">
            <w:pPr>
              <w:pStyle w:val="TableParagraph"/>
              <w:spacing w:before="140"/>
              <w:ind w:left="29"/>
              <w:jc w:val="center"/>
              <w:rPr>
                <w:sz w:val="16"/>
              </w:rPr>
            </w:pPr>
            <w:r>
              <w:rPr>
                <w:sz w:val="16"/>
              </w:rPr>
              <w:t>可持续影响指标</w:t>
            </w:r>
          </w:p>
        </w:tc>
        <w:tc>
          <w:tcPr>
            <w:tcW w:w="2771" w:type="dxa"/>
            <w:gridSpan w:val="3"/>
          </w:tcPr>
          <w:p w:rsidR="00B75233" w:rsidRDefault="00153A98">
            <w:pPr>
              <w:pStyle w:val="TableParagraph"/>
              <w:spacing w:before="140"/>
              <w:ind w:left="434"/>
              <w:rPr>
                <w:sz w:val="16"/>
              </w:rPr>
            </w:pPr>
            <w:r>
              <w:rPr>
                <w:sz w:val="16"/>
              </w:rPr>
              <w:t>全面提升城市形象（10分）</w:t>
            </w:r>
          </w:p>
        </w:tc>
        <w:tc>
          <w:tcPr>
            <w:tcW w:w="1205" w:type="dxa"/>
          </w:tcPr>
          <w:p w:rsidR="00B75233" w:rsidRDefault="00153A98">
            <w:pPr>
              <w:pStyle w:val="TableParagraph"/>
              <w:spacing w:before="140"/>
              <w:ind w:left="27" w:right="2"/>
              <w:jc w:val="center"/>
              <w:rPr>
                <w:sz w:val="16"/>
              </w:rPr>
            </w:pPr>
            <w:r>
              <w:rPr>
                <w:sz w:val="16"/>
              </w:rPr>
              <w:t>有所提升</w:t>
            </w:r>
          </w:p>
        </w:tc>
        <w:tc>
          <w:tcPr>
            <w:tcW w:w="1590" w:type="dxa"/>
            <w:gridSpan w:val="2"/>
          </w:tcPr>
          <w:p w:rsidR="00B75233" w:rsidRDefault="00153A98">
            <w:pPr>
              <w:pStyle w:val="TableParagraph"/>
              <w:spacing w:before="140"/>
              <w:ind w:left="480"/>
              <w:rPr>
                <w:sz w:val="16"/>
              </w:rPr>
            </w:pPr>
            <w:r>
              <w:rPr>
                <w:sz w:val="16"/>
              </w:rPr>
              <w:t>有所提升</w:t>
            </w:r>
          </w:p>
        </w:tc>
        <w:tc>
          <w:tcPr>
            <w:tcW w:w="1225" w:type="dxa"/>
          </w:tcPr>
          <w:p w:rsidR="00B75233" w:rsidRDefault="00153A98">
            <w:pPr>
              <w:pStyle w:val="TableParagraph"/>
              <w:spacing w:before="140"/>
              <w:ind w:left="73" w:right="53"/>
              <w:jc w:val="center"/>
              <w:rPr>
                <w:sz w:val="16"/>
              </w:rPr>
            </w:pPr>
            <w:r>
              <w:rPr>
                <w:sz w:val="16"/>
              </w:rPr>
              <w:t>10</w:t>
            </w:r>
          </w:p>
        </w:tc>
      </w:tr>
      <w:tr w:rsidR="00B75233">
        <w:trPr>
          <w:trHeight w:val="467"/>
        </w:trPr>
        <w:tc>
          <w:tcPr>
            <w:tcW w:w="794" w:type="dxa"/>
            <w:vMerge/>
            <w:tcBorders>
              <w:top w:val="nil"/>
            </w:tcBorders>
          </w:tcPr>
          <w:p w:rsidR="00B75233" w:rsidRDefault="00B75233">
            <w:pPr>
              <w:rPr>
                <w:sz w:val="2"/>
                <w:szCs w:val="2"/>
              </w:rPr>
            </w:pPr>
          </w:p>
        </w:tc>
        <w:tc>
          <w:tcPr>
            <w:tcW w:w="907" w:type="dxa"/>
            <w:vMerge/>
            <w:tcBorders>
              <w:top w:val="nil"/>
            </w:tcBorders>
          </w:tcPr>
          <w:p w:rsidR="00B75233" w:rsidRDefault="00B75233">
            <w:pPr>
              <w:rPr>
                <w:sz w:val="2"/>
                <w:szCs w:val="2"/>
              </w:rPr>
            </w:pPr>
          </w:p>
        </w:tc>
        <w:tc>
          <w:tcPr>
            <w:tcW w:w="1193" w:type="dxa"/>
          </w:tcPr>
          <w:p w:rsidR="00B75233" w:rsidRDefault="00153A98">
            <w:pPr>
              <w:pStyle w:val="TableParagraph"/>
              <w:spacing w:before="140"/>
              <w:ind w:left="28"/>
              <w:jc w:val="center"/>
              <w:rPr>
                <w:sz w:val="16"/>
              </w:rPr>
            </w:pPr>
            <w:r>
              <w:rPr>
                <w:sz w:val="16"/>
              </w:rPr>
              <w:t>社会效益指标</w:t>
            </w:r>
          </w:p>
        </w:tc>
        <w:tc>
          <w:tcPr>
            <w:tcW w:w="2771" w:type="dxa"/>
            <w:gridSpan w:val="3"/>
          </w:tcPr>
          <w:p w:rsidR="00B75233" w:rsidRDefault="00153A98">
            <w:pPr>
              <w:pStyle w:val="TableParagraph"/>
              <w:spacing w:before="140"/>
              <w:ind w:left="194"/>
              <w:rPr>
                <w:sz w:val="16"/>
              </w:rPr>
            </w:pPr>
            <w:r>
              <w:rPr>
                <w:sz w:val="16"/>
              </w:rPr>
              <w:t>重要的城市基础设施建设（15分）</w:t>
            </w:r>
          </w:p>
        </w:tc>
        <w:tc>
          <w:tcPr>
            <w:tcW w:w="1205" w:type="dxa"/>
          </w:tcPr>
          <w:p w:rsidR="00B75233" w:rsidRDefault="00153A98">
            <w:pPr>
              <w:pStyle w:val="TableParagraph"/>
              <w:spacing w:before="140"/>
              <w:ind w:left="27" w:right="2"/>
              <w:jc w:val="center"/>
              <w:rPr>
                <w:sz w:val="16"/>
              </w:rPr>
            </w:pPr>
            <w:r>
              <w:rPr>
                <w:sz w:val="16"/>
              </w:rPr>
              <w:t>有所提升</w:t>
            </w:r>
          </w:p>
        </w:tc>
        <w:tc>
          <w:tcPr>
            <w:tcW w:w="1590" w:type="dxa"/>
            <w:gridSpan w:val="2"/>
          </w:tcPr>
          <w:p w:rsidR="00B75233" w:rsidRDefault="00153A98">
            <w:pPr>
              <w:pStyle w:val="TableParagraph"/>
              <w:spacing w:before="140"/>
              <w:ind w:left="480"/>
              <w:rPr>
                <w:sz w:val="16"/>
              </w:rPr>
            </w:pPr>
            <w:r>
              <w:rPr>
                <w:sz w:val="16"/>
              </w:rPr>
              <w:t>有所提升</w:t>
            </w:r>
          </w:p>
        </w:tc>
        <w:tc>
          <w:tcPr>
            <w:tcW w:w="1225" w:type="dxa"/>
          </w:tcPr>
          <w:p w:rsidR="00B75233" w:rsidRDefault="00153A98">
            <w:pPr>
              <w:pStyle w:val="TableParagraph"/>
              <w:spacing w:before="140"/>
              <w:ind w:left="73" w:right="53"/>
              <w:jc w:val="center"/>
              <w:rPr>
                <w:sz w:val="16"/>
              </w:rPr>
            </w:pPr>
            <w:r>
              <w:rPr>
                <w:sz w:val="16"/>
              </w:rPr>
              <w:t>15</w:t>
            </w:r>
          </w:p>
        </w:tc>
      </w:tr>
      <w:tr w:rsidR="00B75233">
        <w:trPr>
          <w:trHeight w:val="467"/>
        </w:trPr>
        <w:tc>
          <w:tcPr>
            <w:tcW w:w="794" w:type="dxa"/>
          </w:tcPr>
          <w:p w:rsidR="00B75233" w:rsidRDefault="00153A98">
            <w:pPr>
              <w:pStyle w:val="TableParagraph"/>
              <w:spacing w:before="140"/>
              <w:ind w:left="244"/>
              <w:rPr>
                <w:sz w:val="16"/>
              </w:rPr>
            </w:pPr>
            <w:r>
              <w:rPr>
                <w:sz w:val="16"/>
              </w:rPr>
              <w:t>总分</w:t>
            </w:r>
          </w:p>
        </w:tc>
        <w:tc>
          <w:tcPr>
            <w:tcW w:w="8891" w:type="dxa"/>
            <w:gridSpan w:val="9"/>
          </w:tcPr>
          <w:p w:rsidR="00B75233" w:rsidRDefault="00153A98">
            <w:pPr>
              <w:pStyle w:val="TableParagraph"/>
              <w:spacing w:before="140"/>
              <w:ind w:left="4310" w:right="4285"/>
              <w:jc w:val="center"/>
              <w:rPr>
                <w:sz w:val="16"/>
              </w:rPr>
            </w:pPr>
            <w:r>
              <w:rPr>
                <w:sz w:val="16"/>
              </w:rPr>
              <w:t>100</w:t>
            </w:r>
          </w:p>
        </w:tc>
      </w:tr>
      <w:tr w:rsidR="00B75233">
        <w:trPr>
          <w:trHeight w:val="1144"/>
        </w:trPr>
        <w:tc>
          <w:tcPr>
            <w:tcW w:w="1701" w:type="dxa"/>
            <w:gridSpan w:val="2"/>
          </w:tcPr>
          <w:p w:rsidR="00B75233" w:rsidRDefault="00B75233">
            <w:pPr>
              <w:pStyle w:val="TableParagraph"/>
              <w:spacing w:before="6"/>
            </w:pPr>
          </w:p>
          <w:p w:rsidR="00B75233" w:rsidRDefault="00153A98">
            <w:pPr>
              <w:pStyle w:val="TableParagraph"/>
              <w:spacing w:line="230" w:lineRule="auto"/>
              <w:ind w:left="458" w:right="429" w:hanging="1"/>
              <w:jc w:val="center"/>
              <w:rPr>
                <w:sz w:val="16"/>
              </w:rPr>
            </w:pPr>
            <w:r>
              <w:rPr>
                <w:sz w:val="16"/>
              </w:rPr>
              <w:t xml:space="preserve">偏差大或 </w:t>
            </w:r>
            <w:r>
              <w:rPr>
                <w:spacing w:val="-4"/>
                <w:sz w:val="16"/>
              </w:rPr>
              <w:t>目标未完成</w:t>
            </w:r>
            <w:r>
              <w:rPr>
                <w:sz w:val="16"/>
              </w:rPr>
              <w:t>原因分析</w:t>
            </w:r>
          </w:p>
        </w:tc>
        <w:tc>
          <w:tcPr>
            <w:tcW w:w="7984" w:type="dxa"/>
            <w:gridSpan w:val="8"/>
          </w:tcPr>
          <w:p w:rsidR="00B75233" w:rsidRDefault="00B75233">
            <w:pPr>
              <w:pStyle w:val="TableParagraph"/>
              <w:rPr>
                <w:sz w:val="16"/>
              </w:rPr>
            </w:pPr>
          </w:p>
          <w:p w:rsidR="00B75233" w:rsidRDefault="00B75233">
            <w:pPr>
              <w:pStyle w:val="TableParagraph"/>
              <w:spacing w:before="4"/>
              <w:rPr>
                <w:sz w:val="21"/>
              </w:rPr>
            </w:pPr>
          </w:p>
          <w:p w:rsidR="00B75233" w:rsidRDefault="00153A98">
            <w:pPr>
              <w:pStyle w:val="TableParagraph"/>
              <w:spacing w:before="1"/>
              <w:ind w:left="25"/>
              <w:jc w:val="center"/>
              <w:rPr>
                <w:sz w:val="16"/>
              </w:rPr>
            </w:pPr>
            <w:r>
              <w:rPr>
                <w:sz w:val="16"/>
              </w:rPr>
              <w:t>无</w:t>
            </w:r>
          </w:p>
        </w:tc>
      </w:tr>
      <w:tr w:rsidR="00B75233">
        <w:trPr>
          <w:trHeight w:val="1141"/>
        </w:trPr>
        <w:tc>
          <w:tcPr>
            <w:tcW w:w="1701" w:type="dxa"/>
            <w:gridSpan w:val="2"/>
          </w:tcPr>
          <w:p w:rsidR="00B75233" w:rsidRDefault="00B75233">
            <w:pPr>
              <w:pStyle w:val="TableParagraph"/>
              <w:rPr>
                <w:sz w:val="16"/>
              </w:rPr>
            </w:pPr>
          </w:p>
          <w:p w:rsidR="00B75233" w:rsidRDefault="00B75233">
            <w:pPr>
              <w:pStyle w:val="TableParagraph"/>
              <w:spacing w:before="11"/>
              <w:rPr>
                <w:sz w:val="13"/>
              </w:rPr>
            </w:pPr>
          </w:p>
          <w:p w:rsidR="00B75233" w:rsidRDefault="00153A98">
            <w:pPr>
              <w:pStyle w:val="TableParagraph"/>
              <w:spacing w:line="232" w:lineRule="auto"/>
              <w:ind w:left="378" w:right="310" w:firstLine="79"/>
              <w:rPr>
                <w:sz w:val="16"/>
              </w:rPr>
            </w:pPr>
            <w:r>
              <w:rPr>
                <w:sz w:val="16"/>
              </w:rPr>
              <w:t>改进措施及结果应用方案</w:t>
            </w:r>
          </w:p>
        </w:tc>
        <w:tc>
          <w:tcPr>
            <w:tcW w:w="7984" w:type="dxa"/>
            <w:gridSpan w:val="8"/>
          </w:tcPr>
          <w:p w:rsidR="00B75233" w:rsidRDefault="00B75233">
            <w:pPr>
              <w:pStyle w:val="TableParagraph"/>
              <w:rPr>
                <w:sz w:val="16"/>
              </w:rPr>
            </w:pPr>
          </w:p>
          <w:p w:rsidR="00B75233" w:rsidRDefault="00B75233">
            <w:pPr>
              <w:pStyle w:val="TableParagraph"/>
              <w:spacing w:before="4"/>
              <w:rPr>
                <w:sz w:val="21"/>
              </w:rPr>
            </w:pPr>
          </w:p>
          <w:p w:rsidR="00B75233" w:rsidRDefault="00153A98">
            <w:pPr>
              <w:pStyle w:val="TableParagraph"/>
              <w:spacing w:before="1"/>
              <w:ind w:left="25"/>
              <w:jc w:val="center"/>
              <w:rPr>
                <w:sz w:val="16"/>
              </w:rPr>
            </w:pPr>
            <w:r>
              <w:rPr>
                <w:sz w:val="16"/>
              </w:rPr>
              <w:t>无</w:t>
            </w:r>
          </w:p>
        </w:tc>
      </w:tr>
      <w:tr w:rsidR="00B75233">
        <w:trPr>
          <w:trHeight w:val="1352"/>
        </w:trPr>
        <w:tc>
          <w:tcPr>
            <w:tcW w:w="1701" w:type="dxa"/>
            <w:gridSpan w:val="2"/>
          </w:tcPr>
          <w:p w:rsidR="00B75233" w:rsidRDefault="00B75233">
            <w:pPr>
              <w:pStyle w:val="TableParagraph"/>
              <w:rPr>
                <w:sz w:val="16"/>
              </w:rPr>
            </w:pPr>
          </w:p>
          <w:p w:rsidR="00B75233" w:rsidRDefault="00B75233">
            <w:pPr>
              <w:pStyle w:val="TableParagraph"/>
              <w:spacing w:before="1"/>
            </w:pPr>
          </w:p>
          <w:p w:rsidR="00B75233" w:rsidRDefault="00153A98">
            <w:pPr>
              <w:pStyle w:val="TableParagraph"/>
              <w:spacing w:line="232" w:lineRule="auto"/>
              <w:ind w:left="537" w:right="228" w:hanging="238"/>
              <w:rPr>
                <w:sz w:val="16"/>
              </w:rPr>
            </w:pPr>
            <w:r>
              <w:rPr>
                <w:sz w:val="16"/>
              </w:rPr>
              <w:t>单位主要负责人签批意见</w:t>
            </w:r>
          </w:p>
        </w:tc>
        <w:tc>
          <w:tcPr>
            <w:tcW w:w="7984" w:type="dxa"/>
            <w:gridSpan w:val="8"/>
          </w:tcPr>
          <w:p w:rsidR="00B75233" w:rsidRDefault="00B75233">
            <w:pPr>
              <w:pStyle w:val="TableParagraph"/>
              <w:rPr>
                <w:sz w:val="16"/>
              </w:rPr>
            </w:pPr>
          </w:p>
          <w:p w:rsidR="00B75233" w:rsidRDefault="00B75233">
            <w:pPr>
              <w:pStyle w:val="TableParagraph"/>
              <w:rPr>
                <w:sz w:val="14"/>
              </w:rPr>
            </w:pPr>
          </w:p>
          <w:p w:rsidR="00B75233" w:rsidRDefault="00153A98">
            <w:pPr>
              <w:pStyle w:val="TableParagraph"/>
              <w:spacing w:before="1"/>
              <w:ind w:left="3255" w:right="2119"/>
              <w:jc w:val="center"/>
              <w:rPr>
                <w:sz w:val="16"/>
              </w:rPr>
            </w:pPr>
            <w:r>
              <w:rPr>
                <w:sz w:val="16"/>
              </w:rPr>
              <w:t>签名：</w:t>
            </w:r>
          </w:p>
          <w:p w:rsidR="00B75233" w:rsidRDefault="00B75233">
            <w:pPr>
              <w:pStyle w:val="TableParagraph"/>
              <w:spacing w:before="11"/>
              <w:rPr>
                <w:sz w:val="14"/>
              </w:rPr>
            </w:pPr>
          </w:p>
          <w:p w:rsidR="00B75233" w:rsidRDefault="00153A98">
            <w:pPr>
              <w:pStyle w:val="TableParagraph"/>
              <w:tabs>
                <w:tab w:val="left" w:pos="4634"/>
                <w:tab w:val="left" w:pos="5277"/>
              </w:tabs>
              <w:ind w:left="3991"/>
              <w:rPr>
                <w:sz w:val="16"/>
              </w:rPr>
            </w:pPr>
            <w:r>
              <w:rPr>
                <w:sz w:val="16"/>
              </w:rPr>
              <w:t>年</w:t>
            </w:r>
            <w:r>
              <w:rPr>
                <w:sz w:val="16"/>
              </w:rPr>
              <w:tab/>
              <w:t>月</w:t>
            </w:r>
            <w:r>
              <w:rPr>
                <w:sz w:val="16"/>
              </w:rPr>
              <w:tab/>
              <w:t>日</w:t>
            </w:r>
          </w:p>
        </w:tc>
      </w:tr>
    </w:tbl>
    <w:p w:rsidR="00B75233" w:rsidRDefault="00B75233">
      <w:pPr>
        <w:pStyle w:val="a3"/>
        <w:rPr>
          <w:sz w:val="20"/>
        </w:rPr>
      </w:pPr>
    </w:p>
    <w:p w:rsidR="00B75233" w:rsidRDefault="00B75233">
      <w:pPr>
        <w:pStyle w:val="a3"/>
        <w:spacing w:before="5"/>
        <w:rPr>
          <w:sz w:val="19"/>
        </w:rPr>
      </w:pPr>
    </w:p>
    <w:p w:rsidR="00B75233" w:rsidRDefault="00153A98">
      <w:pPr>
        <w:pStyle w:val="a3"/>
        <w:spacing w:before="1" w:line="201" w:lineRule="exact"/>
        <w:ind w:left="973"/>
      </w:pPr>
      <w:r>
        <w:t>备注：</w:t>
      </w:r>
    </w:p>
    <w:p w:rsidR="00B75233" w:rsidRDefault="00153A98">
      <w:pPr>
        <w:pStyle w:val="a4"/>
        <w:numPr>
          <w:ilvl w:val="0"/>
          <w:numId w:val="23"/>
        </w:numPr>
        <w:tabs>
          <w:tab w:val="left" w:pos="1136"/>
        </w:tabs>
        <w:spacing w:line="197" w:lineRule="exact"/>
        <w:ind w:hanging="163"/>
        <w:rPr>
          <w:sz w:val="16"/>
        </w:rPr>
      </w:pPr>
      <w:r>
        <w:rPr>
          <w:sz w:val="16"/>
        </w:rPr>
        <w:t>预算执行情况口径：预算数为调整后财政资金总额（包括上年结余结转），执行数为资金使用单位财政资金实际支出数。</w:t>
      </w:r>
    </w:p>
    <w:p w:rsidR="00B75233" w:rsidRDefault="00153A98">
      <w:pPr>
        <w:pStyle w:val="a4"/>
        <w:numPr>
          <w:ilvl w:val="0"/>
          <w:numId w:val="23"/>
        </w:numPr>
        <w:tabs>
          <w:tab w:val="left" w:pos="1136"/>
        </w:tabs>
        <w:spacing w:line="232" w:lineRule="auto"/>
        <w:ind w:left="973" w:right="1232" w:firstLine="0"/>
        <w:rPr>
          <w:sz w:val="16"/>
        </w:rPr>
      </w:pPr>
      <w:r>
        <w:rPr>
          <w:spacing w:val="-1"/>
          <w:sz w:val="16"/>
        </w:rPr>
        <w:t>定量指标完成数汇总原则：绝对值直接累加计算，相对值按照资金额度加权平均计算。定量指标计分原则：正向指标</w:t>
      </w:r>
      <w:r>
        <w:rPr>
          <w:sz w:val="16"/>
        </w:rPr>
        <w:t>（</w:t>
      </w:r>
      <w:r>
        <w:rPr>
          <w:spacing w:val="-1"/>
          <w:sz w:val="16"/>
        </w:rPr>
        <w:t>即目标值为</w:t>
      </w:r>
      <w:r>
        <w:rPr>
          <w:sz w:val="16"/>
        </w:rPr>
        <w:t>≥X, 得分=权重*B/A），反向指标（即目标值为≤X，得分=权重*A/B）</w:t>
      </w:r>
      <w:r>
        <w:rPr>
          <w:spacing w:val="-1"/>
          <w:sz w:val="16"/>
        </w:rPr>
        <w:t>，得分不得突破权重总额。定量指标先汇总完成数，再计算得分。</w:t>
      </w:r>
    </w:p>
    <w:p w:rsidR="00B75233" w:rsidRDefault="00153A98">
      <w:pPr>
        <w:pStyle w:val="a4"/>
        <w:numPr>
          <w:ilvl w:val="0"/>
          <w:numId w:val="23"/>
        </w:numPr>
        <w:tabs>
          <w:tab w:val="left" w:pos="1136"/>
        </w:tabs>
        <w:spacing w:line="230" w:lineRule="auto"/>
        <w:ind w:left="973" w:right="1234" w:firstLine="0"/>
        <w:rPr>
          <w:sz w:val="16"/>
        </w:rPr>
      </w:pPr>
      <w:r>
        <w:rPr>
          <w:spacing w:val="-1"/>
          <w:sz w:val="16"/>
        </w:rPr>
        <w:t>定性指标计分原则：达成预期指标、部分达成预期指标并具有一定效果、未达成预期指标且效果较差三档，分别按照该指标对应分值区间100-80%（含80%）、80-50%（含50%）、50-0%</w:t>
      </w:r>
      <w:r>
        <w:rPr>
          <w:spacing w:val="-3"/>
          <w:sz w:val="16"/>
        </w:rPr>
        <w:t>合理确定分值。汇总时，以资金额度为权重，对分值进行加权平均计算。</w:t>
      </w:r>
    </w:p>
    <w:p w:rsidR="00B75233" w:rsidRDefault="00153A98">
      <w:pPr>
        <w:pStyle w:val="a4"/>
        <w:numPr>
          <w:ilvl w:val="0"/>
          <w:numId w:val="23"/>
        </w:numPr>
        <w:tabs>
          <w:tab w:val="left" w:pos="1136"/>
        </w:tabs>
        <w:spacing w:line="201" w:lineRule="exact"/>
        <w:ind w:hanging="163"/>
        <w:rPr>
          <w:sz w:val="16"/>
        </w:rPr>
      </w:pPr>
      <w:r>
        <w:rPr>
          <w:sz w:val="16"/>
        </w:rPr>
        <w:t>基于经济性和必要性等因素考虑，满意度指标暂可不</w:t>
      </w:r>
      <w:proofErr w:type="gramStart"/>
      <w:r>
        <w:rPr>
          <w:sz w:val="16"/>
        </w:rPr>
        <w:t>作为必评指标</w:t>
      </w:r>
      <w:proofErr w:type="gramEnd"/>
      <w:r>
        <w:rPr>
          <w:sz w:val="16"/>
        </w:rPr>
        <w:t>。</w:t>
      </w:r>
    </w:p>
    <w:p w:rsidR="00B75233" w:rsidRDefault="00B75233">
      <w:pPr>
        <w:spacing w:line="201" w:lineRule="exact"/>
        <w:rPr>
          <w:sz w:val="16"/>
        </w:rPr>
        <w:sectPr w:rsidR="00B75233">
          <w:headerReference w:type="default" r:id="rId62"/>
          <w:footerReference w:type="default" r:id="rId63"/>
          <w:pgSz w:w="11910" w:h="16840"/>
          <w:pgMar w:top="2200" w:right="0" w:bottom="280" w:left="140" w:header="1569" w:footer="0" w:gutter="0"/>
          <w:cols w:space="720"/>
        </w:sectPr>
      </w:pPr>
    </w:p>
    <w:p w:rsidR="00B75233" w:rsidRDefault="00B75233">
      <w:pPr>
        <w:pStyle w:val="a3"/>
        <w:spacing w:before="7"/>
        <w:rPr>
          <w:sz w:val="7"/>
        </w:rPr>
      </w:pPr>
    </w:p>
    <w:tbl>
      <w:tblPr>
        <w:tblW w:w="0" w:type="auto"/>
        <w:tblInd w:w="9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94"/>
        <w:gridCol w:w="794"/>
        <w:gridCol w:w="1214"/>
        <w:gridCol w:w="1180"/>
        <w:gridCol w:w="794"/>
        <w:gridCol w:w="794"/>
        <w:gridCol w:w="1236"/>
        <w:gridCol w:w="794"/>
        <w:gridCol w:w="794"/>
        <w:gridCol w:w="1214"/>
      </w:tblGrid>
      <w:tr w:rsidR="00B75233">
        <w:trPr>
          <w:trHeight w:val="371"/>
        </w:trPr>
        <w:tc>
          <w:tcPr>
            <w:tcW w:w="1588" w:type="dxa"/>
            <w:gridSpan w:val="2"/>
          </w:tcPr>
          <w:p w:rsidR="00B75233" w:rsidRDefault="00153A98">
            <w:pPr>
              <w:pStyle w:val="TableParagraph"/>
              <w:spacing w:before="92"/>
              <w:ind w:left="482"/>
              <w:rPr>
                <w:sz w:val="16"/>
              </w:rPr>
            </w:pPr>
            <w:r>
              <w:rPr>
                <w:sz w:val="16"/>
              </w:rPr>
              <w:t>项目名称</w:t>
            </w:r>
          </w:p>
        </w:tc>
        <w:tc>
          <w:tcPr>
            <w:tcW w:w="8020" w:type="dxa"/>
            <w:gridSpan w:val="8"/>
          </w:tcPr>
          <w:p w:rsidR="00B75233" w:rsidRDefault="00153A98">
            <w:pPr>
              <w:pStyle w:val="TableParagraph"/>
              <w:spacing w:before="92"/>
              <w:ind w:left="3224" w:right="3192"/>
              <w:jc w:val="center"/>
              <w:rPr>
                <w:sz w:val="16"/>
              </w:rPr>
            </w:pPr>
            <w:r>
              <w:rPr>
                <w:sz w:val="16"/>
              </w:rPr>
              <w:t>杜公湖湿地公园</w:t>
            </w:r>
          </w:p>
        </w:tc>
      </w:tr>
      <w:tr w:rsidR="00B75233">
        <w:trPr>
          <w:trHeight w:val="371"/>
        </w:trPr>
        <w:tc>
          <w:tcPr>
            <w:tcW w:w="1588" w:type="dxa"/>
            <w:gridSpan w:val="2"/>
          </w:tcPr>
          <w:p w:rsidR="00B75233" w:rsidRDefault="00153A98">
            <w:pPr>
              <w:pStyle w:val="TableParagraph"/>
              <w:spacing w:before="92"/>
              <w:ind w:left="482"/>
              <w:rPr>
                <w:sz w:val="16"/>
              </w:rPr>
            </w:pPr>
            <w:r>
              <w:rPr>
                <w:sz w:val="16"/>
              </w:rPr>
              <w:t>主管部门</w:t>
            </w:r>
          </w:p>
        </w:tc>
        <w:tc>
          <w:tcPr>
            <w:tcW w:w="3188" w:type="dxa"/>
            <w:gridSpan w:val="3"/>
          </w:tcPr>
          <w:p w:rsidR="00B75233" w:rsidRDefault="00153A98">
            <w:pPr>
              <w:pStyle w:val="TableParagraph"/>
              <w:spacing w:before="92"/>
              <w:ind w:left="406"/>
              <w:rPr>
                <w:sz w:val="16"/>
              </w:rPr>
            </w:pPr>
            <w:r>
              <w:rPr>
                <w:sz w:val="16"/>
              </w:rPr>
              <w:t>武汉市东西湖区住房和城乡建设局</w:t>
            </w:r>
          </w:p>
        </w:tc>
        <w:tc>
          <w:tcPr>
            <w:tcW w:w="2824" w:type="dxa"/>
            <w:gridSpan w:val="3"/>
          </w:tcPr>
          <w:p w:rsidR="00B75233" w:rsidRDefault="00153A98">
            <w:pPr>
              <w:pStyle w:val="TableParagraph"/>
              <w:spacing w:before="92"/>
              <w:ind w:left="942"/>
              <w:rPr>
                <w:sz w:val="16"/>
              </w:rPr>
            </w:pPr>
            <w:r>
              <w:rPr>
                <w:sz w:val="16"/>
              </w:rPr>
              <w:t>项目实施单位</w:t>
            </w:r>
          </w:p>
        </w:tc>
        <w:tc>
          <w:tcPr>
            <w:tcW w:w="2008" w:type="dxa"/>
            <w:gridSpan w:val="2"/>
          </w:tcPr>
          <w:p w:rsidR="00B75233" w:rsidRDefault="00153A98">
            <w:pPr>
              <w:pStyle w:val="TableParagraph"/>
              <w:spacing w:before="92"/>
              <w:ind w:left="752" w:right="720"/>
              <w:jc w:val="center"/>
              <w:rPr>
                <w:sz w:val="16"/>
              </w:rPr>
            </w:pPr>
            <w:r>
              <w:rPr>
                <w:sz w:val="16"/>
              </w:rPr>
              <w:t>建设科</w:t>
            </w:r>
          </w:p>
        </w:tc>
      </w:tr>
      <w:tr w:rsidR="00B75233">
        <w:trPr>
          <w:trHeight w:val="371"/>
        </w:trPr>
        <w:tc>
          <w:tcPr>
            <w:tcW w:w="1588" w:type="dxa"/>
            <w:gridSpan w:val="2"/>
          </w:tcPr>
          <w:p w:rsidR="00B75233" w:rsidRDefault="00153A98">
            <w:pPr>
              <w:pStyle w:val="TableParagraph"/>
              <w:spacing w:before="92"/>
              <w:ind w:left="482"/>
              <w:rPr>
                <w:sz w:val="16"/>
              </w:rPr>
            </w:pPr>
            <w:r>
              <w:rPr>
                <w:sz w:val="16"/>
              </w:rPr>
              <w:t>项目类别</w:t>
            </w:r>
          </w:p>
        </w:tc>
        <w:tc>
          <w:tcPr>
            <w:tcW w:w="8020" w:type="dxa"/>
            <w:gridSpan w:val="8"/>
          </w:tcPr>
          <w:p w:rsidR="00B75233" w:rsidRDefault="00153A98">
            <w:pPr>
              <w:pStyle w:val="TableParagraph"/>
              <w:tabs>
                <w:tab w:val="left" w:pos="1469"/>
                <w:tab w:val="left" w:pos="1870"/>
                <w:tab w:val="left" w:pos="2990"/>
              </w:tabs>
              <w:spacing w:before="92"/>
              <w:ind w:left="31"/>
              <w:rPr>
                <w:rFonts w:ascii="Wingdings" w:hAnsi="Wingdings"/>
                <w:sz w:val="16"/>
              </w:rPr>
            </w:pPr>
            <w:r>
              <w:rPr>
                <w:sz w:val="16"/>
              </w:rPr>
              <w:t>1、部门预算项目</w:t>
            </w:r>
            <w:r>
              <w:rPr>
                <w:sz w:val="16"/>
              </w:rPr>
              <w:tab/>
              <w:t>□</w:t>
            </w:r>
            <w:r>
              <w:rPr>
                <w:sz w:val="16"/>
              </w:rPr>
              <w:tab/>
              <w:t>2、区直专项</w:t>
            </w:r>
            <w:r>
              <w:rPr>
                <w:sz w:val="16"/>
              </w:rPr>
              <w:tab/>
            </w:r>
            <w:r>
              <w:rPr>
                <w:rFonts w:ascii="Wingdings" w:hAnsi="Wingdings"/>
                <w:position w:val="1"/>
                <w:sz w:val="16"/>
              </w:rPr>
              <w:t></w:t>
            </w:r>
          </w:p>
        </w:tc>
      </w:tr>
      <w:tr w:rsidR="00B75233">
        <w:trPr>
          <w:trHeight w:val="371"/>
        </w:trPr>
        <w:tc>
          <w:tcPr>
            <w:tcW w:w="1588" w:type="dxa"/>
            <w:gridSpan w:val="2"/>
          </w:tcPr>
          <w:p w:rsidR="00B75233" w:rsidRDefault="00153A98">
            <w:pPr>
              <w:pStyle w:val="TableParagraph"/>
              <w:spacing w:before="92"/>
              <w:ind w:left="482"/>
              <w:rPr>
                <w:sz w:val="16"/>
              </w:rPr>
            </w:pPr>
            <w:r>
              <w:rPr>
                <w:sz w:val="16"/>
              </w:rPr>
              <w:t>项目属性</w:t>
            </w:r>
          </w:p>
        </w:tc>
        <w:tc>
          <w:tcPr>
            <w:tcW w:w="8020" w:type="dxa"/>
            <w:gridSpan w:val="8"/>
          </w:tcPr>
          <w:p w:rsidR="00B75233" w:rsidRDefault="00153A98">
            <w:pPr>
              <w:pStyle w:val="TableParagraph"/>
              <w:tabs>
                <w:tab w:val="left" w:pos="1471"/>
                <w:tab w:val="left" w:pos="1872"/>
              </w:tabs>
              <w:spacing w:before="92"/>
              <w:ind w:left="31"/>
              <w:rPr>
                <w:rFonts w:ascii="Wingdings" w:hAnsi="Wingdings"/>
                <w:sz w:val="16"/>
              </w:rPr>
            </w:pPr>
            <w:r>
              <w:rPr>
                <w:sz w:val="16"/>
              </w:rPr>
              <w:t>1、持续性项目</w:t>
            </w:r>
            <w:r>
              <w:rPr>
                <w:sz w:val="16"/>
              </w:rPr>
              <w:tab/>
              <w:t>□</w:t>
            </w:r>
            <w:r>
              <w:rPr>
                <w:sz w:val="16"/>
              </w:rPr>
              <w:tab/>
              <w:t>2、新增性项目</w:t>
            </w:r>
            <w:r>
              <w:rPr>
                <w:spacing w:val="77"/>
                <w:sz w:val="16"/>
              </w:rPr>
              <w:t xml:space="preserve"> </w:t>
            </w:r>
            <w:r>
              <w:rPr>
                <w:rFonts w:ascii="Wingdings" w:hAnsi="Wingdings"/>
                <w:position w:val="1"/>
                <w:sz w:val="16"/>
              </w:rPr>
              <w:t></w:t>
            </w:r>
          </w:p>
        </w:tc>
      </w:tr>
      <w:tr w:rsidR="00B75233">
        <w:trPr>
          <w:trHeight w:val="371"/>
        </w:trPr>
        <w:tc>
          <w:tcPr>
            <w:tcW w:w="1588" w:type="dxa"/>
            <w:gridSpan w:val="2"/>
          </w:tcPr>
          <w:p w:rsidR="00B75233" w:rsidRDefault="00153A98">
            <w:pPr>
              <w:pStyle w:val="TableParagraph"/>
              <w:spacing w:before="92"/>
              <w:ind w:left="482"/>
              <w:rPr>
                <w:sz w:val="16"/>
              </w:rPr>
            </w:pPr>
            <w:r>
              <w:rPr>
                <w:sz w:val="16"/>
              </w:rPr>
              <w:t>项目类型</w:t>
            </w:r>
          </w:p>
        </w:tc>
        <w:tc>
          <w:tcPr>
            <w:tcW w:w="8020" w:type="dxa"/>
            <w:gridSpan w:val="8"/>
          </w:tcPr>
          <w:p w:rsidR="00B75233" w:rsidRDefault="00153A98">
            <w:pPr>
              <w:pStyle w:val="TableParagraph"/>
              <w:tabs>
                <w:tab w:val="left" w:pos="1471"/>
                <w:tab w:val="left" w:pos="1872"/>
                <w:tab w:val="left" w:pos="3713"/>
              </w:tabs>
              <w:spacing w:before="92"/>
              <w:ind w:left="31"/>
              <w:rPr>
                <w:rFonts w:ascii="Wingdings" w:hAnsi="Wingdings"/>
                <w:sz w:val="16"/>
              </w:rPr>
            </w:pPr>
            <w:r>
              <w:rPr>
                <w:sz w:val="16"/>
              </w:rPr>
              <w:t>1、常年性项目</w:t>
            </w:r>
            <w:r>
              <w:rPr>
                <w:sz w:val="16"/>
              </w:rPr>
              <w:tab/>
              <w:t>□</w:t>
            </w:r>
            <w:r>
              <w:rPr>
                <w:sz w:val="16"/>
              </w:rPr>
              <w:tab/>
              <w:t>2、延续性项目</w:t>
            </w:r>
            <w:r>
              <w:rPr>
                <w:spacing w:val="74"/>
                <w:sz w:val="16"/>
              </w:rPr>
              <w:t xml:space="preserve"> </w:t>
            </w:r>
            <w:r>
              <w:rPr>
                <w:sz w:val="16"/>
              </w:rPr>
              <w:t>□</w:t>
            </w:r>
            <w:r>
              <w:rPr>
                <w:sz w:val="16"/>
              </w:rPr>
              <w:tab/>
              <w:t>3、一次性项目</w:t>
            </w:r>
            <w:r>
              <w:rPr>
                <w:spacing w:val="78"/>
                <w:sz w:val="16"/>
              </w:rPr>
              <w:t xml:space="preserve"> </w:t>
            </w:r>
            <w:r>
              <w:rPr>
                <w:rFonts w:ascii="Wingdings" w:hAnsi="Wingdings"/>
                <w:position w:val="1"/>
                <w:sz w:val="16"/>
              </w:rPr>
              <w:t></w:t>
            </w:r>
          </w:p>
        </w:tc>
      </w:tr>
      <w:tr w:rsidR="00B75233">
        <w:trPr>
          <w:trHeight w:val="757"/>
        </w:trPr>
        <w:tc>
          <w:tcPr>
            <w:tcW w:w="1588" w:type="dxa"/>
            <w:gridSpan w:val="2"/>
            <w:vMerge w:val="restart"/>
          </w:tcPr>
          <w:p w:rsidR="00B75233" w:rsidRDefault="00B75233">
            <w:pPr>
              <w:pStyle w:val="TableParagraph"/>
              <w:spacing w:before="6"/>
            </w:pPr>
          </w:p>
          <w:p w:rsidR="00B75233" w:rsidRDefault="00153A98">
            <w:pPr>
              <w:pStyle w:val="TableParagraph"/>
              <w:spacing w:line="230" w:lineRule="auto"/>
              <w:ind w:left="321" w:right="292" w:firstLine="160"/>
              <w:rPr>
                <w:sz w:val="16"/>
              </w:rPr>
            </w:pPr>
            <w:r>
              <w:rPr>
                <w:sz w:val="16"/>
              </w:rPr>
              <w:t>预算执行 情况（万元</w:t>
            </w:r>
            <w:r>
              <w:rPr>
                <w:spacing w:val="-16"/>
                <w:sz w:val="16"/>
              </w:rPr>
              <w:t>）</w:t>
            </w:r>
          </w:p>
          <w:p w:rsidR="00B75233" w:rsidRDefault="00153A98">
            <w:pPr>
              <w:pStyle w:val="TableParagraph"/>
              <w:spacing w:line="199" w:lineRule="exact"/>
              <w:ind w:left="479"/>
              <w:rPr>
                <w:sz w:val="16"/>
              </w:rPr>
            </w:pPr>
            <w:r>
              <w:rPr>
                <w:sz w:val="16"/>
              </w:rPr>
              <w:t>（20分）</w:t>
            </w:r>
          </w:p>
        </w:tc>
        <w:tc>
          <w:tcPr>
            <w:tcW w:w="1214" w:type="dxa"/>
          </w:tcPr>
          <w:p w:rsidR="00B75233" w:rsidRDefault="00B75233">
            <w:pPr>
              <w:pStyle w:val="TableParagraph"/>
              <w:rPr>
                <w:rFonts w:ascii="Times New Roman"/>
                <w:sz w:val="16"/>
              </w:rPr>
            </w:pPr>
          </w:p>
        </w:tc>
        <w:tc>
          <w:tcPr>
            <w:tcW w:w="1180" w:type="dxa"/>
          </w:tcPr>
          <w:p w:rsidR="00B75233" w:rsidRDefault="00B75233">
            <w:pPr>
              <w:pStyle w:val="TableParagraph"/>
              <w:spacing w:before="5"/>
            </w:pPr>
          </w:p>
          <w:p w:rsidR="00B75233" w:rsidRDefault="00153A98">
            <w:pPr>
              <w:pStyle w:val="TableParagraph"/>
              <w:ind w:left="138" w:right="107"/>
              <w:jc w:val="center"/>
              <w:rPr>
                <w:sz w:val="16"/>
              </w:rPr>
            </w:pPr>
            <w:r>
              <w:rPr>
                <w:sz w:val="16"/>
              </w:rPr>
              <w:t>预算数（A）</w:t>
            </w:r>
          </w:p>
        </w:tc>
        <w:tc>
          <w:tcPr>
            <w:tcW w:w="1588" w:type="dxa"/>
            <w:gridSpan w:val="2"/>
          </w:tcPr>
          <w:p w:rsidR="00B75233" w:rsidRDefault="00B75233">
            <w:pPr>
              <w:pStyle w:val="TableParagraph"/>
              <w:spacing w:before="5"/>
            </w:pPr>
          </w:p>
          <w:p w:rsidR="00B75233" w:rsidRDefault="00153A98">
            <w:pPr>
              <w:pStyle w:val="TableParagraph"/>
              <w:ind w:left="364"/>
              <w:rPr>
                <w:sz w:val="16"/>
              </w:rPr>
            </w:pPr>
            <w:r>
              <w:rPr>
                <w:sz w:val="16"/>
              </w:rPr>
              <w:t>执行数（B）</w:t>
            </w:r>
          </w:p>
        </w:tc>
        <w:tc>
          <w:tcPr>
            <w:tcW w:w="1236" w:type="dxa"/>
          </w:tcPr>
          <w:p w:rsidR="00B75233" w:rsidRDefault="00B75233">
            <w:pPr>
              <w:pStyle w:val="TableParagraph"/>
              <w:spacing w:before="5"/>
            </w:pPr>
          </w:p>
          <w:p w:rsidR="00B75233" w:rsidRDefault="00153A98">
            <w:pPr>
              <w:pStyle w:val="TableParagraph"/>
              <w:ind w:left="41" w:right="8"/>
              <w:jc w:val="center"/>
              <w:rPr>
                <w:sz w:val="16"/>
              </w:rPr>
            </w:pPr>
            <w:r>
              <w:rPr>
                <w:sz w:val="16"/>
              </w:rPr>
              <w:t>执行率（B/A）</w:t>
            </w:r>
          </w:p>
        </w:tc>
        <w:tc>
          <w:tcPr>
            <w:tcW w:w="2802" w:type="dxa"/>
            <w:gridSpan w:val="3"/>
          </w:tcPr>
          <w:p w:rsidR="00B75233" w:rsidRDefault="00B75233">
            <w:pPr>
              <w:pStyle w:val="TableParagraph"/>
              <w:spacing w:before="6"/>
              <w:rPr>
                <w:sz w:val="14"/>
              </w:rPr>
            </w:pPr>
          </w:p>
          <w:p w:rsidR="00B75233" w:rsidRDefault="00153A98">
            <w:pPr>
              <w:pStyle w:val="TableParagraph"/>
              <w:spacing w:line="202" w:lineRule="exact"/>
              <w:ind w:left="789" w:right="756"/>
              <w:jc w:val="center"/>
              <w:rPr>
                <w:sz w:val="16"/>
              </w:rPr>
            </w:pPr>
            <w:r>
              <w:rPr>
                <w:sz w:val="16"/>
              </w:rPr>
              <w:t>得分</w:t>
            </w:r>
          </w:p>
          <w:p w:rsidR="00B75233" w:rsidRDefault="00153A98">
            <w:pPr>
              <w:pStyle w:val="TableParagraph"/>
              <w:spacing w:line="202" w:lineRule="exact"/>
              <w:ind w:left="790" w:right="756"/>
              <w:jc w:val="center"/>
              <w:rPr>
                <w:sz w:val="16"/>
              </w:rPr>
            </w:pPr>
            <w:r>
              <w:rPr>
                <w:sz w:val="16"/>
              </w:rPr>
              <w:t>（20分*执行率）</w:t>
            </w:r>
          </w:p>
        </w:tc>
      </w:tr>
      <w:tr w:rsidR="00B75233">
        <w:trPr>
          <w:trHeight w:val="371"/>
        </w:trPr>
        <w:tc>
          <w:tcPr>
            <w:tcW w:w="1588" w:type="dxa"/>
            <w:gridSpan w:val="2"/>
            <w:vMerge/>
            <w:tcBorders>
              <w:top w:val="nil"/>
            </w:tcBorders>
          </w:tcPr>
          <w:p w:rsidR="00B75233" w:rsidRDefault="00B75233">
            <w:pPr>
              <w:rPr>
                <w:sz w:val="2"/>
                <w:szCs w:val="2"/>
              </w:rPr>
            </w:pPr>
          </w:p>
        </w:tc>
        <w:tc>
          <w:tcPr>
            <w:tcW w:w="1214" w:type="dxa"/>
          </w:tcPr>
          <w:p w:rsidR="00B75233" w:rsidRDefault="00153A98">
            <w:pPr>
              <w:pStyle w:val="TableParagraph"/>
              <w:spacing w:line="199" w:lineRule="exact"/>
              <w:ind w:left="33" w:right="6"/>
              <w:jc w:val="center"/>
              <w:rPr>
                <w:sz w:val="16"/>
              </w:rPr>
            </w:pPr>
            <w:r>
              <w:rPr>
                <w:sz w:val="16"/>
              </w:rPr>
              <w:t>年度财政资金总</w:t>
            </w:r>
          </w:p>
          <w:p w:rsidR="00B75233" w:rsidRDefault="00153A98">
            <w:pPr>
              <w:pStyle w:val="TableParagraph"/>
              <w:spacing w:line="153" w:lineRule="exact"/>
              <w:ind w:left="27"/>
              <w:jc w:val="center"/>
              <w:rPr>
                <w:sz w:val="16"/>
              </w:rPr>
            </w:pPr>
            <w:r>
              <w:rPr>
                <w:sz w:val="16"/>
              </w:rPr>
              <w:t>额</w:t>
            </w:r>
          </w:p>
        </w:tc>
        <w:tc>
          <w:tcPr>
            <w:tcW w:w="1180" w:type="dxa"/>
          </w:tcPr>
          <w:p w:rsidR="00B75233" w:rsidRDefault="00153A98">
            <w:pPr>
              <w:pStyle w:val="TableParagraph"/>
              <w:spacing w:before="92"/>
              <w:ind w:left="138" w:right="107"/>
              <w:jc w:val="center"/>
              <w:rPr>
                <w:sz w:val="16"/>
              </w:rPr>
            </w:pPr>
            <w:r>
              <w:rPr>
                <w:sz w:val="16"/>
              </w:rPr>
              <w:t>789.20</w:t>
            </w:r>
          </w:p>
        </w:tc>
        <w:tc>
          <w:tcPr>
            <w:tcW w:w="1588" w:type="dxa"/>
            <w:gridSpan w:val="2"/>
          </w:tcPr>
          <w:p w:rsidR="00B75233" w:rsidRDefault="00153A98">
            <w:pPr>
              <w:pStyle w:val="TableParagraph"/>
              <w:spacing w:before="92"/>
              <w:ind w:left="542" w:right="510"/>
              <w:jc w:val="center"/>
              <w:rPr>
                <w:sz w:val="16"/>
              </w:rPr>
            </w:pPr>
            <w:r>
              <w:rPr>
                <w:sz w:val="16"/>
              </w:rPr>
              <w:t>789.20</w:t>
            </w:r>
          </w:p>
        </w:tc>
        <w:tc>
          <w:tcPr>
            <w:tcW w:w="1236" w:type="dxa"/>
          </w:tcPr>
          <w:p w:rsidR="00B75233" w:rsidRDefault="00153A98">
            <w:pPr>
              <w:pStyle w:val="TableParagraph"/>
              <w:spacing w:before="92"/>
              <w:ind w:left="41" w:right="9"/>
              <w:jc w:val="center"/>
              <w:rPr>
                <w:sz w:val="16"/>
              </w:rPr>
            </w:pPr>
            <w:r>
              <w:rPr>
                <w:sz w:val="16"/>
              </w:rPr>
              <w:t>100%</w:t>
            </w:r>
          </w:p>
        </w:tc>
        <w:tc>
          <w:tcPr>
            <w:tcW w:w="2802" w:type="dxa"/>
            <w:gridSpan w:val="3"/>
          </w:tcPr>
          <w:p w:rsidR="00B75233" w:rsidRDefault="00153A98">
            <w:pPr>
              <w:pStyle w:val="TableParagraph"/>
              <w:spacing w:before="92"/>
              <w:ind w:left="790" w:right="754"/>
              <w:jc w:val="center"/>
              <w:rPr>
                <w:sz w:val="16"/>
              </w:rPr>
            </w:pPr>
            <w:r>
              <w:rPr>
                <w:sz w:val="16"/>
              </w:rPr>
              <w:t>20.0</w:t>
            </w:r>
          </w:p>
        </w:tc>
      </w:tr>
      <w:tr w:rsidR="00B75233">
        <w:trPr>
          <w:trHeight w:val="467"/>
        </w:trPr>
        <w:tc>
          <w:tcPr>
            <w:tcW w:w="794"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5"/>
              <w:rPr>
                <w:sz w:val="23"/>
              </w:rPr>
            </w:pPr>
          </w:p>
          <w:p w:rsidR="00B75233" w:rsidRDefault="00153A98">
            <w:pPr>
              <w:pStyle w:val="TableParagraph"/>
              <w:spacing w:line="230" w:lineRule="auto"/>
              <w:ind w:left="83" w:right="54" w:hanging="1"/>
              <w:jc w:val="center"/>
              <w:rPr>
                <w:sz w:val="16"/>
              </w:rPr>
            </w:pPr>
            <w:r>
              <w:rPr>
                <w:sz w:val="16"/>
              </w:rPr>
              <w:t>年度绩效目标（80 分）</w:t>
            </w:r>
          </w:p>
        </w:tc>
        <w:tc>
          <w:tcPr>
            <w:tcW w:w="794" w:type="dxa"/>
          </w:tcPr>
          <w:p w:rsidR="00B75233" w:rsidRDefault="00153A98">
            <w:pPr>
              <w:pStyle w:val="TableParagraph"/>
              <w:spacing w:before="140"/>
              <w:ind w:left="84"/>
              <w:rPr>
                <w:sz w:val="16"/>
              </w:rPr>
            </w:pPr>
            <w:r>
              <w:rPr>
                <w:sz w:val="16"/>
              </w:rPr>
              <w:t>一级指标</w:t>
            </w:r>
          </w:p>
        </w:tc>
        <w:tc>
          <w:tcPr>
            <w:tcW w:w="1214" w:type="dxa"/>
          </w:tcPr>
          <w:p w:rsidR="00B75233" w:rsidRDefault="00153A98">
            <w:pPr>
              <w:pStyle w:val="TableParagraph"/>
              <w:spacing w:before="140"/>
              <w:ind w:left="36" w:right="6"/>
              <w:jc w:val="center"/>
              <w:rPr>
                <w:sz w:val="16"/>
              </w:rPr>
            </w:pPr>
            <w:r>
              <w:rPr>
                <w:sz w:val="16"/>
              </w:rPr>
              <w:t>二级指标</w:t>
            </w:r>
          </w:p>
        </w:tc>
        <w:tc>
          <w:tcPr>
            <w:tcW w:w="2768" w:type="dxa"/>
            <w:gridSpan w:val="3"/>
          </w:tcPr>
          <w:p w:rsidR="00B75233" w:rsidRDefault="00153A98">
            <w:pPr>
              <w:pStyle w:val="TableParagraph"/>
              <w:spacing w:before="140"/>
              <w:ind w:left="1052" w:right="1020"/>
              <w:jc w:val="center"/>
              <w:rPr>
                <w:sz w:val="16"/>
              </w:rPr>
            </w:pPr>
            <w:r>
              <w:rPr>
                <w:sz w:val="16"/>
              </w:rPr>
              <w:t>三级指标</w:t>
            </w:r>
          </w:p>
        </w:tc>
        <w:tc>
          <w:tcPr>
            <w:tcW w:w="1236" w:type="dxa"/>
          </w:tcPr>
          <w:p w:rsidR="00B75233" w:rsidRDefault="00153A98">
            <w:pPr>
              <w:pStyle w:val="TableParagraph"/>
              <w:spacing w:before="42" w:line="201" w:lineRule="exact"/>
              <w:ind w:left="41" w:right="9"/>
              <w:jc w:val="center"/>
              <w:rPr>
                <w:sz w:val="16"/>
              </w:rPr>
            </w:pPr>
            <w:r>
              <w:rPr>
                <w:sz w:val="16"/>
              </w:rPr>
              <w:t>年初目标值</w:t>
            </w:r>
          </w:p>
          <w:p w:rsidR="00B75233" w:rsidRDefault="00153A98">
            <w:pPr>
              <w:pStyle w:val="TableParagraph"/>
              <w:spacing w:line="201" w:lineRule="exact"/>
              <w:ind w:left="41" w:right="8"/>
              <w:jc w:val="center"/>
              <w:rPr>
                <w:sz w:val="16"/>
              </w:rPr>
            </w:pPr>
            <w:r>
              <w:rPr>
                <w:sz w:val="16"/>
              </w:rPr>
              <w:t>（A）</w:t>
            </w:r>
          </w:p>
        </w:tc>
        <w:tc>
          <w:tcPr>
            <w:tcW w:w="1588" w:type="dxa"/>
            <w:gridSpan w:val="2"/>
          </w:tcPr>
          <w:p w:rsidR="00B75233" w:rsidRDefault="00153A98">
            <w:pPr>
              <w:pStyle w:val="TableParagraph"/>
              <w:spacing w:before="140"/>
              <w:ind w:left="204"/>
              <w:rPr>
                <w:sz w:val="16"/>
              </w:rPr>
            </w:pPr>
            <w:r>
              <w:rPr>
                <w:sz w:val="16"/>
              </w:rPr>
              <w:t>实际完成值（B）</w:t>
            </w:r>
          </w:p>
        </w:tc>
        <w:tc>
          <w:tcPr>
            <w:tcW w:w="1214" w:type="dxa"/>
          </w:tcPr>
          <w:p w:rsidR="00B75233" w:rsidRDefault="00153A98">
            <w:pPr>
              <w:pStyle w:val="TableParagraph"/>
              <w:spacing w:before="140"/>
              <w:ind w:left="40" w:right="6"/>
              <w:jc w:val="center"/>
              <w:rPr>
                <w:sz w:val="16"/>
              </w:rPr>
            </w:pPr>
            <w:r>
              <w:rPr>
                <w:sz w:val="16"/>
              </w:rPr>
              <w:t>得分</w:t>
            </w:r>
          </w:p>
        </w:tc>
      </w:tr>
      <w:tr w:rsidR="00B75233">
        <w:trPr>
          <w:trHeight w:val="467"/>
        </w:trPr>
        <w:tc>
          <w:tcPr>
            <w:tcW w:w="794" w:type="dxa"/>
            <w:vMerge/>
            <w:tcBorders>
              <w:top w:val="nil"/>
            </w:tcBorders>
          </w:tcPr>
          <w:p w:rsidR="00B75233" w:rsidRDefault="00B75233">
            <w:pPr>
              <w:rPr>
                <w:sz w:val="2"/>
                <w:szCs w:val="2"/>
              </w:rPr>
            </w:pPr>
          </w:p>
        </w:tc>
        <w:tc>
          <w:tcPr>
            <w:tcW w:w="794" w:type="dxa"/>
          </w:tcPr>
          <w:p w:rsidR="00B75233" w:rsidRDefault="00153A98">
            <w:pPr>
              <w:pStyle w:val="TableParagraph"/>
              <w:spacing w:before="42" w:line="201" w:lineRule="exact"/>
              <w:ind w:left="84"/>
              <w:rPr>
                <w:sz w:val="16"/>
              </w:rPr>
            </w:pPr>
            <w:r>
              <w:rPr>
                <w:spacing w:val="-1"/>
                <w:sz w:val="16"/>
              </w:rPr>
              <w:t>产出指标</w:t>
            </w:r>
          </w:p>
          <w:p w:rsidR="00B75233" w:rsidRDefault="00153A98">
            <w:pPr>
              <w:pStyle w:val="TableParagraph"/>
              <w:spacing w:line="201" w:lineRule="exact"/>
              <w:ind w:left="84"/>
              <w:rPr>
                <w:sz w:val="16"/>
              </w:rPr>
            </w:pPr>
            <w:r>
              <w:rPr>
                <w:spacing w:val="-1"/>
                <w:sz w:val="16"/>
              </w:rPr>
              <w:t>（40</w:t>
            </w:r>
            <w:r>
              <w:rPr>
                <w:sz w:val="16"/>
              </w:rPr>
              <w:t>分）</w:t>
            </w:r>
          </w:p>
        </w:tc>
        <w:tc>
          <w:tcPr>
            <w:tcW w:w="1214" w:type="dxa"/>
          </w:tcPr>
          <w:p w:rsidR="00B75233" w:rsidRDefault="00153A98">
            <w:pPr>
              <w:pStyle w:val="TableParagraph"/>
              <w:spacing w:before="140"/>
              <w:ind w:left="36" w:right="6"/>
              <w:jc w:val="center"/>
              <w:rPr>
                <w:sz w:val="16"/>
              </w:rPr>
            </w:pPr>
            <w:r>
              <w:rPr>
                <w:sz w:val="16"/>
              </w:rPr>
              <w:t>工程质量</w:t>
            </w:r>
          </w:p>
        </w:tc>
        <w:tc>
          <w:tcPr>
            <w:tcW w:w="2768" w:type="dxa"/>
            <w:gridSpan w:val="3"/>
          </w:tcPr>
          <w:p w:rsidR="00B75233" w:rsidRDefault="00153A98">
            <w:pPr>
              <w:pStyle w:val="TableParagraph"/>
              <w:spacing w:before="140"/>
              <w:ind w:left="754"/>
              <w:rPr>
                <w:sz w:val="16"/>
              </w:rPr>
            </w:pPr>
            <w:r>
              <w:rPr>
                <w:sz w:val="16"/>
              </w:rPr>
              <w:t>工程质量（40分）</w:t>
            </w:r>
          </w:p>
        </w:tc>
        <w:tc>
          <w:tcPr>
            <w:tcW w:w="1236" w:type="dxa"/>
          </w:tcPr>
          <w:p w:rsidR="00B75233" w:rsidRDefault="00153A98">
            <w:pPr>
              <w:pStyle w:val="TableParagraph"/>
              <w:spacing w:before="140"/>
              <w:ind w:left="41" w:right="7"/>
              <w:jc w:val="center"/>
              <w:rPr>
                <w:sz w:val="16"/>
              </w:rPr>
            </w:pPr>
            <w:r>
              <w:rPr>
                <w:sz w:val="16"/>
              </w:rPr>
              <w:t>合格</w:t>
            </w:r>
          </w:p>
        </w:tc>
        <w:tc>
          <w:tcPr>
            <w:tcW w:w="1588" w:type="dxa"/>
            <w:gridSpan w:val="2"/>
          </w:tcPr>
          <w:p w:rsidR="00B75233" w:rsidRDefault="00153A98">
            <w:pPr>
              <w:pStyle w:val="TableParagraph"/>
              <w:spacing w:before="140"/>
              <w:ind w:left="542" w:right="510"/>
              <w:jc w:val="center"/>
              <w:rPr>
                <w:sz w:val="16"/>
              </w:rPr>
            </w:pPr>
            <w:r>
              <w:rPr>
                <w:sz w:val="16"/>
              </w:rPr>
              <w:t>合格</w:t>
            </w:r>
          </w:p>
        </w:tc>
        <w:tc>
          <w:tcPr>
            <w:tcW w:w="1214" w:type="dxa"/>
          </w:tcPr>
          <w:p w:rsidR="00B75233" w:rsidRDefault="00153A98">
            <w:pPr>
              <w:pStyle w:val="TableParagraph"/>
              <w:spacing w:before="140"/>
              <w:ind w:left="40" w:right="6"/>
              <w:jc w:val="center"/>
              <w:rPr>
                <w:sz w:val="16"/>
              </w:rPr>
            </w:pPr>
            <w:r>
              <w:rPr>
                <w:sz w:val="16"/>
              </w:rPr>
              <w:t>40</w:t>
            </w:r>
          </w:p>
        </w:tc>
      </w:tr>
      <w:tr w:rsidR="00B75233">
        <w:trPr>
          <w:trHeight w:val="467"/>
        </w:trPr>
        <w:tc>
          <w:tcPr>
            <w:tcW w:w="794" w:type="dxa"/>
            <w:vMerge/>
            <w:tcBorders>
              <w:top w:val="nil"/>
            </w:tcBorders>
          </w:tcPr>
          <w:p w:rsidR="00B75233" w:rsidRDefault="00B75233">
            <w:pPr>
              <w:rPr>
                <w:sz w:val="2"/>
                <w:szCs w:val="2"/>
              </w:rPr>
            </w:pPr>
          </w:p>
        </w:tc>
        <w:tc>
          <w:tcPr>
            <w:tcW w:w="794" w:type="dxa"/>
            <w:vMerge w:val="restart"/>
          </w:tcPr>
          <w:p w:rsidR="00B75233" w:rsidRDefault="00B75233">
            <w:pPr>
              <w:pStyle w:val="TableParagraph"/>
              <w:rPr>
                <w:sz w:val="16"/>
              </w:rPr>
            </w:pPr>
          </w:p>
          <w:p w:rsidR="00B75233" w:rsidRDefault="00B75233">
            <w:pPr>
              <w:pStyle w:val="TableParagraph"/>
              <w:spacing w:before="9"/>
              <w:rPr>
                <w:sz w:val="17"/>
              </w:rPr>
            </w:pPr>
          </w:p>
          <w:p w:rsidR="00B75233" w:rsidRDefault="00153A98">
            <w:pPr>
              <w:pStyle w:val="TableParagraph"/>
              <w:spacing w:line="230" w:lineRule="auto"/>
              <w:ind w:left="244" w:right="55" w:hanging="161"/>
              <w:rPr>
                <w:sz w:val="16"/>
              </w:rPr>
            </w:pPr>
            <w:r>
              <w:rPr>
                <w:sz w:val="16"/>
              </w:rPr>
              <w:t>社会效益指标</w:t>
            </w:r>
          </w:p>
          <w:p w:rsidR="00B75233" w:rsidRDefault="00153A98">
            <w:pPr>
              <w:pStyle w:val="TableParagraph"/>
              <w:spacing w:line="199" w:lineRule="exact"/>
              <w:ind w:left="84"/>
              <w:rPr>
                <w:sz w:val="16"/>
              </w:rPr>
            </w:pPr>
            <w:r>
              <w:rPr>
                <w:sz w:val="16"/>
              </w:rPr>
              <w:t>（40分）</w:t>
            </w:r>
          </w:p>
        </w:tc>
        <w:tc>
          <w:tcPr>
            <w:tcW w:w="1214" w:type="dxa"/>
          </w:tcPr>
          <w:p w:rsidR="00B75233" w:rsidRDefault="00153A98">
            <w:pPr>
              <w:pStyle w:val="TableParagraph"/>
              <w:spacing w:before="140"/>
              <w:ind w:left="32" w:right="6"/>
              <w:jc w:val="center"/>
              <w:rPr>
                <w:sz w:val="16"/>
              </w:rPr>
            </w:pPr>
            <w:r>
              <w:rPr>
                <w:sz w:val="16"/>
              </w:rPr>
              <w:t>社会效益指标</w:t>
            </w:r>
          </w:p>
        </w:tc>
        <w:tc>
          <w:tcPr>
            <w:tcW w:w="2768" w:type="dxa"/>
            <w:gridSpan w:val="3"/>
          </w:tcPr>
          <w:p w:rsidR="00B75233" w:rsidRDefault="00153A98">
            <w:pPr>
              <w:pStyle w:val="TableParagraph"/>
              <w:spacing w:before="140"/>
              <w:ind w:left="276"/>
              <w:rPr>
                <w:sz w:val="16"/>
              </w:rPr>
            </w:pPr>
            <w:r>
              <w:rPr>
                <w:sz w:val="16"/>
              </w:rPr>
              <w:t>片区企业居民出行便利（15分）</w:t>
            </w:r>
          </w:p>
        </w:tc>
        <w:tc>
          <w:tcPr>
            <w:tcW w:w="1236" w:type="dxa"/>
          </w:tcPr>
          <w:p w:rsidR="00B75233" w:rsidRDefault="00153A98">
            <w:pPr>
              <w:pStyle w:val="TableParagraph"/>
              <w:spacing w:before="140"/>
              <w:ind w:left="41" w:right="10"/>
              <w:jc w:val="center"/>
              <w:rPr>
                <w:sz w:val="16"/>
              </w:rPr>
            </w:pPr>
            <w:r>
              <w:rPr>
                <w:sz w:val="16"/>
              </w:rPr>
              <w:t>有所提升</w:t>
            </w:r>
          </w:p>
        </w:tc>
        <w:tc>
          <w:tcPr>
            <w:tcW w:w="1588" w:type="dxa"/>
            <w:gridSpan w:val="2"/>
          </w:tcPr>
          <w:p w:rsidR="00B75233" w:rsidRDefault="00153A98">
            <w:pPr>
              <w:pStyle w:val="TableParagraph"/>
              <w:spacing w:before="140"/>
              <w:ind w:left="484"/>
              <w:rPr>
                <w:sz w:val="16"/>
              </w:rPr>
            </w:pPr>
            <w:r>
              <w:rPr>
                <w:sz w:val="16"/>
              </w:rPr>
              <w:t>有所提升</w:t>
            </w:r>
          </w:p>
        </w:tc>
        <w:tc>
          <w:tcPr>
            <w:tcW w:w="1214" w:type="dxa"/>
          </w:tcPr>
          <w:p w:rsidR="00B75233" w:rsidRDefault="00153A98">
            <w:pPr>
              <w:pStyle w:val="TableParagraph"/>
              <w:spacing w:before="140"/>
              <w:ind w:left="40" w:right="6"/>
              <w:jc w:val="center"/>
              <w:rPr>
                <w:sz w:val="16"/>
              </w:rPr>
            </w:pPr>
            <w:r>
              <w:rPr>
                <w:sz w:val="16"/>
              </w:rPr>
              <w:t>15</w:t>
            </w:r>
          </w:p>
        </w:tc>
      </w:tr>
      <w:tr w:rsidR="00B75233">
        <w:trPr>
          <w:trHeight w:val="467"/>
        </w:trPr>
        <w:tc>
          <w:tcPr>
            <w:tcW w:w="794" w:type="dxa"/>
            <w:vMerge/>
            <w:tcBorders>
              <w:top w:val="nil"/>
            </w:tcBorders>
          </w:tcPr>
          <w:p w:rsidR="00B75233" w:rsidRDefault="00B75233">
            <w:pPr>
              <w:rPr>
                <w:sz w:val="2"/>
                <w:szCs w:val="2"/>
              </w:rPr>
            </w:pPr>
          </w:p>
        </w:tc>
        <w:tc>
          <w:tcPr>
            <w:tcW w:w="794" w:type="dxa"/>
            <w:vMerge/>
            <w:tcBorders>
              <w:top w:val="nil"/>
            </w:tcBorders>
          </w:tcPr>
          <w:p w:rsidR="00B75233" w:rsidRDefault="00B75233">
            <w:pPr>
              <w:rPr>
                <w:sz w:val="2"/>
                <w:szCs w:val="2"/>
              </w:rPr>
            </w:pPr>
          </w:p>
        </w:tc>
        <w:tc>
          <w:tcPr>
            <w:tcW w:w="1214" w:type="dxa"/>
          </w:tcPr>
          <w:p w:rsidR="00B75233" w:rsidRDefault="00153A98">
            <w:pPr>
              <w:pStyle w:val="TableParagraph"/>
              <w:spacing w:before="140"/>
              <w:ind w:left="33" w:right="6"/>
              <w:jc w:val="center"/>
              <w:rPr>
                <w:sz w:val="16"/>
              </w:rPr>
            </w:pPr>
            <w:r>
              <w:rPr>
                <w:sz w:val="16"/>
              </w:rPr>
              <w:t>可持续影响指标</w:t>
            </w:r>
          </w:p>
        </w:tc>
        <w:tc>
          <w:tcPr>
            <w:tcW w:w="2768" w:type="dxa"/>
            <w:gridSpan w:val="3"/>
          </w:tcPr>
          <w:p w:rsidR="00B75233" w:rsidRDefault="00153A98">
            <w:pPr>
              <w:pStyle w:val="TableParagraph"/>
              <w:spacing w:before="140"/>
              <w:ind w:left="435"/>
              <w:rPr>
                <w:sz w:val="16"/>
              </w:rPr>
            </w:pPr>
            <w:r>
              <w:rPr>
                <w:sz w:val="16"/>
              </w:rPr>
              <w:t>全面提升城市形象（10分）</w:t>
            </w:r>
          </w:p>
        </w:tc>
        <w:tc>
          <w:tcPr>
            <w:tcW w:w="1236" w:type="dxa"/>
          </w:tcPr>
          <w:p w:rsidR="00B75233" w:rsidRDefault="00153A98">
            <w:pPr>
              <w:pStyle w:val="TableParagraph"/>
              <w:spacing w:before="140"/>
              <w:ind w:left="41" w:right="10"/>
              <w:jc w:val="center"/>
              <w:rPr>
                <w:sz w:val="16"/>
              </w:rPr>
            </w:pPr>
            <w:r>
              <w:rPr>
                <w:sz w:val="16"/>
              </w:rPr>
              <w:t>有所提升</w:t>
            </w:r>
          </w:p>
        </w:tc>
        <w:tc>
          <w:tcPr>
            <w:tcW w:w="1588" w:type="dxa"/>
            <w:gridSpan w:val="2"/>
          </w:tcPr>
          <w:p w:rsidR="00B75233" w:rsidRDefault="00153A98">
            <w:pPr>
              <w:pStyle w:val="TableParagraph"/>
              <w:spacing w:before="140"/>
              <w:ind w:left="484"/>
              <w:rPr>
                <w:sz w:val="16"/>
              </w:rPr>
            </w:pPr>
            <w:r>
              <w:rPr>
                <w:sz w:val="16"/>
              </w:rPr>
              <w:t>有所提升</w:t>
            </w:r>
          </w:p>
        </w:tc>
        <w:tc>
          <w:tcPr>
            <w:tcW w:w="1214" w:type="dxa"/>
          </w:tcPr>
          <w:p w:rsidR="00B75233" w:rsidRDefault="00153A98">
            <w:pPr>
              <w:pStyle w:val="TableParagraph"/>
              <w:spacing w:before="140"/>
              <w:ind w:left="40" w:right="6"/>
              <w:jc w:val="center"/>
              <w:rPr>
                <w:sz w:val="16"/>
              </w:rPr>
            </w:pPr>
            <w:r>
              <w:rPr>
                <w:sz w:val="16"/>
              </w:rPr>
              <w:t>10</w:t>
            </w:r>
          </w:p>
        </w:tc>
      </w:tr>
      <w:tr w:rsidR="00B75233">
        <w:trPr>
          <w:trHeight w:val="467"/>
        </w:trPr>
        <w:tc>
          <w:tcPr>
            <w:tcW w:w="794" w:type="dxa"/>
            <w:vMerge/>
            <w:tcBorders>
              <w:top w:val="nil"/>
            </w:tcBorders>
          </w:tcPr>
          <w:p w:rsidR="00B75233" w:rsidRDefault="00B75233">
            <w:pPr>
              <w:rPr>
                <w:sz w:val="2"/>
                <w:szCs w:val="2"/>
              </w:rPr>
            </w:pPr>
          </w:p>
        </w:tc>
        <w:tc>
          <w:tcPr>
            <w:tcW w:w="794" w:type="dxa"/>
            <w:vMerge/>
            <w:tcBorders>
              <w:top w:val="nil"/>
            </w:tcBorders>
          </w:tcPr>
          <w:p w:rsidR="00B75233" w:rsidRDefault="00B75233">
            <w:pPr>
              <w:rPr>
                <w:sz w:val="2"/>
                <w:szCs w:val="2"/>
              </w:rPr>
            </w:pPr>
          </w:p>
        </w:tc>
        <w:tc>
          <w:tcPr>
            <w:tcW w:w="1214" w:type="dxa"/>
          </w:tcPr>
          <w:p w:rsidR="00B75233" w:rsidRDefault="00153A98">
            <w:pPr>
              <w:pStyle w:val="TableParagraph"/>
              <w:spacing w:before="140"/>
              <w:ind w:left="32" w:right="6"/>
              <w:jc w:val="center"/>
              <w:rPr>
                <w:sz w:val="16"/>
              </w:rPr>
            </w:pPr>
            <w:r>
              <w:rPr>
                <w:sz w:val="16"/>
              </w:rPr>
              <w:t>社会效益指标</w:t>
            </w:r>
          </w:p>
        </w:tc>
        <w:tc>
          <w:tcPr>
            <w:tcW w:w="2768" w:type="dxa"/>
            <w:gridSpan w:val="3"/>
          </w:tcPr>
          <w:p w:rsidR="00B75233" w:rsidRDefault="00153A98">
            <w:pPr>
              <w:pStyle w:val="TableParagraph"/>
              <w:spacing w:before="140"/>
              <w:ind w:left="195"/>
              <w:rPr>
                <w:sz w:val="16"/>
              </w:rPr>
            </w:pPr>
            <w:r>
              <w:rPr>
                <w:sz w:val="16"/>
              </w:rPr>
              <w:t>重要的城市基础设施建设（15分）</w:t>
            </w:r>
          </w:p>
        </w:tc>
        <w:tc>
          <w:tcPr>
            <w:tcW w:w="1236" w:type="dxa"/>
          </w:tcPr>
          <w:p w:rsidR="00B75233" w:rsidRDefault="00153A98">
            <w:pPr>
              <w:pStyle w:val="TableParagraph"/>
              <w:spacing w:before="140"/>
              <w:ind w:left="41" w:right="10"/>
              <w:jc w:val="center"/>
              <w:rPr>
                <w:sz w:val="16"/>
              </w:rPr>
            </w:pPr>
            <w:r>
              <w:rPr>
                <w:sz w:val="16"/>
              </w:rPr>
              <w:t>有所提升</w:t>
            </w:r>
          </w:p>
        </w:tc>
        <w:tc>
          <w:tcPr>
            <w:tcW w:w="1588" w:type="dxa"/>
            <w:gridSpan w:val="2"/>
          </w:tcPr>
          <w:p w:rsidR="00B75233" w:rsidRDefault="00153A98">
            <w:pPr>
              <w:pStyle w:val="TableParagraph"/>
              <w:spacing w:before="140"/>
              <w:ind w:left="484"/>
              <w:rPr>
                <w:sz w:val="16"/>
              </w:rPr>
            </w:pPr>
            <w:r>
              <w:rPr>
                <w:sz w:val="16"/>
              </w:rPr>
              <w:t>有所提升</w:t>
            </w:r>
          </w:p>
        </w:tc>
        <w:tc>
          <w:tcPr>
            <w:tcW w:w="1214" w:type="dxa"/>
          </w:tcPr>
          <w:p w:rsidR="00B75233" w:rsidRDefault="00153A98">
            <w:pPr>
              <w:pStyle w:val="TableParagraph"/>
              <w:spacing w:before="140"/>
              <w:ind w:left="40" w:right="6"/>
              <w:jc w:val="center"/>
              <w:rPr>
                <w:sz w:val="16"/>
              </w:rPr>
            </w:pPr>
            <w:r>
              <w:rPr>
                <w:sz w:val="16"/>
              </w:rPr>
              <w:t>15</w:t>
            </w:r>
          </w:p>
        </w:tc>
      </w:tr>
      <w:tr w:rsidR="00B75233">
        <w:trPr>
          <w:trHeight w:val="467"/>
        </w:trPr>
        <w:tc>
          <w:tcPr>
            <w:tcW w:w="794" w:type="dxa"/>
          </w:tcPr>
          <w:p w:rsidR="00B75233" w:rsidRDefault="00153A98">
            <w:pPr>
              <w:pStyle w:val="TableParagraph"/>
              <w:spacing w:before="140"/>
              <w:ind w:left="244"/>
              <w:rPr>
                <w:sz w:val="16"/>
              </w:rPr>
            </w:pPr>
            <w:r>
              <w:rPr>
                <w:sz w:val="16"/>
              </w:rPr>
              <w:t>总分</w:t>
            </w:r>
          </w:p>
        </w:tc>
        <w:tc>
          <w:tcPr>
            <w:tcW w:w="8814" w:type="dxa"/>
            <w:gridSpan w:val="9"/>
          </w:tcPr>
          <w:p w:rsidR="00B75233" w:rsidRDefault="00153A98">
            <w:pPr>
              <w:pStyle w:val="TableParagraph"/>
              <w:spacing w:before="140"/>
              <w:ind w:left="4274" w:right="4244"/>
              <w:jc w:val="center"/>
              <w:rPr>
                <w:sz w:val="16"/>
              </w:rPr>
            </w:pPr>
            <w:r>
              <w:rPr>
                <w:sz w:val="16"/>
              </w:rPr>
              <w:t>100</w:t>
            </w:r>
          </w:p>
        </w:tc>
      </w:tr>
      <w:tr w:rsidR="00B75233">
        <w:trPr>
          <w:trHeight w:val="1036"/>
        </w:trPr>
        <w:tc>
          <w:tcPr>
            <w:tcW w:w="1588" w:type="dxa"/>
            <w:gridSpan w:val="2"/>
          </w:tcPr>
          <w:p w:rsidR="00B75233" w:rsidRDefault="00B75233">
            <w:pPr>
              <w:pStyle w:val="TableParagraph"/>
              <w:spacing w:before="1"/>
              <w:rPr>
                <w:sz w:val="18"/>
              </w:rPr>
            </w:pPr>
          </w:p>
          <w:p w:rsidR="00B75233" w:rsidRDefault="00153A98">
            <w:pPr>
              <w:pStyle w:val="TableParagraph"/>
              <w:spacing w:line="232" w:lineRule="auto"/>
              <w:ind w:left="402" w:right="371" w:hanging="1"/>
              <w:jc w:val="center"/>
              <w:rPr>
                <w:sz w:val="16"/>
              </w:rPr>
            </w:pPr>
            <w:r>
              <w:rPr>
                <w:sz w:val="16"/>
              </w:rPr>
              <w:t xml:space="preserve">偏差大或 </w:t>
            </w:r>
            <w:r>
              <w:rPr>
                <w:spacing w:val="-4"/>
                <w:sz w:val="16"/>
              </w:rPr>
              <w:t>目标未完成</w:t>
            </w:r>
            <w:r>
              <w:rPr>
                <w:sz w:val="16"/>
              </w:rPr>
              <w:t>原因分析</w:t>
            </w:r>
          </w:p>
        </w:tc>
        <w:tc>
          <w:tcPr>
            <w:tcW w:w="8020" w:type="dxa"/>
            <w:gridSpan w:val="8"/>
          </w:tcPr>
          <w:p w:rsidR="00B75233" w:rsidRDefault="00B75233">
            <w:pPr>
              <w:pStyle w:val="TableParagraph"/>
              <w:rPr>
                <w:sz w:val="16"/>
              </w:rPr>
            </w:pPr>
          </w:p>
          <w:p w:rsidR="00B75233" w:rsidRDefault="00B75233">
            <w:pPr>
              <w:pStyle w:val="TableParagraph"/>
              <w:spacing w:before="3"/>
              <w:rPr>
                <w:sz w:val="17"/>
              </w:rPr>
            </w:pPr>
          </w:p>
          <w:p w:rsidR="00B75233" w:rsidRDefault="00153A98">
            <w:pPr>
              <w:pStyle w:val="TableParagraph"/>
              <w:ind w:left="32"/>
              <w:jc w:val="center"/>
              <w:rPr>
                <w:sz w:val="16"/>
              </w:rPr>
            </w:pPr>
            <w:r>
              <w:rPr>
                <w:sz w:val="16"/>
              </w:rPr>
              <w:t>无</w:t>
            </w:r>
          </w:p>
        </w:tc>
      </w:tr>
      <w:tr w:rsidR="00B75233">
        <w:trPr>
          <w:trHeight w:val="1045"/>
        </w:trPr>
        <w:tc>
          <w:tcPr>
            <w:tcW w:w="1588" w:type="dxa"/>
            <w:gridSpan w:val="2"/>
          </w:tcPr>
          <w:p w:rsidR="00B75233" w:rsidRDefault="00B75233">
            <w:pPr>
              <w:pStyle w:val="TableParagraph"/>
              <w:rPr>
                <w:sz w:val="16"/>
              </w:rPr>
            </w:pPr>
          </w:p>
          <w:p w:rsidR="00B75233" w:rsidRDefault="00153A98">
            <w:pPr>
              <w:pStyle w:val="TableParagraph"/>
              <w:spacing w:before="130" w:line="232" w:lineRule="auto"/>
              <w:ind w:left="321" w:right="253" w:firstLine="81"/>
              <w:rPr>
                <w:sz w:val="16"/>
              </w:rPr>
            </w:pPr>
            <w:r>
              <w:rPr>
                <w:sz w:val="16"/>
              </w:rPr>
              <w:t>改进措施及结果应用方案</w:t>
            </w:r>
          </w:p>
        </w:tc>
        <w:tc>
          <w:tcPr>
            <w:tcW w:w="8020" w:type="dxa"/>
            <w:gridSpan w:val="8"/>
          </w:tcPr>
          <w:p w:rsidR="00B75233" w:rsidRDefault="00B75233">
            <w:pPr>
              <w:pStyle w:val="TableParagraph"/>
              <w:rPr>
                <w:sz w:val="16"/>
              </w:rPr>
            </w:pPr>
          </w:p>
          <w:p w:rsidR="00B75233" w:rsidRDefault="00B75233">
            <w:pPr>
              <w:pStyle w:val="TableParagraph"/>
              <w:spacing w:before="8"/>
              <w:rPr>
                <w:sz w:val="17"/>
              </w:rPr>
            </w:pPr>
          </w:p>
          <w:p w:rsidR="00B75233" w:rsidRDefault="00153A98">
            <w:pPr>
              <w:pStyle w:val="TableParagraph"/>
              <w:ind w:left="32"/>
              <w:jc w:val="center"/>
              <w:rPr>
                <w:sz w:val="16"/>
              </w:rPr>
            </w:pPr>
            <w:r>
              <w:rPr>
                <w:sz w:val="16"/>
              </w:rPr>
              <w:t>无</w:t>
            </w:r>
          </w:p>
        </w:tc>
      </w:tr>
      <w:tr w:rsidR="00B75233">
        <w:trPr>
          <w:trHeight w:val="1353"/>
        </w:trPr>
        <w:tc>
          <w:tcPr>
            <w:tcW w:w="1588" w:type="dxa"/>
            <w:gridSpan w:val="2"/>
          </w:tcPr>
          <w:p w:rsidR="00B75233" w:rsidRDefault="00B75233">
            <w:pPr>
              <w:pStyle w:val="TableParagraph"/>
              <w:rPr>
                <w:sz w:val="16"/>
              </w:rPr>
            </w:pPr>
          </w:p>
          <w:p w:rsidR="00B75233" w:rsidRDefault="00B75233">
            <w:pPr>
              <w:pStyle w:val="TableParagraph"/>
              <w:spacing w:before="1"/>
            </w:pPr>
          </w:p>
          <w:p w:rsidR="00B75233" w:rsidRDefault="00153A98">
            <w:pPr>
              <w:pStyle w:val="TableParagraph"/>
              <w:spacing w:line="232" w:lineRule="auto"/>
              <w:ind w:left="482" w:right="172" w:hanging="240"/>
              <w:rPr>
                <w:sz w:val="16"/>
              </w:rPr>
            </w:pPr>
            <w:r>
              <w:rPr>
                <w:sz w:val="16"/>
              </w:rPr>
              <w:t>单位主要负责人签批意见</w:t>
            </w:r>
          </w:p>
        </w:tc>
        <w:tc>
          <w:tcPr>
            <w:tcW w:w="8020" w:type="dxa"/>
            <w:gridSpan w:val="8"/>
          </w:tcPr>
          <w:p w:rsidR="00B75233" w:rsidRDefault="00B75233">
            <w:pPr>
              <w:pStyle w:val="TableParagraph"/>
              <w:rPr>
                <w:sz w:val="16"/>
              </w:rPr>
            </w:pPr>
          </w:p>
          <w:p w:rsidR="00B75233" w:rsidRDefault="00B75233">
            <w:pPr>
              <w:pStyle w:val="TableParagraph"/>
              <w:rPr>
                <w:sz w:val="14"/>
              </w:rPr>
            </w:pPr>
          </w:p>
          <w:p w:rsidR="00B75233" w:rsidRDefault="00153A98">
            <w:pPr>
              <w:pStyle w:val="TableParagraph"/>
              <w:spacing w:before="1"/>
              <w:ind w:left="3438" w:right="2338"/>
              <w:jc w:val="center"/>
              <w:rPr>
                <w:sz w:val="16"/>
              </w:rPr>
            </w:pPr>
            <w:r>
              <w:rPr>
                <w:sz w:val="16"/>
              </w:rPr>
              <w:t>签名：</w:t>
            </w:r>
          </w:p>
          <w:p w:rsidR="00B75233" w:rsidRDefault="00B75233">
            <w:pPr>
              <w:pStyle w:val="TableParagraph"/>
              <w:spacing w:before="11"/>
              <w:rPr>
                <w:sz w:val="14"/>
              </w:rPr>
            </w:pPr>
          </w:p>
          <w:p w:rsidR="00B75233" w:rsidRDefault="00153A98">
            <w:pPr>
              <w:pStyle w:val="TableParagraph"/>
              <w:tabs>
                <w:tab w:val="left" w:pos="4634"/>
                <w:tab w:val="left" w:pos="5278"/>
              </w:tabs>
              <w:ind w:left="3991"/>
              <w:rPr>
                <w:sz w:val="16"/>
              </w:rPr>
            </w:pPr>
            <w:r>
              <w:rPr>
                <w:sz w:val="16"/>
              </w:rPr>
              <w:t>年</w:t>
            </w:r>
            <w:r>
              <w:rPr>
                <w:sz w:val="16"/>
              </w:rPr>
              <w:tab/>
              <w:t>月</w:t>
            </w:r>
            <w:r>
              <w:rPr>
                <w:sz w:val="16"/>
              </w:rPr>
              <w:tab/>
              <w:t>日</w:t>
            </w:r>
          </w:p>
        </w:tc>
      </w:tr>
    </w:tbl>
    <w:p w:rsidR="00B75233" w:rsidRDefault="00B75233">
      <w:pPr>
        <w:pStyle w:val="a3"/>
        <w:rPr>
          <w:sz w:val="20"/>
        </w:rPr>
      </w:pPr>
    </w:p>
    <w:p w:rsidR="00B75233" w:rsidRDefault="00B75233">
      <w:pPr>
        <w:pStyle w:val="a3"/>
        <w:spacing w:before="5"/>
        <w:rPr>
          <w:sz w:val="19"/>
        </w:rPr>
      </w:pPr>
    </w:p>
    <w:p w:rsidR="00B75233" w:rsidRDefault="00153A98">
      <w:pPr>
        <w:pStyle w:val="a3"/>
        <w:spacing w:before="1" w:line="201" w:lineRule="exact"/>
        <w:ind w:left="973"/>
      </w:pPr>
      <w:r>
        <w:t>备注：</w:t>
      </w:r>
    </w:p>
    <w:p w:rsidR="00B75233" w:rsidRDefault="00153A98">
      <w:pPr>
        <w:pStyle w:val="a4"/>
        <w:numPr>
          <w:ilvl w:val="0"/>
          <w:numId w:val="24"/>
        </w:numPr>
        <w:tabs>
          <w:tab w:val="left" w:pos="1136"/>
        </w:tabs>
        <w:spacing w:line="197" w:lineRule="exact"/>
        <w:ind w:hanging="163"/>
        <w:rPr>
          <w:sz w:val="16"/>
        </w:rPr>
      </w:pPr>
      <w:r>
        <w:rPr>
          <w:sz w:val="16"/>
        </w:rPr>
        <w:t>预算执行情况口径：预算数为调整后财政资金总额（包括上年结余结转），执行数为资金使用单位财政资金实际支出数。</w:t>
      </w:r>
    </w:p>
    <w:p w:rsidR="00B75233" w:rsidRDefault="00153A98">
      <w:pPr>
        <w:pStyle w:val="a4"/>
        <w:numPr>
          <w:ilvl w:val="0"/>
          <w:numId w:val="24"/>
        </w:numPr>
        <w:tabs>
          <w:tab w:val="left" w:pos="1136"/>
        </w:tabs>
        <w:spacing w:line="232" w:lineRule="auto"/>
        <w:ind w:left="973" w:right="1232" w:firstLine="0"/>
        <w:rPr>
          <w:sz w:val="16"/>
        </w:rPr>
      </w:pPr>
      <w:r>
        <w:rPr>
          <w:spacing w:val="-1"/>
          <w:sz w:val="16"/>
        </w:rPr>
        <w:t>定量指标完成数汇总原则：绝对值直接累加计算，相对值按照资金额度加权平均计算。定量指标计分原则：正向指标</w:t>
      </w:r>
      <w:r>
        <w:rPr>
          <w:sz w:val="16"/>
        </w:rPr>
        <w:t>（</w:t>
      </w:r>
      <w:r>
        <w:rPr>
          <w:spacing w:val="-1"/>
          <w:sz w:val="16"/>
        </w:rPr>
        <w:t>即目标值为</w:t>
      </w:r>
      <w:r>
        <w:rPr>
          <w:sz w:val="16"/>
        </w:rPr>
        <w:t>≥X, 得分=权重*B/A），反向指标（即目标值为≤X，得分=权重*A/B）</w:t>
      </w:r>
      <w:r>
        <w:rPr>
          <w:spacing w:val="-1"/>
          <w:sz w:val="16"/>
        </w:rPr>
        <w:t>，得分不得突破权重总额。定量指标先汇总完成数，再计算得分。</w:t>
      </w:r>
    </w:p>
    <w:p w:rsidR="00B75233" w:rsidRDefault="00153A98">
      <w:pPr>
        <w:pStyle w:val="a4"/>
        <w:numPr>
          <w:ilvl w:val="0"/>
          <w:numId w:val="24"/>
        </w:numPr>
        <w:tabs>
          <w:tab w:val="left" w:pos="1136"/>
        </w:tabs>
        <w:spacing w:line="230" w:lineRule="auto"/>
        <w:ind w:left="973" w:right="1234" w:firstLine="0"/>
        <w:rPr>
          <w:sz w:val="16"/>
        </w:rPr>
      </w:pPr>
      <w:r>
        <w:rPr>
          <w:spacing w:val="-1"/>
          <w:sz w:val="16"/>
        </w:rPr>
        <w:t>定性指标计分原则：达成预期指标、部分达成预期指标并具有一定效果、未达成预期指标且效果较差三档，分别按照该指标对应分值区间100-80%（含80%）、80-50%（含50%）、50-0%</w:t>
      </w:r>
      <w:r>
        <w:rPr>
          <w:spacing w:val="-3"/>
          <w:sz w:val="16"/>
        </w:rPr>
        <w:t>合理确定分值。汇总时，以资金额度为权重，对分值进行加权平均计算。</w:t>
      </w:r>
    </w:p>
    <w:p w:rsidR="00B75233" w:rsidRDefault="00153A98">
      <w:pPr>
        <w:pStyle w:val="a4"/>
        <w:numPr>
          <w:ilvl w:val="0"/>
          <w:numId w:val="24"/>
        </w:numPr>
        <w:tabs>
          <w:tab w:val="left" w:pos="1136"/>
        </w:tabs>
        <w:spacing w:line="201" w:lineRule="exact"/>
        <w:ind w:hanging="163"/>
        <w:rPr>
          <w:sz w:val="16"/>
        </w:rPr>
      </w:pPr>
      <w:r>
        <w:rPr>
          <w:sz w:val="16"/>
        </w:rPr>
        <w:t>基于经济性和必要性等因素考虑，满意度指标暂可不</w:t>
      </w:r>
      <w:proofErr w:type="gramStart"/>
      <w:r>
        <w:rPr>
          <w:sz w:val="16"/>
        </w:rPr>
        <w:t>作为必评指标</w:t>
      </w:r>
      <w:proofErr w:type="gramEnd"/>
      <w:r>
        <w:rPr>
          <w:sz w:val="16"/>
        </w:rPr>
        <w:t>。</w:t>
      </w:r>
    </w:p>
    <w:p w:rsidR="00B75233" w:rsidRDefault="00B75233">
      <w:pPr>
        <w:spacing w:line="201" w:lineRule="exact"/>
        <w:rPr>
          <w:sz w:val="16"/>
        </w:rPr>
        <w:sectPr w:rsidR="00B75233">
          <w:headerReference w:type="default" r:id="rId64"/>
          <w:footerReference w:type="default" r:id="rId65"/>
          <w:pgSz w:w="11910" w:h="16840"/>
          <w:pgMar w:top="2220" w:right="0" w:bottom="280" w:left="140" w:header="1576" w:footer="0" w:gutter="0"/>
          <w:cols w:space="720"/>
        </w:sectPr>
      </w:pPr>
    </w:p>
    <w:p w:rsidR="00B75233" w:rsidRDefault="00B75233">
      <w:pPr>
        <w:pStyle w:val="a3"/>
        <w:spacing w:before="5"/>
        <w:rPr>
          <w:sz w:val="7"/>
        </w:rPr>
      </w:pPr>
    </w:p>
    <w:tbl>
      <w:tblPr>
        <w:tblW w:w="0" w:type="auto"/>
        <w:tblInd w:w="9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75"/>
        <w:gridCol w:w="905"/>
        <w:gridCol w:w="1205"/>
        <w:gridCol w:w="1152"/>
        <w:gridCol w:w="775"/>
        <w:gridCol w:w="775"/>
        <w:gridCol w:w="1260"/>
        <w:gridCol w:w="775"/>
        <w:gridCol w:w="775"/>
        <w:gridCol w:w="1205"/>
      </w:tblGrid>
      <w:tr w:rsidR="00B75233">
        <w:trPr>
          <w:trHeight w:val="361"/>
        </w:trPr>
        <w:tc>
          <w:tcPr>
            <w:tcW w:w="1680" w:type="dxa"/>
            <w:gridSpan w:val="2"/>
          </w:tcPr>
          <w:p w:rsidR="00B75233" w:rsidRDefault="00153A98">
            <w:pPr>
              <w:pStyle w:val="TableParagraph"/>
              <w:spacing w:before="95"/>
              <w:ind w:left="535"/>
              <w:rPr>
                <w:sz w:val="15"/>
              </w:rPr>
            </w:pPr>
            <w:r>
              <w:rPr>
                <w:w w:val="105"/>
                <w:sz w:val="15"/>
              </w:rPr>
              <w:t>项目名称</w:t>
            </w:r>
          </w:p>
        </w:tc>
        <w:tc>
          <w:tcPr>
            <w:tcW w:w="7922" w:type="dxa"/>
            <w:gridSpan w:val="8"/>
          </w:tcPr>
          <w:p w:rsidR="00B75233" w:rsidRDefault="00153A98">
            <w:pPr>
              <w:pStyle w:val="TableParagraph"/>
              <w:spacing w:before="95"/>
              <w:ind w:left="2422" w:right="2396"/>
              <w:jc w:val="center"/>
              <w:rPr>
                <w:sz w:val="15"/>
              </w:rPr>
            </w:pPr>
            <w:proofErr w:type="gramStart"/>
            <w:r>
              <w:rPr>
                <w:w w:val="105"/>
                <w:sz w:val="15"/>
              </w:rPr>
              <w:t>纵</w:t>
            </w:r>
            <w:proofErr w:type="gramEnd"/>
            <w:r>
              <w:rPr>
                <w:w w:val="105"/>
                <w:sz w:val="15"/>
              </w:rPr>
              <w:t>一路道路排水工程</w:t>
            </w:r>
          </w:p>
        </w:tc>
      </w:tr>
      <w:tr w:rsidR="00B75233">
        <w:trPr>
          <w:trHeight w:val="361"/>
        </w:trPr>
        <w:tc>
          <w:tcPr>
            <w:tcW w:w="1680" w:type="dxa"/>
            <w:gridSpan w:val="2"/>
          </w:tcPr>
          <w:p w:rsidR="00B75233" w:rsidRDefault="00153A98">
            <w:pPr>
              <w:pStyle w:val="TableParagraph"/>
              <w:spacing w:before="95"/>
              <w:ind w:left="535"/>
              <w:rPr>
                <w:sz w:val="15"/>
              </w:rPr>
            </w:pPr>
            <w:r>
              <w:rPr>
                <w:w w:val="105"/>
                <w:sz w:val="15"/>
              </w:rPr>
              <w:t>主管部门</w:t>
            </w:r>
          </w:p>
        </w:tc>
        <w:tc>
          <w:tcPr>
            <w:tcW w:w="3132" w:type="dxa"/>
            <w:gridSpan w:val="3"/>
          </w:tcPr>
          <w:p w:rsidR="00B75233" w:rsidRDefault="00153A98">
            <w:pPr>
              <w:pStyle w:val="TableParagraph"/>
              <w:spacing w:before="95"/>
              <w:ind w:left="408"/>
              <w:rPr>
                <w:sz w:val="15"/>
              </w:rPr>
            </w:pPr>
            <w:r>
              <w:rPr>
                <w:w w:val="105"/>
                <w:sz w:val="15"/>
              </w:rPr>
              <w:t>武汉市东西湖区住房和城乡建设局</w:t>
            </w:r>
          </w:p>
        </w:tc>
        <w:tc>
          <w:tcPr>
            <w:tcW w:w="2810" w:type="dxa"/>
            <w:gridSpan w:val="3"/>
          </w:tcPr>
          <w:p w:rsidR="00B75233" w:rsidRDefault="00153A98">
            <w:pPr>
              <w:pStyle w:val="TableParagraph"/>
              <w:spacing w:before="95"/>
              <w:ind w:left="945"/>
              <w:rPr>
                <w:sz w:val="15"/>
              </w:rPr>
            </w:pPr>
            <w:r>
              <w:rPr>
                <w:w w:val="105"/>
                <w:sz w:val="15"/>
              </w:rPr>
              <w:t>项目实施单位</w:t>
            </w:r>
          </w:p>
        </w:tc>
        <w:tc>
          <w:tcPr>
            <w:tcW w:w="1980" w:type="dxa"/>
            <w:gridSpan w:val="2"/>
          </w:tcPr>
          <w:p w:rsidR="00B75233" w:rsidRDefault="00153A98">
            <w:pPr>
              <w:pStyle w:val="TableParagraph"/>
              <w:spacing w:before="95"/>
              <w:ind w:left="739" w:right="713"/>
              <w:jc w:val="center"/>
              <w:rPr>
                <w:sz w:val="15"/>
              </w:rPr>
            </w:pPr>
            <w:r>
              <w:rPr>
                <w:w w:val="105"/>
                <w:sz w:val="15"/>
              </w:rPr>
              <w:t>建设科</w:t>
            </w:r>
          </w:p>
        </w:tc>
      </w:tr>
      <w:tr w:rsidR="00B75233">
        <w:trPr>
          <w:trHeight w:val="361"/>
        </w:trPr>
        <w:tc>
          <w:tcPr>
            <w:tcW w:w="1680" w:type="dxa"/>
            <w:gridSpan w:val="2"/>
          </w:tcPr>
          <w:p w:rsidR="00B75233" w:rsidRDefault="00153A98">
            <w:pPr>
              <w:pStyle w:val="TableParagraph"/>
              <w:spacing w:before="95"/>
              <w:ind w:left="535"/>
              <w:rPr>
                <w:sz w:val="15"/>
              </w:rPr>
            </w:pPr>
            <w:r>
              <w:rPr>
                <w:w w:val="105"/>
                <w:sz w:val="15"/>
              </w:rPr>
              <w:t>项目类别</w:t>
            </w:r>
          </w:p>
        </w:tc>
        <w:tc>
          <w:tcPr>
            <w:tcW w:w="7922" w:type="dxa"/>
            <w:gridSpan w:val="8"/>
          </w:tcPr>
          <w:p w:rsidR="00B75233" w:rsidRDefault="00153A98">
            <w:pPr>
              <w:pStyle w:val="TableParagraph"/>
              <w:tabs>
                <w:tab w:val="left" w:pos="1432"/>
                <w:tab w:val="left" w:pos="1823"/>
                <w:tab w:val="left" w:pos="2915"/>
              </w:tabs>
              <w:spacing w:before="95"/>
              <w:ind w:left="31"/>
              <w:rPr>
                <w:rFonts w:ascii="Wingdings" w:hAnsi="Wingdings"/>
                <w:sz w:val="15"/>
              </w:rPr>
            </w:pPr>
            <w:r>
              <w:rPr>
                <w:w w:val="105"/>
                <w:sz w:val="15"/>
              </w:rPr>
              <w:t>1、部门预算项目</w:t>
            </w:r>
            <w:r>
              <w:rPr>
                <w:w w:val="105"/>
                <w:sz w:val="15"/>
              </w:rPr>
              <w:tab/>
              <w:t>□</w:t>
            </w:r>
            <w:r>
              <w:rPr>
                <w:w w:val="105"/>
                <w:sz w:val="15"/>
              </w:rPr>
              <w:tab/>
              <w:t>2、区直专项</w:t>
            </w:r>
            <w:r>
              <w:rPr>
                <w:w w:val="105"/>
                <w:sz w:val="15"/>
              </w:rPr>
              <w:tab/>
            </w:r>
            <w:r>
              <w:rPr>
                <w:rFonts w:ascii="Wingdings" w:hAnsi="Wingdings"/>
                <w:w w:val="105"/>
                <w:position w:val="1"/>
                <w:sz w:val="15"/>
              </w:rPr>
              <w:t></w:t>
            </w:r>
          </w:p>
        </w:tc>
      </w:tr>
      <w:tr w:rsidR="00B75233">
        <w:trPr>
          <w:trHeight w:val="361"/>
        </w:trPr>
        <w:tc>
          <w:tcPr>
            <w:tcW w:w="1680" w:type="dxa"/>
            <w:gridSpan w:val="2"/>
          </w:tcPr>
          <w:p w:rsidR="00B75233" w:rsidRDefault="00153A98">
            <w:pPr>
              <w:pStyle w:val="TableParagraph"/>
              <w:spacing w:before="95"/>
              <w:ind w:left="535"/>
              <w:rPr>
                <w:sz w:val="15"/>
              </w:rPr>
            </w:pPr>
            <w:r>
              <w:rPr>
                <w:w w:val="105"/>
                <w:sz w:val="15"/>
              </w:rPr>
              <w:t>项目属性</w:t>
            </w:r>
          </w:p>
        </w:tc>
        <w:tc>
          <w:tcPr>
            <w:tcW w:w="7922" w:type="dxa"/>
            <w:gridSpan w:val="8"/>
          </w:tcPr>
          <w:p w:rsidR="00B75233" w:rsidRDefault="00153A98">
            <w:pPr>
              <w:pStyle w:val="TableParagraph"/>
              <w:tabs>
                <w:tab w:val="left" w:pos="1435"/>
                <w:tab w:val="left" w:pos="1825"/>
              </w:tabs>
              <w:spacing w:before="95"/>
              <w:ind w:left="31"/>
              <w:rPr>
                <w:rFonts w:ascii="Wingdings" w:hAnsi="Wingdings"/>
                <w:sz w:val="15"/>
              </w:rPr>
            </w:pPr>
            <w:r>
              <w:rPr>
                <w:w w:val="105"/>
                <w:sz w:val="15"/>
              </w:rPr>
              <w:t>1、持续性项目</w:t>
            </w:r>
            <w:r>
              <w:rPr>
                <w:w w:val="105"/>
                <w:sz w:val="15"/>
              </w:rPr>
              <w:tab/>
              <w:t>□</w:t>
            </w:r>
            <w:r>
              <w:rPr>
                <w:w w:val="105"/>
                <w:sz w:val="15"/>
              </w:rPr>
              <w:tab/>
              <w:t>2、新增性项目</w:t>
            </w:r>
            <w:r>
              <w:rPr>
                <w:spacing w:val="76"/>
                <w:w w:val="105"/>
                <w:sz w:val="15"/>
              </w:rPr>
              <w:t xml:space="preserve"> </w:t>
            </w:r>
            <w:r>
              <w:rPr>
                <w:rFonts w:ascii="Wingdings" w:hAnsi="Wingdings"/>
                <w:w w:val="105"/>
                <w:position w:val="1"/>
                <w:sz w:val="15"/>
              </w:rPr>
              <w:t></w:t>
            </w:r>
          </w:p>
        </w:tc>
      </w:tr>
      <w:tr w:rsidR="00B75233">
        <w:trPr>
          <w:trHeight w:val="361"/>
        </w:trPr>
        <w:tc>
          <w:tcPr>
            <w:tcW w:w="1680" w:type="dxa"/>
            <w:gridSpan w:val="2"/>
          </w:tcPr>
          <w:p w:rsidR="00B75233" w:rsidRDefault="00153A98">
            <w:pPr>
              <w:pStyle w:val="TableParagraph"/>
              <w:spacing w:before="95"/>
              <w:ind w:left="535"/>
              <w:rPr>
                <w:sz w:val="15"/>
              </w:rPr>
            </w:pPr>
            <w:r>
              <w:rPr>
                <w:w w:val="105"/>
                <w:sz w:val="15"/>
              </w:rPr>
              <w:t>项目类型</w:t>
            </w:r>
          </w:p>
        </w:tc>
        <w:tc>
          <w:tcPr>
            <w:tcW w:w="7922" w:type="dxa"/>
            <w:gridSpan w:val="8"/>
          </w:tcPr>
          <w:p w:rsidR="00B75233" w:rsidRDefault="00153A98">
            <w:pPr>
              <w:pStyle w:val="TableParagraph"/>
              <w:tabs>
                <w:tab w:val="left" w:pos="1435"/>
                <w:tab w:val="left" w:pos="1825"/>
                <w:tab w:val="left" w:pos="3619"/>
              </w:tabs>
              <w:spacing w:before="95"/>
              <w:ind w:left="31"/>
              <w:rPr>
                <w:rFonts w:ascii="Wingdings" w:hAnsi="Wingdings"/>
                <w:sz w:val="15"/>
              </w:rPr>
            </w:pPr>
            <w:r>
              <w:rPr>
                <w:w w:val="105"/>
                <w:sz w:val="15"/>
              </w:rPr>
              <w:t>1、常年性项目</w:t>
            </w:r>
            <w:r>
              <w:rPr>
                <w:w w:val="105"/>
                <w:sz w:val="15"/>
              </w:rPr>
              <w:tab/>
              <w:t>□</w:t>
            </w:r>
            <w:r>
              <w:rPr>
                <w:w w:val="105"/>
                <w:sz w:val="15"/>
              </w:rPr>
              <w:tab/>
              <w:t>2、延续性项目</w:t>
            </w:r>
            <w:r>
              <w:rPr>
                <w:spacing w:val="66"/>
                <w:w w:val="105"/>
                <w:sz w:val="15"/>
              </w:rPr>
              <w:t xml:space="preserve"> </w:t>
            </w:r>
            <w:r>
              <w:rPr>
                <w:w w:val="105"/>
                <w:sz w:val="15"/>
              </w:rPr>
              <w:t>□</w:t>
            </w:r>
            <w:r>
              <w:rPr>
                <w:w w:val="105"/>
                <w:sz w:val="15"/>
              </w:rPr>
              <w:tab/>
              <w:t>3、一次性项目</w:t>
            </w:r>
            <w:r>
              <w:rPr>
                <w:spacing w:val="75"/>
                <w:w w:val="105"/>
                <w:sz w:val="15"/>
              </w:rPr>
              <w:t xml:space="preserve"> </w:t>
            </w:r>
            <w:r>
              <w:rPr>
                <w:rFonts w:ascii="Wingdings" w:hAnsi="Wingdings"/>
                <w:w w:val="105"/>
                <w:position w:val="1"/>
                <w:sz w:val="15"/>
              </w:rPr>
              <w:t></w:t>
            </w:r>
          </w:p>
        </w:tc>
      </w:tr>
      <w:tr w:rsidR="00B75233">
        <w:trPr>
          <w:trHeight w:val="738"/>
        </w:trPr>
        <w:tc>
          <w:tcPr>
            <w:tcW w:w="1680" w:type="dxa"/>
            <w:gridSpan w:val="2"/>
            <w:vMerge w:val="restart"/>
          </w:tcPr>
          <w:p w:rsidR="00B75233" w:rsidRDefault="00B75233">
            <w:pPr>
              <w:pStyle w:val="TableParagraph"/>
              <w:spacing w:before="10"/>
              <w:rPr>
                <w:sz w:val="21"/>
              </w:rPr>
            </w:pPr>
          </w:p>
          <w:p w:rsidR="00B75233" w:rsidRDefault="00153A98">
            <w:pPr>
              <w:pStyle w:val="TableParagraph"/>
              <w:spacing w:before="1"/>
              <w:ind w:left="379" w:right="351" w:firstLine="156"/>
              <w:rPr>
                <w:sz w:val="15"/>
              </w:rPr>
            </w:pPr>
            <w:r>
              <w:rPr>
                <w:w w:val="105"/>
                <w:sz w:val="15"/>
              </w:rPr>
              <w:t>预算执行情况（万元</w:t>
            </w:r>
            <w:r>
              <w:rPr>
                <w:spacing w:val="-17"/>
                <w:w w:val="105"/>
                <w:sz w:val="15"/>
              </w:rPr>
              <w:t>）</w:t>
            </w:r>
          </w:p>
          <w:p w:rsidR="00B75233" w:rsidRDefault="00153A98">
            <w:pPr>
              <w:pStyle w:val="TableParagraph"/>
              <w:ind w:left="535"/>
              <w:rPr>
                <w:sz w:val="15"/>
              </w:rPr>
            </w:pPr>
            <w:r>
              <w:rPr>
                <w:w w:val="105"/>
                <w:sz w:val="15"/>
              </w:rPr>
              <w:t>（20分）</w:t>
            </w:r>
          </w:p>
        </w:tc>
        <w:tc>
          <w:tcPr>
            <w:tcW w:w="1205" w:type="dxa"/>
          </w:tcPr>
          <w:p w:rsidR="00B75233" w:rsidRDefault="00B75233">
            <w:pPr>
              <w:pStyle w:val="TableParagraph"/>
              <w:rPr>
                <w:rFonts w:ascii="Times New Roman"/>
                <w:sz w:val="14"/>
              </w:rPr>
            </w:pPr>
          </w:p>
        </w:tc>
        <w:tc>
          <w:tcPr>
            <w:tcW w:w="1152" w:type="dxa"/>
          </w:tcPr>
          <w:p w:rsidR="00B75233" w:rsidRDefault="00B75233">
            <w:pPr>
              <w:pStyle w:val="TableParagraph"/>
              <w:spacing w:before="2"/>
            </w:pPr>
          </w:p>
          <w:p w:rsidR="00B75233" w:rsidRDefault="00153A98">
            <w:pPr>
              <w:pStyle w:val="TableParagraph"/>
              <w:ind w:left="127" w:right="102"/>
              <w:jc w:val="center"/>
              <w:rPr>
                <w:sz w:val="15"/>
              </w:rPr>
            </w:pPr>
            <w:r>
              <w:rPr>
                <w:w w:val="105"/>
                <w:sz w:val="15"/>
              </w:rPr>
              <w:t>预算数（A）</w:t>
            </w:r>
          </w:p>
        </w:tc>
        <w:tc>
          <w:tcPr>
            <w:tcW w:w="1550" w:type="dxa"/>
            <w:gridSpan w:val="2"/>
          </w:tcPr>
          <w:p w:rsidR="00B75233" w:rsidRDefault="00B75233">
            <w:pPr>
              <w:pStyle w:val="TableParagraph"/>
              <w:spacing w:before="2"/>
            </w:pPr>
          </w:p>
          <w:p w:rsidR="00B75233" w:rsidRDefault="00153A98">
            <w:pPr>
              <w:pStyle w:val="TableParagraph"/>
              <w:ind w:left="351"/>
              <w:rPr>
                <w:sz w:val="15"/>
              </w:rPr>
            </w:pPr>
            <w:r>
              <w:rPr>
                <w:w w:val="105"/>
                <w:sz w:val="15"/>
              </w:rPr>
              <w:t>执行数（B）</w:t>
            </w:r>
          </w:p>
        </w:tc>
        <w:tc>
          <w:tcPr>
            <w:tcW w:w="1260" w:type="dxa"/>
          </w:tcPr>
          <w:p w:rsidR="00B75233" w:rsidRDefault="00B75233">
            <w:pPr>
              <w:pStyle w:val="TableParagraph"/>
              <w:spacing w:before="2"/>
            </w:pPr>
          </w:p>
          <w:p w:rsidR="00B75233" w:rsidRDefault="00153A98">
            <w:pPr>
              <w:pStyle w:val="TableParagraph"/>
              <w:ind w:left="129"/>
              <w:rPr>
                <w:sz w:val="15"/>
              </w:rPr>
            </w:pPr>
            <w:r>
              <w:rPr>
                <w:w w:val="105"/>
                <w:sz w:val="15"/>
              </w:rPr>
              <w:t>执行率（B/A）</w:t>
            </w:r>
          </w:p>
        </w:tc>
        <w:tc>
          <w:tcPr>
            <w:tcW w:w="2755" w:type="dxa"/>
            <w:gridSpan w:val="3"/>
          </w:tcPr>
          <w:p w:rsidR="00B75233" w:rsidRDefault="00B75233">
            <w:pPr>
              <w:pStyle w:val="TableParagraph"/>
              <w:spacing w:before="9"/>
              <w:rPr>
                <w:sz w:val="14"/>
              </w:rPr>
            </w:pPr>
          </w:p>
          <w:p w:rsidR="00B75233" w:rsidRDefault="00153A98">
            <w:pPr>
              <w:pStyle w:val="TableParagraph"/>
              <w:spacing w:line="192" w:lineRule="exact"/>
              <w:ind w:left="772" w:right="744"/>
              <w:jc w:val="center"/>
              <w:rPr>
                <w:sz w:val="15"/>
              </w:rPr>
            </w:pPr>
            <w:r>
              <w:rPr>
                <w:w w:val="105"/>
                <w:sz w:val="15"/>
              </w:rPr>
              <w:t>得分</w:t>
            </w:r>
          </w:p>
          <w:p w:rsidR="00B75233" w:rsidRDefault="00153A98">
            <w:pPr>
              <w:pStyle w:val="TableParagraph"/>
              <w:ind w:left="772" w:right="746"/>
              <w:jc w:val="center"/>
              <w:rPr>
                <w:sz w:val="15"/>
              </w:rPr>
            </w:pPr>
            <w:r>
              <w:rPr>
                <w:w w:val="105"/>
                <w:sz w:val="15"/>
              </w:rPr>
              <w:t>（20分*执行率）</w:t>
            </w:r>
          </w:p>
        </w:tc>
      </w:tr>
      <w:tr w:rsidR="00B75233">
        <w:trPr>
          <w:trHeight w:val="361"/>
        </w:trPr>
        <w:tc>
          <w:tcPr>
            <w:tcW w:w="1680" w:type="dxa"/>
            <w:gridSpan w:val="2"/>
            <w:vMerge/>
            <w:tcBorders>
              <w:top w:val="nil"/>
            </w:tcBorders>
          </w:tcPr>
          <w:p w:rsidR="00B75233" w:rsidRDefault="00B75233">
            <w:pPr>
              <w:rPr>
                <w:sz w:val="2"/>
                <w:szCs w:val="2"/>
              </w:rPr>
            </w:pPr>
          </w:p>
        </w:tc>
        <w:tc>
          <w:tcPr>
            <w:tcW w:w="1205" w:type="dxa"/>
          </w:tcPr>
          <w:p w:rsidR="00B75233" w:rsidRDefault="00153A98">
            <w:pPr>
              <w:pStyle w:val="TableParagraph"/>
              <w:spacing w:before="1" w:line="192" w:lineRule="exact"/>
              <w:ind w:left="530" w:right="36" w:hanging="466"/>
              <w:rPr>
                <w:sz w:val="15"/>
              </w:rPr>
            </w:pPr>
            <w:r>
              <w:rPr>
                <w:sz w:val="15"/>
              </w:rPr>
              <w:t>年度财政资金总</w:t>
            </w:r>
            <w:r>
              <w:rPr>
                <w:w w:val="105"/>
                <w:sz w:val="15"/>
              </w:rPr>
              <w:t>额</w:t>
            </w:r>
          </w:p>
        </w:tc>
        <w:tc>
          <w:tcPr>
            <w:tcW w:w="1152" w:type="dxa"/>
          </w:tcPr>
          <w:p w:rsidR="00B75233" w:rsidRDefault="00153A98">
            <w:pPr>
              <w:pStyle w:val="TableParagraph"/>
              <w:spacing w:before="98"/>
              <w:ind w:left="126" w:right="102"/>
              <w:jc w:val="center"/>
              <w:rPr>
                <w:sz w:val="15"/>
              </w:rPr>
            </w:pPr>
            <w:r>
              <w:rPr>
                <w:w w:val="105"/>
                <w:sz w:val="15"/>
              </w:rPr>
              <w:t>269.57</w:t>
            </w:r>
          </w:p>
        </w:tc>
        <w:tc>
          <w:tcPr>
            <w:tcW w:w="1550" w:type="dxa"/>
            <w:gridSpan w:val="2"/>
          </w:tcPr>
          <w:p w:rsidR="00B75233" w:rsidRDefault="00153A98">
            <w:pPr>
              <w:pStyle w:val="TableParagraph"/>
              <w:spacing w:before="98"/>
              <w:ind w:left="523" w:right="498"/>
              <w:jc w:val="center"/>
              <w:rPr>
                <w:sz w:val="15"/>
              </w:rPr>
            </w:pPr>
            <w:r>
              <w:rPr>
                <w:w w:val="105"/>
                <w:sz w:val="15"/>
              </w:rPr>
              <w:t>269.57</w:t>
            </w:r>
          </w:p>
        </w:tc>
        <w:tc>
          <w:tcPr>
            <w:tcW w:w="1260" w:type="dxa"/>
          </w:tcPr>
          <w:p w:rsidR="00B75233" w:rsidRDefault="00153A98">
            <w:pPr>
              <w:pStyle w:val="TableParagraph"/>
              <w:spacing w:before="98"/>
              <w:ind w:left="457" w:right="429"/>
              <w:jc w:val="center"/>
              <w:rPr>
                <w:sz w:val="15"/>
              </w:rPr>
            </w:pPr>
            <w:r>
              <w:rPr>
                <w:w w:val="105"/>
                <w:sz w:val="15"/>
              </w:rPr>
              <w:t>100%</w:t>
            </w:r>
          </w:p>
        </w:tc>
        <w:tc>
          <w:tcPr>
            <w:tcW w:w="2755" w:type="dxa"/>
            <w:gridSpan w:val="3"/>
          </w:tcPr>
          <w:p w:rsidR="00B75233" w:rsidRDefault="00153A98">
            <w:pPr>
              <w:pStyle w:val="TableParagraph"/>
              <w:spacing w:before="98"/>
              <w:ind w:left="771" w:right="746"/>
              <w:jc w:val="center"/>
              <w:rPr>
                <w:sz w:val="15"/>
              </w:rPr>
            </w:pPr>
            <w:r>
              <w:rPr>
                <w:w w:val="105"/>
                <w:sz w:val="15"/>
              </w:rPr>
              <w:t>20.0</w:t>
            </w:r>
          </w:p>
        </w:tc>
      </w:tr>
      <w:tr w:rsidR="00B75233">
        <w:trPr>
          <w:trHeight w:val="432"/>
        </w:trPr>
        <w:tc>
          <w:tcPr>
            <w:tcW w:w="775"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10"/>
              <w:rPr>
                <w:sz w:val="19"/>
              </w:rPr>
            </w:pPr>
          </w:p>
          <w:p w:rsidR="00B75233" w:rsidRDefault="00153A98">
            <w:pPr>
              <w:pStyle w:val="TableParagraph"/>
              <w:ind w:left="81" w:right="53" w:firstLine="2"/>
              <w:jc w:val="center"/>
              <w:rPr>
                <w:sz w:val="15"/>
              </w:rPr>
            </w:pPr>
            <w:r>
              <w:rPr>
                <w:spacing w:val="-5"/>
                <w:sz w:val="15"/>
              </w:rPr>
              <w:t>年度绩效</w:t>
            </w:r>
            <w:r>
              <w:rPr>
                <w:w w:val="105"/>
                <w:sz w:val="15"/>
              </w:rPr>
              <w:t>目标</w:t>
            </w:r>
            <w:r>
              <w:rPr>
                <w:spacing w:val="-6"/>
                <w:w w:val="105"/>
                <w:sz w:val="15"/>
              </w:rPr>
              <w:t xml:space="preserve">（80 </w:t>
            </w:r>
            <w:r>
              <w:rPr>
                <w:w w:val="105"/>
                <w:sz w:val="15"/>
              </w:rPr>
              <w:t>分）</w:t>
            </w:r>
          </w:p>
        </w:tc>
        <w:tc>
          <w:tcPr>
            <w:tcW w:w="905" w:type="dxa"/>
          </w:tcPr>
          <w:p w:rsidR="00B75233" w:rsidRDefault="00153A98">
            <w:pPr>
              <w:pStyle w:val="TableParagraph"/>
              <w:spacing w:before="120"/>
              <w:ind w:left="148"/>
              <w:rPr>
                <w:sz w:val="15"/>
              </w:rPr>
            </w:pPr>
            <w:r>
              <w:rPr>
                <w:w w:val="105"/>
                <w:sz w:val="15"/>
              </w:rPr>
              <w:t>一级指标</w:t>
            </w:r>
          </w:p>
        </w:tc>
        <w:tc>
          <w:tcPr>
            <w:tcW w:w="1205" w:type="dxa"/>
          </w:tcPr>
          <w:p w:rsidR="00B75233" w:rsidRDefault="00153A98">
            <w:pPr>
              <w:pStyle w:val="TableParagraph"/>
              <w:spacing w:before="120"/>
              <w:ind w:left="27" w:right="2"/>
              <w:jc w:val="center"/>
              <w:rPr>
                <w:sz w:val="15"/>
              </w:rPr>
            </w:pPr>
            <w:r>
              <w:rPr>
                <w:w w:val="105"/>
                <w:sz w:val="15"/>
              </w:rPr>
              <w:t>二级指标</w:t>
            </w:r>
          </w:p>
        </w:tc>
        <w:tc>
          <w:tcPr>
            <w:tcW w:w="2702" w:type="dxa"/>
            <w:gridSpan w:val="3"/>
          </w:tcPr>
          <w:p w:rsidR="00B75233" w:rsidRDefault="00153A98">
            <w:pPr>
              <w:pStyle w:val="TableParagraph"/>
              <w:spacing w:before="120"/>
              <w:ind w:left="1021" w:right="995"/>
              <w:jc w:val="center"/>
              <w:rPr>
                <w:sz w:val="15"/>
              </w:rPr>
            </w:pPr>
            <w:r>
              <w:rPr>
                <w:w w:val="105"/>
                <w:sz w:val="15"/>
              </w:rPr>
              <w:t>三级指标</w:t>
            </w:r>
          </w:p>
        </w:tc>
        <w:tc>
          <w:tcPr>
            <w:tcW w:w="1260" w:type="dxa"/>
          </w:tcPr>
          <w:p w:rsidR="00B75233" w:rsidRDefault="00153A98">
            <w:pPr>
              <w:pStyle w:val="TableParagraph"/>
              <w:spacing w:before="120"/>
              <w:ind w:left="52"/>
              <w:rPr>
                <w:sz w:val="15"/>
              </w:rPr>
            </w:pPr>
            <w:r>
              <w:rPr>
                <w:w w:val="105"/>
                <w:sz w:val="15"/>
              </w:rPr>
              <w:t>年初目标值（A）</w:t>
            </w:r>
          </w:p>
        </w:tc>
        <w:tc>
          <w:tcPr>
            <w:tcW w:w="1550" w:type="dxa"/>
            <w:gridSpan w:val="2"/>
          </w:tcPr>
          <w:p w:rsidR="00B75233" w:rsidRDefault="00153A98">
            <w:pPr>
              <w:pStyle w:val="TableParagraph"/>
              <w:spacing w:before="120"/>
              <w:ind w:left="199"/>
              <w:rPr>
                <w:sz w:val="15"/>
              </w:rPr>
            </w:pPr>
            <w:r>
              <w:rPr>
                <w:w w:val="105"/>
                <w:sz w:val="15"/>
              </w:rPr>
              <w:t>实际完成值（B）</w:t>
            </w:r>
          </w:p>
        </w:tc>
        <w:tc>
          <w:tcPr>
            <w:tcW w:w="1205" w:type="dxa"/>
          </w:tcPr>
          <w:p w:rsidR="00B75233" w:rsidRDefault="00153A98">
            <w:pPr>
              <w:pStyle w:val="TableParagraph"/>
              <w:spacing w:before="120"/>
              <w:ind w:left="27"/>
              <w:jc w:val="center"/>
              <w:rPr>
                <w:sz w:val="15"/>
              </w:rPr>
            </w:pPr>
            <w:r>
              <w:rPr>
                <w:w w:val="105"/>
                <w:sz w:val="15"/>
              </w:rPr>
              <w:t>得分</w:t>
            </w:r>
          </w:p>
        </w:tc>
      </w:tr>
      <w:tr w:rsidR="00B75233">
        <w:trPr>
          <w:trHeight w:val="455"/>
        </w:trPr>
        <w:tc>
          <w:tcPr>
            <w:tcW w:w="775" w:type="dxa"/>
            <w:vMerge/>
            <w:tcBorders>
              <w:top w:val="nil"/>
            </w:tcBorders>
          </w:tcPr>
          <w:p w:rsidR="00B75233" w:rsidRDefault="00B75233">
            <w:pPr>
              <w:rPr>
                <w:sz w:val="2"/>
                <w:szCs w:val="2"/>
              </w:rPr>
            </w:pPr>
          </w:p>
        </w:tc>
        <w:tc>
          <w:tcPr>
            <w:tcW w:w="905" w:type="dxa"/>
          </w:tcPr>
          <w:p w:rsidR="00B75233" w:rsidRDefault="00153A98">
            <w:pPr>
              <w:pStyle w:val="TableParagraph"/>
              <w:spacing w:before="47" w:line="192" w:lineRule="exact"/>
              <w:ind w:left="148"/>
              <w:rPr>
                <w:sz w:val="15"/>
              </w:rPr>
            </w:pPr>
            <w:r>
              <w:rPr>
                <w:sz w:val="15"/>
              </w:rPr>
              <w:t>产出指标</w:t>
            </w:r>
          </w:p>
          <w:p w:rsidR="00B75233" w:rsidRDefault="00153A98">
            <w:pPr>
              <w:pStyle w:val="TableParagraph"/>
              <w:ind w:left="146"/>
              <w:rPr>
                <w:sz w:val="15"/>
              </w:rPr>
            </w:pPr>
            <w:r>
              <w:rPr>
                <w:sz w:val="15"/>
              </w:rPr>
              <w:t>（40分）</w:t>
            </w:r>
          </w:p>
        </w:tc>
        <w:tc>
          <w:tcPr>
            <w:tcW w:w="1205" w:type="dxa"/>
          </w:tcPr>
          <w:p w:rsidR="00B75233" w:rsidRDefault="00153A98">
            <w:pPr>
              <w:pStyle w:val="TableParagraph"/>
              <w:spacing w:before="143"/>
              <w:ind w:left="27" w:right="2"/>
              <w:jc w:val="center"/>
              <w:rPr>
                <w:sz w:val="15"/>
              </w:rPr>
            </w:pPr>
            <w:r>
              <w:rPr>
                <w:w w:val="105"/>
                <w:sz w:val="15"/>
              </w:rPr>
              <w:t>工程质量</w:t>
            </w:r>
          </w:p>
        </w:tc>
        <w:tc>
          <w:tcPr>
            <w:tcW w:w="2702" w:type="dxa"/>
            <w:gridSpan w:val="3"/>
          </w:tcPr>
          <w:p w:rsidR="00B75233" w:rsidRDefault="00153A98">
            <w:pPr>
              <w:pStyle w:val="TableParagraph"/>
              <w:spacing w:before="143"/>
              <w:ind w:left="734"/>
              <w:rPr>
                <w:sz w:val="15"/>
              </w:rPr>
            </w:pPr>
            <w:r>
              <w:rPr>
                <w:w w:val="105"/>
                <w:sz w:val="15"/>
              </w:rPr>
              <w:t>工程质量（40分）</w:t>
            </w:r>
          </w:p>
        </w:tc>
        <w:tc>
          <w:tcPr>
            <w:tcW w:w="1260" w:type="dxa"/>
          </w:tcPr>
          <w:p w:rsidR="00B75233" w:rsidRDefault="00153A98">
            <w:pPr>
              <w:pStyle w:val="TableParagraph"/>
              <w:spacing w:before="143"/>
              <w:ind w:left="456" w:right="431"/>
              <w:jc w:val="center"/>
              <w:rPr>
                <w:sz w:val="15"/>
              </w:rPr>
            </w:pPr>
            <w:r>
              <w:rPr>
                <w:w w:val="105"/>
                <w:sz w:val="15"/>
              </w:rPr>
              <w:t>合格</w:t>
            </w:r>
          </w:p>
        </w:tc>
        <w:tc>
          <w:tcPr>
            <w:tcW w:w="1550" w:type="dxa"/>
            <w:gridSpan w:val="2"/>
          </w:tcPr>
          <w:p w:rsidR="00B75233" w:rsidRDefault="00153A98">
            <w:pPr>
              <w:pStyle w:val="TableParagraph"/>
              <w:spacing w:before="143"/>
              <w:ind w:left="523" w:right="496"/>
              <w:jc w:val="center"/>
              <w:rPr>
                <w:sz w:val="15"/>
              </w:rPr>
            </w:pPr>
            <w:r>
              <w:rPr>
                <w:w w:val="105"/>
                <w:sz w:val="15"/>
              </w:rPr>
              <w:t>合格</w:t>
            </w:r>
          </w:p>
        </w:tc>
        <w:tc>
          <w:tcPr>
            <w:tcW w:w="1205" w:type="dxa"/>
          </w:tcPr>
          <w:p w:rsidR="00B75233" w:rsidRDefault="00153A98">
            <w:pPr>
              <w:pStyle w:val="TableParagraph"/>
              <w:spacing w:before="143"/>
              <w:ind w:left="30" w:right="2"/>
              <w:jc w:val="center"/>
              <w:rPr>
                <w:sz w:val="15"/>
              </w:rPr>
            </w:pPr>
            <w:r>
              <w:rPr>
                <w:w w:val="105"/>
                <w:sz w:val="15"/>
              </w:rPr>
              <w:t>40</w:t>
            </w:r>
          </w:p>
        </w:tc>
      </w:tr>
      <w:tr w:rsidR="00B75233">
        <w:trPr>
          <w:trHeight w:val="455"/>
        </w:trPr>
        <w:tc>
          <w:tcPr>
            <w:tcW w:w="775" w:type="dxa"/>
            <w:vMerge/>
            <w:tcBorders>
              <w:top w:val="nil"/>
            </w:tcBorders>
          </w:tcPr>
          <w:p w:rsidR="00B75233" w:rsidRDefault="00B75233">
            <w:pPr>
              <w:rPr>
                <w:sz w:val="2"/>
                <w:szCs w:val="2"/>
              </w:rPr>
            </w:pPr>
          </w:p>
        </w:tc>
        <w:tc>
          <w:tcPr>
            <w:tcW w:w="905" w:type="dxa"/>
            <w:vMerge w:val="restart"/>
          </w:tcPr>
          <w:p w:rsidR="00B75233" w:rsidRDefault="00B75233">
            <w:pPr>
              <w:pStyle w:val="TableParagraph"/>
              <w:rPr>
                <w:sz w:val="16"/>
              </w:rPr>
            </w:pPr>
          </w:p>
          <w:p w:rsidR="00B75233" w:rsidRDefault="00B75233">
            <w:pPr>
              <w:pStyle w:val="TableParagraph"/>
              <w:spacing w:before="11"/>
              <w:rPr>
                <w:sz w:val="16"/>
              </w:rPr>
            </w:pPr>
          </w:p>
          <w:p w:rsidR="00B75233" w:rsidRDefault="00153A98">
            <w:pPr>
              <w:pStyle w:val="TableParagraph"/>
              <w:ind w:left="381" w:right="16" w:hanging="312"/>
              <w:rPr>
                <w:sz w:val="15"/>
              </w:rPr>
            </w:pPr>
            <w:r>
              <w:rPr>
                <w:w w:val="105"/>
                <w:sz w:val="15"/>
              </w:rPr>
              <w:t>社会效益指标</w:t>
            </w:r>
          </w:p>
          <w:p w:rsidR="00B75233" w:rsidRDefault="00153A98">
            <w:pPr>
              <w:pStyle w:val="TableParagraph"/>
              <w:spacing w:line="192" w:lineRule="exact"/>
              <w:ind w:left="146"/>
              <w:rPr>
                <w:sz w:val="15"/>
              </w:rPr>
            </w:pPr>
            <w:r>
              <w:rPr>
                <w:w w:val="105"/>
                <w:sz w:val="15"/>
              </w:rPr>
              <w:t>（40分）</w:t>
            </w:r>
          </w:p>
        </w:tc>
        <w:tc>
          <w:tcPr>
            <w:tcW w:w="1205" w:type="dxa"/>
          </w:tcPr>
          <w:p w:rsidR="00B75233" w:rsidRDefault="00153A98">
            <w:pPr>
              <w:pStyle w:val="TableParagraph"/>
              <w:spacing w:before="143"/>
              <w:ind w:left="30" w:right="2"/>
              <w:jc w:val="center"/>
              <w:rPr>
                <w:sz w:val="15"/>
              </w:rPr>
            </w:pPr>
            <w:r>
              <w:rPr>
                <w:w w:val="105"/>
                <w:sz w:val="15"/>
              </w:rPr>
              <w:t>社会效益指标</w:t>
            </w:r>
          </w:p>
        </w:tc>
        <w:tc>
          <w:tcPr>
            <w:tcW w:w="2702" w:type="dxa"/>
            <w:gridSpan w:val="3"/>
          </w:tcPr>
          <w:p w:rsidR="00B75233" w:rsidRDefault="00153A98">
            <w:pPr>
              <w:pStyle w:val="TableParagraph"/>
              <w:spacing w:before="143"/>
              <w:ind w:left="268"/>
              <w:rPr>
                <w:sz w:val="15"/>
              </w:rPr>
            </w:pPr>
            <w:r>
              <w:rPr>
                <w:w w:val="105"/>
                <w:sz w:val="15"/>
              </w:rPr>
              <w:t>片区企业居民出行便利（15分）</w:t>
            </w:r>
          </w:p>
        </w:tc>
        <w:tc>
          <w:tcPr>
            <w:tcW w:w="1260" w:type="dxa"/>
          </w:tcPr>
          <w:p w:rsidR="00B75233" w:rsidRDefault="00153A98">
            <w:pPr>
              <w:pStyle w:val="TableParagraph"/>
              <w:spacing w:before="143"/>
              <w:ind w:left="326"/>
              <w:rPr>
                <w:sz w:val="15"/>
              </w:rPr>
            </w:pPr>
            <w:r>
              <w:rPr>
                <w:w w:val="105"/>
                <w:sz w:val="15"/>
              </w:rPr>
              <w:t>有所提升</w:t>
            </w:r>
          </w:p>
        </w:tc>
        <w:tc>
          <w:tcPr>
            <w:tcW w:w="1550" w:type="dxa"/>
            <w:gridSpan w:val="2"/>
          </w:tcPr>
          <w:p w:rsidR="00B75233" w:rsidRDefault="00153A98">
            <w:pPr>
              <w:pStyle w:val="TableParagraph"/>
              <w:spacing w:before="143"/>
              <w:ind w:left="470"/>
              <w:rPr>
                <w:sz w:val="15"/>
              </w:rPr>
            </w:pPr>
            <w:r>
              <w:rPr>
                <w:w w:val="105"/>
                <w:sz w:val="15"/>
              </w:rPr>
              <w:t>有所提升</w:t>
            </w:r>
          </w:p>
        </w:tc>
        <w:tc>
          <w:tcPr>
            <w:tcW w:w="1205" w:type="dxa"/>
          </w:tcPr>
          <w:p w:rsidR="00B75233" w:rsidRDefault="00153A98">
            <w:pPr>
              <w:pStyle w:val="TableParagraph"/>
              <w:spacing w:before="143"/>
              <w:ind w:left="30" w:right="2"/>
              <w:jc w:val="center"/>
              <w:rPr>
                <w:sz w:val="15"/>
              </w:rPr>
            </w:pPr>
            <w:r>
              <w:rPr>
                <w:w w:val="105"/>
                <w:sz w:val="15"/>
              </w:rPr>
              <w:t>15</w:t>
            </w:r>
          </w:p>
        </w:tc>
      </w:tr>
      <w:tr w:rsidR="00B75233">
        <w:trPr>
          <w:trHeight w:val="455"/>
        </w:trPr>
        <w:tc>
          <w:tcPr>
            <w:tcW w:w="775" w:type="dxa"/>
            <w:vMerge/>
            <w:tcBorders>
              <w:top w:val="nil"/>
            </w:tcBorders>
          </w:tcPr>
          <w:p w:rsidR="00B75233" w:rsidRDefault="00B75233">
            <w:pPr>
              <w:rPr>
                <w:sz w:val="2"/>
                <w:szCs w:val="2"/>
              </w:rPr>
            </w:pPr>
          </w:p>
        </w:tc>
        <w:tc>
          <w:tcPr>
            <w:tcW w:w="905" w:type="dxa"/>
            <w:vMerge/>
            <w:tcBorders>
              <w:top w:val="nil"/>
            </w:tcBorders>
          </w:tcPr>
          <w:p w:rsidR="00B75233" w:rsidRDefault="00B75233">
            <w:pPr>
              <w:rPr>
                <w:sz w:val="2"/>
                <w:szCs w:val="2"/>
              </w:rPr>
            </w:pPr>
          </w:p>
        </w:tc>
        <w:tc>
          <w:tcPr>
            <w:tcW w:w="1205" w:type="dxa"/>
          </w:tcPr>
          <w:p w:rsidR="00B75233" w:rsidRDefault="00153A98">
            <w:pPr>
              <w:pStyle w:val="TableParagraph"/>
              <w:spacing w:before="143"/>
              <w:ind w:left="27" w:right="1"/>
              <w:jc w:val="center"/>
              <w:rPr>
                <w:sz w:val="15"/>
              </w:rPr>
            </w:pPr>
            <w:r>
              <w:rPr>
                <w:w w:val="105"/>
                <w:sz w:val="15"/>
              </w:rPr>
              <w:t>可持续影响指标</w:t>
            </w:r>
          </w:p>
        </w:tc>
        <w:tc>
          <w:tcPr>
            <w:tcW w:w="2702" w:type="dxa"/>
            <w:gridSpan w:val="3"/>
          </w:tcPr>
          <w:p w:rsidR="00B75233" w:rsidRDefault="00153A98">
            <w:pPr>
              <w:pStyle w:val="TableParagraph"/>
              <w:spacing w:before="143"/>
              <w:ind w:left="424"/>
              <w:rPr>
                <w:sz w:val="15"/>
              </w:rPr>
            </w:pPr>
            <w:r>
              <w:rPr>
                <w:w w:val="105"/>
                <w:sz w:val="15"/>
              </w:rPr>
              <w:t>全面提升城市形象（10分）</w:t>
            </w:r>
          </w:p>
        </w:tc>
        <w:tc>
          <w:tcPr>
            <w:tcW w:w="1260" w:type="dxa"/>
          </w:tcPr>
          <w:p w:rsidR="00B75233" w:rsidRDefault="00153A98">
            <w:pPr>
              <w:pStyle w:val="TableParagraph"/>
              <w:spacing w:before="143"/>
              <w:ind w:left="326"/>
              <w:rPr>
                <w:sz w:val="15"/>
              </w:rPr>
            </w:pPr>
            <w:r>
              <w:rPr>
                <w:w w:val="105"/>
                <w:sz w:val="15"/>
              </w:rPr>
              <w:t>有所提升</w:t>
            </w:r>
          </w:p>
        </w:tc>
        <w:tc>
          <w:tcPr>
            <w:tcW w:w="1550" w:type="dxa"/>
            <w:gridSpan w:val="2"/>
          </w:tcPr>
          <w:p w:rsidR="00B75233" w:rsidRDefault="00153A98">
            <w:pPr>
              <w:pStyle w:val="TableParagraph"/>
              <w:spacing w:before="143"/>
              <w:ind w:left="470"/>
              <w:rPr>
                <w:sz w:val="15"/>
              </w:rPr>
            </w:pPr>
            <w:r>
              <w:rPr>
                <w:w w:val="105"/>
                <w:sz w:val="15"/>
              </w:rPr>
              <w:t>有所提升</w:t>
            </w:r>
          </w:p>
        </w:tc>
        <w:tc>
          <w:tcPr>
            <w:tcW w:w="1205" w:type="dxa"/>
          </w:tcPr>
          <w:p w:rsidR="00B75233" w:rsidRDefault="00153A98">
            <w:pPr>
              <w:pStyle w:val="TableParagraph"/>
              <w:spacing w:before="143"/>
              <w:ind w:left="30" w:right="2"/>
              <w:jc w:val="center"/>
              <w:rPr>
                <w:sz w:val="15"/>
              </w:rPr>
            </w:pPr>
            <w:r>
              <w:rPr>
                <w:w w:val="105"/>
                <w:sz w:val="15"/>
              </w:rPr>
              <w:t>10</w:t>
            </w:r>
          </w:p>
        </w:tc>
      </w:tr>
      <w:tr w:rsidR="00B75233">
        <w:trPr>
          <w:trHeight w:val="455"/>
        </w:trPr>
        <w:tc>
          <w:tcPr>
            <w:tcW w:w="775" w:type="dxa"/>
            <w:vMerge/>
            <w:tcBorders>
              <w:top w:val="nil"/>
            </w:tcBorders>
          </w:tcPr>
          <w:p w:rsidR="00B75233" w:rsidRDefault="00B75233">
            <w:pPr>
              <w:rPr>
                <w:sz w:val="2"/>
                <w:szCs w:val="2"/>
              </w:rPr>
            </w:pPr>
          </w:p>
        </w:tc>
        <w:tc>
          <w:tcPr>
            <w:tcW w:w="905" w:type="dxa"/>
            <w:vMerge/>
            <w:tcBorders>
              <w:top w:val="nil"/>
            </w:tcBorders>
          </w:tcPr>
          <w:p w:rsidR="00B75233" w:rsidRDefault="00B75233">
            <w:pPr>
              <w:rPr>
                <w:sz w:val="2"/>
                <w:szCs w:val="2"/>
              </w:rPr>
            </w:pPr>
          </w:p>
        </w:tc>
        <w:tc>
          <w:tcPr>
            <w:tcW w:w="1205" w:type="dxa"/>
          </w:tcPr>
          <w:p w:rsidR="00B75233" w:rsidRDefault="00153A98">
            <w:pPr>
              <w:pStyle w:val="TableParagraph"/>
              <w:spacing w:before="143"/>
              <w:ind w:left="30" w:right="2"/>
              <w:jc w:val="center"/>
              <w:rPr>
                <w:sz w:val="15"/>
              </w:rPr>
            </w:pPr>
            <w:r>
              <w:rPr>
                <w:w w:val="105"/>
                <w:sz w:val="15"/>
              </w:rPr>
              <w:t>社会效益指标</w:t>
            </w:r>
          </w:p>
        </w:tc>
        <w:tc>
          <w:tcPr>
            <w:tcW w:w="2702" w:type="dxa"/>
            <w:gridSpan w:val="3"/>
          </w:tcPr>
          <w:p w:rsidR="00B75233" w:rsidRDefault="00153A98">
            <w:pPr>
              <w:pStyle w:val="TableParagraph"/>
              <w:spacing w:before="143"/>
              <w:ind w:left="191"/>
              <w:rPr>
                <w:sz w:val="15"/>
              </w:rPr>
            </w:pPr>
            <w:r>
              <w:rPr>
                <w:w w:val="105"/>
                <w:sz w:val="15"/>
              </w:rPr>
              <w:t>重要的城市基础设施建设（15分）</w:t>
            </w:r>
          </w:p>
        </w:tc>
        <w:tc>
          <w:tcPr>
            <w:tcW w:w="1260" w:type="dxa"/>
          </w:tcPr>
          <w:p w:rsidR="00B75233" w:rsidRDefault="00153A98">
            <w:pPr>
              <w:pStyle w:val="TableParagraph"/>
              <w:spacing w:before="143"/>
              <w:ind w:left="326"/>
              <w:rPr>
                <w:sz w:val="15"/>
              </w:rPr>
            </w:pPr>
            <w:r>
              <w:rPr>
                <w:w w:val="105"/>
                <w:sz w:val="15"/>
              </w:rPr>
              <w:t>有所提升</w:t>
            </w:r>
          </w:p>
        </w:tc>
        <w:tc>
          <w:tcPr>
            <w:tcW w:w="1550" w:type="dxa"/>
            <w:gridSpan w:val="2"/>
          </w:tcPr>
          <w:p w:rsidR="00B75233" w:rsidRDefault="00153A98">
            <w:pPr>
              <w:pStyle w:val="TableParagraph"/>
              <w:spacing w:before="143"/>
              <w:ind w:left="470"/>
              <w:rPr>
                <w:sz w:val="15"/>
              </w:rPr>
            </w:pPr>
            <w:r>
              <w:rPr>
                <w:w w:val="105"/>
                <w:sz w:val="15"/>
              </w:rPr>
              <w:t>有所提升</w:t>
            </w:r>
          </w:p>
        </w:tc>
        <w:tc>
          <w:tcPr>
            <w:tcW w:w="1205" w:type="dxa"/>
          </w:tcPr>
          <w:p w:rsidR="00B75233" w:rsidRDefault="00153A98">
            <w:pPr>
              <w:pStyle w:val="TableParagraph"/>
              <w:spacing w:before="143"/>
              <w:ind w:left="30" w:right="2"/>
              <w:jc w:val="center"/>
              <w:rPr>
                <w:sz w:val="15"/>
              </w:rPr>
            </w:pPr>
            <w:r>
              <w:rPr>
                <w:w w:val="105"/>
                <w:sz w:val="15"/>
              </w:rPr>
              <w:t>15</w:t>
            </w:r>
          </w:p>
        </w:tc>
      </w:tr>
      <w:tr w:rsidR="00B75233">
        <w:trPr>
          <w:trHeight w:val="455"/>
        </w:trPr>
        <w:tc>
          <w:tcPr>
            <w:tcW w:w="775" w:type="dxa"/>
          </w:tcPr>
          <w:p w:rsidR="00B75233" w:rsidRDefault="00153A98">
            <w:pPr>
              <w:pStyle w:val="TableParagraph"/>
              <w:spacing w:before="143"/>
              <w:ind w:left="237"/>
              <w:rPr>
                <w:sz w:val="15"/>
              </w:rPr>
            </w:pPr>
            <w:r>
              <w:rPr>
                <w:w w:val="105"/>
                <w:sz w:val="15"/>
              </w:rPr>
              <w:t>总分</w:t>
            </w:r>
          </w:p>
        </w:tc>
        <w:tc>
          <w:tcPr>
            <w:tcW w:w="8827" w:type="dxa"/>
            <w:gridSpan w:val="9"/>
          </w:tcPr>
          <w:p w:rsidR="00B75233" w:rsidRDefault="00153A98">
            <w:pPr>
              <w:pStyle w:val="TableParagraph"/>
              <w:spacing w:before="143"/>
              <w:ind w:left="4281" w:right="4253"/>
              <w:jc w:val="center"/>
              <w:rPr>
                <w:sz w:val="15"/>
              </w:rPr>
            </w:pPr>
            <w:r>
              <w:rPr>
                <w:w w:val="105"/>
                <w:sz w:val="15"/>
              </w:rPr>
              <w:t>100</w:t>
            </w:r>
          </w:p>
        </w:tc>
      </w:tr>
      <w:tr w:rsidR="00B75233">
        <w:trPr>
          <w:trHeight w:val="971"/>
        </w:trPr>
        <w:tc>
          <w:tcPr>
            <w:tcW w:w="1680" w:type="dxa"/>
            <w:gridSpan w:val="2"/>
          </w:tcPr>
          <w:p w:rsidR="00B75233" w:rsidRDefault="00B75233">
            <w:pPr>
              <w:pStyle w:val="TableParagraph"/>
              <w:spacing w:before="3"/>
              <w:rPr>
                <w:sz w:val="16"/>
              </w:rPr>
            </w:pPr>
          </w:p>
          <w:p w:rsidR="00B75233" w:rsidRDefault="00153A98">
            <w:pPr>
              <w:pStyle w:val="TableParagraph"/>
              <w:ind w:left="457" w:right="429" w:hanging="1"/>
              <w:jc w:val="center"/>
              <w:rPr>
                <w:sz w:val="15"/>
              </w:rPr>
            </w:pPr>
            <w:r>
              <w:rPr>
                <w:w w:val="105"/>
                <w:sz w:val="15"/>
              </w:rPr>
              <w:t>偏差大或</w:t>
            </w:r>
            <w:r>
              <w:rPr>
                <w:sz w:val="15"/>
              </w:rPr>
              <w:t>目标未完成</w:t>
            </w:r>
            <w:r>
              <w:rPr>
                <w:w w:val="105"/>
                <w:sz w:val="15"/>
              </w:rPr>
              <w:t>原因分析</w:t>
            </w:r>
          </w:p>
        </w:tc>
        <w:tc>
          <w:tcPr>
            <w:tcW w:w="7922" w:type="dxa"/>
            <w:gridSpan w:val="8"/>
          </w:tcPr>
          <w:p w:rsidR="00B75233" w:rsidRDefault="00B75233">
            <w:pPr>
              <w:pStyle w:val="TableParagraph"/>
              <w:rPr>
                <w:sz w:val="16"/>
              </w:rPr>
            </w:pPr>
          </w:p>
          <w:p w:rsidR="00B75233" w:rsidRDefault="00B75233">
            <w:pPr>
              <w:pStyle w:val="TableParagraph"/>
              <w:spacing w:before="3"/>
              <w:rPr>
                <w:sz w:val="15"/>
              </w:rPr>
            </w:pPr>
          </w:p>
          <w:p w:rsidR="00B75233" w:rsidRDefault="00153A98">
            <w:pPr>
              <w:pStyle w:val="TableParagraph"/>
              <w:ind w:left="28"/>
              <w:jc w:val="center"/>
              <w:rPr>
                <w:sz w:val="15"/>
              </w:rPr>
            </w:pPr>
            <w:r>
              <w:rPr>
                <w:w w:val="103"/>
                <w:sz w:val="15"/>
              </w:rPr>
              <w:t>无</w:t>
            </w:r>
          </w:p>
        </w:tc>
      </w:tr>
      <w:tr w:rsidR="00B75233">
        <w:trPr>
          <w:trHeight w:val="988"/>
        </w:trPr>
        <w:tc>
          <w:tcPr>
            <w:tcW w:w="1680" w:type="dxa"/>
            <w:gridSpan w:val="2"/>
          </w:tcPr>
          <w:p w:rsidR="00B75233" w:rsidRDefault="00B75233">
            <w:pPr>
              <w:pStyle w:val="TableParagraph"/>
              <w:rPr>
                <w:sz w:val="16"/>
              </w:rPr>
            </w:pPr>
          </w:p>
          <w:p w:rsidR="00B75233" w:rsidRDefault="00153A98">
            <w:pPr>
              <w:pStyle w:val="TableParagraph"/>
              <w:spacing w:before="109"/>
              <w:ind w:left="379" w:right="306" w:firstLine="78"/>
              <w:rPr>
                <w:sz w:val="15"/>
              </w:rPr>
            </w:pPr>
            <w:r>
              <w:rPr>
                <w:w w:val="105"/>
                <w:sz w:val="15"/>
              </w:rPr>
              <w:t>改进措施及结果应用方案</w:t>
            </w:r>
          </w:p>
        </w:tc>
        <w:tc>
          <w:tcPr>
            <w:tcW w:w="7922" w:type="dxa"/>
            <w:gridSpan w:val="8"/>
          </w:tcPr>
          <w:p w:rsidR="00B75233" w:rsidRDefault="00B75233">
            <w:pPr>
              <w:pStyle w:val="TableParagraph"/>
              <w:rPr>
                <w:sz w:val="16"/>
              </w:rPr>
            </w:pPr>
          </w:p>
          <w:p w:rsidR="00B75233" w:rsidRDefault="00B75233">
            <w:pPr>
              <w:pStyle w:val="TableParagraph"/>
              <w:spacing w:before="12"/>
              <w:rPr>
                <w:sz w:val="15"/>
              </w:rPr>
            </w:pPr>
          </w:p>
          <w:p w:rsidR="00B75233" w:rsidRDefault="00153A98">
            <w:pPr>
              <w:pStyle w:val="TableParagraph"/>
              <w:ind w:left="28"/>
              <w:jc w:val="center"/>
              <w:rPr>
                <w:sz w:val="15"/>
              </w:rPr>
            </w:pPr>
            <w:r>
              <w:rPr>
                <w:w w:val="103"/>
                <w:sz w:val="15"/>
              </w:rPr>
              <w:t>无</w:t>
            </w:r>
          </w:p>
        </w:tc>
      </w:tr>
      <w:tr w:rsidR="00B75233">
        <w:trPr>
          <w:trHeight w:val="1161"/>
        </w:trPr>
        <w:tc>
          <w:tcPr>
            <w:tcW w:w="1680" w:type="dxa"/>
            <w:gridSpan w:val="2"/>
          </w:tcPr>
          <w:p w:rsidR="00B75233" w:rsidRDefault="00B75233">
            <w:pPr>
              <w:pStyle w:val="TableParagraph"/>
              <w:rPr>
                <w:sz w:val="16"/>
              </w:rPr>
            </w:pPr>
          </w:p>
          <w:p w:rsidR="00B75233" w:rsidRDefault="00B75233">
            <w:pPr>
              <w:pStyle w:val="TableParagraph"/>
              <w:spacing w:before="3"/>
              <w:rPr>
                <w:sz w:val="15"/>
              </w:rPr>
            </w:pPr>
          </w:p>
          <w:p w:rsidR="00B75233" w:rsidRDefault="00153A98">
            <w:pPr>
              <w:pStyle w:val="TableParagraph"/>
              <w:ind w:left="535" w:right="274" w:hanging="234"/>
              <w:rPr>
                <w:sz w:val="15"/>
              </w:rPr>
            </w:pPr>
            <w:r>
              <w:rPr>
                <w:sz w:val="15"/>
              </w:rPr>
              <w:t>单位主要负责人</w:t>
            </w:r>
            <w:r>
              <w:rPr>
                <w:w w:val="105"/>
                <w:sz w:val="15"/>
              </w:rPr>
              <w:t>签批意见</w:t>
            </w:r>
          </w:p>
        </w:tc>
        <w:tc>
          <w:tcPr>
            <w:tcW w:w="7922" w:type="dxa"/>
            <w:gridSpan w:val="8"/>
          </w:tcPr>
          <w:p w:rsidR="00B75233" w:rsidRDefault="00B75233">
            <w:pPr>
              <w:pStyle w:val="TableParagraph"/>
              <w:spacing w:before="9"/>
              <w:rPr>
                <w:sz w:val="23"/>
              </w:rPr>
            </w:pPr>
          </w:p>
          <w:p w:rsidR="00B75233" w:rsidRDefault="00153A98">
            <w:pPr>
              <w:pStyle w:val="TableParagraph"/>
              <w:ind w:left="2430" w:right="1459"/>
              <w:jc w:val="center"/>
              <w:rPr>
                <w:sz w:val="15"/>
              </w:rPr>
            </w:pPr>
            <w:r>
              <w:rPr>
                <w:w w:val="105"/>
                <w:sz w:val="15"/>
              </w:rPr>
              <w:t>签名：</w:t>
            </w:r>
          </w:p>
          <w:p w:rsidR="00B75233" w:rsidRDefault="00B75233">
            <w:pPr>
              <w:pStyle w:val="TableParagraph"/>
              <w:rPr>
                <w:sz w:val="15"/>
              </w:rPr>
            </w:pPr>
          </w:p>
          <w:p w:rsidR="00B75233" w:rsidRDefault="00153A98">
            <w:pPr>
              <w:pStyle w:val="TableParagraph"/>
              <w:tabs>
                <w:tab w:val="left" w:pos="4518"/>
                <w:tab w:val="left" w:pos="5147"/>
              </w:tabs>
              <w:ind w:left="3889"/>
              <w:rPr>
                <w:sz w:val="15"/>
              </w:rPr>
            </w:pPr>
            <w:r>
              <w:rPr>
                <w:w w:val="105"/>
                <w:sz w:val="15"/>
              </w:rPr>
              <w:t>年</w:t>
            </w:r>
            <w:r>
              <w:rPr>
                <w:w w:val="105"/>
                <w:sz w:val="15"/>
              </w:rPr>
              <w:tab/>
              <w:t>月</w:t>
            </w:r>
            <w:r>
              <w:rPr>
                <w:w w:val="105"/>
                <w:sz w:val="15"/>
              </w:rPr>
              <w:tab/>
              <w:t>日</w:t>
            </w:r>
          </w:p>
        </w:tc>
      </w:tr>
    </w:tbl>
    <w:p w:rsidR="00B75233" w:rsidRDefault="00B75233">
      <w:pPr>
        <w:pStyle w:val="a3"/>
        <w:rPr>
          <w:sz w:val="20"/>
        </w:rPr>
      </w:pPr>
    </w:p>
    <w:p w:rsidR="00B75233" w:rsidRDefault="00B75233">
      <w:pPr>
        <w:pStyle w:val="a3"/>
        <w:spacing w:before="11"/>
        <w:rPr>
          <w:sz w:val="18"/>
        </w:rPr>
      </w:pPr>
    </w:p>
    <w:p w:rsidR="00B75233" w:rsidRDefault="00153A98">
      <w:pPr>
        <w:ind w:left="973"/>
        <w:rPr>
          <w:sz w:val="15"/>
        </w:rPr>
      </w:pPr>
      <w:r>
        <w:rPr>
          <w:w w:val="105"/>
          <w:sz w:val="15"/>
        </w:rPr>
        <w:t>备注：</w:t>
      </w:r>
    </w:p>
    <w:p w:rsidR="00B75233" w:rsidRDefault="00153A98">
      <w:pPr>
        <w:pStyle w:val="a4"/>
        <w:numPr>
          <w:ilvl w:val="0"/>
          <w:numId w:val="25"/>
        </w:numPr>
        <w:tabs>
          <w:tab w:val="left" w:pos="1132"/>
        </w:tabs>
        <w:spacing w:before="1" w:line="192" w:lineRule="exact"/>
        <w:ind w:hanging="159"/>
        <w:rPr>
          <w:sz w:val="15"/>
        </w:rPr>
      </w:pPr>
      <w:r>
        <w:rPr>
          <w:spacing w:val="-1"/>
          <w:w w:val="105"/>
          <w:sz w:val="15"/>
        </w:rPr>
        <w:t>预算执行情况口径：预算数为调整后财政资金总额</w:t>
      </w:r>
      <w:r>
        <w:rPr>
          <w:w w:val="105"/>
          <w:sz w:val="15"/>
        </w:rPr>
        <w:t>（包括上年结余结转），执行数为资金使用单位财政资金实际支出数。</w:t>
      </w:r>
    </w:p>
    <w:p w:rsidR="00B75233" w:rsidRDefault="00153A98">
      <w:pPr>
        <w:pStyle w:val="a4"/>
        <w:numPr>
          <w:ilvl w:val="0"/>
          <w:numId w:val="25"/>
        </w:numPr>
        <w:tabs>
          <w:tab w:val="left" w:pos="1132"/>
        </w:tabs>
        <w:spacing w:line="242" w:lineRule="auto"/>
        <w:ind w:left="973" w:right="1317" w:firstLine="0"/>
        <w:rPr>
          <w:sz w:val="15"/>
        </w:rPr>
      </w:pPr>
      <w:r>
        <w:rPr>
          <w:sz w:val="15"/>
        </w:rPr>
        <w:t xml:space="preserve">定量指标完成数汇总原则：绝对值直接累加计算，相对值按照资金额度加权平均计算。定量指标计分原则：正向指标（即目标值为≥X,得   </w:t>
      </w:r>
      <w:r>
        <w:rPr>
          <w:w w:val="105"/>
          <w:sz w:val="15"/>
        </w:rPr>
        <w:t>分=权重*B/A），反向指标（即目标值为≤X，得分=权重*A/B），得分不得突破权重总额。定量指标先汇总完成数，再计算得分。</w:t>
      </w:r>
    </w:p>
    <w:p w:rsidR="00B75233" w:rsidRDefault="00153A98">
      <w:pPr>
        <w:pStyle w:val="a4"/>
        <w:numPr>
          <w:ilvl w:val="0"/>
          <w:numId w:val="25"/>
        </w:numPr>
        <w:tabs>
          <w:tab w:val="left" w:pos="1132"/>
        </w:tabs>
        <w:spacing w:line="190" w:lineRule="exact"/>
        <w:ind w:hanging="159"/>
        <w:rPr>
          <w:sz w:val="15"/>
        </w:rPr>
      </w:pPr>
      <w:r>
        <w:rPr>
          <w:w w:val="105"/>
          <w:sz w:val="15"/>
        </w:rPr>
        <w:t>定性指标计分原则：达成预期指标、部分达成预期指标并具有一定效果、未达成预期指标且效果较差三档，分别按照该指标对应分值区间</w:t>
      </w:r>
    </w:p>
    <w:p w:rsidR="00B75233" w:rsidRDefault="00153A98">
      <w:pPr>
        <w:ind w:left="973"/>
        <w:rPr>
          <w:sz w:val="15"/>
        </w:rPr>
      </w:pPr>
      <w:r>
        <w:rPr>
          <w:w w:val="105"/>
          <w:sz w:val="15"/>
        </w:rPr>
        <w:t>100-80%（含80%）、80-50%（含50%）、50-0%合理确定分值。汇总时，以资金额度为权重，对分值进行加权平均计算。</w:t>
      </w:r>
    </w:p>
    <w:p w:rsidR="00B75233" w:rsidRDefault="00153A98">
      <w:pPr>
        <w:pStyle w:val="a4"/>
        <w:numPr>
          <w:ilvl w:val="0"/>
          <w:numId w:val="25"/>
        </w:numPr>
        <w:tabs>
          <w:tab w:val="left" w:pos="1132"/>
        </w:tabs>
        <w:spacing w:before="2"/>
        <w:ind w:hanging="159"/>
        <w:rPr>
          <w:sz w:val="15"/>
        </w:rPr>
      </w:pPr>
      <w:r>
        <w:rPr>
          <w:w w:val="105"/>
          <w:sz w:val="15"/>
        </w:rPr>
        <w:t>基于经济性和必要性等因素考虑，满意度指标暂可不</w:t>
      </w:r>
      <w:proofErr w:type="gramStart"/>
      <w:r>
        <w:rPr>
          <w:w w:val="105"/>
          <w:sz w:val="15"/>
        </w:rPr>
        <w:t>作为必评指标</w:t>
      </w:r>
      <w:proofErr w:type="gramEnd"/>
      <w:r>
        <w:rPr>
          <w:w w:val="105"/>
          <w:sz w:val="15"/>
        </w:rPr>
        <w:t>。</w:t>
      </w:r>
    </w:p>
    <w:p w:rsidR="00B75233" w:rsidRDefault="00B75233">
      <w:pPr>
        <w:rPr>
          <w:sz w:val="15"/>
        </w:rPr>
        <w:sectPr w:rsidR="00B75233">
          <w:headerReference w:type="default" r:id="rId66"/>
          <w:footerReference w:type="default" r:id="rId67"/>
          <w:pgSz w:w="11910" w:h="16840"/>
          <w:pgMar w:top="2200" w:right="0" w:bottom="280" w:left="140" w:header="1574" w:footer="0" w:gutter="0"/>
          <w:cols w:space="720"/>
        </w:sectPr>
      </w:pPr>
    </w:p>
    <w:p w:rsidR="00B75233" w:rsidRDefault="00B75233">
      <w:pPr>
        <w:pStyle w:val="a3"/>
        <w:spacing w:before="4"/>
        <w:rPr>
          <w:sz w:val="7"/>
        </w:rPr>
      </w:pPr>
    </w:p>
    <w:tbl>
      <w:tblPr>
        <w:tblW w:w="0" w:type="auto"/>
        <w:tblInd w:w="9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85"/>
        <w:gridCol w:w="948"/>
        <w:gridCol w:w="1222"/>
        <w:gridCol w:w="1167"/>
        <w:gridCol w:w="785"/>
        <w:gridCol w:w="785"/>
        <w:gridCol w:w="1188"/>
        <w:gridCol w:w="785"/>
        <w:gridCol w:w="785"/>
        <w:gridCol w:w="1167"/>
      </w:tblGrid>
      <w:tr w:rsidR="00B75233">
        <w:trPr>
          <w:trHeight w:val="366"/>
        </w:trPr>
        <w:tc>
          <w:tcPr>
            <w:tcW w:w="1733" w:type="dxa"/>
            <w:gridSpan w:val="2"/>
          </w:tcPr>
          <w:p w:rsidR="00B75233" w:rsidRDefault="00153A98">
            <w:pPr>
              <w:pStyle w:val="TableParagraph"/>
              <w:spacing w:before="89"/>
              <w:ind w:left="556"/>
              <w:rPr>
                <w:sz w:val="16"/>
              </w:rPr>
            </w:pPr>
            <w:r>
              <w:rPr>
                <w:sz w:val="16"/>
              </w:rPr>
              <w:t>项目名称</w:t>
            </w:r>
          </w:p>
        </w:tc>
        <w:tc>
          <w:tcPr>
            <w:tcW w:w="7884" w:type="dxa"/>
            <w:gridSpan w:val="8"/>
          </w:tcPr>
          <w:p w:rsidR="00B75233" w:rsidRDefault="00153A98">
            <w:pPr>
              <w:pStyle w:val="TableParagraph"/>
              <w:spacing w:before="89"/>
              <w:ind w:left="3155" w:right="3112"/>
              <w:jc w:val="center"/>
              <w:rPr>
                <w:sz w:val="16"/>
              </w:rPr>
            </w:pPr>
            <w:r>
              <w:rPr>
                <w:sz w:val="16"/>
              </w:rPr>
              <w:t>支二路道路排水工程</w:t>
            </w:r>
          </w:p>
        </w:tc>
      </w:tr>
      <w:tr w:rsidR="00B75233">
        <w:trPr>
          <w:trHeight w:val="366"/>
        </w:trPr>
        <w:tc>
          <w:tcPr>
            <w:tcW w:w="1733" w:type="dxa"/>
            <w:gridSpan w:val="2"/>
          </w:tcPr>
          <w:p w:rsidR="00B75233" w:rsidRDefault="00153A98">
            <w:pPr>
              <w:pStyle w:val="TableParagraph"/>
              <w:spacing w:before="89"/>
              <w:ind w:left="556"/>
              <w:rPr>
                <w:sz w:val="16"/>
              </w:rPr>
            </w:pPr>
            <w:r>
              <w:rPr>
                <w:sz w:val="16"/>
              </w:rPr>
              <w:t>主管部门</w:t>
            </w:r>
          </w:p>
        </w:tc>
        <w:tc>
          <w:tcPr>
            <w:tcW w:w="3174" w:type="dxa"/>
            <w:gridSpan w:val="3"/>
          </w:tcPr>
          <w:p w:rsidR="00B75233" w:rsidRDefault="00153A98">
            <w:pPr>
              <w:pStyle w:val="TableParagraph"/>
              <w:spacing w:before="89"/>
              <w:ind w:left="412"/>
              <w:rPr>
                <w:sz w:val="16"/>
              </w:rPr>
            </w:pPr>
            <w:r>
              <w:rPr>
                <w:sz w:val="16"/>
              </w:rPr>
              <w:t>武汉市东西湖区住房和城乡建设局</w:t>
            </w:r>
          </w:p>
        </w:tc>
        <w:tc>
          <w:tcPr>
            <w:tcW w:w="2758" w:type="dxa"/>
            <w:gridSpan w:val="3"/>
          </w:tcPr>
          <w:p w:rsidR="00B75233" w:rsidRDefault="00153A98">
            <w:pPr>
              <w:pStyle w:val="TableParagraph"/>
              <w:spacing w:before="89"/>
              <w:ind w:left="912"/>
              <w:rPr>
                <w:sz w:val="16"/>
              </w:rPr>
            </w:pPr>
            <w:r>
              <w:rPr>
                <w:sz w:val="16"/>
              </w:rPr>
              <w:t>项目实施单位</w:t>
            </w:r>
          </w:p>
        </w:tc>
        <w:tc>
          <w:tcPr>
            <w:tcW w:w="1952" w:type="dxa"/>
            <w:gridSpan w:val="2"/>
          </w:tcPr>
          <w:p w:rsidR="00B75233" w:rsidRDefault="00153A98">
            <w:pPr>
              <w:pStyle w:val="TableParagraph"/>
              <w:spacing w:before="89"/>
              <w:ind w:left="723" w:right="694"/>
              <w:jc w:val="center"/>
              <w:rPr>
                <w:sz w:val="16"/>
              </w:rPr>
            </w:pPr>
            <w:r>
              <w:rPr>
                <w:sz w:val="16"/>
              </w:rPr>
              <w:t>建设科</w:t>
            </w:r>
          </w:p>
        </w:tc>
      </w:tr>
      <w:tr w:rsidR="00B75233">
        <w:trPr>
          <w:trHeight w:val="366"/>
        </w:trPr>
        <w:tc>
          <w:tcPr>
            <w:tcW w:w="1733" w:type="dxa"/>
            <w:gridSpan w:val="2"/>
          </w:tcPr>
          <w:p w:rsidR="00B75233" w:rsidRDefault="00153A98">
            <w:pPr>
              <w:pStyle w:val="TableParagraph"/>
              <w:spacing w:before="90"/>
              <w:ind w:left="556"/>
              <w:rPr>
                <w:sz w:val="16"/>
              </w:rPr>
            </w:pPr>
            <w:r>
              <w:rPr>
                <w:sz w:val="16"/>
              </w:rPr>
              <w:t>项目类别</w:t>
            </w:r>
          </w:p>
        </w:tc>
        <w:tc>
          <w:tcPr>
            <w:tcW w:w="7884" w:type="dxa"/>
            <w:gridSpan w:val="8"/>
          </w:tcPr>
          <w:p w:rsidR="00B75233" w:rsidRDefault="00153A98">
            <w:pPr>
              <w:pStyle w:val="TableParagraph"/>
              <w:tabs>
                <w:tab w:val="left" w:pos="1451"/>
                <w:tab w:val="left" w:pos="1847"/>
                <w:tab w:val="left" w:pos="2951"/>
              </w:tabs>
              <w:spacing w:before="90"/>
              <w:ind w:left="30"/>
              <w:rPr>
                <w:rFonts w:ascii="Wingdings" w:hAnsi="Wingdings"/>
                <w:sz w:val="16"/>
              </w:rPr>
            </w:pPr>
            <w:r>
              <w:rPr>
                <w:sz w:val="16"/>
              </w:rPr>
              <w:t>1、部门预算项目</w:t>
            </w:r>
            <w:r>
              <w:rPr>
                <w:sz w:val="16"/>
              </w:rPr>
              <w:tab/>
              <w:t>□</w:t>
            </w:r>
            <w:r>
              <w:rPr>
                <w:sz w:val="16"/>
              </w:rPr>
              <w:tab/>
              <w:t>2</w:t>
            </w:r>
            <w:r>
              <w:rPr>
                <w:spacing w:val="-4"/>
                <w:sz w:val="16"/>
              </w:rPr>
              <w:t>、</w:t>
            </w:r>
            <w:r>
              <w:rPr>
                <w:sz w:val="16"/>
              </w:rPr>
              <w:t>区直专项</w:t>
            </w:r>
            <w:r>
              <w:rPr>
                <w:sz w:val="16"/>
              </w:rPr>
              <w:tab/>
            </w:r>
            <w:r>
              <w:rPr>
                <w:rFonts w:ascii="Wingdings" w:hAnsi="Wingdings"/>
                <w:position w:val="1"/>
                <w:sz w:val="16"/>
              </w:rPr>
              <w:t></w:t>
            </w:r>
          </w:p>
        </w:tc>
      </w:tr>
      <w:tr w:rsidR="00B75233">
        <w:trPr>
          <w:trHeight w:val="366"/>
        </w:trPr>
        <w:tc>
          <w:tcPr>
            <w:tcW w:w="1733" w:type="dxa"/>
            <w:gridSpan w:val="2"/>
          </w:tcPr>
          <w:p w:rsidR="00B75233" w:rsidRDefault="00153A98">
            <w:pPr>
              <w:pStyle w:val="TableParagraph"/>
              <w:spacing w:before="90"/>
              <w:ind w:left="556"/>
              <w:rPr>
                <w:sz w:val="16"/>
              </w:rPr>
            </w:pPr>
            <w:r>
              <w:rPr>
                <w:sz w:val="16"/>
              </w:rPr>
              <w:t>项目属性</w:t>
            </w:r>
          </w:p>
        </w:tc>
        <w:tc>
          <w:tcPr>
            <w:tcW w:w="7884" w:type="dxa"/>
            <w:gridSpan w:val="8"/>
          </w:tcPr>
          <w:p w:rsidR="00B75233" w:rsidRDefault="00153A98">
            <w:pPr>
              <w:pStyle w:val="TableParagraph"/>
              <w:tabs>
                <w:tab w:val="left" w:pos="1451"/>
                <w:tab w:val="left" w:pos="1849"/>
              </w:tabs>
              <w:spacing w:before="90"/>
              <w:ind w:left="30"/>
              <w:rPr>
                <w:rFonts w:ascii="Wingdings" w:hAnsi="Wingdings"/>
                <w:sz w:val="16"/>
              </w:rPr>
            </w:pPr>
            <w:r>
              <w:rPr>
                <w:sz w:val="16"/>
              </w:rPr>
              <w:t>1、持续性项目</w:t>
            </w:r>
            <w:r>
              <w:rPr>
                <w:sz w:val="16"/>
              </w:rPr>
              <w:tab/>
              <w:t>□</w:t>
            </w:r>
            <w:r>
              <w:rPr>
                <w:sz w:val="16"/>
              </w:rPr>
              <w:tab/>
              <w:t>2</w:t>
            </w:r>
            <w:r>
              <w:rPr>
                <w:spacing w:val="-4"/>
                <w:sz w:val="16"/>
              </w:rPr>
              <w:t>、</w:t>
            </w:r>
            <w:r>
              <w:rPr>
                <w:sz w:val="16"/>
              </w:rPr>
              <w:t>新增性项目</w:t>
            </w:r>
            <w:r>
              <w:rPr>
                <w:spacing w:val="67"/>
                <w:sz w:val="16"/>
              </w:rPr>
              <w:t xml:space="preserve"> </w:t>
            </w:r>
            <w:r>
              <w:rPr>
                <w:rFonts w:ascii="Wingdings" w:hAnsi="Wingdings"/>
                <w:position w:val="1"/>
                <w:sz w:val="16"/>
              </w:rPr>
              <w:t></w:t>
            </w:r>
          </w:p>
        </w:tc>
      </w:tr>
      <w:tr w:rsidR="00B75233">
        <w:trPr>
          <w:trHeight w:val="366"/>
        </w:trPr>
        <w:tc>
          <w:tcPr>
            <w:tcW w:w="1733" w:type="dxa"/>
            <w:gridSpan w:val="2"/>
          </w:tcPr>
          <w:p w:rsidR="00B75233" w:rsidRDefault="00153A98">
            <w:pPr>
              <w:pStyle w:val="TableParagraph"/>
              <w:spacing w:before="90"/>
              <w:ind w:left="556"/>
              <w:rPr>
                <w:sz w:val="16"/>
              </w:rPr>
            </w:pPr>
            <w:r>
              <w:rPr>
                <w:sz w:val="16"/>
              </w:rPr>
              <w:t>项目类型</w:t>
            </w:r>
          </w:p>
        </w:tc>
        <w:tc>
          <w:tcPr>
            <w:tcW w:w="7884" w:type="dxa"/>
            <w:gridSpan w:val="8"/>
          </w:tcPr>
          <w:p w:rsidR="00B75233" w:rsidRDefault="00153A98">
            <w:pPr>
              <w:pStyle w:val="TableParagraph"/>
              <w:tabs>
                <w:tab w:val="left" w:pos="1451"/>
                <w:tab w:val="left" w:pos="1849"/>
                <w:tab w:val="left" w:pos="3664"/>
              </w:tabs>
              <w:spacing w:before="90"/>
              <w:ind w:left="30"/>
              <w:rPr>
                <w:rFonts w:ascii="Wingdings" w:hAnsi="Wingdings"/>
                <w:sz w:val="16"/>
              </w:rPr>
            </w:pPr>
            <w:r>
              <w:rPr>
                <w:sz w:val="16"/>
              </w:rPr>
              <w:t>1、常年性项目</w:t>
            </w:r>
            <w:r>
              <w:rPr>
                <w:sz w:val="16"/>
              </w:rPr>
              <w:tab/>
              <w:t>□</w:t>
            </w:r>
            <w:r>
              <w:rPr>
                <w:sz w:val="16"/>
              </w:rPr>
              <w:tab/>
              <w:t>2</w:t>
            </w:r>
            <w:r>
              <w:rPr>
                <w:spacing w:val="-4"/>
                <w:sz w:val="16"/>
              </w:rPr>
              <w:t>、</w:t>
            </w:r>
            <w:r>
              <w:rPr>
                <w:sz w:val="16"/>
              </w:rPr>
              <w:t>延续性项目</w:t>
            </w:r>
            <w:r>
              <w:rPr>
                <w:spacing w:val="65"/>
                <w:sz w:val="16"/>
              </w:rPr>
              <w:t xml:space="preserve"> </w:t>
            </w:r>
            <w:r>
              <w:rPr>
                <w:sz w:val="16"/>
              </w:rPr>
              <w:t>□</w:t>
            </w:r>
            <w:r>
              <w:rPr>
                <w:sz w:val="16"/>
              </w:rPr>
              <w:tab/>
              <w:t>3</w:t>
            </w:r>
            <w:r>
              <w:rPr>
                <w:spacing w:val="-5"/>
                <w:sz w:val="16"/>
              </w:rPr>
              <w:t>、</w:t>
            </w:r>
            <w:r>
              <w:rPr>
                <w:sz w:val="16"/>
              </w:rPr>
              <w:t>一次性项目</w:t>
            </w:r>
            <w:r>
              <w:rPr>
                <w:spacing w:val="65"/>
                <w:sz w:val="16"/>
              </w:rPr>
              <w:t xml:space="preserve"> </w:t>
            </w:r>
            <w:r>
              <w:rPr>
                <w:rFonts w:ascii="Wingdings" w:hAnsi="Wingdings"/>
                <w:position w:val="1"/>
                <w:sz w:val="16"/>
              </w:rPr>
              <w:t></w:t>
            </w:r>
          </w:p>
        </w:tc>
      </w:tr>
      <w:tr w:rsidR="00B75233">
        <w:trPr>
          <w:trHeight w:val="748"/>
        </w:trPr>
        <w:tc>
          <w:tcPr>
            <w:tcW w:w="1733" w:type="dxa"/>
            <w:gridSpan w:val="2"/>
            <w:vMerge w:val="restart"/>
          </w:tcPr>
          <w:p w:rsidR="00B75233" w:rsidRDefault="00B75233">
            <w:pPr>
              <w:pStyle w:val="TableParagraph"/>
              <w:spacing w:before="12"/>
              <w:rPr>
                <w:sz w:val="21"/>
              </w:rPr>
            </w:pPr>
          </w:p>
          <w:p w:rsidR="00B75233" w:rsidRDefault="00153A98">
            <w:pPr>
              <w:pStyle w:val="TableParagraph"/>
              <w:spacing w:line="230" w:lineRule="auto"/>
              <w:ind w:left="400" w:right="370" w:firstLine="156"/>
              <w:rPr>
                <w:sz w:val="16"/>
              </w:rPr>
            </w:pPr>
            <w:r>
              <w:rPr>
                <w:sz w:val="16"/>
              </w:rPr>
              <w:t>预算执行</w:t>
            </w:r>
            <w:r>
              <w:rPr>
                <w:spacing w:val="-3"/>
                <w:sz w:val="16"/>
              </w:rPr>
              <w:t>情况</w:t>
            </w:r>
            <w:r>
              <w:rPr>
                <w:spacing w:val="-4"/>
                <w:sz w:val="16"/>
              </w:rPr>
              <w:t>（</w:t>
            </w:r>
            <w:r>
              <w:rPr>
                <w:spacing w:val="-3"/>
                <w:sz w:val="16"/>
              </w:rPr>
              <w:t>万元</w:t>
            </w:r>
            <w:r>
              <w:rPr>
                <w:spacing w:val="-16"/>
                <w:sz w:val="16"/>
              </w:rPr>
              <w:t>）</w:t>
            </w:r>
          </w:p>
          <w:p w:rsidR="00B75233" w:rsidRDefault="00153A98">
            <w:pPr>
              <w:pStyle w:val="TableParagraph"/>
              <w:spacing w:line="196" w:lineRule="exact"/>
              <w:ind w:left="556"/>
              <w:rPr>
                <w:sz w:val="16"/>
              </w:rPr>
            </w:pPr>
            <w:r>
              <w:rPr>
                <w:sz w:val="16"/>
              </w:rPr>
              <w:t>（20分）</w:t>
            </w:r>
          </w:p>
        </w:tc>
        <w:tc>
          <w:tcPr>
            <w:tcW w:w="1222" w:type="dxa"/>
          </w:tcPr>
          <w:p w:rsidR="00B75233" w:rsidRDefault="00B75233">
            <w:pPr>
              <w:pStyle w:val="TableParagraph"/>
              <w:rPr>
                <w:rFonts w:ascii="Times New Roman"/>
                <w:sz w:val="16"/>
              </w:rPr>
            </w:pPr>
          </w:p>
        </w:tc>
        <w:tc>
          <w:tcPr>
            <w:tcW w:w="1167" w:type="dxa"/>
          </w:tcPr>
          <w:p w:rsidR="00B75233" w:rsidRDefault="00B75233">
            <w:pPr>
              <w:pStyle w:val="TableParagraph"/>
              <w:spacing w:before="10"/>
              <w:rPr>
                <w:sz w:val="21"/>
              </w:rPr>
            </w:pPr>
          </w:p>
          <w:p w:rsidR="00B75233" w:rsidRDefault="00153A98">
            <w:pPr>
              <w:pStyle w:val="TableParagraph"/>
              <w:spacing w:before="1"/>
              <w:ind w:left="129" w:right="103"/>
              <w:jc w:val="center"/>
              <w:rPr>
                <w:sz w:val="16"/>
              </w:rPr>
            </w:pPr>
            <w:r>
              <w:rPr>
                <w:sz w:val="16"/>
              </w:rPr>
              <w:t>预算数（A）</w:t>
            </w:r>
          </w:p>
        </w:tc>
        <w:tc>
          <w:tcPr>
            <w:tcW w:w="1570" w:type="dxa"/>
            <w:gridSpan w:val="2"/>
          </w:tcPr>
          <w:p w:rsidR="00B75233" w:rsidRDefault="00B75233">
            <w:pPr>
              <w:pStyle w:val="TableParagraph"/>
              <w:spacing w:before="10"/>
              <w:rPr>
                <w:sz w:val="21"/>
              </w:rPr>
            </w:pPr>
          </w:p>
          <w:p w:rsidR="00B75233" w:rsidRDefault="00153A98">
            <w:pPr>
              <w:pStyle w:val="TableParagraph"/>
              <w:spacing w:before="1"/>
              <w:ind w:left="356"/>
              <w:rPr>
                <w:sz w:val="16"/>
              </w:rPr>
            </w:pPr>
            <w:r>
              <w:rPr>
                <w:sz w:val="16"/>
              </w:rPr>
              <w:t>执行数（B）</w:t>
            </w:r>
          </w:p>
        </w:tc>
        <w:tc>
          <w:tcPr>
            <w:tcW w:w="1188" w:type="dxa"/>
          </w:tcPr>
          <w:p w:rsidR="00B75233" w:rsidRDefault="00B75233">
            <w:pPr>
              <w:pStyle w:val="TableParagraph"/>
              <w:spacing w:before="10"/>
              <w:rPr>
                <w:sz w:val="21"/>
              </w:rPr>
            </w:pPr>
          </w:p>
          <w:p w:rsidR="00B75233" w:rsidRDefault="00153A98">
            <w:pPr>
              <w:pStyle w:val="TableParagraph"/>
              <w:spacing w:before="1"/>
              <w:ind w:left="58" w:right="34"/>
              <w:jc w:val="center"/>
              <w:rPr>
                <w:sz w:val="16"/>
              </w:rPr>
            </w:pPr>
            <w:r>
              <w:rPr>
                <w:sz w:val="16"/>
              </w:rPr>
              <w:t>执行率（B/A）</w:t>
            </w:r>
          </w:p>
        </w:tc>
        <w:tc>
          <w:tcPr>
            <w:tcW w:w="2737" w:type="dxa"/>
            <w:gridSpan w:val="3"/>
          </w:tcPr>
          <w:p w:rsidR="00B75233" w:rsidRDefault="00B75233">
            <w:pPr>
              <w:pStyle w:val="TableParagraph"/>
              <w:spacing w:before="4"/>
              <w:rPr>
                <w:sz w:val="14"/>
              </w:rPr>
            </w:pPr>
          </w:p>
          <w:p w:rsidR="00B75233" w:rsidRDefault="00153A98">
            <w:pPr>
              <w:pStyle w:val="TableParagraph"/>
              <w:spacing w:line="200" w:lineRule="exact"/>
              <w:ind w:left="752" w:right="726"/>
              <w:jc w:val="center"/>
              <w:rPr>
                <w:sz w:val="16"/>
              </w:rPr>
            </w:pPr>
            <w:r>
              <w:rPr>
                <w:sz w:val="16"/>
              </w:rPr>
              <w:t>得分</w:t>
            </w:r>
          </w:p>
          <w:p w:rsidR="00B75233" w:rsidRDefault="00153A98">
            <w:pPr>
              <w:pStyle w:val="TableParagraph"/>
              <w:spacing w:line="200" w:lineRule="exact"/>
              <w:ind w:left="752" w:right="729"/>
              <w:jc w:val="center"/>
              <w:rPr>
                <w:sz w:val="16"/>
              </w:rPr>
            </w:pPr>
            <w:r>
              <w:rPr>
                <w:sz w:val="16"/>
              </w:rPr>
              <w:t>（20分*执行率）</w:t>
            </w:r>
          </w:p>
        </w:tc>
      </w:tr>
      <w:tr w:rsidR="00B75233">
        <w:trPr>
          <w:trHeight w:val="366"/>
        </w:trPr>
        <w:tc>
          <w:tcPr>
            <w:tcW w:w="1733" w:type="dxa"/>
            <w:gridSpan w:val="2"/>
            <w:vMerge/>
            <w:tcBorders>
              <w:top w:val="nil"/>
            </w:tcBorders>
          </w:tcPr>
          <w:p w:rsidR="00B75233" w:rsidRDefault="00B75233">
            <w:pPr>
              <w:rPr>
                <w:sz w:val="2"/>
                <w:szCs w:val="2"/>
              </w:rPr>
            </w:pPr>
          </w:p>
        </w:tc>
        <w:tc>
          <w:tcPr>
            <w:tcW w:w="1222" w:type="dxa"/>
          </w:tcPr>
          <w:p w:rsidR="00B75233" w:rsidRDefault="00153A98">
            <w:pPr>
              <w:pStyle w:val="TableParagraph"/>
              <w:spacing w:before="1" w:line="194" w:lineRule="exact"/>
              <w:ind w:left="537" w:right="10" w:hanging="471"/>
              <w:rPr>
                <w:sz w:val="16"/>
              </w:rPr>
            </w:pPr>
            <w:r>
              <w:rPr>
                <w:sz w:val="16"/>
              </w:rPr>
              <w:t>年度财政资金总额</w:t>
            </w:r>
          </w:p>
        </w:tc>
        <w:tc>
          <w:tcPr>
            <w:tcW w:w="1167" w:type="dxa"/>
          </w:tcPr>
          <w:p w:rsidR="00B75233" w:rsidRDefault="00153A98">
            <w:pPr>
              <w:pStyle w:val="TableParagraph"/>
              <w:spacing w:before="90"/>
              <w:ind w:left="129" w:right="99"/>
              <w:jc w:val="center"/>
              <w:rPr>
                <w:sz w:val="16"/>
              </w:rPr>
            </w:pPr>
            <w:r>
              <w:rPr>
                <w:sz w:val="16"/>
              </w:rPr>
              <w:t>160.63</w:t>
            </w:r>
          </w:p>
        </w:tc>
        <w:tc>
          <w:tcPr>
            <w:tcW w:w="1570" w:type="dxa"/>
            <w:gridSpan w:val="2"/>
          </w:tcPr>
          <w:p w:rsidR="00B75233" w:rsidRDefault="00153A98">
            <w:pPr>
              <w:pStyle w:val="TableParagraph"/>
              <w:spacing w:before="90"/>
              <w:ind w:left="29"/>
              <w:jc w:val="center"/>
              <w:rPr>
                <w:sz w:val="16"/>
              </w:rPr>
            </w:pPr>
            <w:r>
              <w:rPr>
                <w:sz w:val="16"/>
              </w:rPr>
              <w:t>160.63</w:t>
            </w:r>
          </w:p>
        </w:tc>
        <w:tc>
          <w:tcPr>
            <w:tcW w:w="1188" w:type="dxa"/>
          </w:tcPr>
          <w:p w:rsidR="00B75233" w:rsidRDefault="00153A98">
            <w:pPr>
              <w:pStyle w:val="TableParagraph"/>
              <w:spacing w:before="90"/>
              <w:ind w:left="58" w:right="30"/>
              <w:jc w:val="center"/>
              <w:rPr>
                <w:sz w:val="16"/>
              </w:rPr>
            </w:pPr>
            <w:r>
              <w:rPr>
                <w:sz w:val="16"/>
              </w:rPr>
              <w:t>100%</w:t>
            </w:r>
          </w:p>
        </w:tc>
        <w:tc>
          <w:tcPr>
            <w:tcW w:w="2737" w:type="dxa"/>
            <w:gridSpan w:val="3"/>
          </w:tcPr>
          <w:p w:rsidR="00B75233" w:rsidRDefault="00153A98">
            <w:pPr>
              <w:pStyle w:val="TableParagraph"/>
              <w:spacing w:before="90"/>
              <w:ind w:left="752" w:right="727"/>
              <w:jc w:val="center"/>
              <w:rPr>
                <w:sz w:val="16"/>
              </w:rPr>
            </w:pPr>
            <w:r>
              <w:rPr>
                <w:sz w:val="16"/>
              </w:rPr>
              <w:t>20.0</w:t>
            </w:r>
          </w:p>
        </w:tc>
      </w:tr>
      <w:tr w:rsidR="00B75233">
        <w:trPr>
          <w:trHeight w:val="423"/>
        </w:trPr>
        <w:tc>
          <w:tcPr>
            <w:tcW w:w="785"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8"/>
              <w:rPr>
                <w:sz w:val="17"/>
              </w:rPr>
            </w:pPr>
          </w:p>
          <w:p w:rsidR="00B75233" w:rsidRDefault="00153A98">
            <w:pPr>
              <w:pStyle w:val="TableParagraph"/>
              <w:spacing w:line="228" w:lineRule="auto"/>
              <w:ind w:left="80" w:right="47" w:firstLine="2"/>
              <w:jc w:val="center"/>
              <w:rPr>
                <w:sz w:val="16"/>
              </w:rPr>
            </w:pPr>
            <w:r>
              <w:rPr>
                <w:sz w:val="16"/>
              </w:rPr>
              <w:t>年度绩效目标（80 分）</w:t>
            </w:r>
          </w:p>
        </w:tc>
        <w:tc>
          <w:tcPr>
            <w:tcW w:w="948" w:type="dxa"/>
          </w:tcPr>
          <w:p w:rsidR="00B75233" w:rsidRDefault="00153A98">
            <w:pPr>
              <w:pStyle w:val="TableParagraph"/>
              <w:spacing w:before="105"/>
              <w:ind w:left="164"/>
              <w:rPr>
                <w:sz w:val="16"/>
              </w:rPr>
            </w:pPr>
            <w:r>
              <w:rPr>
                <w:sz w:val="16"/>
              </w:rPr>
              <w:t>一级指标</w:t>
            </w:r>
          </w:p>
        </w:tc>
        <w:tc>
          <w:tcPr>
            <w:tcW w:w="1222" w:type="dxa"/>
          </w:tcPr>
          <w:p w:rsidR="00B75233" w:rsidRDefault="00153A98">
            <w:pPr>
              <w:pStyle w:val="TableParagraph"/>
              <w:spacing w:before="105"/>
              <w:ind w:left="301"/>
              <w:rPr>
                <w:sz w:val="16"/>
              </w:rPr>
            </w:pPr>
            <w:r>
              <w:rPr>
                <w:sz w:val="16"/>
              </w:rPr>
              <w:t>二级指标</w:t>
            </w:r>
          </w:p>
        </w:tc>
        <w:tc>
          <w:tcPr>
            <w:tcW w:w="2737" w:type="dxa"/>
            <w:gridSpan w:val="3"/>
          </w:tcPr>
          <w:p w:rsidR="00B75233" w:rsidRDefault="00153A98">
            <w:pPr>
              <w:pStyle w:val="TableParagraph"/>
              <w:spacing w:before="105"/>
              <w:ind w:left="752" w:right="721"/>
              <w:jc w:val="center"/>
              <w:rPr>
                <w:sz w:val="16"/>
              </w:rPr>
            </w:pPr>
            <w:r>
              <w:rPr>
                <w:sz w:val="16"/>
              </w:rPr>
              <w:t>三级指标</w:t>
            </w:r>
          </w:p>
        </w:tc>
        <w:tc>
          <w:tcPr>
            <w:tcW w:w="1188" w:type="dxa"/>
          </w:tcPr>
          <w:p w:rsidR="00B75233" w:rsidRDefault="00153A98">
            <w:pPr>
              <w:pStyle w:val="TableParagraph"/>
              <w:spacing w:before="10" w:line="200" w:lineRule="exact"/>
              <w:ind w:left="58" w:right="26"/>
              <w:jc w:val="center"/>
              <w:rPr>
                <w:sz w:val="16"/>
              </w:rPr>
            </w:pPr>
            <w:r>
              <w:rPr>
                <w:sz w:val="16"/>
              </w:rPr>
              <w:t>年初目标值</w:t>
            </w:r>
          </w:p>
          <w:p w:rsidR="00B75233" w:rsidRDefault="00153A98">
            <w:pPr>
              <w:pStyle w:val="TableParagraph"/>
              <w:spacing w:line="194" w:lineRule="exact"/>
              <w:ind w:left="58" w:right="31"/>
              <w:jc w:val="center"/>
              <w:rPr>
                <w:sz w:val="16"/>
              </w:rPr>
            </w:pPr>
            <w:r>
              <w:rPr>
                <w:sz w:val="16"/>
              </w:rPr>
              <w:t>（A）</w:t>
            </w:r>
          </w:p>
        </w:tc>
        <w:tc>
          <w:tcPr>
            <w:tcW w:w="1570" w:type="dxa"/>
            <w:gridSpan w:val="2"/>
          </w:tcPr>
          <w:p w:rsidR="00B75233" w:rsidRDefault="00153A98">
            <w:pPr>
              <w:pStyle w:val="TableParagraph"/>
              <w:spacing w:before="105"/>
              <w:ind w:left="199"/>
              <w:rPr>
                <w:sz w:val="16"/>
              </w:rPr>
            </w:pPr>
            <w:r>
              <w:rPr>
                <w:sz w:val="16"/>
              </w:rPr>
              <w:t>实际完成值（B）</w:t>
            </w:r>
          </w:p>
        </w:tc>
        <w:tc>
          <w:tcPr>
            <w:tcW w:w="1167" w:type="dxa"/>
          </w:tcPr>
          <w:p w:rsidR="00B75233" w:rsidRDefault="00153A98">
            <w:pPr>
              <w:pStyle w:val="TableParagraph"/>
              <w:spacing w:before="105"/>
              <w:ind w:left="129" w:right="102"/>
              <w:jc w:val="center"/>
              <w:rPr>
                <w:sz w:val="16"/>
              </w:rPr>
            </w:pPr>
            <w:r>
              <w:rPr>
                <w:sz w:val="16"/>
              </w:rPr>
              <w:t>得分</w:t>
            </w:r>
          </w:p>
        </w:tc>
      </w:tr>
      <w:tr w:rsidR="00B75233">
        <w:trPr>
          <w:trHeight w:val="445"/>
        </w:trPr>
        <w:tc>
          <w:tcPr>
            <w:tcW w:w="785" w:type="dxa"/>
            <w:vMerge/>
            <w:tcBorders>
              <w:top w:val="nil"/>
            </w:tcBorders>
          </w:tcPr>
          <w:p w:rsidR="00B75233" w:rsidRDefault="00B75233">
            <w:pPr>
              <w:rPr>
                <w:sz w:val="2"/>
                <w:szCs w:val="2"/>
              </w:rPr>
            </w:pPr>
          </w:p>
        </w:tc>
        <w:tc>
          <w:tcPr>
            <w:tcW w:w="948" w:type="dxa"/>
          </w:tcPr>
          <w:p w:rsidR="00B75233" w:rsidRDefault="00153A98">
            <w:pPr>
              <w:pStyle w:val="TableParagraph"/>
              <w:spacing w:before="32" w:line="200" w:lineRule="exact"/>
              <w:ind w:left="164"/>
              <w:rPr>
                <w:sz w:val="16"/>
              </w:rPr>
            </w:pPr>
            <w:r>
              <w:rPr>
                <w:spacing w:val="-1"/>
                <w:sz w:val="16"/>
              </w:rPr>
              <w:t>产出指标</w:t>
            </w:r>
          </w:p>
          <w:p w:rsidR="00B75233" w:rsidRDefault="00153A98">
            <w:pPr>
              <w:pStyle w:val="TableParagraph"/>
              <w:spacing w:line="194" w:lineRule="exact"/>
              <w:ind w:left="164"/>
              <w:rPr>
                <w:sz w:val="16"/>
              </w:rPr>
            </w:pPr>
            <w:r>
              <w:rPr>
                <w:spacing w:val="-2"/>
                <w:sz w:val="16"/>
              </w:rPr>
              <w:t>（40</w:t>
            </w:r>
            <w:r>
              <w:rPr>
                <w:spacing w:val="-4"/>
                <w:sz w:val="16"/>
              </w:rPr>
              <w:t>分</w:t>
            </w:r>
            <w:r>
              <w:rPr>
                <w:spacing w:val="-1"/>
                <w:sz w:val="16"/>
              </w:rPr>
              <w:t>）</w:t>
            </w:r>
          </w:p>
        </w:tc>
        <w:tc>
          <w:tcPr>
            <w:tcW w:w="1222" w:type="dxa"/>
          </w:tcPr>
          <w:p w:rsidR="00B75233" w:rsidRDefault="00153A98">
            <w:pPr>
              <w:pStyle w:val="TableParagraph"/>
              <w:spacing w:before="128"/>
              <w:ind w:left="301"/>
              <w:rPr>
                <w:sz w:val="16"/>
              </w:rPr>
            </w:pPr>
            <w:r>
              <w:rPr>
                <w:sz w:val="16"/>
              </w:rPr>
              <w:t>工程质量</w:t>
            </w:r>
          </w:p>
        </w:tc>
        <w:tc>
          <w:tcPr>
            <w:tcW w:w="2737" w:type="dxa"/>
            <w:gridSpan w:val="3"/>
          </w:tcPr>
          <w:p w:rsidR="00B75233" w:rsidRDefault="00153A98">
            <w:pPr>
              <w:pStyle w:val="TableParagraph"/>
              <w:spacing w:before="128"/>
              <w:ind w:left="743"/>
              <w:rPr>
                <w:sz w:val="16"/>
              </w:rPr>
            </w:pPr>
            <w:r>
              <w:rPr>
                <w:sz w:val="16"/>
              </w:rPr>
              <w:t>工程质量（40分）</w:t>
            </w:r>
          </w:p>
        </w:tc>
        <w:tc>
          <w:tcPr>
            <w:tcW w:w="1188" w:type="dxa"/>
          </w:tcPr>
          <w:p w:rsidR="00B75233" w:rsidRDefault="00153A98">
            <w:pPr>
              <w:pStyle w:val="TableParagraph"/>
              <w:spacing w:before="128"/>
              <w:ind w:left="58" w:right="33"/>
              <w:jc w:val="center"/>
              <w:rPr>
                <w:sz w:val="16"/>
              </w:rPr>
            </w:pPr>
            <w:r>
              <w:rPr>
                <w:sz w:val="16"/>
              </w:rPr>
              <w:t>合格</w:t>
            </w:r>
          </w:p>
        </w:tc>
        <w:tc>
          <w:tcPr>
            <w:tcW w:w="1570" w:type="dxa"/>
            <w:gridSpan w:val="2"/>
          </w:tcPr>
          <w:p w:rsidR="00B75233" w:rsidRDefault="00153A98">
            <w:pPr>
              <w:pStyle w:val="TableParagraph"/>
              <w:spacing w:before="128"/>
              <w:ind w:left="27"/>
              <w:jc w:val="center"/>
              <w:rPr>
                <w:sz w:val="16"/>
              </w:rPr>
            </w:pPr>
            <w:r>
              <w:rPr>
                <w:sz w:val="16"/>
              </w:rPr>
              <w:t>合格</w:t>
            </w:r>
          </w:p>
        </w:tc>
        <w:tc>
          <w:tcPr>
            <w:tcW w:w="1167" w:type="dxa"/>
          </w:tcPr>
          <w:p w:rsidR="00B75233" w:rsidRDefault="00153A98">
            <w:pPr>
              <w:pStyle w:val="TableParagraph"/>
              <w:spacing w:before="128"/>
              <w:ind w:left="129" w:right="103"/>
              <w:jc w:val="center"/>
              <w:rPr>
                <w:sz w:val="16"/>
              </w:rPr>
            </w:pPr>
            <w:r>
              <w:rPr>
                <w:sz w:val="16"/>
              </w:rPr>
              <w:t>40</w:t>
            </w:r>
          </w:p>
        </w:tc>
      </w:tr>
      <w:tr w:rsidR="00B75233">
        <w:trPr>
          <w:trHeight w:val="445"/>
        </w:trPr>
        <w:tc>
          <w:tcPr>
            <w:tcW w:w="785" w:type="dxa"/>
            <w:vMerge/>
            <w:tcBorders>
              <w:top w:val="nil"/>
            </w:tcBorders>
          </w:tcPr>
          <w:p w:rsidR="00B75233" w:rsidRDefault="00B75233">
            <w:pPr>
              <w:rPr>
                <w:sz w:val="2"/>
                <w:szCs w:val="2"/>
              </w:rPr>
            </w:pPr>
          </w:p>
        </w:tc>
        <w:tc>
          <w:tcPr>
            <w:tcW w:w="948" w:type="dxa"/>
            <w:vMerge w:val="restart"/>
          </w:tcPr>
          <w:p w:rsidR="00B75233" w:rsidRDefault="00B75233">
            <w:pPr>
              <w:pStyle w:val="TableParagraph"/>
              <w:rPr>
                <w:sz w:val="16"/>
              </w:rPr>
            </w:pPr>
          </w:p>
          <w:p w:rsidR="00B75233" w:rsidRDefault="00B75233">
            <w:pPr>
              <w:pStyle w:val="TableParagraph"/>
              <w:spacing w:before="5"/>
              <w:rPr>
                <w:sz w:val="15"/>
              </w:rPr>
            </w:pPr>
          </w:p>
          <w:p w:rsidR="00B75233" w:rsidRDefault="00153A98">
            <w:pPr>
              <w:pStyle w:val="TableParagraph"/>
              <w:spacing w:line="228" w:lineRule="auto"/>
              <w:ind w:left="400" w:right="48" w:hanging="315"/>
              <w:rPr>
                <w:sz w:val="16"/>
              </w:rPr>
            </w:pPr>
            <w:r>
              <w:rPr>
                <w:sz w:val="16"/>
              </w:rPr>
              <w:t>社会效益指标</w:t>
            </w:r>
          </w:p>
          <w:p w:rsidR="00B75233" w:rsidRDefault="00153A98">
            <w:pPr>
              <w:pStyle w:val="TableParagraph"/>
              <w:spacing w:line="199" w:lineRule="exact"/>
              <w:ind w:left="164"/>
              <w:rPr>
                <w:sz w:val="16"/>
              </w:rPr>
            </w:pPr>
            <w:r>
              <w:rPr>
                <w:sz w:val="16"/>
              </w:rPr>
              <w:t>（40分）</w:t>
            </w:r>
          </w:p>
        </w:tc>
        <w:tc>
          <w:tcPr>
            <w:tcW w:w="1222" w:type="dxa"/>
          </w:tcPr>
          <w:p w:rsidR="00B75233" w:rsidRDefault="00153A98">
            <w:pPr>
              <w:pStyle w:val="TableParagraph"/>
              <w:spacing w:before="128"/>
              <w:ind w:left="143"/>
              <w:rPr>
                <w:sz w:val="16"/>
              </w:rPr>
            </w:pPr>
            <w:r>
              <w:rPr>
                <w:sz w:val="16"/>
              </w:rPr>
              <w:t>社会效益指标</w:t>
            </w:r>
          </w:p>
        </w:tc>
        <w:tc>
          <w:tcPr>
            <w:tcW w:w="2737" w:type="dxa"/>
            <w:gridSpan w:val="3"/>
          </w:tcPr>
          <w:p w:rsidR="00B75233" w:rsidRDefault="00153A98">
            <w:pPr>
              <w:pStyle w:val="TableParagraph"/>
              <w:spacing w:before="128"/>
              <w:ind w:left="270"/>
              <w:rPr>
                <w:sz w:val="16"/>
              </w:rPr>
            </w:pPr>
            <w:r>
              <w:rPr>
                <w:sz w:val="16"/>
              </w:rPr>
              <w:t>片区企业居民出行便利（15分）</w:t>
            </w:r>
          </w:p>
        </w:tc>
        <w:tc>
          <w:tcPr>
            <w:tcW w:w="1188" w:type="dxa"/>
          </w:tcPr>
          <w:p w:rsidR="00B75233" w:rsidRDefault="00153A98">
            <w:pPr>
              <w:pStyle w:val="TableParagraph"/>
              <w:spacing w:before="128"/>
              <w:ind w:left="58" w:right="26"/>
              <w:jc w:val="center"/>
              <w:rPr>
                <w:sz w:val="16"/>
              </w:rPr>
            </w:pPr>
            <w:r>
              <w:rPr>
                <w:sz w:val="16"/>
              </w:rPr>
              <w:t>有所提升</w:t>
            </w:r>
          </w:p>
        </w:tc>
        <w:tc>
          <w:tcPr>
            <w:tcW w:w="1570" w:type="dxa"/>
            <w:gridSpan w:val="2"/>
          </w:tcPr>
          <w:p w:rsidR="00B75233" w:rsidRDefault="00153A98">
            <w:pPr>
              <w:pStyle w:val="TableParagraph"/>
              <w:spacing w:before="128"/>
              <w:ind w:left="476"/>
              <w:rPr>
                <w:sz w:val="16"/>
              </w:rPr>
            </w:pPr>
            <w:r>
              <w:rPr>
                <w:sz w:val="16"/>
              </w:rPr>
              <w:t>有所提升</w:t>
            </w:r>
          </w:p>
        </w:tc>
        <w:tc>
          <w:tcPr>
            <w:tcW w:w="1167" w:type="dxa"/>
          </w:tcPr>
          <w:p w:rsidR="00B75233" w:rsidRDefault="00153A98">
            <w:pPr>
              <w:pStyle w:val="TableParagraph"/>
              <w:spacing w:before="128"/>
              <w:ind w:left="129" w:right="103"/>
              <w:jc w:val="center"/>
              <w:rPr>
                <w:sz w:val="16"/>
              </w:rPr>
            </w:pPr>
            <w:r>
              <w:rPr>
                <w:sz w:val="16"/>
              </w:rPr>
              <w:t>15</w:t>
            </w:r>
          </w:p>
        </w:tc>
      </w:tr>
      <w:tr w:rsidR="00B75233">
        <w:trPr>
          <w:trHeight w:val="445"/>
        </w:trPr>
        <w:tc>
          <w:tcPr>
            <w:tcW w:w="785" w:type="dxa"/>
            <w:vMerge/>
            <w:tcBorders>
              <w:top w:val="nil"/>
            </w:tcBorders>
          </w:tcPr>
          <w:p w:rsidR="00B75233" w:rsidRDefault="00B75233">
            <w:pPr>
              <w:rPr>
                <w:sz w:val="2"/>
                <w:szCs w:val="2"/>
              </w:rPr>
            </w:pPr>
          </w:p>
        </w:tc>
        <w:tc>
          <w:tcPr>
            <w:tcW w:w="948" w:type="dxa"/>
            <w:vMerge/>
            <w:tcBorders>
              <w:top w:val="nil"/>
            </w:tcBorders>
          </w:tcPr>
          <w:p w:rsidR="00B75233" w:rsidRDefault="00B75233">
            <w:pPr>
              <w:rPr>
                <w:sz w:val="2"/>
                <w:szCs w:val="2"/>
              </w:rPr>
            </w:pPr>
          </w:p>
        </w:tc>
        <w:tc>
          <w:tcPr>
            <w:tcW w:w="1222" w:type="dxa"/>
          </w:tcPr>
          <w:p w:rsidR="00B75233" w:rsidRDefault="00153A98">
            <w:pPr>
              <w:pStyle w:val="TableParagraph"/>
              <w:spacing w:before="128"/>
              <w:ind w:left="67"/>
              <w:rPr>
                <w:sz w:val="16"/>
              </w:rPr>
            </w:pPr>
            <w:r>
              <w:rPr>
                <w:sz w:val="16"/>
              </w:rPr>
              <w:t>可持续影响指标</w:t>
            </w:r>
          </w:p>
        </w:tc>
        <w:tc>
          <w:tcPr>
            <w:tcW w:w="2737" w:type="dxa"/>
            <w:gridSpan w:val="3"/>
          </w:tcPr>
          <w:p w:rsidR="00B75233" w:rsidRDefault="00153A98">
            <w:pPr>
              <w:pStyle w:val="TableParagraph"/>
              <w:spacing w:before="128"/>
              <w:ind w:left="428"/>
              <w:rPr>
                <w:sz w:val="16"/>
              </w:rPr>
            </w:pPr>
            <w:r>
              <w:rPr>
                <w:sz w:val="16"/>
              </w:rPr>
              <w:t>全面提升城市形象（10分）</w:t>
            </w:r>
          </w:p>
        </w:tc>
        <w:tc>
          <w:tcPr>
            <w:tcW w:w="1188" w:type="dxa"/>
          </w:tcPr>
          <w:p w:rsidR="00B75233" w:rsidRDefault="00153A98">
            <w:pPr>
              <w:pStyle w:val="TableParagraph"/>
              <w:spacing w:before="128"/>
              <w:ind w:left="58" w:right="26"/>
              <w:jc w:val="center"/>
              <w:rPr>
                <w:sz w:val="16"/>
              </w:rPr>
            </w:pPr>
            <w:r>
              <w:rPr>
                <w:sz w:val="16"/>
              </w:rPr>
              <w:t>有所提升</w:t>
            </w:r>
          </w:p>
        </w:tc>
        <w:tc>
          <w:tcPr>
            <w:tcW w:w="1570" w:type="dxa"/>
            <w:gridSpan w:val="2"/>
          </w:tcPr>
          <w:p w:rsidR="00B75233" w:rsidRDefault="00153A98">
            <w:pPr>
              <w:pStyle w:val="TableParagraph"/>
              <w:spacing w:before="128"/>
              <w:ind w:left="476"/>
              <w:rPr>
                <w:sz w:val="16"/>
              </w:rPr>
            </w:pPr>
            <w:r>
              <w:rPr>
                <w:sz w:val="16"/>
              </w:rPr>
              <w:t>有所提升</w:t>
            </w:r>
          </w:p>
        </w:tc>
        <w:tc>
          <w:tcPr>
            <w:tcW w:w="1167" w:type="dxa"/>
          </w:tcPr>
          <w:p w:rsidR="00B75233" w:rsidRDefault="00153A98">
            <w:pPr>
              <w:pStyle w:val="TableParagraph"/>
              <w:spacing w:before="128"/>
              <w:ind w:left="129" w:right="103"/>
              <w:jc w:val="center"/>
              <w:rPr>
                <w:sz w:val="16"/>
              </w:rPr>
            </w:pPr>
            <w:r>
              <w:rPr>
                <w:sz w:val="16"/>
              </w:rPr>
              <w:t>10</w:t>
            </w:r>
          </w:p>
        </w:tc>
      </w:tr>
      <w:tr w:rsidR="00B75233">
        <w:trPr>
          <w:trHeight w:val="445"/>
        </w:trPr>
        <w:tc>
          <w:tcPr>
            <w:tcW w:w="785" w:type="dxa"/>
            <w:vMerge/>
            <w:tcBorders>
              <w:top w:val="nil"/>
            </w:tcBorders>
          </w:tcPr>
          <w:p w:rsidR="00B75233" w:rsidRDefault="00B75233">
            <w:pPr>
              <w:rPr>
                <w:sz w:val="2"/>
                <w:szCs w:val="2"/>
              </w:rPr>
            </w:pPr>
          </w:p>
        </w:tc>
        <w:tc>
          <w:tcPr>
            <w:tcW w:w="948" w:type="dxa"/>
            <w:vMerge/>
            <w:tcBorders>
              <w:top w:val="nil"/>
            </w:tcBorders>
          </w:tcPr>
          <w:p w:rsidR="00B75233" w:rsidRDefault="00B75233">
            <w:pPr>
              <w:rPr>
                <w:sz w:val="2"/>
                <w:szCs w:val="2"/>
              </w:rPr>
            </w:pPr>
          </w:p>
        </w:tc>
        <w:tc>
          <w:tcPr>
            <w:tcW w:w="1222" w:type="dxa"/>
          </w:tcPr>
          <w:p w:rsidR="00B75233" w:rsidRDefault="00153A98">
            <w:pPr>
              <w:pStyle w:val="TableParagraph"/>
              <w:spacing w:before="129"/>
              <w:ind w:left="143"/>
              <w:rPr>
                <w:sz w:val="16"/>
              </w:rPr>
            </w:pPr>
            <w:r>
              <w:rPr>
                <w:sz w:val="16"/>
              </w:rPr>
              <w:t>社会效益指标</w:t>
            </w:r>
          </w:p>
        </w:tc>
        <w:tc>
          <w:tcPr>
            <w:tcW w:w="2737" w:type="dxa"/>
            <w:gridSpan w:val="3"/>
          </w:tcPr>
          <w:p w:rsidR="00B75233" w:rsidRDefault="00153A98">
            <w:pPr>
              <w:pStyle w:val="TableParagraph"/>
              <w:spacing w:before="129"/>
              <w:ind w:left="193"/>
              <w:rPr>
                <w:sz w:val="16"/>
              </w:rPr>
            </w:pPr>
            <w:r>
              <w:rPr>
                <w:sz w:val="16"/>
              </w:rPr>
              <w:t>重要的城市基础设施建设（15分）</w:t>
            </w:r>
          </w:p>
        </w:tc>
        <w:tc>
          <w:tcPr>
            <w:tcW w:w="1188" w:type="dxa"/>
          </w:tcPr>
          <w:p w:rsidR="00B75233" w:rsidRDefault="00153A98">
            <w:pPr>
              <w:pStyle w:val="TableParagraph"/>
              <w:spacing w:before="129"/>
              <w:ind w:left="58" w:right="26"/>
              <w:jc w:val="center"/>
              <w:rPr>
                <w:sz w:val="16"/>
              </w:rPr>
            </w:pPr>
            <w:r>
              <w:rPr>
                <w:sz w:val="16"/>
              </w:rPr>
              <w:t>有所提升</w:t>
            </w:r>
          </w:p>
        </w:tc>
        <w:tc>
          <w:tcPr>
            <w:tcW w:w="1570" w:type="dxa"/>
            <w:gridSpan w:val="2"/>
          </w:tcPr>
          <w:p w:rsidR="00B75233" w:rsidRDefault="00153A98">
            <w:pPr>
              <w:pStyle w:val="TableParagraph"/>
              <w:spacing w:before="129"/>
              <w:ind w:left="476"/>
              <w:rPr>
                <w:sz w:val="16"/>
              </w:rPr>
            </w:pPr>
            <w:r>
              <w:rPr>
                <w:sz w:val="16"/>
              </w:rPr>
              <w:t>有所提升</w:t>
            </w:r>
          </w:p>
        </w:tc>
        <w:tc>
          <w:tcPr>
            <w:tcW w:w="1167" w:type="dxa"/>
          </w:tcPr>
          <w:p w:rsidR="00B75233" w:rsidRDefault="00153A98">
            <w:pPr>
              <w:pStyle w:val="TableParagraph"/>
              <w:spacing w:before="129"/>
              <w:ind w:left="129" w:right="103"/>
              <w:jc w:val="center"/>
              <w:rPr>
                <w:sz w:val="16"/>
              </w:rPr>
            </w:pPr>
            <w:r>
              <w:rPr>
                <w:sz w:val="16"/>
              </w:rPr>
              <w:t>15</w:t>
            </w:r>
          </w:p>
        </w:tc>
      </w:tr>
      <w:tr w:rsidR="00B75233">
        <w:trPr>
          <w:trHeight w:val="445"/>
        </w:trPr>
        <w:tc>
          <w:tcPr>
            <w:tcW w:w="785" w:type="dxa"/>
          </w:tcPr>
          <w:p w:rsidR="00B75233" w:rsidRDefault="00153A98">
            <w:pPr>
              <w:pStyle w:val="TableParagraph"/>
              <w:spacing w:before="128"/>
              <w:ind w:left="239"/>
              <w:rPr>
                <w:sz w:val="16"/>
              </w:rPr>
            </w:pPr>
            <w:r>
              <w:rPr>
                <w:sz w:val="16"/>
              </w:rPr>
              <w:t>总分</w:t>
            </w:r>
          </w:p>
        </w:tc>
        <w:tc>
          <w:tcPr>
            <w:tcW w:w="8832" w:type="dxa"/>
            <w:gridSpan w:val="9"/>
          </w:tcPr>
          <w:p w:rsidR="00B75233" w:rsidRDefault="00153A98">
            <w:pPr>
              <w:pStyle w:val="TableParagraph"/>
              <w:spacing w:before="128"/>
              <w:ind w:left="4281" w:right="4256"/>
              <w:jc w:val="center"/>
              <w:rPr>
                <w:sz w:val="16"/>
              </w:rPr>
            </w:pPr>
            <w:r>
              <w:rPr>
                <w:sz w:val="16"/>
              </w:rPr>
              <w:t>100</w:t>
            </w:r>
          </w:p>
        </w:tc>
      </w:tr>
      <w:tr w:rsidR="00B75233">
        <w:trPr>
          <w:trHeight w:val="1028"/>
        </w:trPr>
        <w:tc>
          <w:tcPr>
            <w:tcW w:w="1733" w:type="dxa"/>
            <w:gridSpan w:val="2"/>
          </w:tcPr>
          <w:p w:rsidR="00B75233" w:rsidRDefault="00B75233">
            <w:pPr>
              <w:pStyle w:val="TableParagraph"/>
              <w:spacing w:before="4"/>
              <w:rPr>
                <w:sz w:val="18"/>
              </w:rPr>
            </w:pPr>
          </w:p>
          <w:p w:rsidR="00B75233" w:rsidRDefault="00153A98">
            <w:pPr>
              <w:pStyle w:val="TableParagraph"/>
              <w:spacing w:line="228" w:lineRule="auto"/>
              <w:ind w:left="477" w:right="441" w:hanging="2"/>
              <w:jc w:val="center"/>
              <w:rPr>
                <w:sz w:val="16"/>
              </w:rPr>
            </w:pPr>
            <w:r>
              <w:rPr>
                <w:sz w:val="16"/>
              </w:rPr>
              <w:t xml:space="preserve">偏差大或 </w:t>
            </w:r>
            <w:r>
              <w:rPr>
                <w:spacing w:val="-4"/>
                <w:sz w:val="16"/>
              </w:rPr>
              <w:t>目标未完成</w:t>
            </w:r>
            <w:r>
              <w:rPr>
                <w:sz w:val="16"/>
              </w:rPr>
              <w:t>原因分析</w:t>
            </w:r>
          </w:p>
        </w:tc>
        <w:tc>
          <w:tcPr>
            <w:tcW w:w="7884" w:type="dxa"/>
            <w:gridSpan w:val="8"/>
          </w:tcPr>
          <w:p w:rsidR="00B75233" w:rsidRDefault="00B75233">
            <w:pPr>
              <w:pStyle w:val="TableParagraph"/>
              <w:rPr>
                <w:sz w:val="16"/>
              </w:rPr>
            </w:pPr>
          </w:p>
          <w:p w:rsidR="00B75233" w:rsidRDefault="00B75233">
            <w:pPr>
              <w:pStyle w:val="TableParagraph"/>
              <w:spacing w:before="11"/>
              <w:rPr>
                <w:sz w:val="16"/>
              </w:rPr>
            </w:pPr>
          </w:p>
          <w:p w:rsidR="00B75233" w:rsidRDefault="00153A98">
            <w:pPr>
              <w:pStyle w:val="TableParagraph"/>
              <w:ind w:left="28"/>
              <w:jc w:val="center"/>
              <w:rPr>
                <w:sz w:val="16"/>
              </w:rPr>
            </w:pPr>
            <w:r>
              <w:rPr>
                <w:sz w:val="16"/>
              </w:rPr>
              <w:t>无</w:t>
            </w:r>
          </w:p>
        </w:tc>
      </w:tr>
      <w:tr w:rsidR="00B75233">
        <w:trPr>
          <w:trHeight w:val="1031"/>
        </w:trPr>
        <w:tc>
          <w:tcPr>
            <w:tcW w:w="1733" w:type="dxa"/>
            <w:gridSpan w:val="2"/>
          </w:tcPr>
          <w:p w:rsidR="00B75233" w:rsidRDefault="00B75233">
            <w:pPr>
              <w:pStyle w:val="TableParagraph"/>
              <w:rPr>
                <w:sz w:val="16"/>
              </w:rPr>
            </w:pPr>
          </w:p>
          <w:p w:rsidR="00B75233" w:rsidRDefault="00153A98">
            <w:pPr>
              <w:pStyle w:val="TableParagraph"/>
              <w:spacing w:before="128" w:line="228" w:lineRule="auto"/>
              <w:ind w:left="400" w:right="321" w:firstLine="77"/>
              <w:rPr>
                <w:sz w:val="16"/>
              </w:rPr>
            </w:pPr>
            <w:r>
              <w:rPr>
                <w:sz w:val="16"/>
              </w:rPr>
              <w:t>改进措施及结果应用方案</w:t>
            </w:r>
          </w:p>
        </w:tc>
        <w:tc>
          <w:tcPr>
            <w:tcW w:w="7884" w:type="dxa"/>
            <w:gridSpan w:val="8"/>
          </w:tcPr>
          <w:p w:rsidR="00B75233" w:rsidRDefault="00B75233">
            <w:pPr>
              <w:pStyle w:val="TableParagraph"/>
              <w:rPr>
                <w:sz w:val="16"/>
              </w:rPr>
            </w:pPr>
          </w:p>
          <w:p w:rsidR="00B75233" w:rsidRDefault="00B75233">
            <w:pPr>
              <w:pStyle w:val="TableParagraph"/>
              <w:spacing w:before="11"/>
              <w:rPr>
                <w:sz w:val="16"/>
              </w:rPr>
            </w:pPr>
          </w:p>
          <w:p w:rsidR="00B75233" w:rsidRDefault="00153A98">
            <w:pPr>
              <w:pStyle w:val="TableParagraph"/>
              <w:ind w:left="28"/>
              <w:jc w:val="center"/>
              <w:rPr>
                <w:sz w:val="16"/>
              </w:rPr>
            </w:pPr>
            <w:r>
              <w:rPr>
                <w:sz w:val="16"/>
              </w:rPr>
              <w:t>无</w:t>
            </w:r>
          </w:p>
        </w:tc>
      </w:tr>
      <w:tr w:rsidR="00B75233">
        <w:trPr>
          <w:trHeight w:val="1089"/>
        </w:trPr>
        <w:tc>
          <w:tcPr>
            <w:tcW w:w="1733" w:type="dxa"/>
            <w:gridSpan w:val="2"/>
          </w:tcPr>
          <w:p w:rsidR="00B75233" w:rsidRDefault="00B75233">
            <w:pPr>
              <w:pStyle w:val="TableParagraph"/>
              <w:rPr>
                <w:sz w:val="16"/>
              </w:rPr>
            </w:pPr>
          </w:p>
          <w:p w:rsidR="00B75233" w:rsidRDefault="00B75233">
            <w:pPr>
              <w:pStyle w:val="TableParagraph"/>
              <w:spacing w:before="3"/>
              <w:rPr>
                <w:sz w:val="12"/>
              </w:rPr>
            </w:pPr>
          </w:p>
          <w:p w:rsidR="00B75233" w:rsidRDefault="00153A98">
            <w:pPr>
              <w:pStyle w:val="TableParagraph"/>
              <w:spacing w:line="228" w:lineRule="auto"/>
              <w:ind w:left="556" w:right="238" w:hanging="236"/>
              <w:rPr>
                <w:sz w:val="16"/>
              </w:rPr>
            </w:pPr>
            <w:r>
              <w:rPr>
                <w:sz w:val="16"/>
              </w:rPr>
              <w:t>单位主要负责人签批意见</w:t>
            </w:r>
          </w:p>
        </w:tc>
        <w:tc>
          <w:tcPr>
            <w:tcW w:w="7884" w:type="dxa"/>
            <w:gridSpan w:val="8"/>
          </w:tcPr>
          <w:p w:rsidR="00B75233" w:rsidRDefault="00B75233">
            <w:pPr>
              <w:pStyle w:val="TableParagraph"/>
              <w:spacing w:before="12"/>
              <w:rPr>
                <w:sz w:val="19"/>
              </w:rPr>
            </w:pPr>
          </w:p>
          <w:p w:rsidR="00B75233" w:rsidRDefault="00153A98">
            <w:pPr>
              <w:pStyle w:val="TableParagraph"/>
              <w:ind w:left="3216" w:right="2092"/>
              <w:jc w:val="center"/>
              <w:rPr>
                <w:sz w:val="16"/>
              </w:rPr>
            </w:pPr>
            <w:r>
              <w:rPr>
                <w:sz w:val="16"/>
              </w:rPr>
              <w:t>签名：</w:t>
            </w:r>
          </w:p>
          <w:p w:rsidR="00B75233" w:rsidRDefault="00B75233">
            <w:pPr>
              <w:pStyle w:val="TableParagraph"/>
              <w:spacing w:before="6"/>
              <w:rPr>
                <w:sz w:val="14"/>
              </w:rPr>
            </w:pPr>
          </w:p>
          <w:p w:rsidR="00B75233" w:rsidRDefault="00153A98">
            <w:pPr>
              <w:pStyle w:val="TableParagraph"/>
              <w:tabs>
                <w:tab w:val="left" w:pos="4576"/>
                <w:tab w:val="left" w:pos="5212"/>
              </w:tabs>
              <w:ind w:left="3940"/>
              <w:rPr>
                <w:sz w:val="16"/>
              </w:rPr>
            </w:pPr>
            <w:r>
              <w:rPr>
                <w:sz w:val="16"/>
              </w:rPr>
              <w:t>年</w:t>
            </w:r>
            <w:r>
              <w:rPr>
                <w:sz w:val="16"/>
              </w:rPr>
              <w:tab/>
              <w:t>月</w:t>
            </w:r>
            <w:r>
              <w:rPr>
                <w:sz w:val="16"/>
              </w:rPr>
              <w:tab/>
              <w:t>日</w:t>
            </w:r>
          </w:p>
        </w:tc>
      </w:tr>
    </w:tbl>
    <w:p w:rsidR="00B75233" w:rsidRDefault="00B75233">
      <w:pPr>
        <w:pStyle w:val="a3"/>
        <w:rPr>
          <w:sz w:val="20"/>
        </w:rPr>
      </w:pPr>
    </w:p>
    <w:p w:rsidR="00B75233" w:rsidRDefault="00B75233">
      <w:pPr>
        <w:pStyle w:val="a3"/>
        <w:spacing w:before="9"/>
        <w:rPr>
          <w:sz w:val="18"/>
        </w:rPr>
      </w:pPr>
    </w:p>
    <w:p w:rsidR="00B75233" w:rsidRDefault="00153A98">
      <w:pPr>
        <w:pStyle w:val="a3"/>
        <w:spacing w:line="200" w:lineRule="exact"/>
        <w:ind w:left="973"/>
      </w:pPr>
      <w:r>
        <w:t>备注：</w:t>
      </w:r>
    </w:p>
    <w:p w:rsidR="00B75233" w:rsidRDefault="00153A98">
      <w:pPr>
        <w:pStyle w:val="a4"/>
        <w:numPr>
          <w:ilvl w:val="0"/>
          <w:numId w:val="26"/>
        </w:numPr>
        <w:tabs>
          <w:tab w:val="left" w:pos="1136"/>
        </w:tabs>
        <w:spacing w:line="195" w:lineRule="exact"/>
        <w:ind w:hanging="163"/>
        <w:rPr>
          <w:sz w:val="16"/>
        </w:rPr>
      </w:pPr>
      <w:r>
        <w:rPr>
          <w:spacing w:val="-5"/>
          <w:sz w:val="16"/>
        </w:rPr>
        <w:t>预算执行情况口径：预算数为调整后财政资金总额</w:t>
      </w:r>
      <w:r>
        <w:rPr>
          <w:sz w:val="16"/>
        </w:rPr>
        <w:t>（</w:t>
      </w:r>
      <w:r>
        <w:rPr>
          <w:spacing w:val="-3"/>
          <w:sz w:val="16"/>
        </w:rPr>
        <w:t>包括上年结余结转）</w:t>
      </w:r>
      <w:r>
        <w:rPr>
          <w:spacing w:val="-4"/>
          <w:sz w:val="16"/>
        </w:rPr>
        <w:t>，执行数为资金使用单位财政资金实际支出数。</w:t>
      </w:r>
    </w:p>
    <w:p w:rsidR="00B75233" w:rsidRDefault="00153A98">
      <w:pPr>
        <w:pStyle w:val="a4"/>
        <w:numPr>
          <w:ilvl w:val="0"/>
          <w:numId w:val="26"/>
        </w:numPr>
        <w:tabs>
          <w:tab w:val="left" w:pos="1136"/>
        </w:tabs>
        <w:spacing w:before="1" w:line="230" w:lineRule="auto"/>
        <w:ind w:left="973" w:right="1350" w:firstLine="0"/>
        <w:rPr>
          <w:sz w:val="16"/>
        </w:rPr>
      </w:pPr>
      <w:r>
        <w:rPr>
          <w:spacing w:val="-8"/>
          <w:sz w:val="16"/>
        </w:rPr>
        <w:t>定量指标完成数汇总原则：绝对值直接累加计算，相对值按照资金额度加权平均计算。定量指标计分原则：正向指标</w:t>
      </w:r>
      <w:r>
        <w:rPr>
          <w:sz w:val="16"/>
        </w:rPr>
        <w:t>（</w:t>
      </w:r>
      <w:r>
        <w:rPr>
          <w:spacing w:val="-3"/>
          <w:sz w:val="16"/>
        </w:rPr>
        <w:t>即目标值为≥</w:t>
      </w:r>
      <w:r>
        <w:rPr>
          <w:sz w:val="16"/>
        </w:rPr>
        <w:t xml:space="preserve">X, </w:t>
      </w:r>
      <w:r>
        <w:rPr>
          <w:spacing w:val="-3"/>
          <w:sz w:val="16"/>
        </w:rPr>
        <w:t>得分=权重</w:t>
      </w:r>
      <w:r>
        <w:rPr>
          <w:sz w:val="16"/>
        </w:rPr>
        <w:t>*B/A）</w:t>
      </w:r>
      <w:r>
        <w:rPr>
          <w:spacing w:val="-2"/>
          <w:sz w:val="16"/>
        </w:rPr>
        <w:t>，反向指标</w:t>
      </w:r>
      <w:r>
        <w:rPr>
          <w:sz w:val="16"/>
        </w:rPr>
        <w:t>（</w:t>
      </w:r>
      <w:r>
        <w:rPr>
          <w:spacing w:val="-3"/>
          <w:sz w:val="16"/>
        </w:rPr>
        <w:t>即目标值为≤X</w:t>
      </w:r>
      <w:r>
        <w:rPr>
          <w:spacing w:val="-4"/>
          <w:sz w:val="16"/>
        </w:rPr>
        <w:t>，得分=权重</w:t>
      </w:r>
      <w:r>
        <w:rPr>
          <w:sz w:val="16"/>
        </w:rPr>
        <w:t>*A/B）</w:t>
      </w:r>
      <w:r>
        <w:rPr>
          <w:spacing w:val="-5"/>
          <w:sz w:val="16"/>
        </w:rPr>
        <w:t>，得分不得突破权重总额。定量指标先汇总完成数，再计算得分。</w:t>
      </w:r>
    </w:p>
    <w:p w:rsidR="00B75233" w:rsidRDefault="00153A98">
      <w:pPr>
        <w:pStyle w:val="a4"/>
        <w:numPr>
          <w:ilvl w:val="0"/>
          <w:numId w:val="26"/>
        </w:numPr>
        <w:tabs>
          <w:tab w:val="left" w:pos="1136"/>
        </w:tabs>
        <w:spacing w:line="228" w:lineRule="auto"/>
        <w:ind w:left="973" w:right="1330" w:firstLine="0"/>
        <w:rPr>
          <w:sz w:val="16"/>
        </w:rPr>
      </w:pPr>
      <w:r>
        <w:rPr>
          <w:spacing w:val="-6"/>
          <w:sz w:val="16"/>
        </w:rPr>
        <w:t>定性指标计分原则：达成预期指标、部分达成预期指标并具有一定效果、未达成预期指标且效果较差三档，分别按照该指标对应分值区</w:t>
      </w:r>
      <w:r>
        <w:rPr>
          <w:spacing w:val="-5"/>
          <w:sz w:val="16"/>
        </w:rPr>
        <w:t>间</w:t>
      </w:r>
      <w:r>
        <w:rPr>
          <w:sz w:val="16"/>
        </w:rPr>
        <w:t>100-80%（</w:t>
      </w:r>
      <w:r>
        <w:rPr>
          <w:spacing w:val="-4"/>
          <w:sz w:val="16"/>
        </w:rPr>
        <w:t>含</w:t>
      </w:r>
      <w:r>
        <w:rPr>
          <w:sz w:val="16"/>
        </w:rPr>
        <w:t>80%）、80-50%（</w:t>
      </w:r>
      <w:r>
        <w:rPr>
          <w:spacing w:val="-5"/>
          <w:sz w:val="16"/>
        </w:rPr>
        <w:t>含</w:t>
      </w:r>
      <w:r>
        <w:rPr>
          <w:sz w:val="16"/>
        </w:rPr>
        <w:t>50%）</w:t>
      </w:r>
      <w:r>
        <w:rPr>
          <w:spacing w:val="-5"/>
          <w:sz w:val="16"/>
        </w:rPr>
        <w:t>、</w:t>
      </w:r>
      <w:r>
        <w:rPr>
          <w:sz w:val="16"/>
        </w:rPr>
        <w:t>50-0</w:t>
      </w:r>
      <w:r>
        <w:rPr>
          <w:spacing w:val="-6"/>
          <w:sz w:val="16"/>
        </w:rPr>
        <w:t>%合理确定分值。汇总时，以资金额度为权重，对分值进行加权平均计算。</w:t>
      </w:r>
    </w:p>
    <w:p w:rsidR="00B75233" w:rsidRDefault="00153A98">
      <w:pPr>
        <w:pStyle w:val="a4"/>
        <w:numPr>
          <w:ilvl w:val="0"/>
          <w:numId w:val="26"/>
        </w:numPr>
        <w:tabs>
          <w:tab w:val="left" w:pos="1136"/>
        </w:tabs>
        <w:spacing w:line="199" w:lineRule="exact"/>
        <w:ind w:hanging="163"/>
        <w:rPr>
          <w:sz w:val="16"/>
        </w:rPr>
      </w:pPr>
      <w:r>
        <w:rPr>
          <w:spacing w:val="-4"/>
          <w:sz w:val="16"/>
        </w:rPr>
        <w:t>基于经济性和必要性等因素考虑，满意度指标暂可不</w:t>
      </w:r>
      <w:proofErr w:type="gramStart"/>
      <w:r>
        <w:rPr>
          <w:spacing w:val="-4"/>
          <w:sz w:val="16"/>
        </w:rPr>
        <w:t>作为必评指标</w:t>
      </w:r>
      <w:proofErr w:type="gramEnd"/>
      <w:r>
        <w:rPr>
          <w:spacing w:val="-4"/>
          <w:sz w:val="16"/>
        </w:rPr>
        <w:t>。</w:t>
      </w:r>
    </w:p>
    <w:p w:rsidR="00B75233" w:rsidRDefault="00B75233">
      <w:pPr>
        <w:spacing w:line="199" w:lineRule="exact"/>
        <w:rPr>
          <w:sz w:val="16"/>
        </w:rPr>
        <w:sectPr w:rsidR="00B75233">
          <w:headerReference w:type="default" r:id="rId68"/>
          <w:footerReference w:type="default" r:id="rId69"/>
          <w:pgSz w:w="11910" w:h="16840"/>
          <w:pgMar w:top="2180" w:right="0" w:bottom="280" w:left="140" w:header="1565" w:footer="0" w:gutter="0"/>
          <w:cols w:space="720"/>
        </w:sectPr>
      </w:pPr>
    </w:p>
    <w:p w:rsidR="00B75233" w:rsidRDefault="00B75233">
      <w:pPr>
        <w:pStyle w:val="a3"/>
        <w:spacing w:before="8"/>
        <w:rPr>
          <w:sz w:val="7"/>
        </w:rPr>
      </w:pPr>
    </w:p>
    <w:tbl>
      <w:tblPr>
        <w:tblW w:w="0" w:type="auto"/>
        <w:tblInd w:w="9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04"/>
        <w:gridCol w:w="804"/>
        <w:gridCol w:w="1219"/>
        <w:gridCol w:w="1195"/>
        <w:gridCol w:w="804"/>
        <w:gridCol w:w="804"/>
        <w:gridCol w:w="1231"/>
        <w:gridCol w:w="804"/>
        <w:gridCol w:w="804"/>
        <w:gridCol w:w="1253"/>
      </w:tblGrid>
      <w:tr w:rsidR="00B75233">
        <w:trPr>
          <w:trHeight w:val="376"/>
        </w:trPr>
        <w:tc>
          <w:tcPr>
            <w:tcW w:w="1608" w:type="dxa"/>
            <w:gridSpan w:val="2"/>
          </w:tcPr>
          <w:p w:rsidR="00B75233" w:rsidRDefault="00153A98">
            <w:pPr>
              <w:pStyle w:val="TableParagraph"/>
              <w:spacing w:before="94"/>
              <w:ind w:left="487"/>
              <w:rPr>
                <w:sz w:val="16"/>
              </w:rPr>
            </w:pPr>
            <w:r>
              <w:rPr>
                <w:w w:val="105"/>
                <w:sz w:val="16"/>
              </w:rPr>
              <w:t>项目名称</w:t>
            </w:r>
          </w:p>
        </w:tc>
        <w:tc>
          <w:tcPr>
            <w:tcW w:w="8114" w:type="dxa"/>
            <w:gridSpan w:val="8"/>
          </w:tcPr>
          <w:p w:rsidR="00B75233" w:rsidRDefault="00153A98">
            <w:pPr>
              <w:pStyle w:val="TableParagraph"/>
              <w:spacing w:before="94"/>
              <w:ind w:left="3263" w:right="3216"/>
              <w:jc w:val="center"/>
              <w:rPr>
                <w:sz w:val="16"/>
              </w:rPr>
            </w:pPr>
            <w:proofErr w:type="gramStart"/>
            <w:r>
              <w:rPr>
                <w:w w:val="105"/>
                <w:sz w:val="16"/>
              </w:rPr>
              <w:t>支四路道</w:t>
            </w:r>
            <w:proofErr w:type="gramEnd"/>
            <w:r>
              <w:rPr>
                <w:w w:val="105"/>
                <w:sz w:val="16"/>
              </w:rPr>
              <w:t>路排水工程</w:t>
            </w:r>
          </w:p>
        </w:tc>
      </w:tr>
      <w:tr w:rsidR="00B75233">
        <w:trPr>
          <w:trHeight w:val="376"/>
        </w:trPr>
        <w:tc>
          <w:tcPr>
            <w:tcW w:w="1608" w:type="dxa"/>
            <w:gridSpan w:val="2"/>
          </w:tcPr>
          <w:p w:rsidR="00B75233" w:rsidRDefault="00153A98">
            <w:pPr>
              <w:pStyle w:val="TableParagraph"/>
              <w:spacing w:before="95"/>
              <w:ind w:left="487"/>
              <w:rPr>
                <w:sz w:val="16"/>
              </w:rPr>
            </w:pPr>
            <w:r>
              <w:rPr>
                <w:w w:val="105"/>
                <w:sz w:val="16"/>
              </w:rPr>
              <w:t>主管部门</w:t>
            </w:r>
          </w:p>
        </w:tc>
        <w:tc>
          <w:tcPr>
            <w:tcW w:w="3218" w:type="dxa"/>
            <w:gridSpan w:val="3"/>
          </w:tcPr>
          <w:p w:rsidR="00B75233" w:rsidRDefault="00153A98">
            <w:pPr>
              <w:pStyle w:val="TableParagraph"/>
              <w:spacing w:before="95"/>
              <w:ind w:left="405"/>
              <w:rPr>
                <w:sz w:val="16"/>
              </w:rPr>
            </w:pPr>
            <w:r>
              <w:rPr>
                <w:w w:val="105"/>
                <w:sz w:val="16"/>
              </w:rPr>
              <w:t>武汉市东西湖区住房和城乡建设局</w:t>
            </w:r>
          </w:p>
        </w:tc>
        <w:tc>
          <w:tcPr>
            <w:tcW w:w="2839" w:type="dxa"/>
            <w:gridSpan w:val="3"/>
          </w:tcPr>
          <w:p w:rsidR="00B75233" w:rsidRDefault="00153A98">
            <w:pPr>
              <w:pStyle w:val="TableParagraph"/>
              <w:spacing w:before="95"/>
              <w:ind w:left="943"/>
              <w:rPr>
                <w:sz w:val="16"/>
              </w:rPr>
            </w:pPr>
            <w:r>
              <w:rPr>
                <w:w w:val="105"/>
                <w:sz w:val="16"/>
              </w:rPr>
              <w:t>项目实施单位</w:t>
            </w:r>
          </w:p>
        </w:tc>
        <w:tc>
          <w:tcPr>
            <w:tcW w:w="2057" w:type="dxa"/>
            <w:gridSpan w:val="2"/>
          </w:tcPr>
          <w:p w:rsidR="00B75233" w:rsidRDefault="00153A98">
            <w:pPr>
              <w:pStyle w:val="TableParagraph"/>
              <w:spacing w:before="95"/>
              <w:ind w:left="766" w:right="732"/>
              <w:jc w:val="center"/>
              <w:rPr>
                <w:sz w:val="16"/>
              </w:rPr>
            </w:pPr>
            <w:r>
              <w:rPr>
                <w:w w:val="105"/>
                <w:sz w:val="16"/>
              </w:rPr>
              <w:t>建设科</w:t>
            </w:r>
          </w:p>
        </w:tc>
      </w:tr>
      <w:tr w:rsidR="00B75233">
        <w:trPr>
          <w:trHeight w:val="376"/>
        </w:trPr>
        <w:tc>
          <w:tcPr>
            <w:tcW w:w="1608" w:type="dxa"/>
            <w:gridSpan w:val="2"/>
          </w:tcPr>
          <w:p w:rsidR="00B75233" w:rsidRDefault="00153A98">
            <w:pPr>
              <w:pStyle w:val="TableParagraph"/>
              <w:spacing w:before="95"/>
              <w:ind w:left="487"/>
              <w:rPr>
                <w:sz w:val="16"/>
              </w:rPr>
            </w:pPr>
            <w:r>
              <w:rPr>
                <w:w w:val="105"/>
                <w:sz w:val="16"/>
              </w:rPr>
              <w:t>项目类别</w:t>
            </w:r>
          </w:p>
        </w:tc>
        <w:tc>
          <w:tcPr>
            <w:tcW w:w="8114" w:type="dxa"/>
            <w:gridSpan w:val="8"/>
          </w:tcPr>
          <w:p w:rsidR="00B75233" w:rsidRDefault="00153A98">
            <w:pPr>
              <w:pStyle w:val="TableParagraph"/>
              <w:tabs>
                <w:tab w:val="left" w:pos="1485"/>
                <w:tab w:val="left" w:pos="1892"/>
                <w:tab w:val="left" w:pos="3026"/>
              </w:tabs>
              <w:spacing w:before="95"/>
              <w:ind w:left="30"/>
              <w:rPr>
                <w:rFonts w:ascii="Wingdings" w:hAnsi="Wingdings"/>
                <w:sz w:val="16"/>
              </w:rPr>
            </w:pPr>
            <w:r>
              <w:rPr>
                <w:w w:val="105"/>
                <w:sz w:val="16"/>
              </w:rPr>
              <w:t>1</w:t>
            </w:r>
            <w:r>
              <w:rPr>
                <w:spacing w:val="-5"/>
                <w:w w:val="105"/>
                <w:sz w:val="16"/>
              </w:rPr>
              <w:t>、</w:t>
            </w:r>
            <w:r>
              <w:rPr>
                <w:w w:val="105"/>
                <w:sz w:val="16"/>
              </w:rPr>
              <w:t>部门预算项目</w:t>
            </w:r>
            <w:r>
              <w:rPr>
                <w:w w:val="105"/>
                <w:sz w:val="16"/>
              </w:rPr>
              <w:tab/>
              <w:t>□</w:t>
            </w:r>
            <w:r>
              <w:rPr>
                <w:w w:val="105"/>
                <w:sz w:val="16"/>
              </w:rPr>
              <w:tab/>
              <w:t>2</w:t>
            </w:r>
            <w:r>
              <w:rPr>
                <w:spacing w:val="-4"/>
                <w:w w:val="105"/>
                <w:sz w:val="16"/>
              </w:rPr>
              <w:t>、</w:t>
            </w:r>
            <w:r>
              <w:rPr>
                <w:w w:val="105"/>
                <w:sz w:val="16"/>
              </w:rPr>
              <w:t>区直专项</w:t>
            </w:r>
            <w:r>
              <w:rPr>
                <w:w w:val="105"/>
                <w:sz w:val="16"/>
              </w:rPr>
              <w:tab/>
            </w:r>
            <w:r>
              <w:rPr>
                <w:rFonts w:ascii="Wingdings" w:hAnsi="Wingdings"/>
                <w:w w:val="105"/>
                <w:position w:val="1"/>
                <w:sz w:val="16"/>
              </w:rPr>
              <w:t></w:t>
            </w:r>
          </w:p>
        </w:tc>
      </w:tr>
      <w:tr w:rsidR="00B75233">
        <w:trPr>
          <w:trHeight w:val="376"/>
        </w:trPr>
        <w:tc>
          <w:tcPr>
            <w:tcW w:w="1608" w:type="dxa"/>
            <w:gridSpan w:val="2"/>
          </w:tcPr>
          <w:p w:rsidR="00B75233" w:rsidRDefault="00153A98">
            <w:pPr>
              <w:pStyle w:val="TableParagraph"/>
              <w:spacing w:before="95"/>
              <w:ind w:left="487"/>
              <w:rPr>
                <w:sz w:val="16"/>
              </w:rPr>
            </w:pPr>
            <w:r>
              <w:rPr>
                <w:w w:val="105"/>
                <w:sz w:val="16"/>
              </w:rPr>
              <w:t>项目属性</w:t>
            </w:r>
          </w:p>
        </w:tc>
        <w:tc>
          <w:tcPr>
            <w:tcW w:w="8114" w:type="dxa"/>
            <w:gridSpan w:val="8"/>
          </w:tcPr>
          <w:p w:rsidR="00B75233" w:rsidRDefault="00153A98">
            <w:pPr>
              <w:pStyle w:val="TableParagraph"/>
              <w:tabs>
                <w:tab w:val="left" w:pos="1489"/>
                <w:tab w:val="left" w:pos="1895"/>
              </w:tabs>
              <w:spacing w:before="95"/>
              <w:ind w:left="30"/>
              <w:rPr>
                <w:rFonts w:ascii="Wingdings" w:hAnsi="Wingdings"/>
                <w:sz w:val="16"/>
              </w:rPr>
            </w:pPr>
            <w:r>
              <w:rPr>
                <w:w w:val="105"/>
                <w:sz w:val="16"/>
              </w:rPr>
              <w:t>1</w:t>
            </w:r>
            <w:r>
              <w:rPr>
                <w:spacing w:val="-5"/>
                <w:w w:val="105"/>
                <w:sz w:val="16"/>
              </w:rPr>
              <w:t>、</w:t>
            </w:r>
            <w:r>
              <w:rPr>
                <w:w w:val="105"/>
                <w:sz w:val="16"/>
              </w:rPr>
              <w:t>持续性项目</w:t>
            </w:r>
            <w:r>
              <w:rPr>
                <w:w w:val="105"/>
                <w:sz w:val="16"/>
              </w:rPr>
              <w:tab/>
              <w:t>□</w:t>
            </w:r>
            <w:r>
              <w:rPr>
                <w:w w:val="105"/>
                <w:sz w:val="16"/>
              </w:rPr>
              <w:tab/>
              <w:t>2</w:t>
            </w:r>
            <w:r>
              <w:rPr>
                <w:spacing w:val="-5"/>
                <w:w w:val="105"/>
                <w:sz w:val="16"/>
              </w:rPr>
              <w:t>、</w:t>
            </w:r>
            <w:r>
              <w:rPr>
                <w:w w:val="105"/>
                <w:sz w:val="16"/>
              </w:rPr>
              <w:t>新增性项目</w:t>
            </w:r>
            <w:r>
              <w:rPr>
                <w:spacing w:val="65"/>
                <w:w w:val="105"/>
                <w:sz w:val="16"/>
              </w:rPr>
              <w:t xml:space="preserve"> </w:t>
            </w:r>
            <w:r>
              <w:rPr>
                <w:rFonts w:ascii="Wingdings" w:hAnsi="Wingdings"/>
                <w:w w:val="105"/>
                <w:position w:val="1"/>
                <w:sz w:val="16"/>
              </w:rPr>
              <w:t></w:t>
            </w:r>
          </w:p>
        </w:tc>
      </w:tr>
      <w:tr w:rsidR="00B75233">
        <w:trPr>
          <w:trHeight w:val="376"/>
        </w:trPr>
        <w:tc>
          <w:tcPr>
            <w:tcW w:w="1608" w:type="dxa"/>
            <w:gridSpan w:val="2"/>
          </w:tcPr>
          <w:p w:rsidR="00B75233" w:rsidRDefault="00153A98">
            <w:pPr>
              <w:pStyle w:val="TableParagraph"/>
              <w:spacing w:before="95"/>
              <w:ind w:left="487"/>
              <w:rPr>
                <w:sz w:val="16"/>
              </w:rPr>
            </w:pPr>
            <w:r>
              <w:rPr>
                <w:w w:val="105"/>
                <w:sz w:val="16"/>
              </w:rPr>
              <w:t>项目类型</w:t>
            </w:r>
          </w:p>
        </w:tc>
        <w:tc>
          <w:tcPr>
            <w:tcW w:w="8114" w:type="dxa"/>
            <w:gridSpan w:val="8"/>
          </w:tcPr>
          <w:p w:rsidR="00B75233" w:rsidRDefault="00153A98">
            <w:pPr>
              <w:pStyle w:val="TableParagraph"/>
              <w:tabs>
                <w:tab w:val="left" w:pos="1489"/>
                <w:tab w:val="left" w:pos="1895"/>
                <w:tab w:val="left" w:pos="3757"/>
              </w:tabs>
              <w:spacing w:before="95"/>
              <w:ind w:left="30"/>
              <w:rPr>
                <w:rFonts w:ascii="Wingdings" w:hAnsi="Wingdings"/>
                <w:sz w:val="16"/>
              </w:rPr>
            </w:pPr>
            <w:r>
              <w:rPr>
                <w:w w:val="105"/>
                <w:sz w:val="16"/>
              </w:rPr>
              <w:t>1</w:t>
            </w:r>
            <w:r>
              <w:rPr>
                <w:spacing w:val="-5"/>
                <w:w w:val="105"/>
                <w:sz w:val="16"/>
              </w:rPr>
              <w:t>、</w:t>
            </w:r>
            <w:r>
              <w:rPr>
                <w:w w:val="105"/>
                <w:sz w:val="16"/>
              </w:rPr>
              <w:t>常年性项目</w:t>
            </w:r>
            <w:r>
              <w:rPr>
                <w:w w:val="105"/>
                <w:sz w:val="16"/>
              </w:rPr>
              <w:tab/>
              <w:t>□</w:t>
            </w:r>
            <w:r>
              <w:rPr>
                <w:w w:val="105"/>
                <w:sz w:val="16"/>
              </w:rPr>
              <w:tab/>
              <w:t>2</w:t>
            </w:r>
            <w:r>
              <w:rPr>
                <w:spacing w:val="-5"/>
                <w:w w:val="105"/>
                <w:sz w:val="16"/>
              </w:rPr>
              <w:t>、</w:t>
            </w:r>
            <w:r>
              <w:rPr>
                <w:w w:val="105"/>
                <w:sz w:val="16"/>
              </w:rPr>
              <w:t>延续性项目</w:t>
            </w:r>
            <w:r>
              <w:rPr>
                <w:spacing w:val="46"/>
                <w:w w:val="105"/>
                <w:sz w:val="16"/>
              </w:rPr>
              <w:t xml:space="preserve"> </w:t>
            </w:r>
            <w:r>
              <w:rPr>
                <w:w w:val="105"/>
                <w:sz w:val="16"/>
              </w:rPr>
              <w:t>□</w:t>
            </w:r>
            <w:r>
              <w:rPr>
                <w:w w:val="105"/>
                <w:sz w:val="16"/>
              </w:rPr>
              <w:tab/>
              <w:t>3</w:t>
            </w:r>
            <w:r>
              <w:rPr>
                <w:spacing w:val="-4"/>
                <w:w w:val="105"/>
                <w:sz w:val="16"/>
              </w:rPr>
              <w:t>、</w:t>
            </w:r>
            <w:r>
              <w:rPr>
                <w:w w:val="105"/>
                <w:sz w:val="16"/>
              </w:rPr>
              <w:t>一次性项目</w:t>
            </w:r>
            <w:r>
              <w:rPr>
                <w:spacing w:val="63"/>
                <w:w w:val="105"/>
                <w:sz w:val="16"/>
              </w:rPr>
              <w:t xml:space="preserve"> </w:t>
            </w:r>
            <w:r>
              <w:rPr>
                <w:rFonts w:ascii="Wingdings" w:hAnsi="Wingdings"/>
                <w:w w:val="105"/>
                <w:position w:val="1"/>
                <w:sz w:val="16"/>
              </w:rPr>
              <w:t></w:t>
            </w:r>
          </w:p>
        </w:tc>
      </w:tr>
      <w:tr w:rsidR="00B75233">
        <w:trPr>
          <w:trHeight w:val="767"/>
        </w:trPr>
        <w:tc>
          <w:tcPr>
            <w:tcW w:w="1608" w:type="dxa"/>
            <w:gridSpan w:val="2"/>
            <w:vMerge w:val="restart"/>
          </w:tcPr>
          <w:p w:rsidR="00B75233" w:rsidRDefault="00B75233">
            <w:pPr>
              <w:pStyle w:val="TableParagraph"/>
              <w:spacing w:before="9"/>
            </w:pPr>
          </w:p>
          <w:p w:rsidR="00B75233" w:rsidRDefault="00153A98">
            <w:pPr>
              <w:pStyle w:val="TableParagraph"/>
              <w:spacing w:before="1" w:line="232" w:lineRule="auto"/>
              <w:ind w:left="325" w:right="293" w:firstLine="161"/>
              <w:rPr>
                <w:sz w:val="16"/>
              </w:rPr>
            </w:pPr>
            <w:r>
              <w:rPr>
                <w:w w:val="105"/>
                <w:sz w:val="16"/>
              </w:rPr>
              <w:t>预算执行</w:t>
            </w:r>
            <w:r>
              <w:rPr>
                <w:sz w:val="16"/>
              </w:rPr>
              <w:t>情况（万元）</w:t>
            </w:r>
          </w:p>
          <w:p w:rsidR="00B75233" w:rsidRDefault="00153A98">
            <w:pPr>
              <w:pStyle w:val="TableParagraph"/>
              <w:spacing w:line="203" w:lineRule="exact"/>
              <w:ind w:left="487"/>
              <w:rPr>
                <w:sz w:val="16"/>
              </w:rPr>
            </w:pPr>
            <w:r>
              <w:rPr>
                <w:w w:val="105"/>
                <w:sz w:val="16"/>
              </w:rPr>
              <w:t>（20分）</w:t>
            </w:r>
          </w:p>
        </w:tc>
        <w:tc>
          <w:tcPr>
            <w:tcW w:w="1219" w:type="dxa"/>
          </w:tcPr>
          <w:p w:rsidR="00B75233" w:rsidRDefault="00B75233">
            <w:pPr>
              <w:pStyle w:val="TableParagraph"/>
              <w:rPr>
                <w:rFonts w:ascii="Times New Roman"/>
                <w:sz w:val="16"/>
              </w:rPr>
            </w:pPr>
          </w:p>
        </w:tc>
        <w:tc>
          <w:tcPr>
            <w:tcW w:w="1195" w:type="dxa"/>
          </w:tcPr>
          <w:p w:rsidR="00B75233" w:rsidRDefault="00B75233">
            <w:pPr>
              <w:pStyle w:val="TableParagraph"/>
              <w:spacing w:before="9"/>
            </w:pPr>
          </w:p>
          <w:p w:rsidR="00B75233" w:rsidRDefault="00153A98">
            <w:pPr>
              <w:pStyle w:val="TableParagraph"/>
              <w:spacing w:before="1"/>
              <w:ind w:left="124" w:right="91"/>
              <w:jc w:val="center"/>
              <w:rPr>
                <w:sz w:val="16"/>
              </w:rPr>
            </w:pPr>
            <w:r>
              <w:rPr>
                <w:w w:val="105"/>
                <w:sz w:val="16"/>
              </w:rPr>
              <w:t>预算数（A）</w:t>
            </w:r>
          </w:p>
        </w:tc>
        <w:tc>
          <w:tcPr>
            <w:tcW w:w="1608" w:type="dxa"/>
            <w:gridSpan w:val="2"/>
          </w:tcPr>
          <w:p w:rsidR="00B75233" w:rsidRDefault="00B75233">
            <w:pPr>
              <w:pStyle w:val="TableParagraph"/>
              <w:spacing w:before="9"/>
            </w:pPr>
          </w:p>
          <w:p w:rsidR="00B75233" w:rsidRDefault="00153A98">
            <w:pPr>
              <w:pStyle w:val="TableParagraph"/>
              <w:spacing w:before="1"/>
              <w:ind w:left="365"/>
              <w:rPr>
                <w:sz w:val="16"/>
              </w:rPr>
            </w:pPr>
            <w:r>
              <w:rPr>
                <w:w w:val="105"/>
                <w:sz w:val="16"/>
              </w:rPr>
              <w:t>执行数（B）</w:t>
            </w:r>
          </w:p>
        </w:tc>
        <w:tc>
          <w:tcPr>
            <w:tcW w:w="1231" w:type="dxa"/>
          </w:tcPr>
          <w:p w:rsidR="00B75233" w:rsidRDefault="00B75233">
            <w:pPr>
              <w:pStyle w:val="TableParagraph"/>
              <w:spacing w:before="9"/>
            </w:pPr>
          </w:p>
          <w:p w:rsidR="00B75233" w:rsidRDefault="00153A98">
            <w:pPr>
              <w:pStyle w:val="TableParagraph"/>
              <w:spacing w:before="1"/>
              <w:ind w:left="57" w:right="26"/>
              <w:jc w:val="center"/>
              <w:rPr>
                <w:sz w:val="16"/>
              </w:rPr>
            </w:pPr>
            <w:r>
              <w:rPr>
                <w:w w:val="105"/>
                <w:sz w:val="16"/>
              </w:rPr>
              <w:t>执行率（B/A）</w:t>
            </w:r>
          </w:p>
        </w:tc>
        <w:tc>
          <w:tcPr>
            <w:tcW w:w="2861" w:type="dxa"/>
            <w:gridSpan w:val="3"/>
          </w:tcPr>
          <w:p w:rsidR="00B75233" w:rsidRDefault="00B75233">
            <w:pPr>
              <w:pStyle w:val="TableParagraph"/>
              <w:spacing w:before="11"/>
              <w:rPr>
                <w:sz w:val="14"/>
              </w:rPr>
            </w:pPr>
          </w:p>
          <w:p w:rsidR="00B75233" w:rsidRDefault="00153A98">
            <w:pPr>
              <w:pStyle w:val="TableParagraph"/>
              <w:spacing w:line="203" w:lineRule="exact"/>
              <w:ind w:left="788" w:right="757"/>
              <w:jc w:val="center"/>
              <w:rPr>
                <w:sz w:val="16"/>
              </w:rPr>
            </w:pPr>
            <w:r>
              <w:rPr>
                <w:w w:val="105"/>
                <w:sz w:val="16"/>
              </w:rPr>
              <w:t>得分</w:t>
            </w:r>
          </w:p>
          <w:p w:rsidR="00B75233" w:rsidRDefault="00153A98">
            <w:pPr>
              <w:pStyle w:val="TableParagraph"/>
              <w:spacing w:line="203" w:lineRule="exact"/>
              <w:ind w:left="788" w:right="757"/>
              <w:jc w:val="center"/>
              <w:rPr>
                <w:sz w:val="16"/>
              </w:rPr>
            </w:pPr>
            <w:r>
              <w:rPr>
                <w:w w:val="105"/>
                <w:sz w:val="16"/>
              </w:rPr>
              <w:t>（20分*执行率）</w:t>
            </w:r>
          </w:p>
        </w:tc>
      </w:tr>
      <w:tr w:rsidR="00B75233">
        <w:trPr>
          <w:trHeight w:val="376"/>
        </w:trPr>
        <w:tc>
          <w:tcPr>
            <w:tcW w:w="1608" w:type="dxa"/>
            <w:gridSpan w:val="2"/>
            <w:vMerge/>
            <w:tcBorders>
              <w:top w:val="nil"/>
            </w:tcBorders>
          </w:tcPr>
          <w:p w:rsidR="00B75233" w:rsidRDefault="00B75233">
            <w:pPr>
              <w:rPr>
                <w:sz w:val="2"/>
                <w:szCs w:val="2"/>
              </w:rPr>
            </w:pPr>
          </w:p>
        </w:tc>
        <w:tc>
          <w:tcPr>
            <w:tcW w:w="1219" w:type="dxa"/>
          </w:tcPr>
          <w:p w:rsidR="00B75233" w:rsidRDefault="00153A98">
            <w:pPr>
              <w:pStyle w:val="TableParagraph"/>
              <w:spacing w:line="202" w:lineRule="exact"/>
              <w:ind w:left="42" w:right="2"/>
              <w:jc w:val="center"/>
              <w:rPr>
                <w:sz w:val="16"/>
              </w:rPr>
            </w:pPr>
            <w:r>
              <w:rPr>
                <w:sz w:val="16"/>
              </w:rPr>
              <w:t>年度财政资金总</w:t>
            </w:r>
          </w:p>
          <w:p w:rsidR="00B75233" w:rsidRDefault="00153A98">
            <w:pPr>
              <w:pStyle w:val="TableParagraph"/>
              <w:spacing w:line="154" w:lineRule="exact"/>
              <w:ind w:left="30"/>
              <w:jc w:val="center"/>
              <w:rPr>
                <w:sz w:val="16"/>
              </w:rPr>
            </w:pPr>
            <w:r>
              <w:rPr>
                <w:w w:val="103"/>
                <w:sz w:val="16"/>
              </w:rPr>
              <w:t>额</w:t>
            </w:r>
          </w:p>
        </w:tc>
        <w:tc>
          <w:tcPr>
            <w:tcW w:w="1195" w:type="dxa"/>
          </w:tcPr>
          <w:p w:rsidR="00B75233" w:rsidRDefault="00153A98">
            <w:pPr>
              <w:pStyle w:val="TableParagraph"/>
              <w:spacing w:before="95"/>
              <w:ind w:left="124" w:right="88"/>
              <w:jc w:val="center"/>
              <w:rPr>
                <w:sz w:val="16"/>
              </w:rPr>
            </w:pPr>
            <w:r>
              <w:rPr>
                <w:w w:val="105"/>
                <w:sz w:val="16"/>
              </w:rPr>
              <w:t>214.21</w:t>
            </w:r>
          </w:p>
        </w:tc>
        <w:tc>
          <w:tcPr>
            <w:tcW w:w="1608" w:type="dxa"/>
            <w:gridSpan w:val="2"/>
          </w:tcPr>
          <w:p w:rsidR="00B75233" w:rsidRDefault="00153A98">
            <w:pPr>
              <w:pStyle w:val="TableParagraph"/>
              <w:spacing w:before="95"/>
              <w:ind w:left="566"/>
              <w:rPr>
                <w:sz w:val="16"/>
              </w:rPr>
            </w:pPr>
            <w:r>
              <w:rPr>
                <w:w w:val="105"/>
                <w:sz w:val="16"/>
              </w:rPr>
              <w:t>214.21</w:t>
            </w:r>
          </w:p>
        </w:tc>
        <w:tc>
          <w:tcPr>
            <w:tcW w:w="1231" w:type="dxa"/>
          </w:tcPr>
          <w:p w:rsidR="00B75233" w:rsidRDefault="00153A98">
            <w:pPr>
              <w:pStyle w:val="TableParagraph"/>
              <w:spacing w:before="95"/>
              <w:ind w:left="57" w:right="26"/>
              <w:jc w:val="center"/>
              <w:rPr>
                <w:sz w:val="16"/>
              </w:rPr>
            </w:pPr>
            <w:r>
              <w:rPr>
                <w:w w:val="105"/>
                <w:sz w:val="16"/>
              </w:rPr>
              <w:t>100%</w:t>
            </w:r>
          </w:p>
        </w:tc>
        <w:tc>
          <w:tcPr>
            <w:tcW w:w="2861" w:type="dxa"/>
            <w:gridSpan w:val="3"/>
          </w:tcPr>
          <w:p w:rsidR="00B75233" w:rsidRDefault="00153A98">
            <w:pPr>
              <w:pStyle w:val="TableParagraph"/>
              <w:spacing w:before="95"/>
              <w:ind w:left="788" w:right="754"/>
              <w:jc w:val="center"/>
              <w:rPr>
                <w:sz w:val="16"/>
              </w:rPr>
            </w:pPr>
            <w:r>
              <w:rPr>
                <w:w w:val="105"/>
                <w:sz w:val="16"/>
              </w:rPr>
              <w:t>20.0</w:t>
            </w:r>
          </w:p>
        </w:tc>
      </w:tr>
      <w:tr w:rsidR="00B75233">
        <w:trPr>
          <w:trHeight w:val="472"/>
        </w:trPr>
        <w:tc>
          <w:tcPr>
            <w:tcW w:w="804"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11"/>
              <w:rPr>
                <w:sz w:val="23"/>
              </w:rPr>
            </w:pPr>
          </w:p>
          <w:p w:rsidR="00B75233" w:rsidRDefault="00153A98">
            <w:pPr>
              <w:pStyle w:val="TableParagraph"/>
              <w:spacing w:line="235" w:lineRule="auto"/>
              <w:ind w:left="83" w:right="46" w:firstLine="2"/>
              <w:jc w:val="center"/>
              <w:rPr>
                <w:sz w:val="16"/>
              </w:rPr>
            </w:pPr>
            <w:r>
              <w:rPr>
                <w:sz w:val="16"/>
              </w:rPr>
              <w:t xml:space="preserve">年度绩效目标（80 </w:t>
            </w:r>
            <w:r>
              <w:rPr>
                <w:w w:val="105"/>
                <w:sz w:val="16"/>
              </w:rPr>
              <w:t>分）</w:t>
            </w:r>
          </w:p>
        </w:tc>
        <w:tc>
          <w:tcPr>
            <w:tcW w:w="804" w:type="dxa"/>
          </w:tcPr>
          <w:p w:rsidR="00B75233" w:rsidRDefault="00153A98">
            <w:pPr>
              <w:pStyle w:val="TableParagraph"/>
              <w:spacing w:before="143"/>
              <w:ind w:left="86"/>
              <w:rPr>
                <w:sz w:val="16"/>
              </w:rPr>
            </w:pPr>
            <w:r>
              <w:rPr>
                <w:w w:val="105"/>
                <w:sz w:val="16"/>
              </w:rPr>
              <w:t>一级指标</w:t>
            </w:r>
          </w:p>
        </w:tc>
        <w:tc>
          <w:tcPr>
            <w:tcW w:w="1219" w:type="dxa"/>
          </w:tcPr>
          <w:p w:rsidR="00B75233" w:rsidRDefault="00153A98">
            <w:pPr>
              <w:pStyle w:val="TableParagraph"/>
              <w:spacing w:before="143"/>
              <w:ind w:left="37" w:right="2"/>
              <w:jc w:val="center"/>
              <w:rPr>
                <w:sz w:val="16"/>
              </w:rPr>
            </w:pPr>
            <w:r>
              <w:rPr>
                <w:w w:val="105"/>
                <w:sz w:val="16"/>
              </w:rPr>
              <w:t>二级指标</w:t>
            </w:r>
          </w:p>
        </w:tc>
        <w:tc>
          <w:tcPr>
            <w:tcW w:w="2803" w:type="dxa"/>
            <w:gridSpan w:val="3"/>
          </w:tcPr>
          <w:p w:rsidR="00B75233" w:rsidRDefault="00153A98">
            <w:pPr>
              <w:pStyle w:val="TableParagraph"/>
              <w:spacing w:before="143"/>
              <w:ind w:left="1055" w:right="1020"/>
              <w:jc w:val="center"/>
              <w:rPr>
                <w:sz w:val="16"/>
              </w:rPr>
            </w:pPr>
            <w:r>
              <w:rPr>
                <w:w w:val="105"/>
                <w:sz w:val="16"/>
              </w:rPr>
              <w:t>三级指标</w:t>
            </w:r>
          </w:p>
        </w:tc>
        <w:tc>
          <w:tcPr>
            <w:tcW w:w="1231" w:type="dxa"/>
          </w:tcPr>
          <w:p w:rsidR="00B75233" w:rsidRDefault="00153A98">
            <w:pPr>
              <w:pStyle w:val="TableParagraph"/>
              <w:spacing w:before="44" w:line="202" w:lineRule="exact"/>
              <w:ind w:left="57" w:right="19"/>
              <w:jc w:val="center"/>
              <w:rPr>
                <w:sz w:val="16"/>
              </w:rPr>
            </w:pPr>
            <w:r>
              <w:rPr>
                <w:w w:val="105"/>
                <w:sz w:val="16"/>
              </w:rPr>
              <w:t>年初目标值</w:t>
            </w:r>
          </w:p>
          <w:p w:rsidR="00B75233" w:rsidRDefault="00153A98">
            <w:pPr>
              <w:pStyle w:val="TableParagraph"/>
              <w:spacing w:line="202" w:lineRule="exact"/>
              <w:ind w:left="57" w:right="26"/>
              <w:jc w:val="center"/>
              <w:rPr>
                <w:sz w:val="16"/>
              </w:rPr>
            </w:pPr>
            <w:r>
              <w:rPr>
                <w:w w:val="105"/>
                <w:sz w:val="16"/>
              </w:rPr>
              <w:t>（A）</w:t>
            </w:r>
          </w:p>
        </w:tc>
        <w:tc>
          <w:tcPr>
            <w:tcW w:w="1608" w:type="dxa"/>
            <w:gridSpan w:val="2"/>
          </w:tcPr>
          <w:p w:rsidR="00B75233" w:rsidRDefault="00153A98">
            <w:pPr>
              <w:pStyle w:val="TableParagraph"/>
              <w:spacing w:before="143"/>
              <w:ind w:left="204"/>
              <w:rPr>
                <w:sz w:val="16"/>
              </w:rPr>
            </w:pPr>
            <w:r>
              <w:rPr>
                <w:w w:val="105"/>
                <w:sz w:val="16"/>
              </w:rPr>
              <w:t>实际完成值（B）</w:t>
            </w:r>
          </w:p>
        </w:tc>
        <w:tc>
          <w:tcPr>
            <w:tcW w:w="1253" w:type="dxa"/>
          </w:tcPr>
          <w:p w:rsidR="00B75233" w:rsidRDefault="00153A98">
            <w:pPr>
              <w:pStyle w:val="TableParagraph"/>
              <w:spacing w:before="143"/>
              <w:ind w:left="446" w:right="416"/>
              <w:jc w:val="center"/>
              <w:rPr>
                <w:sz w:val="16"/>
              </w:rPr>
            </w:pPr>
            <w:r>
              <w:rPr>
                <w:w w:val="105"/>
                <w:sz w:val="16"/>
              </w:rPr>
              <w:t>得分</w:t>
            </w:r>
          </w:p>
        </w:tc>
      </w:tr>
      <w:tr w:rsidR="00B75233">
        <w:trPr>
          <w:trHeight w:val="472"/>
        </w:trPr>
        <w:tc>
          <w:tcPr>
            <w:tcW w:w="804" w:type="dxa"/>
            <w:vMerge/>
            <w:tcBorders>
              <w:top w:val="nil"/>
            </w:tcBorders>
          </w:tcPr>
          <w:p w:rsidR="00B75233" w:rsidRDefault="00B75233">
            <w:pPr>
              <w:rPr>
                <w:sz w:val="2"/>
                <w:szCs w:val="2"/>
              </w:rPr>
            </w:pPr>
          </w:p>
        </w:tc>
        <w:tc>
          <w:tcPr>
            <w:tcW w:w="804" w:type="dxa"/>
          </w:tcPr>
          <w:p w:rsidR="00B75233" w:rsidRDefault="00153A98">
            <w:pPr>
              <w:pStyle w:val="TableParagraph"/>
              <w:spacing w:before="44" w:line="202" w:lineRule="exact"/>
              <w:ind w:left="86"/>
              <w:rPr>
                <w:sz w:val="16"/>
              </w:rPr>
            </w:pPr>
            <w:r>
              <w:rPr>
                <w:spacing w:val="-2"/>
                <w:sz w:val="16"/>
              </w:rPr>
              <w:t>产出指标</w:t>
            </w:r>
          </w:p>
          <w:p w:rsidR="00B75233" w:rsidRDefault="00153A98">
            <w:pPr>
              <w:pStyle w:val="TableParagraph"/>
              <w:spacing w:line="202" w:lineRule="exact"/>
              <w:ind w:left="84"/>
              <w:rPr>
                <w:sz w:val="16"/>
              </w:rPr>
            </w:pPr>
            <w:r>
              <w:rPr>
                <w:spacing w:val="-1"/>
                <w:sz w:val="16"/>
              </w:rPr>
              <w:t>（40</w:t>
            </w:r>
            <w:r>
              <w:rPr>
                <w:spacing w:val="-5"/>
                <w:sz w:val="16"/>
              </w:rPr>
              <w:t>分</w:t>
            </w:r>
            <w:r>
              <w:rPr>
                <w:spacing w:val="-1"/>
                <w:sz w:val="16"/>
              </w:rPr>
              <w:t>）</w:t>
            </w:r>
          </w:p>
        </w:tc>
        <w:tc>
          <w:tcPr>
            <w:tcW w:w="1219" w:type="dxa"/>
          </w:tcPr>
          <w:p w:rsidR="00B75233" w:rsidRDefault="00153A98">
            <w:pPr>
              <w:pStyle w:val="TableParagraph"/>
              <w:spacing w:before="143"/>
              <w:ind w:left="37" w:right="2"/>
              <w:jc w:val="center"/>
              <w:rPr>
                <w:sz w:val="16"/>
              </w:rPr>
            </w:pPr>
            <w:r>
              <w:rPr>
                <w:w w:val="105"/>
                <w:sz w:val="16"/>
              </w:rPr>
              <w:t>工程质量</w:t>
            </w:r>
          </w:p>
        </w:tc>
        <w:tc>
          <w:tcPr>
            <w:tcW w:w="2803" w:type="dxa"/>
            <w:gridSpan w:val="3"/>
          </w:tcPr>
          <w:p w:rsidR="00B75233" w:rsidRDefault="00153A98">
            <w:pPr>
              <w:pStyle w:val="TableParagraph"/>
              <w:spacing w:before="143"/>
              <w:ind w:left="763"/>
              <w:rPr>
                <w:sz w:val="16"/>
              </w:rPr>
            </w:pPr>
            <w:r>
              <w:rPr>
                <w:w w:val="105"/>
                <w:sz w:val="16"/>
              </w:rPr>
              <w:t>工程质量（40分）</w:t>
            </w:r>
          </w:p>
        </w:tc>
        <w:tc>
          <w:tcPr>
            <w:tcW w:w="1231" w:type="dxa"/>
          </w:tcPr>
          <w:p w:rsidR="00B75233" w:rsidRDefault="00153A98">
            <w:pPr>
              <w:pStyle w:val="TableParagraph"/>
              <w:spacing w:before="143"/>
              <w:ind w:left="57" w:right="24"/>
              <w:jc w:val="center"/>
              <w:rPr>
                <w:sz w:val="16"/>
              </w:rPr>
            </w:pPr>
            <w:r>
              <w:rPr>
                <w:w w:val="105"/>
                <w:sz w:val="16"/>
              </w:rPr>
              <w:t>合格</w:t>
            </w:r>
          </w:p>
        </w:tc>
        <w:tc>
          <w:tcPr>
            <w:tcW w:w="1608" w:type="dxa"/>
            <w:gridSpan w:val="2"/>
          </w:tcPr>
          <w:p w:rsidR="00B75233" w:rsidRDefault="00153A98">
            <w:pPr>
              <w:pStyle w:val="TableParagraph"/>
              <w:spacing w:before="143"/>
              <w:ind w:left="623" w:right="593"/>
              <w:jc w:val="center"/>
              <w:rPr>
                <w:sz w:val="16"/>
              </w:rPr>
            </w:pPr>
            <w:r>
              <w:rPr>
                <w:w w:val="105"/>
                <w:sz w:val="16"/>
              </w:rPr>
              <w:t>合格</w:t>
            </w:r>
          </w:p>
        </w:tc>
        <w:tc>
          <w:tcPr>
            <w:tcW w:w="1253" w:type="dxa"/>
          </w:tcPr>
          <w:p w:rsidR="00B75233" w:rsidRDefault="00153A98">
            <w:pPr>
              <w:pStyle w:val="TableParagraph"/>
              <w:spacing w:before="143"/>
              <w:ind w:left="446" w:right="415"/>
              <w:jc w:val="center"/>
              <w:rPr>
                <w:sz w:val="16"/>
              </w:rPr>
            </w:pPr>
            <w:r>
              <w:rPr>
                <w:w w:val="105"/>
                <w:sz w:val="16"/>
              </w:rPr>
              <w:t>40</w:t>
            </w:r>
          </w:p>
        </w:tc>
      </w:tr>
      <w:tr w:rsidR="00B75233">
        <w:trPr>
          <w:trHeight w:val="472"/>
        </w:trPr>
        <w:tc>
          <w:tcPr>
            <w:tcW w:w="804" w:type="dxa"/>
            <w:vMerge/>
            <w:tcBorders>
              <w:top w:val="nil"/>
            </w:tcBorders>
          </w:tcPr>
          <w:p w:rsidR="00B75233" w:rsidRDefault="00B75233">
            <w:pPr>
              <w:rPr>
                <w:sz w:val="2"/>
                <w:szCs w:val="2"/>
              </w:rPr>
            </w:pPr>
          </w:p>
        </w:tc>
        <w:tc>
          <w:tcPr>
            <w:tcW w:w="804" w:type="dxa"/>
            <w:vMerge w:val="restart"/>
          </w:tcPr>
          <w:p w:rsidR="00B75233" w:rsidRDefault="00B75233">
            <w:pPr>
              <w:pStyle w:val="TableParagraph"/>
              <w:rPr>
                <w:sz w:val="16"/>
              </w:rPr>
            </w:pPr>
          </w:p>
          <w:p w:rsidR="00B75233" w:rsidRDefault="00B75233">
            <w:pPr>
              <w:pStyle w:val="TableParagraph"/>
              <w:rPr>
                <w:sz w:val="18"/>
              </w:rPr>
            </w:pPr>
          </w:p>
          <w:p w:rsidR="00B75233" w:rsidRDefault="00153A98">
            <w:pPr>
              <w:pStyle w:val="TableParagraph"/>
              <w:spacing w:line="232" w:lineRule="auto"/>
              <w:ind w:left="246" w:right="46" w:hanging="161"/>
              <w:rPr>
                <w:sz w:val="16"/>
              </w:rPr>
            </w:pPr>
            <w:r>
              <w:rPr>
                <w:sz w:val="16"/>
              </w:rPr>
              <w:t>社会效益</w:t>
            </w:r>
            <w:r>
              <w:rPr>
                <w:w w:val="105"/>
                <w:sz w:val="16"/>
              </w:rPr>
              <w:t>指标</w:t>
            </w:r>
          </w:p>
          <w:p w:rsidR="00B75233" w:rsidRDefault="00153A98">
            <w:pPr>
              <w:pStyle w:val="TableParagraph"/>
              <w:spacing w:line="203" w:lineRule="exact"/>
              <w:ind w:left="84"/>
              <w:rPr>
                <w:sz w:val="16"/>
              </w:rPr>
            </w:pPr>
            <w:r>
              <w:rPr>
                <w:w w:val="105"/>
                <w:sz w:val="16"/>
              </w:rPr>
              <w:t>（40分）</w:t>
            </w:r>
          </w:p>
        </w:tc>
        <w:tc>
          <w:tcPr>
            <w:tcW w:w="1219" w:type="dxa"/>
          </w:tcPr>
          <w:p w:rsidR="00B75233" w:rsidRDefault="00153A98">
            <w:pPr>
              <w:pStyle w:val="TableParagraph"/>
              <w:spacing w:before="143"/>
              <w:ind w:left="41" w:right="2"/>
              <w:jc w:val="center"/>
              <w:rPr>
                <w:sz w:val="16"/>
              </w:rPr>
            </w:pPr>
            <w:r>
              <w:rPr>
                <w:w w:val="105"/>
                <w:sz w:val="16"/>
              </w:rPr>
              <w:t>社会效益指标</w:t>
            </w:r>
          </w:p>
        </w:tc>
        <w:tc>
          <w:tcPr>
            <w:tcW w:w="2803" w:type="dxa"/>
            <w:gridSpan w:val="3"/>
          </w:tcPr>
          <w:p w:rsidR="00B75233" w:rsidRDefault="00153A98">
            <w:pPr>
              <w:pStyle w:val="TableParagraph"/>
              <w:spacing w:before="143"/>
              <w:ind w:left="277"/>
              <w:rPr>
                <w:sz w:val="16"/>
              </w:rPr>
            </w:pPr>
            <w:r>
              <w:rPr>
                <w:w w:val="105"/>
                <w:sz w:val="16"/>
              </w:rPr>
              <w:t>片区企业居民出行便利（15分）</w:t>
            </w:r>
          </w:p>
        </w:tc>
        <w:tc>
          <w:tcPr>
            <w:tcW w:w="1231" w:type="dxa"/>
          </w:tcPr>
          <w:p w:rsidR="00B75233" w:rsidRDefault="00153A98">
            <w:pPr>
              <w:pStyle w:val="TableParagraph"/>
              <w:spacing w:before="143"/>
              <w:ind w:left="57" w:right="19"/>
              <w:jc w:val="center"/>
              <w:rPr>
                <w:sz w:val="16"/>
              </w:rPr>
            </w:pPr>
            <w:r>
              <w:rPr>
                <w:w w:val="105"/>
                <w:sz w:val="16"/>
              </w:rPr>
              <w:t>有所提升</w:t>
            </w:r>
          </w:p>
        </w:tc>
        <w:tc>
          <w:tcPr>
            <w:tcW w:w="1608" w:type="dxa"/>
            <w:gridSpan w:val="2"/>
          </w:tcPr>
          <w:p w:rsidR="00B75233" w:rsidRDefault="00153A98">
            <w:pPr>
              <w:pStyle w:val="TableParagraph"/>
              <w:spacing w:before="143"/>
              <w:ind w:left="487"/>
              <w:rPr>
                <w:sz w:val="16"/>
              </w:rPr>
            </w:pPr>
            <w:r>
              <w:rPr>
                <w:w w:val="105"/>
                <w:sz w:val="16"/>
              </w:rPr>
              <w:t>有所提升</w:t>
            </w:r>
          </w:p>
        </w:tc>
        <w:tc>
          <w:tcPr>
            <w:tcW w:w="1253" w:type="dxa"/>
          </w:tcPr>
          <w:p w:rsidR="00B75233" w:rsidRDefault="00153A98">
            <w:pPr>
              <w:pStyle w:val="TableParagraph"/>
              <w:spacing w:before="143"/>
              <w:ind w:left="446" w:right="415"/>
              <w:jc w:val="center"/>
              <w:rPr>
                <w:sz w:val="16"/>
              </w:rPr>
            </w:pPr>
            <w:r>
              <w:rPr>
                <w:w w:val="105"/>
                <w:sz w:val="16"/>
              </w:rPr>
              <w:t>15</w:t>
            </w:r>
          </w:p>
        </w:tc>
      </w:tr>
      <w:tr w:rsidR="00B75233">
        <w:trPr>
          <w:trHeight w:val="472"/>
        </w:trPr>
        <w:tc>
          <w:tcPr>
            <w:tcW w:w="804" w:type="dxa"/>
            <w:vMerge/>
            <w:tcBorders>
              <w:top w:val="nil"/>
            </w:tcBorders>
          </w:tcPr>
          <w:p w:rsidR="00B75233" w:rsidRDefault="00B75233">
            <w:pPr>
              <w:rPr>
                <w:sz w:val="2"/>
                <w:szCs w:val="2"/>
              </w:rPr>
            </w:pPr>
          </w:p>
        </w:tc>
        <w:tc>
          <w:tcPr>
            <w:tcW w:w="804" w:type="dxa"/>
            <w:vMerge/>
            <w:tcBorders>
              <w:top w:val="nil"/>
            </w:tcBorders>
          </w:tcPr>
          <w:p w:rsidR="00B75233" w:rsidRDefault="00B75233">
            <w:pPr>
              <w:rPr>
                <w:sz w:val="2"/>
                <w:szCs w:val="2"/>
              </w:rPr>
            </w:pPr>
          </w:p>
        </w:tc>
        <w:tc>
          <w:tcPr>
            <w:tcW w:w="1219" w:type="dxa"/>
          </w:tcPr>
          <w:p w:rsidR="00B75233" w:rsidRDefault="00153A98">
            <w:pPr>
              <w:pStyle w:val="TableParagraph"/>
              <w:spacing w:before="143"/>
              <w:ind w:left="42" w:right="2"/>
              <w:jc w:val="center"/>
              <w:rPr>
                <w:sz w:val="16"/>
              </w:rPr>
            </w:pPr>
            <w:r>
              <w:rPr>
                <w:sz w:val="16"/>
              </w:rPr>
              <w:t>可持续影响指标</w:t>
            </w:r>
          </w:p>
        </w:tc>
        <w:tc>
          <w:tcPr>
            <w:tcW w:w="2803" w:type="dxa"/>
            <w:gridSpan w:val="3"/>
          </w:tcPr>
          <w:p w:rsidR="00B75233" w:rsidRDefault="00153A98">
            <w:pPr>
              <w:pStyle w:val="TableParagraph"/>
              <w:spacing w:before="143"/>
              <w:ind w:left="439"/>
              <w:rPr>
                <w:sz w:val="16"/>
              </w:rPr>
            </w:pPr>
            <w:r>
              <w:rPr>
                <w:w w:val="105"/>
                <w:sz w:val="16"/>
              </w:rPr>
              <w:t>全面提升城市形象（10分）</w:t>
            </w:r>
          </w:p>
        </w:tc>
        <w:tc>
          <w:tcPr>
            <w:tcW w:w="1231" w:type="dxa"/>
          </w:tcPr>
          <w:p w:rsidR="00B75233" w:rsidRDefault="00153A98">
            <w:pPr>
              <w:pStyle w:val="TableParagraph"/>
              <w:spacing w:before="143"/>
              <w:ind w:left="57" w:right="19"/>
              <w:jc w:val="center"/>
              <w:rPr>
                <w:sz w:val="16"/>
              </w:rPr>
            </w:pPr>
            <w:r>
              <w:rPr>
                <w:w w:val="105"/>
                <w:sz w:val="16"/>
              </w:rPr>
              <w:t>有所提升</w:t>
            </w:r>
          </w:p>
        </w:tc>
        <w:tc>
          <w:tcPr>
            <w:tcW w:w="1608" w:type="dxa"/>
            <w:gridSpan w:val="2"/>
          </w:tcPr>
          <w:p w:rsidR="00B75233" w:rsidRDefault="00153A98">
            <w:pPr>
              <w:pStyle w:val="TableParagraph"/>
              <w:spacing w:before="143"/>
              <w:ind w:left="487"/>
              <w:rPr>
                <w:sz w:val="16"/>
              </w:rPr>
            </w:pPr>
            <w:r>
              <w:rPr>
                <w:w w:val="105"/>
                <w:sz w:val="16"/>
              </w:rPr>
              <w:t>有所提升</w:t>
            </w:r>
          </w:p>
        </w:tc>
        <w:tc>
          <w:tcPr>
            <w:tcW w:w="1253" w:type="dxa"/>
          </w:tcPr>
          <w:p w:rsidR="00B75233" w:rsidRDefault="00153A98">
            <w:pPr>
              <w:pStyle w:val="TableParagraph"/>
              <w:spacing w:before="143"/>
              <w:ind w:left="446" w:right="415"/>
              <w:jc w:val="center"/>
              <w:rPr>
                <w:sz w:val="16"/>
              </w:rPr>
            </w:pPr>
            <w:r>
              <w:rPr>
                <w:w w:val="105"/>
                <w:sz w:val="16"/>
              </w:rPr>
              <w:t>10</w:t>
            </w:r>
          </w:p>
        </w:tc>
      </w:tr>
      <w:tr w:rsidR="00B75233">
        <w:trPr>
          <w:trHeight w:val="472"/>
        </w:trPr>
        <w:tc>
          <w:tcPr>
            <w:tcW w:w="804" w:type="dxa"/>
            <w:vMerge/>
            <w:tcBorders>
              <w:top w:val="nil"/>
            </w:tcBorders>
          </w:tcPr>
          <w:p w:rsidR="00B75233" w:rsidRDefault="00B75233">
            <w:pPr>
              <w:rPr>
                <w:sz w:val="2"/>
                <w:szCs w:val="2"/>
              </w:rPr>
            </w:pPr>
          </w:p>
        </w:tc>
        <w:tc>
          <w:tcPr>
            <w:tcW w:w="804" w:type="dxa"/>
            <w:vMerge/>
            <w:tcBorders>
              <w:top w:val="nil"/>
            </w:tcBorders>
          </w:tcPr>
          <w:p w:rsidR="00B75233" w:rsidRDefault="00B75233">
            <w:pPr>
              <w:rPr>
                <w:sz w:val="2"/>
                <w:szCs w:val="2"/>
              </w:rPr>
            </w:pPr>
          </w:p>
        </w:tc>
        <w:tc>
          <w:tcPr>
            <w:tcW w:w="1219" w:type="dxa"/>
          </w:tcPr>
          <w:p w:rsidR="00B75233" w:rsidRDefault="00153A98">
            <w:pPr>
              <w:pStyle w:val="TableParagraph"/>
              <w:spacing w:before="143"/>
              <w:ind w:left="41" w:right="2"/>
              <w:jc w:val="center"/>
              <w:rPr>
                <w:sz w:val="16"/>
              </w:rPr>
            </w:pPr>
            <w:r>
              <w:rPr>
                <w:w w:val="105"/>
                <w:sz w:val="16"/>
              </w:rPr>
              <w:t>社会效益指标</w:t>
            </w:r>
          </w:p>
        </w:tc>
        <w:tc>
          <w:tcPr>
            <w:tcW w:w="2803" w:type="dxa"/>
            <w:gridSpan w:val="3"/>
          </w:tcPr>
          <w:p w:rsidR="00B75233" w:rsidRDefault="00153A98">
            <w:pPr>
              <w:pStyle w:val="TableParagraph"/>
              <w:spacing w:before="143"/>
              <w:ind w:left="196"/>
              <w:rPr>
                <w:sz w:val="16"/>
              </w:rPr>
            </w:pPr>
            <w:r>
              <w:rPr>
                <w:w w:val="105"/>
                <w:sz w:val="16"/>
              </w:rPr>
              <w:t>重要的城市基础设施建设（15分）</w:t>
            </w:r>
          </w:p>
        </w:tc>
        <w:tc>
          <w:tcPr>
            <w:tcW w:w="1231" w:type="dxa"/>
          </w:tcPr>
          <w:p w:rsidR="00B75233" w:rsidRDefault="00153A98">
            <w:pPr>
              <w:pStyle w:val="TableParagraph"/>
              <w:spacing w:before="143"/>
              <w:ind w:left="57" w:right="19"/>
              <w:jc w:val="center"/>
              <w:rPr>
                <w:sz w:val="16"/>
              </w:rPr>
            </w:pPr>
            <w:r>
              <w:rPr>
                <w:w w:val="105"/>
                <w:sz w:val="16"/>
              </w:rPr>
              <w:t>有所提升</w:t>
            </w:r>
          </w:p>
        </w:tc>
        <w:tc>
          <w:tcPr>
            <w:tcW w:w="1608" w:type="dxa"/>
            <w:gridSpan w:val="2"/>
          </w:tcPr>
          <w:p w:rsidR="00B75233" w:rsidRDefault="00153A98">
            <w:pPr>
              <w:pStyle w:val="TableParagraph"/>
              <w:spacing w:before="143"/>
              <w:ind w:left="487"/>
              <w:rPr>
                <w:sz w:val="16"/>
              </w:rPr>
            </w:pPr>
            <w:r>
              <w:rPr>
                <w:w w:val="105"/>
                <w:sz w:val="16"/>
              </w:rPr>
              <w:t>有所提升</w:t>
            </w:r>
          </w:p>
        </w:tc>
        <w:tc>
          <w:tcPr>
            <w:tcW w:w="1253" w:type="dxa"/>
          </w:tcPr>
          <w:p w:rsidR="00B75233" w:rsidRDefault="00153A98">
            <w:pPr>
              <w:pStyle w:val="TableParagraph"/>
              <w:spacing w:before="143"/>
              <w:ind w:left="446" w:right="415"/>
              <w:jc w:val="center"/>
              <w:rPr>
                <w:sz w:val="16"/>
              </w:rPr>
            </w:pPr>
            <w:r>
              <w:rPr>
                <w:w w:val="105"/>
                <w:sz w:val="16"/>
              </w:rPr>
              <w:t>15</w:t>
            </w:r>
          </w:p>
        </w:tc>
      </w:tr>
      <w:tr w:rsidR="00B75233">
        <w:trPr>
          <w:trHeight w:val="472"/>
        </w:trPr>
        <w:tc>
          <w:tcPr>
            <w:tcW w:w="804" w:type="dxa"/>
          </w:tcPr>
          <w:p w:rsidR="00B75233" w:rsidRDefault="00153A98">
            <w:pPr>
              <w:pStyle w:val="TableParagraph"/>
              <w:spacing w:before="143"/>
              <w:ind w:left="246"/>
              <w:rPr>
                <w:sz w:val="16"/>
              </w:rPr>
            </w:pPr>
            <w:r>
              <w:rPr>
                <w:w w:val="105"/>
                <w:sz w:val="16"/>
              </w:rPr>
              <w:t>总分</w:t>
            </w:r>
          </w:p>
        </w:tc>
        <w:tc>
          <w:tcPr>
            <w:tcW w:w="8918" w:type="dxa"/>
            <w:gridSpan w:val="9"/>
          </w:tcPr>
          <w:p w:rsidR="00B75233" w:rsidRDefault="00153A98">
            <w:pPr>
              <w:pStyle w:val="TableParagraph"/>
              <w:spacing w:before="143"/>
              <w:ind w:left="4321" w:right="4289"/>
              <w:jc w:val="center"/>
              <w:rPr>
                <w:sz w:val="16"/>
              </w:rPr>
            </w:pPr>
            <w:r>
              <w:rPr>
                <w:w w:val="105"/>
                <w:sz w:val="16"/>
              </w:rPr>
              <w:t>100</w:t>
            </w:r>
          </w:p>
        </w:tc>
      </w:tr>
      <w:tr w:rsidR="00B75233">
        <w:trPr>
          <w:trHeight w:val="863"/>
        </w:trPr>
        <w:tc>
          <w:tcPr>
            <w:tcW w:w="1608" w:type="dxa"/>
            <w:gridSpan w:val="2"/>
          </w:tcPr>
          <w:p w:rsidR="00B75233" w:rsidRDefault="00B75233">
            <w:pPr>
              <w:pStyle w:val="TableParagraph"/>
              <w:spacing w:before="4"/>
              <w:rPr>
                <w:sz w:val="11"/>
              </w:rPr>
            </w:pPr>
          </w:p>
          <w:p w:rsidR="00B75233" w:rsidRDefault="00153A98">
            <w:pPr>
              <w:pStyle w:val="TableParagraph"/>
              <w:spacing w:line="232" w:lineRule="auto"/>
              <w:ind w:left="407" w:right="365" w:hanging="5"/>
              <w:jc w:val="center"/>
              <w:rPr>
                <w:sz w:val="16"/>
              </w:rPr>
            </w:pPr>
            <w:r>
              <w:rPr>
                <w:w w:val="105"/>
                <w:sz w:val="16"/>
              </w:rPr>
              <w:t>偏差大或</w:t>
            </w:r>
            <w:r>
              <w:rPr>
                <w:sz w:val="16"/>
              </w:rPr>
              <w:t>目标未完成</w:t>
            </w:r>
            <w:r>
              <w:rPr>
                <w:w w:val="105"/>
                <w:sz w:val="16"/>
              </w:rPr>
              <w:t>原因分析</w:t>
            </w:r>
          </w:p>
        </w:tc>
        <w:tc>
          <w:tcPr>
            <w:tcW w:w="8114" w:type="dxa"/>
            <w:gridSpan w:val="8"/>
          </w:tcPr>
          <w:p w:rsidR="00B75233" w:rsidRDefault="00B75233">
            <w:pPr>
              <w:pStyle w:val="TableParagraph"/>
              <w:rPr>
                <w:sz w:val="16"/>
              </w:rPr>
            </w:pPr>
          </w:p>
          <w:p w:rsidR="00B75233" w:rsidRDefault="00153A98">
            <w:pPr>
              <w:pStyle w:val="TableParagraph"/>
              <w:spacing w:before="134"/>
              <w:ind w:left="28"/>
              <w:jc w:val="center"/>
              <w:rPr>
                <w:sz w:val="16"/>
              </w:rPr>
            </w:pPr>
            <w:r>
              <w:rPr>
                <w:w w:val="103"/>
                <w:sz w:val="16"/>
              </w:rPr>
              <w:t>无</w:t>
            </w:r>
          </w:p>
        </w:tc>
      </w:tr>
      <w:tr w:rsidR="00B75233">
        <w:trPr>
          <w:trHeight w:val="834"/>
        </w:trPr>
        <w:tc>
          <w:tcPr>
            <w:tcW w:w="1608" w:type="dxa"/>
            <w:gridSpan w:val="2"/>
          </w:tcPr>
          <w:p w:rsidR="00B75233" w:rsidRDefault="00B75233">
            <w:pPr>
              <w:pStyle w:val="TableParagraph"/>
              <w:spacing w:before="9"/>
              <w:rPr>
                <w:sz w:val="17"/>
              </w:rPr>
            </w:pPr>
          </w:p>
          <w:p w:rsidR="00B75233" w:rsidRDefault="00153A98">
            <w:pPr>
              <w:pStyle w:val="TableParagraph"/>
              <w:spacing w:line="235" w:lineRule="auto"/>
              <w:ind w:left="325" w:right="284" w:firstLine="81"/>
              <w:rPr>
                <w:sz w:val="16"/>
              </w:rPr>
            </w:pPr>
            <w:r>
              <w:rPr>
                <w:w w:val="105"/>
                <w:sz w:val="16"/>
              </w:rPr>
              <w:t>改进措施及</w:t>
            </w:r>
            <w:r>
              <w:rPr>
                <w:sz w:val="16"/>
              </w:rPr>
              <w:t>结果应用方案</w:t>
            </w:r>
          </w:p>
        </w:tc>
        <w:tc>
          <w:tcPr>
            <w:tcW w:w="8114" w:type="dxa"/>
            <w:gridSpan w:val="8"/>
          </w:tcPr>
          <w:p w:rsidR="00B75233" w:rsidRDefault="00B75233">
            <w:pPr>
              <w:pStyle w:val="TableParagraph"/>
              <w:rPr>
                <w:sz w:val="16"/>
              </w:rPr>
            </w:pPr>
          </w:p>
          <w:p w:rsidR="00B75233" w:rsidRDefault="00153A98">
            <w:pPr>
              <w:pStyle w:val="TableParagraph"/>
              <w:spacing w:before="120"/>
              <w:ind w:left="28"/>
              <w:jc w:val="center"/>
              <w:rPr>
                <w:sz w:val="16"/>
              </w:rPr>
            </w:pPr>
            <w:r>
              <w:rPr>
                <w:w w:val="103"/>
                <w:sz w:val="16"/>
              </w:rPr>
              <w:t>无</w:t>
            </w:r>
          </w:p>
        </w:tc>
      </w:tr>
      <w:tr w:rsidR="00B75233">
        <w:trPr>
          <w:trHeight w:val="1197"/>
        </w:trPr>
        <w:tc>
          <w:tcPr>
            <w:tcW w:w="1608" w:type="dxa"/>
            <w:gridSpan w:val="2"/>
          </w:tcPr>
          <w:p w:rsidR="00B75233" w:rsidRDefault="00B75233">
            <w:pPr>
              <w:pStyle w:val="TableParagraph"/>
              <w:rPr>
                <w:sz w:val="16"/>
              </w:rPr>
            </w:pPr>
          </w:p>
          <w:p w:rsidR="00B75233" w:rsidRDefault="00B75233">
            <w:pPr>
              <w:pStyle w:val="TableParagraph"/>
              <w:spacing w:before="1"/>
              <w:rPr>
                <w:sz w:val="16"/>
              </w:rPr>
            </w:pPr>
          </w:p>
          <w:p w:rsidR="00B75233" w:rsidRDefault="00153A98">
            <w:pPr>
              <w:pStyle w:val="TableParagraph"/>
              <w:spacing w:line="232" w:lineRule="auto"/>
              <w:ind w:left="487" w:right="200" w:hanging="241"/>
              <w:rPr>
                <w:sz w:val="16"/>
              </w:rPr>
            </w:pPr>
            <w:r>
              <w:rPr>
                <w:sz w:val="16"/>
              </w:rPr>
              <w:t>单位主要负责人</w:t>
            </w:r>
            <w:r>
              <w:rPr>
                <w:w w:val="105"/>
                <w:sz w:val="16"/>
              </w:rPr>
              <w:t>签批意见</w:t>
            </w:r>
          </w:p>
        </w:tc>
        <w:tc>
          <w:tcPr>
            <w:tcW w:w="8114" w:type="dxa"/>
            <w:gridSpan w:val="8"/>
          </w:tcPr>
          <w:p w:rsidR="00B75233" w:rsidRDefault="00B75233">
            <w:pPr>
              <w:pStyle w:val="TableParagraph"/>
              <w:spacing w:before="11"/>
              <w:rPr>
                <w:sz w:val="23"/>
              </w:rPr>
            </w:pPr>
          </w:p>
          <w:p w:rsidR="00B75233" w:rsidRDefault="00153A98">
            <w:pPr>
              <w:pStyle w:val="TableParagraph"/>
              <w:ind w:left="3297" w:right="2175"/>
              <w:jc w:val="center"/>
              <w:rPr>
                <w:sz w:val="16"/>
              </w:rPr>
            </w:pPr>
            <w:r>
              <w:rPr>
                <w:w w:val="105"/>
                <w:sz w:val="16"/>
              </w:rPr>
              <w:t>签名：</w:t>
            </w:r>
          </w:p>
          <w:p w:rsidR="00B75233" w:rsidRDefault="00B75233">
            <w:pPr>
              <w:pStyle w:val="TableParagraph"/>
              <w:spacing w:before="4"/>
              <w:rPr>
                <w:sz w:val="15"/>
              </w:rPr>
            </w:pPr>
          </w:p>
          <w:p w:rsidR="00B75233" w:rsidRDefault="00153A98">
            <w:pPr>
              <w:pStyle w:val="TableParagraph"/>
              <w:tabs>
                <w:tab w:val="left" w:pos="4691"/>
                <w:tab w:val="left" w:pos="5344"/>
              </w:tabs>
              <w:ind w:left="4038"/>
              <w:rPr>
                <w:sz w:val="16"/>
              </w:rPr>
            </w:pPr>
            <w:r>
              <w:rPr>
                <w:w w:val="105"/>
                <w:sz w:val="16"/>
              </w:rPr>
              <w:t>年</w:t>
            </w:r>
            <w:r>
              <w:rPr>
                <w:w w:val="105"/>
                <w:sz w:val="16"/>
              </w:rPr>
              <w:tab/>
              <w:t>月</w:t>
            </w:r>
            <w:r>
              <w:rPr>
                <w:w w:val="105"/>
                <w:sz w:val="16"/>
              </w:rPr>
              <w:tab/>
              <w:t>日</w:t>
            </w:r>
          </w:p>
        </w:tc>
      </w:tr>
    </w:tbl>
    <w:p w:rsidR="00B75233" w:rsidRDefault="00B75233">
      <w:pPr>
        <w:pStyle w:val="a3"/>
        <w:rPr>
          <w:sz w:val="20"/>
        </w:rPr>
      </w:pPr>
    </w:p>
    <w:p w:rsidR="00B75233" w:rsidRDefault="00B75233">
      <w:pPr>
        <w:pStyle w:val="a3"/>
        <w:spacing w:before="1"/>
        <w:rPr>
          <w:sz w:val="20"/>
        </w:rPr>
      </w:pPr>
    </w:p>
    <w:p w:rsidR="00B75233" w:rsidRDefault="00153A98">
      <w:pPr>
        <w:pStyle w:val="a3"/>
        <w:spacing w:line="202" w:lineRule="exact"/>
        <w:ind w:left="973"/>
      </w:pPr>
      <w:r>
        <w:rPr>
          <w:w w:val="105"/>
        </w:rPr>
        <w:t>备注：</w:t>
      </w:r>
    </w:p>
    <w:p w:rsidR="00B75233" w:rsidRDefault="00153A98">
      <w:pPr>
        <w:pStyle w:val="a4"/>
        <w:numPr>
          <w:ilvl w:val="0"/>
          <w:numId w:val="27"/>
        </w:numPr>
        <w:tabs>
          <w:tab w:val="left" w:pos="1140"/>
        </w:tabs>
        <w:spacing w:line="199" w:lineRule="exact"/>
        <w:rPr>
          <w:sz w:val="16"/>
        </w:rPr>
      </w:pPr>
      <w:r>
        <w:rPr>
          <w:spacing w:val="-5"/>
          <w:w w:val="105"/>
          <w:sz w:val="16"/>
        </w:rPr>
        <w:t>预算执行情况口径：预算数为调整后财政资金总额（</w:t>
      </w:r>
      <w:r>
        <w:rPr>
          <w:spacing w:val="-3"/>
          <w:w w:val="105"/>
          <w:sz w:val="16"/>
        </w:rPr>
        <w:t>包括上年结余结转</w:t>
      </w:r>
      <w:r>
        <w:rPr>
          <w:spacing w:val="-4"/>
          <w:w w:val="105"/>
          <w:sz w:val="16"/>
        </w:rPr>
        <w:t>），执行数为资金使用单位财政资金实际支出数。</w:t>
      </w:r>
    </w:p>
    <w:p w:rsidR="00B75233" w:rsidRDefault="00153A98">
      <w:pPr>
        <w:pStyle w:val="a4"/>
        <w:numPr>
          <w:ilvl w:val="0"/>
          <w:numId w:val="27"/>
        </w:numPr>
        <w:tabs>
          <w:tab w:val="left" w:pos="1140"/>
        </w:tabs>
        <w:spacing w:line="235" w:lineRule="auto"/>
        <w:ind w:left="973" w:right="1253" w:firstLine="0"/>
        <w:rPr>
          <w:sz w:val="16"/>
        </w:rPr>
      </w:pPr>
      <w:r>
        <w:rPr>
          <w:spacing w:val="-9"/>
          <w:sz w:val="16"/>
        </w:rPr>
        <w:t>定量指标完成数汇总原则：绝对值直接累加计算，相对值按照资金额度加权平均计算。定量指标计分原则：正向指标</w:t>
      </w:r>
      <w:r>
        <w:rPr>
          <w:spacing w:val="-4"/>
          <w:sz w:val="16"/>
        </w:rPr>
        <w:t>（即目标值为≥  X</w:t>
      </w:r>
      <w:r>
        <w:rPr>
          <w:spacing w:val="-5"/>
          <w:sz w:val="16"/>
        </w:rPr>
        <w:t>,得分=权重</w:t>
      </w:r>
      <w:r>
        <w:rPr>
          <w:spacing w:val="-1"/>
          <w:sz w:val="16"/>
        </w:rPr>
        <w:t>*B/A）</w:t>
      </w:r>
      <w:r>
        <w:rPr>
          <w:spacing w:val="-4"/>
          <w:sz w:val="16"/>
        </w:rPr>
        <w:t>，反向指标（</w:t>
      </w:r>
      <w:r>
        <w:rPr>
          <w:spacing w:val="-3"/>
          <w:sz w:val="16"/>
        </w:rPr>
        <w:t>即目标值为≤X</w:t>
      </w:r>
      <w:r>
        <w:rPr>
          <w:spacing w:val="-4"/>
          <w:sz w:val="16"/>
        </w:rPr>
        <w:t>，得分=权重</w:t>
      </w:r>
      <w:r>
        <w:rPr>
          <w:sz w:val="16"/>
        </w:rPr>
        <w:t>*A/B）</w:t>
      </w:r>
      <w:r>
        <w:rPr>
          <w:spacing w:val="-5"/>
          <w:sz w:val="16"/>
        </w:rPr>
        <w:t xml:space="preserve">，得分不得突破权重总额。定量指标先汇总完成数，再计算得分。   </w:t>
      </w:r>
      <w:r>
        <w:rPr>
          <w:spacing w:val="-2"/>
          <w:sz w:val="16"/>
        </w:rPr>
        <w:t>3</w:t>
      </w:r>
      <w:r>
        <w:rPr>
          <w:spacing w:val="-7"/>
          <w:sz w:val="16"/>
        </w:rPr>
        <w:t xml:space="preserve">.定性指标计分原则：达成预期指标、部分达成预期指标并具有一定效果、未达成预期指标且效果较差三档，分别按照该指标对应分值  </w:t>
      </w:r>
      <w:r>
        <w:rPr>
          <w:spacing w:val="-4"/>
          <w:w w:val="105"/>
          <w:sz w:val="16"/>
        </w:rPr>
        <w:t>区间</w:t>
      </w:r>
      <w:r>
        <w:rPr>
          <w:w w:val="105"/>
          <w:sz w:val="16"/>
        </w:rPr>
        <w:t>100-80%（</w:t>
      </w:r>
      <w:r>
        <w:rPr>
          <w:spacing w:val="-5"/>
          <w:w w:val="105"/>
          <w:sz w:val="16"/>
        </w:rPr>
        <w:t>含</w:t>
      </w:r>
      <w:r>
        <w:rPr>
          <w:w w:val="105"/>
          <w:sz w:val="16"/>
        </w:rPr>
        <w:t>80%）</w:t>
      </w:r>
      <w:r>
        <w:rPr>
          <w:spacing w:val="-5"/>
          <w:w w:val="105"/>
          <w:sz w:val="16"/>
        </w:rPr>
        <w:t>、</w:t>
      </w:r>
      <w:r>
        <w:rPr>
          <w:w w:val="105"/>
          <w:sz w:val="16"/>
        </w:rPr>
        <w:t>80-50%（</w:t>
      </w:r>
      <w:r>
        <w:rPr>
          <w:spacing w:val="-4"/>
          <w:w w:val="105"/>
          <w:sz w:val="16"/>
        </w:rPr>
        <w:t>含</w:t>
      </w:r>
      <w:r>
        <w:rPr>
          <w:spacing w:val="-3"/>
          <w:w w:val="105"/>
          <w:sz w:val="16"/>
        </w:rPr>
        <w:t>50%）</w:t>
      </w:r>
      <w:r>
        <w:rPr>
          <w:spacing w:val="-4"/>
          <w:w w:val="105"/>
          <w:sz w:val="16"/>
        </w:rPr>
        <w:t>、</w:t>
      </w:r>
      <w:r>
        <w:rPr>
          <w:w w:val="105"/>
          <w:sz w:val="16"/>
        </w:rPr>
        <w:t>50-0</w:t>
      </w:r>
      <w:r>
        <w:rPr>
          <w:spacing w:val="-6"/>
          <w:w w:val="105"/>
          <w:sz w:val="16"/>
        </w:rPr>
        <w:t>%合理确定分值。汇总时，以资金额度为权重，对分值进行加权平均计算。</w:t>
      </w:r>
    </w:p>
    <w:p w:rsidR="00B75233" w:rsidRDefault="00153A98">
      <w:pPr>
        <w:pStyle w:val="a3"/>
        <w:spacing w:line="199" w:lineRule="exact"/>
        <w:ind w:left="973"/>
      </w:pPr>
      <w:r>
        <w:rPr>
          <w:w w:val="105"/>
        </w:rPr>
        <w:t>4.基于经济性和必要性等因素考虑，满意度指标暂可不</w:t>
      </w:r>
      <w:proofErr w:type="gramStart"/>
      <w:r>
        <w:rPr>
          <w:w w:val="105"/>
        </w:rPr>
        <w:t>作为必评指标</w:t>
      </w:r>
      <w:proofErr w:type="gramEnd"/>
      <w:r>
        <w:rPr>
          <w:w w:val="105"/>
        </w:rPr>
        <w:t>。</w:t>
      </w:r>
    </w:p>
    <w:p w:rsidR="00B75233" w:rsidRDefault="00B75233">
      <w:pPr>
        <w:spacing w:line="199" w:lineRule="exact"/>
        <w:sectPr w:rsidR="00B75233">
          <w:headerReference w:type="default" r:id="rId70"/>
          <w:footerReference w:type="default" r:id="rId71"/>
          <w:pgSz w:w="11910" w:h="16840"/>
          <w:pgMar w:top="2200" w:right="0" w:bottom="280" w:left="140" w:header="1568" w:footer="0" w:gutter="0"/>
          <w:cols w:space="720"/>
        </w:sectPr>
      </w:pPr>
    </w:p>
    <w:p w:rsidR="00B75233" w:rsidRDefault="00B75233">
      <w:pPr>
        <w:pStyle w:val="a3"/>
        <w:spacing w:before="8"/>
        <w:rPr>
          <w:sz w:val="7"/>
        </w:rPr>
      </w:pPr>
    </w:p>
    <w:tbl>
      <w:tblPr>
        <w:tblW w:w="0" w:type="auto"/>
        <w:tblInd w:w="9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04"/>
        <w:gridCol w:w="804"/>
        <w:gridCol w:w="1162"/>
        <w:gridCol w:w="1196"/>
        <w:gridCol w:w="805"/>
        <w:gridCol w:w="805"/>
        <w:gridCol w:w="1242"/>
        <w:gridCol w:w="805"/>
        <w:gridCol w:w="805"/>
        <w:gridCol w:w="1220"/>
      </w:tblGrid>
      <w:tr w:rsidR="00B75233">
        <w:trPr>
          <w:trHeight w:val="376"/>
        </w:trPr>
        <w:tc>
          <w:tcPr>
            <w:tcW w:w="1608" w:type="dxa"/>
            <w:gridSpan w:val="2"/>
          </w:tcPr>
          <w:p w:rsidR="00B75233" w:rsidRDefault="00153A98">
            <w:pPr>
              <w:pStyle w:val="TableParagraph"/>
              <w:spacing w:before="94"/>
              <w:ind w:left="487"/>
              <w:rPr>
                <w:sz w:val="16"/>
              </w:rPr>
            </w:pPr>
            <w:r>
              <w:rPr>
                <w:w w:val="105"/>
                <w:sz w:val="16"/>
              </w:rPr>
              <w:t>项目名称</w:t>
            </w:r>
          </w:p>
        </w:tc>
        <w:tc>
          <w:tcPr>
            <w:tcW w:w="8040" w:type="dxa"/>
            <w:gridSpan w:val="8"/>
          </w:tcPr>
          <w:p w:rsidR="00B75233" w:rsidRDefault="00153A98">
            <w:pPr>
              <w:pStyle w:val="TableParagraph"/>
              <w:spacing w:before="94"/>
              <w:ind w:left="3182" w:right="3142"/>
              <w:jc w:val="center"/>
              <w:rPr>
                <w:sz w:val="16"/>
              </w:rPr>
            </w:pPr>
            <w:proofErr w:type="gramStart"/>
            <w:r>
              <w:rPr>
                <w:w w:val="105"/>
                <w:sz w:val="16"/>
              </w:rPr>
              <w:t>支五路道</w:t>
            </w:r>
            <w:proofErr w:type="gramEnd"/>
            <w:r>
              <w:rPr>
                <w:w w:val="105"/>
                <w:sz w:val="16"/>
              </w:rPr>
              <w:t>路排水工程</w:t>
            </w:r>
          </w:p>
        </w:tc>
      </w:tr>
      <w:tr w:rsidR="00B75233">
        <w:trPr>
          <w:trHeight w:val="376"/>
        </w:trPr>
        <w:tc>
          <w:tcPr>
            <w:tcW w:w="1608" w:type="dxa"/>
            <w:gridSpan w:val="2"/>
          </w:tcPr>
          <w:p w:rsidR="00B75233" w:rsidRDefault="00153A98">
            <w:pPr>
              <w:pStyle w:val="TableParagraph"/>
              <w:spacing w:before="95"/>
              <w:ind w:left="487"/>
              <w:rPr>
                <w:sz w:val="16"/>
              </w:rPr>
            </w:pPr>
            <w:r>
              <w:rPr>
                <w:w w:val="105"/>
                <w:sz w:val="16"/>
              </w:rPr>
              <w:t>主管部门</w:t>
            </w:r>
          </w:p>
        </w:tc>
        <w:tc>
          <w:tcPr>
            <w:tcW w:w="3163" w:type="dxa"/>
            <w:gridSpan w:val="3"/>
          </w:tcPr>
          <w:p w:rsidR="00B75233" w:rsidRDefault="00153A98">
            <w:pPr>
              <w:pStyle w:val="TableParagraph"/>
              <w:spacing w:before="95"/>
              <w:ind w:left="376"/>
              <w:rPr>
                <w:sz w:val="16"/>
              </w:rPr>
            </w:pPr>
            <w:r>
              <w:rPr>
                <w:w w:val="105"/>
                <w:sz w:val="16"/>
              </w:rPr>
              <w:t>武汉市东西湖区住房和城乡建设局</w:t>
            </w:r>
          </w:p>
        </w:tc>
        <w:tc>
          <w:tcPr>
            <w:tcW w:w="2852" w:type="dxa"/>
            <w:gridSpan w:val="3"/>
          </w:tcPr>
          <w:p w:rsidR="00B75233" w:rsidRDefault="00153A98">
            <w:pPr>
              <w:pStyle w:val="TableParagraph"/>
              <w:spacing w:before="95"/>
              <w:ind w:left="945"/>
              <w:rPr>
                <w:sz w:val="16"/>
              </w:rPr>
            </w:pPr>
            <w:r>
              <w:rPr>
                <w:w w:val="105"/>
                <w:sz w:val="16"/>
              </w:rPr>
              <w:t>项目实施单位</w:t>
            </w:r>
          </w:p>
        </w:tc>
        <w:tc>
          <w:tcPr>
            <w:tcW w:w="2025" w:type="dxa"/>
            <w:gridSpan w:val="2"/>
          </w:tcPr>
          <w:p w:rsidR="00B75233" w:rsidRDefault="00153A98">
            <w:pPr>
              <w:pStyle w:val="TableParagraph"/>
              <w:spacing w:before="95"/>
              <w:ind w:left="743" w:right="723"/>
              <w:jc w:val="center"/>
              <w:rPr>
                <w:sz w:val="16"/>
              </w:rPr>
            </w:pPr>
            <w:r>
              <w:rPr>
                <w:w w:val="105"/>
                <w:sz w:val="16"/>
              </w:rPr>
              <w:t>建设科</w:t>
            </w:r>
          </w:p>
        </w:tc>
      </w:tr>
      <w:tr w:rsidR="00B75233">
        <w:trPr>
          <w:trHeight w:val="376"/>
        </w:trPr>
        <w:tc>
          <w:tcPr>
            <w:tcW w:w="1608" w:type="dxa"/>
            <w:gridSpan w:val="2"/>
          </w:tcPr>
          <w:p w:rsidR="00B75233" w:rsidRDefault="00153A98">
            <w:pPr>
              <w:pStyle w:val="TableParagraph"/>
              <w:spacing w:before="95"/>
              <w:ind w:left="487"/>
              <w:rPr>
                <w:sz w:val="16"/>
              </w:rPr>
            </w:pPr>
            <w:r>
              <w:rPr>
                <w:w w:val="105"/>
                <w:sz w:val="16"/>
              </w:rPr>
              <w:t>项目类别</w:t>
            </w:r>
          </w:p>
        </w:tc>
        <w:tc>
          <w:tcPr>
            <w:tcW w:w="8040" w:type="dxa"/>
            <w:gridSpan w:val="8"/>
          </w:tcPr>
          <w:p w:rsidR="00B75233" w:rsidRDefault="00153A98">
            <w:pPr>
              <w:pStyle w:val="TableParagraph"/>
              <w:tabs>
                <w:tab w:val="left" w:pos="1485"/>
                <w:tab w:val="left" w:pos="1892"/>
                <w:tab w:val="left" w:pos="3026"/>
              </w:tabs>
              <w:spacing w:before="95"/>
              <w:ind w:left="30"/>
              <w:rPr>
                <w:rFonts w:ascii="Wingdings" w:hAnsi="Wingdings"/>
                <w:sz w:val="16"/>
              </w:rPr>
            </w:pPr>
            <w:r>
              <w:rPr>
                <w:w w:val="105"/>
                <w:sz w:val="16"/>
              </w:rPr>
              <w:t>1</w:t>
            </w:r>
            <w:r>
              <w:rPr>
                <w:spacing w:val="-5"/>
                <w:w w:val="105"/>
                <w:sz w:val="16"/>
              </w:rPr>
              <w:t>、</w:t>
            </w:r>
            <w:r>
              <w:rPr>
                <w:w w:val="105"/>
                <w:sz w:val="16"/>
              </w:rPr>
              <w:t>部门预算项目</w:t>
            </w:r>
            <w:r>
              <w:rPr>
                <w:w w:val="105"/>
                <w:sz w:val="16"/>
              </w:rPr>
              <w:tab/>
              <w:t>□</w:t>
            </w:r>
            <w:r>
              <w:rPr>
                <w:w w:val="105"/>
                <w:sz w:val="16"/>
              </w:rPr>
              <w:tab/>
              <w:t>2</w:t>
            </w:r>
            <w:r>
              <w:rPr>
                <w:spacing w:val="-4"/>
                <w:w w:val="105"/>
                <w:sz w:val="16"/>
              </w:rPr>
              <w:t>、</w:t>
            </w:r>
            <w:r>
              <w:rPr>
                <w:w w:val="105"/>
                <w:sz w:val="16"/>
              </w:rPr>
              <w:t>区直专项</w:t>
            </w:r>
            <w:r>
              <w:rPr>
                <w:w w:val="105"/>
                <w:sz w:val="16"/>
              </w:rPr>
              <w:tab/>
            </w:r>
            <w:r>
              <w:rPr>
                <w:rFonts w:ascii="Wingdings" w:hAnsi="Wingdings"/>
                <w:w w:val="105"/>
                <w:position w:val="1"/>
                <w:sz w:val="16"/>
              </w:rPr>
              <w:t></w:t>
            </w:r>
          </w:p>
        </w:tc>
      </w:tr>
      <w:tr w:rsidR="00B75233">
        <w:trPr>
          <w:trHeight w:val="376"/>
        </w:trPr>
        <w:tc>
          <w:tcPr>
            <w:tcW w:w="1608" w:type="dxa"/>
            <w:gridSpan w:val="2"/>
          </w:tcPr>
          <w:p w:rsidR="00B75233" w:rsidRDefault="00153A98">
            <w:pPr>
              <w:pStyle w:val="TableParagraph"/>
              <w:spacing w:before="95"/>
              <w:ind w:left="487"/>
              <w:rPr>
                <w:sz w:val="16"/>
              </w:rPr>
            </w:pPr>
            <w:r>
              <w:rPr>
                <w:w w:val="105"/>
                <w:sz w:val="16"/>
              </w:rPr>
              <w:t>项目属性</w:t>
            </w:r>
          </w:p>
        </w:tc>
        <w:tc>
          <w:tcPr>
            <w:tcW w:w="8040" w:type="dxa"/>
            <w:gridSpan w:val="8"/>
          </w:tcPr>
          <w:p w:rsidR="00B75233" w:rsidRDefault="00153A98">
            <w:pPr>
              <w:pStyle w:val="TableParagraph"/>
              <w:tabs>
                <w:tab w:val="left" w:pos="1489"/>
                <w:tab w:val="left" w:pos="1895"/>
              </w:tabs>
              <w:spacing w:before="95"/>
              <w:ind w:left="30"/>
              <w:rPr>
                <w:rFonts w:ascii="Wingdings" w:hAnsi="Wingdings"/>
                <w:sz w:val="16"/>
              </w:rPr>
            </w:pPr>
            <w:r>
              <w:rPr>
                <w:w w:val="105"/>
                <w:sz w:val="16"/>
              </w:rPr>
              <w:t>1</w:t>
            </w:r>
            <w:r>
              <w:rPr>
                <w:spacing w:val="-5"/>
                <w:w w:val="105"/>
                <w:sz w:val="16"/>
              </w:rPr>
              <w:t>、</w:t>
            </w:r>
            <w:r>
              <w:rPr>
                <w:w w:val="105"/>
                <w:sz w:val="16"/>
              </w:rPr>
              <w:t>持续性项目</w:t>
            </w:r>
            <w:r>
              <w:rPr>
                <w:w w:val="105"/>
                <w:sz w:val="16"/>
              </w:rPr>
              <w:tab/>
              <w:t>□</w:t>
            </w:r>
            <w:r>
              <w:rPr>
                <w:w w:val="105"/>
                <w:sz w:val="16"/>
              </w:rPr>
              <w:tab/>
              <w:t>2</w:t>
            </w:r>
            <w:r>
              <w:rPr>
                <w:spacing w:val="-5"/>
                <w:w w:val="105"/>
                <w:sz w:val="16"/>
              </w:rPr>
              <w:t>、</w:t>
            </w:r>
            <w:r>
              <w:rPr>
                <w:w w:val="105"/>
                <w:sz w:val="16"/>
              </w:rPr>
              <w:t>新增性项目</w:t>
            </w:r>
            <w:r>
              <w:rPr>
                <w:spacing w:val="65"/>
                <w:w w:val="105"/>
                <w:sz w:val="16"/>
              </w:rPr>
              <w:t xml:space="preserve"> </w:t>
            </w:r>
            <w:r>
              <w:rPr>
                <w:rFonts w:ascii="Wingdings" w:hAnsi="Wingdings"/>
                <w:w w:val="105"/>
                <w:position w:val="1"/>
                <w:sz w:val="16"/>
              </w:rPr>
              <w:t></w:t>
            </w:r>
          </w:p>
        </w:tc>
      </w:tr>
      <w:tr w:rsidR="00B75233">
        <w:trPr>
          <w:trHeight w:val="376"/>
        </w:trPr>
        <w:tc>
          <w:tcPr>
            <w:tcW w:w="1608" w:type="dxa"/>
            <w:gridSpan w:val="2"/>
          </w:tcPr>
          <w:p w:rsidR="00B75233" w:rsidRDefault="00153A98">
            <w:pPr>
              <w:pStyle w:val="TableParagraph"/>
              <w:spacing w:before="95"/>
              <w:ind w:left="487"/>
              <w:rPr>
                <w:sz w:val="16"/>
              </w:rPr>
            </w:pPr>
            <w:r>
              <w:rPr>
                <w:w w:val="105"/>
                <w:sz w:val="16"/>
              </w:rPr>
              <w:t>项目类型</w:t>
            </w:r>
          </w:p>
        </w:tc>
        <w:tc>
          <w:tcPr>
            <w:tcW w:w="8040" w:type="dxa"/>
            <w:gridSpan w:val="8"/>
          </w:tcPr>
          <w:p w:rsidR="00B75233" w:rsidRDefault="00153A98">
            <w:pPr>
              <w:pStyle w:val="TableParagraph"/>
              <w:tabs>
                <w:tab w:val="left" w:pos="1489"/>
                <w:tab w:val="left" w:pos="1895"/>
                <w:tab w:val="left" w:pos="3757"/>
              </w:tabs>
              <w:spacing w:before="95"/>
              <w:ind w:left="30"/>
              <w:rPr>
                <w:rFonts w:ascii="Wingdings" w:hAnsi="Wingdings"/>
                <w:sz w:val="16"/>
              </w:rPr>
            </w:pPr>
            <w:r>
              <w:rPr>
                <w:w w:val="105"/>
                <w:sz w:val="16"/>
              </w:rPr>
              <w:t>1</w:t>
            </w:r>
            <w:r>
              <w:rPr>
                <w:spacing w:val="-5"/>
                <w:w w:val="105"/>
                <w:sz w:val="16"/>
              </w:rPr>
              <w:t>、</w:t>
            </w:r>
            <w:r>
              <w:rPr>
                <w:w w:val="105"/>
                <w:sz w:val="16"/>
              </w:rPr>
              <w:t>常年性项目</w:t>
            </w:r>
            <w:r>
              <w:rPr>
                <w:w w:val="105"/>
                <w:sz w:val="16"/>
              </w:rPr>
              <w:tab/>
              <w:t>□</w:t>
            </w:r>
            <w:r>
              <w:rPr>
                <w:w w:val="105"/>
                <w:sz w:val="16"/>
              </w:rPr>
              <w:tab/>
              <w:t>2</w:t>
            </w:r>
            <w:r>
              <w:rPr>
                <w:spacing w:val="-5"/>
                <w:w w:val="105"/>
                <w:sz w:val="16"/>
              </w:rPr>
              <w:t>、</w:t>
            </w:r>
            <w:r>
              <w:rPr>
                <w:w w:val="105"/>
                <w:sz w:val="16"/>
              </w:rPr>
              <w:t>延续性项目</w:t>
            </w:r>
            <w:r>
              <w:rPr>
                <w:spacing w:val="46"/>
                <w:w w:val="105"/>
                <w:sz w:val="16"/>
              </w:rPr>
              <w:t xml:space="preserve"> </w:t>
            </w:r>
            <w:r>
              <w:rPr>
                <w:w w:val="105"/>
                <w:sz w:val="16"/>
              </w:rPr>
              <w:t>□</w:t>
            </w:r>
            <w:r>
              <w:rPr>
                <w:w w:val="105"/>
                <w:sz w:val="16"/>
              </w:rPr>
              <w:tab/>
              <w:t>3</w:t>
            </w:r>
            <w:r>
              <w:rPr>
                <w:spacing w:val="-4"/>
                <w:w w:val="105"/>
                <w:sz w:val="16"/>
              </w:rPr>
              <w:t>、</w:t>
            </w:r>
            <w:r>
              <w:rPr>
                <w:w w:val="105"/>
                <w:sz w:val="16"/>
              </w:rPr>
              <w:t>一次性项目</w:t>
            </w:r>
            <w:r>
              <w:rPr>
                <w:spacing w:val="63"/>
                <w:w w:val="105"/>
                <w:sz w:val="16"/>
              </w:rPr>
              <w:t xml:space="preserve"> </w:t>
            </w:r>
            <w:r>
              <w:rPr>
                <w:rFonts w:ascii="Wingdings" w:hAnsi="Wingdings"/>
                <w:w w:val="105"/>
                <w:position w:val="1"/>
                <w:sz w:val="16"/>
              </w:rPr>
              <w:t></w:t>
            </w:r>
          </w:p>
        </w:tc>
      </w:tr>
      <w:tr w:rsidR="00B75233">
        <w:trPr>
          <w:trHeight w:val="767"/>
        </w:trPr>
        <w:tc>
          <w:tcPr>
            <w:tcW w:w="1608" w:type="dxa"/>
            <w:gridSpan w:val="2"/>
            <w:vMerge w:val="restart"/>
          </w:tcPr>
          <w:p w:rsidR="00B75233" w:rsidRDefault="00B75233">
            <w:pPr>
              <w:pStyle w:val="TableParagraph"/>
              <w:spacing w:before="9"/>
            </w:pPr>
          </w:p>
          <w:p w:rsidR="00B75233" w:rsidRDefault="00153A98">
            <w:pPr>
              <w:pStyle w:val="TableParagraph"/>
              <w:spacing w:before="1" w:line="232" w:lineRule="auto"/>
              <w:ind w:left="325" w:right="293" w:firstLine="161"/>
              <w:rPr>
                <w:sz w:val="16"/>
              </w:rPr>
            </w:pPr>
            <w:r>
              <w:rPr>
                <w:w w:val="105"/>
                <w:sz w:val="16"/>
              </w:rPr>
              <w:t>预算执行</w:t>
            </w:r>
            <w:r>
              <w:rPr>
                <w:sz w:val="16"/>
              </w:rPr>
              <w:t>情况（万元）</w:t>
            </w:r>
          </w:p>
          <w:p w:rsidR="00B75233" w:rsidRDefault="00153A98">
            <w:pPr>
              <w:pStyle w:val="TableParagraph"/>
              <w:spacing w:line="203" w:lineRule="exact"/>
              <w:ind w:left="487"/>
              <w:rPr>
                <w:sz w:val="16"/>
              </w:rPr>
            </w:pPr>
            <w:r>
              <w:rPr>
                <w:w w:val="105"/>
                <w:sz w:val="16"/>
              </w:rPr>
              <w:t>（20分）</w:t>
            </w:r>
          </w:p>
        </w:tc>
        <w:tc>
          <w:tcPr>
            <w:tcW w:w="1162" w:type="dxa"/>
          </w:tcPr>
          <w:p w:rsidR="00B75233" w:rsidRDefault="00B75233">
            <w:pPr>
              <w:pStyle w:val="TableParagraph"/>
              <w:rPr>
                <w:rFonts w:ascii="Times New Roman"/>
                <w:sz w:val="16"/>
              </w:rPr>
            </w:pPr>
          </w:p>
        </w:tc>
        <w:tc>
          <w:tcPr>
            <w:tcW w:w="1196" w:type="dxa"/>
          </w:tcPr>
          <w:p w:rsidR="00B75233" w:rsidRDefault="00B75233">
            <w:pPr>
              <w:pStyle w:val="TableParagraph"/>
              <w:spacing w:before="9"/>
            </w:pPr>
          </w:p>
          <w:p w:rsidR="00B75233" w:rsidRDefault="00153A98">
            <w:pPr>
              <w:pStyle w:val="TableParagraph"/>
              <w:spacing w:before="1"/>
              <w:ind w:left="122" w:right="94"/>
              <w:jc w:val="center"/>
              <w:rPr>
                <w:sz w:val="16"/>
              </w:rPr>
            </w:pPr>
            <w:r>
              <w:rPr>
                <w:w w:val="105"/>
                <w:sz w:val="16"/>
              </w:rPr>
              <w:t>预算数（A）</w:t>
            </w:r>
          </w:p>
        </w:tc>
        <w:tc>
          <w:tcPr>
            <w:tcW w:w="1610" w:type="dxa"/>
            <w:gridSpan w:val="2"/>
          </w:tcPr>
          <w:p w:rsidR="00B75233" w:rsidRDefault="00B75233">
            <w:pPr>
              <w:pStyle w:val="TableParagraph"/>
              <w:spacing w:before="9"/>
            </w:pPr>
          </w:p>
          <w:p w:rsidR="00B75233" w:rsidRDefault="00153A98">
            <w:pPr>
              <w:pStyle w:val="TableParagraph"/>
              <w:spacing w:before="1"/>
              <w:ind w:left="365"/>
              <w:rPr>
                <w:sz w:val="16"/>
              </w:rPr>
            </w:pPr>
            <w:r>
              <w:rPr>
                <w:w w:val="105"/>
                <w:sz w:val="16"/>
              </w:rPr>
              <w:t>执行数（B）</w:t>
            </w:r>
          </w:p>
        </w:tc>
        <w:tc>
          <w:tcPr>
            <w:tcW w:w="1242" w:type="dxa"/>
          </w:tcPr>
          <w:p w:rsidR="00B75233" w:rsidRDefault="00B75233">
            <w:pPr>
              <w:pStyle w:val="TableParagraph"/>
              <w:spacing w:before="9"/>
            </w:pPr>
          </w:p>
          <w:p w:rsidR="00B75233" w:rsidRDefault="00153A98">
            <w:pPr>
              <w:pStyle w:val="TableParagraph"/>
              <w:spacing w:before="1"/>
              <w:ind w:left="59" w:right="36"/>
              <w:jc w:val="center"/>
              <w:rPr>
                <w:sz w:val="16"/>
              </w:rPr>
            </w:pPr>
            <w:r>
              <w:rPr>
                <w:w w:val="105"/>
                <w:sz w:val="16"/>
              </w:rPr>
              <w:t>执行率（B/A）</w:t>
            </w:r>
          </w:p>
        </w:tc>
        <w:tc>
          <w:tcPr>
            <w:tcW w:w="2830" w:type="dxa"/>
            <w:gridSpan w:val="3"/>
          </w:tcPr>
          <w:p w:rsidR="00B75233" w:rsidRDefault="00B75233">
            <w:pPr>
              <w:pStyle w:val="TableParagraph"/>
              <w:spacing w:before="11"/>
              <w:rPr>
                <w:sz w:val="14"/>
              </w:rPr>
            </w:pPr>
          </w:p>
          <w:p w:rsidR="00B75233" w:rsidRDefault="00153A98">
            <w:pPr>
              <w:pStyle w:val="TableParagraph"/>
              <w:spacing w:line="203" w:lineRule="exact"/>
              <w:ind w:left="106" w:right="87"/>
              <w:jc w:val="center"/>
              <w:rPr>
                <w:sz w:val="16"/>
              </w:rPr>
            </w:pPr>
            <w:r>
              <w:rPr>
                <w:w w:val="105"/>
                <w:sz w:val="16"/>
              </w:rPr>
              <w:t>得分</w:t>
            </w:r>
          </w:p>
          <w:p w:rsidR="00B75233" w:rsidRDefault="00153A98">
            <w:pPr>
              <w:pStyle w:val="TableParagraph"/>
              <w:spacing w:line="203" w:lineRule="exact"/>
              <w:ind w:left="105" w:right="87"/>
              <w:jc w:val="center"/>
              <w:rPr>
                <w:sz w:val="16"/>
              </w:rPr>
            </w:pPr>
            <w:r>
              <w:rPr>
                <w:w w:val="105"/>
                <w:sz w:val="16"/>
              </w:rPr>
              <w:t>（20分*执行率）</w:t>
            </w:r>
          </w:p>
        </w:tc>
      </w:tr>
      <w:tr w:rsidR="00B75233">
        <w:trPr>
          <w:trHeight w:val="376"/>
        </w:trPr>
        <w:tc>
          <w:tcPr>
            <w:tcW w:w="1608" w:type="dxa"/>
            <w:gridSpan w:val="2"/>
            <w:vMerge/>
            <w:tcBorders>
              <w:top w:val="nil"/>
            </w:tcBorders>
          </w:tcPr>
          <w:p w:rsidR="00B75233" w:rsidRDefault="00B75233">
            <w:pPr>
              <w:rPr>
                <w:sz w:val="2"/>
                <w:szCs w:val="2"/>
              </w:rPr>
            </w:pPr>
          </w:p>
        </w:tc>
        <w:tc>
          <w:tcPr>
            <w:tcW w:w="1162" w:type="dxa"/>
          </w:tcPr>
          <w:p w:rsidR="00B75233" w:rsidRDefault="00153A98">
            <w:pPr>
              <w:pStyle w:val="TableParagraph"/>
              <w:spacing w:line="202" w:lineRule="exact"/>
              <w:ind w:left="69" w:right="30"/>
              <w:jc w:val="center"/>
              <w:rPr>
                <w:sz w:val="16"/>
              </w:rPr>
            </w:pPr>
            <w:r>
              <w:rPr>
                <w:w w:val="105"/>
                <w:sz w:val="16"/>
              </w:rPr>
              <w:t>年度财政资金</w:t>
            </w:r>
          </w:p>
          <w:p w:rsidR="00B75233" w:rsidRDefault="00153A98">
            <w:pPr>
              <w:pStyle w:val="TableParagraph"/>
              <w:spacing w:line="154" w:lineRule="exact"/>
              <w:ind w:left="60" w:right="30"/>
              <w:jc w:val="center"/>
              <w:rPr>
                <w:sz w:val="16"/>
              </w:rPr>
            </w:pPr>
            <w:r>
              <w:rPr>
                <w:w w:val="105"/>
                <w:sz w:val="16"/>
              </w:rPr>
              <w:t>总额</w:t>
            </w:r>
          </w:p>
        </w:tc>
        <w:tc>
          <w:tcPr>
            <w:tcW w:w="1196" w:type="dxa"/>
          </w:tcPr>
          <w:p w:rsidR="00B75233" w:rsidRDefault="00153A98">
            <w:pPr>
              <w:pStyle w:val="TableParagraph"/>
              <w:spacing w:before="95"/>
              <w:ind w:left="122" w:right="88"/>
              <w:jc w:val="center"/>
              <w:rPr>
                <w:sz w:val="16"/>
              </w:rPr>
            </w:pPr>
            <w:r>
              <w:rPr>
                <w:w w:val="105"/>
                <w:sz w:val="16"/>
              </w:rPr>
              <w:t>415.90</w:t>
            </w:r>
          </w:p>
        </w:tc>
        <w:tc>
          <w:tcPr>
            <w:tcW w:w="1610" w:type="dxa"/>
            <w:gridSpan w:val="2"/>
          </w:tcPr>
          <w:p w:rsidR="00B75233" w:rsidRDefault="00153A98">
            <w:pPr>
              <w:pStyle w:val="TableParagraph"/>
              <w:spacing w:before="95"/>
              <w:ind w:left="540" w:right="510"/>
              <w:jc w:val="center"/>
              <w:rPr>
                <w:sz w:val="16"/>
              </w:rPr>
            </w:pPr>
            <w:r>
              <w:rPr>
                <w:w w:val="105"/>
                <w:sz w:val="16"/>
              </w:rPr>
              <w:t>415.90</w:t>
            </w:r>
          </w:p>
        </w:tc>
        <w:tc>
          <w:tcPr>
            <w:tcW w:w="1242" w:type="dxa"/>
          </w:tcPr>
          <w:p w:rsidR="00B75233" w:rsidRDefault="00153A98">
            <w:pPr>
              <w:pStyle w:val="TableParagraph"/>
              <w:spacing w:before="95"/>
              <w:ind w:left="59" w:right="36"/>
              <w:jc w:val="center"/>
              <w:rPr>
                <w:sz w:val="16"/>
              </w:rPr>
            </w:pPr>
            <w:r>
              <w:rPr>
                <w:w w:val="105"/>
                <w:sz w:val="16"/>
              </w:rPr>
              <w:t>100%</w:t>
            </w:r>
          </w:p>
        </w:tc>
        <w:tc>
          <w:tcPr>
            <w:tcW w:w="2830" w:type="dxa"/>
            <w:gridSpan w:val="3"/>
          </w:tcPr>
          <w:p w:rsidR="00B75233" w:rsidRDefault="00153A98">
            <w:pPr>
              <w:pStyle w:val="TableParagraph"/>
              <w:spacing w:before="95"/>
              <w:ind w:left="109" w:right="87"/>
              <w:jc w:val="center"/>
              <w:rPr>
                <w:sz w:val="16"/>
              </w:rPr>
            </w:pPr>
            <w:r>
              <w:rPr>
                <w:w w:val="105"/>
                <w:sz w:val="16"/>
              </w:rPr>
              <w:t>20.0</w:t>
            </w:r>
          </w:p>
        </w:tc>
      </w:tr>
      <w:tr w:rsidR="00B75233">
        <w:trPr>
          <w:trHeight w:val="472"/>
        </w:trPr>
        <w:tc>
          <w:tcPr>
            <w:tcW w:w="804"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11"/>
              <w:rPr>
                <w:sz w:val="23"/>
              </w:rPr>
            </w:pPr>
          </w:p>
          <w:p w:rsidR="00B75233" w:rsidRDefault="00153A98">
            <w:pPr>
              <w:pStyle w:val="TableParagraph"/>
              <w:spacing w:line="235" w:lineRule="auto"/>
              <w:ind w:left="83" w:right="46" w:firstLine="2"/>
              <w:jc w:val="center"/>
              <w:rPr>
                <w:sz w:val="16"/>
              </w:rPr>
            </w:pPr>
            <w:r>
              <w:rPr>
                <w:sz w:val="16"/>
              </w:rPr>
              <w:t xml:space="preserve">年度绩效目标（80 </w:t>
            </w:r>
            <w:r>
              <w:rPr>
                <w:w w:val="105"/>
                <w:sz w:val="16"/>
              </w:rPr>
              <w:t>分）</w:t>
            </w:r>
          </w:p>
        </w:tc>
        <w:tc>
          <w:tcPr>
            <w:tcW w:w="804" w:type="dxa"/>
          </w:tcPr>
          <w:p w:rsidR="00B75233" w:rsidRDefault="00153A98">
            <w:pPr>
              <w:pStyle w:val="TableParagraph"/>
              <w:spacing w:before="143"/>
              <w:ind w:left="86"/>
              <w:rPr>
                <w:sz w:val="16"/>
              </w:rPr>
            </w:pPr>
            <w:r>
              <w:rPr>
                <w:w w:val="105"/>
                <w:sz w:val="16"/>
              </w:rPr>
              <w:t>一级指标</w:t>
            </w:r>
          </w:p>
        </w:tc>
        <w:tc>
          <w:tcPr>
            <w:tcW w:w="1162" w:type="dxa"/>
          </w:tcPr>
          <w:p w:rsidR="00B75233" w:rsidRDefault="00153A98">
            <w:pPr>
              <w:pStyle w:val="TableParagraph"/>
              <w:spacing w:before="143"/>
              <w:ind w:left="64" w:right="30"/>
              <w:jc w:val="center"/>
              <w:rPr>
                <w:sz w:val="16"/>
              </w:rPr>
            </w:pPr>
            <w:r>
              <w:rPr>
                <w:w w:val="105"/>
                <w:sz w:val="16"/>
              </w:rPr>
              <w:t>二级指标</w:t>
            </w:r>
          </w:p>
        </w:tc>
        <w:tc>
          <w:tcPr>
            <w:tcW w:w="2806" w:type="dxa"/>
            <w:gridSpan w:val="3"/>
          </w:tcPr>
          <w:p w:rsidR="00B75233" w:rsidRDefault="00153A98">
            <w:pPr>
              <w:pStyle w:val="TableParagraph"/>
              <w:spacing w:before="143"/>
              <w:ind w:left="1055" w:right="1024"/>
              <w:jc w:val="center"/>
              <w:rPr>
                <w:sz w:val="16"/>
              </w:rPr>
            </w:pPr>
            <w:r>
              <w:rPr>
                <w:w w:val="105"/>
                <w:sz w:val="16"/>
              </w:rPr>
              <w:t>三级指标</w:t>
            </w:r>
          </w:p>
        </w:tc>
        <w:tc>
          <w:tcPr>
            <w:tcW w:w="1242" w:type="dxa"/>
          </w:tcPr>
          <w:p w:rsidR="00B75233" w:rsidRDefault="00153A98">
            <w:pPr>
              <w:pStyle w:val="TableParagraph"/>
              <w:spacing w:before="44" w:line="202" w:lineRule="exact"/>
              <w:ind w:left="59" w:right="29"/>
              <w:jc w:val="center"/>
              <w:rPr>
                <w:sz w:val="16"/>
              </w:rPr>
            </w:pPr>
            <w:r>
              <w:rPr>
                <w:w w:val="105"/>
                <w:sz w:val="16"/>
              </w:rPr>
              <w:t>年初目标值</w:t>
            </w:r>
          </w:p>
          <w:p w:rsidR="00B75233" w:rsidRDefault="00153A98">
            <w:pPr>
              <w:pStyle w:val="TableParagraph"/>
              <w:spacing w:line="202" w:lineRule="exact"/>
              <w:ind w:left="59" w:right="36"/>
              <w:jc w:val="center"/>
              <w:rPr>
                <w:sz w:val="16"/>
              </w:rPr>
            </w:pPr>
            <w:r>
              <w:rPr>
                <w:w w:val="105"/>
                <w:sz w:val="16"/>
              </w:rPr>
              <w:t>（A）</w:t>
            </w:r>
          </w:p>
        </w:tc>
        <w:tc>
          <w:tcPr>
            <w:tcW w:w="1610" w:type="dxa"/>
            <w:gridSpan w:val="2"/>
          </w:tcPr>
          <w:p w:rsidR="00B75233" w:rsidRDefault="00153A98">
            <w:pPr>
              <w:pStyle w:val="TableParagraph"/>
              <w:spacing w:before="143"/>
              <w:ind w:left="199"/>
              <w:rPr>
                <w:sz w:val="16"/>
              </w:rPr>
            </w:pPr>
            <w:r>
              <w:rPr>
                <w:w w:val="105"/>
                <w:sz w:val="16"/>
              </w:rPr>
              <w:t>实际完成值（B）</w:t>
            </w:r>
          </w:p>
        </w:tc>
        <w:tc>
          <w:tcPr>
            <w:tcW w:w="1220" w:type="dxa"/>
          </w:tcPr>
          <w:p w:rsidR="00B75233" w:rsidRDefault="00153A98">
            <w:pPr>
              <w:pStyle w:val="TableParagraph"/>
              <w:spacing w:before="143"/>
              <w:ind w:left="27" w:right="11"/>
              <w:jc w:val="center"/>
              <w:rPr>
                <w:sz w:val="16"/>
              </w:rPr>
            </w:pPr>
            <w:r>
              <w:rPr>
                <w:w w:val="105"/>
                <w:sz w:val="16"/>
              </w:rPr>
              <w:t>得分</w:t>
            </w:r>
          </w:p>
        </w:tc>
      </w:tr>
      <w:tr w:rsidR="00B75233">
        <w:trPr>
          <w:trHeight w:val="472"/>
        </w:trPr>
        <w:tc>
          <w:tcPr>
            <w:tcW w:w="804" w:type="dxa"/>
            <w:vMerge/>
            <w:tcBorders>
              <w:top w:val="nil"/>
            </w:tcBorders>
          </w:tcPr>
          <w:p w:rsidR="00B75233" w:rsidRDefault="00B75233">
            <w:pPr>
              <w:rPr>
                <w:sz w:val="2"/>
                <w:szCs w:val="2"/>
              </w:rPr>
            </w:pPr>
          </w:p>
        </w:tc>
        <w:tc>
          <w:tcPr>
            <w:tcW w:w="804" w:type="dxa"/>
          </w:tcPr>
          <w:p w:rsidR="00B75233" w:rsidRDefault="00153A98">
            <w:pPr>
              <w:pStyle w:val="TableParagraph"/>
              <w:spacing w:before="44" w:line="202" w:lineRule="exact"/>
              <w:ind w:left="86"/>
              <w:rPr>
                <w:sz w:val="16"/>
              </w:rPr>
            </w:pPr>
            <w:r>
              <w:rPr>
                <w:spacing w:val="-2"/>
                <w:sz w:val="16"/>
              </w:rPr>
              <w:t>产出指标</w:t>
            </w:r>
          </w:p>
          <w:p w:rsidR="00B75233" w:rsidRDefault="00153A98">
            <w:pPr>
              <w:pStyle w:val="TableParagraph"/>
              <w:spacing w:line="202" w:lineRule="exact"/>
              <w:ind w:left="84"/>
              <w:rPr>
                <w:sz w:val="16"/>
              </w:rPr>
            </w:pPr>
            <w:r>
              <w:rPr>
                <w:spacing w:val="-1"/>
                <w:sz w:val="16"/>
              </w:rPr>
              <w:t>（40</w:t>
            </w:r>
            <w:r>
              <w:rPr>
                <w:spacing w:val="-5"/>
                <w:sz w:val="16"/>
              </w:rPr>
              <w:t>分</w:t>
            </w:r>
            <w:r>
              <w:rPr>
                <w:spacing w:val="-1"/>
                <w:sz w:val="16"/>
              </w:rPr>
              <w:t>）</w:t>
            </w:r>
          </w:p>
        </w:tc>
        <w:tc>
          <w:tcPr>
            <w:tcW w:w="1162" w:type="dxa"/>
          </w:tcPr>
          <w:p w:rsidR="00B75233" w:rsidRDefault="00153A98">
            <w:pPr>
              <w:pStyle w:val="TableParagraph"/>
              <w:spacing w:before="143"/>
              <w:ind w:left="64" w:right="30"/>
              <w:jc w:val="center"/>
              <w:rPr>
                <w:sz w:val="16"/>
              </w:rPr>
            </w:pPr>
            <w:r>
              <w:rPr>
                <w:w w:val="105"/>
                <w:sz w:val="16"/>
              </w:rPr>
              <w:t>工程质量</w:t>
            </w:r>
          </w:p>
        </w:tc>
        <w:tc>
          <w:tcPr>
            <w:tcW w:w="2806" w:type="dxa"/>
            <w:gridSpan w:val="3"/>
          </w:tcPr>
          <w:p w:rsidR="00B75233" w:rsidRDefault="00153A98">
            <w:pPr>
              <w:pStyle w:val="TableParagraph"/>
              <w:spacing w:before="143"/>
              <w:ind w:left="760"/>
              <w:rPr>
                <w:sz w:val="16"/>
              </w:rPr>
            </w:pPr>
            <w:r>
              <w:rPr>
                <w:w w:val="105"/>
                <w:sz w:val="16"/>
              </w:rPr>
              <w:t>工程质量（40分）</w:t>
            </w:r>
          </w:p>
        </w:tc>
        <w:tc>
          <w:tcPr>
            <w:tcW w:w="1242" w:type="dxa"/>
          </w:tcPr>
          <w:p w:rsidR="00B75233" w:rsidRDefault="00153A98">
            <w:pPr>
              <w:pStyle w:val="TableParagraph"/>
              <w:spacing w:before="143"/>
              <w:ind w:left="59" w:right="34"/>
              <w:jc w:val="center"/>
              <w:rPr>
                <w:sz w:val="16"/>
              </w:rPr>
            </w:pPr>
            <w:r>
              <w:rPr>
                <w:w w:val="105"/>
                <w:sz w:val="16"/>
              </w:rPr>
              <w:t>合格</w:t>
            </w:r>
          </w:p>
        </w:tc>
        <w:tc>
          <w:tcPr>
            <w:tcW w:w="1610" w:type="dxa"/>
            <w:gridSpan w:val="2"/>
          </w:tcPr>
          <w:p w:rsidR="00B75233" w:rsidRDefault="00153A98">
            <w:pPr>
              <w:pStyle w:val="TableParagraph"/>
              <w:spacing w:before="143"/>
              <w:ind w:left="529" w:right="510"/>
              <w:jc w:val="center"/>
              <w:rPr>
                <w:sz w:val="16"/>
              </w:rPr>
            </w:pPr>
            <w:r>
              <w:rPr>
                <w:w w:val="105"/>
                <w:sz w:val="16"/>
              </w:rPr>
              <w:t>合格</w:t>
            </w:r>
          </w:p>
        </w:tc>
        <w:tc>
          <w:tcPr>
            <w:tcW w:w="1220" w:type="dxa"/>
          </w:tcPr>
          <w:p w:rsidR="00B75233" w:rsidRDefault="00153A98">
            <w:pPr>
              <w:pStyle w:val="TableParagraph"/>
              <w:spacing w:before="143"/>
              <w:ind w:left="28" w:right="11"/>
              <w:jc w:val="center"/>
              <w:rPr>
                <w:sz w:val="16"/>
              </w:rPr>
            </w:pPr>
            <w:r>
              <w:rPr>
                <w:w w:val="105"/>
                <w:sz w:val="16"/>
              </w:rPr>
              <w:t>40</w:t>
            </w:r>
          </w:p>
        </w:tc>
      </w:tr>
      <w:tr w:rsidR="00B75233">
        <w:trPr>
          <w:trHeight w:val="472"/>
        </w:trPr>
        <w:tc>
          <w:tcPr>
            <w:tcW w:w="804" w:type="dxa"/>
            <w:vMerge/>
            <w:tcBorders>
              <w:top w:val="nil"/>
            </w:tcBorders>
          </w:tcPr>
          <w:p w:rsidR="00B75233" w:rsidRDefault="00B75233">
            <w:pPr>
              <w:rPr>
                <w:sz w:val="2"/>
                <w:szCs w:val="2"/>
              </w:rPr>
            </w:pPr>
          </w:p>
        </w:tc>
        <w:tc>
          <w:tcPr>
            <w:tcW w:w="804" w:type="dxa"/>
            <w:vMerge w:val="restart"/>
          </w:tcPr>
          <w:p w:rsidR="00B75233" w:rsidRDefault="00B75233">
            <w:pPr>
              <w:pStyle w:val="TableParagraph"/>
              <w:rPr>
                <w:sz w:val="16"/>
              </w:rPr>
            </w:pPr>
          </w:p>
          <w:p w:rsidR="00B75233" w:rsidRDefault="00B75233">
            <w:pPr>
              <w:pStyle w:val="TableParagraph"/>
              <w:rPr>
                <w:sz w:val="18"/>
              </w:rPr>
            </w:pPr>
          </w:p>
          <w:p w:rsidR="00B75233" w:rsidRDefault="00153A98">
            <w:pPr>
              <w:pStyle w:val="TableParagraph"/>
              <w:spacing w:line="232" w:lineRule="auto"/>
              <w:ind w:left="246" w:right="46" w:hanging="161"/>
              <w:rPr>
                <w:sz w:val="16"/>
              </w:rPr>
            </w:pPr>
            <w:r>
              <w:rPr>
                <w:sz w:val="16"/>
              </w:rPr>
              <w:t>社会效益</w:t>
            </w:r>
            <w:r>
              <w:rPr>
                <w:w w:val="105"/>
                <w:sz w:val="16"/>
              </w:rPr>
              <w:t>指标</w:t>
            </w:r>
          </w:p>
          <w:p w:rsidR="00B75233" w:rsidRDefault="00153A98">
            <w:pPr>
              <w:pStyle w:val="TableParagraph"/>
              <w:spacing w:line="203" w:lineRule="exact"/>
              <w:ind w:left="84"/>
              <w:rPr>
                <w:sz w:val="16"/>
              </w:rPr>
            </w:pPr>
            <w:r>
              <w:rPr>
                <w:w w:val="105"/>
                <w:sz w:val="16"/>
              </w:rPr>
              <w:t>（40分）</w:t>
            </w:r>
          </w:p>
        </w:tc>
        <w:tc>
          <w:tcPr>
            <w:tcW w:w="1162" w:type="dxa"/>
          </w:tcPr>
          <w:p w:rsidR="00B75233" w:rsidRDefault="00153A98">
            <w:pPr>
              <w:pStyle w:val="TableParagraph"/>
              <w:spacing w:before="143"/>
              <w:ind w:left="69" w:right="30"/>
              <w:jc w:val="center"/>
              <w:rPr>
                <w:sz w:val="16"/>
              </w:rPr>
            </w:pPr>
            <w:r>
              <w:rPr>
                <w:w w:val="105"/>
                <w:sz w:val="16"/>
              </w:rPr>
              <w:t>社会效益指标</w:t>
            </w:r>
          </w:p>
        </w:tc>
        <w:tc>
          <w:tcPr>
            <w:tcW w:w="2806" w:type="dxa"/>
            <w:gridSpan w:val="3"/>
          </w:tcPr>
          <w:p w:rsidR="00B75233" w:rsidRDefault="00153A98">
            <w:pPr>
              <w:pStyle w:val="TableParagraph"/>
              <w:spacing w:before="143"/>
              <w:ind w:left="277"/>
              <w:rPr>
                <w:sz w:val="16"/>
              </w:rPr>
            </w:pPr>
            <w:r>
              <w:rPr>
                <w:w w:val="105"/>
                <w:sz w:val="16"/>
              </w:rPr>
              <w:t>片区企业居民出行便利（15分）</w:t>
            </w:r>
          </w:p>
        </w:tc>
        <w:tc>
          <w:tcPr>
            <w:tcW w:w="1242" w:type="dxa"/>
          </w:tcPr>
          <w:p w:rsidR="00B75233" w:rsidRDefault="00153A98">
            <w:pPr>
              <w:pStyle w:val="TableParagraph"/>
              <w:spacing w:before="143"/>
              <w:ind w:left="59" w:right="29"/>
              <w:jc w:val="center"/>
              <w:rPr>
                <w:sz w:val="16"/>
              </w:rPr>
            </w:pPr>
            <w:r>
              <w:rPr>
                <w:w w:val="105"/>
                <w:sz w:val="16"/>
              </w:rPr>
              <w:t>有所提升</w:t>
            </w:r>
          </w:p>
        </w:tc>
        <w:tc>
          <w:tcPr>
            <w:tcW w:w="1610" w:type="dxa"/>
            <w:gridSpan w:val="2"/>
          </w:tcPr>
          <w:p w:rsidR="00B75233" w:rsidRDefault="00153A98">
            <w:pPr>
              <w:pStyle w:val="TableParagraph"/>
              <w:spacing w:before="143"/>
              <w:ind w:left="482"/>
              <w:rPr>
                <w:sz w:val="16"/>
              </w:rPr>
            </w:pPr>
            <w:r>
              <w:rPr>
                <w:w w:val="105"/>
                <w:sz w:val="16"/>
              </w:rPr>
              <w:t>有所提升</w:t>
            </w:r>
          </w:p>
        </w:tc>
        <w:tc>
          <w:tcPr>
            <w:tcW w:w="1220" w:type="dxa"/>
          </w:tcPr>
          <w:p w:rsidR="00B75233" w:rsidRDefault="00153A98">
            <w:pPr>
              <w:pStyle w:val="TableParagraph"/>
              <w:spacing w:before="143"/>
              <w:ind w:left="28" w:right="11"/>
              <w:jc w:val="center"/>
              <w:rPr>
                <w:sz w:val="16"/>
              </w:rPr>
            </w:pPr>
            <w:r>
              <w:rPr>
                <w:w w:val="105"/>
                <w:sz w:val="16"/>
              </w:rPr>
              <w:t>15</w:t>
            </w:r>
          </w:p>
        </w:tc>
      </w:tr>
      <w:tr w:rsidR="00B75233">
        <w:trPr>
          <w:trHeight w:val="472"/>
        </w:trPr>
        <w:tc>
          <w:tcPr>
            <w:tcW w:w="804" w:type="dxa"/>
            <w:vMerge/>
            <w:tcBorders>
              <w:top w:val="nil"/>
            </w:tcBorders>
          </w:tcPr>
          <w:p w:rsidR="00B75233" w:rsidRDefault="00B75233">
            <w:pPr>
              <w:rPr>
                <w:sz w:val="2"/>
                <w:szCs w:val="2"/>
              </w:rPr>
            </w:pPr>
          </w:p>
        </w:tc>
        <w:tc>
          <w:tcPr>
            <w:tcW w:w="804" w:type="dxa"/>
            <w:vMerge/>
            <w:tcBorders>
              <w:top w:val="nil"/>
            </w:tcBorders>
          </w:tcPr>
          <w:p w:rsidR="00B75233" w:rsidRDefault="00B75233">
            <w:pPr>
              <w:rPr>
                <w:sz w:val="2"/>
                <w:szCs w:val="2"/>
              </w:rPr>
            </w:pPr>
          </w:p>
        </w:tc>
        <w:tc>
          <w:tcPr>
            <w:tcW w:w="1162" w:type="dxa"/>
          </w:tcPr>
          <w:p w:rsidR="00B75233" w:rsidRDefault="00153A98">
            <w:pPr>
              <w:pStyle w:val="TableParagraph"/>
              <w:spacing w:before="49" w:line="232" w:lineRule="auto"/>
              <w:ind w:left="506" w:right="61" w:hanging="404"/>
              <w:rPr>
                <w:sz w:val="16"/>
              </w:rPr>
            </w:pPr>
            <w:r>
              <w:rPr>
                <w:sz w:val="16"/>
              </w:rPr>
              <w:t>可持续影响指</w:t>
            </w:r>
            <w:r>
              <w:rPr>
                <w:w w:val="105"/>
                <w:sz w:val="16"/>
              </w:rPr>
              <w:t>标</w:t>
            </w:r>
          </w:p>
        </w:tc>
        <w:tc>
          <w:tcPr>
            <w:tcW w:w="2806" w:type="dxa"/>
            <w:gridSpan w:val="3"/>
          </w:tcPr>
          <w:p w:rsidR="00B75233" w:rsidRDefault="00153A98">
            <w:pPr>
              <w:pStyle w:val="TableParagraph"/>
              <w:spacing w:before="143"/>
              <w:ind w:left="438"/>
              <w:rPr>
                <w:sz w:val="16"/>
              </w:rPr>
            </w:pPr>
            <w:r>
              <w:rPr>
                <w:w w:val="105"/>
                <w:sz w:val="16"/>
              </w:rPr>
              <w:t>全面提升城市形象（10分）</w:t>
            </w:r>
          </w:p>
        </w:tc>
        <w:tc>
          <w:tcPr>
            <w:tcW w:w="1242" w:type="dxa"/>
          </w:tcPr>
          <w:p w:rsidR="00B75233" w:rsidRDefault="00153A98">
            <w:pPr>
              <w:pStyle w:val="TableParagraph"/>
              <w:spacing w:before="143"/>
              <w:ind w:left="59" w:right="29"/>
              <w:jc w:val="center"/>
              <w:rPr>
                <w:sz w:val="16"/>
              </w:rPr>
            </w:pPr>
            <w:r>
              <w:rPr>
                <w:w w:val="105"/>
                <w:sz w:val="16"/>
              </w:rPr>
              <w:t>有所提升</w:t>
            </w:r>
          </w:p>
        </w:tc>
        <w:tc>
          <w:tcPr>
            <w:tcW w:w="1610" w:type="dxa"/>
            <w:gridSpan w:val="2"/>
          </w:tcPr>
          <w:p w:rsidR="00B75233" w:rsidRDefault="00153A98">
            <w:pPr>
              <w:pStyle w:val="TableParagraph"/>
              <w:spacing w:before="143"/>
              <w:ind w:left="482"/>
              <w:rPr>
                <w:sz w:val="16"/>
              </w:rPr>
            </w:pPr>
            <w:r>
              <w:rPr>
                <w:w w:val="105"/>
                <w:sz w:val="16"/>
              </w:rPr>
              <w:t>有所提升</w:t>
            </w:r>
          </w:p>
        </w:tc>
        <w:tc>
          <w:tcPr>
            <w:tcW w:w="1220" w:type="dxa"/>
          </w:tcPr>
          <w:p w:rsidR="00B75233" w:rsidRDefault="00153A98">
            <w:pPr>
              <w:pStyle w:val="TableParagraph"/>
              <w:spacing w:before="143"/>
              <w:ind w:left="28" w:right="11"/>
              <w:jc w:val="center"/>
              <w:rPr>
                <w:sz w:val="16"/>
              </w:rPr>
            </w:pPr>
            <w:r>
              <w:rPr>
                <w:w w:val="105"/>
                <w:sz w:val="16"/>
              </w:rPr>
              <w:t>10</w:t>
            </w:r>
          </w:p>
        </w:tc>
      </w:tr>
      <w:tr w:rsidR="00B75233">
        <w:trPr>
          <w:trHeight w:val="472"/>
        </w:trPr>
        <w:tc>
          <w:tcPr>
            <w:tcW w:w="804" w:type="dxa"/>
            <w:vMerge/>
            <w:tcBorders>
              <w:top w:val="nil"/>
            </w:tcBorders>
          </w:tcPr>
          <w:p w:rsidR="00B75233" w:rsidRDefault="00B75233">
            <w:pPr>
              <w:rPr>
                <w:sz w:val="2"/>
                <w:szCs w:val="2"/>
              </w:rPr>
            </w:pPr>
          </w:p>
        </w:tc>
        <w:tc>
          <w:tcPr>
            <w:tcW w:w="804" w:type="dxa"/>
            <w:vMerge/>
            <w:tcBorders>
              <w:top w:val="nil"/>
            </w:tcBorders>
          </w:tcPr>
          <w:p w:rsidR="00B75233" w:rsidRDefault="00B75233">
            <w:pPr>
              <w:rPr>
                <w:sz w:val="2"/>
                <w:szCs w:val="2"/>
              </w:rPr>
            </w:pPr>
          </w:p>
        </w:tc>
        <w:tc>
          <w:tcPr>
            <w:tcW w:w="1162" w:type="dxa"/>
          </w:tcPr>
          <w:p w:rsidR="00B75233" w:rsidRDefault="00153A98">
            <w:pPr>
              <w:pStyle w:val="TableParagraph"/>
              <w:spacing w:before="143"/>
              <w:ind w:left="69" w:right="30"/>
              <w:jc w:val="center"/>
              <w:rPr>
                <w:sz w:val="16"/>
              </w:rPr>
            </w:pPr>
            <w:r>
              <w:rPr>
                <w:w w:val="105"/>
                <w:sz w:val="16"/>
              </w:rPr>
              <w:t>社会效益指标</w:t>
            </w:r>
          </w:p>
        </w:tc>
        <w:tc>
          <w:tcPr>
            <w:tcW w:w="2806" w:type="dxa"/>
            <w:gridSpan w:val="3"/>
          </w:tcPr>
          <w:p w:rsidR="00B75233" w:rsidRDefault="00153A98">
            <w:pPr>
              <w:pStyle w:val="TableParagraph"/>
              <w:spacing w:before="143"/>
              <w:ind w:left="196"/>
              <w:rPr>
                <w:sz w:val="16"/>
              </w:rPr>
            </w:pPr>
            <w:r>
              <w:rPr>
                <w:w w:val="105"/>
                <w:sz w:val="16"/>
              </w:rPr>
              <w:t>重要的城市基础设施建设（15分）</w:t>
            </w:r>
          </w:p>
        </w:tc>
        <w:tc>
          <w:tcPr>
            <w:tcW w:w="1242" w:type="dxa"/>
          </w:tcPr>
          <w:p w:rsidR="00B75233" w:rsidRDefault="00153A98">
            <w:pPr>
              <w:pStyle w:val="TableParagraph"/>
              <w:spacing w:before="143"/>
              <w:ind w:left="59" w:right="29"/>
              <w:jc w:val="center"/>
              <w:rPr>
                <w:sz w:val="16"/>
              </w:rPr>
            </w:pPr>
            <w:r>
              <w:rPr>
                <w:w w:val="105"/>
                <w:sz w:val="16"/>
              </w:rPr>
              <w:t>有所提升</w:t>
            </w:r>
          </w:p>
        </w:tc>
        <w:tc>
          <w:tcPr>
            <w:tcW w:w="1610" w:type="dxa"/>
            <w:gridSpan w:val="2"/>
          </w:tcPr>
          <w:p w:rsidR="00B75233" w:rsidRDefault="00153A98">
            <w:pPr>
              <w:pStyle w:val="TableParagraph"/>
              <w:spacing w:before="143"/>
              <w:ind w:left="482"/>
              <w:rPr>
                <w:sz w:val="16"/>
              </w:rPr>
            </w:pPr>
            <w:r>
              <w:rPr>
                <w:w w:val="105"/>
                <w:sz w:val="16"/>
              </w:rPr>
              <w:t>有所提升</w:t>
            </w:r>
          </w:p>
        </w:tc>
        <w:tc>
          <w:tcPr>
            <w:tcW w:w="1220" w:type="dxa"/>
          </w:tcPr>
          <w:p w:rsidR="00B75233" w:rsidRDefault="00153A98">
            <w:pPr>
              <w:pStyle w:val="TableParagraph"/>
              <w:spacing w:before="143"/>
              <w:ind w:left="28" w:right="11"/>
              <w:jc w:val="center"/>
              <w:rPr>
                <w:sz w:val="16"/>
              </w:rPr>
            </w:pPr>
            <w:r>
              <w:rPr>
                <w:w w:val="105"/>
                <w:sz w:val="16"/>
              </w:rPr>
              <w:t>15</w:t>
            </w:r>
          </w:p>
        </w:tc>
      </w:tr>
      <w:tr w:rsidR="00B75233">
        <w:trPr>
          <w:trHeight w:val="472"/>
        </w:trPr>
        <w:tc>
          <w:tcPr>
            <w:tcW w:w="804" w:type="dxa"/>
          </w:tcPr>
          <w:p w:rsidR="00B75233" w:rsidRDefault="00153A98">
            <w:pPr>
              <w:pStyle w:val="TableParagraph"/>
              <w:spacing w:before="143"/>
              <w:ind w:left="246"/>
              <w:rPr>
                <w:sz w:val="16"/>
              </w:rPr>
            </w:pPr>
            <w:r>
              <w:rPr>
                <w:w w:val="105"/>
                <w:sz w:val="16"/>
              </w:rPr>
              <w:t>总分</w:t>
            </w:r>
          </w:p>
        </w:tc>
        <w:tc>
          <w:tcPr>
            <w:tcW w:w="8844" w:type="dxa"/>
            <w:gridSpan w:val="9"/>
          </w:tcPr>
          <w:p w:rsidR="00B75233" w:rsidRDefault="00153A98">
            <w:pPr>
              <w:pStyle w:val="TableParagraph"/>
              <w:spacing w:before="143"/>
              <w:ind w:left="4280" w:right="4256"/>
              <w:jc w:val="center"/>
              <w:rPr>
                <w:sz w:val="16"/>
              </w:rPr>
            </w:pPr>
            <w:r>
              <w:rPr>
                <w:w w:val="105"/>
                <w:sz w:val="16"/>
              </w:rPr>
              <w:t>100</w:t>
            </w:r>
          </w:p>
        </w:tc>
      </w:tr>
      <w:tr w:rsidR="00B75233">
        <w:trPr>
          <w:trHeight w:val="1050"/>
        </w:trPr>
        <w:tc>
          <w:tcPr>
            <w:tcW w:w="1608" w:type="dxa"/>
            <w:gridSpan w:val="2"/>
          </w:tcPr>
          <w:p w:rsidR="00B75233" w:rsidRDefault="00B75233">
            <w:pPr>
              <w:pStyle w:val="TableParagraph"/>
              <w:spacing w:before="7"/>
              <w:rPr>
                <w:sz w:val="18"/>
              </w:rPr>
            </w:pPr>
          </w:p>
          <w:p w:rsidR="00B75233" w:rsidRDefault="00153A98">
            <w:pPr>
              <w:pStyle w:val="TableParagraph"/>
              <w:spacing w:line="235" w:lineRule="auto"/>
              <w:ind w:left="407" w:right="365" w:hanging="5"/>
              <w:jc w:val="center"/>
              <w:rPr>
                <w:sz w:val="16"/>
              </w:rPr>
            </w:pPr>
            <w:r>
              <w:rPr>
                <w:w w:val="105"/>
                <w:sz w:val="16"/>
              </w:rPr>
              <w:t>偏差大或</w:t>
            </w:r>
            <w:r>
              <w:rPr>
                <w:sz w:val="16"/>
              </w:rPr>
              <w:t>目标未完成</w:t>
            </w:r>
            <w:r>
              <w:rPr>
                <w:w w:val="105"/>
                <w:sz w:val="16"/>
              </w:rPr>
              <w:t>原因分析</w:t>
            </w:r>
          </w:p>
        </w:tc>
        <w:tc>
          <w:tcPr>
            <w:tcW w:w="8040" w:type="dxa"/>
            <w:gridSpan w:val="8"/>
          </w:tcPr>
          <w:p w:rsidR="00B75233" w:rsidRDefault="00B75233">
            <w:pPr>
              <w:pStyle w:val="TableParagraph"/>
              <w:rPr>
                <w:sz w:val="16"/>
              </w:rPr>
            </w:pPr>
          </w:p>
          <w:p w:rsidR="00B75233" w:rsidRDefault="00B75233">
            <w:pPr>
              <w:pStyle w:val="TableParagraph"/>
              <w:spacing w:before="10"/>
              <w:rPr>
                <w:sz w:val="17"/>
              </w:rPr>
            </w:pPr>
          </w:p>
          <w:p w:rsidR="00B75233" w:rsidRDefault="00153A98">
            <w:pPr>
              <w:pStyle w:val="TableParagraph"/>
              <w:spacing w:before="1"/>
              <w:ind w:left="21"/>
              <w:jc w:val="center"/>
              <w:rPr>
                <w:sz w:val="16"/>
              </w:rPr>
            </w:pPr>
            <w:r>
              <w:rPr>
                <w:w w:val="103"/>
                <w:sz w:val="16"/>
              </w:rPr>
              <w:t>无</w:t>
            </w:r>
          </w:p>
        </w:tc>
      </w:tr>
      <w:tr w:rsidR="00B75233">
        <w:trPr>
          <w:trHeight w:val="1026"/>
        </w:trPr>
        <w:tc>
          <w:tcPr>
            <w:tcW w:w="1608" w:type="dxa"/>
            <w:gridSpan w:val="2"/>
          </w:tcPr>
          <w:p w:rsidR="00B75233" w:rsidRDefault="00B75233">
            <w:pPr>
              <w:pStyle w:val="TableParagraph"/>
              <w:rPr>
                <w:sz w:val="16"/>
              </w:rPr>
            </w:pPr>
          </w:p>
          <w:p w:rsidR="00B75233" w:rsidRDefault="00153A98">
            <w:pPr>
              <w:pStyle w:val="TableParagraph"/>
              <w:spacing w:before="120" w:line="232" w:lineRule="auto"/>
              <w:ind w:left="325" w:right="284" w:firstLine="81"/>
              <w:rPr>
                <w:sz w:val="16"/>
              </w:rPr>
            </w:pPr>
            <w:r>
              <w:rPr>
                <w:w w:val="105"/>
                <w:sz w:val="16"/>
              </w:rPr>
              <w:t>改进措施及</w:t>
            </w:r>
            <w:r>
              <w:rPr>
                <w:sz w:val="16"/>
              </w:rPr>
              <w:t>结果应用方案</w:t>
            </w:r>
          </w:p>
        </w:tc>
        <w:tc>
          <w:tcPr>
            <w:tcW w:w="8040" w:type="dxa"/>
            <w:gridSpan w:val="8"/>
          </w:tcPr>
          <w:p w:rsidR="00B75233" w:rsidRDefault="00B75233">
            <w:pPr>
              <w:pStyle w:val="TableParagraph"/>
              <w:rPr>
                <w:sz w:val="16"/>
              </w:rPr>
            </w:pPr>
          </w:p>
          <w:p w:rsidR="00B75233" w:rsidRDefault="00B75233">
            <w:pPr>
              <w:pStyle w:val="TableParagraph"/>
              <w:spacing w:before="11"/>
              <w:rPr>
                <w:sz w:val="16"/>
              </w:rPr>
            </w:pPr>
          </w:p>
          <w:p w:rsidR="00B75233" w:rsidRDefault="00153A98">
            <w:pPr>
              <w:pStyle w:val="TableParagraph"/>
              <w:ind w:left="21"/>
              <w:jc w:val="center"/>
              <w:rPr>
                <w:sz w:val="16"/>
              </w:rPr>
            </w:pPr>
            <w:r>
              <w:rPr>
                <w:w w:val="103"/>
                <w:sz w:val="16"/>
              </w:rPr>
              <w:t>无</w:t>
            </w:r>
          </w:p>
        </w:tc>
      </w:tr>
      <w:tr w:rsidR="00B75233">
        <w:trPr>
          <w:trHeight w:val="1029"/>
        </w:trPr>
        <w:tc>
          <w:tcPr>
            <w:tcW w:w="1608" w:type="dxa"/>
            <w:gridSpan w:val="2"/>
          </w:tcPr>
          <w:p w:rsidR="00B75233" w:rsidRDefault="00B75233">
            <w:pPr>
              <w:pStyle w:val="TableParagraph"/>
              <w:rPr>
                <w:sz w:val="16"/>
              </w:rPr>
            </w:pPr>
          </w:p>
          <w:p w:rsidR="00B75233" w:rsidRDefault="00153A98">
            <w:pPr>
              <w:pStyle w:val="TableParagraph"/>
              <w:spacing w:before="123" w:line="232" w:lineRule="auto"/>
              <w:ind w:left="487" w:right="200" w:hanging="241"/>
              <w:rPr>
                <w:sz w:val="16"/>
              </w:rPr>
            </w:pPr>
            <w:r>
              <w:rPr>
                <w:sz w:val="16"/>
              </w:rPr>
              <w:t>单位主要负责人</w:t>
            </w:r>
            <w:r>
              <w:rPr>
                <w:w w:val="105"/>
                <w:sz w:val="16"/>
              </w:rPr>
              <w:t>签批意见</w:t>
            </w:r>
          </w:p>
        </w:tc>
        <w:tc>
          <w:tcPr>
            <w:tcW w:w="8040" w:type="dxa"/>
            <w:gridSpan w:val="8"/>
          </w:tcPr>
          <w:p w:rsidR="00B75233" w:rsidRDefault="00B75233">
            <w:pPr>
              <w:pStyle w:val="TableParagraph"/>
              <w:spacing w:before="4"/>
              <w:rPr>
                <w:sz w:val="17"/>
              </w:rPr>
            </w:pPr>
          </w:p>
          <w:p w:rsidR="00B75233" w:rsidRDefault="00153A98">
            <w:pPr>
              <w:pStyle w:val="TableParagraph"/>
              <w:ind w:left="3204" w:right="2008"/>
              <w:jc w:val="center"/>
              <w:rPr>
                <w:sz w:val="16"/>
              </w:rPr>
            </w:pPr>
            <w:r>
              <w:rPr>
                <w:w w:val="105"/>
                <w:sz w:val="16"/>
              </w:rPr>
              <w:t>签名：</w:t>
            </w:r>
          </w:p>
          <w:p w:rsidR="00B75233" w:rsidRDefault="00B75233">
            <w:pPr>
              <w:pStyle w:val="TableParagraph"/>
              <w:spacing w:before="3"/>
              <w:rPr>
                <w:sz w:val="15"/>
              </w:rPr>
            </w:pPr>
          </w:p>
          <w:p w:rsidR="00B75233" w:rsidRDefault="00153A98">
            <w:pPr>
              <w:pStyle w:val="TableParagraph"/>
              <w:tabs>
                <w:tab w:val="left" w:pos="4691"/>
                <w:tab w:val="left" w:pos="5344"/>
              </w:tabs>
              <w:spacing w:before="1"/>
              <w:ind w:left="4038"/>
              <w:rPr>
                <w:sz w:val="16"/>
              </w:rPr>
            </w:pPr>
            <w:r>
              <w:rPr>
                <w:w w:val="105"/>
                <w:sz w:val="16"/>
              </w:rPr>
              <w:t>年</w:t>
            </w:r>
            <w:r>
              <w:rPr>
                <w:w w:val="105"/>
                <w:sz w:val="16"/>
              </w:rPr>
              <w:tab/>
              <w:t>月</w:t>
            </w:r>
            <w:r>
              <w:rPr>
                <w:w w:val="105"/>
                <w:sz w:val="16"/>
              </w:rPr>
              <w:tab/>
              <w:t>日</w:t>
            </w:r>
          </w:p>
        </w:tc>
      </w:tr>
    </w:tbl>
    <w:p w:rsidR="00B75233" w:rsidRDefault="00B75233">
      <w:pPr>
        <w:pStyle w:val="a3"/>
        <w:rPr>
          <w:sz w:val="20"/>
        </w:rPr>
      </w:pPr>
    </w:p>
    <w:p w:rsidR="00B75233" w:rsidRDefault="00B75233">
      <w:pPr>
        <w:pStyle w:val="a3"/>
        <w:spacing w:before="1"/>
        <w:rPr>
          <w:sz w:val="20"/>
        </w:rPr>
      </w:pPr>
    </w:p>
    <w:p w:rsidR="00B75233" w:rsidRDefault="00153A98">
      <w:pPr>
        <w:pStyle w:val="a3"/>
        <w:spacing w:line="202" w:lineRule="exact"/>
        <w:ind w:left="973"/>
      </w:pPr>
      <w:r>
        <w:rPr>
          <w:w w:val="105"/>
        </w:rPr>
        <w:t>备注：</w:t>
      </w:r>
    </w:p>
    <w:p w:rsidR="00B75233" w:rsidRDefault="00153A98">
      <w:pPr>
        <w:pStyle w:val="a4"/>
        <w:numPr>
          <w:ilvl w:val="0"/>
          <w:numId w:val="28"/>
        </w:numPr>
        <w:tabs>
          <w:tab w:val="left" w:pos="1140"/>
        </w:tabs>
        <w:spacing w:line="200" w:lineRule="exact"/>
        <w:rPr>
          <w:sz w:val="16"/>
        </w:rPr>
      </w:pPr>
      <w:r>
        <w:rPr>
          <w:spacing w:val="-5"/>
          <w:w w:val="105"/>
          <w:sz w:val="16"/>
        </w:rPr>
        <w:t>预算执行情况口径：预算数为调整后财政资金总额（</w:t>
      </w:r>
      <w:r>
        <w:rPr>
          <w:spacing w:val="-3"/>
          <w:w w:val="105"/>
          <w:sz w:val="16"/>
        </w:rPr>
        <w:t>包括上年结余结转</w:t>
      </w:r>
      <w:r>
        <w:rPr>
          <w:spacing w:val="-4"/>
          <w:w w:val="105"/>
          <w:sz w:val="16"/>
        </w:rPr>
        <w:t>），执行数为资金使用单位财政资金实际支出数。</w:t>
      </w:r>
    </w:p>
    <w:p w:rsidR="00B75233" w:rsidRDefault="00153A98">
      <w:pPr>
        <w:pStyle w:val="a4"/>
        <w:numPr>
          <w:ilvl w:val="0"/>
          <w:numId w:val="28"/>
        </w:numPr>
        <w:tabs>
          <w:tab w:val="left" w:pos="1140"/>
        </w:tabs>
        <w:spacing w:before="1" w:line="235" w:lineRule="auto"/>
        <w:ind w:left="973" w:right="1253" w:firstLine="0"/>
        <w:rPr>
          <w:sz w:val="16"/>
        </w:rPr>
      </w:pPr>
      <w:r>
        <w:rPr>
          <w:spacing w:val="-9"/>
          <w:sz w:val="16"/>
        </w:rPr>
        <w:t>定量指标完成数汇总原则：绝对值直接累加计算，相对值按照资金额度加权平均计算。定量指标计分原则：正向指标</w:t>
      </w:r>
      <w:r>
        <w:rPr>
          <w:spacing w:val="-4"/>
          <w:sz w:val="16"/>
        </w:rPr>
        <w:t>（即目标值为≥  X</w:t>
      </w:r>
      <w:r>
        <w:rPr>
          <w:spacing w:val="-5"/>
          <w:sz w:val="16"/>
        </w:rPr>
        <w:t>,得分=权重</w:t>
      </w:r>
      <w:r>
        <w:rPr>
          <w:spacing w:val="-1"/>
          <w:sz w:val="16"/>
        </w:rPr>
        <w:t>*B/A）</w:t>
      </w:r>
      <w:r>
        <w:rPr>
          <w:spacing w:val="-4"/>
          <w:sz w:val="16"/>
        </w:rPr>
        <w:t>，反向指标（</w:t>
      </w:r>
      <w:r>
        <w:rPr>
          <w:spacing w:val="-3"/>
          <w:sz w:val="16"/>
        </w:rPr>
        <w:t>即目标值为≤X</w:t>
      </w:r>
      <w:r>
        <w:rPr>
          <w:spacing w:val="-4"/>
          <w:sz w:val="16"/>
        </w:rPr>
        <w:t>，得分=权重</w:t>
      </w:r>
      <w:r>
        <w:rPr>
          <w:sz w:val="16"/>
        </w:rPr>
        <w:t>*A/B）</w:t>
      </w:r>
      <w:r>
        <w:rPr>
          <w:spacing w:val="-5"/>
          <w:sz w:val="16"/>
        </w:rPr>
        <w:t xml:space="preserve">，得分不得突破权重总额。定量指标先汇总完成数，再计算得分。   </w:t>
      </w:r>
      <w:r>
        <w:rPr>
          <w:spacing w:val="-2"/>
          <w:sz w:val="16"/>
        </w:rPr>
        <w:t>3</w:t>
      </w:r>
      <w:r>
        <w:rPr>
          <w:spacing w:val="-7"/>
          <w:sz w:val="16"/>
        </w:rPr>
        <w:t xml:space="preserve">.定性指标计分原则：达成预期指标、部分达成预期指标并具有一定效果、未达成预期指标且效果较差三档，分别按照该指标对应分值  </w:t>
      </w:r>
      <w:r>
        <w:rPr>
          <w:spacing w:val="-4"/>
          <w:w w:val="105"/>
          <w:sz w:val="16"/>
        </w:rPr>
        <w:t>区间</w:t>
      </w:r>
      <w:r>
        <w:rPr>
          <w:w w:val="105"/>
          <w:sz w:val="16"/>
        </w:rPr>
        <w:t>100-80%（</w:t>
      </w:r>
      <w:r>
        <w:rPr>
          <w:spacing w:val="-5"/>
          <w:w w:val="105"/>
          <w:sz w:val="16"/>
        </w:rPr>
        <w:t>含</w:t>
      </w:r>
      <w:r>
        <w:rPr>
          <w:w w:val="105"/>
          <w:sz w:val="16"/>
        </w:rPr>
        <w:t>80%）</w:t>
      </w:r>
      <w:r>
        <w:rPr>
          <w:spacing w:val="-5"/>
          <w:w w:val="105"/>
          <w:sz w:val="16"/>
        </w:rPr>
        <w:t>、</w:t>
      </w:r>
      <w:r>
        <w:rPr>
          <w:w w:val="105"/>
          <w:sz w:val="16"/>
        </w:rPr>
        <w:t>80-50%（</w:t>
      </w:r>
      <w:r>
        <w:rPr>
          <w:spacing w:val="-4"/>
          <w:w w:val="105"/>
          <w:sz w:val="16"/>
        </w:rPr>
        <w:t>含</w:t>
      </w:r>
      <w:r>
        <w:rPr>
          <w:spacing w:val="-3"/>
          <w:w w:val="105"/>
          <w:sz w:val="16"/>
        </w:rPr>
        <w:t>50%）</w:t>
      </w:r>
      <w:r>
        <w:rPr>
          <w:spacing w:val="-4"/>
          <w:w w:val="105"/>
          <w:sz w:val="16"/>
        </w:rPr>
        <w:t>、</w:t>
      </w:r>
      <w:r>
        <w:rPr>
          <w:w w:val="105"/>
          <w:sz w:val="16"/>
        </w:rPr>
        <w:t>50-0</w:t>
      </w:r>
      <w:r>
        <w:rPr>
          <w:spacing w:val="-6"/>
          <w:w w:val="105"/>
          <w:sz w:val="16"/>
        </w:rPr>
        <w:t>%合理确定分值。汇总时，以资金额度为权重，对分值进行加权平均计算。</w:t>
      </w:r>
    </w:p>
    <w:p w:rsidR="00B75233" w:rsidRDefault="00153A98">
      <w:pPr>
        <w:pStyle w:val="a3"/>
        <w:spacing w:line="198" w:lineRule="exact"/>
        <w:ind w:left="973"/>
      </w:pPr>
      <w:r>
        <w:rPr>
          <w:w w:val="105"/>
        </w:rPr>
        <w:t>4.基于经济性和必要性等因素考虑，满意度指标暂可不</w:t>
      </w:r>
      <w:proofErr w:type="gramStart"/>
      <w:r>
        <w:rPr>
          <w:w w:val="105"/>
        </w:rPr>
        <w:t>作为必评指标</w:t>
      </w:r>
      <w:proofErr w:type="gramEnd"/>
      <w:r>
        <w:rPr>
          <w:w w:val="105"/>
        </w:rPr>
        <w:t>。</w:t>
      </w:r>
    </w:p>
    <w:p w:rsidR="00B75233" w:rsidRDefault="00B75233">
      <w:pPr>
        <w:spacing w:line="198" w:lineRule="exact"/>
        <w:sectPr w:rsidR="00B75233">
          <w:headerReference w:type="default" r:id="rId72"/>
          <w:footerReference w:type="default" r:id="rId73"/>
          <w:pgSz w:w="11910" w:h="16840"/>
          <w:pgMar w:top="2200" w:right="0" w:bottom="280" w:left="140" w:header="1568" w:footer="0" w:gutter="0"/>
          <w:cols w:space="720"/>
        </w:sectPr>
      </w:pPr>
    </w:p>
    <w:p w:rsidR="00B75233" w:rsidRDefault="00B75233">
      <w:pPr>
        <w:pStyle w:val="a3"/>
        <w:spacing w:before="7"/>
        <w:rPr>
          <w:sz w:val="7"/>
        </w:rPr>
      </w:pPr>
    </w:p>
    <w:tbl>
      <w:tblPr>
        <w:tblW w:w="0" w:type="auto"/>
        <w:tblInd w:w="9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94"/>
        <w:gridCol w:w="794"/>
        <w:gridCol w:w="1236"/>
        <w:gridCol w:w="1181"/>
        <w:gridCol w:w="795"/>
        <w:gridCol w:w="795"/>
        <w:gridCol w:w="1225"/>
        <w:gridCol w:w="795"/>
        <w:gridCol w:w="795"/>
        <w:gridCol w:w="1215"/>
      </w:tblGrid>
      <w:tr w:rsidR="00B75233">
        <w:trPr>
          <w:trHeight w:val="371"/>
        </w:trPr>
        <w:tc>
          <w:tcPr>
            <w:tcW w:w="1588" w:type="dxa"/>
            <w:gridSpan w:val="2"/>
          </w:tcPr>
          <w:p w:rsidR="00B75233" w:rsidRDefault="00153A98">
            <w:pPr>
              <w:pStyle w:val="TableParagraph"/>
              <w:spacing w:before="92"/>
              <w:ind w:left="482"/>
              <w:rPr>
                <w:sz w:val="16"/>
              </w:rPr>
            </w:pPr>
            <w:r>
              <w:rPr>
                <w:sz w:val="16"/>
              </w:rPr>
              <w:t>项目名称</w:t>
            </w:r>
          </w:p>
        </w:tc>
        <w:tc>
          <w:tcPr>
            <w:tcW w:w="8037" w:type="dxa"/>
            <w:gridSpan w:val="8"/>
          </w:tcPr>
          <w:p w:rsidR="00B75233" w:rsidRDefault="00153A98">
            <w:pPr>
              <w:pStyle w:val="TableParagraph"/>
              <w:spacing w:before="92"/>
              <w:ind w:left="3043" w:right="3019"/>
              <w:jc w:val="center"/>
              <w:rPr>
                <w:sz w:val="16"/>
              </w:rPr>
            </w:pPr>
            <w:r>
              <w:rPr>
                <w:sz w:val="16"/>
              </w:rPr>
              <w:t>塔西路道路排水及管廊工程</w:t>
            </w:r>
          </w:p>
        </w:tc>
      </w:tr>
      <w:tr w:rsidR="00B75233">
        <w:trPr>
          <w:trHeight w:val="371"/>
        </w:trPr>
        <w:tc>
          <w:tcPr>
            <w:tcW w:w="1588" w:type="dxa"/>
            <w:gridSpan w:val="2"/>
          </w:tcPr>
          <w:p w:rsidR="00B75233" w:rsidRDefault="00153A98">
            <w:pPr>
              <w:pStyle w:val="TableParagraph"/>
              <w:spacing w:before="92"/>
              <w:ind w:left="482"/>
              <w:rPr>
                <w:sz w:val="16"/>
              </w:rPr>
            </w:pPr>
            <w:r>
              <w:rPr>
                <w:sz w:val="16"/>
              </w:rPr>
              <w:t>主管部门</w:t>
            </w:r>
          </w:p>
        </w:tc>
        <w:tc>
          <w:tcPr>
            <w:tcW w:w="3212" w:type="dxa"/>
            <w:gridSpan w:val="3"/>
          </w:tcPr>
          <w:p w:rsidR="00B75233" w:rsidRDefault="00153A98">
            <w:pPr>
              <w:pStyle w:val="TableParagraph"/>
              <w:spacing w:before="92"/>
              <w:ind w:left="418"/>
              <w:rPr>
                <w:sz w:val="16"/>
              </w:rPr>
            </w:pPr>
            <w:r>
              <w:rPr>
                <w:sz w:val="16"/>
              </w:rPr>
              <w:t>武汉市东西湖区住房和城乡建设局</w:t>
            </w:r>
          </w:p>
        </w:tc>
        <w:tc>
          <w:tcPr>
            <w:tcW w:w="2815" w:type="dxa"/>
            <w:gridSpan w:val="3"/>
          </w:tcPr>
          <w:p w:rsidR="00B75233" w:rsidRDefault="00153A98">
            <w:pPr>
              <w:pStyle w:val="TableParagraph"/>
              <w:spacing w:before="92"/>
              <w:ind w:left="933"/>
              <w:rPr>
                <w:sz w:val="16"/>
              </w:rPr>
            </w:pPr>
            <w:r>
              <w:rPr>
                <w:sz w:val="16"/>
              </w:rPr>
              <w:t>项目实施单位</w:t>
            </w:r>
          </w:p>
        </w:tc>
        <w:tc>
          <w:tcPr>
            <w:tcW w:w="2010" w:type="dxa"/>
            <w:gridSpan w:val="2"/>
          </w:tcPr>
          <w:p w:rsidR="00B75233" w:rsidRDefault="00153A98">
            <w:pPr>
              <w:pStyle w:val="TableParagraph"/>
              <w:spacing w:before="92"/>
              <w:ind w:left="746" w:right="727"/>
              <w:jc w:val="center"/>
              <w:rPr>
                <w:sz w:val="16"/>
              </w:rPr>
            </w:pPr>
            <w:r>
              <w:rPr>
                <w:sz w:val="16"/>
              </w:rPr>
              <w:t>建设科</w:t>
            </w:r>
          </w:p>
        </w:tc>
      </w:tr>
      <w:tr w:rsidR="00B75233">
        <w:trPr>
          <w:trHeight w:val="371"/>
        </w:trPr>
        <w:tc>
          <w:tcPr>
            <w:tcW w:w="1588" w:type="dxa"/>
            <w:gridSpan w:val="2"/>
          </w:tcPr>
          <w:p w:rsidR="00B75233" w:rsidRDefault="00153A98">
            <w:pPr>
              <w:pStyle w:val="TableParagraph"/>
              <w:spacing w:before="92"/>
              <w:ind w:left="482"/>
              <w:rPr>
                <w:sz w:val="16"/>
              </w:rPr>
            </w:pPr>
            <w:r>
              <w:rPr>
                <w:sz w:val="16"/>
              </w:rPr>
              <w:t>项目类别</w:t>
            </w:r>
          </w:p>
        </w:tc>
        <w:tc>
          <w:tcPr>
            <w:tcW w:w="8037" w:type="dxa"/>
            <w:gridSpan w:val="8"/>
          </w:tcPr>
          <w:p w:rsidR="00B75233" w:rsidRDefault="00153A98">
            <w:pPr>
              <w:pStyle w:val="TableParagraph"/>
              <w:tabs>
                <w:tab w:val="left" w:pos="1469"/>
                <w:tab w:val="left" w:pos="1870"/>
                <w:tab w:val="left" w:pos="2990"/>
              </w:tabs>
              <w:spacing w:before="92"/>
              <w:ind w:left="31"/>
              <w:rPr>
                <w:rFonts w:ascii="Wingdings" w:hAnsi="Wingdings"/>
                <w:sz w:val="16"/>
              </w:rPr>
            </w:pPr>
            <w:r>
              <w:rPr>
                <w:sz w:val="16"/>
              </w:rPr>
              <w:t>1、部门预算项目</w:t>
            </w:r>
            <w:r>
              <w:rPr>
                <w:sz w:val="16"/>
              </w:rPr>
              <w:tab/>
              <w:t>□</w:t>
            </w:r>
            <w:r>
              <w:rPr>
                <w:sz w:val="16"/>
              </w:rPr>
              <w:tab/>
              <w:t>2、区直专项</w:t>
            </w:r>
            <w:r>
              <w:rPr>
                <w:sz w:val="16"/>
              </w:rPr>
              <w:tab/>
            </w:r>
            <w:r>
              <w:rPr>
                <w:rFonts w:ascii="Wingdings" w:hAnsi="Wingdings"/>
                <w:position w:val="1"/>
                <w:sz w:val="16"/>
              </w:rPr>
              <w:t></w:t>
            </w:r>
          </w:p>
        </w:tc>
      </w:tr>
      <w:tr w:rsidR="00B75233">
        <w:trPr>
          <w:trHeight w:val="371"/>
        </w:trPr>
        <w:tc>
          <w:tcPr>
            <w:tcW w:w="1588" w:type="dxa"/>
            <w:gridSpan w:val="2"/>
          </w:tcPr>
          <w:p w:rsidR="00B75233" w:rsidRDefault="00153A98">
            <w:pPr>
              <w:pStyle w:val="TableParagraph"/>
              <w:spacing w:before="92"/>
              <w:ind w:left="482"/>
              <w:rPr>
                <w:sz w:val="16"/>
              </w:rPr>
            </w:pPr>
            <w:r>
              <w:rPr>
                <w:sz w:val="16"/>
              </w:rPr>
              <w:t>项目属性</w:t>
            </w:r>
          </w:p>
        </w:tc>
        <w:tc>
          <w:tcPr>
            <w:tcW w:w="8037" w:type="dxa"/>
            <w:gridSpan w:val="8"/>
          </w:tcPr>
          <w:p w:rsidR="00B75233" w:rsidRDefault="00153A98">
            <w:pPr>
              <w:pStyle w:val="TableParagraph"/>
              <w:tabs>
                <w:tab w:val="left" w:pos="1471"/>
                <w:tab w:val="left" w:pos="1872"/>
              </w:tabs>
              <w:spacing w:before="92"/>
              <w:ind w:left="31"/>
              <w:rPr>
                <w:rFonts w:ascii="Wingdings" w:hAnsi="Wingdings"/>
                <w:sz w:val="16"/>
              </w:rPr>
            </w:pPr>
            <w:r>
              <w:rPr>
                <w:sz w:val="16"/>
              </w:rPr>
              <w:t>1、持续性项目</w:t>
            </w:r>
            <w:r>
              <w:rPr>
                <w:sz w:val="16"/>
              </w:rPr>
              <w:tab/>
              <w:t>□</w:t>
            </w:r>
            <w:r>
              <w:rPr>
                <w:sz w:val="16"/>
              </w:rPr>
              <w:tab/>
              <w:t>2、新增性项目</w:t>
            </w:r>
            <w:r>
              <w:rPr>
                <w:spacing w:val="77"/>
                <w:sz w:val="16"/>
              </w:rPr>
              <w:t xml:space="preserve"> </w:t>
            </w:r>
            <w:r>
              <w:rPr>
                <w:rFonts w:ascii="Wingdings" w:hAnsi="Wingdings"/>
                <w:position w:val="1"/>
                <w:sz w:val="16"/>
              </w:rPr>
              <w:t></w:t>
            </w:r>
          </w:p>
        </w:tc>
      </w:tr>
      <w:tr w:rsidR="00B75233">
        <w:trPr>
          <w:trHeight w:val="371"/>
        </w:trPr>
        <w:tc>
          <w:tcPr>
            <w:tcW w:w="1588" w:type="dxa"/>
            <w:gridSpan w:val="2"/>
          </w:tcPr>
          <w:p w:rsidR="00B75233" w:rsidRDefault="00153A98">
            <w:pPr>
              <w:pStyle w:val="TableParagraph"/>
              <w:spacing w:before="92"/>
              <w:ind w:left="482"/>
              <w:rPr>
                <w:sz w:val="16"/>
              </w:rPr>
            </w:pPr>
            <w:r>
              <w:rPr>
                <w:sz w:val="16"/>
              </w:rPr>
              <w:t>项目类型</w:t>
            </w:r>
          </w:p>
        </w:tc>
        <w:tc>
          <w:tcPr>
            <w:tcW w:w="8037" w:type="dxa"/>
            <w:gridSpan w:val="8"/>
          </w:tcPr>
          <w:p w:rsidR="00B75233" w:rsidRDefault="00153A98">
            <w:pPr>
              <w:pStyle w:val="TableParagraph"/>
              <w:tabs>
                <w:tab w:val="left" w:pos="1471"/>
                <w:tab w:val="left" w:pos="1872"/>
                <w:tab w:val="left" w:pos="3713"/>
              </w:tabs>
              <w:spacing w:before="92"/>
              <w:ind w:left="31"/>
              <w:rPr>
                <w:rFonts w:ascii="Wingdings" w:hAnsi="Wingdings"/>
                <w:sz w:val="16"/>
              </w:rPr>
            </w:pPr>
            <w:r>
              <w:rPr>
                <w:sz w:val="16"/>
              </w:rPr>
              <w:t>1、常年性项目</w:t>
            </w:r>
            <w:r>
              <w:rPr>
                <w:sz w:val="16"/>
              </w:rPr>
              <w:tab/>
              <w:t>□</w:t>
            </w:r>
            <w:r>
              <w:rPr>
                <w:sz w:val="16"/>
              </w:rPr>
              <w:tab/>
              <w:t>2、延续性项目</w:t>
            </w:r>
            <w:r>
              <w:rPr>
                <w:spacing w:val="74"/>
                <w:sz w:val="16"/>
              </w:rPr>
              <w:t xml:space="preserve"> </w:t>
            </w:r>
            <w:r>
              <w:rPr>
                <w:sz w:val="16"/>
              </w:rPr>
              <w:t>□</w:t>
            </w:r>
            <w:r>
              <w:rPr>
                <w:sz w:val="16"/>
              </w:rPr>
              <w:tab/>
              <w:t>3、一次性项目</w:t>
            </w:r>
            <w:r>
              <w:rPr>
                <w:spacing w:val="78"/>
                <w:sz w:val="16"/>
              </w:rPr>
              <w:t xml:space="preserve"> </w:t>
            </w:r>
            <w:r>
              <w:rPr>
                <w:rFonts w:ascii="Wingdings" w:hAnsi="Wingdings"/>
                <w:position w:val="1"/>
                <w:sz w:val="16"/>
              </w:rPr>
              <w:t></w:t>
            </w:r>
          </w:p>
        </w:tc>
      </w:tr>
      <w:tr w:rsidR="00B75233">
        <w:trPr>
          <w:trHeight w:val="757"/>
        </w:trPr>
        <w:tc>
          <w:tcPr>
            <w:tcW w:w="1588" w:type="dxa"/>
            <w:gridSpan w:val="2"/>
            <w:vMerge w:val="restart"/>
          </w:tcPr>
          <w:p w:rsidR="00B75233" w:rsidRDefault="00B75233">
            <w:pPr>
              <w:pStyle w:val="TableParagraph"/>
              <w:spacing w:before="6"/>
            </w:pPr>
          </w:p>
          <w:p w:rsidR="00B75233" w:rsidRDefault="00153A98">
            <w:pPr>
              <w:pStyle w:val="TableParagraph"/>
              <w:spacing w:line="230" w:lineRule="auto"/>
              <w:ind w:left="321" w:right="292" w:firstLine="160"/>
              <w:rPr>
                <w:sz w:val="16"/>
              </w:rPr>
            </w:pPr>
            <w:r>
              <w:rPr>
                <w:sz w:val="16"/>
              </w:rPr>
              <w:t>预算执行 情况（万元</w:t>
            </w:r>
            <w:r>
              <w:rPr>
                <w:spacing w:val="-16"/>
                <w:sz w:val="16"/>
              </w:rPr>
              <w:t>）</w:t>
            </w:r>
          </w:p>
          <w:p w:rsidR="00B75233" w:rsidRDefault="00153A98">
            <w:pPr>
              <w:pStyle w:val="TableParagraph"/>
              <w:spacing w:line="199" w:lineRule="exact"/>
              <w:ind w:left="479"/>
              <w:rPr>
                <w:sz w:val="16"/>
              </w:rPr>
            </w:pPr>
            <w:r>
              <w:rPr>
                <w:sz w:val="16"/>
              </w:rPr>
              <w:t>（20分）</w:t>
            </w:r>
          </w:p>
        </w:tc>
        <w:tc>
          <w:tcPr>
            <w:tcW w:w="1236" w:type="dxa"/>
          </w:tcPr>
          <w:p w:rsidR="00B75233" w:rsidRDefault="00B75233">
            <w:pPr>
              <w:pStyle w:val="TableParagraph"/>
              <w:rPr>
                <w:rFonts w:ascii="Times New Roman"/>
                <w:sz w:val="16"/>
              </w:rPr>
            </w:pPr>
          </w:p>
        </w:tc>
        <w:tc>
          <w:tcPr>
            <w:tcW w:w="1181" w:type="dxa"/>
          </w:tcPr>
          <w:p w:rsidR="00B75233" w:rsidRDefault="00B75233">
            <w:pPr>
              <w:pStyle w:val="TableParagraph"/>
              <w:spacing w:before="5"/>
            </w:pPr>
          </w:p>
          <w:p w:rsidR="00B75233" w:rsidRDefault="00153A98">
            <w:pPr>
              <w:pStyle w:val="TableParagraph"/>
              <w:ind w:left="136" w:right="107"/>
              <w:jc w:val="center"/>
              <w:rPr>
                <w:sz w:val="16"/>
              </w:rPr>
            </w:pPr>
            <w:r>
              <w:rPr>
                <w:sz w:val="16"/>
              </w:rPr>
              <w:t>预算数（A）</w:t>
            </w:r>
          </w:p>
        </w:tc>
        <w:tc>
          <w:tcPr>
            <w:tcW w:w="1590" w:type="dxa"/>
            <w:gridSpan w:val="2"/>
          </w:tcPr>
          <w:p w:rsidR="00B75233" w:rsidRDefault="00B75233">
            <w:pPr>
              <w:pStyle w:val="TableParagraph"/>
              <w:spacing w:before="5"/>
            </w:pPr>
          </w:p>
          <w:p w:rsidR="00B75233" w:rsidRDefault="00153A98">
            <w:pPr>
              <w:pStyle w:val="TableParagraph"/>
              <w:ind w:left="362"/>
              <w:rPr>
                <w:sz w:val="16"/>
              </w:rPr>
            </w:pPr>
            <w:r>
              <w:rPr>
                <w:sz w:val="16"/>
              </w:rPr>
              <w:t>执行数（B）</w:t>
            </w:r>
          </w:p>
        </w:tc>
        <w:tc>
          <w:tcPr>
            <w:tcW w:w="1225" w:type="dxa"/>
          </w:tcPr>
          <w:p w:rsidR="00B75233" w:rsidRDefault="00B75233">
            <w:pPr>
              <w:pStyle w:val="TableParagraph"/>
              <w:spacing w:before="5"/>
            </w:pPr>
          </w:p>
          <w:p w:rsidR="00B75233" w:rsidRDefault="00153A98">
            <w:pPr>
              <w:pStyle w:val="TableParagraph"/>
              <w:ind w:left="76" w:right="53"/>
              <w:jc w:val="center"/>
              <w:rPr>
                <w:sz w:val="16"/>
              </w:rPr>
            </w:pPr>
            <w:r>
              <w:rPr>
                <w:sz w:val="16"/>
              </w:rPr>
              <w:t>执行率（B/A）</w:t>
            </w:r>
          </w:p>
        </w:tc>
        <w:tc>
          <w:tcPr>
            <w:tcW w:w="2805" w:type="dxa"/>
            <w:gridSpan w:val="3"/>
          </w:tcPr>
          <w:p w:rsidR="00B75233" w:rsidRDefault="00B75233">
            <w:pPr>
              <w:pStyle w:val="TableParagraph"/>
              <w:spacing w:before="6"/>
              <w:rPr>
                <w:sz w:val="14"/>
              </w:rPr>
            </w:pPr>
          </w:p>
          <w:p w:rsidR="00B75233" w:rsidRDefault="00153A98">
            <w:pPr>
              <w:pStyle w:val="TableParagraph"/>
              <w:spacing w:line="202" w:lineRule="exact"/>
              <w:ind w:left="784" w:right="763"/>
              <w:jc w:val="center"/>
              <w:rPr>
                <w:sz w:val="16"/>
              </w:rPr>
            </w:pPr>
            <w:r>
              <w:rPr>
                <w:sz w:val="16"/>
              </w:rPr>
              <w:t>得分</w:t>
            </w:r>
          </w:p>
          <w:p w:rsidR="00B75233" w:rsidRDefault="00153A98">
            <w:pPr>
              <w:pStyle w:val="TableParagraph"/>
              <w:spacing w:line="202" w:lineRule="exact"/>
              <w:ind w:left="785" w:right="762"/>
              <w:jc w:val="center"/>
              <w:rPr>
                <w:sz w:val="16"/>
              </w:rPr>
            </w:pPr>
            <w:r>
              <w:rPr>
                <w:sz w:val="16"/>
              </w:rPr>
              <w:t>（20分*执行率）</w:t>
            </w:r>
          </w:p>
        </w:tc>
      </w:tr>
      <w:tr w:rsidR="00B75233">
        <w:trPr>
          <w:trHeight w:val="371"/>
        </w:trPr>
        <w:tc>
          <w:tcPr>
            <w:tcW w:w="1588" w:type="dxa"/>
            <w:gridSpan w:val="2"/>
            <w:vMerge/>
            <w:tcBorders>
              <w:top w:val="nil"/>
            </w:tcBorders>
          </w:tcPr>
          <w:p w:rsidR="00B75233" w:rsidRDefault="00B75233">
            <w:pPr>
              <w:rPr>
                <w:sz w:val="2"/>
                <w:szCs w:val="2"/>
              </w:rPr>
            </w:pPr>
          </w:p>
        </w:tc>
        <w:tc>
          <w:tcPr>
            <w:tcW w:w="1236" w:type="dxa"/>
          </w:tcPr>
          <w:p w:rsidR="00B75233" w:rsidRDefault="00153A98">
            <w:pPr>
              <w:pStyle w:val="TableParagraph"/>
              <w:spacing w:line="199" w:lineRule="exact"/>
              <w:ind w:left="41" w:right="12"/>
              <w:jc w:val="center"/>
              <w:rPr>
                <w:sz w:val="16"/>
              </w:rPr>
            </w:pPr>
            <w:r>
              <w:rPr>
                <w:sz w:val="16"/>
              </w:rPr>
              <w:t>年度财政资金总</w:t>
            </w:r>
          </w:p>
          <w:p w:rsidR="00B75233" w:rsidRDefault="00153A98">
            <w:pPr>
              <w:pStyle w:val="TableParagraph"/>
              <w:spacing w:line="153" w:lineRule="exact"/>
              <w:ind w:left="29"/>
              <w:jc w:val="center"/>
              <w:rPr>
                <w:sz w:val="16"/>
              </w:rPr>
            </w:pPr>
            <w:r>
              <w:rPr>
                <w:sz w:val="16"/>
              </w:rPr>
              <w:t>额</w:t>
            </w:r>
          </w:p>
        </w:tc>
        <w:tc>
          <w:tcPr>
            <w:tcW w:w="1181" w:type="dxa"/>
          </w:tcPr>
          <w:p w:rsidR="00B75233" w:rsidRDefault="00153A98">
            <w:pPr>
              <w:pStyle w:val="TableParagraph"/>
              <w:spacing w:before="92"/>
              <w:ind w:left="136" w:right="107"/>
              <w:jc w:val="center"/>
              <w:rPr>
                <w:sz w:val="16"/>
              </w:rPr>
            </w:pPr>
            <w:r>
              <w:rPr>
                <w:sz w:val="16"/>
              </w:rPr>
              <w:t>742.49</w:t>
            </w:r>
          </w:p>
        </w:tc>
        <w:tc>
          <w:tcPr>
            <w:tcW w:w="1590" w:type="dxa"/>
            <w:gridSpan w:val="2"/>
          </w:tcPr>
          <w:p w:rsidR="00B75233" w:rsidRDefault="00153A98">
            <w:pPr>
              <w:pStyle w:val="TableParagraph"/>
              <w:spacing w:before="92"/>
              <w:ind w:left="540" w:right="512"/>
              <w:jc w:val="center"/>
              <w:rPr>
                <w:sz w:val="16"/>
              </w:rPr>
            </w:pPr>
            <w:r>
              <w:rPr>
                <w:sz w:val="16"/>
              </w:rPr>
              <w:t>742.49</w:t>
            </w:r>
          </w:p>
        </w:tc>
        <w:tc>
          <w:tcPr>
            <w:tcW w:w="1225" w:type="dxa"/>
          </w:tcPr>
          <w:p w:rsidR="00B75233" w:rsidRDefault="00153A98">
            <w:pPr>
              <w:pStyle w:val="TableParagraph"/>
              <w:spacing w:before="92"/>
              <w:ind w:left="76" w:right="49"/>
              <w:jc w:val="center"/>
              <w:rPr>
                <w:sz w:val="16"/>
              </w:rPr>
            </w:pPr>
            <w:r>
              <w:rPr>
                <w:sz w:val="16"/>
              </w:rPr>
              <w:t>100%</w:t>
            </w:r>
          </w:p>
        </w:tc>
        <w:tc>
          <w:tcPr>
            <w:tcW w:w="2805" w:type="dxa"/>
            <w:gridSpan w:val="3"/>
          </w:tcPr>
          <w:p w:rsidR="00B75233" w:rsidRDefault="00153A98">
            <w:pPr>
              <w:pStyle w:val="TableParagraph"/>
              <w:spacing w:before="92"/>
              <w:ind w:left="785" w:right="761"/>
              <w:jc w:val="center"/>
              <w:rPr>
                <w:sz w:val="16"/>
              </w:rPr>
            </w:pPr>
            <w:r>
              <w:rPr>
                <w:sz w:val="16"/>
              </w:rPr>
              <w:t>20.0</w:t>
            </w:r>
          </w:p>
        </w:tc>
      </w:tr>
      <w:tr w:rsidR="00B75233">
        <w:trPr>
          <w:trHeight w:val="450"/>
        </w:trPr>
        <w:tc>
          <w:tcPr>
            <w:tcW w:w="794"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11"/>
              <w:rPr>
                <w:sz w:val="19"/>
              </w:rPr>
            </w:pPr>
          </w:p>
          <w:p w:rsidR="00B75233" w:rsidRDefault="00153A98">
            <w:pPr>
              <w:pStyle w:val="TableParagraph"/>
              <w:spacing w:line="232" w:lineRule="auto"/>
              <w:ind w:left="83" w:right="54" w:hanging="1"/>
              <w:jc w:val="center"/>
              <w:rPr>
                <w:sz w:val="16"/>
              </w:rPr>
            </w:pPr>
            <w:r>
              <w:rPr>
                <w:sz w:val="16"/>
              </w:rPr>
              <w:t>年度绩效目标（80 分）</w:t>
            </w:r>
          </w:p>
        </w:tc>
        <w:tc>
          <w:tcPr>
            <w:tcW w:w="794" w:type="dxa"/>
          </w:tcPr>
          <w:p w:rsidR="00B75233" w:rsidRDefault="00153A98">
            <w:pPr>
              <w:pStyle w:val="TableParagraph"/>
              <w:spacing w:before="133"/>
              <w:ind w:left="84"/>
              <w:rPr>
                <w:sz w:val="16"/>
              </w:rPr>
            </w:pPr>
            <w:r>
              <w:rPr>
                <w:sz w:val="16"/>
              </w:rPr>
              <w:t>一级指标</w:t>
            </w:r>
          </w:p>
        </w:tc>
        <w:tc>
          <w:tcPr>
            <w:tcW w:w="1236" w:type="dxa"/>
          </w:tcPr>
          <w:p w:rsidR="00B75233" w:rsidRDefault="00153A98">
            <w:pPr>
              <w:pStyle w:val="TableParagraph"/>
              <w:spacing w:before="133"/>
              <w:ind w:left="41" w:right="14"/>
              <w:jc w:val="center"/>
              <w:rPr>
                <w:sz w:val="16"/>
              </w:rPr>
            </w:pPr>
            <w:r>
              <w:rPr>
                <w:sz w:val="16"/>
              </w:rPr>
              <w:t>二级指标</w:t>
            </w:r>
          </w:p>
        </w:tc>
        <w:tc>
          <w:tcPr>
            <w:tcW w:w="2771" w:type="dxa"/>
            <w:gridSpan w:val="3"/>
          </w:tcPr>
          <w:p w:rsidR="00B75233" w:rsidRDefault="00153A98">
            <w:pPr>
              <w:pStyle w:val="TableParagraph"/>
              <w:spacing w:before="133"/>
              <w:ind w:left="1050" w:right="1022"/>
              <w:jc w:val="center"/>
              <w:rPr>
                <w:sz w:val="16"/>
              </w:rPr>
            </w:pPr>
            <w:r>
              <w:rPr>
                <w:sz w:val="16"/>
              </w:rPr>
              <w:t>三级指标</w:t>
            </w:r>
          </w:p>
        </w:tc>
        <w:tc>
          <w:tcPr>
            <w:tcW w:w="1225" w:type="dxa"/>
          </w:tcPr>
          <w:p w:rsidR="00B75233" w:rsidRDefault="00153A98">
            <w:pPr>
              <w:pStyle w:val="TableParagraph"/>
              <w:spacing w:before="32" w:line="202" w:lineRule="exact"/>
              <w:ind w:left="76" w:right="50"/>
              <w:jc w:val="center"/>
              <w:rPr>
                <w:sz w:val="16"/>
              </w:rPr>
            </w:pPr>
            <w:r>
              <w:rPr>
                <w:sz w:val="16"/>
              </w:rPr>
              <w:t>年初目标值</w:t>
            </w:r>
          </w:p>
          <w:p w:rsidR="00B75233" w:rsidRDefault="00153A98">
            <w:pPr>
              <w:pStyle w:val="TableParagraph"/>
              <w:spacing w:line="196" w:lineRule="exact"/>
              <w:ind w:left="76" w:right="53"/>
              <w:jc w:val="center"/>
              <w:rPr>
                <w:sz w:val="16"/>
              </w:rPr>
            </w:pPr>
            <w:r>
              <w:rPr>
                <w:sz w:val="16"/>
              </w:rPr>
              <w:t>（A）</w:t>
            </w:r>
          </w:p>
        </w:tc>
        <w:tc>
          <w:tcPr>
            <w:tcW w:w="1590" w:type="dxa"/>
            <w:gridSpan w:val="2"/>
          </w:tcPr>
          <w:p w:rsidR="00B75233" w:rsidRDefault="00153A98">
            <w:pPr>
              <w:pStyle w:val="TableParagraph"/>
              <w:spacing w:before="133"/>
              <w:ind w:left="199"/>
              <w:rPr>
                <w:sz w:val="16"/>
              </w:rPr>
            </w:pPr>
            <w:r>
              <w:rPr>
                <w:sz w:val="16"/>
              </w:rPr>
              <w:t>实际完成值（B）</w:t>
            </w:r>
          </w:p>
        </w:tc>
        <w:tc>
          <w:tcPr>
            <w:tcW w:w="1215" w:type="dxa"/>
          </w:tcPr>
          <w:p w:rsidR="00B75233" w:rsidRDefault="00153A98">
            <w:pPr>
              <w:pStyle w:val="TableParagraph"/>
              <w:spacing w:before="133"/>
              <w:ind w:left="68" w:right="48"/>
              <w:jc w:val="center"/>
              <w:rPr>
                <w:sz w:val="16"/>
              </w:rPr>
            </w:pPr>
            <w:r>
              <w:rPr>
                <w:sz w:val="16"/>
              </w:rPr>
              <w:t>得分</w:t>
            </w:r>
          </w:p>
        </w:tc>
      </w:tr>
      <w:tr w:rsidR="00B75233">
        <w:trPr>
          <w:trHeight w:val="450"/>
        </w:trPr>
        <w:tc>
          <w:tcPr>
            <w:tcW w:w="794" w:type="dxa"/>
            <w:vMerge/>
            <w:tcBorders>
              <w:top w:val="nil"/>
            </w:tcBorders>
          </w:tcPr>
          <w:p w:rsidR="00B75233" w:rsidRDefault="00B75233">
            <w:pPr>
              <w:rPr>
                <w:sz w:val="2"/>
                <w:szCs w:val="2"/>
              </w:rPr>
            </w:pPr>
          </w:p>
        </w:tc>
        <w:tc>
          <w:tcPr>
            <w:tcW w:w="794" w:type="dxa"/>
          </w:tcPr>
          <w:p w:rsidR="00B75233" w:rsidRDefault="00153A98">
            <w:pPr>
              <w:pStyle w:val="TableParagraph"/>
              <w:spacing w:before="32" w:line="202" w:lineRule="exact"/>
              <w:ind w:left="84"/>
              <w:rPr>
                <w:sz w:val="16"/>
              </w:rPr>
            </w:pPr>
            <w:r>
              <w:rPr>
                <w:spacing w:val="-1"/>
                <w:sz w:val="16"/>
              </w:rPr>
              <w:t>产出指标</w:t>
            </w:r>
          </w:p>
          <w:p w:rsidR="00B75233" w:rsidRDefault="00153A98">
            <w:pPr>
              <w:pStyle w:val="TableParagraph"/>
              <w:spacing w:line="196" w:lineRule="exact"/>
              <w:ind w:left="84"/>
              <w:rPr>
                <w:sz w:val="16"/>
              </w:rPr>
            </w:pPr>
            <w:r>
              <w:rPr>
                <w:spacing w:val="-1"/>
                <w:sz w:val="16"/>
              </w:rPr>
              <w:t>（40</w:t>
            </w:r>
            <w:r>
              <w:rPr>
                <w:sz w:val="16"/>
              </w:rPr>
              <w:t>分）</w:t>
            </w:r>
          </w:p>
        </w:tc>
        <w:tc>
          <w:tcPr>
            <w:tcW w:w="1236" w:type="dxa"/>
          </w:tcPr>
          <w:p w:rsidR="00B75233" w:rsidRDefault="00153A98">
            <w:pPr>
              <w:pStyle w:val="TableParagraph"/>
              <w:spacing w:before="133"/>
              <w:ind w:left="41" w:right="14"/>
              <w:jc w:val="center"/>
              <w:rPr>
                <w:sz w:val="16"/>
              </w:rPr>
            </w:pPr>
            <w:r>
              <w:rPr>
                <w:sz w:val="16"/>
              </w:rPr>
              <w:t>工程质量</w:t>
            </w:r>
          </w:p>
        </w:tc>
        <w:tc>
          <w:tcPr>
            <w:tcW w:w="2771" w:type="dxa"/>
            <w:gridSpan w:val="3"/>
          </w:tcPr>
          <w:p w:rsidR="00B75233" w:rsidRDefault="00153A98">
            <w:pPr>
              <w:pStyle w:val="TableParagraph"/>
              <w:spacing w:before="133"/>
              <w:ind w:left="754"/>
              <w:rPr>
                <w:sz w:val="16"/>
              </w:rPr>
            </w:pPr>
            <w:r>
              <w:rPr>
                <w:sz w:val="16"/>
              </w:rPr>
              <w:t>工程质量（40分）</w:t>
            </w:r>
          </w:p>
        </w:tc>
        <w:tc>
          <w:tcPr>
            <w:tcW w:w="1225" w:type="dxa"/>
          </w:tcPr>
          <w:p w:rsidR="00B75233" w:rsidRDefault="00153A98">
            <w:pPr>
              <w:pStyle w:val="TableParagraph"/>
              <w:spacing w:before="133"/>
              <w:ind w:left="76" w:right="52"/>
              <w:jc w:val="center"/>
              <w:rPr>
                <w:sz w:val="16"/>
              </w:rPr>
            </w:pPr>
            <w:r>
              <w:rPr>
                <w:sz w:val="16"/>
              </w:rPr>
              <w:t>合格</w:t>
            </w:r>
          </w:p>
        </w:tc>
        <w:tc>
          <w:tcPr>
            <w:tcW w:w="1590" w:type="dxa"/>
            <w:gridSpan w:val="2"/>
          </w:tcPr>
          <w:p w:rsidR="00B75233" w:rsidRDefault="00153A98">
            <w:pPr>
              <w:pStyle w:val="TableParagraph"/>
              <w:spacing w:before="133"/>
              <w:ind w:left="535" w:right="513"/>
              <w:jc w:val="center"/>
              <w:rPr>
                <w:sz w:val="16"/>
              </w:rPr>
            </w:pPr>
            <w:r>
              <w:rPr>
                <w:sz w:val="16"/>
              </w:rPr>
              <w:t>合格</w:t>
            </w:r>
          </w:p>
        </w:tc>
        <w:tc>
          <w:tcPr>
            <w:tcW w:w="1215" w:type="dxa"/>
          </w:tcPr>
          <w:p w:rsidR="00B75233" w:rsidRDefault="00153A98">
            <w:pPr>
              <w:pStyle w:val="TableParagraph"/>
              <w:spacing w:before="133"/>
              <w:ind w:left="68" w:right="48"/>
              <w:jc w:val="center"/>
              <w:rPr>
                <w:sz w:val="16"/>
              </w:rPr>
            </w:pPr>
            <w:r>
              <w:rPr>
                <w:sz w:val="16"/>
              </w:rPr>
              <w:t>40</w:t>
            </w:r>
          </w:p>
        </w:tc>
      </w:tr>
      <w:tr w:rsidR="00B75233">
        <w:trPr>
          <w:trHeight w:val="450"/>
        </w:trPr>
        <w:tc>
          <w:tcPr>
            <w:tcW w:w="794" w:type="dxa"/>
            <w:vMerge/>
            <w:tcBorders>
              <w:top w:val="nil"/>
            </w:tcBorders>
          </w:tcPr>
          <w:p w:rsidR="00B75233" w:rsidRDefault="00B75233">
            <w:pPr>
              <w:rPr>
                <w:sz w:val="2"/>
                <w:szCs w:val="2"/>
              </w:rPr>
            </w:pPr>
          </w:p>
        </w:tc>
        <w:tc>
          <w:tcPr>
            <w:tcW w:w="794" w:type="dxa"/>
            <w:vMerge w:val="restart"/>
          </w:tcPr>
          <w:p w:rsidR="00B75233" w:rsidRDefault="00B75233">
            <w:pPr>
              <w:pStyle w:val="TableParagraph"/>
              <w:rPr>
                <w:sz w:val="16"/>
              </w:rPr>
            </w:pPr>
          </w:p>
          <w:p w:rsidR="00B75233" w:rsidRDefault="00B75233">
            <w:pPr>
              <w:pStyle w:val="TableParagraph"/>
              <w:spacing w:before="7"/>
              <w:rPr>
                <w:sz w:val="15"/>
              </w:rPr>
            </w:pPr>
          </w:p>
          <w:p w:rsidR="00B75233" w:rsidRDefault="00153A98">
            <w:pPr>
              <w:pStyle w:val="TableParagraph"/>
              <w:spacing w:line="232" w:lineRule="auto"/>
              <w:ind w:left="244" w:right="55" w:hanging="161"/>
              <w:rPr>
                <w:sz w:val="16"/>
              </w:rPr>
            </w:pPr>
            <w:r>
              <w:rPr>
                <w:sz w:val="16"/>
              </w:rPr>
              <w:t>社会效益指标</w:t>
            </w:r>
          </w:p>
          <w:p w:rsidR="00B75233" w:rsidRDefault="00153A98">
            <w:pPr>
              <w:pStyle w:val="TableParagraph"/>
              <w:spacing w:line="198" w:lineRule="exact"/>
              <w:ind w:left="84"/>
              <w:rPr>
                <w:sz w:val="16"/>
              </w:rPr>
            </w:pPr>
            <w:r>
              <w:rPr>
                <w:sz w:val="16"/>
              </w:rPr>
              <w:t>（40分）</w:t>
            </w:r>
          </w:p>
        </w:tc>
        <w:tc>
          <w:tcPr>
            <w:tcW w:w="1236" w:type="dxa"/>
          </w:tcPr>
          <w:p w:rsidR="00B75233" w:rsidRDefault="00153A98">
            <w:pPr>
              <w:pStyle w:val="TableParagraph"/>
              <w:spacing w:before="133"/>
              <w:ind w:left="41" w:right="13"/>
              <w:jc w:val="center"/>
              <w:rPr>
                <w:sz w:val="16"/>
              </w:rPr>
            </w:pPr>
            <w:r>
              <w:rPr>
                <w:sz w:val="16"/>
              </w:rPr>
              <w:t>社会效益指标</w:t>
            </w:r>
          </w:p>
        </w:tc>
        <w:tc>
          <w:tcPr>
            <w:tcW w:w="2771" w:type="dxa"/>
            <w:gridSpan w:val="3"/>
          </w:tcPr>
          <w:p w:rsidR="00B75233" w:rsidRDefault="00153A98">
            <w:pPr>
              <w:pStyle w:val="TableParagraph"/>
              <w:spacing w:before="133"/>
              <w:ind w:left="276"/>
              <w:rPr>
                <w:sz w:val="16"/>
              </w:rPr>
            </w:pPr>
            <w:r>
              <w:rPr>
                <w:sz w:val="16"/>
              </w:rPr>
              <w:t>片区企业居民出行便利（15分）</w:t>
            </w:r>
          </w:p>
        </w:tc>
        <w:tc>
          <w:tcPr>
            <w:tcW w:w="1225" w:type="dxa"/>
          </w:tcPr>
          <w:p w:rsidR="00B75233" w:rsidRDefault="00153A98">
            <w:pPr>
              <w:pStyle w:val="TableParagraph"/>
              <w:spacing w:before="133"/>
              <w:ind w:left="76" w:right="51"/>
              <w:jc w:val="center"/>
              <w:rPr>
                <w:sz w:val="16"/>
              </w:rPr>
            </w:pPr>
            <w:r>
              <w:rPr>
                <w:sz w:val="16"/>
              </w:rPr>
              <w:t>有所提升</w:t>
            </w:r>
          </w:p>
        </w:tc>
        <w:tc>
          <w:tcPr>
            <w:tcW w:w="1590" w:type="dxa"/>
            <w:gridSpan w:val="2"/>
          </w:tcPr>
          <w:p w:rsidR="00B75233" w:rsidRDefault="00153A98">
            <w:pPr>
              <w:pStyle w:val="TableParagraph"/>
              <w:spacing w:before="133"/>
              <w:ind w:left="480"/>
              <w:rPr>
                <w:sz w:val="16"/>
              </w:rPr>
            </w:pPr>
            <w:r>
              <w:rPr>
                <w:sz w:val="16"/>
              </w:rPr>
              <w:t>有所提升</w:t>
            </w:r>
          </w:p>
        </w:tc>
        <w:tc>
          <w:tcPr>
            <w:tcW w:w="1215" w:type="dxa"/>
          </w:tcPr>
          <w:p w:rsidR="00B75233" w:rsidRDefault="00153A98">
            <w:pPr>
              <w:pStyle w:val="TableParagraph"/>
              <w:spacing w:before="133"/>
              <w:ind w:left="68" w:right="48"/>
              <w:jc w:val="center"/>
              <w:rPr>
                <w:sz w:val="16"/>
              </w:rPr>
            </w:pPr>
            <w:r>
              <w:rPr>
                <w:sz w:val="16"/>
              </w:rPr>
              <w:t>15</w:t>
            </w:r>
          </w:p>
        </w:tc>
      </w:tr>
      <w:tr w:rsidR="00B75233">
        <w:trPr>
          <w:trHeight w:val="450"/>
        </w:trPr>
        <w:tc>
          <w:tcPr>
            <w:tcW w:w="794" w:type="dxa"/>
            <w:vMerge/>
            <w:tcBorders>
              <w:top w:val="nil"/>
            </w:tcBorders>
          </w:tcPr>
          <w:p w:rsidR="00B75233" w:rsidRDefault="00B75233">
            <w:pPr>
              <w:rPr>
                <w:sz w:val="2"/>
                <w:szCs w:val="2"/>
              </w:rPr>
            </w:pPr>
          </w:p>
        </w:tc>
        <w:tc>
          <w:tcPr>
            <w:tcW w:w="794" w:type="dxa"/>
            <w:vMerge/>
            <w:tcBorders>
              <w:top w:val="nil"/>
            </w:tcBorders>
          </w:tcPr>
          <w:p w:rsidR="00B75233" w:rsidRDefault="00B75233">
            <w:pPr>
              <w:rPr>
                <w:sz w:val="2"/>
                <w:szCs w:val="2"/>
              </w:rPr>
            </w:pPr>
          </w:p>
        </w:tc>
        <w:tc>
          <w:tcPr>
            <w:tcW w:w="1236" w:type="dxa"/>
          </w:tcPr>
          <w:p w:rsidR="00B75233" w:rsidRDefault="00153A98">
            <w:pPr>
              <w:pStyle w:val="TableParagraph"/>
              <w:spacing w:before="133"/>
              <w:ind w:left="41" w:right="12"/>
              <w:jc w:val="center"/>
              <w:rPr>
                <w:sz w:val="16"/>
              </w:rPr>
            </w:pPr>
            <w:r>
              <w:rPr>
                <w:sz w:val="16"/>
              </w:rPr>
              <w:t>可持续影响指标</w:t>
            </w:r>
          </w:p>
        </w:tc>
        <w:tc>
          <w:tcPr>
            <w:tcW w:w="2771" w:type="dxa"/>
            <w:gridSpan w:val="3"/>
          </w:tcPr>
          <w:p w:rsidR="00B75233" w:rsidRDefault="00153A98">
            <w:pPr>
              <w:pStyle w:val="TableParagraph"/>
              <w:spacing w:before="133"/>
              <w:ind w:left="434"/>
              <w:rPr>
                <w:sz w:val="16"/>
              </w:rPr>
            </w:pPr>
            <w:r>
              <w:rPr>
                <w:sz w:val="16"/>
              </w:rPr>
              <w:t>全面提升城市形象（10分）</w:t>
            </w:r>
          </w:p>
        </w:tc>
        <w:tc>
          <w:tcPr>
            <w:tcW w:w="1225" w:type="dxa"/>
          </w:tcPr>
          <w:p w:rsidR="00B75233" w:rsidRDefault="00153A98">
            <w:pPr>
              <w:pStyle w:val="TableParagraph"/>
              <w:spacing w:before="133"/>
              <w:ind w:left="76" w:right="51"/>
              <w:jc w:val="center"/>
              <w:rPr>
                <w:sz w:val="16"/>
              </w:rPr>
            </w:pPr>
            <w:r>
              <w:rPr>
                <w:sz w:val="16"/>
              </w:rPr>
              <w:t>有所提升</w:t>
            </w:r>
          </w:p>
        </w:tc>
        <w:tc>
          <w:tcPr>
            <w:tcW w:w="1590" w:type="dxa"/>
            <w:gridSpan w:val="2"/>
          </w:tcPr>
          <w:p w:rsidR="00B75233" w:rsidRDefault="00153A98">
            <w:pPr>
              <w:pStyle w:val="TableParagraph"/>
              <w:spacing w:before="133"/>
              <w:ind w:left="480"/>
              <w:rPr>
                <w:sz w:val="16"/>
              </w:rPr>
            </w:pPr>
            <w:r>
              <w:rPr>
                <w:sz w:val="16"/>
              </w:rPr>
              <w:t>有所提升</w:t>
            </w:r>
          </w:p>
        </w:tc>
        <w:tc>
          <w:tcPr>
            <w:tcW w:w="1215" w:type="dxa"/>
          </w:tcPr>
          <w:p w:rsidR="00B75233" w:rsidRDefault="00153A98">
            <w:pPr>
              <w:pStyle w:val="TableParagraph"/>
              <w:spacing w:before="133"/>
              <w:ind w:left="68" w:right="48"/>
              <w:jc w:val="center"/>
              <w:rPr>
                <w:sz w:val="16"/>
              </w:rPr>
            </w:pPr>
            <w:r>
              <w:rPr>
                <w:sz w:val="16"/>
              </w:rPr>
              <w:t>10</w:t>
            </w:r>
          </w:p>
        </w:tc>
      </w:tr>
      <w:tr w:rsidR="00B75233">
        <w:trPr>
          <w:trHeight w:val="450"/>
        </w:trPr>
        <w:tc>
          <w:tcPr>
            <w:tcW w:w="794" w:type="dxa"/>
            <w:vMerge/>
            <w:tcBorders>
              <w:top w:val="nil"/>
            </w:tcBorders>
          </w:tcPr>
          <w:p w:rsidR="00B75233" w:rsidRDefault="00B75233">
            <w:pPr>
              <w:rPr>
                <w:sz w:val="2"/>
                <w:szCs w:val="2"/>
              </w:rPr>
            </w:pPr>
          </w:p>
        </w:tc>
        <w:tc>
          <w:tcPr>
            <w:tcW w:w="794" w:type="dxa"/>
            <w:vMerge/>
            <w:tcBorders>
              <w:top w:val="nil"/>
            </w:tcBorders>
          </w:tcPr>
          <w:p w:rsidR="00B75233" w:rsidRDefault="00B75233">
            <w:pPr>
              <w:rPr>
                <w:sz w:val="2"/>
                <w:szCs w:val="2"/>
              </w:rPr>
            </w:pPr>
          </w:p>
        </w:tc>
        <w:tc>
          <w:tcPr>
            <w:tcW w:w="1236" w:type="dxa"/>
          </w:tcPr>
          <w:p w:rsidR="00B75233" w:rsidRDefault="00153A98">
            <w:pPr>
              <w:pStyle w:val="TableParagraph"/>
              <w:spacing w:before="133"/>
              <w:ind w:left="41" w:right="13"/>
              <w:jc w:val="center"/>
              <w:rPr>
                <w:sz w:val="16"/>
              </w:rPr>
            </w:pPr>
            <w:r>
              <w:rPr>
                <w:sz w:val="16"/>
              </w:rPr>
              <w:t>社会效益指标</w:t>
            </w:r>
          </w:p>
        </w:tc>
        <w:tc>
          <w:tcPr>
            <w:tcW w:w="2771" w:type="dxa"/>
            <w:gridSpan w:val="3"/>
          </w:tcPr>
          <w:p w:rsidR="00B75233" w:rsidRDefault="00153A98">
            <w:pPr>
              <w:pStyle w:val="TableParagraph"/>
              <w:spacing w:before="133"/>
              <w:ind w:left="194"/>
              <w:rPr>
                <w:sz w:val="16"/>
              </w:rPr>
            </w:pPr>
            <w:r>
              <w:rPr>
                <w:sz w:val="16"/>
              </w:rPr>
              <w:t>重要的城市基础设施建设（15分）</w:t>
            </w:r>
          </w:p>
        </w:tc>
        <w:tc>
          <w:tcPr>
            <w:tcW w:w="1225" w:type="dxa"/>
          </w:tcPr>
          <w:p w:rsidR="00B75233" w:rsidRDefault="00153A98">
            <w:pPr>
              <w:pStyle w:val="TableParagraph"/>
              <w:spacing w:before="133"/>
              <w:ind w:left="76" w:right="51"/>
              <w:jc w:val="center"/>
              <w:rPr>
                <w:sz w:val="16"/>
              </w:rPr>
            </w:pPr>
            <w:r>
              <w:rPr>
                <w:sz w:val="16"/>
              </w:rPr>
              <w:t>有所提升</w:t>
            </w:r>
          </w:p>
        </w:tc>
        <w:tc>
          <w:tcPr>
            <w:tcW w:w="1590" w:type="dxa"/>
            <w:gridSpan w:val="2"/>
          </w:tcPr>
          <w:p w:rsidR="00B75233" w:rsidRDefault="00153A98">
            <w:pPr>
              <w:pStyle w:val="TableParagraph"/>
              <w:spacing w:before="133"/>
              <w:ind w:left="480"/>
              <w:rPr>
                <w:sz w:val="16"/>
              </w:rPr>
            </w:pPr>
            <w:r>
              <w:rPr>
                <w:sz w:val="16"/>
              </w:rPr>
              <w:t>有所提升</w:t>
            </w:r>
          </w:p>
        </w:tc>
        <w:tc>
          <w:tcPr>
            <w:tcW w:w="1215" w:type="dxa"/>
          </w:tcPr>
          <w:p w:rsidR="00B75233" w:rsidRDefault="00153A98">
            <w:pPr>
              <w:pStyle w:val="TableParagraph"/>
              <w:spacing w:before="133"/>
              <w:ind w:left="68" w:right="48"/>
              <w:jc w:val="center"/>
              <w:rPr>
                <w:sz w:val="16"/>
              </w:rPr>
            </w:pPr>
            <w:r>
              <w:rPr>
                <w:sz w:val="16"/>
              </w:rPr>
              <w:t>15</w:t>
            </w:r>
          </w:p>
        </w:tc>
      </w:tr>
      <w:tr w:rsidR="00B75233">
        <w:trPr>
          <w:trHeight w:val="450"/>
        </w:trPr>
        <w:tc>
          <w:tcPr>
            <w:tcW w:w="794" w:type="dxa"/>
          </w:tcPr>
          <w:p w:rsidR="00B75233" w:rsidRDefault="00153A98">
            <w:pPr>
              <w:pStyle w:val="TableParagraph"/>
              <w:spacing w:before="133"/>
              <w:ind w:left="244"/>
              <w:rPr>
                <w:sz w:val="16"/>
              </w:rPr>
            </w:pPr>
            <w:r>
              <w:rPr>
                <w:sz w:val="16"/>
              </w:rPr>
              <w:t>总分</w:t>
            </w:r>
          </w:p>
        </w:tc>
        <w:tc>
          <w:tcPr>
            <w:tcW w:w="8831" w:type="dxa"/>
            <w:gridSpan w:val="9"/>
          </w:tcPr>
          <w:p w:rsidR="00B75233" w:rsidRDefault="00153A98">
            <w:pPr>
              <w:pStyle w:val="TableParagraph"/>
              <w:spacing w:before="133"/>
              <w:ind w:left="4279" w:right="4257"/>
              <w:jc w:val="center"/>
              <w:rPr>
                <w:sz w:val="16"/>
              </w:rPr>
            </w:pPr>
            <w:r>
              <w:rPr>
                <w:sz w:val="16"/>
              </w:rPr>
              <w:t>100</w:t>
            </w:r>
          </w:p>
        </w:tc>
      </w:tr>
      <w:tr w:rsidR="00B75233">
        <w:trPr>
          <w:trHeight w:val="892"/>
        </w:trPr>
        <w:tc>
          <w:tcPr>
            <w:tcW w:w="1588" w:type="dxa"/>
            <w:gridSpan w:val="2"/>
          </w:tcPr>
          <w:p w:rsidR="00B75233" w:rsidRDefault="00B75233">
            <w:pPr>
              <w:pStyle w:val="TableParagraph"/>
              <w:spacing w:before="5"/>
              <w:rPr>
                <w:sz w:val="12"/>
              </w:rPr>
            </w:pPr>
          </w:p>
          <w:p w:rsidR="00B75233" w:rsidRDefault="00153A98">
            <w:pPr>
              <w:pStyle w:val="TableParagraph"/>
              <w:spacing w:before="1" w:line="232" w:lineRule="auto"/>
              <w:ind w:left="402" w:right="371" w:hanging="1"/>
              <w:jc w:val="center"/>
              <w:rPr>
                <w:sz w:val="16"/>
              </w:rPr>
            </w:pPr>
            <w:r>
              <w:rPr>
                <w:sz w:val="16"/>
              </w:rPr>
              <w:t xml:space="preserve">偏差大或 </w:t>
            </w:r>
            <w:r>
              <w:rPr>
                <w:spacing w:val="-4"/>
                <w:sz w:val="16"/>
              </w:rPr>
              <w:t>目标未完成</w:t>
            </w:r>
            <w:r>
              <w:rPr>
                <w:sz w:val="16"/>
              </w:rPr>
              <w:t>原因分析</w:t>
            </w:r>
          </w:p>
        </w:tc>
        <w:tc>
          <w:tcPr>
            <w:tcW w:w="8037" w:type="dxa"/>
            <w:gridSpan w:val="8"/>
          </w:tcPr>
          <w:p w:rsidR="00B75233" w:rsidRDefault="00B75233">
            <w:pPr>
              <w:pStyle w:val="TableParagraph"/>
              <w:rPr>
                <w:sz w:val="16"/>
              </w:rPr>
            </w:pPr>
          </w:p>
          <w:p w:rsidR="00B75233" w:rsidRDefault="00B75233">
            <w:pPr>
              <w:pStyle w:val="TableParagraph"/>
              <w:spacing w:before="8"/>
              <w:rPr>
                <w:sz w:val="11"/>
              </w:rPr>
            </w:pPr>
          </w:p>
          <w:p w:rsidR="00B75233" w:rsidRDefault="00153A98">
            <w:pPr>
              <w:pStyle w:val="TableParagraph"/>
              <w:ind w:left="25"/>
              <w:jc w:val="center"/>
              <w:rPr>
                <w:sz w:val="16"/>
              </w:rPr>
            </w:pPr>
            <w:r>
              <w:rPr>
                <w:sz w:val="16"/>
              </w:rPr>
              <w:t>无</w:t>
            </w:r>
          </w:p>
        </w:tc>
      </w:tr>
      <w:tr w:rsidR="00B75233">
        <w:trPr>
          <w:trHeight w:val="757"/>
        </w:trPr>
        <w:tc>
          <w:tcPr>
            <w:tcW w:w="1588" w:type="dxa"/>
            <w:gridSpan w:val="2"/>
          </w:tcPr>
          <w:p w:rsidR="00B75233" w:rsidRDefault="00B75233">
            <w:pPr>
              <w:pStyle w:val="TableParagraph"/>
              <w:spacing w:before="11"/>
              <w:rPr>
                <w:sz w:val="14"/>
              </w:rPr>
            </w:pPr>
          </w:p>
          <w:p w:rsidR="00B75233" w:rsidRDefault="00153A98">
            <w:pPr>
              <w:pStyle w:val="TableParagraph"/>
              <w:spacing w:line="232" w:lineRule="auto"/>
              <w:ind w:left="321" w:right="253" w:firstLine="81"/>
              <w:rPr>
                <w:sz w:val="16"/>
              </w:rPr>
            </w:pPr>
            <w:r>
              <w:rPr>
                <w:sz w:val="16"/>
              </w:rPr>
              <w:t>改进措施及结果应用方案</w:t>
            </w:r>
          </w:p>
        </w:tc>
        <w:tc>
          <w:tcPr>
            <w:tcW w:w="8037" w:type="dxa"/>
            <w:gridSpan w:val="8"/>
          </w:tcPr>
          <w:p w:rsidR="00B75233" w:rsidRDefault="00B75233">
            <w:pPr>
              <w:pStyle w:val="TableParagraph"/>
              <w:spacing w:before="5"/>
            </w:pPr>
          </w:p>
          <w:p w:rsidR="00B75233" w:rsidRDefault="00153A98">
            <w:pPr>
              <w:pStyle w:val="TableParagraph"/>
              <w:ind w:left="25"/>
              <w:jc w:val="center"/>
              <w:rPr>
                <w:sz w:val="16"/>
              </w:rPr>
            </w:pPr>
            <w:r>
              <w:rPr>
                <w:sz w:val="16"/>
              </w:rPr>
              <w:t>无</w:t>
            </w:r>
          </w:p>
        </w:tc>
      </w:tr>
      <w:tr w:rsidR="00B75233">
        <w:trPr>
          <w:trHeight w:val="945"/>
        </w:trPr>
        <w:tc>
          <w:tcPr>
            <w:tcW w:w="1588" w:type="dxa"/>
            <w:gridSpan w:val="2"/>
          </w:tcPr>
          <w:p w:rsidR="00B75233" w:rsidRDefault="00B75233">
            <w:pPr>
              <w:pStyle w:val="TableParagraph"/>
              <w:spacing w:before="2"/>
            </w:pPr>
          </w:p>
          <w:p w:rsidR="00B75233" w:rsidRDefault="00153A98">
            <w:pPr>
              <w:pStyle w:val="TableParagraph"/>
              <w:spacing w:line="232" w:lineRule="auto"/>
              <w:ind w:left="482" w:right="172" w:hanging="240"/>
              <w:rPr>
                <w:sz w:val="16"/>
              </w:rPr>
            </w:pPr>
            <w:r>
              <w:rPr>
                <w:sz w:val="16"/>
              </w:rPr>
              <w:t>单位主要负责人签批意见</w:t>
            </w:r>
          </w:p>
        </w:tc>
        <w:tc>
          <w:tcPr>
            <w:tcW w:w="8037" w:type="dxa"/>
            <w:gridSpan w:val="8"/>
          </w:tcPr>
          <w:p w:rsidR="00B75233" w:rsidRDefault="00B75233">
            <w:pPr>
              <w:pStyle w:val="TableParagraph"/>
              <w:spacing w:before="1"/>
              <w:rPr>
                <w:sz w:val="14"/>
              </w:rPr>
            </w:pPr>
          </w:p>
          <w:p w:rsidR="00B75233" w:rsidRDefault="00153A98">
            <w:pPr>
              <w:pStyle w:val="TableParagraph"/>
              <w:spacing w:before="1"/>
              <w:ind w:left="3043" w:right="1960"/>
              <w:jc w:val="center"/>
              <w:rPr>
                <w:sz w:val="16"/>
              </w:rPr>
            </w:pPr>
            <w:r>
              <w:rPr>
                <w:sz w:val="16"/>
              </w:rPr>
              <w:t>签名：</w:t>
            </w:r>
          </w:p>
          <w:p w:rsidR="00B75233" w:rsidRDefault="00B75233">
            <w:pPr>
              <w:pStyle w:val="TableParagraph"/>
              <w:spacing w:before="11"/>
              <w:rPr>
                <w:sz w:val="14"/>
              </w:rPr>
            </w:pPr>
          </w:p>
          <w:p w:rsidR="00B75233" w:rsidRDefault="00153A98">
            <w:pPr>
              <w:pStyle w:val="TableParagraph"/>
              <w:tabs>
                <w:tab w:val="left" w:pos="4634"/>
                <w:tab w:val="left" w:pos="5278"/>
              </w:tabs>
              <w:ind w:left="3991"/>
              <w:rPr>
                <w:sz w:val="16"/>
              </w:rPr>
            </w:pPr>
            <w:r>
              <w:rPr>
                <w:sz w:val="16"/>
              </w:rPr>
              <w:t>年</w:t>
            </w:r>
            <w:r>
              <w:rPr>
                <w:sz w:val="16"/>
              </w:rPr>
              <w:tab/>
              <w:t>月</w:t>
            </w:r>
            <w:r>
              <w:rPr>
                <w:sz w:val="16"/>
              </w:rPr>
              <w:tab/>
              <w:t>日</w:t>
            </w:r>
          </w:p>
        </w:tc>
      </w:tr>
    </w:tbl>
    <w:p w:rsidR="00B75233" w:rsidRDefault="00153A98">
      <w:pPr>
        <w:pStyle w:val="a3"/>
        <w:spacing w:before="102" w:line="201" w:lineRule="exact"/>
        <w:ind w:left="973"/>
      </w:pPr>
      <w:r>
        <w:t>备注：</w:t>
      </w:r>
    </w:p>
    <w:p w:rsidR="00B75233" w:rsidRDefault="00153A98">
      <w:pPr>
        <w:pStyle w:val="a4"/>
        <w:numPr>
          <w:ilvl w:val="0"/>
          <w:numId w:val="29"/>
        </w:numPr>
        <w:tabs>
          <w:tab w:val="left" w:pos="1136"/>
        </w:tabs>
        <w:spacing w:line="197" w:lineRule="exact"/>
        <w:ind w:hanging="163"/>
        <w:rPr>
          <w:sz w:val="16"/>
        </w:rPr>
      </w:pPr>
      <w:r>
        <w:rPr>
          <w:sz w:val="16"/>
        </w:rPr>
        <w:t>预算执行情况口径：预算数为调整后财政资金总额（包括上年结余结转），执行数为资金使用单位财政资金实际支出数。</w:t>
      </w:r>
    </w:p>
    <w:p w:rsidR="00B75233" w:rsidRDefault="00153A98">
      <w:pPr>
        <w:pStyle w:val="a4"/>
        <w:numPr>
          <w:ilvl w:val="0"/>
          <w:numId w:val="29"/>
        </w:numPr>
        <w:tabs>
          <w:tab w:val="left" w:pos="1136"/>
        </w:tabs>
        <w:spacing w:before="1" w:line="232" w:lineRule="auto"/>
        <w:ind w:left="973" w:right="1232" w:firstLine="0"/>
        <w:rPr>
          <w:sz w:val="16"/>
        </w:rPr>
      </w:pPr>
      <w:r>
        <w:rPr>
          <w:spacing w:val="-1"/>
          <w:sz w:val="16"/>
        </w:rPr>
        <w:t>定量指标完成数汇总原则：绝对值直接累加计算，相对值按照资金额度加权平均计算。定量指标计分原则：正向指标</w:t>
      </w:r>
      <w:r>
        <w:rPr>
          <w:sz w:val="16"/>
        </w:rPr>
        <w:t>（</w:t>
      </w:r>
      <w:r>
        <w:rPr>
          <w:spacing w:val="-1"/>
          <w:sz w:val="16"/>
        </w:rPr>
        <w:t>即目标值为</w:t>
      </w:r>
      <w:r>
        <w:rPr>
          <w:sz w:val="16"/>
        </w:rPr>
        <w:t>≥X, 得分=权重*B/A），反向指标（即目标值为≤X，得分=权重*A/B）</w:t>
      </w:r>
      <w:r>
        <w:rPr>
          <w:spacing w:val="-1"/>
          <w:sz w:val="16"/>
        </w:rPr>
        <w:t>，得分不得突破权重总额。定量指标先汇总完成数，再计算得分。</w:t>
      </w:r>
    </w:p>
    <w:p w:rsidR="00B75233" w:rsidRDefault="00153A98">
      <w:pPr>
        <w:pStyle w:val="a4"/>
        <w:numPr>
          <w:ilvl w:val="0"/>
          <w:numId w:val="29"/>
        </w:numPr>
        <w:tabs>
          <w:tab w:val="left" w:pos="1136"/>
        </w:tabs>
        <w:spacing w:line="230" w:lineRule="auto"/>
        <w:ind w:left="973" w:right="1234" w:firstLine="0"/>
        <w:rPr>
          <w:sz w:val="16"/>
        </w:rPr>
      </w:pPr>
      <w:r>
        <w:rPr>
          <w:spacing w:val="-1"/>
          <w:sz w:val="16"/>
        </w:rPr>
        <w:t>定性指标计分原则：达成预期指标、部分达成预期指标并具有一定效果、未达成预期指标且效果较差三档，分别按照该指标对应分值区间100-80%（含80%）、80-50%（含50%）、50-0%</w:t>
      </w:r>
      <w:r>
        <w:rPr>
          <w:spacing w:val="-3"/>
          <w:sz w:val="16"/>
        </w:rPr>
        <w:t>合理确定分值。汇总时，以资金额度为权重，对分值进行加权平均计算。</w:t>
      </w:r>
    </w:p>
    <w:p w:rsidR="00B75233" w:rsidRDefault="00153A98">
      <w:pPr>
        <w:pStyle w:val="a4"/>
        <w:numPr>
          <w:ilvl w:val="0"/>
          <w:numId w:val="29"/>
        </w:numPr>
        <w:tabs>
          <w:tab w:val="left" w:pos="1136"/>
        </w:tabs>
        <w:spacing w:line="201" w:lineRule="exact"/>
        <w:ind w:hanging="163"/>
        <w:rPr>
          <w:sz w:val="16"/>
        </w:rPr>
      </w:pPr>
      <w:r>
        <w:rPr>
          <w:sz w:val="16"/>
        </w:rPr>
        <w:t>基于经济性和必要性等因素考虑，满意度指标暂可不</w:t>
      </w:r>
      <w:proofErr w:type="gramStart"/>
      <w:r>
        <w:rPr>
          <w:sz w:val="16"/>
        </w:rPr>
        <w:t>作为必评指标</w:t>
      </w:r>
      <w:proofErr w:type="gramEnd"/>
      <w:r>
        <w:rPr>
          <w:sz w:val="16"/>
        </w:rPr>
        <w:t>。</w:t>
      </w:r>
    </w:p>
    <w:p w:rsidR="00B75233" w:rsidRDefault="00B75233">
      <w:pPr>
        <w:spacing w:line="201" w:lineRule="exact"/>
        <w:rPr>
          <w:sz w:val="16"/>
        </w:rPr>
        <w:sectPr w:rsidR="00B75233">
          <w:headerReference w:type="default" r:id="rId74"/>
          <w:footerReference w:type="default" r:id="rId75"/>
          <w:pgSz w:w="11910" w:h="16840"/>
          <w:pgMar w:top="2200" w:right="0" w:bottom="280" w:left="140" w:header="1569" w:footer="0" w:gutter="0"/>
          <w:cols w:space="720"/>
        </w:sectPr>
      </w:pPr>
    </w:p>
    <w:p w:rsidR="00B75233" w:rsidRDefault="00153A98">
      <w:pPr>
        <w:spacing w:before="40"/>
        <w:ind w:left="1305"/>
        <w:rPr>
          <w:b/>
          <w:sz w:val="29"/>
        </w:rPr>
      </w:pPr>
      <w:r>
        <w:rPr>
          <w:b/>
          <w:sz w:val="29"/>
        </w:rPr>
        <w:lastRenderedPageBreak/>
        <w:t>2020年度东西湖区酒店“三区二通道”隔离</w:t>
      </w:r>
      <w:proofErr w:type="gramStart"/>
      <w:r>
        <w:rPr>
          <w:b/>
          <w:sz w:val="29"/>
        </w:rPr>
        <w:t>点改造</w:t>
      </w:r>
      <w:proofErr w:type="gramEnd"/>
      <w:r>
        <w:rPr>
          <w:b/>
          <w:sz w:val="29"/>
        </w:rPr>
        <w:t>项目绩效目标自评表</w:t>
      </w:r>
    </w:p>
    <w:p w:rsidR="00B75233" w:rsidRDefault="00153A98">
      <w:pPr>
        <w:pStyle w:val="7"/>
        <w:tabs>
          <w:tab w:val="left" w:pos="7174"/>
        </w:tabs>
        <w:spacing w:before="103"/>
        <w:ind w:left="507"/>
      </w:pPr>
      <w:r>
        <w:rPr>
          <w:noProof/>
          <w:lang w:val="en-US" w:bidi="ar-SA"/>
        </w:rPr>
        <mc:AlternateContent>
          <mc:Choice Requires="wps">
            <w:drawing>
              <wp:anchor distT="0" distB="0" distL="114300" distR="114300" simplePos="0" relativeHeight="251689984" behindDoc="1" locked="0" layoutInCell="1" allowOverlap="1">
                <wp:simplePos x="0" y="0"/>
                <wp:positionH relativeFrom="page">
                  <wp:posOffset>571500</wp:posOffset>
                </wp:positionH>
                <wp:positionV relativeFrom="paragraph">
                  <wp:posOffset>3963670</wp:posOffset>
                </wp:positionV>
                <wp:extent cx="142875" cy="142875"/>
                <wp:effectExtent l="0" t="0" r="0" b="0"/>
                <wp:wrapNone/>
                <wp:docPr id="31" name="文本框 32"/>
                <wp:cNvGraphicFramePr/>
                <a:graphic xmlns:a="http://schemas.openxmlformats.org/drawingml/2006/main">
                  <a:graphicData uri="http://schemas.microsoft.com/office/word/2010/wordprocessingShape">
                    <wps:wsp>
                      <wps:cNvSpPr txBox="1"/>
                      <wps:spPr>
                        <a:xfrm>
                          <a:off x="0" y="0"/>
                          <a:ext cx="142875" cy="142875"/>
                        </a:xfrm>
                        <a:prstGeom prst="rect">
                          <a:avLst/>
                        </a:prstGeom>
                        <a:noFill/>
                        <a:ln>
                          <a:noFill/>
                        </a:ln>
                      </wps:spPr>
                      <wps:txbx>
                        <w:txbxContent>
                          <w:p w:rsidR="00153A98" w:rsidRDefault="00153A98">
                            <w:pPr>
                              <w:spacing w:line="225" w:lineRule="exact"/>
                              <w:ind w:left="20"/>
                              <w:rPr>
                                <w:sz w:val="18"/>
                              </w:rPr>
                            </w:pPr>
                            <w:r>
                              <w:rPr>
                                <w:w w:val="102"/>
                                <w:sz w:val="18"/>
                              </w:rPr>
                              <w:t>（</w:t>
                            </w:r>
                          </w:p>
                        </w:txbxContent>
                      </wps:txbx>
                      <wps:bodyPr vert="vert" lIns="0" tIns="0" rIns="0" bIns="0" upright="1"/>
                    </wps:wsp>
                  </a:graphicData>
                </a:graphic>
              </wp:anchor>
            </w:drawing>
          </mc:Choice>
          <mc:Fallback>
            <w:pict>
              <v:shape id="文本框 32" o:spid="_x0000_s1056" type="#_x0000_t202" style="position:absolute;left:0;text-align:left;margin-left:45pt;margin-top:312.1pt;width:11.25pt;height:11.25pt;z-index:-25162649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" filled="f" stroked="f">
                <v:textbox style="layout-flow:vertical" inset="0,0,0,0">
                  <w:txbxContent>
                    <w:p w:rsidR="00153A98" w:rsidRDefault="00153A98">
                      <w:pPr>
                        <w:spacing w:line="225" w:lineRule="exact"/>
                        <w:ind w:left="20"/>
                        <w:rPr>
                          <w:sz w:val="18"/>
                        </w:rPr>
                      </w:pPr>
                      <w:r>
                        <w:rPr>
                          <w:w w:val="102"/>
                          <w:sz w:val="18"/>
                        </w:rPr>
                        <w:t>（</w:t>
                      </w:r>
                    </w:p>
                  </w:txbxContent>
                </v:textbox>
                <w10:wrap anchorx="page"/>
              </v:shape>
            </w:pict>
          </mc:Fallback>
        </mc:AlternateContent>
      </w:r>
      <w:r>
        <w:t>单位名</w:t>
      </w:r>
      <w:r>
        <w:rPr>
          <w:spacing w:val="8"/>
        </w:rPr>
        <w:t>称</w:t>
      </w:r>
      <w:r>
        <w:rPr>
          <w:spacing w:val="4"/>
        </w:rPr>
        <w:t>：</w:t>
      </w:r>
      <w:r>
        <w:t>武汉市东西湖区住房和城乡建设局</w:t>
      </w:r>
      <w:r>
        <w:tab/>
        <w:t>填报日</w:t>
      </w:r>
      <w:r>
        <w:rPr>
          <w:spacing w:val="11"/>
        </w:rPr>
        <w:t>期</w:t>
      </w:r>
      <w:r>
        <w:t>：</w:t>
      </w:r>
    </w:p>
    <w:p w:rsidR="00B75233" w:rsidRDefault="00B75233">
      <w:pPr>
        <w:pStyle w:val="a3"/>
        <w:spacing w:before="2"/>
        <w:rPr>
          <w:sz w:val="12"/>
        </w:rPr>
      </w:pPr>
    </w:p>
    <w:tbl>
      <w:tblPr>
        <w:tblW w:w="0" w:type="auto"/>
        <w:tblInd w:w="4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09"/>
        <w:gridCol w:w="1003"/>
        <w:gridCol w:w="1039"/>
        <w:gridCol w:w="1694"/>
        <w:gridCol w:w="1670"/>
        <w:gridCol w:w="1694"/>
        <w:gridCol w:w="1526"/>
        <w:gridCol w:w="1514"/>
      </w:tblGrid>
      <w:tr w:rsidR="00B75233">
        <w:trPr>
          <w:trHeight w:val="428"/>
        </w:trPr>
        <w:tc>
          <w:tcPr>
            <w:tcW w:w="2851" w:type="dxa"/>
            <w:gridSpan w:val="3"/>
          </w:tcPr>
          <w:p w:rsidR="00B75233" w:rsidRDefault="00153A98">
            <w:pPr>
              <w:pStyle w:val="TableParagraph"/>
              <w:spacing w:before="111"/>
              <w:ind w:left="1031" w:right="1003"/>
              <w:jc w:val="center"/>
              <w:rPr>
                <w:sz w:val="18"/>
              </w:rPr>
            </w:pPr>
            <w:r>
              <w:rPr>
                <w:w w:val="105"/>
                <w:sz w:val="18"/>
              </w:rPr>
              <w:t>项目名称</w:t>
            </w:r>
          </w:p>
        </w:tc>
        <w:tc>
          <w:tcPr>
            <w:tcW w:w="8098" w:type="dxa"/>
            <w:gridSpan w:val="5"/>
          </w:tcPr>
          <w:p w:rsidR="00B75233" w:rsidRDefault="00153A98">
            <w:pPr>
              <w:pStyle w:val="TableParagraph"/>
              <w:spacing w:before="111"/>
              <w:ind w:left="2140" w:right="2117"/>
              <w:jc w:val="center"/>
              <w:rPr>
                <w:sz w:val="18"/>
              </w:rPr>
            </w:pPr>
            <w:r>
              <w:rPr>
                <w:w w:val="105"/>
                <w:sz w:val="18"/>
              </w:rPr>
              <w:t>东西湖区酒店“三区二通道”隔离</w:t>
            </w:r>
            <w:proofErr w:type="gramStart"/>
            <w:r>
              <w:rPr>
                <w:w w:val="105"/>
                <w:sz w:val="18"/>
              </w:rPr>
              <w:t>点改造</w:t>
            </w:r>
            <w:proofErr w:type="gramEnd"/>
            <w:r>
              <w:rPr>
                <w:w w:val="105"/>
                <w:sz w:val="18"/>
              </w:rPr>
              <w:t>项目</w:t>
            </w:r>
          </w:p>
        </w:tc>
      </w:tr>
      <w:tr w:rsidR="00B75233">
        <w:trPr>
          <w:trHeight w:val="428"/>
        </w:trPr>
        <w:tc>
          <w:tcPr>
            <w:tcW w:w="2851" w:type="dxa"/>
            <w:gridSpan w:val="3"/>
          </w:tcPr>
          <w:p w:rsidR="00B75233" w:rsidRDefault="00153A98">
            <w:pPr>
              <w:pStyle w:val="TableParagraph"/>
              <w:spacing w:before="112"/>
              <w:ind w:left="1031" w:right="1003"/>
              <w:jc w:val="center"/>
              <w:rPr>
                <w:sz w:val="18"/>
              </w:rPr>
            </w:pPr>
            <w:r>
              <w:rPr>
                <w:w w:val="105"/>
                <w:sz w:val="18"/>
              </w:rPr>
              <w:t>主管部门</w:t>
            </w:r>
          </w:p>
        </w:tc>
        <w:tc>
          <w:tcPr>
            <w:tcW w:w="3364" w:type="dxa"/>
            <w:gridSpan w:val="2"/>
          </w:tcPr>
          <w:p w:rsidR="00B75233" w:rsidRDefault="00153A98">
            <w:pPr>
              <w:pStyle w:val="TableParagraph"/>
              <w:spacing w:before="112"/>
              <w:ind w:left="299"/>
              <w:rPr>
                <w:sz w:val="18"/>
              </w:rPr>
            </w:pPr>
            <w:r>
              <w:rPr>
                <w:w w:val="105"/>
                <w:sz w:val="18"/>
              </w:rPr>
              <w:t>武汉市东西湖区住房和城乡建设局</w:t>
            </w:r>
          </w:p>
        </w:tc>
        <w:tc>
          <w:tcPr>
            <w:tcW w:w="1694" w:type="dxa"/>
          </w:tcPr>
          <w:p w:rsidR="00B75233" w:rsidRDefault="00153A98">
            <w:pPr>
              <w:pStyle w:val="TableParagraph"/>
              <w:spacing w:before="112"/>
              <w:ind w:left="113" w:right="91"/>
              <w:jc w:val="center"/>
              <w:rPr>
                <w:sz w:val="18"/>
              </w:rPr>
            </w:pPr>
            <w:r>
              <w:rPr>
                <w:w w:val="105"/>
                <w:sz w:val="18"/>
              </w:rPr>
              <w:t>项目实施单位</w:t>
            </w:r>
          </w:p>
        </w:tc>
        <w:tc>
          <w:tcPr>
            <w:tcW w:w="3040" w:type="dxa"/>
            <w:gridSpan w:val="2"/>
          </w:tcPr>
          <w:p w:rsidR="00B75233" w:rsidRDefault="00153A98">
            <w:pPr>
              <w:pStyle w:val="TableParagraph"/>
              <w:spacing w:before="112"/>
              <w:ind w:left="140"/>
              <w:rPr>
                <w:sz w:val="18"/>
              </w:rPr>
            </w:pPr>
            <w:r>
              <w:rPr>
                <w:sz w:val="18"/>
              </w:rPr>
              <w:t>东西湖区住房和城乡建设局建管站</w:t>
            </w:r>
          </w:p>
        </w:tc>
      </w:tr>
      <w:tr w:rsidR="00B75233">
        <w:trPr>
          <w:trHeight w:val="428"/>
        </w:trPr>
        <w:tc>
          <w:tcPr>
            <w:tcW w:w="2851" w:type="dxa"/>
            <w:gridSpan w:val="3"/>
          </w:tcPr>
          <w:p w:rsidR="00B75233" w:rsidRDefault="00153A98">
            <w:pPr>
              <w:pStyle w:val="TableParagraph"/>
              <w:spacing w:before="112"/>
              <w:ind w:left="1031" w:right="1003"/>
              <w:jc w:val="center"/>
              <w:rPr>
                <w:sz w:val="18"/>
              </w:rPr>
            </w:pPr>
            <w:r>
              <w:rPr>
                <w:w w:val="105"/>
                <w:sz w:val="18"/>
              </w:rPr>
              <w:t>项目类别</w:t>
            </w:r>
          </w:p>
        </w:tc>
        <w:tc>
          <w:tcPr>
            <w:tcW w:w="8098" w:type="dxa"/>
            <w:gridSpan w:val="5"/>
          </w:tcPr>
          <w:p w:rsidR="00B75233" w:rsidRDefault="00153A98">
            <w:pPr>
              <w:pStyle w:val="TableParagraph"/>
              <w:tabs>
                <w:tab w:val="left" w:pos="2342"/>
                <w:tab w:val="left" w:pos="3736"/>
              </w:tabs>
              <w:spacing w:before="112"/>
              <w:ind w:left="36"/>
              <w:rPr>
                <w:sz w:val="18"/>
              </w:rPr>
            </w:pPr>
            <w:r>
              <w:rPr>
                <w:w w:val="105"/>
                <w:sz w:val="18"/>
              </w:rPr>
              <w:t>1、部门预算项目</w:t>
            </w:r>
            <w:r>
              <w:rPr>
                <w:spacing w:val="74"/>
                <w:w w:val="105"/>
                <w:sz w:val="18"/>
              </w:rPr>
              <w:t xml:space="preserve"> </w:t>
            </w:r>
            <w:r>
              <w:rPr>
                <w:rFonts w:ascii="Wingdings" w:eastAsia="Wingdings" w:hAnsi="Wingdings"/>
                <w:w w:val="105"/>
                <w:position w:val="1"/>
                <w:sz w:val="18"/>
              </w:rPr>
              <w:t></w:t>
            </w:r>
            <w:r>
              <w:rPr>
                <w:rFonts w:ascii="Times New Roman" w:eastAsia="Times New Roman" w:hAnsi="Times New Roman"/>
                <w:w w:val="105"/>
                <w:position w:val="1"/>
                <w:sz w:val="18"/>
              </w:rPr>
              <w:tab/>
            </w:r>
            <w:r>
              <w:rPr>
                <w:w w:val="105"/>
                <w:sz w:val="18"/>
              </w:rPr>
              <w:t>2、区直专项</w:t>
            </w:r>
            <w:r>
              <w:rPr>
                <w:w w:val="105"/>
                <w:sz w:val="18"/>
              </w:rPr>
              <w:tab/>
              <w:t>口</w:t>
            </w:r>
          </w:p>
        </w:tc>
      </w:tr>
      <w:tr w:rsidR="00B75233">
        <w:trPr>
          <w:trHeight w:val="428"/>
        </w:trPr>
        <w:tc>
          <w:tcPr>
            <w:tcW w:w="2851" w:type="dxa"/>
            <w:gridSpan w:val="3"/>
          </w:tcPr>
          <w:p w:rsidR="00B75233" w:rsidRDefault="00153A98">
            <w:pPr>
              <w:pStyle w:val="TableParagraph"/>
              <w:spacing w:before="112"/>
              <w:ind w:left="1031" w:right="1003"/>
              <w:jc w:val="center"/>
              <w:rPr>
                <w:sz w:val="18"/>
              </w:rPr>
            </w:pPr>
            <w:r>
              <w:rPr>
                <w:w w:val="105"/>
                <w:sz w:val="18"/>
              </w:rPr>
              <w:t>项目属性</w:t>
            </w:r>
          </w:p>
        </w:tc>
        <w:tc>
          <w:tcPr>
            <w:tcW w:w="8098" w:type="dxa"/>
            <w:gridSpan w:val="5"/>
          </w:tcPr>
          <w:p w:rsidR="00B75233" w:rsidRDefault="00153A98">
            <w:pPr>
              <w:pStyle w:val="TableParagraph"/>
              <w:tabs>
                <w:tab w:val="left" w:pos="1615"/>
                <w:tab w:val="left" w:pos="2363"/>
              </w:tabs>
              <w:spacing w:before="112"/>
              <w:ind w:left="36"/>
              <w:rPr>
                <w:rFonts w:ascii="Wingdings" w:hAnsi="Wingdings"/>
                <w:sz w:val="18"/>
              </w:rPr>
            </w:pPr>
            <w:r>
              <w:rPr>
                <w:w w:val="105"/>
                <w:sz w:val="18"/>
              </w:rPr>
              <w:t>1、持续性项目</w:t>
            </w:r>
            <w:r>
              <w:rPr>
                <w:w w:val="105"/>
                <w:sz w:val="18"/>
              </w:rPr>
              <w:tab/>
              <w:t>口</w:t>
            </w:r>
            <w:r>
              <w:rPr>
                <w:w w:val="105"/>
                <w:sz w:val="18"/>
              </w:rPr>
              <w:tab/>
              <w:t>2、新增性项目</w:t>
            </w:r>
            <w:r>
              <w:rPr>
                <w:spacing w:val="5"/>
                <w:w w:val="105"/>
                <w:sz w:val="18"/>
              </w:rPr>
              <w:t xml:space="preserve"> </w:t>
            </w:r>
            <w:r>
              <w:rPr>
                <w:rFonts w:ascii="Wingdings" w:hAnsi="Wingdings"/>
                <w:w w:val="105"/>
                <w:position w:val="1"/>
                <w:sz w:val="18"/>
              </w:rPr>
              <w:t></w:t>
            </w:r>
          </w:p>
        </w:tc>
      </w:tr>
      <w:tr w:rsidR="00B75233">
        <w:trPr>
          <w:trHeight w:val="428"/>
        </w:trPr>
        <w:tc>
          <w:tcPr>
            <w:tcW w:w="2851" w:type="dxa"/>
            <w:gridSpan w:val="3"/>
          </w:tcPr>
          <w:p w:rsidR="00B75233" w:rsidRDefault="00153A98">
            <w:pPr>
              <w:pStyle w:val="TableParagraph"/>
              <w:spacing w:before="112"/>
              <w:ind w:left="1031" w:right="1003"/>
              <w:jc w:val="center"/>
              <w:rPr>
                <w:sz w:val="18"/>
              </w:rPr>
            </w:pPr>
            <w:r>
              <w:rPr>
                <w:w w:val="105"/>
                <w:sz w:val="18"/>
              </w:rPr>
              <w:t>项目类型</w:t>
            </w:r>
          </w:p>
        </w:tc>
        <w:tc>
          <w:tcPr>
            <w:tcW w:w="8098" w:type="dxa"/>
            <w:gridSpan w:val="5"/>
          </w:tcPr>
          <w:p w:rsidR="00B75233" w:rsidRDefault="00153A98">
            <w:pPr>
              <w:pStyle w:val="TableParagraph"/>
              <w:tabs>
                <w:tab w:val="left" w:pos="1615"/>
                <w:tab w:val="left" w:pos="2363"/>
                <w:tab w:val="left" w:pos="4319"/>
              </w:tabs>
              <w:spacing w:before="112"/>
              <w:ind w:left="36"/>
              <w:rPr>
                <w:rFonts w:ascii="Wingdings" w:hAnsi="Wingdings"/>
                <w:sz w:val="18"/>
              </w:rPr>
            </w:pPr>
            <w:r>
              <w:rPr>
                <w:w w:val="105"/>
                <w:sz w:val="18"/>
              </w:rPr>
              <w:t>1、常年性项目</w:t>
            </w:r>
            <w:r>
              <w:rPr>
                <w:w w:val="105"/>
                <w:sz w:val="18"/>
              </w:rPr>
              <w:tab/>
              <w:t>口</w:t>
            </w:r>
            <w:r>
              <w:rPr>
                <w:w w:val="105"/>
                <w:sz w:val="18"/>
              </w:rPr>
              <w:tab/>
              <w:t>2、延续性项目</w:t>
            </w:r>
            <w:r>
              <w:rPr>
                <w:w w:val="105"/>
                <w:sz w:val="18"/>
              </w:rPr>
              <w:tab/>
              <w:t>3、一次性项目</w:t>
            </w:r>
            <w:r>
              <w:rPr>
                <w:spacing w:val="5"/>
                <w:w w:val="105"/>
                <w:sz w:val="18"/>
              </w:rPr>
              <w:t xml:space="preserve"> </w:t>
            </w:r>
            <w:r>
              <w:rPr>
                <w:rFonts w:ascii="Wingdings" w:hAnsi="Wingdings"/>
                <w:w w:val="105"/>
                <w:position w:val="1"/>
                <w:sz w:val="18"/>
              </w:rPr>
              <w:t></w:t>
            </w:r>
          </w:p>
        </w:tc>
      </w:tr>
      <w:tr w:rsidR="00B75233">
        <w:trPr>
          <w:trHeight w:val="467"/>
        </w:trPr>
        <w:tc>
          <w:tcPr>
            <w:tcW w:w="1812" w:type="dxa"/>
            <w:gridSpan w:val="2"/>
            <w:vMerge w:val="restart"/>
          </w:tcPr>
          <w:p w:rsidR="00B75233" w:rsidRDefault="00B75233">
            <w:pPr>
              <w:pStyle w:val="TableParagraph"/>
              <w:spacing w:before="6"/>
              <w:rPr>
                <w:sz w:val="21"/>
              </w:rPr>
            </w:pPr>
          </w:p>
          <w:p w:rsidR="00B75233" w:rsidRDefault="00153A98">
            <w:pPr>
              <w:pStyle w:val="TableParagraph"/>
              <w:ind w:left="128" w:right="105"/>
              <w:jc w:val="center"/>
              <w:rPr>
                <w:sz w:val="18"/>
              </w:rPr>
            </w:pPr>
            <w:r>
              <w:rPr>
                <w:w w:val="105"/>
                <w:sz w:val="18"/>
              </w:rPr>
              <w:t>预算执行情况</w:t>
            </w:r>
          </w:p>
          <w:p w:rsidR="00B75233" w:rsidRDefault="00153A98">
            <w:pPr>
              <w:pStyle w:val="TableParagraph"/>
              <w:ind w:left="135" w:right="105"/>
              <w:jc w:val="center"/>
              <w:rPr>
                <w:sz w:val="18"/>
              </w:rPr>
            </w:pPr>
            <w:r>
              <w:rPr>
                <w:w w:val="105"/>
                <w:sz w:val="18"/>
              </w:rPr>
              <w:t>（万元）（20分）</w:t>
            </w:r>
          </w:p>
        </w:tc>
        <w:tc>
          <w:tcPr>
            <w:tcW w:w="1039" w:type="dxa"/>
          </w:tcPr>
          <w:p w:rsidR="00B75233" w:rsidRDefault="00B75233">
            <w:pPr>
              <w:pStyle w:val="TableParagraph"/>
              <w:rPr>
                <w:rFonts w:ascii="Times New Roman"/>
                <w:sz w:val="18"/>
              </w:rPr>
            </w:pPr>
          </w:p>
        </w:tc>
        <w:tc>
          <w:tcPr>
            <w:tcW w:w="1694" w:type="dxa"/>
          </w:tcPr>
          <w:p w:rsidR="00B75233" w:rsidRDefault="00153A98">
            <w:pPr>
              <w:pStyle w:val="TableParagraph"/>
              <w:spacing w:before="131"/>
              <w:ind w:left="123" w:right="91"/>
              <w:jc w:val="center"/>
              <w:rPr>
                <w:sz w:val="18"/>
              </w:rPr>
            </w:pPr>
            <w:r>
              <w:rPr>
                <w:w w:val="105"/>
                <w:sz w:val="18"/>
              </w:rPr>
              <w:t>预算数（A）</w:t>
            </w:r>
          </w:p>
        </w:tc>
        <w:tc>
          <w:tcPr>
            <w:tcW w:w="3364" w:type="dxa"/>
            <w:gridSpan w:val="2"/>
          </w:tcPr>
          <w:p w:rsidR="00B75233" w:rsidRDefault="00153A98">
            <w:pPr>
              <w:pStyle w:val="TableParagraph"/>
              <w:spacing w:before="131"/>
              <w:ind w:left="332" w:right="299"/>
              <w:jc w:val="center"/>
              <w:rPr>
                <w:sz w:val="18"/>
              </w:rPr>
            </w:pPr>
            <w:r>
              <w:rPr>
                <w:w w:val="105"/>
                <w:sz w:val="18"/>
              </w:rPr>
              <w:t>执行数（B）</w:t>
            </w:r>
          </w:p>
        </w:tc>
        <w:tc>
          <w:tcPr>
            <w:tcW w:w="1526" w:type="dxa"/>
          </w:tcPr>
          <w:p w:rsidR="00B75233" w:rsidRDefault="00153A98">
            <w:pPr>
              <w:pStyle w:val="TableParagraph"/>
              <w:spacing w:before="131"/>
              <w:ind w:left="84" w:right="55"/>
              <w:jc w:val="center"/>
              <w:rPr>
                <w:sz w:val="18"/>
              </w:rPr>
            </w:pPr>
            <w:r>
              <w:rPr>
                <w:w w:val="105"/>
                <w:sz w:val="18"/>
              </w:rPr>
              <w:t>执行率（B/A)</w:t>
            </w:r>
          </w:p>
        </w:tc>
        <w:tc>
          <w:tcPr>
            <w:tcW w:w="1514" w:type="dxa"/>
          </w:tcPr>
          <w:p w:rsidR="00B75233" w:rsidRDefault="00153A98">
            <w:pPr>
              <w:pStyle w:val="TableParagraph"/>
              <w:spacing w:before="16"/>
              <w:ind w:left="67" w:right="34"/>
              <w:jc w:val="center"/>
              <w:rPr>
                <w:sz w:val="18"/>
              </w:rPr>
            </w:pPr>
            <w:r>
              <w:rPr>
                <w:w w:val="105"/>
                <w:sz w:val="18"/>
              </w:rPr>
              <w:t>得分</w:t>
            </w:r>
          </w:p>
          <w:p w:rsidR="00B75233" w:rsidRDefault="00153A98">
            <w:pPr>
              <w:pStyle w:val="TableParagraph"/>
              <w:spacing w:line="201" w:lineRule="exact"/>
              <w:ind w:left="68" w:right="34"/>
              <w:jc w:val="center"/>
              <w:rPr>
                <w:sz w:val="18"/>
              </w:rPr>
            </w:pPr>
            <w:r>
              <w:rPr>
                <w:sz w:val="18"/>
              </w:rPr>
              <w:t>（20分*执行率）</w:t>
            </w:r>
          </w:p>
        </w:tc>
      </w:tr>
      <w:tr w:rsidR="00B75233">
        <w:trPr>
          <w:trHeight w:val="498"/>
        </w:trPr>
        <w:tc>
          <w:tcPr>
            <w:tcW w:w="1812" w:type="dxa"/>
            <w:gridSpan w:val="2"/>
            <w:vMerge/>
            <w:tcBorders>
              <w:top w:val="nil"/>
            </w:tcBorders>
          </w:tcPr>
          <w:p w:rsidR="00B75233" w:rsidRDefault="00B75233">
            <w:pPr>
              <w:rPr>
                <w:sz w:val="2"/>
                <w:szCs w:val="2"/>
              </w:rPr>
            </w:pPr>
          </w:p>
        </w:tc>
        <w:tc>
          <w:tcPr>
            <w:tcW w:w="1039" w:type="dxa"/>
          </w:tcPr>
          <w:p w:rsidR="00B75233" w:rsidRDefault="00153A98">
            <w:pPr>
              <w:pStyle w:val="TableParagraph"/>
              <w:spacing w:before="33" w:line="230" w:lineRule="atLeast"/>
              <w:ind w:left="246" w:right="37" w:hanging="185"/>
              <w:rPr>
                <w:sz w:val="18"/>
              </w:rPr>
            </w:pPr>
            <w:r>
              <w:rPr>
                <w:sz w:val="18"/>
              </w:rPr>
              <w:t>年度财政资</w:t>
            </w:r>
            <w:r>
              <w:rPr>
                <w:w w:val="105"/>
                <w:sz w:val="18"/>
              </w:rPr>
              <w:t>金总额</w:t>
            </w:r>
          </w:p>
        </w:tc>
        <w:tc>
          <w:tcPr>
            <w:tcW w:w="1694" w:type="dxa"/>
          </w:tcPr>
          <w:p w:rsidR="00B75233" w:rsidRDefault="00153A98">
            <w:pPr>
              <w:pStyle w:val="TableParagraph"/>
              <w:spacing w:before="148"/>
              <w:ind w:left="119" w:right="91"/>
              <w:jc w:val="center"/>
              <w:rPr>
                <w:sz w:val="18"/>
              </w:rPr>
            </w:pPr>
            <w:r>
              <w:rPr>
                <w:w w:val="105"/>
                <w:sz w:val="18"/>
              </w:rPr>
              <w:t>26.34</w:t>
            </w:r>
          </w:p>
        </w:tc>
        <w:tc>
          <w:tcPr>
            <w:tcW w:w="3364" w:type="dxa"/>
            <w:gridSpan w:val="2"/>
          </w:tcPr>
          <w:p w:rsidR="00B75233" w:rsidRDefault="00153A98">
            <w:pPr>
              <w:pStyle w:val="TableParagraph"/>
              <w:spacing w:before="148"/>
              <w:ind w:left="332" w:right="303"/>
              <w:jc w:val="center"/>
              <w:rPr>
                <w:sz w:val="18"/>
              </w:rPr>
            </w:pPr>
            <w:r>
              <w:rPr>
                <w:w w:val="105"/>
                <w:sz w:val="18"/>
              </w:rPr>
              <w:t>26.34</w:t>
            </w:r>
          </w:p>
        </w:tc>
        <w:tc>
          <w:tcPr>
            <w:tcW w:w="1526" w:type="dxa"/>
          </w:tcPr>
          <w:p w:rsidR="00B75233" w:rsidRDefault="00153A98">
            <w:pPr>
              <w:pStyle w:val="TableParagraph"/>
              <w:spacing w:before="148"/>
              <w:ind w:left="86" w:right="53"/>
              <w:jc w:val="center"/>
              <w:rPr>
                <w:sz w:val="18"/>
              </w:rPr>
            </w:pPr>
            <w:r>
              <w:rPr>
                <w:w w:val="105"/>
                <w:sz w:val="18"/>
              </w:rPr>
              <w:t>100%</w:t>
            </w:r>
          </w:p>
        </w:tc>
        <w:tc>
          <w:tcPr>
            <w:tcW w:w="1514" w:type="dxa"/>
          </w:tcPr>
          <w:p w:rsidR="00B75233" w:rsidRDefault="00153A98">
            <w:pPr>
              <w:pStyle w:val="TableParagraph"/>
              <w:spacing w:before="148"/>
              <w:ind w:left="67" w:right="34"/>
              <w:jc w:val="center"/>
              <w:rPr>
                <w:sz w:val="18"/>
              </w:rPr>
            </w:pPr>
            <w:r>
              <w:rPr>
                <w:w w:val="105"/>
                <w:sz w:val="18"/>
              </w:rPr>
              <w:t>20</w:t>
            </w:r>
          </w:p>
        </w:tc>
      </w:tr>
      <w:tr w:rsidR="00B75233">
        <w:trPr>
          <w:trHeight w:val="467"/>
        </w:trPr>
        <w:tc>
          <w:tcPr>
            <w:tcW w:w="809" w:type="dxa"/>
            <w:vMerge w:val="restart"/>
          </w:tcPr>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spacing w:before="2"/>
              <w:rPr>
                <w:sz w:val="16"/>
              </w:rPr>
            </w:pPr>
          </w:p>
          <w:p w:rsidR="00B75233" w:rsidRDefault="00153A98">
            <w:pPr>
              <w:pStyle w:val="TableParagraph"/>
              <w:ind w:left="336" w:right="265"/>
              <w:jc w:val="both"/>
              <w:rPr>
                <w:sz w:val="18"/>
              </w:rPr>
            </w:pPr>
            <w:r>
              <w:rPr>
                <w:sz w:val="18"/>
              </w:rPr>
              <w:t>年度绩效目标</w:t>
            </w:r>
          </w:p>
          <w:p w:rsidR="00B75233" w:rsidRDefault="00B75233">
            <w:pPr>
              <w:pStyle w:val="TableParagraph"/>
              <w:spacing w:before="6"/>
              <w:rPr>
                <w:sz w:val="17"/>
              </w:rPr>
            </w:pPr>
          </w:p>
          <w:p w:rsidR="00B75233" w:rsidRDefault="00153A98">
            <w:pPr>
              <w:pStyle w:val="TableParagraph"/>
              <w:spacing w:line="230" w:lineRule="exact"/>
              <w:ind w:left="67"/>
              <w:jc w:val="center"/>
              <w:rPr>
                <w:sz w:val="18"/>
              </w:rPr>
            </w:pPr>
            <w:r>
              <w:rPr>
                <w:w w:val="102"/>
                <w:sz w:val="18"/>
              </w:rPr>
              <w:t>8</w:t>
            </w:r>
          </w:p>
          <w:p w:rsidR="00B75233" w:rsidRDefault="00153A98">
            <w:pPr>
              <w:pStyle w:val="TableParagraph"/>
              <w:spacing w:line="229" w:lineRule="exact"/>
              <w:ind w:left="67"/>
              <w:jc w:val="center"/>
              <w:rPr>
                <w:sz w:val="18"/>
              </w:rPr>
            </w:pPr>
            <w:r>
              <w:rPr>
                <w:w w:val="102"/>
                <w:sz w:val="18"/>
              </w:rPr>
              <w:t>0</w:t>
            </w:r>
          </w:p>
          <w:p w:rsidR="00B75233" w:rsidRDefault="00153A98">
            <w:pPr>
              <w:pStyle w:val="TableParagraph"/>
              <w:spacing w:line="230" w:lineRule="exact"/>
              <w:ind w:left="68"/>
              <w:jc w:val="center"/>
              <w:rPr>
                <w:sz w:val="18"/>
              </w:rPr>
            </w:pPr>
            <w:r>
              <w:rPr>
                <w:w w:val="102"/>
                <w:sz w:val="18"/>
              </w:rPr>
              <w:t>分</w:t>
            </w:r>
          </w:p>
        </w:tc>
        <w:tc>
          <w:tcPr>
            <w:tcW w:w="1003" w:type="dxa"/>
          </w:tcPr>
          <w:p w:rsidR="00B75233" w:rsidRDefault="00153A98">
            <w:pPr>
              <w:pStyle w:val="TableParagraph"/>
              <w:spacing w:before="15" w:line="230" w:lineRule="atLeast"/>
              <w:ind w:left="321" w:right="247"/>
              <w:rPr>
                <w:sz w:val="18"/>
              </w:rPr>
            </w:pPr>
            <w:r>
              <w:rPr>
                <w:w w:val="105"/>
                <w:sz w:val="18"/>
              </w:rPr>
              <w:t>一级指标</w:t>
            </w:r>
          </w:p>
        </w:tc>
        <w:tc>
          <w:tcPr>
            <w:tcW w:w="1039" w:type="dxa"/>
          </w:tcPr>
          <w:p w:rsidR="00B75233" w:rsidRDefault="00153A98">
            <w:pPr>
              <w:pStyle w:val="TableParagraph"/>
              <w:spacing w:before="131"/>
              <w:ind w:left="124" w:right="98"/>
              <w:jc w:val="center"/>
              <w:rPr>
                <w:sz w:val="18"/>
              </w:rPr>
            </w:pPr>
            <w:r>
              <w:rPr>
                <w:w w:val="105"/>
                <w:sz w:val="18"/>
              </w:rPr>
              <w:t>二级指标</w:t>
            </w:r>
          </w:p>
        </w:tc>
        <w:tc>
          <w:tcPr>
            <w:tcW w:w="3364" w:type="dxa"/>
            <w:gridSpan w:val="2"/>
          </w:tcPr>
          <w:p w:rsidR="00B75233" w:rsidRDefault="00153A98">
            <w:pPr>
              <w:pStyle w:val="TableParagraph"/>
              <w:spacing w:before="131"/>
              <w:ind w:left="332" w:right="303"/>
              <w:jc w:val="center"/>
              <w:rPr>
                <w:sz w:val="18"/>
              </w:rPr>
            </w:pPr>
            <w:r>
              <w:rPr>
                <w:w w:val="105"/>
                <w:sz w:val="18"/>
              </w:rPr>
              <w:t>三级指标</w:t>
            </w:r>
          </w:p>
        </w:tc>
        <w:tc>
          <w:tcPr>
            <w:tcW w:w="1694" w:type="dxa"/>
          </w:tcPr>
          <w:p w:rsidR="00B75233" w:rsidRDefault="00153A98">
            <w:pPr>
              <w:pStyle w:val="TableParagraph"/>
              <w:spacing w:before="131"/>
              <w:ind w:left="124" w:right="91"/>
              <w:jc w:val="center"/>
              <w:rPr>
                <w:sz w:val="18"/>
              </w:rPr>
            </w:pPr>
            <w:r>
              <w:rPr>
                <w:w w:val="105"/>
                <w:sz w:val="18"/>
              </w:rPr>
              <w:t>年度目标值（A）</w:t>
            </w:r>
          </w:p>
        </w:tc>
        <w:tc>
          <w:tcPr>
            <w:tcW w:w="1526" w:type="dxa"/>
          </w:tcPr>
          <w:p w:rsidR="00B75233" w:rsidRDefault="00153A98">
            <w:pPr>
              <w:pStyle w:val="TableParagraph"/>
              <w:spacing w:before="131"/>
              <w:ind w:left="86" w:right="54"/>
              <w:jc w:val="center"/>
              <w:rPr>
                <w:sz w:val="18"/>
              </w:rPr>
            </w:pPr>
            <w:r>
              <w:rPr>
                <w:w w:val="105"/>
                <w:sz w:val="18"/>
              </w:rPr>
              <w:t>实际完成值（B)</w:t>
            </w:r>
          </w:p>
        </w:tc>
        <w:tc>
          <w:tcPr>
            <w:tcW w:w="1514" w:type="dxa"/>
          </w:tcPr>
          <w:p w:rsidR="00B75233" w:rsidRDefault="00153A98">
            <w:pPr>
              <w:pStyle w:val="TableParagraph"/>
              <w:spacing w:before="131"/>
              <w:ind w:left="67" w:right="34"/>
              <w:jc w:val="center"/>
              <w:rPr>
                <w:sz w:val="18"/>
              </w:rPr>
            </w:pPr>
            <w:r>
              <w:rPr>
                <w:w w:val="105"/>
                <w:sz w:val="18"/>
              </w:rPr>
              <w:t>得分</w:t>
            </w:r>
          </w:p>
        </w:tc>
      </w:tr>
      <w:tr w:rsidR="00B75233">
        <w:trPr>
          <w:trHeight w:val="691"/>
        </w:trPr>
        <w:tc>
          <w:tcPr>
            <w:tcW w:w="809" w:type="dxa"/>
            <w:vMerge/>
            <w:tcBorders>
              <w:top w:val="nil"/>
            </w:tcBorders>
          </w:tcPr>
          <w:p w:rsidR="00B75233" w:rsidRDefault="00B75233">
            <w:pPr>
              <w:rPr>
                <w:sz w:val="2"/>
                <w:szCs w:val="2"/>
              </w:rPr>
            </w:pPr>
          </w:p>
        </w:tc>
        <w:tc>
          <w:tcPr>
            <w:tcW w:w="1003" w:type="dxa"/>
            <w:vMerge w:val="restart"/>
          </w:tcPr>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3"/>
              </w:rPr>
            </w:pPr>
          </w:p>
          <w:p w:rsidR="00B75233" w:rsidRDefault="00153A98">
            <w:pPr>
              <w:pStyle w:val="TableParagraph"/>
              <w:ind w:left="414" w:right="381"/>
              <w:jc w:val="both"/>
              <w:rPr>
                <w:sz w:val="18"/>
              </w:rPr>
            </w:pPr>
            <w:r>
              <w:rPr>
                <w:sz w:val="18"/>
              </w:rPr>
              <w:t>产出指标</w:t>
            </w:r>
          </w:p>
          <w:p w:rsidR="00B75233" w:rsidRDefault="00153A98">
            <w:pPr>
              <w:pStyle w:val="TableParagraph"/>
              <w:spacing w:line="228" w:lineRule="exact"/>
              <w:ind w:left="136"/>
              <w:rPr>
                <w:sz w:val="18"/>
              </w:rPr>
            </w:pPr>
            <w:r>
              <w:rPr>
                <w:w w:val="105"/>
                <w:sz w:val="18"/>
              </w:rPr>
              <w:t>（40分）</w:t>
            </w:r>
          </w:p>
        </w:tc>
        <w:tc>
          <w:tcPr>
            <w:tcW w:w="1039" w:type="dxa"/>
          </w:tcPr>
          <w:p w:rsidR="00B75233" w:rsidRDefault="00B75233">
            <w:pPr>
              <w:pStyle w:val="TableParagraph"/>
              <w:spacing w:before="9"/>
              <w:rPr>
                <w:sz w:val="18"/>
              </w:rPr>
            </w:pPr>
          </w:p>
          <w:p w:rsidR="00B75233" w:rsidRDefault="00153A98">
            <w:pPr>
              <w:pStyle w:val="TableParagraph"/>
              <w:ind w:left="124" w:right="98"/>
              <w:jc w:val="center"/>
              <w:rPr>
                <w:sz w:val="18"/>
              </w:rPr>
            </w:pPr>
            <w:r>
              <w:rPr>
                <w:w w:val="105"/>
                <w:sz w:val="18"/>
              </w:rPr>
              <w:t>数量指标</w:t>
            </w:r>
          </w:p>
        </w:tc>
        <w:tc>
          <w:tcPr>
            <w:tcW w:w="3364" w:type="dxa"/>
            <w:gridSpan w:val="2"/>
          </w:tcPr>
          <w:p w:rsidR="00B75233" w:rsidRDefault="00B75233">
            <w:pPr>
              <w:pStyle w:val="TableParagraph"/>
              <w:spacing w:before="9"/>
              <w:rPr>
                <w:sz w:val="18"/>
              </w:rPr>
            </w:pPr>
          </w:p>
          <w:p w:rsidR="00B75233" w:rsidRDefault="00153A98">
            <w:pPr>
              <w:pStyle w:val="TableParagraph"/>
              <w:ind w:left="36"/>
              <w:rPr>
                <w:sz w:val="18"/>
              </w:rPr>
            </w:pPr>
            <w:r>
              <w:rPr>
                <w:w w:val="105"/>
                <w:sz w:val="18"/>
              </w:rPr>
              <w:t>区内酒店改造数量（10分）</w:t>
            </w:r>
          </w:p>
        </w:tc>
        <w:tc>
          <w:tcPr>
            <w:tcW w:w="1694" w:type="dxa"/>
          </w:tcPr>
          <w:p w:rsidR="00B75233" w:rsidRDefault="00B75233">
            <w:pPr>
              <w:pStyle w:val="TableParagraph"/>
              <w:spacing w:before="9"/>
              <w:rPr>
                <w:sz w:val="18"/>
              </w:rPr>
            </w:pPr>
          </w:p>
          <w:p w:rsidR="00B75233" w:rsidRDefault="00153A98">
            <w:pPr>
              <w:pStyle w:val="TableParagraph"/>
              <w:ind w:left="124" w:right="91"/>
              <w:jc w:val="center"/>
              <w:rPr>
                <w:sz w:val="18"/>
              </w:rPr>
            </w:pPr>
            <w:r>
              <w:rPr>
                <w:w w:val="105"/>
                <w:sz w:val="18"/>
              </w:rPr>
              <w:t>≥8座</w:t>
            </w:r>
          </w:p>
        </w:tc>
        <w:tc>
          <w:tcPr>
            <w:tcW w:w="1526" w:type="dxa"/>
          </w:tcPr>
          <w:p w:rsidR="00B75233" w:rsidRDefault="00B75233">
            <w:pPr>
              <w:pStyle w:val="TableParagraph"/>
              <w:spacing w:before="9"/>
              <w:rPr>
                <w:sz w:val="18"/>
              </w:rPr>
            </w:pPr>
          </w:p>
          <w:p w:rsidR="00B75233" w:rsidRDefault="00153A98">
            <w:pPr>
              <w:pStyle w:val="TableParagraph"/>
              <w:ind w:left="33"/>
              <w:jc w:val="center"/>
              <w:rPr>
                <w:sz w:val="18"/>
              </w:rPr>
            </w:pPr>
            <w:r>
              <w:rPr>
                <w:w w:val="102"/>
                <w:sz w:val="18"/>
              </w:rPr>
              <w:t>8</w:t>
            </w:r>
          </w:p>
        </w:tc>
        <w:tc>
          <w:tcPr>
            <w:tcW w:w="1514" w:type="dxa"/>
          </w:tcPr>
          <w:p w:rsidR="00B75233" w:rsidRDefault="00B75233">
            <w:pPr>
              <w:pStyle w:val="TableParagraph"/>
              <w:spacing w:before="9"/>
              <w:rPr>
                <w:sz w:val="18"/>
              </w:rPr>
            </w:pPr>
          </w:p>
          <w:p w:rsidR="00B75233" w:rsidRDefault="00153A98">
            <w:pPr>
              <w:pStyle w:val="TableParagraph"/>
              <w:ind w:left="67" w:right="34"/>
              <w:jc w:val="center"/>
              <w:rPr>
                <w:sz w:val="18"/>
              </w:rPr>
            </w:pPr>
            <w:r>
              <w:rPr>
                <w:w w:val="105"/>
                <w:sz w:val="18"/>
              </w:rPr>
              <w:t>10</w:t>
            </w:r>
          </w:p>
        </w:tc>
      </w:tr>
      <w:tr w:rsidR="00B75233">
        <w:trPr>
          <w:trHeight w:val="700"/>
        </w:trPr>
        <w:tc>
          <w:tcPr>
            <w:tcW w:w="809" w:type="dxa"/>
            <w:vMerge/>
            <w:tcBorders>
              <w:top w:val="nil"/>
            </w:tcBorders>
          </w:tcPr>
          <w:p w:rsidR="00B75233" w:rsidRDefault="00B75233">
            <w:pPr>
              <w:rPr>
                <w:sz w:val="2"/>
                <w:szCs w:val="2"/>
              </w:rPr>
            </w:pPr>
          </w:p>
        </w:tc>
        <w:tc>
          <w:tcPr>
            <w:tcW w:w="1003" w:type="dxa"/>
            <w:vMerge/>
            <w:tcBorders>
              <w:top w:val="nil"/>
            </w:tcBorders>
          </w:tcPr>
          <w:p w:rsidR="00B75233" w:rsidRDefault="00B75233">
            <w:pPr>
              <w:rPr>
                <w:sz w:val="2"/>
                <w:szCs w:val="2"/>
              </w:rPr>
            </w:pPr>
          </w:p>
        </w:tc>
        <w:tc>
          <w:tcPr>
            <w:tcW w:w="1039" w:type="dxa"/>
          </w:tcPr>
          <w:p w:rsidR="00B75233" w:rsidRDefault="00B75233">
            <w:pPr>
              <w:pStyle w:val="TableParagraph"/>
              <w:spacing w:before="5"/>
              <w:rPr>
                <w:sz w:val="19"/>
              </w:rPr>
            </w:pPr>
          </w:p>
          <w:p w:rsidR="00B75233" w:rsidRDefault="00153A98">
            <w:pPr>
              <w:pStyle w:val="TableParagraph"/>
              <w:ind w:left="124" w:right="98"/>
              <w:jc w:val="center"/>
              <w:rPr>
                <w:sz w:val="18"/>
              </w:rPr>
            </w:pPr>
            <w:r>
              <w:rPr>
                <w:w w:val="105"/>
                <w:sz w:val="18"/>
              </w:rPr>
              <w:t>质量指标</w:t>
            </w:r>
          </w:p>
        </w:tc>
        <w:tc>
          <w:tcPr>
            <w:tcW w:w="3364" w:type="dxa"/>
            <w:gridSpan w:val="2"/>
          </w:tcPr>
          <w:p w:rsidR="00B75233" w:rsidRDefault="00153A98">
            <w:pPr>
              <w:pStyle w:val="TableParagraph"/>
              <w:spacing w:before="135" w:line="237" w:lineRule="auto"/>
              <w:ind w:left="36" w:right="191"/>
              <w:rPr>
                <w:sz w:val="18"/>
              </w:rPr>
            </w:pPr>
            <w:r>
              <w:rPr>
                <w:sz w:val="18"/>
              </w:rPr>
              <w:t>酒店改造是否</w:t>
            </w:r>
            <w:proofErr w:type="gramStart"/>
            <w:r>
              <w:rPr>
                <w:sz w:val="18"/>
              </w:rPr>
              <w:t>满足区</w:t>
            </w:r>
            <w:proofErr w:type="gramEnd"/>
            <w:r>
              <w:rPr>
                <w:sz w:val="18"/>
              </w:rPr>
              <w:t>疫情防控指挥部要</w:t>
            </w:r>
            <w:r>
              <w:rPr>
                <w:w w:val="105"/>
                <w:sz w:val="18"/>
              </w:rPr>
              <w:t>求（10分）</w:t>
            </w:r>
          </w:p>
        </w:tc>
        <w:tc>
          <w:tcPr>
            <w:tcW w:w="1694" w:type="dxa"/>
          </w:tcPr>
          <w:p w:rsidR="00B75233" w:rsidRDefault="00B75233">
            <w:pPr>
              <w:pStyle w:val="TableParagraph"/>
              <w:spacing w:before="5"/>
              <w:rPr>
                <w:sz w:val="19"/>
              </w:rPr>
            </w:pPr>
          </w:p>
          <w:p w:rsidR="00B75233" w:rsidRDefault="00153A98">
            <w:pPr>
              <w:pStyle w:val="TableParagraph"/>
              <w:ind w:left="124" w:right="90"/>
              <w:jc w:val="center"/>
              <w:rPr>
                <w:sz w:val="18"/>
              </w:rPr>
            </w:pPr>
            <w:r>
              <w:rPr>
                <w:w w:val="105"/>
                <w:sz w:val="18"/>
              </w:rPr>
              <w:t>满足</w:t>
            </w:r>
          </w:p>
        </w:tc>
        <w:tc>
          <w:tcPr>
            <w:tcW w:w="1526" w:type="dxa"/>
          </w:tcPr>
          <w:p w:rsidR="00B75233" w:rsidRDefault="00B75233">
            <w:pPr>
              <w:pStyle w:val="TableParagraph"/>
              <w:spacing w:before="5"/>
              <w:rPr>
                <w:sz w:val="19"/>
              </w:rPr>
            </w:pPr>
          </w:p>
          <w:p w:rsidR="00B75233" w:rsidRDefault="00153A98">
            <w:pPr>
              <w:pStyle w:val="TableParagraph"/>
              <w:ind w:left="85" w:right="55"/>
              <w:jc w:val="center"/>
              <w:rPr>
                <w:sz w:val="18"/>
              </w:rPr>
            </w:pPr>
            <w:r>
              <w:rPr>
                <w:w w:val="105"/>
                <w:sz w:val="18"/>
              </w:rPr>
              <w:t>满足</w:t>
            </w:r>
          </w:p>
        </w:tc>
        <w:tc>
          <w:tcPr>
            <w:tcW w:w="1514" w:type="dxa"/>
          </w:tcPr>
          <w:p w:rsidR="00B75233" w:rsidRDefault="00B75233">
            <w:pPr>
              <w:pStyle w:val="TableParagraph"/>
              <w:spacing w:before="5"/>
              <w:rPr>
                <w:sz w:val="19"/>
              </w:rPr>
            </w:pPr>
          </w:p>
          <w:p w:rsidR="00B75233" w:rsidRDefault="00153A98">
            <w:pPr>
              <w:pStyle w:val="TableParagraph"/>
              <w:ind w:left="67" w:right="34"/>
              <w:jc w:val="center"/>
              <w:rPr>
                <w:sz w:val="18"/>
              </w:rPr>
            </w:pPr>
            <w:r>
              <w:rPr>
                <w:w w:val="105"/>
                <w:sz w:val="18"/>
              </w:rPr>
              <w:t>10</w:t>
            </w:r>
          </w:p>
        </w:tc>
      </w:tr>
      <w:tr w:rsidR="00B75233">
        <w:trPr>
          <w:trHeight w:val="700"/>
        </w:trPr>
        <w:tc>
          <w:tcPr>
            <w:tcW w:w="809" w:type="dxa"/>
            <w:vMerge/>
            <w:tcBorders>
              <w:top w:val="nil"/>
            </w:tcBorders>
          </w:tcPr>
          <w:p w:rsidR="00B75233" w:rsidRDefault="00B75233">
            <w:pPr>
              <w:rPr>
                <w:sz w:val="2"/>
                <w:szCs w:val="2"/>
              </w:rPr>
            </w:pPr>
          </w:p>
        </w:tc>
        <w:tc>
          <w:tcPr>
            <w:tcW w:w="1003" w:type="dxa"/>
            <w:vMerge/>
            <w:tcBorders>
              <w:top w:val="nil"/>
            </w:tcBorders>
          </w:tcPr>
          <w:p w:rsidR="00B75233" w:rsidRDefault="00B75233">
            <w:pPr>
              <w:rPr>
                <w:sz w:val="2"/>
                <w:szCs w:val="2"/>
              </w:rPr>
            </w:pPr>
          </w:p>
        </w:tc>
        <w:tc>
          <w:tcPr>
            <w:tcW w:w="1039" w:type="dxa"/>
          </w:tcPr>
          <w:p w:rsidR="00B75233" w:rsidRDefault="00B75233">
            <w:pPr>
              <w:pStyle w:val="TableParagraph"/>
              <w:spacing w:before="5"/>
              <w:rPr>
                <w:sz w:val="19"/>
              </w:rPr>
            </w:pPr>
          </w:p>
          <w:p w:rsidR="00B75233" w:rsidRDefault="00153A98">
            <w:pPr>
              <w:pStyle w:val="TableParagraph"/>
              <w:ind w:left="124" w:right="98"/>
              <w:jc w:val="center"/>
              <w:rPr>
                <w:sz w:val="18"/>
              </w:rPr>
            </w:pPr>
            <w:r>
              <w:rPr>
                <w:w w:val="105"/>
                <w:sz w:val="18"/>
              </w:rPr>
              <w:t>时效指标</w:t>
            </w:r>
          </w:p>
        </w:tc>
        <w:tc>
          <w:tcPr>
            <w:tcW w:w="3364" w:type="dxa"/>
            <w:gridSpan w:val="2"/>
          </w:tcPr>
          <w:p w:rsidR="00B75233" w:rsidRDefault="00153A98">
            <w:pPr>
              <w:pStyle w:val="TableParagraph"/>
              <w:spacing w:before="133"/>
              <w:ind w:left="36"/>
              <w:rPr>
                <w:sz w:val="18"/>
              </w:rPr>
            </w:pPr>
            <w:r>
              <w:rPr>
                <w:w w:val="105"/>
                <w:sz w:val="18"/>
              </w:rPr>
              <w:t>是否在疫情防控指挥部要求时间内完成</w:t>
            </w:r>
          </w:p>
          <w:p w:rsidR="00B75233" w:rsidRDefault="00153A98">
            <w:pPr>
              <w:pStyle w:val="TableParagraph"/>
              <w:ind w:left="36"/>
              <w:rPr>
                <w:sz w:val="18"/>
              </w:rPr>
            </w:pPr>
            <w:r>
              <w:rPr>
                <w:w w:val="105"/>
                <w:sz w:val="18"/>
              </w:rPr>
              <w:t>（10分）</w:t>
            </w:r>
          </w:p>
        </w:tc>
        <w:tc>
          <w:tcPr>
            <w:tcW w:w="1694" w:type="dxa"/>
          </w:tcPr>
          <w:p w:rsidR="00B75233" w:rsidRDefault="00B75233">
            <w:pPr>
              <w:pStyle w:val="TableParagraph"/>
              <w:spacing w:before="5"/>
              <w:rPr>
                <w:sz w:val="19"/>
              </w:rPr>
            </w:pPr>
          </w:p>
          <w:p w:rsidR="00B75233" w:rsidRDefault="00153A98">
            <w:pPr>
              <w:pStyle w:val="TableParagraph"/>
              <w:ind w:left="124" w:right="88"/>
              <w:jc w:val="center"/>
              <w:rPr>
                <w:sz w:val="18"/>
              </w:rPr>
            </w:pPr>
            <w:r>
              <w:rPr>
                <w:w w:val="105"/>
                <w:sz w:val="18"/>
              </w:rPr>
              <w:t>2020年3月</w:t>
            </w:r>
          </w:p>
        </w:tc>
        <w:tc>
          <w:tcPr>
            <w:tcW w:w="1526" w:type="dxa"/>
          </w:tcPr>
          <w:p w:rsidR="00B75233" w:rsidRDefault="00B75233">
            <w:pPr>
              <w:pStyle w:val="TableParagraph"/>
              <w:spacing w:before="5"/>
              <w:rPr>
                <w:sz w:val="19"/>
              </w:rPr>
            </w:pPr>
          </w:p>
          <w:p w:rsidR="00B75233" w:rsidRDefault="00153A98">
            <w:pPr>
              <w:pStyle w:val="TableParagraph"/>
              <w:ind w:left="86" w:right="49"/>
              <w:jc w:val="center"/>
              <w:rPr>
                <w:sz w:val="18"/>
              </w:rPr>
            </w:pPr>
            <w:r>
              <w:rPr>
                <w:w w:val="105"/>
                <w:sz w:val="18"/>
              </w:rPr>
              <w:t>2020年3月</w:t>
            </w:r>
          </w:p>
        </w:tc>
        <w:tc>
          <w:tcPr>
            <w:tcW w:w="1514" w:type="dxa"/>
          </w:tcPr>
          <w:p w:rsidR="00B75233" w:rsidRDefault="00B75233">
            <w:pPr>
              <w:pStyle w:val="TableParagraph"/>
              <w:spacing w:before="5"/>
              <w:rPr>
                <w:sz w:val="19"/>
              </w:rPr>
            </w:pPr>
          </w:p>
          <w:p w:rsidR="00B75233" w:rsidRDefault="00153A98">
            <w:pPr>
              <w:pStyle w:val="TableParagraph"/>
              <w:ind w:left="67" w:right="34"/>
              <w:jc w:val="center"/>
              <w:rPr>
                <w:sz w:val="18"/>
              </w:rPr>
            </w:pPr>
            <w:r>
              <w:rPr>
                <w:w w:val="105"/>
                <w:sz w:val="18"/>
              </w:rPr>
              <w:t>10</w:t>
            </w:r>
          </w:p>
        </w:tc>
      </w:tr>
      <w:tr w:rsidR="00B75233">
        <w:trPr>
          <w:trHeight w:val="700"/>
        </w:trPr>
        <w:tc>
          <w:tcPr>
            <w:tcW w:w="809" w:type="dxa"/>
            <w:vMerge/>
            <w:tcBorders>
              <w:top w:val="nil"/>
            </w:tcBorders>
          </w:tcPr>
          <w:p w:rsidR="00B75233" w:rsidRDefault="00B75233">
            <w:pPr>
              <w:rPr>
                <w:sz w:val="2"/>
                <w:szCs w:val="2"/>
              </w:rPr>
            </w:pPr>
          </w:p>
        </w:tc>
        <w:tc>
          <w:tcPr>
            <w:tcW w:w="1003" w:type="dxa"/>
            <w:vMerge/>
            <w:tcBorders>
              <w:top w:val="nil"/>
            </w:tcBorders>
          </w:tcPr>
          <w:p w:rsidR="00B75233" w:rsidRDefault="00B75233">
            <w:pPr>
              <w:rPr>
                <w:sz w:val="2"/>
                <w:szCs w:val="2"/>
              </w:rPr>
            </w:pPr>
          </w:p>
        </w:tc>
        <w:tc>
          <w:tcPr>
            <w:tcW w:w="1039" w:type="dxa"/>
          </w:tcPr>
          <w:p w:rsidR="00B75233" w:rsidRDefault="00B75233">
            <w:pPr>
              <w:pStyle w:val="TableParagraph"/>
              <w:spacing w:before="5"/>
              <w:rPr>
                <w:sz w:val="19"/>
              </w:rPr>
            </w:pPr>
          </w:p>
          <w:p w:rsidR="00B75233" w:rsidRDefault="00153A98">
            <w:pPr>
              <w:pStyle w:val="TableParagraph"/>
              <w:ind w:left="124" w:right="98"/>
              <w:jc w:val="center"/>
              <w:rPr>
                <w:sz w:val="18"/>
              </w:rPr>
            </w:pPr>
            <w:r>
              <w:rPr>
                <w:w w:val="105"/>
                <w:sz w:val="18"/>
              </w:rPr>
              <w:t>成本指标</w:t>
            </w:r>
          </w:p>
        </w:tc>
        <w:tc>
          <w:tcPr>
            <w:tcW w:w="3364" w:type="dxa"/>
            <w:gridSpan w:val="2"/>
          </w:tcPr>
          <w:p w:rsidR="00B75233" w:rsidRDefault="00B75233">
            <w:pPr>
              <w:pStyle w:val="TableParagraph"/>
              <w:spacing w:before="5"/>
              <w:rPr>
                <w:sz w:val="19"/>
              </w:rPr>
            </w:pPr>
          </w:p>
          <w:p w:rsidR="00B75233" w:rsidRDefault="00153A98">
            <w:pPr>
              <w:pStyle w:val="TableParagraph"/>
              <w:ind w:left="36"/>
              <w:rPr>
                <w:sz w:val="18"/>
              </w:rPr>
            </w:pPr>
            <w:r>
              <w:rPr>
                <w:w w:val="105"/>
                <w:sz w:val="18"/>
              </w:rPr>
              <w:t>酒店改造成本控制率（10分）</w:t>
            </w:r>
          </w:p>
        </w:tc>
        <w:tc>
          <w:tcPr>
            <w:tcW w:w="1694" w:type="dxa"/>
          </w:tcPr>
          <w:p w:rsidR="00B75233" w:rsidRDefault="00B75233">
            <w:pPr>
              <w:pStyle w:val="TableParagraph"/>
              <w:spacing w:before="5"/>
              <w:rPr>
                <w:sz w:val="19"/>
              </w:rPr>
            </w:pPr>
          </w:p>
          <w:p w:rsidR="00B75233" w:rsidRDefault="00153A98">
            <w:pPr>
              <w:pStyle w:val="TableParagraph"/>
              <w:ind w:left="121" w:right="91"/>
              <w:jc w:val="center"/>
              <w:rPr>
                <w:sz w:val="18"/>
              </w:rPr>
            </w:pPr>
            <w:r>
              <w:rPr>
                <w:w w:val="105"/>
                <w:sz w:val="18"/>
              </w:rPr>
              <w:t>≤100%</w:t>
            </w:r>
          </w:p>
        </w:tc>
        <w:tc>
          <w:tcPr>
            <w:tcW w:w="1526" w:type="dxa"/>
          </w:tcPr>
          <w:p w:rsidR="00B75233" w:rsidRDefault="00B75233">
            <w:pPr>
              <w:pStyle w:val="TableParagraph"/>
              <w:spacing w:before="5"/>
              <w:rPr>
                <w:sz w:val="19"/>
              </w:rPr>
            </w:pPr>
          </w:p>
          <w:p w:rsidR="00B75233" w:rsidRDefault="00153A98">
            <w:pPr>
              <w:pStyle w:val="TableParagraph"/>
              <w:ind w:left="86" w:right="53"/>
              <w:jc w:val="center"/>
              <w:rPr>
                <w:sz w:val="18"/>
              </w:rPr>
            </w:pPr>
            <w:r>
              <w:rPr>
                <w:w w:val="105"/>
                <w:sz w:val="18"/>
              </w:rPr>
              <w:t>100%</w:t>
            </w:r>
          </w:p>
        </w:tc>
        <w:tc>
          <w:tcPr>
            <w:tcW w:w="1514" w:type="dxa"/>
          </w:tcPr>
          <w:p w:rsidR="00B75233" w:rsidRDefault="00B75233">
            <w:pPr>
              <w:pStyle w:val="TableParagraph"/>
              <w:spacing w:before="5"/>
              <w:rPr>
                <w:sz w:val="19"/>
              </w:rPr>
            </w:pPr>
          </w:p>
          <w:p w:rsidR="00B75233" w:rsidRDefault="00153A98">
            <w:pPr>
              <w:pStyle w:val="TableParagraph"/>
              <w:ind w:left="67" w:right="34"/>
              <w:jc w:val="center"/>
              <w:rPr>
                <w:sz w:val="18"/>
              </w:rPr>
            </w:pPr>
            <w:r>
              <w:rPr>
                <w:w w:val="105"/>
                <w:sz w:val="18"/>
              </w:rPr>
              <w:t>10</w:t>
            </w:r>
          </w:p>
        </w:tc>
      </w:tr>
      <w:tr w:rsidR="00B75233">
        <w:trPr>
          <w:trHeight w:val="700"/>
        </w:trPr>
        <w:tc>
          <w:tcPr>
            <w:tcW w:w="809" w:type="dxa"/>
            <w:vMerge/>
            <w:tcBorders>
              <w:top w:val="nil"/>
            </w:tcBorders>
          </w:tcPr>
          <w:p w:rsidR="00B75233" w:rsidRDefault="00B75233">
            <w:pPr>
              <w:rPr>
                <w:sz w:val="2"/>
                <w:szCs w:val="2"/>
              </w:rPr>
            </w:pPr>
          </w:p>
        </w:tc>
        <w:tc>
          <w:tcPr>
            <w:tcW w:w="1003" w:type="dxa"/>
            <w:vMerge w:val="restart"/>
          </w:tcPr>
          <w:p w:rsidR="00B75233" w:rsidRDefault="00B75233">
            <w:pPr>
              <w:pStyle w:val="TableParagraph"/>
              <w:rPr>
                <w:sz w:val="18"/>
              </w:rPr>
            </w:pPr>
          </w:p>
          <w:p w:rsidR="00B75233" w:rsidRDefault="00B75233">
            <w:pPr>
              <w:pStyle w:val="TableParagraph"/>
              <w:spacing w:before="7"/>
              <w:rPr>
                <w:sz w:val="20"/>
              </w:rPr>
            </w:pPr>
          </w:p>
          <w:p w:rsidR="00B75233" w:rsidRDefault="00153A98">
            <w:pPr>
              <w:pStyle w:val="TableParagraph"/>
              <w:spacing w:line="229" w:lineRule="exact"/>
              <w:ind w:left="136"/>
              <w:rPr>
                <w:sz w:val="18"/>
              </w:rPr>
            </w:pPr>
            <w:r>
              <w:rPr>
                <w:spacing w:val="-2"/>
                <w:sz w:val="18"/>
              </w:rPr>
              <w:t>效益指标</w:t>
            </w:r>
          </w:p>
          <w:p w:rsidR="00B75233" w:rsidRDefault="00153A98">
            <w:pPr>
              <w:pStyle w:val="TableParagraph"/>
              <w:spacing w:line="229" w:lineRule="exact"/>
              <w:ind w:left="136"/>
              <w:rPr>
                <w:sz w:val="18"/>
              </w:rPr>
            </w:pPr>
            <w:r>
              <w:rPr>
                <w:sz w:val="18"/>
              </w:rPr>
              <w:t>（40分）</w:t>
            </w:r>
          </w:p>
        </w:tc>
        <w:tc>
          <w:tcPr>
            <w:tcW w:w="1039" w:type="dxa"/>
          </w:tcPr>
          <w:p w:rsidR="00B75233" w:rsidRDefault="00153A98">
            <w:pPr>
              <w:pStyle w:val="TableParagraph"/>
              <w:spacing w:before="134"/>
              <w:ind w:left="340" w:right="127" w:hanging="186"/>
              <w:rPr>
                <w:sz w:val="18"/>
              </w:rPr>
            </w:pPr>
            <w:r>
              <w:rPr>
                <w:sz w:val="18"/>
              </w:rPr>
              <w:t>社会效益</w:t>
            </w:r>
            <w:r>
              <w:rPr>
                <w:w w:val="105"/>
                <w:sz w:val="18"/>
              </w:rPr>
              <w:t>指标</w:t>
            </w:r>
          </w:p>
        </w:tc>
        <w:tc>
          <w:tcPr>
            <w:tcW w:w="3364" w:type="dxa"/>
            <w:gridSpan w:val="2"/>
          </w:tcPr>
          <w:p w:rsidR="00B75233" w:rsidRDefault="00153A98">
            <w:pPr>
              <w:pStyle w:val="TableParagraph"/>
              <w:spacing w:before="134"/>
              <w:ind w:left="36" w:right="191"/>
              <w:rPr>
                <w:sz w:val="18"/>
              </w:rPr>
            </w:pPr>
            <w:r>
              <w:rPr>
                <w:sz w:val="18"/>
              </w:rPr>
              <w:t>酒店改造是否</w:t>
            </w:r>
            <w:proofErr w:type="gramStart"/>
            <w:r>
              <w:rPr>
                <w:sz w:val="18"/>
              </w:rPr>
              <w:t>满足区</w:t>
            </w:r>
            <w:proofErr w:type="gramEnd"/>
            <w:r>
              <w:rPr>
                <w:sz w:val="18"/>
              </w:rPr>
              <w:t>疫情防控指挥部要</w:t>
            </w:r>
            <w:r>
              <w:rPr>
                <w:w w:val="105"/>
                <w:sz w:val="18"/>
              </w:rPr>
              <w:t>求（20分）</w:t>
            </w:r>
          </w:p>
        </w:tc>
        <w:tc>
          <w:tcPr>
            <w:tcW w:w="1694" w:type="dxa"/>
          </w:tcPr>
          <w:p w:rsidR="00B75233" w:rsidRDefault="00B75233">
            <w:pPr>
              <w:pStyle w:val="TableParagraph"/>
              <w:spacing w:before="5"/>
              <w:rPr>
                <w:sz w:val="19"/>
              </w:rPr>
            </w:pPr>
          </w:p>
          <w:p w:rsidR="00B75233" w:rsidRDefault="00153A98">
            <w:pPr>
              <w:pStyle w:val="TableParagraph"/>
              <w:ind w:left="33"/>
              <w:jc w:val="center"/>
              <w:rPr>
                <w:sz w:val="18"/>
              </w:rPr>
            </w:pPr>
            <w:r>
              <w:rPr>
                <w:w w:val="102"/>
                <w:sz w:val="18"/>
              </w:rPr>
              <w:t>是</w:t>
            </w:r>
          </w:p>
        </w:tc>
        <w:tc>
          <w:tcPr>
            <w:tcW w:w="1526" w:type="dxa"/>
          </w:tcPr>
          <w:p w:rsidR="00B75233" w:rsidRDefault="00B75233">
            <w:pPr>
              <w:pStyle w:val="TableParagraph"/>
              <w:spacing w:before="5"/>
              <w:rPr>
                <w:sz w:val="19"/>
              </w:rPr>
            </w:pPr>
          </w:p>
          <w:p w:rsidR="00B75233" w:rsidRDefault="00153A98">
            <w:pPr>
              <w:pStyle w:val="TableParagraph"/>
              <w:ind w:left="35"/>
              <w:jc w:val="center"/>
              <w:rPr>
                <w:sz w:val="18"/>
              </w:rPr>
            </w:pPr>
            <w:r>
              <w:rPr>
                <w:w w:val="102"/>
                <w:sz w:val="18"/>
              </w:rPr>
              <w:t>是</w:t>
            </w:r>
          </w:p>
        </w:tc>
        <w:tc>
          <w:tcPr>
            <w:tcW w:w="1514" w:type="dxa"/>
          </w:tcPr>
          <w:p w:rsidR="00B75233" w:rsidRDefault="00B75233">
            <w:pPr>
              <w:pStyle w:val="TableParagraph"/>
              <w:spacing w:before="5"/>
              <w:rPr>
                <w:sz w:val="19"/>
              </w:rPr>
            </w:pPr>
          </w:p>
          <w:p w:rsidR="00B75233" w:rsidRDefault="00153A98">
            <w:pPr>
              <w:pStyle w:val="TableParagraph"/>
              <w:ind w:left="67" w:right="34"/>
              <w:jc w:val="center"/>
              <w:rPr>
                <w:sz w:val="18"/>
              </w:rPr>
            </w:pPr>
            <w:r>
              <w:rPr>
                <w:w w:val="105"/>
                <w:sz w:val="18"/>
              </w:rPr>
              <w:t>20</w:t>
            </w:r>
          </w:p>
        </w:tc>
      </w:tr>
      <w:tr w:rsidR="00B75233">
        <w:trPr>
          <w:trHeight w:val="700"/>
        </w:trPr>
        <w:tc>
          <w:tcPr>
            <w:tcW w:w="809" w:type="dxa"/>
            <w:vMerge/>
            <w:tcBorders>
              <w:top w:val="nil"/>
            </w:tcBorders>
          </w:tcPr>
          <w:p w:rsidR="00B75233" w:rsidRDefault="00B75233">
            <w:pPr>
              <w:rPr>
                <w:sz w:val="2"/>
                <w:szCs w:val="2"/>
              </w:rPr>
            </w:pPr>
          </w:p>
        </w:tc>
        <w:tc>
          <w:tcPr>
            <w:tcW w:w="1003" w:type="dxa"/>
            <w:vMerge/>
            <w:tcBorders>
              <w:top w:val="nil"/>
            </w:tcBorders>
          </w:tcPr>
          <w:p w:rsidR="00B75233" w:rsidRDefault="00B75233">
            <w:pPr>
              <w:rPr>
                <w:sz w:val="2"/>
                <w:szCs w:val="2"/>
              </w:rPr>
            </w:pPr>
          </w:p>
        </w:tc>
        <w:tc>
          <w:tcPr>
            <w:tcW w:w="1039" w:type="dxa"/>
          </w:tcPr>
          <w:p w:rsidR="00B75233" w:rsidRDefault="00153A98">
            <w:pPr>
              <w:pStyle w:val="TableParagraph"/>
              <w:spacing w:before="135" w:line="237" w:lineRule="auto"/>
              <w:ind w:left="340" w:right="37" w:hanging="279"/>
              <w:rPr>
                <w:sz w:val="18"/>
              </w:rPr>
            </w:pPr>
            <w:r>
              <w:rPr>
                <w:sz w:val="18"/>
              </w:rPr>
              <w:t>可持续影响</w:t>
            </w:r>
            <w:r>
              <w:rPr>
                <w:w w:val="105"/>
                <w:sz w:val="18"/>
              </w:rPr>
              <w:t>指标</w:t>
            </w:r>
          </w:p>
        </w:tc>
        <w:tc>
          <w:tcPr>
            <w:tcW w:w="3364" w:type="dxa"/>
            <w:gridSpan w:val="2"/>
          </w:tcPr>
          <w:p w:rsidR="00B75233" w:rsidRDefault="00B75233">
            <w:pPr>
              <w:pStyle w:val="TableParagraph"/>
              <w:spacing w:before="5"/>
              <w:rPr>
                <w:sz w:val="19"/>
              </w:rPr>
            </w:pPr>
          </w:p>
          <w:p w:rsidR="00B75233" w:rsidRDefault="00153A98">
            <w:pPr>
              <w:pStyle w:val="TableParagraph"/>
              <w:spacing w:before="1"/>
              <w:ind w:left="36"/>
              <w:rPr>
                <w:sz w:val="18"/>
              </w:rPr>
            </w:pPr>
            <w:r>
              <w:rPr>
                <w:w w:val="105"/>
                <w:sz w:val="18"/>
              </w:rPr>
              <w:t>是否有可持续影响（20分）</w:t>
            </w:r>
          </w:p>
        </w:tc>
        <w:tc>
          <w:tcPr>
            <w:tcW w:w="1694" w:type="dxa"/>
          </w:tcPr>
          <w:p w:rsidR="00B75233" w:rsidRDefault="00B75233">
            <w:pPr>
              <w:pStyle w:val="TableParagraph"/>
              <w:spacing w:before="5"/>
              <w:rPr>
                <w:sz w:val="19"/>
              </w:rPr>
            </w:pPr>
          </w:p>
          <w:p w:rsidR="00B75233" w:rsidRDefault="00153A98">
            <w:pPr>
              <w:pStyle w:val="TableParagraph"/>
              <w:spacing w:before="1"/>
              <w:ind w:left="33"/>
              <w:jc w:val="center"/>
              <w:rPr>
                <w:sz w:val="18"/>
              </w:rPr>
            </w:pPr>
            <w:r>
              <w:rPr>
                <w:w w:val="102"/>
                <w:sz w:val="18"/>
              </w:rPr>
              <w:t>是</w:t>
            </w:r>
          </w:p>
        </w:tc>
        <w:tc>
          <w:tcPr>
            <w:tcW w:w="1526" w:type="dxa"/>
          </w:tcPr>
          <w:p w:rsidR="00B75233" w:rsidRDefault="00B75233">
            <w:pPr>
              <w:pStyle w:val="TableParagraph"/>
              <w:spacing w:before="5"/>
              <w:rPr>
                <w:sz w:val="19"/>
              </w:rPr>
            </w:pPr>
          </w:p>
          <w:p w:rsidR="00B75233" w:rsidRDefault="00153A98">
            <w:pPr>
              <w:pStyle w:val="TableParagraph"/>
              <w:spacing w:before="1"/>
              <w:ind w:left="35"/>
              <w:jc w:val="center"/>
              <w:rPr>
                <w:sz w:val="18"/>
              </w:rPr>
            </w:pPr>
            <w:r>
              <w:rPr>
                <w:w w:val="102"/>
                <w:sz w:val="18"/>
              </w:rPr>
              <w:t>是</w:t>
            </w:r>
          </w:p>
        </w:tc>
        <w:tc>
          <w:tcPr>
            <w:tcW w:w="1514" w:type="dxa"/>
          </w:tcPr>
          <w:p w:rsidR="00B75233" w:rsidRDefault="00B75233">
            <w:pPr>
              <w:pStyle w:val="TableParagraph"/>
              <w:spacing w:before="5"/>
              <w:rPr>
                <w:sz w:val="19"/>
              </w:rPr>
            </w:pPr>
          </w:p>
          <w:p w:rsidR="00B75233" w:rsidRDefault="00153A98">
            <w:pPr>
              <w:pStyle w:val="TableParagraph"/>
              <w:spacing w:before="1"/>
              <w:ind w:left="67" w:right="34"/>
              <w:jc w:val="center"/>
              <w:rPr>
                <w:sz w:val="18"/>
              </w:rPr>
            </w:pPr>
            <w:r>
              <w:rPr>
                <w:w w:val="105"/>
                <w:sz w:val="18"/>
              </w:rPr>
              <w:t>20</w:t>
            </w:r>
          </w:p>
        </w:tc>
      </w:tr>
      <w:tr w:rsidR="00B75233">
        <w:trPr>
          <w:trHeight w:val="539"/>
        </w:trPr>
        <w:tc>
          <w:tcPr>
            <w:tcW w:w="809" w:type="dxa"/>
          </w:tcPr>
          <w:p w:rsidR="00B75233" w:rsidRDefault="00B75233">
            <w:pPr>
              <w:pStyle w:val="TableParagraph"/>
              <w:rPr>
                <w:sz w:val="13"/>
              </w:rPr>
            </w:pPr>
          </w:p>
          <w:p w:rsidR="00B75233" w:rsidRDefault="00153A98">
            <w:pPr>
              <w:pStyle w:val="TableParagraph"/>
              <w:ind w:left="225"/>
              <w:rPr>
                <w:sz w:val="18"/>
              </w:rPr>
            </w:pPr>
            <w:r>
              <w:rPr>
                <w:w w:val="105"/>
                <w:sz w:val="18"/>
              </w:rPr>
              <w:t>总分</w:t>
            </w:r>
          </w:p>
        </w:tc>
        <w:tc>
          <w:tcPr>
            <w:tcW w:w="10140" w:type="dxa"/>
            <w:gridSpan w:val="7"/>
          </w:tcPr>
          <w:p w:rsidR="00B75233" w:rsidRDefault="00B75233">
            <w:pPr>
              <w:pStyle w:val="TableParagraph"/>
              <w:rPr>
                <w:sz w:val="13"/>
              </w:rPr>
            </w:pPr>
          </w:p>
          <w:p w:rsidR="00B75233" w:rsidRDefault="00153A98">
            <w:pPr>
              <w:pStyle w:val="TableParagraph"/>
              <w:ind w:left="4913" w:right="4883"/>
              <w:jc w:val="center"/>
              <w:rPr>
                <w:sz w:val="18"/>
              </w:rPr>
            </w:pPr>
            <w:r>
              <w:rPr>
                <w:w w:val="105"/>
                <w:sz w:val="18"/>
              </w:rPr>
              <w:t>100</w:t>
            </w:r>
          </w:p>
        </w:tc>
      </w:tr>
      <w:tr w:rsidR="00B75233">
        <w:trPr>
          <w:trHeight w:val="1170"/>
        </w:trPr>
        <w:tc>
          <w:tcPr>
            <w:tcW w:w="809" w:type="dxa"/>
          </w:tcPr>
          <w:p w:rsidR="00B75233" w:rsidRDefault="00153A98">
            <w:pPr>
              <w:pStyle w:val="TableParagraph"/>
              <w:spacing w:before="138"/>
              <w:ind w:left="40" w:right="12"/>
              <w:jc w:val="center"/>
              <w:rPr>
                <w:sz w:val="18"/>
              </w:rPr>
            </w:pPr>
            <w:r>
              <w:rPr>
                <w:sz w:val="18"/>
              </w:rPr>
              <w:t>偏差大或目标未完成原因分</w:t>
            </w:r>
            <w:r>
              <w:rPr>
                <w:w w:val="105"/>
                <w:sz w:val="18"/>
              </w:rPr>
              <w:t>析</w:t>
            </w:r>
          </w:p>
        </w:tc>
        <w:tc>
          <w:tcPr>
            <w:tcW w:w="10140" w:type="dxa"/>
            <w:gridSpan w:val="7"/>
          </w:tcPr>
          <w:p w:rsidR="00B75233" w:rsidRDefault="00B75233">
            <w:pPr>
              <w:pStyle w:val="TableParagraph"/>
              <w:rPr>
                <w:sz w:val="18"/>
              </w:rPr>
            </w:pPr>
          </w:p>
          <w:p w:rsidR="00B75233" w:rsidRDefault="00B75233">
            <w:pPr>
              <w:pStyle w:val="TableParagraph"/>
              <w:spacing w:before="10"/>
              <w:rPr>
                <w:sz w:val="19"/>
              </w:rPr>
            </w:pPr>
          </w:p>
          <w:p w:rsidR="00B75233" w:rsidRDefault="00153A98">
            <w:pPr>
              <w:pStyle w:val="TableParagraph"/>
              <w:ind w:left="33"/>
              <w:jc w:val="center"/>
              <w:rPr>
                <w:sz w:val="18"/>
              </w:rPr>
            </w:pPr>
            <w:r>
              <w:rPr>
                <w:w w:val="102"/>
                <w:sz w:val="18"/>
              </w:rPr>
              <w:t>无</w:t>
            </w:r>
          </w:p>
        </w:tc>
      </w:tr>
      <w:tr w:rsidR="00B75233">
        <w:trPr>
          <w:trHeight w:val="1170"/>
        </w:trPr>
        <w:tc>
          <w:tcPr>
            <w:tcW w:w="809" w:type="dxa"/>
          </w:tcPr>
          <w:p w:rsidR="00B75233" w:rsidRDefault="00B75233">
            <w:pPr>
              <w:pStyle w:val="TableParagraph"/>
              <w:spacing w:before="10"/>
              <w:rPr>
                <w:sz w:val="19"/>
              </w:rPr>
            </w:pPr>
          </w:p>
          <w:p w:rsidR="00B75233" w:rsidRDefault="00153A98">
            <w:pPr>
              <w:pStyle w:val="TableParagraph"/>
              <w:ind w:left="40" w:right="12"/>
              <w:jc w:val="both"/>
              <w:rPr>
                <w:sz w:val="18"/>
              </w:rPr>
            </w:pPr>
            <w:r>
              <w:rPr>
                <w:sz w:val="18"/>
              </w:rPr>
              <w:t>改进措施及结果应</w:t>
            </w:r>
            <w:r>
              <w:rPr>
                <w:w w:val="105"/>
                <w:sz w:val="18"/>
              </w:rPr>
              <w:t>用方案</w:t>
            </w:r>
          </w:p>
        </w:tc>
        <w:tc>
          <w:tcPr>
            <w:tcW w:w="10140" w:type="dxa"/>
            <w:gridSpan w:val="7"/>
          </w:tcPr>
          <w:p w:rsidR="00B75233" w:rsidRDefault="00B75233">
            <w:pPr>
              <w:pStyle w:val="TableParagraph"/>
              <w:rPr>
                <w:sz w:val="18"/>
              </w:rPr>
            </w:pPr>
          </w:p>
          <w:p w:rsidR="00B75233" w:rsidRDefault="00B75233">
            <w:pPr>
              <w:pStyle w:val="TableParagraph"/>
              <w:spacing w:before="10"/>
              <w:rPr>
                <w:sz w:val="19"/>
              </w:rPr>
            </w:pPr>
          </w:p>
          <w:p w:rsidR="00B75233" w:rsidRDefault="00153A98">
            <w:pPr>
              <w:pStyle w:val="TableParagraph"/>
              <w:ind w:left="33"/>
              <w:jc w:val="center"/>
              <w:rPr>
                <w:sz w:val="18"/>
              </w:rPr>
            </w:pPr>
            <w:r>
              <w:rPr>
                <w:w w:val="102"/>
                <w:sz w:val="18"/>
              </w:rPr>
              <w:t>无</w:t>
            </w:r>
          </w:p>
        </w:tc>
      </w:tr>
      <w:tr w:rsidR="00B75233">
        <w:trPr>
          <w:trHeight w:val="1170"/>
        </w:trPr>
        <w:tc>
          <w:tcPr>
            <w:tcW w:w="809" w:type="dxa"/>
          </w:tcPr>
          <w:p w:rsidR="00B75233" w:rsidRDefault="00B75233">
            <w:pPr>
              <w:pStyle w:val="TableParagraph"/>
              <w:spacing w:before="10"/>
              <w:rPr>
                <w:sz w:val="19"/>
              </w:rPr>
            </w:pPr>
          </w:p>
          <w:p w:rsidR="00B75233" w:rsidRDefault="00153A98">
            <w:pPr>
              <w:pStyle w:val="TableParagraph"/>
              <w:ind w:left="40" w:right="12"/>
              <w:jc w:val="both"/>
              <w:rPr>
                <w:sz w:val="18"/>
              </w:rPr>
            </w:pPr>
            <w:r>
              <w:rPr>
                <w:sz w:val="18"/>
              </w:rPr>
              <w:t>单位主要负责人签</w:t>
            </w:r>
            <w:r>
              <w:rPr>
                <w:w w:val="105"/>
                <w:sz w:val="18"/>
              </w:rPr>
              <w:t>批意见</w:t>
            </w:r>
          </w:p>
        </w:tc>
        <w:tc>
          <w:tcPr>
            <w:tcW w:w="10140" w:type="dxa"/>
            <w:gridSpan w:val="7"/>
          </w:tcPr>
          <w:p w:rsidR="00B75233" w:rsidRDefault="00B75233">
            <w:pPr>
              <w:pStyle w:val="TableParagraph"/>
              <w:rPr>
                <w:sz w:val="18"/>
              </w:rPr>
            </w:pPr>
          </w:p>
          <w:p w:rsidR="00B75233" w:rsidRDefault="00B75233">
            <w:pPr>
              <w:pStyle w:val="TableParagraph"/>
              <w:spacing w:before="10"/>
              <w:rPr>
                <w:sz w:val="19"/>
              </w:rPr>
            </w:pPr>
          </w:p>
          <w:p w:rsidR="00B75233" w:rsidRDefault="00153A98">
            <w:pPr>
              <w:pStyle w:val="TableParagraph"/>
              <w:ind w:right="2096"/>
              <w:jc w:val="right"/>
              <w:rPr>
                <w:sz w:val="18"/>
              </w:rPr>
            </w:pPr>
            <w:r>
              <w:rPr>
                <w:sz w:val="18"/>
              </w:rPr>
              <w:t>签名：年月日</w:t>
            </w:r>
          </w:p>
        </w:tc>
      </w:tr>
    </w:tbl>
    <w:p w:rsidR="00B75233" w:rsidRDefault="00153A98">
      <w:pPr>
        <w:pStyle w:val="a3"/>
        <w:spacing w:before="40"/>
        <w:ind w:left="507"/>
      </w:pPr>
      <w:r>
        <w:rPr>
          <w:noProof/>
          <w:lang w:val="en-US" w:bidi="ar-SA"/>
        </w:rPr>
        <mc:AlternateContent>
          <mc:Choice Requires="wps">
            <w:drawing>
              <wp:anchor distT="0" distB="0" distL="114300" distR="114300" simplePos="0" relativeHeight="251691008" behindDoc="1" locked="0" layoutInCell="1" allowOverlap="1">
                <wp:simplePos x="0" y="0"/>
                <wp:positionH relativeFrom="page">
                  <wp:posOffset>571500</wp:posOffset>
                </wp:positionH>
                <wp:positionV relativeFrom="paragraph">
                  <wp:posOffset>-3529330</wp:posOffset>
                </wp:positionV>
                <wp:extent cx="142875" cy="142875"/>
                <wp:effectExtent l="0" t="0" r="0" b="0"/>
                <wp:wrapNone/>
                <wp:docPr id="32" name="文本框 33"/>
                <wp:cNvGraphicFramePr/>
                <a:graphic xmlns:a="http://schemas.openxmlformats.org/drawingml/2006/main">
                  <a:graphicData uri="http://schemas.microsoft.com/office/word/2010/wordprocessingShape">
                    <wps:wsp>
                      <wps:cNvSpPr txBox="1"/>
                      <wps:spPr>
                        <a:xfrm>
                          <a:off x="0" y="0"/>
                          <a:ext cx="142875" cy="142875"/>
                        </a:xfrm>
                        <a:prstGeom prst="rect">
                          <a:avLst/>
                        </a:prstGeom>
                        <a:noFill/>
                        <a:ln>
                          <a:noFill/>
                        </a:ln>
                      </wps:spPr>
                      <wps:txbx>
                        <w:txbxContent>
                          <w:p w:rsidR="00153A98" w:rsidRDefault="00153A98">
                            <w:pPr>
                              <w:spacing w:line="225" w:lineRule="exact"/>
                              <w:ind w:left="20"/>
                              <w:rPr>
                                <w:sz w:val="18"/>
                              </w:rPr>
                            </w:pPr>
                            <w:r>
                              <w:rPr>
                                <w:w w:val="102"/>
                                <w:sz w:val="18"/>
                              </w:rPr>
                              <w:t>）</w:t>
                            </w:r>
                          </w:p>
                        </w:txbxContent>
                      </wps:txbx>
                      <wps:bodyPr vert="vert" lIns="0" tIns="0" rIns="0" bIns="0" upright="1"/>
                    </wps:wsp>
                  </a:graphicData>
                </a:graphic>
              </wp:anchor>
            </w:drawing>
          </mc:Choice>
          <mc:Fallback>
            <w:pict>
              <v:shape id="文本框 33" o:spid="_x0000_s1057" type="#_x0000_t202" style="position:absolute;left:0;text-align:left;margin-left:45pt;margin-top:-277.9pt;width:11.25pt;height:11.25pt;z-index:-25162547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" filled="f" stroked="f">
                <v:textbox style="layout-flow:vertical" inset="0,0,0,0">
                  <w:txbxContent>
                    <w:p w:rsidR="00153A98" w:rsidRDefault="00153A98">
                      <w:pPr>
                        <w:spacing w:line="225" w:lineRule="exact"/>
                        <w:ind w:left="20"/>
                        <w:rPr>
                          <w:sz w:val="18"/>
                        </w:rPr>
                      </w:pPr>
                      <w:r>
                        <w:rPr>
                          <w:w w:val="102"/>
                          <w:sz w:val="18"/>
                        </w:rPr>
                        <w:t>）</w:t>
                      </w:r>
                    </w:p>
                  </w:txbxContent>
                </v:textbox>
                <w10:wrap anchorx="page"/>
              </v:shape>
            </w:pict>
          </mc:Fallback>
        </mc:AlternateContent>
      </w:r>
      <w:r>
        <w:rPr>
          <w:w w:val="105"/>
        </w:rPr>
        <w:t>备注：</w:t>
      </w:r>
    </w:p>
    <w:p w:rsidR="00B75233" w:rsidRDefault="00153A98">
      <w:pPr>
        <w:pStyle w:val="a4"/>
        <w:numPr>
          <w:ilvl w:val="0"/>
          <w:numId w:val="30"/>
        </w:numPr>
        <w:tabs>
          <w:tab w:val="left" w:pos="1014"/>
        </w:tabs>
        <w:spacing w:before="131"/>
        <w:ind w:hanging="169"/>
        <w:rPr>
          <w:sz w:val="16"/>
        </w:rPr>
      </w:pPr>
      <w:r>
        <w:rPr>
          <w:spacing w:val="1"/>
          <w:w w:val="105"/>
          <w:sz w:val="16"/>
        </w:rPr>
        <w:t>预算执行情况口径：预算数为调整后财政资金总额</w:t>
      </w:r>
      <w:r>
        <w:rPr>
          <w:w w:val="105"/>
          <w:sz w:val="16"/>
        </w:rPr>
        <w:t>（</w:t>
      </w:r>
      <w:r>
        <w:rPr>
          <w:spacing w:val="1"/>
          <w:w w:val="105"/>
          <w:sz w:val="16"/>
        </w:rPr>
        <w:t>包括上年结余结转</w:t>
      </w:r>
      <w:r>
        <w:rPr>
          <w:w w:val="105"/>
          <w:sz w:val="16"/>
        </w:rPr>
        <w:t>），执行数为资金使用单位财政资金实际支出数。</w:t>
      </w:r>
    </w:p>
    <w:p w:rsidR="00B75233" w:rsidRDefault="00B75233">
      <w:pPr>
        <w:pStyle w:val="a3"/>
        <w:spacing w:before="4"/>
        <w:rPr>
          <w:sz w:val="11"/>
        </w:rPr>
      </w:pPr>
    </w:p>
    <w:p w:rsidR="00B75233" w:rsidRDefault="00153A98">
      <w:pPr>
        <w:pStyle w:val="a4"/>
        <w:numPr>
          <w:ilvl w:val="0"/>
          <w:numId w:val="30"/>
        </w:numPr>
        <w:tabs>
          <w:tab w:val="left" w:pos="1014"/>
        </w:tabs>
        <w:spacing w:line="244" w:lineRule="auto"/>
        <w:ind w:left="507" w:right="453" w:firstLine="338"/>
        <w:rPr>
          <w:sz w:val="16"/>
        </w:rPr>
      </w:pPr>
      <w:r>
        <w:rPr>
          <w:sz w:val="16"/>
        </w:rPr>
        <w:t>定量指标完成数汇总原则：绝对值直接累加计算，相对值按照资金额度加权平均计算。定量指标计分原则：正向指标（即目标值为≥X,</w:t>
      </w:r>
      <w:r>
        <w:rPr>
          <w:spacing w:val="1"/>
          <w:sz w:val="16"/>
        </w:rPr>
        <w:t xml:space="preserve">得分=   </w:t>
      </w:r>
      <w:r>
        <w:rPr>
          <w:spacing w:val="1"/>
          <w:w w:val="105"/>
          <w:sz w:val="16"/>
        </w:rPr>
        <w:t>权重*B/A</w:t>
      </w:r>
      <w:r>
        <w:rPr>
          <w:spacing w:val="2"/>
          <w:w w:val="105"/>
          <w:sz w:val="16"/>
        </w:rPr>
        <w:t>,反向指标</w:t>
      </w:r>
      <w:r>
        <w:rPr>
          <w:w w:val="105"/>
          <w:sz w:val="16"/>
        </w:rPr>
        <w:t>（即目标值为≤X,得分=权重*A/B）,得分不得突破权重总额。定量指标先汇总完成数，再计算得分。</w:t>
      </w:r>
    </w:p>
    <w:p w:rsidR="00B75233" w:rsidRDefault="00153A98">
      <w:pPr>
        <w:pStyle w:val="a4"/>
        <w:numPr>
          <w:ilvl w:val="0"/>
          <w:numId w:val="30"/>
        </w:numPr>
        <w:tabs>
          <w:tab w:val="left" w:pos="1014"/>
        </w:tabs>
        <w:spacing w:before="103"/>
        <w:ind w:hanging="169"/>
        <w:rPr>
          <w:sz w:val="16"/>
        </w:rPr>
      </w:pPr>
      <w:r>
        <w:rPr>
          <w:w w:val="105"/>
          <w:sz w:val="16"/>
        </w:rPr>
        <w:t>定性指标计分原则：达成预期指标、部分达成预期指标并具有一定效果、未达成预期指标且效果较差三档，分別按照该指标对应分值区间100-</w:t>
      </w:r>
    </w:p>
    <w:p w:rsidR="00B75233" w:rsidRDefault="00153A98">
      <w:pPr>
        <w:pStyle w:val="a3"/>
        <w:spacing w:before="4"/>
        <w:ind w:left="507"/>
      </w:pPr>
      <w:r>
        <w:rPr>
          <w:w w:val="105"/>
        </w:rPr>
        <w:t>80% （含80%）、80-50% （含50%)、 50-0% 合理确定分值。汇总时，以资金额度为权重，对分值进行加权平均计算。</w:t>
      </w:r>
    </w:p>
    <w:p w:rsidR="00B75233" w:rsidRDefault="00153A98">
      <w:pPr>
        <w:pStyle w:val="a4"/>
        <w:numPr>
          <w:ilvl w:val="0"/>
          <w:numId w:val="30"/>
        </w:numPr>
        <w:tabs>
          <w:tab w:val="left" w:pos="1014"/>
        </w:tabs>
        <w:spacing w:before="77"/>
        <w:ind w:hanging="169"/>
        <w:rPr>
          <w:sz w:val="16"/>
        </w:rPr>
      </w:pPr>
      <w:r>
        <w:rPr>
          <w:w w:val="105"/>
          <w:sz w:val="16"/>
        </w:rPr>
        <w:t>基于经济性和必要性等因素考虑，满意度指标暂可不</w:t>
      </w:r>
      <w:proofErr w:type="gramStart"/>
      <w:r>
        <w:rPr>
          <w:w w:val="105"/>
          <w:sz w:val="16"/>
        </w:rPr>
        <w:t>作为必评指标</w:t>
      </w:r>
      <w:proofErr w:type="gramEnd"/>
      <w:r>
        <w:rPr>
          <w:w w:val="105"/>
          <w:sz w:val="16"/>
        </w:rPr>
        <w:t>。</w:t>
      </w:r>
    </w:p>
    <w:p w:rsidR="00B75233" w:rsidRDefault="00B75233">
      <w:pPr>
        <w:rPr>
          <w:sz w:val="16"/>
        </w:rPr>
        <w:sectPr w:rsidR="00B75233">
          <w:headerReference w:type="default" r:id="rId76"/>
          <w:footerReference w:type="default" r:id="rId77"/>
          <w:pgSz w:w="11910" w:h="16840"/>
          <w:pgMar w:top="940" w:right="0" w:bottom="280" w:left="140" w:header="0" w:footer="0" w:gutter="0"/>
          <w:cols w:space="720"/>
        </w:sectPr>
      </w:pPr>
    </w:p>
    <w:p w:rsidR="00B75233" w:rsidRDefault="00153A98">
      <w:pPr>
        <w:spacing w:before="44"/>
        <w:ind w:left="2129" w:right="2272"/>
        <w:jc w:val="center"/>
        <w:rPr>
          <w:b/>
          <w:sz w:val="28"/>
        </w:rPr>
      </w:pPr>
      <w:r>
        <w:rPr>
          <w:b/>
          <w:sz w:val="28"/>
        </w:rPr>
        <w:lastRenderedPageBreak/>
        <w:t>2020年度东西湖区金秋菊展项目绩效目标自评表</w:t>
      </w:r>
    </w:p>
    <w:p w:rsidR="00B75233" w:rsidRDefault="00153A98">
      <w:pPr>
        <w:pStyle w:val="7"/>
        <w:tabs>
          <w:tab w:val="left" w:pos="6966"/>
        </w:tabs>
        <w:spacing w:before="79"/>
        <w:ind w:left="976"/>
      </w:pPr>
      <w:r>
        <w:rPr>
          <w:noProof/>
          <w:lang w:val="en-US" w:bidi="ar-SA"/>
        </w:rPr>
        <mc:AlternateContent>
          <mc:Choice Requires="wps">
            <w:drawing>
              <wp:anchor distT="0" distB="0" distL="114300" distR="114300" simplePos="0" relativeHeight="251692032" behindDoc="1" locked="0" layoutInCell="1" allowOverlap="1">
                <wp:simplePos x="0" y="0"/>
                <wp:positionH relativeFrom="page">
                  <wp:posOffset>896620</wp:posOffset>
                </wp:positionH>
                <wp:positionV relativeFrom="paragraph">
                  <wp:posOffset>3504565</wp:posOffset>
                </wp:positionV>
                <wp:extent cx="139700" cy="139700"/>
                <wp:effectExtent l="0" t="0" r="0" b="0"/>
                <wp:wrapNone/>
                <wp:docPr id="33" name="文本框 34"/>
                <wp:cNvGraphicFramePr/>
                <a:graphic xmlns:a="http://schemas.openxmlformats.org/drawingml/2006/main">
                  <a:graphicData uri="http://schemas.microsoft.com/office/word/2010/wordprocessingShape">
                    <wps:wsp>
                      <wps:cNvSpPr txBox="1"/>
                      <wps:spPr>
                        <a:xfrm>
                          <a:off x="0" y="0"/>
                          <a:ext cx="139700" cy="139700"/>
                        </a:xfrm>
                        <a:prstGeom prst="rect">
                          <a:avLst/>
                        </a:prstGeom>
                        <a:noFill/>
                        <a:ln>
                          <a:noFill/>
                        </a:ln>
                      </wps:spPr>
                      <wps:txbx>
                        <w:txbxContent>
                          <w:p w:rsidR="00153A98" w:rsidRDefault="00153A98">
                            <w:pPr>
                              <w:spacing w:line="219" w:lineRule="exact"/>
                              <w:ind w:left="20"/>
                              <w:rPr>
                                <w:sz w:val="18"/>
                              </w:rPr>
                            </w:pPr>
                            <w:r>
                              <w:rPr>
                                <w:w w:val="99"/>
                                <w:sz w:val="18"/>
                              </w:rPr>
                              <w:t>（</w:t>
                            </w:r>
                          </w:p>
                        </w:txbxContent>
                      </wps:txbx>
                      <wps:bodyPr vert="vert" lIns="0" tIns="0" rIns="0" bIns="0" upright="1"/>
                    </wps:wsp>
                  </a:graphicData>
                </a:graphic>
              </wp:anchor>
            </w:drawing>
          </mc:Choice>
          <mc:Fallback>
            <w:pict>
              <v:shape id="文本框 34" o:spid="_x0000_s1058" type="#_x0000_t202" style="position:absolute;left:0;text-align:left;margin-left:70.6pt;margin-top:275.95pt;width:11pt;height:11pt;z-index:-25162444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" filled="f" stroked="f">
                <v:textbox style="layout-flow:vertical" inset="0,0,0,0">
                  <w:txbxContent>
                    <w:p w:rsidR="00153A98" w:rsidRDefault="00153A98">
                      <w:pPr>
                        <w:spacing w:line="219" w:lineRule="exact"/>
                        <w:ind w:left="20"/>
                        <w:rPr>
                          <w:sz w:val="18"/>
                        </w:rPr>
                      </w:pPr>
                      <w:r>
                        <w:rPr>
                          <w:w w:val="99"/>
                          <w:sz w:val="18"/>
                        </w:rPr>
                        <w:t>（</w:t>
                      </w:r>
                    </w:p>
                  </w:txbxContent>
                </v:textbox>
                <w10:wrap anchorx="page"/>
              </v:shape>
            </w:pict>
          </mc:Fallback>
        </mc:AlternateContent>
      </w:r>
      <w:r>
        <w:t>单位名</w:t>
      </w:r>
      <w:r>
        <w:rPr>
          <w:spacing w:val="-9"/>
        </w:rPr>
        <w:t>称</w:t>
      </w:r>
      <w:r>
        <w:t>：武汉市东西湖区住房和城乡建设局</w:t>
      </w:r>
      <w:r>
        <w:tab/>
        <w:t>填报日</w:t>
      </w:r>
      <w:r>
        <w:rPr>
          <w:spacing w:val="-9"/>
        </w:rPr>
        <w:t>期</w:t>
      </w:r>
      <w:r>
        <w:t>：</w:t>
      </w:r>
    </w:p>
    <w:p w:rsidR="00B75233" w:rsidRDefault="00B75233">
      <w:pPr>
        <w:pStyle w:val="a3"/>
        <w:spacing w:before="3"/>
        <w:rPr>
          <w:sz w:val="5"/>
        </w:rPr>
      </w:pPr>
    </w:p>
    <w:tbl>
      <w:tblPr>
        <w:tblW w:w="0" w:type="auto"/>
        <w:tblInd w:w="9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83"/>
        <w:gridCol w:w="883"/>
        <w:gridCol w:w="1339"/>
        <w:gridCol w:w="883"/>
        <w:gridCol w:w="1658"/>
        <w:gridCol w:w="1339"/>
        <w:gridCol w:w="1339"/>
        <w:gridCol w:w="1339"/>
      </w:tblGrid>
      <w:tr w:rsidR="00B75233">
        <w:trPr>
          <w:trHeight w:val="409"/>
        </w:trPr>
        <w:tc>
          <w:tcPr>
            <w:tcW w:w="3105" w:type="dxa"/>
            <w:gridSpan w:val="3"/>
          </w:tcPr>
          <w:p w:rsidR="00B75233" w:rsidRDefault="00153A98">
            <w:pPr>
              <w:pStyle w:val="TableParagraph"/>
              <w:spacing w:before="99"/>
              <w:ind w:left="1182" w:right="1142"/>
              <w:jc w:val="center"/>
              <w:rPr>
                <w:sz w:val="18"/>
              </w:rPr>
            </w:pPr>
            <w:r>
              <w:rPr>
                <w:sz w:val="18"/>
              </w:rPr>
              <w:t>项目名称</w:t>
            </w:r>
          </w:p>
        </w:tc>
        <w:tc>
          <w:tcPr>
            <w:tcW w:w="6558" w:type="dxa"/>
            <w:gridSpan w:val="5"/>
          </w:tcPr>
          <w:p w:rsidR="00B75233" w:rsidRDefault="00153A98">
            <w:pPr>
              <w:pStyle w:val="TableParagraph"/>
              <w:spacing w:before="99"/>
              <w:ind w:left="2284" w:right="2233"/>
              <w:jc w:val="center"/>
              <w:rPr>
                <w:sz w:val="18"/>
              </w:rPr>
            </w:pPr>
            <w:r>
              <w:rPr>
                <w:sz w:val="18"/>
              </w:rPr>
              <w:t>2020年东西湖区金秋菊展</w:t>
            </w:r>
          </w:p>
        </w:tc>
      </w:tr>
      <w:tr w:rsidR="00B75233">
        <w:trPr>
          <w:trHeight w:val="409"/>
        </w:trPr>
        <w:tc>
          <w:tcPr>
            <w:tcW w:w="3105" w:type="dxa"/>
            <w:gridSpan w:val="3"/>
          </w:tcPr>
          <w:p w:rsidR="00B75233" w:rsidRDefault="00153A98">
            <w:pPr>
              <w:pStyle w:val="TableParagraph"/>
              <w:spacing w:before="100"/>
              <w:ind w:left="1182" w:right="1142"/>
              <w:jc w:val="center"/>
              <w:rPr>
                <w:sz w:val="18"/>
              </w:rPr>
            </w:pPr>
            <w:r>
              <w:rPr>
                <w:sz w:val="18"/>
              </w:rPr>
              <w:t>主管部门</w:t>
            </w:r>
          </w:p>
        </w:tc>
        <w:tc>
          <w:tcPr>
            <w:tcW w:w="2541" w:type="dxa"/>
            <w:gridSpan w:val="2"/>
          </w:tcPr>
          <w:p w:rsidR="00B75233" w:rsidRDefault="00153A98">
            <w:pPr>
              <w:pStyle w:val="TableParagraph"/>
              <w:spacing w:line="218" w:lineRule="exact"/>
              <w:ind w:left="1187" w:right="-29" w:hanging="1149"/>
              <w:rPr>
                <w:sz w:val="18"/>
              </w:rPr>
            </w:pPr>
            <w:r>
              <w:rPr>
                <w:spacing w:val="-2"/>
                <w:sz w:val="18"/>
              </w:rPr>
              <w:t>武汉市东西湖区住房和城乡建设</w:t>
            </w:r>
            <w:r>
              <w:rPr>
                <w:sz w:val="18"/>
              </w:rPr>
              <w:t>局</w:t>
            </w:r>
          </w:p>
        </w:tc>
        <w:tc>
          <w:tcPr>
            <w:tcW w:w="1339" w:type="dxa"/>
          </w:tcPr>
          <w:p w:rsidR="00B75233" w:rsidRDefault="00153A98">
            <w:pPr>
              <w:pStyle w:val="TableParagraph"/>
              <w:spacing w:before="100"/>
              <w:ind w:left="44"/>
              <w:jc w:val="center"/>
              <w:rPr>
                <w:sz w:val="18"/>
              </w:rPr>
            </w:pPr>
            <w:r>
              <w:rPr>
                <w:sz w:val="18"/>
              </w:rPr>
              <w:t>项目实施单位</w:t>
            </w:r>
          </w:p>
        </w:tc>
        <w:tc>
          <w:tcPr>
            <w:tcW w:w="2678" w:type="dxa"/>
            <w:gridSpan w:val="2"/>
          </w:tcPr>
          <w:p w:rsidR="00B75233" w:rsidRDefault="00153A98">
            <w:pPr>
              <w:pStyle w:val="TableParagraph"/>
              <w:spacing w:before="100"/>
              <w:ind w:left="283"/>
              <w:rPr>
                <w:sz w:val="18"/>
              </w:rPr>
            </w:pPr>
            <w:r>
              <w:rPr>
                <w:sz w:val="18"/>
              </w:rPr>
              <w:t>东西湖区</w:t>
            </w:r>
            <w:r>
              <w:rPr>
                <w:color w:val="FF0000"/>
                <w:sz w:val="18"/>
              </w:rPr>
              <w:t>园林</w:t>
            </w:r>
            <w:r>
              <w:rPr>
                <w:sz w:val="18"/>
              </w:rPr>
              <w:t>绿化监察中队</w:t>
            </w:r>
          </w:p>
        </w:tc>
      </w:tr>
      <w:tr w:rsidR="00B75233">
        <w:trPr>
          <w:trHeight w:val="383"/>
        </w:trPr>
        <w:tc>
          <w:tcPr>
            <w:tcW w:w="3105" w:type="dxa"/>
            <w:gridSpan w:val="3"/>
          </w:tcPr>
          <w:p w:rsidR="00B75233" w:rsidRDefault="00153A98">
            <w:pPr>
              <w:pStyle w:val="TableParagraph"/>
              <w:spacing w:before="74"/>
              <w:ind w:left="1182" w:right="1142"/>
              <w:jc w:val="center"/>
              <w:rPr>
                <w:sz w:val="18"/>
              </w:rPr>
            </w:pPr>
            <w:r>
              <w:rPr>
                <w:sz w:val="18"/>
              </w:rPr>
              <w:t>项目类别</w:t>
            </w:r>
          </w:p>
        </w:tc>
        <w:tc>
          <w:tcPr>
            <w:tcW w:w="6558" w:type="dxa"/>
            <w:gridSpan w:val="5"/>
          </w:tcPr>
          <w:p w:rsidR="00B75233" w:rsidRDefault="00153A98">
            <w:pPr>
              <w:pStyle w:val="TableParagraph"/>
              <w:tabs>
                <w:tab w:val="left" w:pos="2150"/>
                <w:tab w:val="left" w:pos="3487"/>
              </w:tabs>
              <w:spacing w:before="74"/>
              <w:ind w:left="33"/>
              <w:rPr>
                <w:sz w:val="18"/>
              </w:rPr>
            </w:pPr>
            <w:r>
              <w:rPr>
                <w:sz w:val="18"/>
              </w:rPr>
              <w:t>1</w:t>
            </w:r>
            <w:r>
              <w:rPr>
                <w:spacing w:val="-4"/>
                <w:sz w:val="18"/>
              </w:rPr>
              <w:t>、</w:t>
            </w:r>
            <w:r>
              <w:rPr>
                <w:sz w:val="18"/>
              </w:rPr>
              <w:t>部门预算项目</w:t>
            </w:r>
            <w:r>
              <w:rPr>
                <w:spacing w:val="-14"/>
                <w:sz w:val="18"/>
              </w:rPr>
              <w:t xml:space="preserve"> </w:t>
            </w:r>
            <w:r>
              <w:rPr>
                <w:rFonts w:ascii="Wingdings" w:eastAsia="Wingdings" w:hAnsi="Wingdings"/>
                <w:position w:val="1"/>
                <w:sz w:val="18"/>
              </w:rPr>
              <w:t></w:t>
            </w:r>
            <w:r>
              <w:rPr>
                <w:rFonts w:ascii="Times New Roman" w:eastAsia="Times New Roman" w:hAnsi="Times New Roman"/>
                <w:position w:val="1"/>
                <w:sz w:val="18"/>
              </w:rPr>
              <w:tab/>
            </w:r>
            <w:r>
              <w:rPr>
                <w:sz w:val="18"/>
              </w:rPr>
              <w:t>2、区直专项</w:t>
            </w:r>
            <w:r>
              <w:rPr>
                <w:sz w:val="18"/>
              </w:rPr>
              <w:tab/>
              <w:t>口</w:t>
            </w:r>
          </w:p>
        </w:tc>
      </w:tr>
      <w:tr w:rsidR="00B75233">
        <w:trPr>
          <w:trHeight w:val="409"/>
        </w:trPr>
        <w:tc>
          <w:tcPr>
            <w:tcW w:w="3105" w:type="dxa"/>
            <w:gridSpan w:val="3"/>
          </w:tcPr>
          <w:p w:rsidR="00B75233" w:rsidRDefault="00153A98">
            <w:pPr>
              <w:pStyle w:val="TableParagraph"/>
              <w:spacing w:before="100"/>
              <w:ind w:left="1182" w:right="1142"/>
              <w:jc w:val="center"/>
              <w:rPr>
                <w:sz w:val="18"/>
              </w:rPr>
            </w:pPr>
            <w:r>
              <w:rPr>
                <w:sz w:val="18"/>
              </w:rPr>
              <w:t>项目属性</w:t>
            </w:r>
          </w:p>
        </w:tc>
        <w:tc>
          <w:tcPr>
            <w:tcW w:w="6558" w:type="dxa"/>
            <w:gridSpan w:val="5"/>
          </w:tcPr>
          <w:p w:rsidR="00B75233" w:rsidRDefault="00153A98">
            <w:pPr>
              <w:pStyle w:val="TableParagraph"/>
              <w:tabs>
                <w:tab w:val="left" w:pos="1456"/>
                <w:tab w:val="left" w:pos="2155"/>
              </w:tabs>
              <w:spacing w:before="98"/>
              <w:ind w:left="33"/>
              <w:rPr>
                <w:sz w:val="18"/>
              </w:rPr>
            </w:pPr>
            <w:r>
              <w:rPr>
                <w:sz w:val="18"/>
              </w:rPr>
              <w:t>1</w:t>
            </w:r>
            <w:r>
              <w:rPr>
                <w:spacing w:val="-4"/>
                <w:sz w:val="18"/>
              </w:rPr>
              <w:t>、</w:t>
            </w:r>
            <w:r>
              <w:rPr>
                <w:sz w:val="18"/>
              </w:rPr>
              <w:t>持续性项目</w:t>
            </w:r>
            <w:r>
              <w:rPr>
                <w:sz w:val="18"/>
              </w:rPr>
              <w:tab/>
            </w:r>
            <w:r>
              <w:rPr>
                <w:rFonts w:ascii="Wingdings" w:eastAsia="Wingdings" w:hAnsi="Wingdings"/>
                <w:position w:val="2"/>
                <w:sz w:val="18"/>
              </w:rPr>
              <w:t></w:t>
            </w:r>
            <w:r>
              <w:rPr>
                <w:rFonts w:ascii="Times New Roman" w:eastAsia="Times New Roman" w:hAnsi="Times New Roman"/>
                <w:position w:val="2"/>
                <w:sz w:val="18"/>
              </w:rPr>
              <w:tab/>
            </w:r>
            <w:r>
              <w:rPr>
                <w:sz w:val="18"/>
              </w:rPr>
              <w:t>2、新增性项目</w:t>
            </w:r>
            <w:r>
              <w:rPr>
                <w:spacing w:val="78"/>
                <w:sz w:val="18"/>
              </w:rPr>
              <w:t xml:space="preserve"> </w:t>
            </w:r>
            <w:r>
              <w:rPr>
                <w:sz w:val="18"/>
              </w:rPr>
              <w:t>口</w:t>
            </w:r>
          </w:p>
        </w:tc>
      </w:tr>
      <w:tr w:rsidR="00B75233">
        <w:trPr>
          <w:trHeight w:val="409"/>
        </w:trPr>
        <w:tc>
          <w:tcPr>
            <w:tcW w:w="3105" w:type="dxa"/>
            <w:gridSpan w:val="3"/>
          </w:tcPr>
          <w:p w:rsidR="00B75233" w:rsidRDefault="00153A98">
            <w:pPr>
              <w:pStyle w:val="TableParagraph"/>
              <w:spacing w:before="100"/>
              <w:ind w:left="1182" w:right="1142"/>
              <w:jc w:val="center"/>
              <w:rPr>
                <w:sz w:val="18"/>
              </w:rPr>
            </w:pPr>
            <w:r>
              <w:rPr>
                <w:sz w:val="18"/>
              </w:rPr>
              <w:t>项目类型</w:t>
            </w:r>
          </w:p>
        </w:tc>
        <w:tc>
          <w:tcPr>
            <w:tcW w:w="6558" w:type="dxa"/>
            <w:gridSpan w:val="5"/>
          </w:tcPr>
          <w:p w:rsidR="00B75233" w:rsidRDefault="00153A98">
            <w:pPr>
              <w:pStyle w:val="TableParagraph"/>
              <w:tabs>
                <w:tab w:val="left" w:pos="1456"/>
                <w:tab w:val="left" w:pos="2155"/>
                <w:tab w:val="left" w:pos="4025"/>
              </w:tabs>
              <w:spacing w:before="100"/>
              <w:ind w:left="33"/>
              <w:rPr>
                <w:sz w:val="18"/>
              </w:rPr>
            </w:pPr>
            <w:r>
              <w:rPr>
                <w:sz w:val="18"/>
              </w:rPr>
              <w:t>1</w:t>
            </w:r>
            <w:r>
              <w:rPr>
                <w:spacing w:val="-4"/>
                <w:sz w:val="18"/>
              </w:rPr>
              <w:t>、</w:t>
            </w:r>
            <w:r>
              <w:rPr>
                <w:sz w:val="18"/>
              </w:rPr>
              <w:t>常年性项目</w:t>
            </w:r>
            <w:r>
              <w:rPr>
                <w:sz w:val="18"/>
              </w:rPr>
              <w:tab/>
            </w:r>
            <w:r>
              <w:rPr>
                <w:rFonts w:ascii="Wingdings" w:eastAsia="Wingdings" w:hAnsi="Wingdings"/>
                <w:position w:val="1"/>
                <w:sz w:val="18"/>
              </w:rPr>
              <w:t></w:t>
            </w:r>
            <w:r>
              <w:rPr>
                <w:rFonts w:ascii="Times New Roman" w:eastAsia="Times New Roman" w:hAnsi="Times New Roman"/>
                <w:position w:val="1"/>
                <w:sz w:val="18"/>
              </w:rPr>
              <w:tab/>
            </w:r>
            <w:r>
              <w:rPr>
                <w:sz w:val="18"/>
              </w:rPr>
              <w:t>2、延续性项目</w:t>
            </w:r>
            <w:r>
              <w:rPr>
                <w:sz w:val="18"/>
              </w:rPr>
              <w:tab/>
              <w:t>3、一次性项目</w:t>
            </w:r>
            <w:r>
              <w:rPr>
                <w:spacing w:val="-12"/>
                <w:sz w:val="18"/>
              </w:rPr>
              <w:t xml:space="preserve"> </w:t>
            </w:r>
            <w:r>
              <w:rPr>
                <w:sz w:val="18"/>
              </w:rPr>
              <w:t>口</w:t>
            </w:r>
          </w:p>
        </w:tc>
      </w:tr>
      <w:tr w:rsidR="00B75233">
        <w:trPr>
          <w:trHeight w:val="553"/>
        </w:trPr>
        <w:tc>
          <w:tcPr>
            <w:tcW w:w="1766" w:type="dxa"/>
            <w:gridSpan w:val="2"/>
            <w:vMerge w:val="restart"/>
          </w:tcPr>
          <w:p w:rsidR="00B75233" w:rsidRDefault="00B75233">
            <w:pPr>
              <w:pStyle w:val="TableParagraph"/>
              <w:rPr>
                <w:sz w:val="18"/>
              </w:rPr>
            </w:pPr>
          </w:p>
          <w:p w:rsidR="00B75233" w:rsidRDefault="00153A98">
            <w:pPr>
              <w:pStyle w:val="TableParagraph"/>
              <w:tabs>
                <w:tab w:val="left" w:pos="843"/>
                <w:tab w:val="left" w:pos="1377"/>
              </w:tabs>
              <w:spacing w:before="119" w:line="228" w:lineRule="auto"/>
              <w:ind w:left="220" w:right="9" w:hanging="176"/>
              <w:rPr>
                <w:sz w:val="18"/>
              </w:rPr>
            </w:pPr>
            <w:r>
              <w:rPr>
                <w:sz w:val="18"/>
              </w:rPr>
              <w:t>预算执行情况</w:t>
            </w:r>
            <w:r>
              <w:rPr>
                <w:sz w:val="18"/>
              </w:rPr>
              <w:tab/>
              <w:t>（</w:t>
            </w:r>
            <w:r>
              <w:rPr>
                <w:spacing w:val="-17"/>
                <w:sz w:val="18"/>
              </w:rPr>
              <w:t>万</w:t>
            </w:r>
            <w:r>
              <w:rPr>
                <w:sz w:val="18"/>
              </w:rPr>
              <w:t>元）</w:t>
            </w:r>
            <w:r>
              <w:rPr>
                <w:sz w:val="18"/>
              </w:rPr>
              <w:tab/>
              <w:t>（20分）</w:t>
            </w:r>
          </w:p>
        </w:tc>
        <w:tc>
          <w:tcPr>
            <w:tcW w:w="1339" w:type="dxa"/>
          </w:tcPr>
          <w:p w:rsidR="00B75233" w:rsidRDefault="00B75233">
            <w:pPr>
              <w:pStyle w:val="TableParagraph"/>
              <w:rPr>
                <w:rFonts w:ascii="Times New Roman"/>
                <w:sz w:val="16"/>
              </w:rPr>
            </w:pPr>
          </w:p>
        </w:tc>
        <w:tc>
          <w:tcPr>
            <w:tcW w:w="883" w:type="dxa"/>
          </w:tcPr>
          <w:p w:rsidR="00B75233" w:rsidRDefault="00153A98">
            <w:pPr>
              <w:pStyle w:val="TableParagraph"/>
              <w:spacing w:before="62" w:line="226" w:lineRule="exact"/>
              <w:ind w:left="183"/>
              <w:rPr>
                <w:sz w:val="18"/>
              </w:rPr>
            </w:pPr>
            <w:r>
              <w:rPr>
                <w:w w:val="95"/>
                <w:sz w:val="18"/>
              </w:rPr>
              <w:t>预算数</w:t>
            </w:r>
          </w:p>
          <w:p w:rsidR="00B75233" w:rsidRDefault="00153A98">
            <w:pPr>
              <w:pStyle w:val="TableParagraph"/>
              <w:spacing w:line="226" w:lineRule="exact"/>
              <w:ind w:left="225"/>
              <w:rPr>
                <w:sz w:val="18"/>
              </w:rPr>
            </w:pPr>
            <w:r>
              <w:rPr>
                <w:sz w:val="18"/>
              </w:rPr>
              <w:t>（A）</w:t>
            </w:r>
          </w:p>
        </w:tc>
        <w:tc>
          <w:tcPr>
            <w:tcW w:w="2997" w:type="dxa"/>
            <w:gridSpan w:val="2"/>
          </w:tcPr>
          <w:p w:rsidR="00B75233" w:rsidRDefault="00B75233">
            <w:pPr>
              <w:pStyle w:val="TableParagraph"/>
              <w:spacing w:before="5"/>
              <w:rPr>
                <w:sz w:val="13"/>
              </w:rPr>
            </w:pPr>
          </w:p>
          <w:p w:rsidR="00B75233" w:rsidRDefault="00153A98">
            <w:pPr>
              <w:pStyle w:val="TableParagraph"/>
              <w:ind w:left="1017"/>
              <w:rPr>
                <w:sz w:val="18"/>
              </w:rPr>
            </w:pPr>
            <w:r>
              <w:rPr>
                <w:sz w:val="18"/>
              </w:rPr>
              <w:t>执行数（B）</w:t>
            </w:r>
          </w:p>
        </w:tc>
        <w:tc>
          <w:tcPr>
            <w:tcW w:w="1339" w:type="dxa"/>
          </w:tcPr>
          <w:p w:rsidR="00B75233" w:rsidRDefault="00B75233">
            <w:pPr>
              <w:pStyle w:val="TableParagraph"/>
              <w:spacing w:before="5"/>
              <w:rPr>
                <w:sz w:val="13"/>
              </w:rPr>
            </w:pPr>
          </w:p>
          <w:p w:rsidR="00B75233" w:rsidRDefault="00153A98">
            <w:pPr>
              <w:pStyle w:val="TableParagraph"/>
              <w:ind w:left="36"/>
              <w:jc w:val="center"/>
              <w:rPr>
                <w:sz w:val="18"/>
              </w:rPr>
            </w:pPr>
            <w:r>
              <w:rPr>
                <w:sz w:val="18"/>
              </w:rPr>
              <w:t>执行率（B/A)</w:t>
            </w:r>
          </w:p>
        </w:tc>
        <w:tc>
          <w:tcPr>
            <w:tcW w:w="1339" w:type="dxa"/>
          </w:tcPr>
          <w:p w:rsidR="00B75233" w:rsidRDefault="00153A98">
            <w:pPr>
              <w:pStyle w:val="TableParagraph"/>
              <w:spacing w:line="219" w:lineRule="exact"/>
              <w:ind w:left="40"/>
              <w:jc w:val="center"/>
              <w:rPr>
                <w:sz w:val="18"/>
              </w:rPr>
            </w:pPr>
            <w:r>
              <w:rPr>
                <w:sz w:val="18"/>
              </w:rPr>
              <w:t>得分</w:t>
            </w:r>
          </w:p>
          <w:p w:rsidR="00B75233" w:rsidRDefault="00153A98">
            <w:pPr>
              <w:pStyle w:val="TableParagraph"/>
              <w:spacing w:line="220" w:lineRule="exact"/>
              <w:ind w:left="39"/>
              <w:jc w:val="center"/>
              <w:rPr>
                <w:sz w:val="18"/>
              </w:rPr>
            </w:pPr>
            <w:r>
              <w:rPr>
                <w:sz w:val="18"/>
              </w:rPr>
              <w:t>（20分*执行</w:t>
            </w:r>
          </w:p>
          <w:p w:rsidR="00B75233" w:rsidRDefault="00153A98">
            <w:pPr>
              <w:pStyle w:val="TableParagraph"/>
              <w:spacing w:line="95" w:lineRule="exact"/>
              <w:ind w:left="38"/>
              <w:jc w:val="center"/>
              <w:rPr>
                <w:sz w:val="18"/>
              </w:rPr>
            </w:pPr>
            <w:r>
              <w:rPr>
                <w:sz w:val="18"/>
              </w:rPr>
              <w:t>率）</w:t>
            </w:r>
          </w:p>
        </w:tc>
      </w:tr>
      <w:tr w:rsidR="00B75233">
        <w:trPr>
          <w:trHeight w:val="534"/>
        </w:trPr>
        <w:tc>
          <w:tcPr>
            <w:tcW w:w="1766" w:type="dxa"/>
            <w:gridSpan w:val="2"/>
            <w:vMerge/>
            <w:tcBorders>
              <w:top w:val="nil"/>
            </w:tcBorders>
          </w:tcPr>
          <w:p w:rsidR="00B75233" w:rsidRDefault="00B75233">
            <w:pPr>
              <w:rPr>
                <w:sz w:val="2"/>
                <w:szCs w:val="2"/>
              </w:rPr>
            </w:pPr>
          </w:p>
        </w:tc>
        <w:tc>
          <w:tcPr>
            <w:tcW w:w="1339" w:type="dxa"/>
          </w:tcPr>
          <w:p w:rsidR="00B75233" w:rsidRDefault="00153A98">
            <w:pPr>
              <w:pStyle w:val="TableParagraph"/>
              <w:spacing w:before="59" w:line="230" w:lineRule="auto"/>
              <w:ind w:left="588" w:right="2" w:hanging="534"/>
              <w:rPr>
                <w:sz w:val="18"/>
              </w:rPr>
            </w:pPr>
            <w:r>
              <w:rPr>
                <w:sz w:val="18"/>
              </w:rPr>
              <w:t>年度财政资金总额</w:t>
            </w:r>
          </w:p>
        </w:tc>
        <w:tc>
          <w:tcPr>
            <w:tcW w:w="883" w:type="dxa"/>
          </w:tcPr>
          <w:p w:rsidR="00B75233" w:rsidRDefault="00B75233">
            <w:pPr>
              <w:pStyle w:val="TableParagraph"/>
              <w:spacing w:before="6"/>
              <w:rPr>
                <w:sz w:val="13"/>
              </w:rPr>
            </w:pPr>
          </w:p>
          <w:p w:rsidR="00B75233" w:rsidRDefault="00153A98">
            <w:pPr>
              <w:pStyle w:val="TableParagraph"/>
              <w:ind w:left="85" w:right="51"/>
              <w:jc w:val="center"/>
              <w:rPr>
                <w:sz w:val="16"/>
              </w:rPr>
            </w:pPr>
            <w:r>
              <w:rPr>
                <w:sz w:val="16"/>
              </w:rPr>
              <w:t>150</w:t>
            </w:r>
          </w:p>
        </w:tc>
        <w:tc>
          <w:tcPr>
            <w:tcW w:w="2997" w:type="dxa"/>
            <w:gridSpan w:val="2"/>
          </w:tcPr>
          <w:p w:rsidR="00B75233" w:rsidRDefault="00B75233">
            <w:pPr>
              <w:pStyle w:val="TableParagraph"/>
              <w:spacing w:before="6"/>
              <w:rPr>
                <w:sz w:val="13"/>
              </w:rPr>
            </w:pPr>
          </w:p>
          <w:p w:rsidR="00B75233" w:rsidRDefault="00153A98">
            <w:pPr>
              <w:pStyle w:val="TableParagraph"/>
              <w:ind w:left="1247" w:right="1209"/>
              <w:jc w:val="center"/>
              <w:rPr>
                <w:sz w:val="16"/>
              </w:rPr>
            </w:pPr>
            <w:r>
              <w:rPr>
                <w:sz w:val="16"/>
              </w:rPr>
              <w:t>112.40</w:t>
            </w:r>
          </w:p>
        </w:tc>
        <w:tc>
          <w:tcPr>
            <w:tcW w:w="1339" w:type="dxa"/>
          </w:tcPr>
          <w:p w:rsidR="00B75233" w:rsidRDefault="00B75233">
            <w:pPr>
              <w:pStyle w:val="TableParagraph"/>
              <w:spacing w:before="9"/>
              <w:rPr>
                <w:sz w:val="12"/>
              </w:rPr>
            </w:pPr>
          </w:p>
          <w:p w:rsidR="00B75233" w:rsidRDefault="00153A98">
            <w:pPr>
              <w:pStyle w:val="TableParagraph"/>
              <w:ind w:left="38"/>
              <w:jc w:val="center"/>
              <w:rPr>
                <w:sz w:val="18"/>
              </w:rPr>
            </w:pPr>
            <w:r>
              <w:rPr>
                <w:sz w:val="18"/>
              </w:rPr>
              <w:t>74.93%</w:t>
            </w:r>
          </w:p>
        </w:tc>
        <w:tc>
          <w:tcPr>
            <w:tcW w:w="1339" w:type="dxa"/>
          </w:tcPr>
          <w:p w:rsidR="00B75233" w:rsidRDefault="00B75233">
            <w:pPr>
              <w:pStyle w:val="TableParagraph"/>
              <w:spacing w:before="9"/>
              <w:rPr>
                <w:sz w:val="12"/>
              </w:rPr>
            </w:pPr>
          </w:p>
          <w:p w:rsidR="00B75233" w:rsidRDefault="00153A98">
            <w:pPr>
              <w:pStyle w:val="TableParagraph"/>
              <w:ind w:left="39"/>
              <w:jc w:val="center"/>
              <w:rPr>
                <w:sz w:val="18"/>
              </w:rPr>
            </w:pPr>
            <w:r>
              <w:rPr>
                <w:sz w:val="18"/>
              </w:rPr>
              <w:t>14.99</w:t>
            </w:r>
          </w:p>
        </w:tc>
      </w:tr>
      <w:tr w:rsidR="00B75233">
        <w:trPr>
          <w:trHeight w:val="392"/>
        </w:trPr>
        <w:tc>
          <w:tcPr>
            <w:tcW w:w="883" w:type="dxa"/>
            <w:vMerge w:val="restart"/>
          </w:tcPr>
          <w:p w:rsidR="00B75233" w:rsidRDefault="00B75233">
            <w:pPr>
              <w:pStyle w:val="TableParagraph"/>
              <w:rPr>
                <w:sz w:val="18"/>
              </w:rPr>
            </w:pPr>
          </w:p>
          <w:p w:rsidR="00B75233" w:rsidRDefault="00B75233">
            <w:pPr>
              <w:pStyle w:val="TableParagraph"/>
              <w:spacing w:before="1"/>
              <w:rPr>
                <w:sz w:val="25"/>
              </w:rPr>
            </w:pPr>
          </w:p>
          <w:p w:rsidR="00B75233" w:rsidRDefault="00153A98">
            <w:pPr>
              <w:pStyle w:val="TableParagraph"/>
              <w:spacing w:before="1" w:line="228" w:lineRule="auto"/>
              <w:ind w:left="375" w:right="305"/>
              <w:jc w:val="both"/>
              <w:rPr>
                <w:sz w:val="18"/>
              </w:rPr>
            </w:pPr>
            <w:r>
              <w:rPr>
                <w:sz w:val="18"/>
              </w:rPr>
              <w:t>年度绩效目标</w:t>
            </w:r>
          </w:p>
          <w:p w:rsidR="00B75233" w:rsidRDefault="00B75233">
            <w:pPr>
              <w:pStyle w:val="TableParagraph"/>
              <w:spacing w:before="10"/>
              <w:rPr>
                <w:sz w:val="16"/>
              </w:rPr>
            </w:pPr>
          </w:p>
          <w:p w:rsidR="00B75233" w:rsidRDefault="00153A98">
            <w:pPr>
              <w:pStyle w:val="TableParagraph"/>
              <w:spacing w:line="225" w:lineRule="exact"/>
              <w:ind w:left="65"/>
              <w:jc w:val="center"/>
              <w:rPr>
                <w:sz w:val="18"/>
              </w:rPr>
            </w:pPr>
            <w:r>
              <w:rPr>
                <w:w w:val="99"/>
                <w:sz w:val="18"/>
              </w:rPr>
              <w:t>8</w:t>
            </w:r>
          </w:p>
          <w:p w:rsidR="00B75233" w:rsidRDefault="00153A98">
            <w:pPr>
              <w:pStyle w:val="TableParagraph"/>
              <w:spacing w:line="219" w:lineRule="exact"/>
              <w:ind w:left="65"/>
              <w:jc w:val="center"/>
              <w:rPr>
                <w:sz w:val="18"/>
              </w:rPr>
            </w:pPr>
            <w:r>
              <w:rPr>
                <w:w w:val="99"/>
                <w:sz w:val="18"/>
              </w:rPr>
              <w:t>0</w:t>
            </w:r>
          </w:p>
          <w:p w:rsidR="00B75233" w:rsidRDefault="00153A98">
            <w:pPr>
              <w:pStyle w:val="TableParagraph"/>
              <w:spacing w:line="225" w:lineRule="exact"/>
              <w:ind w:left="67"/>
              <w:jc w:val="center"/>
              <w:rPr>
                <w:sz w:val="18"/>
              </w:rPr>
            </w:pPr>
            <w:r>
              <w:rPr>
                <w:w w:val="99"/>
                <w:sz w:val="18"/>
              </w:rPr>
              <w:t>分</w:t>
            </w:r>
          </w:p>
        </w:tc>
        <w:tc>
          <w:tcPr>
            <w:tcW w:w="883" w:type="dxa"/>
          </w:tcPr>
          <w:p w:rsidR="00B75233" w:rsidRDefault="00153A98">
            <w:pPr>
              <w:pStyle w:val="TableParagraph"/>
              <w:spacing w:line="218" w:lineRule="exact"/>
              <w:ind w:left="270" w:right="232"/>
              <w:rPr>
                <w:sz w:val="18"/>
              </w:rPr>
            </w:pPr>
            <w:r>
              <w:rPr>
                <w:sz w:val="18"/>
              </w:rPr>
              <w:t>一级指标</w:t>
            </w:r>
          </w:p>
        </w:tc>
        <w:tc>
          <w:tcPr>
            <w:tcW w:w="1339" w:type="dxa"/>
          </w:tcPr>
          <w:p w:rsidR="00B75233" w:rsidRDefault="00153A98">
            <w:pPr>
              <w:pStyle w:val="TableParagraph"/>
              <w:spacing w:before="92"/>
              <w:ind w:left="321"/>
              <w:rPr>
                <w:sz w:val="18"/>
              </w:rPr>
            </w:pPr>
            <w:r>
              <w:rPr>
                <w:sz w:val="18"/>
              </w:rPr>
              <w:t>二级指标</w:t>
            </w:r>
          </w:p>
        </w:tc>
        <w:tc>
          <w:tcPr>
            <w:tcW w:w="2541" w:type="dxa"/>
            <w:gridSpan w:val="2"/>
          </w:tcPr>
          <w:p w:rsidR="00B75233" w:rsidRDefault="00153A98">
            <w:pPr>
              <w:pStyle w:val="TableParagraph"/>
              <w:spacing w:before="92"/>
              <w:ind w:left="902" w:right="858"/>
              <w:jc w:val="center"/>
              <w:rPr>
                <w:sz w:val="18"/>
              </w:rPr>
            </w:pPr>
            <w:r>
              <w:rPr>
                <w:sz w:val="18"/>
              </w:rPr>
              <w:t>三级指标</w:t>
            </w:r>
          </w:p>
        </w:tc>
        <w:tc>
          <w:tcPr>
            <w:tcW w:w="1339" w:type="dxa"/>
          </w:tcPr>
          <w:p w:rsidR="00B75233" w:rsidRDefault="00153A98">
            <w:pPr>
              <w:pStyle w:val="TableParagraph"/>
              <w:spacing w:line="219" w:lineRule="exact"/>
              <w:ind w:left="43"/>
              <w:jc w:val="center"/>
              <w:rPr>
                <w:sz w:val="18"/>
              </w:rPr>
            </w:pPr>
            <w:r>
              <w:rPr>
                <w:sz w:val="18"/>
              </w:rPr>
              <w:t>年度目标值</w:t>
            </w:r>
          </w:p>
          <w:p w:rsidR="00B75233" w:rsidRDefault="00153A98">
            <w:pPr>
              <w:pStyle w:val="TableParagraph"/>
              <w:spacing w:line="154" w:lineRule="exact"/>
              <w:ind w:left="35"/>
              <w:jc w:val="center"/>
              <w:rPr>
                <w:sz w:val="18"/>
              </w:rPr>
            </w:pPr>
            <w:r>
              <w:rPr>
                <w:sz w:val="18"/>
              </w:rPr>
              <w:t>（A）</w:t>
            </w:r>
          </w:p>
        </w:tc>
        <w:tc>
          <w:tcPr>
            <w:tcW w:w="1339" w:type="dxa"/>
          </w:tcPr>
          <w:p w:rsidR="00B75233" w:rsidRDefault="00153A98">
            <w:pPr>
              <w:pStyle w:val="TableParagraph"/>
              <w:spacing w:before="92"/>
              <w:ind w:left="34"/>
              <w:jc w:val="center"/>
              <w:rPr>
                <w:sz w:val="18"/>
              </w:rPr>
            </w:pPr>
            <w:r>
              <w:rPr>
                <w:sz w:val="18"/>
              </w:rPr>
              <w:t>实际完成值（B)</w:t>
            </w:r>
          </w:p>
        </w:tc>
        <w:tc>
          <w:tcPr>
            <w:tcW w:w="1339" w:type="dxa"/>
          </w:tcPr>
          <w:p w:rsidR="00B75233" w:rsidRDefault="00153A98">
            <w:pPr>
              <w:pStyle w:val="TableParagraph"/>
              <w:spacing w:before="92"/>
              <w:ind w:left="40"/>
              <w:jc w:val="center"/>
              <w:rPr>
                <w:sz w:val="18"/>
              </w:rPr>
            </w:pPr>
            <w:r>
              <w:rPr>
                <w:sz w:val="18"/>
              </w:rPr>
              <w:t>得分</w:t>
            </w:r>
          </w:p>
        </w:tc>
      </w:tr>
      <w:tr w:rsidR="00B75233">
        <w:trPr>
          <w:trHeight w:val="527"/>
        </w:trPr>
        <w:tc>
          <w:tcPr>
            <w:tcW w:w="883" w:type="dxa"/>
            <w:vMerge/>
            <w:tcBorders>
              <w:top w:val="nil"/>
            </w:tcBorders>
          </w:tcPr>
          <w:p w:rsidR="00B75233" w:rsidRDefault="00B75233">
            <w:pPr>
              <w:rPr>
                <w:sz w:val="2"/>
                <w:szCs w:val="2"/>
              </w:rPr>
            </w:pPr>
          </w:p>
        </w:tc>
        <w:tc>
          <w:tcPr>
            <w:tcW w:w="883" w:type="dxa"/>
            <w:vMerge w:val="restart"/>
          </w:tcPr>
          <w:p w:rsidR="00B75233" w:rsidRDefault="00B75233">
            <w:pPr>
              <w:pStyle w:val="TableParagraph"/>
              <w:rPr>
                <w:sz w:val="18"/>
              </w:rPr>
            </w:pPr>
          </w:p>
          <w:p w:rsidR="00B75233" w:rsidRDefault="00B75233">
            <w:pPr>
              <w:pStyle w:val="TableParagraph"/>
              <w:rPr>
                <w:sz w:val="18"/>
              </w:rPr>
            </w:pPr>
          </w:p>
          <w:p w:rsidR="00B75233" w:rsidRDefault="00B75233">
            <w:pPr>
              <w:pStyle w:val="TableParagraph"/>
              <w:spacing w:before="10"/>
              <w:rPr>
                <w:sz w:val="17"/>
              </w:rPr>
            </w:pPr>
          </w:p>
          <w:p w:rsidR="00B75233" w:rsidRDefault="00153A98">
            <w:pPr>
              <w:pStyle w:val="TableParagraph"/>
              <w:spacing w:line="228" w:lineRule="auto"/>
              <w:ind w:left="359" w:right="322"/>
              <w:jc w:val="both"/>
              <w:rPr>
                <w:sz w:val="18"/>
              </w:rPr>
            </w:pPr>
            <w:r>
              <w:rPr>
                <w:sz w:val="18"/>
              </w:rPr>
              <w:t>产出指标</w:t>
            </w:r>
          </w:p>
          <w:p w:rsidR="00B75233" w:rsidRDefault="00153A98">
            <w:pPr>
              <w:pStyle w:val="TableParagraph"/>
              <w:spacing w:line="226" w:lineRule="exact"/>
              <w:ind w:left="91"/>
              <w:rPr>
                <w:sz w:val="18"/>
              </w:rPr>
            </w:pPr>
            <w:r>
              <w:rPr>
                <w:sz w:val="18"/>
              </w:rPr>
              <w:t>（40分）</w:t>
            </w:r>
          </w:p>
        </w:tc>
        <w:tc>
          <w:tcPr>
            <w:tcW w:w="1339" w:type="dxa"/>
          </w:tcPr>
          <w:p w:rsidR="00B75233" w:rsidRDefault="00153A98">
            <w:pPr>
              <w:pStyle w:val="TableParagraph"/>
              <w:spacing w:before="28" w:line="224" w:lineRule="exact"/>
              <w:ind w:left="321"/>
              <w:rPr>
                <w:sz w:val="18"/>
              </w:rPr>
            </w:pPr>
            <w:r>
              <w:rPr>
                <w:w w:val="95"/>
                <w:sz w:val="18"/>
              </w:rPr>
              <w:t>数量指标</w:t>
            </w:r>
          </w:p>
          <w:p w:rsidR="00B75233" w:rsidRDefault="00153A98">
            <w:pPr>
              <w:pStyle w:val="TableParagraph"/>
              <w:spacing w:line="224" w:lineRule="exact"/>
              <w:ind w:left="321"/>
              <w:rPr>
                <w:sz w:val="18"/>
              </w:rPr>
            </w:pPr>
            <w:r>
              <w:rPr>
                <w:spacing w:val="-2"/>
                <w:w w:val="95"/>
                <w:sz w:val="18"/>
              </w:rPr>
              <w:t>（10</w:t>
            </w:r>
            <w:r>
              <w:rPr>
                <w:spacing w:val="-1"/>
                <w:w w:val="95"/>
                <w:sz w:val="18"/>
              </w:rPr>
              <w:t>分）</w:t>
            </w:r>
          </w:p>
        </w:tc>
        <w:tc>
          <w:tcPr>
            <w:tcW w:w="2541" w:type="dxa"/>
            <w:gridSpan w:val="2"/>
          </w:tcPr>
          <w:p w:rsidR="00B75233" w:rsidRDefault="00153A98">
            <w:pPr>
              <w:pStyle w:val="TableParagraph"/>
              <w:spacing w:before="136"/>
              <w:ind w:left="746"/>
              <w:rPr>
                <w:sz w:val="18"/>
              </w:rPr>
            </w:pPr>
            <w:r>
              <w:rPr>
                <w:sz w:val="18"/>
              </w:rPr>
              <w:t>参展单位个数</w:t>
            </w:r>
          </w:p>
        </w:tc>
        <w:tc>
          <w:tcPr>
            <w:tcW w:w="1339" w:type="dxa"/>
          </w:tcPr>
          <w:p w:rsidR="00B75233" w:rsidRDefault="00153A98">
            <w:pPr>
              <w:pStyle w:val="TableParagraph"/>
              <w:spacing w:before="136"/>
              <w:ind w:left="34"/>
              <w:jc w:val="center"/>
              <w:rPr>
                <w:sz w:val="18"/>
              </w:rPr>
            </w:pPr>
            <w:r>
              <w:rPr>
                <w:sz w:val="18"/>
              </w:rPr>
              <w:t>≥8</w:t>
            </w:r>
          </w:p>
        </w:tc>
        <w:tc>
          <w:tcPr>
            <w:tcW w:w="1339" w:type="dxa"/>
          </w:tcPr>
          <w:p w:rsidR="00B75233" w:rsidRDefault="00153A98">
            <w:pPr>
              <w:pStyle w:val="TableParagraph"/>
              <w:spacing w:before="136"/>
              <w:ind w:left="34"/>
              <w:jc w:val="center"/>
              <w:rPr>
                <w:sz w:val="18"/>
              </w:rPr>
            </w:pPr>
            <w:r>
              <w:rPr>
                <w:w w:val="99"/>
                <w:sz w:val="18"/>
              </w:rPr>
              <w:t>8</w:t>
            </w:r>
          </w:p>
        </w:tc>
        <w:tc>
          <w:tcPr>
            <w:tcW w:w="1339" w:type="dxa"/>
          </w:tcPr>
          <w:p w:rsidR="00B75233" w:rsidRDefault="00153A98">
            <w:pPr>
              <w:pStyle w:val="TableParagraph"/>
              <w:spacing w:before="136"/>
              <w:ind w:left="35"/>
              <w:jc w:val="center"/>
              <w:rPr>
                <w:sz w:val="18"/>
              </w:rPr>
            </w:pPr>
            <w:r>
              <w:rPr>
                <w:sz w:val="18"/>
              </w:rPr>
              <w:t>10</w:t>
            </w:r>
          </w:p>
        </w:tc>
      </w:tr>
      <w:tr w:rsidR="00B75233">
        <w:trPr>
          <w:trHeight w:val="767"/>
        </w:trPr>
        <w:tc>
          <w:tcPr>
            <w:tcW w:w="883" w:type="dxa"/>
            <w:vMerge/>
            <w:tcBorders>
              <w:top w:val="nil"/>
            </w:tcBorders>
          </w:tcPr>
          <w:p w:rsidR="00B75233" w:rsidRDefault="00B75233">
            <w:pPr>
              <w:rPr>
                <w:sz w:val="2"/>
                <w:szCs w:val="2"/>
              </w:rPr>
            </w:pPr>
          </w:p>
        </w:tc>
        <w:tc>
          <w:tcPr>
            <w:tcW w:w="883" w:type="dxa"/>
            <w:vMerge/>
            <w:tcBorders>
              <w:top w:val="nil"/>
            </w:tcBorders>
          </w:tcPr>
          <w:p w:rsidR="00B75233" w:rsidRDefault="00B75233">
            <w:pPr>
              <w:rPr>
                <w:sz w:val="2"/>
                <w:szCs w:val="2"/>
              </w:rPr>
            </w:pPr>
          </w:p>
        </w:tc>
        <w:tc>
          <w:tcPr>
            <w:tcW w:w="1339" w:type="dxa"/>
          </w:tcPr>
          <w:p w:rsidR="00B75233" w:rsidRDefault="00B75233">
            <w:pPr>
              <w:pStyle w:val="TableParagraph"/>
              <w:rPr>
                <w:sz w:val="13"/>
              </w:rPr>
            </w:pPr>
          </w:p>
          <w:p w:rsidR="00B75233" w:rsidRDefault="00153A98">
            <w:pPr>
              <w:pStyle w:val="TableParagraph"/>
              <w:spacing w:line="226" w:lineRule="exact"/>
              <w:ind w:left="321"/>
              <w:rPr>
                <w:sz w:val="18"/>
              </w:rPr>
            </w:pPr>
            <w:r>
              <w:rPr>
                <w:w w:val="95"/>
                <w:sz w:val="18"/>
              </w:rPr>
              <w:t>质量指标</w:t>
            </w:r>
          </w:p>
          <w:p w:rsidR="00B75233" w:rsidRDefault="00153A98">
            <w:pPr>
              <w:pStyle w:val="TableParagraph"/>
              <w:spacing w:line="226" w:lineRule="exact"/>
              <w:ind w:left="321"/>
              <w:rPr>
                <w:sz w:val="18"/>
              </w:rPr>
            </w:pPr>
            <w:r>
              <w:rPr>
                <w:spacing w:val="-2"/>
                <w:w w:val="95"/>
                <w:sz w:val="18"/>
              </w:rPr>
              <w:t>（10</w:t>
            </w:r>
            <w:r>
              <w:rPr>
                <w:spacing w:val="-1"/>
                <w:w w:val="95"/>
                <w:sz w:val="18"/>
              </w:rPr>
              <w:t>分）</w:t>
            </w:r>
          </w:p>
        </w:tc>
        <w:tc>
          <w:tcPr>
            <w:tcW w:w="2541" w:type="dxa"/>
            <w:gridSpan w:val="2"/>
          </w:tcPr>
          <w:p w:rsidR="00B75233" w:rsidRDefault="00B75233">
            <w:pPr>
              <w:pStyle w:val="TableParagraph"/>
              <w:spacing w:before="8"/>
              <w:rPr>
                <w:sz w:val="21"/>
              </w:rPr>
            </w:pPr>
          </w:p>
          <w:p w:rsidR="00B75233" w:rsidRDefault="00153A98">
            <w:pPr>
              <w:pStyle w:val="TableParagraph"/>
              <w:ind w:left="480"/>
              <w:rPr>
                <w:sz w:val="18"/>
              </w:rPr>
            </w:pPr>
            <w:r>
              <w:rPr>
                <w:sz w:val="18"/>
              </w:rPr>
              <w:t>菊展期间菊花成保率</w:t>
            </w:r>
          </w:p>
        </w:tc>
        <w:tc>
          <w:tcPr>
            <w:tcW w:w="1339" w:type="dxa"/>
          </w:tcPr>
          <w:p w:rsidR="00B75233" w:rsidRDefault="00B75233">
            <w:pPr>
              <w:pStyle w:val="TableParagraph"/>
              <w:spacing w:before="8"/>
              <w:rPr>
                <w:sz w:val="21"/>
              </w:rPr>
            </w:pPr>
          </w:p>
          <w:p w:rsidR="00B75233" w:rsidRDefault="00153A98">
            <w:pPr>
              <w:pStyle w:val="TableParagraph"/>
              <w:ind w:left="39"/>
              <w:jc w:val="center"/>
              <w:rPr>
                <w:sz w:val="18"/>
              </w:rPr>
            </w:pPr>
            <w:r>
              <w:rPr>
                <w:sz w:val="18"/>
              </w:rPr>
              <w:t>100%</w:t>
            </w:r>
          </w:p>
        </w:tc>
        <w:tc>
          <w:tcPr>
            <w:tcW w:w="1339" w:type="dxa"/>
          </w:tcPr>
          <w:p w:rsidR="00B75233" w:rsidRDefault="00B75233">
            <w:pPr>
              <w:pStyle w:val="TableParagraph"/>
              <w:spacing w:before="8"/>
              <w:rPr>
                <w:sz w:val="21"/>
              </w:rPr>
            </w:pPr>
          </w:p>
          <w:p w:rsidR="00B75233" w:rsidRDefault="00153A98">
            <w:pPr>
              <w:pStyle w:val="TableParagraph"/>
              <w:ind w:left="38"/>
              <w:jc w:val="center"/>
              <w:rPr>
                <w:sz w:val="18"/>
              </w:rPr>
            </w:pPr>
            <w:r>
              <w:rPr>
                <w:sz w:val="18"/>
              </w:rPr>
              <w:t>100%</w:t>
            </w:r>
          </w:p>
        </w:tc>
        <w:tc>
          <w:tcPr>
            <w:tcW w:w="1339" w:type="dxa"/>
          </w:tcPr>
          <w:p w:rsidR="00B75233" w:rsidRDefault="00B75233">
            <w:pPr>
              <w:pStyle w:val="TableParagraph"/>
              <w:spacing w:before="8"/>
              <w:rPr>
                <w:sz w:val="21"/>
              </w:rPr>
            </w:pPr>
          </w:p>
          <w:p w:rsidR="00B75233" w:rsidRDefault="00153A98">
            <w:pPr>
              <w:pStyle w:val="TableParagraph"/>
              <w:ind w:left="35"/>
              <w:jc w:val="center"/>
              <w:rPr>
                <w:sz w:val="18"/>
              </w:rPr>
            </w:pPr>
            <w:r>
              <w:rPr>
                <w:sz w:val="18"/>
              </w:rPr>
              <w:t>10</w:t>
            </w:r>
          </w:p>
        </w:tc>
      </w:tr>
      <w:tr w:rsidR="00B75233">
        <w:trPr>
          <w:trHeight w:val="570"/>
        </w:trPr>
        <w:tc>
          <w:tcPr>
            <w:tcW w:w="883" w:type="dxa"/>
            <w:vMerge/>
            <w:tcBorders>
              <w:top w:val="nil"/>
            </w:tcBorders>
          </w:tcPr>
          <w:p w:rsidR="00B75233" w:rsidRDefault="00B75233">
            <w:pPr>
              <w:rPr>
                <w:sz w:val="2"/>
                <w:szCs w:val="2"/>
              </w:rPr>
            </w:pPr>
          </w:p>
        </w:tc>
        <w:tc>
          <w:tcPr>
            <w:tcW w:w="883" w:type="dxa"/>
            <w:vMerge/>
            <w:tcBorders>
              <w:top w:val="nil"/>
            </w:tcBorders>
          </w:tcPr>
          <w:p w:rsidR="00B75233" w:rsidRDefault="00B75233">
            <w:pPr>
              <w:rPr>
                <w:sz w:val="2"/>
                <w:szCs w:val="2"/>
              </w:rPr>
            </w:pPr>
          </w:p>
        </w:tc>
        <w:tc>
          <w:tcPr>
            <w:tcW w:w="1339" w:type="dxa"/>
          </w:tcPr>
          <w:p w:rsidR="00B75233" w:rsidRDefault="00153A98">
            <w:pPr>
              <w:pStyle w:val="TableParagraph"/>
              <w:spacing w:before="71" w:line="224" w:lineRule="exact"/>
              <w:ind w:left="321"/>
              <w:rPr>
                <w:sz w:val="18"/>
              </w:rPr>
            </w:pPr>
            <w:r>
              <w:rPr>
                <w:w w:val="95"/>
                <w:sz w:val="18"/>
              </w:rPr>
              <w:t>时效指标</w:t>
            </w:r>
          </w:p>
          <w:p w:rsidR="00B75233" w:rsidRDefault="00153A98">
            <w:pPr>
              <w:pStyle w:val="TableParagraph"/>
              <w:spacing w:line="224" w:lineRule="exact"/>
              <w:ind w:left="321"/>
              <w:rPr>
                <w:sz w:val="18"/>
              </w:rPr>
            </w:pPr>
            <w:r>
              <w:rPr>
                <w:spacing w:val="-2"/>
                <w:w w:val="95"/>
                <w:sz w:val="18"/>
              </w:rPr>
              <w:t>（10</w:t>
            </w:r>
            <w:r>
              <w:rPr>
                <w:spacing w:val="-1"/>
                <w:w w:val="95"/>
                <w:sz w:val="18"/>
              </w:rPr>
              <w:t>分）</w:t>
            </w:r>
          </w:p>
        </w:tc>
        <w:tc>
          <w:tcPr>
            <w:tcW w:w="2541" w:type="dxa"/>
            <w:gridSpan w:val="2"/>
          </w:tcPr>
          <w:p w:rsidR="00B75233" w:rsidRDefault="00B75233">
            <w:pPr>
              <w:pStyle w:val="TableParagraph"/>
              <w:spacing w:before="12"/>
              <w:rPr>
                <w:sz w:val="13"/>
              </w:rPr>
            </w:pPr>
          </w:p>
          <w:p w:rsidR="00B75233" w:rsidRDefault="00153A98">
            <w:pPr>
              <w:pStyle w:val="TableParagraph"/>
              <w:ind w:left="746"/>
              <w:rPr>
                <w:sz w:val="18"/>
              </w:rPr>
            </w:pPr>
            <w:r>
              <w:rPr>
                <w:sz w:val="18"/>
              </w:rPr>
              <w:t>菊展展出天数</w:t>
            </w:r>
          </w:p>
        </w:tc>
        <w:tc>
          <w:tcPr>
            <w:tcW w:w="1339" w:type="dxa"/>
          </w:tcPr>
          <w:p w:rsidR="00B75233" w:rsidRDefault="00B75233">
            <w:pPr>
              <w:pStyle w:val="TableParagraph"/>
              <w:spacing w:before="12"/>
              <w:rPr>
                <w:sz w:val="13"/>
              </w:rPr>
            </w:pPr>
          </w:p>
          <w:p w:rsidR="00B75233" w:rsidRDefault="00153A98">
            <w:pPr>
              <w:pStyle w:val="TableParagraph"/>
              <w:ind w:left="35"/>
              <w:jc w:val="center"/>
              <w:rPr>
                <w:sz w:val="18"/>
              </w:rPr>
            </w:pPr>
            <w:r>
              <w:rPr>
                <w:sz w:val="18"/>
              </w:rPr>
              <w:t>≥90天</w:t>
            </w:r>
          </w:p>
        </w:tc>
        <w:tc>
          <w:tcPr>
            <w:tcW w:w="1339" w:type="dxa"/>
          </w:tcPr>
          <w:p w:rsidR="00B75233" w:rsidRDefault="00B75233">
            <w:pPr>
              <w:pStyle w:val="TableParagraph"/>
              <w:spacing w:before="12"/>
              <w:rPr>
                <w:sz w:val="13"/>
              </w:rPr>
            </w:pPr>
          </w:p>
          <w:p w:rsidR="00B75233" w:rsidRDefault="00153A98">
            <w:pPr>
              <w:pStyle w:val="TableParagraph"/>
              <w:ind w:left="34"/>
              <w:jc w:val="center"/>
              <w:rPr>
                <w:sz w:val="18"/>
              </w:rPr>
            </w:pPr>
            <w:r>
              <w:rPr>
                <w:sz w:val="18"/>
              </w:rPr>
              <w:t>90</w:t>
            </w:r>
          </w:p>
        </w:tc>
        <w:tc>
          <w:tcPr>
            <w:tcW w:w="1339" w:type="dxa"/>
          </w:tcPr>
          <w:p w:rsidR="00B75233" w:rsidRDefault="00B75233">
            <w:pPr>
              <w:pStyle w:val="TableParagraph"/>
              <w:spacing w:before="12"/>
              <w:rPr>
                <w:sz w:val="13"/>
              </w:rPr>
            </w:pPr>
          </w:p>
          <w:p w:rsidR="00B75233" w:rsidRDefault="00153A98">
            <w:pPr>
              <w:pStyle w:val="TableParagraph"/>
              <w:ind w:left="35"/>
              <w:jc w:val="center"/>
              <w:rPr>
                <w:sz w:val="18"/>
              </w:rPr>
            </w:pPr>
            <w:r>
              <w:rPr>
                <w:sz w:val="18"/>
              </w:rPr>
              <w:t>10</w:t>
            </w:r>
          </w:p>
        </w:tc>
      </w:tr>
      <w:tr w:rsidR="00B75233">
        <w:trPr>
          <w:trHeight w:val="570"/>
        </w:trPr>
        <w:tc>
          <w:tcPr>
            <w:tcW w:w="883" w:type="dxa"/>
            <w:vMerge/>
            <w:tcBorders>
              <w:top w:val="nil"/>
            </w:tcBorders>
          </w:tcPr>
          <w:p w:rsidR="00B75233" w:rsidRDefault="00B75233">
            <w:pPr>
              <w:rPr>
                <w:sz w:val="2"/>
                <w:szCs w:val="2"/>
              </w:rPr>
            </w:pPr>
          </w:p>
        </w:tc>
        <w:tc>
          <w:tcPr>
            <w:tcW w:w="883" w:type="dxa"/>
            <w:vMerge/>
            <w:tcBorders>
              <w:top w:val="nil"/>
            </w:tcBorders>
          </w:tcPr>
          <w:p w:rsidR="00B75233" w:rsidRDefault="00B75233">
            <w:pPr>
              <w:rPr>
                <w:sz w:val="2"/>
                <w:szCs w:val="2"/>
              </w:rPr>
            </w:pPr>
          </w:p>
        </w:tc>
        <w:tc>
          <w:tcPr>
            <w:tcW w:w="1339" w:type="dxa"/>
          </w:tcPr>
          <w:p w:rsidR="00B75233" w:rsidRDefault="00153A98">
            <w:pPr>
              <w:pStyle w:val="TableParagraph"/>
              <w:spacing w:before="71" w:line="224" w:lineRule="exact"/>
              <w:ind w:left="321"/>
              <w:rPr>
                <w:sz w:val="18"/>
              </w:rPr>
            </w:pPr>
            <w:r>
              <w:rPr>
                <w:w w:val="95"/>
                <w:sz w:val="18"/>
              </w:rPr>
              <w:t>成本指标</w:t>
            </w:r>
          </w:p>
          <w:p w:rsidR="00B75233" w:rsidRDefault="00153A98">
            <w:pPr>
              <w:pStyle w:val="TableParagraph"/>
              <w:spacing w:line="224" w:lineRule="exact"/>
              <w:ind w:left="321"/>
              <w:rPr>
                <w:sz w:val="18"/>
              </w:rPr>
            </w:pPr>
            <w:r>
              <w:rPr>
                <w:spacing w:val="-2"/>
                <w:w w:val="95"/>
                <w:sz w:val="18"/>
              </w:rPr>
              <w:t>（10</w:t>
            </w:r>
            <w:r>
              <w:rPr>
                <w:spacing w:val="-1"/>
                <w:w w:val="95"/>
                <w:sz w:val="18"/>
              </w:rPr>
              <w:t>分）</w:t>
            </w:r>
          </w:p>
        </w:tc>
        <w:tc>
          <w:tcPr>
            <w:tcW w:w="2541" w:type="dxa"/>
            <w:gridSpan w:val="2"/>
          </w:tcPr>
          <w:p w:rsidR="00B75233" w:rsidRDefault="00153A98">
            <w:pPr>
              <w:pStyle w:val="TableParagraph"/>
              <w:spacing w:before="80" w:line="228" w:lineRule="auto"/>
              <w:ind w:left="924" w:right="1" w:hanging="886"/>
              <w:rPr>
                <w:sz w:val="18"/>
              </w:rPr>
            </w:pPr>
            <w:r>
              <w:rPr>
                <w:w w:val="95"/>
                <w:sz w:val="18"/>
              </w:rPr>
              <w:t>按时拨付菊花补贴、菊展养护、</w:t>
            </w:r>
            <w:proofErr w:type="gramStart"/>
            <w:r>
              <w:rPr>
                <w:sz w:val="18"/>
              </w:rPr>
              <w:t>扎景费用</w:t>
            </w:r>
            <w:proofErr w:type="gramEnd"/>
          </w:p>
        </w:tc>
        <w:tc>
          <w:tcPr>
            <w:tcW w:w="1339" w:type="dxa"/>
          </w:tcPr>
          <w:p w:rsidR="00B75233" w:rsidRDefault="00B75233">
            <w:pPr>
              <w:pStyle w:val="TableParagraph"/>
              <w:spacing w:before="12"/>
              <w:rPr>
                <w:sz w:val="13"/>
              </w:rPr>
            </w:pPr>
          </w:p>
          <w:p w:rsidR="00B75233" w:rsidRDefault="00153A98">
            <w:pPr>
              <w:pStyle w:val="TableParagraph"/>
              <w:ind w:left="37"/>
              <w:jc w:val="center"/>
              <w:rPr>
                <w:sz w:val="18"/>
              </w:rPr>
            </w:pPr>
            <w:r>
              <w:rPr>
                <w:w w:val="99"/>
                <w:sz w:val="18"/>
              </w:rPr>
              <w:t>是</w:t>
            </w:r>
          </w:p>
        </w:tc>
        <w:tc>
          <w:tcPr>
            <w:tcW w:w="1339" w:type="dxa"/>
          </w:tcPr>
          <w:p w:rsidR="00B75233" w:rsidRDefault="00B75233">
            <w:pPr>
              <w:pStyle w:val="TableParagraph"/>
              <w:spacing w:before="12"/>
              <w:rPr>
                <w:sz w:val="13"/>
              </w:rPr>
            </w:pPr>
          </w:p>
          <w:p w:rsidR="00B75233" w:rsidRDefault="00153A98">
            <w:pPr>
              <w:pStyle w:val="TableParagraph"/>
              <w:ind w:left="38"/>
              <w:jc w:val="center"/>
              <w:rPr>
                <w:sz w:val="18"/>
              </w:rPr>
            </w:pPr>
            <w:r>
              <w:rPr>
                <w:w w:val="99"/>
                <w:sz w:val="18"/>
              </w:rPr>
              <w:t>是</w:t>
            </w:r>
          </w:p>
        </w:tc>
        <w:tc>
          <w:tcPr>
            <w:tcW w:w="1339" w:type="dxa"/>
          </w:tcPr>
          <w:p w:rsidR="00B75233" w:rsidRDefault="00B75233">
            <w:pPr>
              <w:pStyle w:val="TableParagraph"/>
              <w:spacing w:before="12"/>
              <w:rPr>
                <w:sz w:val="13"/>
              </w:rPr>
            </w:pPr>
          </w:p>
          <w:p w:rsidR="00B75233" w:rsidRDefault="00153A98">
            <w:pPr>
              <w:pStyle w:val="TableParagraph"/>
              <w:ind w:left="35"/>
              <w:jc w:val="center"/>
              <w:rPr>
                <w:sz w:val="18"/>
              </w:rPr>
            </w:pPr>
            <w:r>
              <w:rPr>
                <w:sz w:val="18"/>
              </w:rPr>
              <w:t>10</w:t>
            </w:r>
          </w:p>
        </w:tc>
      </w:tr>
      <w:tr w:rsidR="00B75233">
        <w:trPr>
          <w:trHeight w:val="551"/>
        </w:trPr>
        <w:tc>
          <w:tcPr>
            <w:tcW w:w="883" w:type="dxa"/>
            <w:vMerge/>
            <w:tcBorders>
              <w:top w:val="nil"/>
            </w:tcBorders>
          </w:tcPr>
          <w:p w:rsidR="00B75233" w:rsidRDefault="00B75233">
            <w:pPr>
              <w:rPr>
                <w:sz w:val="2"/>
                <w:szCs w:val="2"/>
              </w:rPr>
            </w:pPr>
          </w:p>
        </w:tc>
        <w:tc>
          <w:tcPr>
            <w:tcW w:w="883" w:type="dxa"/>
          </w:tcPr>
          <w:p w:rsidR="00B75233" w:rsidRDefault="00153A98">
            <w:pPr>
              <w:pStyle w:val="TableParagraph"/>
              <w:spacing w:before="62" w:line="224" w:lineRule="exact"/>
              <w:ind w:left="93"/>
              <w:rPr>
                <w:sz w:val="18"/>
              </w:rPr>
            </w:pPr>
            <w:r>
              <w:rPr>
                <w:w w:val="95"/>
                <w:sz w:val="18"/>
              </w:rPr>
              <w:t>效益指标</w:t>
            </w:r>
          </w:p>
          <w:p w:rsidR="00B75233" w:rsidRDefault="00153A98">
            <w:pPr>
              <w:pStyle w:val="TableParagraph"/>
              <w:spacing w:line="224" w:lineRule="exact"/>
              <w:ind w:left="91"/>
              <w:rPr>
                <w:sz w:val="18"/>
              </w:rPr>
            </w:pPr>
            <w:r>
              <w:rPr>
                <w:spacing w:val="-1"/>
                <w:w w:val="95"/>
                <w:sz w:val="18"/>
              </w:rPr>
              <w:t>（40分</w:t>
            </w:r>
            <w:r>
              <w:rPr>
                <w:w w:val="95"/>
                <w:sz w:val="18"/>
              </w:rPr>
              <w:t>）</w:t>
            </w:r>
          </w:p>
        </w:tc>
        <w:tc>
          <w:tcPr>
            <w:tcW w:w="1339" w:type="dxa"/>
          </w:tcPr>
          <w:p w:rsidR="00B75233" w:rsidRDefault="00153A98">
            <w:pPr>
              <w:pStyle w:val="TableParagraph"/>
              <w:spacing w:before="71" w:line="228" w:lineRule="auto"/>
              <w:ind w:left="144" w:right="106" w:firstLine="177"/>
              <w:rPr>
                <w:sz w:val="18"/>
              </w:rPr>
            </w:pPr>
            <w:r>
              <w:rPr>
                <w:sz w:val="18"/>
              </w:rPr>
              <w:t>社会效益</w:t>
            </w:r>
            <w:r>
              <w:rPr>
                <w:spacing w:val="-3"/>
                <w:sz w:val="18"/>
              </w:rPr>
              <w:t>指标</w:t>
            </w:r>
            <w:r>
              <w:rPr>
                <w:sz w:val="18"/>
              </w:rPr>
              <w:t>（40分</w:t>
            </w:r>
            <w:r>
              <w:rPr>
                <w:spacing w:val="-16"/>
                <w:sz w:val="18"/>
              </w:rPr>
              <w:t>）</w:t>
            </w:r>
          </w:p>
        </w:tc>
        <w:tc>
          <w:tcPr>
            <w:tcW w:w="2541" w:type="dxa"/>
            <w:gridSpan w:val="2"/>
          </w:tcPr>
          <w:p w:rsidR="00B75233" w:rsidRDefault="00153A98">
            <w:pPr>
              <w:pStyle w:val="TableParagraph"/>
              <w:spacing w:before="71" w:line="228" w:lineRule="auto"/>
              <w:ind w:left="924" w:right="-15" w:hanging="886"/>
              <w:rPr>
                <w:sz w:val="18"/>
              </w:rPr>
            </w:pPr>
            <w:r>
              <w:rPr>
                <w:spacing w:val="-4"/>
                <w:w w:val="95"/>
                <w:sz w:val="18"/>
              </w:rPr>
              <w:t>改善生活环境、带动菊花相关产</w:t>
            </w:r>
            <w:r>
              <w:rPr>
                <w:sz w:val="18"/>
              </w:rPr>
              <w:t>业的发展</w:t>
            </w:r>
          </w:p>
        </w:tc>
        <w:tc>
          <w:tcPr>
            <w:tcW w:w="1339" w:type="dxa"/>
          </w:tcPr>
          <w:p w:rsidR="00B75233" w:rsidRDefault="00B75233">
            <w:pPr>
              <w:pStyle w:val="TableParagraph"/>
              <w:spacing w:before="3"/>
              <w:rPr>
                <w:sz w:val="13"/>
              </w:rPr>
            </w:pPr>
          </w:p>
          <w:p w:rsidR="00B75233" w:rsidRDefault="00153A98">
            <w:pPr>
              <w:pStyle w:val="TableParagraph"/>
              <w:ind w:left="37"/>
              <w:jc w:val="center"/>
              <w:rPr>
                <w:sz w:val="18"/>
              </w:rPr>
            </w:pPr>
            <w:r>
              <w:rPr>
                <w:w w:val="99"/>
                <w:sz w:val="18"/>
              </w:rPr>
              <w:t>是</w:t>
            </w:r>
          </w:p>
        </w:tc>
        <w:tc>
          <w:tcPr>
            <w:tcW w:w="1339" w:type="dxa"/>
          </w:tcPr>
          <w:p w:rsidR="00B75233" w:rsidRDefault="00B75233">
            <w:pPr>
              <w:pStyle w:val="TableParagraph"/>
              <w:spacing w:before="3"/>
              <w:rPr>
                <w:sz w:val="13"/>
              </w:rPr>
            </w:pPr>
          </w:p>
          <w:p w:rsidR="00B75233" w:rsidRDefault="00153A98">
            <w:pPr>
              <w:pStyle w:val="TableParagraph"/>
              <w:ind w:left="38"/>
              <w:jc w:val="center"/>
              <w:rPr>
                <w:sz w:val="18"/>
              </w:rPr>
            </w:pPr>
            <w:r>
              <w:rPr>
                <w:w w:val="99"/>
                <w:sz w:val="18"/>
              </w:rPr>
              <w:t>是</w:t>
            </w:r>
          </w:p>
        </w:tc>
        <w:tc>
          <w:tcPr>
            <w:tcW w:w="1339" w:type="dxa"/>
          </w:tcPr>
          <w:p w:rsidR="00B75233" w:rsidRDefault="00B75233">
            <w:pPr>
              <w:pStyle w:val="TableParagraph"/>
              <w:spacing w:before="3"/>
              <w:rPr>
                <w:sz w:val="13"/>
              </w:rPr>
            </w:pPr>
          </w:p>
          <w:p w:rsidR="00B75233" w:rsidRDefault="00153A98">
            <w:pPr>
              <w:pStyle w:val="TableParagraph"/>
              <w:ind w:left="35"/>
              <w:jc w:val="center"/>
              <w:rPr>
                <w:sz w:val="18"/>
              </w:rPr>
            </w:pPr>
            <w:r>
              <w:rPr>
                <w:sz w:val="18"/>
              </w:rPr>
              <w:t>40</w:t>
            </w:r>
          </w:p>
        </w:tc>
      </w:tr>
      <w:tr w:rsidR="00B75233">
        <w:trPr>
          <w:trHeight w:val="392"/>
        </w:trPr>
        <w:tc>
          <w:tcPr>
            <w:tcW w:w="883" w:type="dxa"/>
          </w:tcPr>
          <w:p w:rsidR="00B75233" w:rsidRDefault="00153A98">
            <w:pPr>
              <w:pStyle w:val="TableParagraph"/>
              <w:spacing w:before="90"/>
              <w:ind w:left="270"/>
              <w:rPr>
                <w:sz w:val="18"/>
              </w:rPr>
            </w:pPr>
            <w:r>
              <w:rPr>
                <w:sz w:val="18"/>
              </w:rPr>
              <w:t>总分</w:t>
            </w:r>
          </w:p>
        </w:tc>
        <w:tc>
          <w:tcPr>
            <w:tcW w:w="8780" w:type="dxa"/>
            <w:gridSpan w:val="7"/>
          </w:tcPr>
          <w:p w:rsidR="00B75233" w:rsidRDefault="00153A98">
            <w:pPr>
              <w:pStyle w:val="TableParagraph"/>
              <w:spacing w:before="90"/>
              <w:ind w:left="4154" w:right="4115"/>
              <w:jc w:val="center"/>
              <w:rPr>
                <w:sz w:val="18"/>
              </w:rPr>
            </w:pPr>
            <w:r>
              <w:rPr>
                <w:sz w:val="18"/>
              </w:rPr>
              <w:t>94.99</w:t>
            </w:r>
          </w:p>
        </w:tc>
      </w:tr>
      <w:tr w:rsidR="00B75233">
        <w:trPr>
          <w:trHeight w:val="1727"/>
        </w:trPr>
        <w:tc>
          <w:tcPr>
            <w:tcW w:w="883" w:type="dxa"/>
          </w:tcPr>
          <w:p w:rsidR="00B75233" w:rsidRDefault="00B75233">
            <w:pPr>
              <w:pStyle w:val="TableParagraph"/>
              <w:rPr>
                <w:sz w:val="18"/>
              </w:rPr>
            </w:pPr>
          </w:p>
          <w:p w:rsidR="00B75233" w:rsidRDefault="00B75233">
            <w:pPr>
              <w:pStyle w:val="TableParagraph"/>
              <w:spacing w:before="2"/>
              <w:rPr>
                <w:sz w:val="16"/>
              </w:rPr>
            </w:pPr>
          </w:p>
          <w:p w:rsidR="00B75233" w:rsidRDefault="00153A98">
            <w:pPr>
              <w:pStyle w:val="TableParagraph"/>
              <w:spacing w:line="228" w:lineRule="auto"/>
              <w:ind w:left="92" w:right="51"/>
              <w:jc w:val="center"/>
              <w:rPr>
                <w:sz w:val="18"/>
              </w:rPr>
            </w:pPr>
            <w:r>
              <w:rPr>
                <w:sz w:val="18"/>
              </w:rPr>
              <w:t>偏差大或目标未完成原因分析</w:t>
            </w:r>
          </w:p>
        </w:tc>
        <w:tc>
          <w:tcPr>
            <w:tcW w:w="8780" w:type="dxa"/>
            <w:gridSpan w:val="7"/>
          </w:tcPr>
          <w:p w:rsidR="00B75233" w:rsidRDefault="00153A98">
            <w:pPr>
              <w:pStyle w:val="TableParagraph"/>
              <w:spacing w:before="20" w:line="228" w:lineRule="auto"/>
              <w:ind w:left="33" w:right="13"/>
              <w:rPr>
                <w:sz w:val="18"/>
              </w:rPr>
            </w:pPr>
            <w:r>
              <w:rPr>
                <w:spacing w:val="-2"/>
                <w:w w:val="95"/>
                <w:sz w:val="18"/>
              </w:rPr>
              <w:t>中队</w:t>
            </w:r>
            <w:r>
              <w:rPr>
                <w:w w:val="95"/>
                <w:sz w:val="18"/>
              </w:rPr>
              <w:t>2020</w:t>
            </w:r>
            <w:r>
              <w:rPr>
                <w:spacing w:val="-4"/>
                <w:w w:val="95"/>
                <w:sz w:val="18"/>
              </w:rPr>
              <w:t>年东西湖区金秋菊展目标已经完成，全年资金使用</w:t>
            </w:r>
            <w:r>
              <w:rPr>
                <w:w w:val="95"/>
                <w:sz w:val="18"/>
              </w:rPr>
              <w:t>112.3941</w:t>
            </w:r>
            <w:r>
              <w:rPr>
                <w:spacing w:val="-4"/>
                <w:w w:val="95"/>
                <w:sz w:val="18"/>
              </w:rPr>
              <w:t>万元，与年初预算的</w:t>
            </w:r>
            <w:r>
              <w:rPr>
                <w:w w:val="95"/>
                <w:sz w:val="18"/>
              </w:rPr>
              <w:t>150</w:t>
            </w:r>
            <w:r>
              <w:rPr>
                <w:spacing w:val="-2"/>
                <w:w w:val="95"/>
                <w:sz w:val="18"/>
              </w:rPr>
              <w:t>万元相差</w:t>
            </w:r>
            <w:r>
              <w:rPr>
                <w:w w:val="95"/>
                <w:sz w:val="18"/>
              </w:rPr>
              <w:t xml:space="preserve">37.6059万   </w:t>
            </w:r>
            <w:r>
              <w:rPr>
                <w:sz w:val="18"/>
              </w:rPr>
              <w:t>元。</w:t>
            </w:r>
          </w:p>
          <w:p w:rsidR="00B75233" w:rsidRDefault="00153A98">
            <w:pPr>
              <w:pStyle w:val="TableParagraph"/>
              <w:spacing w:before="1" w:line="228" w:lineRule="auto"/>
              <w:ind w:left="33" w:right="33"/>
              <w:rPr>
                <w:sz w:val="18"/>
              </w:rPr>
            </w:pPr>
            <w:r>
              <w:rPr>
                <w:spacing w:val="-5"/>
                <w:sz w:val="18"/>
              </w:rPr>
              <w:t>原因分析：根据武汉市园林和林业局印发的《关于第</w:t>
            </w:r>
            <w:r>
              <w:rPr>
                <w:sz w:val="18"/>
              </w:rPr>
              <w:t>37</w:t>
            </w:r>
            <w:r>
              <w:rPr>
                <w:spacing w:val="-2"/>
                <w:sz w:val="18"/>
              </w:rPr>
              <w:t>届金秋菊展工作方案的通知》</w:t>
            </w:r>
            <w:r>
              <w:rPr>
                <w:sz w:val="18"/>
              </w:rPr>
              <w:t>（</w:t>
            </w:r>
            <w:proofErr w:type="gramStart"/>
            <w:r>
              <w:rPr>
                <w:spacing w:val="-3"/>
                <w:sz w:val="18"/>
              </w:rPr>
              <w:t>武绿发</w:t>
            </w:r>
            <w:proofErr w:type="gramEnd"/>
            <w:r>
              <w:rPr>
                <w:spacing w:val="-3"/>
                <w:sz w:val="18"/>
              </w:rPr>
              <w:t>〔</w:t>
            </w:r>
            <w:r>
              <w:rPr>
                <w:sz w:val="18"/>
              </w:rPr>
              <w:t>2020</w:t>
            </w:r>
            <w:r>
              <w:rPr>
                <w:spacing w:val="-4"/>
                <w:sz w:val="18"/>
              </w:rPr>
              <w:t>〕</w:t>
            </w:r>
            <w:r>
              <w:rPr>
                <w:sz w:val="18"/>
              </w:rPr>
              <w:t>2号</w:t>
            </w:r>
            <w:r>
              <w:rPr>
                <w:spacing w:val="-4"/>
                <w:sz w:val="18"/>
              </w:rPr>
              <w:t>）</w:t>
            </w:r>
            <w:r>
              <w:rPr>
                <w:sz w:val="18"/>
              </w:rPr>
              <w:t>要</w:t>
            </w:r>
            <w:r>
              <w:rPr>
                <w:spacing w:val="-1"/>
                <w:w w:val="95"/>
                <w:sz w:val="18"/>
              </w:rPr>
              <w:t>求，2020</w:t>
            </w:r>
            <w:r>
              <w:rPr>
                <w:spacing w:val="-9"/>
                <w:w w:val="95"/>
                <w:sz w:val="18"/>
              </w:rPr>
              <w:t xml:space="preserve">年各区菊展以“金秋金菊、美轮美奂”为办展主题，以节俭、务实、精彩、安全为基本原则。且要求各    </w:t>
            </w:r>
            <w:r>
              <w:rPr>
                <w:spacing w:val="-2"/>
                <w:sz w:val="18"/>
              </w:rPr>
              <w:t>区每个区大型</w:t>
            </w:r>
            <w:proofErr w:type="gramStart"/>
            <w:r>
              <w:rPr>
                <w:spacing w:val="-2"/>
                <w:sz w:val="18"/>
              </w:rPr>
              <w:t>扎景不</w:t>
            </w:r>
            <w:proofErr w:type="gramEnd"/>
            <w:r>
              <w:rPr>
                <w:spacing w:val="-2"/>
                <w:sz w:val="18"/>
              </w:rPr>
              <w:t>超过</w:t>
            </w:r>
            <w:r>
              <w:rPr>
                <w:sz w:val="18"/>
              </w:rPr>
              <w:t>1</w:t>
            </w:r>
            <w:r>
              <w:rPr>
                <w:spacing w:val="-6"/>
                <w:sz w:val="18"/>
              </w:rPr>
              <w:t>个，新城区以环境氛围布置为主，重点突出花展的“花卉、花艺、花园”三要素。我</w:t>
            </w:r>
            <w:r>
              <w:rPr>
                <w:spacing w:val="-7"/>
                <w:w w:val="95"/>
                <w:sz w:val="18"/>
              </w:rPr>
              <w:t xml:space="preserve">局响应市局号召，坚持环保节约原则，适度的把握单项作品投资规模，展出了一个大型扎景，十三个小景，以生   </w:t>
            </w:r>
            <w:r>
              <w:rPr>
                <w:spacing w:val="-8"/>
                <w:w w:val="95"/>
                <w:sz w:val="18"/>
              </w:rPr>
              <w:t>活化、场景化、简洁化的方式展列。</w:t>
            </w:r>
            <w:proofErr w:type="gramStart"/>
            <w:r>
              <w:rPr>
                <w:spacing w:val="-8"/>
                <w:w w:val="95"/>
                <w:sz w:val="18"/>
              </w:rPr>
              <w:t>扎景规模</w:t>
            </w:r>
            <w:proofErr w:type="gramEnd"/>
            <w:r>
              <w:rPr>
                <w:spacing w:val="-8"/>
                <w:w w:val="95"/>
                <w:sz w:val="18"/>
              </w:rPr>
              <w:t>变小，则使用预算金额变少。虽菊展预算未使用完，但</w:t>
            </w:r>
            <w:r>
              <w:rPr>
                <w:w w:val="95"/>
                <w:sz w:val="18"/>
              </w:rPr>
              <w:t>2020</w:t>
            </w:r>
            <w:r>
              <w:rPr>
                <w:spacing w:val="-4"/>
                <w:w w:val="95"/>
                <w:sz w:val="18"/>
              </w:rPr>
              <w:t>年东西</w:t>
            </w:r>
          </w:p>
          <w:p w:rsidR="00B75233" w:rsidRDefault="00153A98">
            <w:pPr>
              <w:pStyle w:val="TableParagraph"/>
              <w:spacing w:line="152" w:lineRule="exact"/>
              <w:ind w:left="33"/>
              <w:rPr>
                <w:sz w:val="18"/>
              </w:rPr>
            </w:pPr>
            <w:r>
              <w:rPr>
                <w:spacing w:val="-4"/>
                <w:w w:val="95"/>
                <w:sz w:val="18"/>
              </w:rPr>
              <w:t>湖区菊展在市菊展评比中取得了优秀组织单位一等奖；菊花品种菊栽培一等奖的好成绩；且我区多个作品荣获市</w:t>
            </w:r>
          </w:p>
        </w:tc>
      </w:tr>
      <w:tr w:rsidR="00B75233">
        <w:trPr>
          <w:trHeight w:val="949"/>
        </w:trPr>
        <w:tc>
          <w:tcPr>
            <w:tcW w:w="883" w:type="dxa"/>
          </w:tcPr>
          <w:p w:rsidR="00B75233" w:rsidRDefault="00153A98">
            <w:pPr>
              <w:pStyle w:val="TableParagraph"/>
              <w:spacing w:before="159" w:line="228" w:lineRule="auto"/>
              <w:ind w:left="92" w:right="51"/>
              <w:jc w:val="both"/>
              <w:rPr>
                <w:sz w:val="18"/>
              </w:rPr>
            </w:pPr>
            <w:r>
              <w:rPr>
                <w:sz w:val="18"/>
              </w:rPr>
              <w:t>改进措施及结果应用方案</w:t>
            </w:r>
          </w:p>
        </w:tc>
        <w:tc>
          <w:tcPr>
            <w:tcW w:w="8780" w:type="dxa"/>
            <w:gridSpan w:val="7"/>
          </w:tcPr>
          <w:p w:rsidR="00B75233" w:rsidRDefault="00153A98">
            <w:pPr>
              <w:pStyle w:val="TableParagraph"/>
              <w:spacing w:before="11"/>
              <w:ind w:left="33"/>
              <w:rPr>
                <w:sz w:val="18"/>
              </w:rPr>
            </w:pPr>
            <w:r>
              <w:rPr>
                <w:sz w:val="18"/>
              </w:rPr>
              <w:t>按照武汉市园林和林业局要求及2020年各项费用支出情况做好2021年年度预算。</w:t>
            </w:r>
          </w:p>
        </w:tc>
      </w:tr>
      <w:tr w:rsidR="00B75233">
        <w:trPr>
          <w:trHeight w:val="949"/>
        </w:trPr>
        <w:tc>
          <w:tcPr>
            <w:tcW w:w="883" w:type="dxa"/>
          </w:tcPr>
          <w:p w:rsidR="00B75233" w:rsidRDefault="00153A98">
            <w:pPr>
              <w:pStyle w:val="TableParagraph"/>
              <w:spacing w:before="160" w:line="228" w:lineRule="auto"/>
              <w:ind w:left="92" w:right="51"/>
              <w:jc w:val="both"/>
              <w:rPr>
                <w:sz w:val="18"/>
              </w:rPr>
            </w:pPr>
            <w:r>
              <w:rPr>
                <w:sz w:val="18"/>
              </w:rPr>
              <w:t>单位主要负责人签批意见</w:t>
            </w:r>
          </w:p>
        </w:tc>
        <w:tc>
          <w:tcPr>
            <w:tcW w:w="8780" w:type="dxa"/>
            <w:gridSpan w:val="7"/>
          </w:tcPr>
          <w:p w:rsidR="00B75233" w:rsidRDefault="00B75233">
            <w:pPr>
              <w:pStyle w:val="TableParagraph"/>
              <w:rPr>
                <w:sz w:val="18"/>
              </w:rPr>
            </w:pPr>
          </w:p>
          <w:p w:rsidR="00B75233" w:rsidRDefault="00153A98">
            <w:pPr>
              <w:pStyle w:val="TableParagraph"/>
              <w:spacing w:before="138"/>
              <w:ind w:right="1532"/>
              <w:jc w:val="right"/>
              <w:rPr>
                <w:sz w:val="18"/>
              </w:rPr>
            </w:pPr>
            <w:r>
              <w:rPr>
                <w:w w:val="95"/>
                <w:sz w:val="18"/>
              </w:rPr>
              <w:t>签名：年月日</w:t>
            </w:r>
          </w:p>
        </w:tc>
      </w:tr>
    </w:tbl>
    <w:p w:rsidR="00B75233" w:rsidRDefault="00153A98">
      <w:pPr>
        <w:pStyle w:val="a3"/>
        <w:spacing w:before="21"/>
        <w:ind w:left="976"/>
      </w:pPr>
      <w:r>
        <w:rPr>
          <w:noProof/>
          <w:lang w:val="en-US" w:bidi="ar-SA"/>
        </w:rPr>
        <mc:AlternateContent>
          <mc:Choice Requires="wps">
            <w:drawing>
              <wp:anchor distT="0" distB="0" distL="114300" distR="114300" simplePos="0" relativeHeight="251693056" behindDoc="1" locked="0" layoutInCell="1" allowOverlap="1">
                <wp:simplePos x="0" y="0"/>
                <wp:positionH relativeFrom="page">
                  <wp:posOffset>896620</wp:posOffset>
                </wp:positionH>
                <wp:positionV relativeFrom="paragraph">
                  <wp:posOffset>-3134360</wp:posOffset>
                </wp:positionV>
                <wp:extent cx="139700" cy="139700"/>
                <wp:effectExtent l="0" t="0" r="0" b="0"/>
                <wp:wrapNone/>
                <wp:docPr id="34" name="文本框 35"/>
                <wp:cNvGraphicFramePr/>
                <a:graphic xmlns:a="http://schemas.openxmlformats.org/drawingml/2006/main">
                  <a:graphicData uri="http://schemas.microsoft.com/office/word/2010/wordprocessingShape">
                    <wps:wsp>
                      <wps:cNvSpPr txBox="1"/>
                      <wps:spPr>
                        <a:xfrm>
                          <a:off x="0" y="0"/>
                          <a:ext cx="139700" cy="139700"/>
                        </a:xfrm>
                        <a:prstGeom prst="rect">
                          <a:avLst/>
                        </a:prstGeom>
                        <a:noFill/>
                        <a:ln>
                          <a:noFill/>
                        </a:ln>
                      </wps:spPr>
                      <wps:txbx>
                        <w:txbxContent>
                          <w:p w:rsidR="00153A98" w:rsidRDefault="00153A98">
                            <w:pPr>
                              <w:spacing w:line="219" w:lineRule="exact"/>
                              <w:ind w:left="20"/>
                              <w:rPr>
                                <w:sz w:val="18"/>
                              </w:rPr>
                            </w:pPr>
                            <w:r>
                              <w:rPr>
                                <w:w w:val="99"/>
                                <w:sz w:val="18"/>
                              </w:rPr>
                              <w:t>）</w:t>
                            </w:r>
                          </w:p>
                        </w:txbxContent>
                      </wps:txbx>
                      <wps:bodyPr vert="vert" lIns="0" tIns="0" rIns="0" bIns="0" upright="1"/>
                    </wps:wsp>
                  </a:graphicData>
                </a:graphic>
              </wp:anchor>
            </w:drawing>
          </mc:Choice>
          <mc:Fallback>
            <w:pict>
              <v:shape id="文本框 35" o:spid="_x0000_s1059" type="#_x0000_t202" style="position:absolute;left:0;text-align:left;margin-left:70.6pt;margin-top:-246.8pt;width:11pt;height:11pt;z-index:-251623424;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" filled="f" stroked="f">
                <v:textbox style="layout-flow:vertical" inset="0,0,0,0">
                  <w:txbxContent>
                    <w:p w:rsidR="00153A98" w:rsidRDefault="00153A98">
                      <w:pPr>
                        <w:spacing w:line="219" w:lineRule="exact"/>
                        <w:ind w:left="20"/>
                        <w:rPr>
                          <w:sz w:val="18"/>
                        </w:rPr>
                      </w:pPr>
                      <w:r>
                        <w:rPr>
                          <w:w w:val="99"/>
                          <w:sz w:val="18"/>
                        </w:rPr>
                        <w:t>）</w:t>
                      </w:r>
                    </w:p>
                  </w:txbxContent>
                </v:textbox>
                <w10:wrap anchorx="page"/>
              </v:shape>
            </w:pict>
          </mc:Fallback>
        </mc:AlternateContent>
      </w:r>
      <w:r>
        <w:t>备注：</w:t>
      </w:r>
    </w:p>
    <w:p w:rsidR="00B75233" w:rsidRDefault="00153A98">
      <w:pPr>
        <w:pStyle w:val="a4"/>
        <w:numPr>
          <w:ilvl w:val="1"/>
          <w:numId w:val="30"/>
        </w:numPr>
        <w:tabs>
          <w:tab w:val="left" w:pos="1464"/>
        </w:tabs>
        <w:spacing w:before="38"/>
        <w:rPr>
          <w:sz w:val="16"/>
        </w:rPr>
      </w:pPr>
      <w:r>
        <w:rPr>
          <w:spacing w:val="-4"/>
          <w:sz w:val="16"/>
        </w:rPr>
        <w:t>预算执行情况口径：预算数为调整后财政资金总额</w:t>
      </w:r>
      <w:r>
        <w:rPr>
          <w:sz w:val="16"/>
        </w:rPr>
        <w:t>（</w:t>
      </w:r>
      <w:r>
        <w:rPr>
          <w:spacing w:val="-2"/>
          <w:sz w:val="16"/>
        </w:rPr>
        <w:t>包括上年结余结转</w:t>
      </w:r>
      <w:r>
        <w:rPr>
          <w:spacing w:val="-3"/>
          <w:sz w:val="16"/>
        </w:rPr>
        <w:t>）</w:t>
      </w:r>
      <w:r>
        <w:rPr>
          <w:spacing w:val="-4"/>
          <w:sz w:val="16"/>
        </w:rPr>
        <w:t>，执行数为资金使用单位财政资金实际支出数。</w:t>
      </w:r>
    </w:p>
    <w:p w:rsidR="00B75233" w:rsidRDefault="00153A98">
      <w:pPr>
        <w:pStyle w:val="a4"/>
        <w:numPr>
          <w:ilvl w:val="1"/>
          <w:numId w:val="30"/>
        </w:numPr>
        <w:tabs>
          <w:tab w:val="left" w:pos="1464"/>
        </w:tabs>
        <w:spacing w:before="13"/>
        <w:rPr>
          <w:sz w:val="16"/>
        </w:rPr>
      </w:pPr>
      <w:r>
        <w:rPr>
          <w:spacing w:val="-7"/>
          <w:sz w:val="16"/>
        </w:rPr>
        <w:t>定量指标完成数汇总原则：绝对值直接累加计算，相对值按照资金额度加权平均计算。定量指标计分原则：正向指标</w:t>
      </w:r>
      <w:r>
        <w:rPr>
          <w:sz w:val="16"/>
        </w:rPr>
        <w:t>（即目标值</w:t>
      </w:r>
    </w:p>
    <w:p w:rsidR="00B75233" w:rsidRDefault="00153A98">
      <w:pPr>
        <w:pStyle w:val="a4"/>
        <w:numPr>
          <w:ilvl w:val="1"/>
          <w:numId w:val="30"/>
        </w:numPr>
        <w:tabs>
          <w:tab w:val="left" w:pos="1464"/>
        </w:tabs>
        <w:spacing w:before="37"/>
        <w:rPr>
          <w:sz w:val="16"/>
        </w:rPr>
      </w:pPr>
      <w:r>
        <w:rPr>
          <w:spacing w:val="-7"/>
          <w:sz w:val="16"/>
        </w:rPr>
        <w:t>定性指标计分原则：达成预期指标、部分达成预期指标并具有一定效果、未达成预期指标且效果较差三档，分別按照该指标对应</w:t>
      </w:r>
    </w:p>
    <w:p w:rsidR="00B75233" w:rsidRDefault="00153A98">
      <w:pPr>
        <w:pStyle w:val="a4"/>
        <w:numPr>
          <w:ilvl w:val="1"/>
          <w:numId w:val="30"/>
        </w:numPr>
        <w:tabs>
          <w:tab w:val="left" w:pos="1464"/>
        </w:tabs>
        <w:spacing w:before="62"/>
        <w:rPr>
          <w:sz w:val="16"/>
        </w:rPr>
      </w:pPr>
      <w:r>
        <w:rPr>
          <w:spacing w:val="-3"/>
          <w:sz w:val="16"/>
        </w:rPr>
        <w:t>基于经济性和必要性等因素考虑，满意度指标暂可不</w:t>
      </w:r>
      <w:proofErr w:type="gramStart"/>
      <w:r>
        <w:rPr>
          <w:spacing w:val="-3"/>
          <w:sz w:val="16"/>
        </w:rPr>
        <w:t>作为必评指标</w:t>
      </w:r>
      <w:proofErr w:type="gramEnd"/>
      <w:r>
        <w:rPr>
          <w:spacing w:val="-3"/>
          <w:sz w:val="16"/>
        </w:rPr>
        <w:t>。</w:t>
      </w:r>
    </w:p>
    <w:p w:rsidR="00B75233" w:rsidRDefault="00B75233">
      <w:pPr>
        <w:rPr>
          <w:sz w:val="16"/>
        </w:rPr>
        <w:sectPr w:rsidR="00B75233">
          <w:headerReference w:type="default" r:id="rId78"/>
          <w:footerReference w:type="default" r:id="rId79"/>
          <w:pgSz w:w="11910" w:h="16840"/>
          <w:pgMar w:top="1400" w:right="0" w:bottom="280" w:left="140" w:header="0" w:footer="0" w:gutter="0"/>
          <w:cols w:space="720"/>
        </w:sectPr>
      </w:pPr>
    </w:p>
    <w:p w:rsidR="00B75233" w:rsidRDefault="00153A98">
      <w:pPr>
        <w:spacing w:before="44"/>
        <w:ind w:left="1983" w:right="2272"/>
        <w:jc w:val="center"/>
        <w:rPr>
          <w:b/>
          <w:sz w:val="26"/>
        </w:rPr>
      </w:pPr>
      <w:r>
        <w:rPr>
          <w:b/>
          <w:sz w:val="26"/>
        </w:rPr>
        <w:lastRenderedPageBreak/>
        <w:t>2020年度杜公湖国家湿地公园项目绩效目标自评表</w:t>
      </w:r>
    </w:p>
    <w:p w:rsidR="00B75233" w:rsidRDefault="00153A98">
      <w:pPr>
        <w:pStyle w:val="9"/>
        <w:tabs>
          <w:tab w:val="left" w:pos="7016"/>
        </w:tabs>
        <w:spacing w:before="164" w:line="240" w:lineRule="auto"/>
        <w:ind w:left="973"/>
      </w:pPr>
      <w:r>
        <w:rPr>
          <w:noProof/>
          <w:lang w:val="en-US" w:bidi="ar-SA"/>
        </w:rPr>
        <mc:AlternateContent>
          <mc:Choice Requires="wps">
            <w:drawing>
              <wp:anchor distT="0" distB="0" distL="114300" distR="114300" simplePos="0" relativeHeight="251694080" behindDoc="1" locked="0" layoutInCell="1" allowOverlap="1">
                <wp:simplePos x="0" y="0"/>
                <wp:positionH relativeFrom="page">
                  <wp:posOffset>883920</wp:posOffset>
                </wp:positionH>
                <wp:positionV relativeFrom="paragraph">
                  <wp:posOffset>3745230</wp:posOffset>
                </wp:positionV>
                <wp:extent cx="129540" cy="129540"/>
                <wp:effectExtent l="0" t="0" r="0" b="0"/>
                <wp:wrapNone/>
                <wp:docPr id="35" name="文本框 36"/>
                <wp:cNvGraphicFramePr/>
                <a:graphic xmlns:a="http://schemas.openxmlformats.org/drawingml/2006/main">
                  <a:graphicData uri="http://schemas.microsoft.com/office/word/2010/wordprocessingShape">
                    <wps:wsp>
                      <wps:cNvSpPr txBox="1"/>
                      <wps:spPr>
                        <a:xfrm>
                          <a:off x="0" y="0"/>
                          <a:ext cx="129540" cy="129540"/>
                        </a:xfrm>
                        <a:prstGeom prst="rect">
                          <a:avLst/>
                        </a:prstGeom>
                        <a:noFill/>
                        <a:ln>
                          <a:noFill/>
                        </a:ln>
                      </wps:spPr>
                      <wps:txbx>
                        <w:txbxContent>
                          <w:p w:rsidR="00153A98" w:rsidRDefault="00153A98">
                            <w:pPr>
                              <w:pStyle w:val="a3"/>
                              <w:spacing w:line="203" w:lineRule="exact"/>
                              <w:ind w:left="20"/>
                            </w:pPr>
                            <w:r>
                              <w:rPr>
                                <w:w w:val="101"/>
                              </w:rPr>
                              <w:t>（</w:t>
                            </w:r>
                          </w:p>
                        </w:txbxContent>
                      </wps:txbx>
                      <wps:bodyPr vert="vert" lIns="0" tIns="0" rIns="0" bIns="0" upright="1"/>
                    </wps:wsp>
                  </a:graphicData>
                </a:graphic>
              </wp:anchor>
            </w:drawing>
          </mc:Choice>
          <mc:Fallback>
            <w:pict>
              <v:shape id="文本框 36" o:spid="_x0000_s1060" type="#_x0000_t202" style="position:absolute;left:0;text-align:left;margin-left:69.6pt;margin-top:294.9pt;width:10.2pt;height:10.2pt;z-index:-251622400;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" filled="f" stroked="f">
                <v:textbox style="layout-flow:vertical" inset="0,0,0,0">
                  <w:txbxContent>
                    <w:p w:rsidR="00153A98" w:rsidRDefault="00153A98">
                      <w:pPr>
                        <w:pStyle w:val="a3"/>
                        <w:spacing w:line="203" w:lineRule="exact"/>
                        <w:ind w:left="20"/>
                      </w:pPr>
                      <w:r>
                        <w:rPr>
                          <w:w w:val="101"/>
                        </w:rPr>
                        <w:t>（</w:t>
                      </w:r>
                    </w:p>
                  </w:txbxContent>
                </v:textbox>
                <w10:wrap anchorx="page"/>
              </v:shape>
            </w:pict>
          </mc:Fallback>
        </mc:AlternateContent>
      </w:r>
      <w:r>
        <w:t>单位名</w:t>
      </w:r>
      <w:r>
        <w:rPr>
          <w:spacing w:val="11"/>
        </w:rPr>
        <w:t>称</w:t>
      </w:r>
      <w:r>
        <w:rPr>
          <w:spacing w:val="4"/>
        </w:rPr>
        <w:t>：</w:t>
      </w:r>
      <w:r>
        <w:t>武汉市东西湖区住房和城乡建设局</w:t>
      </w:r>
      <w:r>
        <w:tab/>
        <w:t>填报日</w:t>
      </w:r>
      <w:r>
        <w:rPr>
          <w:spacing w:val="10"/>
        </w:rPr>
        <w:t>期</w:t>
      </w:r>
      <w:r>
        <w:t>：</w:t>
      </w:r>
    </w:p>
    <w:p w:rsidR="00B75233" w:rsidRDefault="00B75233">
      <w:pPr>
        <w:pStyle w:val="a3"/>
        <w:spacing w:before="2"/>
        <w:rPr>
          <w:sz w:val="5"/>
        </w:rPr>
      </w:pPr>
    </w:p>
    <w:tbl>
      <w:tblPr>
        <w:tblW w:w="0" w:type="auto"/>
        <w:tblInd w:w="9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26"/>
        <w:gridCol w:w="951"/>
        <w:gridCol w:w="1306"/>
        <w:gridCol w:w="826"/>
        <w:gridCol w:w="2028"/>
        <w:gridCol w:w="1236"/>
        <w:gridCol w:w="1236"/>
        <w:gridCol w:w="1236"/>
      </w:tblGrid>
      <w:tr w:rsidR="00B75233">
        <w:trPr>
          <w:trHeight w:val="385"/>
        </w:trPr>
        <w:tc>
          <w:tcPr>
            <w:tcW w:w="3083" w:type="dxa"/>
            <w:gridSpan w:val="3"/>
          </w:tcPr>
          <w:p w:rsidR="00B75233" w:rsidRDefault="00153A98">
            <w:pPr>
              <w:pStyle w:val="TableParagraph"/>
              <w:spacing w:before="102"/>
              <w:ind w:left="1202" w:right="1185"/>
              <w:jc w:val="center"/>
              <w:rPr>
                <w:sz w:val="16"/>
              </w:rPr>
            </w:pPr>
            <w:r>
              <w:rPr>
                <w:sz w:val="16"/>
              </w:rPr>
              <w:t>项目名称</w:t>
            </w:r>
          </w:p>
        </w:tc>
        <w:tc>
          <w:tcPr>
            <w:tcW w:w="6562" w:type="dxa"/>
            <w:gridSpan w:val="5"/>
          </w:tcPr>
          <w:p w:rsidR="00B75233" w:rsidRDefault="00153A98">
            <w:pPr>
              <w:pStyle w:val="TableParagraph"/>
              <w:spacing w:before="102"/>
              <w:ind w:left="2536" w:right="2530"/>
              <w:jc w:val="center"/>
              <w:rPr>
                <w:sz w:val="16"/>
              </w:rPr>
            </w:pPr>
            <w:r>
              <w:rPr>
                <w:sz w:val="16"/>
              </w:rPr>
              <w:t>杜公湖国家湿地公园</w:t>
            </w:r>
          </w:p>
        </w:tc>
      </w:tr>
      <w:tr w:rsidR="00B75233">
        <w:trPr>
          <w:trHeight w:val="385"/>
        </w:trPr>
        <w:tc>
          <w:tcPr>
            <w:tcW w:w="3083" w:type="dxa"/>
            <w:gridSpan w:val="3"/>
          </w:tcPr>
          <w:p w:rsidR="00B75233" w:rsidRDefault="00153A98">
            <w:pPr>
              <w:pStyle w:val="TableParagraph"/>
              <w:spacing w:before="102"/>
              <w:ind w:left="1202" w:right="1185"/>
              <w:jc w:val="center"/>
              <w:rPr>
                <w:sz w:val="16"/>
              </w:rPr>
            </w:pPr>
            <w:r>
              <w:rPr>
                <w:sz w:val="16"/>
              </w:rPr>
              <w:t>主管部门</w:t>
            </w:r>
          </w:p>
        </w:tc>
        <w:tc>
          <w:tcPr>
            <w:tcW w:w="2854" w:type="dxa"/>
            <w:gridSpan w:val="2"/>
          </w:tcPr>
          <w:p w:rsidR="00B75233" w:rsidRDefault="00153A98">
            <w:pPr>
              <w:pStyle w:val="TableParagraph"/>
              <w:spacing w:before="102"/>
              <w:ind w:left="192"/>
              <w:rPr>
                <w:sz w:val="16"/>
              </w:rPr>
            </w:pPr>
            <w:r>
              <w:rPr>
                <w:sz w:val="16"/>
              </w:rPr>
              <w:t>武汉市东西湖区住房和城乡建设局</w:t>
            </w:r>
          </w:p>
        </w:tc>
        <w:tc>
          <w:tcPr>
            <w:tcW w:w="1236" w:type="dxa"/>
          </w:tcPr>
          <w:p w:rsidR="00B75233" w:rsidRDefault="00153A98">
            <w:pPr>
              <w:pStyle w:val="TableParagraph"/>
              <w:spacing w:before="102"/>
              <w:ind w:left="28" w:right="16"/>
              <w:jc w:val="center"/>
              <w:rPr>
                <w:sz w:val="16"/>
              </w:rPr>
            </w:pPr>
            <w:r>
              <w:rPr>
                <w:sz w:val="16"/>
              </w:rPr>
              <w:t>项目实施单位</w:t>
            </w:r>
          </w:p>
        </w:tc>
        <w:tc>
          <w:tcPr>
            <w:tcW w:w="2472" w:type="dxa"/>
            <w:gridSpan w:val="2"/>
          </w:tcPr>
          <w:p w:rsidR="00B75233" w:rsidRDefault="00153A98">
            <w:pPr>
              <w:pStyle w:val="TableParagraph"/>
              <w:spacing w:before="102"/>
              <w:ind w:left="976" w:right="961"/>
              <w:jc w:val="center"/>
              <w:rPr>
                <w:sz w:val="16"/>
              </w:rPr>
            </w:pPr>
            <w:r>
              <w:rPr>
                <w:sz w:val="16"/>
              </w:rPr>
              <w:t>园林科</w:t>
            </w:r>
          </w:p>
        </w:tc>
      </w:tr>
      <w:tr w:rsidR="00B75233">
        <w:trPr>
          <w:trHeight w:val="385"/>
        </w:trPr>
        <w:tc>
          <w:tcPr>
            <w:tcW w:w="3083" w:type="dxa"/>
            <w:gridSpan w:val="3"/>
          </w:tcPr>
          <w:p w:rsidR="00B75233" w:rsidRDefault="00153A98">
            <w:pPr>
              <w:pStyle w:val="TableParagraph"/>
              <w:spacing w:before="102"/>
              <w:ind w:left="1202" w:right="1185"/>
              <w:jc w:val="center"/>
              <w:rPr>
                <w:sz w:val="16"/>
              </w:rPr>
            </w:pPr>
            <w:r>
              <w:rPr>
                <w:sz w:val="16"/>
              </w:rPr>
              <w:t>项目类别</w:t>
            </w:r>
          </w:p>
        </w:tc>
        <w:tc>
          <w:tcPr>
            <w:tcW w:w="6562" w:type="dxa"/>
            <w:gridSpan w:val="5"/>
          </w:tcPr>
          <w:p w:rsidR="00B75233" w:rsidRDefault="00153A98">
            <w:pPr>
              <w:pStyle w:val="TableParagraph"/>
              <w:tabs>
                <w:tab w:val="left" w:pos="2004"/>
                <w:tab w:val="left" w:pos="3250"/>
              </w:tabs>
              <w:spacing w:before="102"/>
              <w:ind w:left="31"/>
              <w:rPr>
                <w:sz w:val="16"/>
              </w:rPr>
            </w:pPr>
            <w:r>
              <w:rPr>
                <w:sz w:val="16"/>
              </w:rPr>
              <w:t>1、部门预算项目</w:t>
            </w:r>
            <w:r>
              <w:rPr>
                <w:spacing w:val="29"/>
                <w:sz w:val="16"/>
              </w:rPr>
              <w:t xml:space="preserve"> </w:t>
            </w:r>
            <w:r>
              <w:rPr>
                <w:rFonts w:ascii="Wingdings" w:eastAsia="Wingdings" w:hAnsi="Wingdings"/>
                <w:position w:val="1"/>
                <w:sz w:val="16"/>
              </w:rPr>
              <w:t></w:t>
            </w:r>
            <w:r>
              <w:rPr>
                <w:rFonts w:ascii="Times New Roman" w:eastAsia="Times New Roman" w:hAnsi="Times New Roman"/>
                <w:position w:val="1"/>
                <w:sz w:val="16"/>
              </w:rPr>
              <w:tab/>
            </w:r>
            <w:r>
              <w:rPr>
                <w:sz w:val="16"/>
              </w:rPr>
              <w:t>2、区直专项</w:t>
            </w:r>
            <w:r>
              <w:rPr>
                <w:sz w:val="16"/>
              </w:rPr>
              <w:tab/>
              <w:t>口</w:t>
            </w:r>
          </w:p>
        </w:tc>
      </w:tr>
      <w:tr w:rsidR="00B75233">
        <w:trPr>
          <w:trHeight w:val="385"/>
        </w:trPr>
        <w:tc>
          <w:tcPr>
            <w:tcW w:w="3083" w:type="dxa"/>
            <w:gridSpan w:val="3"/>
          </w:tcPr>
          <w:p w:rsidR="00B75233" w:rsidRDefault="00153A98">
            <w:pPr>
              <w:pStyle w:val="TableParagraph"/>
              <w:spacing w:before="102"/>
              <w:ind w:left="1202" w:right="1185"/>
              <w:jc w:val="center"/>
              <w:rPr>
                <w:sz w:val="16"/>
              </w:rPr>
            </w:pPr>
            <w:r>
              <w:rPr>
                <w:sz w:val="16"/>
              </w:rPr>
              <w:t>项目属性</w:t>
            </w:r>
          </w:p>
        </w:tc>
        <w:tc>
          <w:tcPr>
            <w:tcW w:w="6562" w:type="dxa"/>
            <w:gridSpan w:val="5"/>
          </w:tcPr>
          <w:p w:rsidR="00B75233" w:rsidRDefault="00153A98">
            <w:pPr>
              <w:pStyle w:val="TableParagraph"/>
              <w:tabs>
                <w:tab w:val="left" w:pos="1356"/>
                <w:tab w:val="left" w:pos="2006"/>
              </w:tabs>
              <w:spacing w:before="102"/>
              <w:ind w:left="31"/>
              <w:rPr>
                <w:sz w:val="16"/>
              </w:rPr>
            </w:pPr>
            <w:r>
              <w:rPr>
                <w:sz w:val="16"/>
              </w:rPr>
              <w:t>1、持续性项目</w:t>
            </w:r>
            <w:r>
              <w:rPr>
                <w:sz w:val="16"/>
              </w:rPr>
              <w:tab/>
            </w:r>
            <w:r>
              <w:rPr>
                <w:rFonts w:ascii="Wingdings" w:eastAsia="Wingdings" w:hAnsi="Wingdings"/>
                <w:position w:val="1"/>
                <w:sz w:val="16"/>
              </w:rPr>
              <w:t></w:t>
            </w:r>
            <w:r>
              <w:rPr>
                <w:rFonts w:ascii="Times New Roman" w:eastAsia="Times New Roman" w:hAnsi="Times New Roman"/>
                <w:position w:val="1"/>
                <w:sz w:val="16"/>
              </w:rPr>
              <w:tab/>
            </w:r>
            <w:r>
              <w:rPr>
                <w:sz w:val="16"/>
              </w:rPr>
              <w:t>2、新增性项目</w:t>
            </w:r>
            <w:r>
              <w:rPr>
                <w:spacing w:val="18"/>
                <w:sz w:val="16"/>
              </w:rPr>
              <w:t xml:space="preserve"> </w:t>
            </w:r>
            <w:r>
              <w:rPr>
                <w:sz w:val="16"/>
              </w:rPr>
              <w:t>口</w:t>
            </w:r>
          </w:p>
        </w:tc>
      </w:tr>
      <w:tr w:rsidR="00B75233">
        <w:trPr>
          <w:trHeight w:val="385"/>
        </w:trPr>
        <w:tc>
          <w:tcPr>
            <w:tcW w:w="3083" w:type="dxa"/>
            <w:gridSpan w:val="3"/>
          </w:tcPr>
          <w:p w:rsidR="00B75233" w:rsidRDefault="00153A98">
            <w:pPr>
              <w:pStyle w:val="TableParagraph"/>
              <w:spacing w:before="102"/>
              <w:ind w:left="1202" w:right="1185"/>
              <w:jc w:val="center"/>
              <w:rPr>
                <w:sz w:val="16"/>
              </w:rPr>
            </w:pPr>
            <w:r>
              <w:rPr>
                <w:sz w:val="16"/>
              </w:rPr>
              <w:t>项目类型</w:t>
            </w:r>
          </w:p>
        </w:tc>
        <w:tc>
          <w:tcPr>
            <w:tcW w:w="6562" w:type="dxa"/>
            <w:gridSpan w:val="5"/>
          </w:tcPr>
          <w:p w:rsidR="00B75233" w:rsidRDefault="00153A98">
            <w:pPr>
              <w:pStyle w:val="TableParagraph"/>
              <w:tabs>
                <w:tab w:val="left" w:pos="1356"/>
                <w:tab w:val="left" w:pos="2006"/>
                <w:tab w:val="left" w:pos="3754"/>
              </w:tabs>
              <w:spacing w:before="102"/>
              <w:ind w:left="31"/>
              <w:rPr>
                <w:sz w:val="16"/>
              </w:rPr>
            </w:pPr>
            <w:r>
              <w:rPr>
                <w:sz w:val="16"/>
              </w:rPr>
              <w:t>1、常年性项目</w:t>
            </w:r>
            <w:r>
              <w:rPr>
                <w:sz w:val="16"/>
              </w:rPr>
              <w:tab/>
            </w:r>
            <w:r>
              <w:rPr>
                <w:rFonts w:ascii="Wingdings" w:eastAsia="Wingdings" w:hAnsi="Wingdings"/>
                <w:position w:val="1"/>
                <w:sz w:val="16"/>
              </w:rPr>
              <w:t></w:t>
            </w:r>
            <w:r>
              <w:rPr>
                <w:rFonts w:ascii="Times New Roman" w:eastAsia="Times New Roman" w:hAnsi="Times New Roman"/>
                <w:position w:val="1"/>
                <w:sz w:val="16"/>
              </w:rPr>
              <w:tab/>
            </w:r>
            <w:r>
              <w:rPr>
                <w:sz w:val="16"/>
              </w:rPr>
              <w:t>2、延续性项目</w:t>
            </w:r>
            <w:r>
              <w:rPr>
                <w:sz w:val="16"/>
              </w:rPr>
              <w:tab/>
              <w:t>3、一次性项目</w:t>
            </w:r>
            <w:r>
              <w:rPr>
                <w:spacing w:val="14"/>
                <w:sz w:val="16"/>
              </w:rPr>
              <w:t xml:space="preserve"> </w:t>
            </w:r>
            <w:r>
              <w:rPr>
                <w:sz w:val="16"/>
              </w:rPr>
              <w:t>口</w:t>
            </w:r>
          </w:p>
        </w:tc>
      </w:tr>
      <w:tr w:rsidR="00B75233">
        <w:trPr>
          <w:trHeight w:val="385"/>
        </w:trPr>
        <w:tc>
          <w:tcPr>
            <w:tcW w:w="1777" w:type="dxa"/>
            <w:gridSpan w:val="2"/>
            <w:vMerge w:val="restart"/>
          </w:tcPr>
          <w:p w:rsidR="00B75233" w:rsidRDefault="00B75233">
            <w:pPr>
              <w:pStyle w:val="TableParagraph"/>
              <w:spacing w:before="8"/>
              <w:rPr>
                <w:sz w:val="15"/>
              </w:rPr>
            </w:pPr>
          </w:p>
          <w:p w:rsidR="00B75233" w:rsidRDefault="00153A98">
            <w:pPr>
              <w:pStyle w:val="TableParagraph"/>
              <w:tabs>
                <w:tab w:val="left" w:pos="853"/>
                <w:tab w:val="left" w:pos="1350"/>
              </w:tabs>
              <w:ind w:left="271" w:right="82" w:hanging="164"/>
              <w:rPr>
                <w:sz w:val="16"/>
              </w:rPr>
            </w:pPr>
            <w:r>
              <w:rPr>
                <w:sz w:val="16"/>
              </w:rPr>
              <w:t>预算执行情况</w:t>
            </w:r>
            <w:r>
              <w:rPr>
                <w:sz w:val="16"/>
              </w:rPr>
              <w:tab/>
              <w:t>（</w:t>
            </w:r>
            <w:r>
              <w:rPr>
                <w:spacing w:val="-17"/>
                <w:sz w:val="16"/>
              </w:rPr>
              <w:t>万</w:t>
            </w:r>
            <w:r>
              <w:rPr>
                <w:sz w:val="16"/>
              </w:rPr>
              <w:t>元）</w:t>
            </w:r>
            <w:r>
              <w:rPr>
                <w:sz w:val="16"/>
              </w:rPr>
              <w:tab/>
            </w:r>
            <w:r>
              <w:rPr>
                <w:spacing w:val="2"/>
                <w:sz w:val="16"/>
              </w:rPr>
              <w:t>（20</w:t>
            </w:r>
            <w:r>
              <w:rPr>
                <w:sz w:val="16"/>
              </w:rPr>
              <w:t>分）</w:t>
            </w:r>
          </w:p>
        </w:tc>
        <w:tc>
          <w:tcPr>
            <w:tcW w:w="1306" w:type="dxa"/>
          </w:tcPr>
          <w:p w:rsidR="00B75233" w:rsidRDefault="00B75233">
            <w:pPr>
              <w:pStyle w:val="TableParagraph"/>
              <w:rPr>
                <w:rFonts w:ascii="Times New Roman"/>
                <w:sz w:val="16"/>
              </w:rPr>
            </w:pPr>
          </w:p>
        </w:tc>
        <w:tc>
          <w:tcPr>
            <w:tcW w:w="826" w:type="dxa"/>
          </w:tcPr>
          <w:p w:rsidR="00B75233" w:rsidRDefault="00153A98">
            <w:pPr>
              <w:pStyle w:val="TableParagraph"/>
              <w:spacing w:before="3" w:line="205" w:lineRule="exact"/>
              <w:ind w:left="171"/>
              <w:rPr>
                <w:sz w:val="16"/>
              </w:rPr>
            </w:pPr>
            <w:r>
              <w:rPr>
                <w:sz w:val="16"/>
              </w:rPr>
              <w:t>预算数</w:t>
            </w:r>
          </w:p>
          <w:p w:rsidR="00B75233" w:rsidRDefault="00153A98">
            <w:pPr>
              <w:pStyle w:val="TableParagraph"/>
              <w:spacing w:line="157" w:lineRule="exact"/>
              <w:ind w:left="211"/>
              <w:rPr>
                <w:sz w:val="16"/>
              </w:rPr>
            </w:pPr>
            <w:r>
              <w:rPr>
                <w:sz w:val="16"/>
              </w:rPr>
              <w:t>（A）</w:t>
            </w:r>
          </w:p>
        </w:tc>
        <w:tc>
          <w:tcPr>
            <w:tcW w:w="3264" w:type="dxa"/>
            <w:gridSpan w:val="2"/>
          </w:tcPr>
          <w:p w:rsidR="00B75233" w:rsidRDefault="00153A98">
            <w:pPr>
              <w:pStyle w:val="TableParagraph"/>
              <w:spacing w:before="101"/>
              <w:ind w:left="1174" w:right="1155"/>
              <w:jc w:val="center"/>
              <w:rPr>
                <w:sz w:val="16"/>
              </w:rPr>
            </w:pPr>
            <w:r>
              <w:rPr>
                <w:sz w:val="16"/>
              </w:rPr>
              <w:t>执行数（B）</w:t>
            </w:r>
          </w:p>
        </w:tc>
        <w:tc>
          <w:tcPr>
            <w:tcW w:w="1236" w:type="dxa"/>
          </w:tcPr>
          <w:p w:rsidR="00B75233" w:rsidRDefault="00153A98">
            <w:pPr>
              <w:pStyle w:val="TableParagraph"/>
              <w:spacing w:before="101"/>
              <w:ind w:left="35" w:right="16"/>
              <w:jc w:val="center"/>
              <w:rPr>
                <w:sz w:val="16"/>
              </w:rPr>
            </w:pPr>
            <w:r>
              <w:rPr>
                <w:sz w:val="16"/>
              </w:rPr>
              <w:t>执行率（B/A)</w:t>
            </w:r>
          </w:p>
        </w:tc>
        <w:tc>
          <w:tcPr>
            <w:tcW w:w="1236" w:type="dxa"/>
          </w:tcPr>
          <w:p w:rsidR="00B75233" w:rsidRDefault="00153A98">
            <w:pPr>
              <w:pStyle w:val="TableParagraph"/>
              <w:spacing w:before="3" w:line="205" w:lineRule="exact"/>
              <w:ind w:left="34" w:right="16"/>
              <w:jc w:val="center"/>
              <w:rPr>
                <w:sz w:val="16"/>
              </w:rPr>
            </w:pPr>
            <w:r>
              <w:rPr>
                <w:sz w:val="16"/>
              </w:rPr>
              <w:t>得分</w:t>
            </w:r>
          </w:p>
          <w:p w:rsidR="00B75233" w:rsidRDefault="00153A98">
            <w:pPr>
              <w:pStyle w:val="TableParagraph"/>
              <w:spacing w:line="157" w:lineRule="exact"/>
              <w:ind w:left="36" w:right="16"/>
              <w:jc w:val="center"/>
              <w:rPr>
                <w:sz w:val="16"/>
              </w:rPr>
            </w:pPr>
            <w:r>
              <w:rPr>
                <w:sz w:val="16"/>
              </w:rPr>
              <w:t>（20分*执行</w:t>
            </w:r>
          </w:p>
        </w:tc>
      </w:tr>
      <w:tr w:rsidR="00B75233">
        <w:trPr>
          <w:trHeight w:val="385"/>
        </w:trPr>
        <w:tc>
          <w:tcPr>
            <w:tcW w:w="1777" w:type="dxa"/>
            <w:gridSpan w:val="2"/>
            <w:vMerge/>
            <w:tcBorders>
              <w:top w:val="nil"/>
            </w:tcBorders>
          </w:tcPr>
          <w:p w:rsidR="00B75233" w:rsidRDefault="00B75233">
            <w:pPr>
              <w:rPr>
                <w:sz w:val="2"/>
                <w:szCs w:val="2"/>
              </w:rPr>
            </w:pPr>
          </w:p>
        </w:tc>
        <w:tc>
          <w:tcPr>
            <w:tcW w:w="1306" w:type="dxa"/>
          </w:tcPr>
          <w:p w:rsidR="00B75233" w:rsidRDefault="00153A98">
            <w:pPr>
              <w:pStyle w:val="TableParagraph"/>
              <w:spacing w:line="204" w:lineRule="exact"/>
              <w:ind w:left="574" w:right="66" w:hanging="495"/>
              <w:rPr>
                <w:sz w:val="16"/>
              </w:rPr>
            </w:pPr>
            <w:r>
              <w:rPr>
                <w:sz w:val="16"/>
              </w:rPr>
              <w:t>年度财政资金总额</w:t>
            </w:r>
          </w:p>
        </w:tc>
        <w:tc>
          <w:tcPr>
            <w:tcW w:w="826" w:type="dxa"/>
          </w:tcPr>
          <w:p w:rsidR="00B75233" w:rsidRDefault="00153A98">
            <w:pPr>
              <w:pStyle w:val="TableParagraph"/>
              <w:spacing w:before="115"/>
              <w:ind w:left="228"/>
              <w:rPr>
                <w:sz w:val="14"/>
              </w:rPr>
            </w:pPr>
            <w:r>
              <w:rPr>
                <w:w w:val="105"/>
                <w:sz w:val="14"/>
              </w:rPr>
              <w:t>193.4</w:t>
            </w:r>
          </w:p>
        </w:tc>
        <w:tc>
          <w:tcPr>
            <w:tcW w:w="3264" w:type="dxa"/>
            <w:gridSpan w:val="2"/>
          </w:tcPr>
          <w:p w:rsidR="00B75233" w:rsidRDefault="00153A98">
            <w:pPr>
              <w:pStyle w:val="TableParagraph"/>
              <w:spacing w:before="115"/>
              <w:ind w:left="1171" w:right="1155"/>
              <w:jc w:val="center"/>
              <w:rPr>
                <w:sz w:val="14"/>
              </w:rPr>
            </w:pPr>
            <w:r>
              <w:rPr>
                <w:w w:val="105"/>
                <w:sz w:val="14"/>
              </w:rPr>
              <w:t>186.98</w:t>
            </w:r>
          </w:p>
        </w:tc>
        <w:tc>
          <w:tcPr>
            <w:tcW w:w="1236" w:type="dxa"/>
          </w:tcPr>
          <w:p w:rsidR="00B75233" w:rsidRDefault="00153A98">
            <w:pPr>
              <w:pStyle w:val="TableParagraph"/>
              <w:spacing w:before="102"/>
              <w:ind w:left="34" w:right="16"/>
              <w:jc w:val="center"/>
              <w:rPr>
                <w:sz w:val="16"/>
              </w:rPr>
            </w:pPr>
            <w:r>
              <w:rPr>
                <w:sz w:val="16"/>
              </w:rPr>
              <w:t>96.68%</w:t>
            </w:r>
          </w:p>
        </w:tc>
        <w:tc>
          <w:tcPr>
            <w:tcW w:w="1236" w:type="dxa"/>
          </w:tcPr>
          <w:p w:rsidR="00B75233" w:rsidRDefault="00153A98">
            <w:pPr>
              <w:pStyle w:val="TableParagraph"/>
              <w:spacing w:before="102"/>
              <w:ind w:left="33" w:right="16"/>
              <w:jc w:val="center"/>
              <w:rPr>
                <w:sz w:val="16"/>
              </w:rPr>
            </w:pPr>
            <w:r>
              <w:rPr>
                <w:sz w:val="16"/>
              </w:rPr>
              <w:t>19.34</w:t>
            </w:r>
          </w:p>
        </w:tc>
      </w:tr>
      <w:tr w:rsidR="00B75233">
        <w:trPr>
          <w:trHeight w:val="363"/>
        </w:trPr>
        <w:tc>
          <w:tcPr>
            <w:tcW w:w="826"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2"/>
              <w:rPr>
                <w:sz w:val="14"/>
              </w:rPr>
            </w:pPr>
          </w:p>
          <w:p w:rsidR="00B75233" w:rsidRDefault="00153A98">
            <w:pPr>
              <w:pStyle w:val="TableParagraph"/>
              <w:ind w:left="353" w:right="292"/>
              <w:jc w:val="both"/>
              <w:rPr>
                <w:sz w:val="16"/>
              </w:rPr>
            </w:pPr>
            <w:r>
              <w:rPr>
                <w:sz w:val="16"/>
              </w:rPr>
              <w:t>年度绩效目标</w:t>
            </w:r>
          </w:p>
          <w:p w:rsidR="00B75233" w:rsidRDefault="00B75233">
            <w:pPr>
              <w:pStyle w:val="TableParagraph"/>
              <w:spacing w:before="1"/>
              <w:rPr>
                <w:sz w:val="16"/>
              </w:rPr>
            </w:pPr>
          </w:p>
          <w:p w:rsidR="00B75233" w:rsidRDefault="00153A98">
            <w:pPr>
              <w:pStyle w:val="TableParagraph"/>
              <w:spacing w:line="205" w:lineRule="exact"/>
              <w:ind w:left="58"/>
              <w:jc w:val="center"/>
              <w:rPr>
                <w:sz w:val="16"/>
              </w:rPr>
            </w:pPr>
            <w:r>
              <w:rPr>
                <w:w w:val="101"/>
                <w:sz w:val="16"/>
              </w:rPr>
              <w:t>8</w:t>
            </w:r>
          </w:p>
          <w:p w:rsidR="00B75233" w:rsidRDefault="00153A98">
            <w:pPr>
              <w:pStyle w:val="TableParagraph"/>
              <w:spacing w:line="205" w:lineRule="exact"/>
              <w:ind w:left="58"/>
              <w:jc w:val="center"/>
              <w:rPr>
                <w:sz w:val="16"/>
              </w:rPr>
            </w:pPr>
            <w:r>
              <w:rPr>
                <w:w w:val="101"/>
                <w:sz w:val="16"/>
              </w:rPr>
              <w:t>0</w:t>
            </w:r>
          </w:p>
          <w:p w:rsidR="00B75233" w:rsidRDefault="00153A98">
            <w:pPr>
              <w:pStyle w:val="TableParagraph"/>
              <w:spacing w:before="1"/>
              <w:ind w:left="58"/>
              <w:jc w:val="center"/>
              <w:rPr>
                <w:sz w:val="16"/>
              </w:rPr>
            </w:pPr>
            <w:r>
              <w:rPr>
                <w:w w:val="101"/>
                <w:sz w:val="16"/>
              </w:rPr>
              <w:t>分</w:t>
            </w:r>
          </w:p>
        </w:tc>
        <w:tc>
          <w:tcPr>
            <w:tcW w:w="951" w:type="dxa"/>
          </w:tcPr>
          <w:p w:rsidR="00B75233" w:rsidRDefault="00153A98">
            <w:pPr>
              <w:pStyle w:val="TableParagraph"/>
              <w:spacing w:line="186" w:lineRule="exact"/>
              <w:ind w:left="314"/>
              <w:rPr>
                <w:sz w:val="16"/>
              </w:rPr>
            </w:pPr>
            <w:r>
              <w:rPr>
                <w:sz w:val="16"/>
              </w:rPr>
              <w:t>一级</w:t>
            </w:r>
          </w:p>
          <w:p w:rsidR="00B75233" w:rsidRDefault="00153A98">
            <w:pPr>
              <w:pStyle w:val="TableParagraph"/>
              <w:spacing w:line="158" w:lineRule="exact"/>
              <w:ind w:left="314"/>
              <w:rPr>
                <w:sz w:val="16"/>
              </w:rPr>
            </w:pPr>
            <w:r>
              <w:rPr>
                <w:sz w:val="16"/>
              </w:rPr>
              <w:t>指标</w:t>
            </w:r>
          </w:p>
        </w:tc>
        <w:tc>
          <w:tcPr>
            <w:tcW w:w="1306" w:type="dxa"/>
          </w:tcPr>
          <w:p w:rsidR="00B75233" w:rsidRDefault="00153A98">
            <w:pPr>
              <w:pStyle w:val="TableParagraph"/>
              <w:spacing w:before="79"/>
              <w:ind w:left="327"/>
              <w:rPr>
                <w:sz w:val="16"/>
              </w:rPr>
            </w:pPr>
            <w:r>
              <w:rPr>
                <w:sz w:val="16"/>
              </w:rPr>
              <w:t>二级指标</w:t>
            </w:r>
          </w:p>
        </w:tc>
        <w:tc>
          <w:tcPr>
            <w:tcW w:w="2854" w:type="dxa"/>
            <w:gridSpan w:val="2"/>
          </w:tcPr>
          <w:p w:rsidR="00B75233" w:rsidRDefault="00153A98">
            <w:pPr>
              <w:pStyle w:val="TableParagraph"/>
              <w:spacing w:before="79"/>
              <w:ind w:left="1088" w:right="1070"/>
              <w:jc w:val="center"/>
              <w:rPr>
                <w:sz w:val="16"/>
              </w:rPr>
            </w:pPr>
            <w:r>
              <w:rPr>
                <w:sz w:val="16"/>
              </w:rPr>
              <w:t>三级指标</w:t>
            </w:r>
          </w:p>
        </w:tc>
        <w:tc>
          <w:tcPr>
            <w:tcW w:w="1236" w:type="dxa"/>
          </w:tcPr>
          <w:p w:rsidR="00B75233" w:rsidRDefault="00153A98">
            <w:pPr>
              <w:pStyle w:val="TableParagraph"/>
              <w:spacing w:line="186" w:lineRule="exact"/>
              <w:ind w:left="28" w:right="16"/>
              <w:jc w:val="center"/>
              <w:rPr>
                <w:sz w:val="16"/>
              </w:rPr>
            </w:pPr>
            <w:r>
              <w:rPr>
                <w:sz w:val="16"/>
              </w:rPr>
              <w:t>年度目标值</w:t>
            </w:r>
          </w:p>
          <w:p w:rsidR="00B75233" w:rsidRDefault="00153A98">
            <w:pPr>
              <w:pStyle w:val="TableParagraph"/>
              <w:spacing w:line="158" w:lineRule="exact"/>
              <w:ind w:left="38" w:right="16"/>
              <w:jc w:val="center"/>
              <w:rPr>
                <w:sz w:val="16"/>
              </w:rPr>
            </w:pPr>
            <w:r>
              <w:rPr>
                <w:sz w:val="16"/>
              </w:rPr>
              <w:t>（A）</w:t>
            </w:r>
          </w:p>
        </w:tc>
        <w:tc>
          <w:tcPr>
            <w:tcW w:w="1236" w:type="dxa"/>
          </w:tcPr>
          <w:p w:rsidR="00B75233" w:rsidRDefault="00153A98">
            <w:pPr>
              <w:pStyle w:val="TableParagraph"/>
              <w:spacing w:before="79"/>
              <w:ind w:left="37" w:right="16"/>
              <w:jc w:val="center"/>
              <w:rPr>
                <w:sz w:val="16"/>
              </w:rPr>
            </w:pPr>
            <w:r>
              <w:rPr>
                <w:sz w:val="16"/>
              </w:rPr>
              <w:t>实际完成值（B)</w:t>
            </w:r>
          </w:p>
        </w:tc>
        <w:tc>
          <w:tcPr>
            <w:tcW w:w="1236" w:type="dxa"/>
          </w:tcPr>
          <w:p w:rsidR="00B75233" w:rsidRDefault="00153A98">
            <w:pPr>
              <w:pStyle w:val="TableParagraph"/>
              <w:spacing w:before="79"/>
              <w:ind w:left="34" w:right="16"/>
              <w:jc w:val="center"/>
              <w:rPr>
                <w:sz w:val="16"/>
              </w:rPr>
            </w:pPr>
            <w:r>
              <w:rPr>
                <w:sz w:val="16"/>
              </w:rPr>
              <w:t>得分</w:t>
            </w:r>
          </w:p>
        </w:tc>
      </w:tr>
      <w:tr w:rsidR="00B75233">
        <w:trPr>
          <w:trHeight w:val="661"/>
        </w:trPr>
        <w:tc>
          <w:tcPr>
            <w:tcW w:w="826" w:type="dxa"/>
            <w:vMerge/>
            <w:tcBorders>
              <w:top w:val="nil"/>
            </w:tcBorders>
          </w:tcPr>
          <w:p w:rsidR="00B75233" w:rsidRDefault="00B75233">
            <w:pPr>
              <w:rPr>
                <w:sz w:val="2"/>
                <w:szCs w:val="2"/>
              </w:rPr>
            </w:pPr>
          </w:p>
        </w:tc>
        <w:tc>
          <w:tcPr>
            <w:tcW w:w="951"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8"/>
              </w:rPr>
            </w:pPr>
          </w:p>
          <w:p w:rsidR="00B75233" w:rsidRDefault="00153A98">
            <w:pPr>
              <w:pStyle w:val="TableParagraph"/>
              <w:spacing w:before="1"/>
              <w:ind w:left="397" w:right="372"/>
              <w:jc w:val="both"/>
              <w:rPr>
                <w:sz w:val="16"/>
              </w:rPr>
            </w:pPr>
            <w:r>
              <w:rPr>
                <w:sz w:val="16"/>
              </w:rPr>
              <w:t>产出指标</w:t>
            </w:r>
          </w:p>
          <w:p w:rsidR="00B75233" w:rsidRDefault="00153A98">
            <w:pPr>
              <w:pStyle w:val="TableParagraph"/>
              <w:spacing w:line="203" w:lineRule="exact"/>
              <w:ind w:left="148"/>
              <w:rPr>
                <w:sz w:val="16"/>
              </w:rPr>
            </w:pPr>
            <w:r>
              <w:rPr>
                <w:sz w:val="16"/>
              </w:rPr>
              <w:t>（40分）</w:t>
            </w:r>
          </w:p>
        </w:tc>
        <w:tc>
          <w:tcPr>
            <w:tcW w:w="1306" w:type="dxa"/>
          </w:tcPr>
          <w:p w:rsidR="00B75233" w:rsidRDefault="00153A98">
            <w:pPr>
              <w:pStyle w:val="TableParagraph"/>
              <w:spacing w:before="138" w:line="204" w:lineRule="exact"/>
              <w:ind w:left="327"/>
              <w:rPr>
                <w:sz w:val="16"/>
              </w:rPr>
            </w:pPr>
            <w:r>
              <w:rPr>
                <w:sz w:val="16"/>
              </w:rPr>
              <w:t>数量指标</w:t>
            </w:r>
          </w:p>
          <w:p w:rsidR="00B75233" w:rsidRDefault="00153A98">
            <w:pPr>
              <w:pStyle w:val="TableParagraph"/>
              <w:spacing w:line="204" w:lineRule="exact"/>
              <w:ind w:left="327"/>
              <w:rPr>
                <w:sz w:val="16"/>
              </w:rPr>
            </w:pPr>
            <w:r>
              <w:rPr>
                <w:sz w:val="16"/>
              </w:rPr>
              <w:t>（10分）</w:t>
            </w:r>
          </w:p>
        </w:tc>
        <w:tc>
          <w:tcPr>
            <w:tcW w:w="2854" w:type="dxa"/>
            <w:gridSpan w:val="2"/>
          </w:tcPr>
          <w:p w:rsidR="00B75233" w:rsidRDefault="00B75233">
            <w:pPr>
              <w:pStyle w:val="TableParagraph"/>
              <w:spacing w:before="8"/>
              <w:rPr>
                <w:sz w:val="18"/>
              </w:rPr>
            </w:pPr>
          </w:p>
          <w:p w:rsidR="00B75233" w:rsidRDefault="00153A98">
            <w:pPr>
              <w:pStyle w:val="TableParagraph"/>
              <w:ind w:left="771"/>
              <w:rPr>
                <w:sz w:val="16"/>
              </w:rPr>
            </w:pPr>
            <w:r>
              <w:rPr>
                <w:sz w:val="16"/>
              </w:rPr>
              <w:t>是否达到建设面积</w:t>
            </w:r>
          </w:p>
        </w:tc>
        <w:tc>
          <w:tcPr>
            <w:tcW w:w="1236" w:type="dxa"/>
          </w:tcPr>
          <w:p w:rsidR="00B75233" w:rsidRDefault="00B75233">
            <w:pPr>
              <w:pStyle w:val="TableParagraph"/>
              <w:spacing w:before="8"/>
              <w:rPr>
                <w:sz w:val="18"/>
              </w:rPr>
            </w:pPr>
          </w:p>
          <w:p w:rsidR="00B75233" w:rsidRDefault="00153A98">
            <w:pPr>
              <w:pStyle w:val="TableParagraph"/>
              <w:ind w:left="22"/>
              <w:jc w:val="center"/>
              <w:rPr>
                <w:sz w:val="16"/>
              </w:rPr>
            </w:pPr>
            <w:r>
              <w:rPr>
                <w:w w:val="101"/>
                <w:sz w:val="16"/>
              </w:rPr>
              <w:t>是</w:t>
            </w:r>
          </w:p>
        </w:tc>
        <w:tc>
          <w:tcPr>
            <w:tcW w:w="1236" w:type="dxa"/>
          </w:tcPr>
          <w:p w:rsidR="00B75233" w:rsidRDefault="00B75233">
            <w:pPr>
              <w:pStyle w:val="TableParagraph"/>
              <w:spacing w:before="8"/>
              <w:rPr>
                <w:sz w:val="18"/>
              </w:rPr>
            </w:pPr>
          </w:p>
          <w:p w:rsidR="00B75233" w:rsidRDefault="00153A98">
            <w:pPr>
              <w:pStyle w:val="TableParagraph"/>
              <w:ind w:left="23"/>
              <w:jc w:val="center"/>
              <w:rPr>
                <w:sz w:val="16"/>
              </w:rPr>
            </w:pPr>
            <w:r>
              <w:rPr>
                <w:w w:val="101"/>
                <w:sz w:val="16"/>
              </w:rPr>
              <w:t>是</w:t>
            </w:r>
          </w:p>
        </w:tc>
        <w:tc>
          <w:tcPr>
            <w:tcW w:w="1236" w:type="dxa"/>
          </w:tcPr>
          <w:p w:rsidR="00B75233" w:rsidRDefault="00B75233">
            <w:pPr>
              <w:pStyle w:val="TableParagraph"/>
              <w:spacing w:before="8"/>
              <w:rPr>
                <w:sz w:val="18"/>
              </w:rPr>
            </w:pPr>
          </w:p>
          <w:p w:rsidR="00B75233" w:rsidRDefault="00153A98">
            <w:pPr>
              <w:pStyle w:val="TableParagraph"/>
              <w:ind w:left="35" w:right="16"/>
              <w:jc w:val="center"/>
              <w:rPr>
                <w:sz w:val="16"/>
              </w:rPr>
            </w:pPr>
            <w:r>
              <w:rPr>
                <w:sz w:val="16"/>
              </w:rPr>
              <w:t>10</w:t>
            </w:r>
          </w:p>
        </w:tc>
      </w:tr>
      <w:tr w:rsidR="00B75233">
        <w:trPr>
          <w:trHeight w:val="661"/>
        </w:trPr>
        <w:tc>
          <w:tcPr>
            <w:tcW w:w="826" w:type="dxa"/>
            <w:vMerge/>
            <w:tcBorders>
              <w:top w:val="nil"/>
            </w:tcBorders>
          </w:tcPr>
          <w:p w:rsidR="00B75233" w:rsidRDefault="00B75233">
            <w:pPr>
              <w:rPr>
                <w:sz w:val="2"/>
                <w:szCs w:val="2"/>
              </w:rPr>
            </w:pPr>
          </w:p>
        </w:tc>
        <w:tc>
          <w:tcPr>
            <w:tcW w:w="951" w:type="dxa"/>
            <w:vMerge/>
            <w:tcBorders>
              <w:top w:val="nil"/>
            </w:tcBorders>
          </w:tcPr>
          <w:p w:rsidR="00B75233" w:rsidRDefault="00B75233">
            <w:pPr>
              <w:rPr>
                <w:sz w:val="2"/>
                <w:szCs w:val="2"/>
              </w:rPr>
            </w:pPr>
          </w:p>
        </w:tc>
        <w:tc>
          <w:tcPr>
            <w:tcW w:w="1306" w:type="dxa"/>
          </w:tcPr>
          <w:p w:rsidR="00B75233" w:rsidRDefault="00153A98">
            <w:pPr>
              <w:pStyle w:val="TableParagraph"/>
              <w:spacing w:before="138" w:line="205" w:lineRule="exact"/>
              <w:ind w:left="327"/>
              <w:rPr>
                <w:sz w:val="16"/>
              </w:rPr>
            </w:pPr>
            <w:r>
              <w:rPr>
                <w:sz w:val="16"/>
              </w:rPr>
              <w:t>质量指标</w:t>
            </w:r>
          </w:p>
          <w:p w:rsidR="00B75233" w:rsidRDefault="00153A98">
            <w:pPr>
              <w:pStyle w:val="TableParagraph"/>
              <w:spacing w:line="205" w:lineRule="exact"/>
              <w:ind w:left="327"/>
              <w:rPr>
                <w:sz w:val="16"/>
              </w:rPr>
            </w:pPr>
            <w:r>
              <w:rPr>
                <w:sz w:val="16"/>
              </w:rPr>
              <w:t>（10分）</w:t>
            </w:r>
          </w:p>
        </w:tc>
        <w:tc>
          <w:tcPr>
            <w:tcW w:w="2854" w:type="dxa"/>
            <w:gridSpan w:val="2"/>
          </w:tcPr>
          <w:p w:rsidR="00B75233" w:rsidRDefault="00B75233">
            <w:pPr>
              <w:pStyle w:val="TableParagraph"/>
              <w:spacing w:before="10"/>
              <w:rPr>
                <w:sz w:val="18"/>
              </w:rPr>
            </w:pPr>
          </w:p>
          <w:p w:rsidR="00B75233" w:rsidRDefault="00153A98">
            <w:pPr>
              <w:pStyle w:val="TableParagraph"/>
              <w:ind w:left="936"/>
              <w:rPr>
                <w:sz w:val="16"/>
              </w:rPr>
            </w:pPr>
            <w:r>
              <w:rPr>
                <w:sz w:val="16"/>
              </w:rPr>
              <w:t>是否验收合格</w:t>
            </w:r>
          </w:p>
        </w:tc>
        <w:tc>
          <w:tcPr>
            <w:tcW w:w="1236" w:type="dxa"/>
          </w:tcPr>
          <w:p w:rsidR="00B75233" w:rsidRDefault="00B75233">
            <w:pPr>
              <w:pStyle w:val="TableParagraph"/>
              <w:spacing w:before="10"/>
              <w:rPr>
                <w:sz w:val="18"/>
              </w:rPr>
            </w:pPr>
          </w:p>
          <w:p w:rsidR="00B75233" w:rsidRDefault="00153A98">
            <w:pPr>
              <w:pStyle w:val="TableParagraph"/>
              <w:ind w:left="22"/>
              <w:jc w:val="center"/>
              <w:rPr>
                <w:sz w:val="16"/>
              </w:rPr>
            </w:pPr>
            <w:r>
              <w:rPr>
                <w:w w:val="101"/>
                <w:sz w:val="16"/>
              </w:rPr>
              <w:t>是</w:t>
            </w:r>
          </w:p>
        </w:tc>
        <w:tc>
          <w:tcPr>
            <w:tcW w:w="1236" w:type="dxa"/>
          </w:tcPr>
          <w:p w:rsidR="00B75233" w:rsidRDefault="00B75233">
            <w:pPr>
              <w:pStyle w:val="TableParagraph"/>
              <w:spacing w:before="10"/>
              <w:rPr>
                <w:sz w:val="18"/>
              </w:rPr>
            </w:pPr>
          </w:p>
          <w:p w:rsidR="00B75233" w:rsidRDefault="00153A98">
            <w:pPr>
              <w:pStyle w:val="TableParagraph"/>
              <w:ind w:left="23"/>
              <w:jc w:val="center"/>
              <w:rPr>
                <w:sz w:val="16"/>
              </w:rPr>
            </w:pPr>
            <w:r>
              <w:rPr>
                <w:w w:val="101"/>
                <w:sz w:val="16"/>
              </w:rPr>
              <w:t>是</w:t>
            </w:r>
          </w:p>
        </w:tc>
        <w:tc>
          <w:tcPr>
            <w:tcW w:w="1236" w:type="dxa"/>
          </w:tcPr>
          <w:p w:rsidR="00B75233" w:rsidRDefault="00B75233">
            <w:pPr>
              <w:pStyle w:val="TableParagraph"/>
              <w:spacing w:before="10"/>
              <w:rPr>
                <w:sz w:val="18"/>
              </w:rPr>
            </w:pPr>
          </w:p>
          <w:p w:rsidR="00B75233" w:rsidRDefault="00153A98">
            <w:pPr>
              <w:pStyle w:val="TableParagraph"/>
              <w:ind w:left="35" w:right="16"/>
              <w:jc w:val="center"/>
              <w:rPr>
                <w:sz w:val="16"/>
              </w:rPr>
            </w:pPr>
            <w:r>
              <w:rPr>
                <w:sz w:val="16"/>
              </w:rPr>
              <w:t>10</w:t>
            </w:r>
          </w:p>
        </w:tc>
      </w:tr>
      <w:tr w:rsidR="00B75233">
        <w:trPr>
          <w:trHeight w:val="661"/>
        </w:trPr>
        <w:tc>
          <w:tcPr>
            <w:tcW w:w="826" w:type="dxa"/>
            <w:vMerge/>
            <w:tcBorders>
              <w:top w:val="nil"/>
            </w:tcBorders>
          </w:tcPr>
          <w:p w:rsidR="00B75233" w:rsidRDefault="00B75233">
            <w:pPr>
              <w:rPr>
                <w:sz w:val="2"/>
                <w:szCs w:val="2"/>
              </w:rPr>
            </w:pPr>
          </w:p>
        </w:tc>
        <w:tc>
          <w:tcPr>
            <w:tcW w:w="951" w:type="dxa"/>
            <w:vMerge/>
            <w:tcBorders>
              <w:top w:val="nil"/>
            </w:tcBorders>
          </w:tcPr>
          <w:p w:rsidR="00B75233" w:rsidRDefault="00B75233">
            <w:pPr>
              <w:rPr>
                <w:sz w:val="2"/>
                <w:szCs w:val="2"/>
              </w:rPr>
            </w:pPr>
          </w:p>
        </w:tc>
        <w:tc>
          <w:tcPr>
            <w:tcW w:w="1306" w:type="dxa"/>
          </w:tcPr>
          <w:p w:rsidR="00B75233" w:rsidRDefault="00153A98">
            <w:pPr>
              <w:pStyle w:val="TableParagraph"/>
              <w:spacing w:before="138" w:line="205" w:lineRule="exact"/>
              <w:ind w:left="327"/>
              <w:rPr>
                <w:sz w:val="16"/>
              </w:rPr>
            </w:pPr>
            <w:r>
              <w:rPr>
                <w:sz w:val="16"/>
              </w:rPr>
              <w:t>时效指标</w:t>
            </w:r>
          </w:p>
          <w:p w:rsidR="00B75233" w:rsidRDefault="00153A98">
            <w:pPr>
              <w:pStyle w:val="TableParagraph"/>
              <w:spacing w:line="205" w:lineRule="exact"/>
              <w:ind w:left="327"/>
              <w:rPr>
                <w:sz w:val="16"/>
              </w:rPr>
            </w:pPr>
            <w:r>
              <w:rPr>
                <w:sz w:val="16"/>
              </w:rPr>
              <w:t>（10分）</w:t>
            </w:r>
          </w:p>
        </w:tc>
        <w:tc>
          <w:tcPr>
            <w:tcW w:w="2854" w:type="dxa"/>
            <w:gridSpan w:val="2"/>
          </w:tcPr>
          <w:p w:rsidR="00B75233" w:rsidRDefault="00B75233">
            <w:pPr>
              <w:pStyle w:val="TableParagraph"/>
              <w:spacing w:before="8"/>
              <w:rPr>
                <w:sz w:val="18"/>
              </w:rPr>
            </w:pPr>
          </w:p>
          <w:p w:rsidR="00B75233" w:rsidRDefault="00153A98">
            <w:pPr>
              <w:pStyle w:val="TableParagraph"/>
              <w:ind w:left="936"/>
              <w:rPr>
                <w:sz w:val="16"/>
              </w:rPr>
            </w:pPr>
            <w:r>
              <w:rPr>
                <w:sz w:val="16"/>
              </w:rPr>
              <w:t>是否按时完成</w:t>
            </w:r>
          </w:p>
        </w:tc>
        <w:tc>
          <w:tcPr>
            <w:tcW w:w="1236" w:type="dxa"/>
          </w:tcPr>
          <w:p w:rsidR="00B75233" w:rsidRDefault="00B75233">
            <w:pPr>
              <w:pStyle w:val="TableParagraph"/>
              <w:spacing w:before="8"/>
              <w:rPr>
                <w:sz w:val="18"/>
              </w:rPr>
            </w:pPr>
          </w:p>
          <w:p w:rsidR="00B75233" w:rsidRDefault="00153A98">
            <w:pPr>
              <w:pStyle w:val="TableParagraph"/>
              <w:ind w:left="22"/>
              <w:jc w:val="center"/>
              <w:rPr>
                <w:sz w:val="16"/>
              </w:rPr>
            </w:pPr>
            <w:r>
              <w:rPr>
                <w:w w:val="101"/>
                <w:sz w:val="16"/>
              </w:rPr>
              <w:t>是</w:t>
            </w:r>
          </w:p>
        </w:tc>
        <w:tc>
          <w:tcPr>
            <w:tcW w:w="1236" w:type="dxa"/>
          </w:tcPr>
          <w:p w:rsidR="00B75233" w:rsidRDefault="00B75233">
            <w:pPr>
              <w:pStyle w:val="TableParagraph"/>
              <w:spacing w:before="8"/>
              <w:rPr>
                <w:sz w:val="18"/>
              </w:rPr>
            </w:pPr>
          </w:p>
          <w:p w:rsidR="00B75233" w:rsidRDefault="00153A98">
            <w:pPr>
              <w:pStyle w:val="TableParagraph"/>
              <w:ind w:left="23"/>
              <w:jc w:val="center"/>
              <w:rPr>
                <w:sz w:val="16"/>
              </w:rPr>
            </w:pPr>
            <w:r>
              <w:rPr>
                <w:w w:val="101"/>
                <w:sz w:val="16"/>
              </w:rPr>
              <w:t>是</w:t>
            </w:r>
          </w:p>
        </w:tc>
        <w:tc>
          <w:tcPr>
            <w:tcW w:w="1236" w:type="dxa"/>
          </w:tcPr>
          <w:p w:rsidR="00B75233" w:rsidRDefault="00B75233">
            <w:pPr>
              <w:pStyle w:val="TableParagraph"/>
              <w:spacing w:before="8"/>
              <w:rPr>
                <w:sz w:val="18"/>
              </w:rPr>
            </w:pPr>
          </w:p>
          <w:p w:rsidR="00B75233" w:rsidRDefault="00153A98">
            <w:pPr>
              <w:pStyle w:val="TableParagraph"/>
              <w:ind w:left="35" w:right="16"/>
              <w:jc w:val="center"/>
              <w:rPr>
                <w:sz w:val="16"/>
              </w:rPr>
            </w:pPr>
            <w:r>
              <w:rPr>
                <w:sz w:val="16"/>
              </w:rPr>
              <w:t>10</w:t>
            </w:r>
          </w:p>
        </w:tc>
      </w:tr>
      <w:tr w:rsidR="00B75233">
        <w:trPr>
          <w:trHeight w:val="661"/>
        </w:trPr>
        <w:tc>
          <w:tcPr>
            <w:tcW w:w="826" w:type="dxa"/>
            <w:vMerge/>
            <w:tcBorders>
              <w:top w:val="nil"/>
            </w:tcBorders>
          </w:tcPr>
          <w:p w:rsidR="00B75233" w:rsidRDefault="00B75233">
            <w:pPr>
              <w:rPr>
                <w:sz w:val="2"/>
                <w:szCs w:val="2"/>
              </w:rPr>
            </w:pPr>
          </w:p>
        </w:tc>
        <w:tc>
          <w:tcPr>
            <w:tcW w:w="951" w:type="dxa"/>
            <w:vMerge/>
            <w:tcBorders>
              <w:top w:val="nil"/>
            </w:tcBorders>
          </w:tcPr>
          <w:p w:rsidR="00B75233" w:rsidRDefault="00B75233">
            <w:pPr>
              <w:rPr>
                <w:sz w:val="2"/>
                <w:szCs w:val="2"/>
              </w:rPr>
            </w:pPr>
          </w:p>
        </w:tc>
        <w:tc>
          <w:tcPr>
            <w:tcW w:w="1306" w:type="dxa"/>
          </w:tcPr>
          <w:p w:rsidR="00B75233" w:rsidRDefault="00153A98">
            <w:pPr>
              <w:pStyle w:val="TableParagraph"/>
              <w:spacing w:before="138" w:line="205" w:lineRule="exact"/>
              <w:ind w:left="327"/>
              <w:rPr>
                <w:sz w:val="16"/>
              </w:rPr>
            </w:pPr>
            <w:r>
              <w:rPr>
                <w:sz w:val="16"/>
              </w:rPr>
              <w:t>成本指标</w:t>
            </w:r>
          </w:p>
          <w:p w:rsidR="00B75233" w:rsidRDefault="00153A98">
            <w:pPr>
              <w:pStyle w:val="TableParagraph"/>
              <w:spacing w:line="205" w:lineRule="exact"/>
              <w:ind w:left="327"/>
              <w:rPr>
                <w:sz w:val="16"/>
              </w:rPr>
            </w:pPr>
            <w:r>
              <w:rPr>
                <w:sz w:val="16"/>
              </w:rPr>
              <w:t>（10分）</w:t>
            </w:r>
          </w:p>
        </w:tc>
        <w:tc>
          <w:tcPr>
            <w:tcW w:w="2854" w:type="dxa"/>
            <w:gridSpan w:val="2"/>
          </w:tcPr>
          <w:p w:rsidR="00B75233" w:rsidRDefault="00B75233">
            <w:pPr>
              <w:pStyle w:val="TableParagraph"/>
              <w:spacing w:before="8"/>
              <w:rPr>
                <w:sz w:val="18"/>
              </w:rPr>
            </w:pPr>
          </w:p>
          <w:p w:rsidR="00B75233" w:rsidRDefault="00153A98">
            <w:pPr>
              <w:pStyle w:val="TableParagraph"/>
              <w:ind w:left="771"/>
              <w:rPr>
                <w:sz w:val="16"/>
              </w:rPr>
            </w:pPr>
            <w:r>
              <w:rPr>
                <w:sz w:val="16"/>
              </w:rPr>
              <w:t>是否控制在预算内</w:t>
            </w:r>
          </w:p>
        </w:tc>
        <w:tc>
          <w:tcPr>
            <w:tcW w:w="1236" w:type="dxa"/>
          </w:tcPr>
          <w:p w:rsidR="00B75233" w:rsidRDefault="00B75233">
            <w:pPr>
              <w:pStyle w:val="TableParagraph"/>
              <w:spacing w:before="8"/>
              <w:rPr>
                <w:sz w:val="18"/>
              </w:rPr>
            </w:pPr>
          </w:p>
          <w:p w:rsidR="00B75233" w:rsidRDefault="00153A98">
            <w:pPr>
              <w:pStyle w:val="TableParagraph"/>
              <w:ind w:left="22"/>
              <w:jc w:val="center"/>
              <w:rPr>
                <w:sz w:val="16"/>
              </w:rPr>
            </w:pPr>
            <w:r>
              <w:rPr>
                <w:w w:val="101"/>
                <w:sz w:val="16"/>
              </w:rPr>
              <w:t>是</w:t>
            </w:r>
          </w:p>
        </w:tc>
        <w:tc>
          <w:tcPr>
            <w:tcW w:w="1236" w:type="dxa"/>
          </w:tcPr>
          <w:p w:rsidR="00B75233" w:rsidRDefault="00B75233">
            <w:pPr>
              <w:pStyle w:val="TableParagraph"/>
              <w:spacing w:before="8"/>
              <w:rPr>
                <w:sz w:val="18"/>
              </w:rPr>
            </w:pPr>
          </w:p>
          <w:p w:rsidR="00B75233" w:rsidRDefault="00153A98">
            <w:pPr>
              <w:pStyle w:val="TableParagraph"/>
              <w:ind w:left="23"/>
              <w:jc w:val="center"/>
              <w:rPr>
                <w:sz w:val="16"/>
              </w:rPr>
            </w:pPr>
            <w:r>
              <w:rPr>
                <w:w w:val="101"/>
                <w:sz w:val="16"/>
              </w:rPr>
              <w:t>是</w:t>
            </w:r>
          </w:p>
        </w:tc>
        <w:tc>
          <w:tcPr>
            <w:tcW w:w="1236" w:type="dxa"/>
          </w:tcPr>
          <w:p w:rsidR="00B75233" w:rsidRDefault="00B75233">
            <w:pPr>
              <w:pStyle w:val="TableParagraph"/>
              <w:spacing w:before="8"/>
              <w:rPr>
                <w:sz w:val="18"/>
              </w:rPr>
            </w:pPr>
          </w:p>
          <w:p w:rsidR="00B75233" w:rsidRDefault="00153A98">
            <w:pPr>
              <w:pStyle w:val="TableParagraph"/>
              <w:ind w:left="35" w:right="16"/>
              <w:jc w:val="center"/>
              <w:rPr>
                <w:sz w:val="16"/>
              </w:rPr>
            </w:pPr>
            <w:r>
              <w:rPr>
                <w:sz w:val="16"/>
              </w:rPr>
              <w:t>10</w:t>
            </w:r>
          </w:p>
        </w:tc>
      </w:tr>
      <w:tr w:rsidR="00B75233">
        <w:trPr>
          <w:trHeight w:val="661"/>
        </w:trPr>
        <w:tc>
          <w:tcPr>
            <w:tcW w:w="826" w:type="dxa"/>
            <w:vMerge/>
            <w:tcBorders>
              <w:top w:val="nil"/>
            </w:tcBorders>
          </w:tcPr>
          <w:p w:rsidR="00B75233" w:rsidRDefault="00B75233">
            <w:pPr>
              <w:rPr>
                <w:sz w:val="2"/>
                <w:szCs w:val="2"/>
              </w:rPr>
            </w:pPr>
          </w:p>
        </w:tc>
        <w:tc>
          <w:tcPr>
            <w:tcW w:w="951"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8"/>
              <w:rPr>
                <w:sz w:val="15"/>
              </w:rPr>
            </w:pPr>
          </w:p>
          <w:p w:rsidR="00B75233" w:rsidRDefault="00153A98">
            <w:pPr>
              <w:pStyle w:val="TableParagraph"/>
              <w:spacing w:line="204" w:lineRule="exact"/>
              <w:ind w:left="150"/>
              <w:rPr>
                <w:sz w:val="16"/>
              </w:rPr>
            </w:pPr>
            <w:r>
              <w:rPr>
                <w:sz w:val="16"/>
              </w:rPr>
              <w:t>效益指标</w:t>
            </w:r>
          </w:p>
          <w:p w:rsidR="00B75233" w:rsidRDefault="00153A98">
            <w:pPr>
              <w:pStyle w:val="TableParagraph"/>
              <w:spacing w:line="204" w:lineRule="exact"/>
              <w:ind w:left="148"/>
              <w:rPr>
                <w:sz w:val="16"/>
              </w:rPr>
            </w:pPr>
            <w:r>
              <w:rPr>
                <w:spacing w:val="2"/>
                <w:sz w:val="16"/>
              </w:rPr>
              <w:t>（30</w:t>
            </w:r>
            <w:r>
              <w:rPr>
                <w:sz w:val="16"/>
              </w:rPr>
              <w:t>分）</w:t>
            </w:r>
          </w:p>
        </w:tc>
        <w:tc>
          <w:tcPr>
            <w:tcW w:w="1306" w:type="dxa"/>
          </w:tcPr>
          <w:p w:rsidR="00B75233" w:rsidRDefault="00153A98">
            <w:pPr>
              <w:pStyle w:val="TableParagraph"/>
              <w:spacing w:before="138"/>
              <w:ind w:left="161" w:right="135" w:firstLine="166"/>
              <w:rPr>
                <w:sz w:val="16"/>
              </w:rPr>
            </w:pPr>
            <w:r>
              <w:rPr>
                <w:sz w:val="16"/>
              </w:rPr>
              <w:t xml:space="preserve">社会效益 </w:t>
            </w:r>
            <w:r>
              <w:rPr>
                <w:spacing w:val="1"/>
                <w:sz w:val="16"/>
              </w:rPr>
              <w:t>指标</w:t>
            </w:r>
            <w:r>
              <w:rPr>
                <w:spacing w:val="2"/>
                <w:sz w:val="16"/>
              </w:rPr>
              <w:t>（10</w:t>
            </w:r>
            <w:r>
              <w:rPr>
                <w:sz w:val="16"/>
              </w:rPr>
              <w:t>分</w:t>
            </w:r>
            <w:r>
              <w:rPr>
                <w:spacing w:val="-17"/>
                <w:sz w:val="16"/>
              </w:rPr>
              <w:t>）</w:t>
            </w:r>
          </w:p>
        </w:tc>
        <w:tc>
          <w:tcPr>
            <w:tcW w:w="2854" w:type="dxa"/>
            <w:gridSpan w:val="2"/>
          </w:tcPr>
          <w:p w:rsidR="00B75233" w:rsidRDefault="00B75233">
            <w:pPr>
              <w:pStyle w:val="TableParagraph"/>
              <w:spacing w:before="8"/>
              <w:rPr>
                <w:sz w:val="18"/>
              </w:rPr>
            </w:pPr>
          </w:p>
          <w:p w:rsidR="00B75233" w:rsidRDefault="00153A98">
            <w:pPr>
              <w:pStyle w:val="TableParagraph"/>
              <w:ind w:left="771"/>
              <w:rPr>
                <w:sz w:val="16"/>
              </w:rPr>
            </w:pPr>
            <w:r>
              <w:rPr>
                <w:sz w:val="16"/>
              </w:rPr>
              <w:t>是否改善生活环境</w:t>
            </w:r>
          </w:p>
        </w:tc>
        <w:tc>
          <w:tcPr>
            <w:tcW w:w="1236" w:type="dxa"/>
          </w:tcPr>
          <w:p w:rsidR="00B75233" w:rsidRDefault="00B75233">
            <w:pPr>
              <w:pStyle w:val="TableParagraph"/>
              <w:spacing w:before="8"/>
              <w:rPr>
                <w:sz w:val="18"/>
              </w:rPr>
            </w:pPr>
          </w:p>
          <w:p w:rsidR="00B75233" w:rsidRDefault="00153A98">
            <w:pPr>
              <w:pStyle w:val="TableParagraph"/>
              <w:ind w:left="22"/>
              <w:jc w:val="center"/>
              <w:rPr>
                <w:sz w:val="16"/>
              </w:rPr>
            </w:pPr>
            <w:r>
              <w:rPr>
                <w:w w:val="101"/>
                <w:sz w:val="16"/>
              </w:rPr>
              <w:t>是</w:t>
            </w:r>
          </w:p>
        </w:tc>
        <w:tc>
          <w:tcPr>
            <w:tcW w:w="1236" w:type="dxa"/>
          </w:tcPr>
          <w:p w:rsidR="00B75233" w:rsidRDefault="00B75233">
            <w:pPr>
              <w:pStyle w:val="TableParagraph"/>
              <w:spacing w:before="8"/>
              <w:rPr>
                <w:sz w:val="18"/>
              </w:rPr>
            </w:pPr>
          </w:p>
          <w:p w:rsidR="00B75233" w:rsidRDefault="00153A98">
            <w:pPr>
              <w:pStyle w:val="TableParagraph"/>
              <w:ind w:left="23"/>
              <w:jc w:val="center"/>
              <w:rPr>
                <w:sz w:val="16"/>
              </w:rPr>
            </w:pPr>
            <w:r>
              <w:rPr>
                <w:w w:val="101"/>
                <w:sz w:val="16"/>
              </w:rPr>
              <w:t>是</w:t>
            </w:r>
          </w:p>
        </w:tc>
        <w:tc>
          <w:tcPr>
            <w:tcW w:w="1236" w:type="dxa"/>
          </w:tcPr>
          <w:p w:rsidR="00B75233" w:rsidRDefault="00B75233">
            <w:pPr>
              <w:pStyle w:val="TableParagraph"/>
              <w:spacing w:before="8"/>
              <w:rPr>
                <w:sz w:val="18"/>
              </w:rPr>
            </w:pPr>
          </w:p>
          <w:p w:rsidR="00B75233" w:rsidRDefault="00153A98">
            <w:pPr>
              <w:pStyle w:val="TableParagraph"/>
              <w:ind w:left="35" w:right="16"/>
              <w:jc w:val="center"/>
              <w:rPr>
                <w:sz w:val="16"/>
              </w:rPr>
            </w:pPr>
            <w:r>
              <w:rPr>
                <w:sz w:val="16"/>
              </w:rPr>
              <w:t>10</w:t>
            </w:r>
          </w:p>
        </w:tc>
      </w:tr>
      <w:tr w:rsidR="00B75233">
        <w:trPr>
          <w:trHeight w:val="661"/>
        </w:trPr>
        <w:tc>
          <w:tcPr>
            <w:tcW w:w="826" w:type="dxa"/>
            <w:vMerge/>
            <w:tcBorders>
              <w:top w:val="nil"/>
            </w:tcBorders>
          </w:tcPr>
          <w:p w:rsidR="00B75233" w:rsidRDefault="00B75233">
            <w:pPr>
              <w:rPr>
                <w:sz w:val="2"/>
                <w:szCs w:val="2"/>
              </w:rPr>
            </w:pPr>
          </w:p>
        </w:tc>
        <w:tc>
          <w:tcPr>
            <w:tcW w:w="951" w:type="dxa"/>
            <w:vMerge/>
            <w:tcBorders>
              <w:top w:val="nil"/>
            </w:tcBorders>
          </w:tcPr>
          <w:p w:rsidR="00B75233" w:rsidRDefault="00B75233">
            <w:pPr>
              <w:rPr>
                <w:sz w:val="2"/>
                <w:szCs w:val="2"/>
              </w:rPr>
            </w:pPr>
          </w:p>
        </w:tc>
        <w:tc>
          <w:tcPr>
            <w:tcW w:w="1306" w:type="dxa"/>
          </w:tcPr>
          <w:p w:rsidR="00B75233" w:rsidRDefault="00153A98">
            <w:pPr>
              <w:pStyle w:val="TableParagraph"/>
              <w:spacing w:before="138"/>
              <w:ind w:left="161" w:right="135" w:firstLine="166"/>
              <w:rPr>
                <w:sz w:val="16"/>
              </w:rPr>
            </w:pPr>
            <w:r>
              <w:rPr>
                <w:sz w:val="16"/>
              </w:rPr>
              <w:t xml:space="preserve">生态效益 </w:t>
            </w:r>
            <w:r>
              <w:rPr>
                <w:spacing w:val="1"/>
                <w:sz w:val="16"/>
              </w:rPr>
              <w:t>指标</w:t>
            </w:r>
            <w:r>
              <w:rPr>
                <w:spacing w:val="2"/>
                <w:sz w:val="16"/>
              </w:rPr>
              <w:t>（10</w:t>
            </w:r>
            <w:r>
              <w:rPr>
                <w:sz w:val="16"/>
              </w:rPr>
              <w:t>分</w:t>
            </w:r>
            <w:r>
              <w:rPr>
                <w:spacing w:val="-17"/>
                <w:sz w:val="16"/>
              </w:rPr>
              <w:t>）</w:t>
            </w:r>
          </w:p>
        </w:tc>
        <w:tc>
          <w:tcPr>
            <w:tcW w:w="2854" w:type="dxa"/>
            <w:gridSpan w:val="2"/>
          </w:tcPr>
          <w:p w:rsidR="00B75233" w:rsidRDefault="00B75233">
            <w:pPr>
              <w:pStyle w:val="TableParagraph"/>
              <w:spacing w:before="8"/>
              <w:rPr>
                <w:sz w:val="18"/>
              </w:rPr>
            </w:pPr>
          </w:p>
          <w:p w:rsidR="00B75233" w:rsidRDefault="00153A98">
            <w:pPr>
              <w:pStyle w:val="TableParagraph"/>
              <w:ind w:left="771"/>
              <w:rPr>
                <w:sz w:val="16"/>
              </w:rPr>
            </w:pPr>
            <w:r>
              <w:rPr>
                <w:sz w:val="16"/>
              </w:rPr>
              <w:t>提升周边绿化环境</w:t>
            </w:r>
          </w:p>
        </w:tc>
        <w:tc>
          <w:tcPr>
            <w:tcW w:w="1236" w:type="dxa"/>
          </w:tcPr>
          <w:p w:rsidR="00B75233" w:rsidRDefault="00B75233">
            <w:pPr>
              <w:pStyle w:val="TableParagraph"/>
              <w:spacing w:before="8"/>
              <w:rPr>
                <w:sz w:val="18"/>
              </w:rPr>
            </w:pPr>
          </w:p>
          <w:p w:rsidR="00B75233" w:rsidRDefault="00153A98">
            <w:pPr>
              <w:pStyle w:val="TableParagraph"/>
              <w:ind w:left="29" w:right="16"/>
              <w:jc w:val="center"/>
              <w:rPr>
                <w:sz w:val="16"/>
              </w:rPr>
            </w:pPr>
            <w:r>
              <w:rPr>
                <w:sz w:val="16"/>
              </w:rPr>
              <w:t>有所提升</w:t>
            </w:r>
          </w:p>
        </w:tc>
        <w:tc>
          <w:tcPr>
            <w:tcW w:w="1236" w:type="dxa"/>
          </w:tcPr>
          <w:p w:rsidR="00B75233" w:rsidRDefault="00B75233">
            <w:pPr>
              <w:pStyle w:val="TableParagraph"/>
              <w:spacing w:before="8"/>
              <w:rPr>
                <w:sz w:val="18"/>
              </w:rPr>
            </w:pPr>
          </w:p>
          <w:p w:rsidR="00B75233" w:rsidRDefault="00153A98">
            <w:pPr>
              <w:pStyle w:val="TableParagraph"/>
              <w:ind w:left="29" w:right="16"/>
              <w:jc w:val="center"/>
              <w:rPr>
                <w:sz w:val="16"/>
              </w:rPr>
            </w:pPr>
            <w:r>
              <w:rPr>
                <w:sz w:val="16"/>
              </w:rPr>
              <w:t>有所提升</w:t>
            </w:r>
          </w:p>
        </w:tc>
        <w:tc>
          <w:tcPr>
            <w:tcW w:w="1236" w:type="dxa"/>
          </w:tcPr>
          <w:p w:rsidR="00B75233" w:rsidRDefault="00B75233">
            <w:pPr>
              <w:pStyle w:val="TableParagraph"/>
              <w:spacing w:before="8"/>
              <w:rPr>
                <w:sz w:val="18"/>
              </w:rPr>
            </w:pPr>
          </w:p>
          <w:p w:rsidR="00B75233" w:rsidRDefault="00153A98">
            <w:pPr>
              <w:pStyle w:val="TableParagraph"/>
              <w:ind w:left="35" w:right="16"/>
              <w:jc w:val="center"/>
              <w:rPr>
                <w:sz w:val="16"/>
              </w:rPr>
            </w:pPr>
            <w:r>
              <w:rPr>
                <w:sz w:val="16"/>
              </w:rPr>
              <w:t>10</w:t>
            </w:r>
          </w:p>
        </w:tc>
      </w:tr>
      <w:tr w:rsidR="00B75233">
        <w:trPr>
          <w:trHeight w:val="661"/>
        </w:trPr>
        <w:tc>
          <w:tcPr>
            <w:tcW w:w="826" w:type="dxa"/>
            <w:vMerge/>
            <w:tcBorders>
              <w:top w:val="nil"/>
            </w:tcBorders>
          </w:tcPr>
          <w:p w:rsidR="00B75233" w:rsidRDefault="00B75233">
            <w:pPr>
              <w:rPr>
                <w:sz w:val="2"/>
                <w:szCs w:val="2"/>
              </w:rPr>
            </w:pPr>
          </w:p>
        </w:tc>
        <w:tc>
          <w:tcPr>
            <w:tcW w:w="951" w:type="dxa"/>
            <w:vMerge/>
            <w:tcBorders>
              <w:top w:val="nil"/>
            </w:tcBorders>
          </w:tcPr>
          <w:p w:rsidR="00B75233" w:rsidRDefault="00B75233">
            <w:pPr>
              <w:rPr>
                <w:sz w:val="2"/>
                <w:szCs w:val="2"/>
              </w:rPr>
            </w:pPr>
          </w:p>
        </w:tc>
        <w:tc>
          <w:tcPr>
            <w:tcW w:w="1306" w:type="dxa"/>
          </w:tcPr>
          <w:p w:rsidR="00B75233" w:rsidRDefault="00153A98">
            <w:pPr>
              <w:pStyle w:val="TableParagraph"/>
              <w:spacing w:before="138" w:line="205" w:lineRule="exact"/>
              <w:ind w:left="71" w:right="60"/>
              <w:jc w:val="center"/>
              <w:rPr>
                <w:sz w:val="16"/>
              </w:rPr>
            </w:pPr>
            <w:r>
              <w:rPr>
                <w:sz w:val="16"/>
              </w:rPr>
              <w:t>可持续影响指标</w:t>
            </w:r>
          </w:p>
          <w:p w:rsidR="00B75233" w:rsidRDefault="00153A98">
            <w:pPr>
              <w:pStyle w:val="TableParagraph"/>
              <w:spacing w:line="205" w:lineRule="exact"/>
              <w:ind w:left="71" w:right="47"/>
              <w:jc w:val="center"/>
              <w:rPr>
                <w:sz w:val="16"/>
              </w:rPr>
            </w:pPr>
            <w:r>
              <w:rPr>
                <w:sz w:val="16"/>
              </w:rPr>
              <w:t>（20分）</w:t>
            </w:r>
          </w:p>
        </w:tc>
        <w:tc>
          <w:tcPr>
            <w:tcW w:w="2854" w:type="dxa"/>
            <w:gridSpan w:val="2"/>
          </w:tcPr>
          <w:p w:rsidR="00B75233" w:rsidRDefault="00B75233">
            <w:pPr>
              <w:pStyle w:val="TableParagraph"/>
              <w:spacing w:before="10"/>
              <w:rPr>
                <w:sz w:val="18"/>
              </w:rPr>
            </w:pPr>
          </w:p>
          <w:p w:rsidR="00B75233" w:rsidRDefault="00153A98">
            <w:pPr>
              <w:pStyle w:val="TableParagraph"/>
              <w:ind w:left="771"/>
              <w:rPr>
                <w:sz w:val="16"/>
              </w:rPr>
            </w:pPr>
            <w:r>
              <w:rPr>
                <w:sz w:val="16"/>
              </w:rPr>
              <w:t>是否有可持续影响</w:t>
            </w:r>
          </w:p>
        </w:tc>
        <w:tc>
          <w:tcPr>
            <w:tcW w:w="1236" w:type="dxa"/>
          </w:tcPr>
          <w:p w:rsidR="00B75233" w:rsidRDefault="00B75233">
            <w:pPr>
              <w:pStyle w:val="TableParagraph"/>
              <w:spacing w:before="10"/>
              <w:rPr>
                <w:sz w:val="18"/>
              </w:rPr>
            </w:pPr>
          </w:p>
          <w:p w:rsidR="00B75233" w:rsidRDefault="00153A98">
            <w:pPr>
              <w:pStyle w:val="TableParagraph"/>
              <w:ind w:left="22"/>
              <w:jc w:val="center"/>
              <w:rPr>
                <w:sz w:val="16"/>
              </w:rPr>
            </w:pPr>
            <w:r>
              <w:rPr>
                <w:w w:val="101"/>
                <w:sz w:val="16"/>
              </w:rPr>
              <w:t>是</w:t>
            </w:r>
          </w:p>
        </w:tc>
        <w:tc>
          <w:tcPr>
            <w:tcW w:w="1236" w:type="dxa"/>
          </w:tcPr>
          <w:p w:rsidR="00B75233" w:rsidRDefault="00B75233">
            <w:pPr>
              <w:pStyle w:val="TableParagraph"/>
              <w:spacing w:before="10"/>
              <w:rPr>
                <w:sz w:val="18"/>
              </w:rPr>
            </w:pPr>
          </w:p>
          <w:p w:rsidR="00B75233" w:rsidRDefault="00153A98">
            <w:pPr>
              <w:pStyle w:val="TableParagraph"/>
              <w:ind w:left="23"/>
              <w:jc w:val="center"/>
              <w:rPr>
                <w:sz w:val="16"/>
              </w:rPr>
            </w:pPr>
            <w:r>
              <w:rPr>
                <w:w w:val="101"/>
                <w:sz w:val="16"/>
              </w:rPr>
              <w:t>是</w:t>
            </w:r>
          </w:p>
        </w:tc>
        <w:tc>
          <w:tcPr>
            <w:tcW w:w="1236" w:type="dxa"/>
          </w:tcPr>
          <w:p w:rsidR="00B75233" w:rsidRDefault="00B75233">
            <w:pPr>
              <w:pStyle w:val="TableParagraph"/>
              <w:spacing w:before="10"/>
              <w:rPr>
                <w:sz w:val="18"/>
              </w:rPr>
            </w:pPr>
          </w:p>
          <w:p w:rsidR="00B75233" w:rsidRDefault="00153A98">
            <w:pPr>
              <w:pStyle w:val="TableParagraph"/>
              <w:ind w:left="35" w:right="16"/>
              <w:jc w:val="center"/>
              <w:rPr>
                <w:sz w:val="16"/>
              </w:rPr>
            </w:pPr>
            <w:r>
              <w:rPr>
                <w:sz w:val="16"/>
              </w:rPr>
              <w:t>20</w:t>
            </w:r>
          </w:p>
        </w:tc>
      </w:tr>
      <w:tr w:rsidR="00B75233">
        <w:trPr>
          <w:trHeight w:val="419"/>
        </w:trPr>
        <w:tc>
          <w:tcPr>
            <w:tcW w:w="826" w:type="dxa"/>
          </w:tcPr>
          <w:p w:rsidR="00B75233" w:rsidRDefault="00153A98">
            <w:pPr>
              <w:pStyle w:val="TableParagraph"/>
              <w:spacing w:before="118"/>
              <w:ind w:left="254"/>
              <w:rPr>
                <w:sz w:val="16"/>
              </w:rPr>
            </w:pPr>
            <w:r>
              <w:rPr>
                <w:sz w:val="16"/>
              </w:rPr>
              <w:t>总分</w:t>
            </w:r>
          </w:p>
        </w:tc>
        <w:tc>
          <w:tcPr>
            <w:tcW w:w="8819" w:type="dxa"/>
            <w:gridSpan w:val="7"/>
          </w:tcPr>
          <w:p w:rsidR="00B75233" w:rsidRDefault="00153A98">
            <w:pPr>
              <w:pStyle w:val="TableParagraph"/>
              <w:spacing w:before="118"/>
              <w:ind w:left="4190" w:right="4173"/>
              <w:jc w:val="center"/>
              <w:rPr>
                <w:sz w:val="16"/>
              </w:rPr>
            </w:pPr>
            <w:r>
              <w:rPr>
                <w:sz w:val="16"/>
              </w:rPr>
              <w:t>99.34</w:t>
            </w:r>
          </w:p>
        </w:tc>
      </w:tr>
      <w:tr w:rsidR="00B75233">
        <w:trPr>
          <w:trHeight w:val="887"/>
        </w:trPr>
        <w:tc>
          <w:tcPr>
            <w:tcW w:w="826" w:type="dxa"/>
          </w:tcPr>
          <w:p w:rsidR="00B75233" w:rsidRDefault="00153A98">
            <w:pPr>
              <w:pStyle w:val="TableParagraph"/>
              <w:spacing w:before="44"/>
              <w:ind w:left="88" w:right="67"/>
              <w:jc w:val="center"/>
              <w:rPr>
                <w:sz w:val="16"/>
              </w:rPr>
            </w:pPr>
            <w:r>
              <w:rPr>
                <w:sz w:val="16"/>
              </w:rPr>
              <w:t>偏差大或目标未完成原因分析</w:t>
            </w:r>
          </w:p>
        </w:tc>
        <w:tc>
          <w:tcPr>
            <w:tcW w:w="8819" w:type="dxa"/>
            <w:gridSpan w:val="7"/>
          </w:tcPr>
          <w:p w:rsidR="00B75233" w:rsidRDefault="00153A98">
            <w:pPr>
              <w:pStyle w:val="TableParagraph"/>
              <w:spacing w:before="18"/>
              <w:ind w:left="30"/>
              <w:rPr>
                <w:sz w:val="16"/>
              </w:rPr>
            </w:pPr>
            <w:proofErr w:type="gramStart"/>
            <w:r>
              <w:rPr>
                <w:sz w:val="16"/>
              </w:rPr>
              <w:t>除项目</w:t>
            </w:r>
            <w:proofErr w:type="gramEnd"/>
            <w:r>
              <w:rPr>
                <w:sz w:val="16"/>
              </w:rPr>
              <w:t>资金执行率有偏差外，年初设立的各项绩效目标基本完成。</w:t>
            </w:r>
          </w:p>
        </w:tc>
      </w:tr>
      <w:tr w:rsidR="00B75233">
        <w:trPr>
          <w:trHeight w:val="887"/>
        </w:trPr>
        <w:tc>
          <w:tcPr>
            <w:tcW w:w="826" w:type="dxa"/>
          </w:tcPr>
          <w:p w:rsidR="00B75233" w:rsidRDefault="00B75233">
            <w:pPr>
              <w:pStyle w:val="TableParagraph"/>
              <w:spacing w:before="7"/>
              <w:rPr>
                <w:sz w:val="11"/>
              </w:rPr>
            </w:pPr>
          </w:p>
          <w:p w:rsidR="00B75233" w:rsidRDefault="00153A98">
            <w:pPr>
              <w:pStyle w:val="TableParagraph"/>
              <w:ind w:left="88" w:right="67"/>
              <w:jc w:val="both"/>
              <w:rPr>
                <w:sz w:val="16"/>
              </w:rPr>
            </w:pPr>
            <w:r>
              <w:rPr>
                <w:sz w:val="16"/>
              </w:rPr>
              <w:t>改进措施及结果应用方案</w:t>
            </w:r>
          </w:p>
        </w:tc>
        <w:tc>
          <w:tcPr>
            <w:tcW w:w="8819" w:type="dxa"/>
            <w:gridSpan w:val="7"/>
          </w:tcPr>
          <w:p w:rsidR="00B75233" w:rsidRDefault="00153A98">
            <w:pPr>
              <w:pStyle w:val="TableParagraph"/>
              <w:spacing w:before="20"/>
              <w:ind w:left="30" w:right="18"/>
              <w:rPr>
                <w:sz w:val="16"/>
              </w:rPr>
            </w:pPr>
            <w:r>
              <w:rPr>
                <w:sz w:val="16"/>
              </w:rPr>
              <w:t>设定项目绩效目标时，按照项目的实际情况进行设立，强化基础预算编制工作，按照“指向明确、细化量化、合理可行、 相应匹配”的要求，从数量、质量、成本、时效以及经济效益、社会效益、生态效益、可持续影响、满意度等方面、全面</w:t>
            </w:r>
          </w:p>
          <w:p w:rsidR="00B75233" w:rsidRDefault="00153A98">
            <w:pPr>
              <w:pStyle w:val="TableParagraph"/>
              <w:spacing w:line="203" w:lineRule="exact"/>
              <w:ind w:left="30"/>
              <w:rPr>
                <w:sz w:val="16"/>
              </w:rPr>
            </w:pPr>
            <w:r>
              <w:rPr>
                <w:sz w:val="16"/>
              </w:rPr>
              <w:t>、完整地进行细化，以完整地反映项目的功能特性，并从目标中概括、提炼出科学、合理的绩效目标。</w:t>
            </w:r>
          </w:p>
        </w:tc>
      </w:tr>
      <w:tr w:rsidR="00B75233">
        <w:trPr>
          <w:trHeight w:val="887"/>
        </w:trPr>
        <w:tc>
          <w:tcPr>
            <w:tcW w:w="826" w:type="dxa"/>
          </w:tcPr>
          <w:p w:rsidR="00B75233" w:rsidRDefault="00B75233">
            <w:pPr>
              <w:pStyle w:val="TableParagraph"/>
              <w:spacing w:before="6"/>
              <w:rPr>
                <w:sz w:val="11"/>
              </w:rPr>
            </w:pPr>
          </w:p>
          <w:p w:rsidR="00B75233" w:rsidRDefault="00153A98">
            <w:pPr>
              <w:pStyle w:val="TableParagraph"/>
              <w:spacing w:before="1"/>
              <w:ind w:left="88" w:right="67"/>
              <w:jc w:val="both"/>
              <w:rPr>
                <w:sz w:val="16"/>
              </w:rPr>
            </w:pPr>
            <w:r>
              <w:rPr>
                <w:sz w:val="16"/>
              </w:rPr>
              <w:t>单位主要负责人签批意见</w:t>
            </w:r>
          </w:p>
        </w:tc>
        <w:tc>
          <w:tcPr>
            <w:tcW w:w="8819" w:type="dxa"/>
            <w:gridSpan w:val="7"/>
          </w:tcPr>
          <w:p w:rsidR="00B75233" w:rsidRDefault="00B75233">
            <w:pPr>
              <w:pStyle w:val="TableParagraph"/>
              <w:rPr>
                <w:sz w:val="16"/>
              </w:rPr>
            </w:pPr>
          </w:p>
          <w:p w:rsidR="00B75233" w:rsidRDefault="00B75233">
            <w:pPr>
              <w:pStyle w:val="TableParagraph"/>
              <w:spacing w:before="6"/>
              <w:rPr>
                <w:sz w:val="11"/>
              </w:rPr>
            </w:pPr>
          </w:p>
          <w:p w:rsidR="00B75233" w:rsidRDefault="00153A98">
            <w:pPr>
              <w:pStyle w:val="TableParagraph"/>
              <w:ind w:right="1760"/>
              <w:jc w:val="right"/>
              <w:rPr>
                <w:sz w:val="16"/>
              </w:rPr>
            </w:pPr>
            <w:r>
              <w:rPr>
                <w:sz w:val="16"/>
              </w:rPr>
              <w:t>签名：年月日</w:t>
            </w:r>
          </w:p>
        </w:tc>
      </w:tr>
    </w:tbl>
    <w:p w:rsidR="00B75233" w:rsidRDefault="00153A98">
      <w:pPr>
        <w:spacing w:before="29"/>
        <w:ind w:left="973"/>
        <w:rPr>
          <w:sz w:val="14"/>
        </w:rPr>
      </w:pPr>
      <w:r>
        <w:rPr>
          <w:noProof/>
          <w:lang w:val="en-US" w:bidi="ar-SA"/>
        </w:rPr>
        <mc:AlternateContent>
          <mc:Choice Requires="wps">
            <w:drawing>
              <wp:anchor distT="0" distB="0" distL="114300" distR="114300" simplePos="0" relativeHeight="251695104" behindDoc="1" locked="0" layoutInCell="1" allowOverlap="1">
                <wp:simplePos x="0" y="0"/>
                <wp:positionH relativeFrom="page">
                  <wp:posOffset>883920</wp:posOffset>
                </wp:positionH>
                <wp:positionV relativeFrom="paragraph">
                  <wp:posOffset>-3073400</wp:posOffset>
                </wp:positionV>
                <wp:extent cx="129540" cy="129540"/>
                <wp:effectExtent l="0" t="0" r="0" b="0"/>
                <wp:wrapNone/>
                <wp:docPr id="36" name="文本框 37"/>
                <wp:cNvGraphicFramePr/>
                <a:graphic xmlns:a="http://schemas.openxmlformats.org/drawingml/2006/main">
                  <a:graphicData uri="http://schemas.microsoft.com/office/word/2010/wordprocessingShape">
                    <wps:wsp>
                      <wps:cNvSpPr txBox="1"/>
                      <wps:spPr>
                        <a:xfrm>
                          <a:off x="0" y="0"/>
                          <a:ext cx="129540" cy="129540"/>
                        </a:xfrm>
                        <a:prstGeom prst="rect">
                          <a:avLst/>
                        </a:prstGeom>
                        <a:noFill/>
                        <a:ln>
                          <a:noFill/>
                        </a:ln>
                      </wps:spPr>
                      <wps:txbx>
                        <w:txbxContent>
                          <w:p w:rsidR="00153A98" w:rsidRDefault="00153A98">
                            <w:pPr>
                              <w:pStyle w:val="a3"/>
                              <w:spacing w:line="203" w:lineRule="exact"/>
                              <w:ind w:left="20"/>
                            </w:pPr>
                            <w:r>
                              <w:rPr>
                                <w:w w:val="101"/>
                              </w:rPr>
                              <w:t>）</w:t>
                            </w:r>
                          </w:p>
                        </w:txbxContent>
                      </wps:txbx>
                      <wps:bodyPr vert="vert" lIns="0" tIns="0" rIns="0" bIns="0" upright="1"/>
                    </wps:wsp>
                  </a:graphicData>
                </a:graphic>
              </wp:anchor>
            </w:drawing>
          </mc:Choice>
          <mc:Fallback>
            <w:pict>
              <v:shape id="文本框 37" o:spid="_x0000_s1061" type="#_x0000_t202" style="position:absolute;left:0;text-align:left;margin-left:69.6pt;margin-top:-242pt;width:10.2pt;height:10.2pt;z-index:-251621376;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" filled="f" stroked="f">
                <v:textbox style="layout-flow:vertical" inset="0,0,0,0">
                  <w:txbxContent>
                    <w:p w:rsidR="00153A98" w:rsidRDefault="00153A98">
                      <w:pPr>
                        <w:pStyle w:val="a3"/>
                        <w:spacing w:line="203" w:lineRule="exact"/>
                        <w:ind w:left="20"/>
                      </w:pPr>
                      <w:r>
                        <w:rPr>
                          <w:w w:val="101"/>
                        </w:rPr>
                        <w:t>）</w:t>
                      </w:r>
                    </w:p>
                  </w:txbxContent>
                </v:textbox>
                <w10:wrap anchorx="page"/>
              </v:shape>
            </w:pict>
          </mc:Fallback>
        </mc:AlternateContent>
      </w:r>
      <w:r>
        <w:rPr>
          <w:w w:val="105"/>
          <w:sz w:val="14"/>
        </w:rPr>
        <w:t>备注：</w:t>
      </w:r>
    </w:p>
    <w:p w:rsidR="00B75233" w:rsidRDefault="00153A98">
      <w:pPr>
        <w:pStyle w:val="a4"/>
        <w:numPr>
          <w:ilvl w:val="0"/>
          <w:numId w:val="31"/>
        </w:numPr>
        <w:tabs>
          <w:tab w:val="left" w:pos="1428"/>
        </w:tabs>
        <w:spacing w:before="46"/>
        <w:ind w:hanging="153"/>
        <w:rPr>
          <w:sz w:val="14"/>
        </w:rPr>
      </w:pPr>
      <w:r>
        <w:rPr>
          <w:spacing w:val="1"/>
          <w:w w:val="105"/>
          <w:sz w:val="14"/>
        </w:rPr>
        <w:t>预算执行情况口径：预算数为调整后财政资金总额</w:t>
      </w:r>
      <w:r>
        <w:rPr>
          <w:w w:val="105"/>
          <w:sz w:val="14"/>
        </w:rPr>
        <w:t>（</w:t>
      </w:r>
      <w:r>
        <w:rPr>
          <w:spacing w:val="1"/>
          <w:w w:val="105"/>
          <w:sz w:val="14"/>
        </w:rPr>
        <w:t>包括上年结余结转</w:t>
      </w:r>
      <w:r>
        <w:rPr>
          <w:spacing w:val="2"/>
          <w:w w:val="105"/>
          <w:sz w:val="14"/>
        </w:rPr>
        <w:t>）</w:t>
      </w:r>
      <w:r>
        <w:rPr>
          <w:w w:val="105"/>
          <w:sz w:val="14"/>
        </w:rPr>
        <w:t>，执行数为资金使用单位财政资金实际支出数。</w:t>
      </w:r>
    </w:p>
    <w:p w:rsidR="00B75233" w:rsidRDefault="00153A98">
      <w:pPr>
        <w:pStyle w:val="a4"/>
        <w:numPr>
          <w:ilvl w:val="0"/>
          <w:numId w:val="31"/>
        </w:numPr>
        <w:tabs>
          <w:tab w:val="left" w:pos="1428"/>
        </w:tabs>
        <w:spacing w:before="25"/>
        <w:ind w:hanging="153"/>
        <w:rPr>
          <w:sz w:val="14"/>
        </w:rPr>
      </w:pPr>
      <w:r>
        <w:rPr>
          <w:w w:val="105"/>
          <w:sz w:val="14"/>
        </w:rPr>
        <w:t>定量指标完成数汇总原则：绝对值直接累加计算，相对值按照资金额度加权平均计算。定量指标计分原则：正向指标（</w:t>
      </w:r>
      <w:r>
        <w:rPr>
          <w:spacing w:val="2"/>
          <w:w w:val="105"/>
          <w:sz w:val="14"/>
        </w:rPr>
        <w:t>即目标值为≥X</w:t>
      </w:r>
      <w:r>
        <w:rPr>
          <w:w w:val="105"/>
          <w:sz w:val="14"/>
        </w:rPr>
        <w:t>,得分</w:t>
      </w:r>
    </w:p>
    <w:p w:rsidR="00B75233" w:rsidRDefault="00153A98">
      <w:pPr>
        <w:pStyle w:val="a4"/>
        <w:numPr>
          <w:ilvl w:val="0"/>
          <w:numId w:val="31"/>
        </w:numPr>
        <w:tabs>
          <w:tab w:val="left" w:pos="1428"/>
        </w:tabs>
        <w:spacing w:before="46"/>
        <w:ind w:hanging="153"/>
        <w:rPr>
          <w:sz w:val="14"/>
        </w:rPr>
      </w:pPr>
      <w:r>
        <w:rPr>
          <w:w w:val="105"/>
          <w:sz w:val="14"/>
        </w:rPr>
        <w:t>定性指标计分原则：达成预期指标、部分达成预期指标并具有一定效果、未达成预期指标且效果较差三档，分別按照该指标对应分值区间</w:t>
      </w:r>
    </w:p>
    <w:p w:rsidR="00B75233" w:rsidRDefault="00153A98">
      <w:pPr>
        <w:pStyle w:val="a4"/>
        <w:numPr>
          <w:ilvl w:val="0"/>
          <w:numId w:val="31"/>
        </w:numPr>
        <w:tabs>
          <w:tab w:val="left" w:pos="1428"/>
        </w:tabs>
        <w:spacing w:before="66"/>
        <w:ind w:hanging="153"/>
        <w:rPr>
          <w:sz w:val="14"/>
        </w:rPr>
      </w:pPr>
      <w:r>
        <w:rPr>
          <w:w w:val="105"/>
          <w:sz w:val="14"/>
        </w:rPr>
        <w:t>基于经济性和必要性等因素考虑，满意度指标暂可不</w:t>
      </w:r>
      <w:proofErr w:type="gramStart"/>
      <w:r>
        <w:rPr>
          <w:w w:val="105"/>
          <w:sz w:val="14"/>
        </w:rPr>
        <w:t>作为必评指标</w:t>
      </w:r>
      <w:proofErr w:type="gramEnd"/>
      <w:r>
        <w:rPr>
          <w:w w:val="105"/>
          <w:sz w:val="14"/>
        </w:rPr>
        <w:t>。</w:t>
      </w:r>
    </w:p>
    <w:p w:rsidR="00B75233" w:rsidRDefault="00B75233">
      <w:pPr>
        <w:rPr>
          <w:sz w:val="14"/>
        </w:rPr>
        <w:sectPr w:rsidR="00B75233">
          <w:headerReference w:type="default" r:id="rId80"/>
          <w:footerReference w:type="default" r:id="rId81"/>
          <w:pgSz w:w="11910" w:h="16840"/>
          <w:pgMar w:top="1480" w:right="0" w:bottom="280" w:left="140" w:header="0" w:footer="0" w:gutter="0"/>
          <w:cols w:space="720"/>
        </w:sectPr>
      </w:pPr>
    </w:p>
    <w:p w:rsidR="00B75233" w:rsidRDefault="00153A98">
      <w:pPr>
        <w:pStyle w:val="5"/>
        <w:spacing w:before="49"/>
        <w:ind w:left="2080" w:right="2272"/>
        <w:jc w:val="center"/>
      </w:pPr>
      <w:r>
        <w:lastRenderedPageBreak/>
        <w:t>2020年度项目绩效目标自评表</w:t>
      </w:r>
    </w:p>
    <w:p w:rsidR="00B75233" w:rsidRDefault="00153A98">
      <w:pPr>
        <w:pStyle w:val="9"/>
        <w:tabs>
          <w:tab w:val="left" w:pos="7227"/>
        </w:tabs>
        <w:spacing w:before="145" w:line="240" w:lineRule="auto"/>
        <w:ind w:left="973"/>
      </w:pPr>
      <w:r>
        <w:rPr>
          <w:noProof/>
          <w:lang w:val="en-US" w:bidi="ar-SA"/>
        </w:rPr>
        <mc:AlternateContent>
          <mc:Choice Requires="wps">
            <w:drawing>
              <wp:anchor distT="0" distB="0" distL="114300" distR="114300" simplePos="0" relativeHeight="251696128" behindDoc="1" locked="0" layoutInCell="1" allowOverlap="1">
                <wp:simplePos x="0" y="0"/>
                <wp:positionH relativeFrom="page">
                  <wp:posOffset>876935</wp:posOffset>
                </wp:positionH>
                <wp:positionV relativeFrom="paragraph">
                  <wp:posOffset>3079115</wp:posOffset>
                </wp:positionV>
                <wp:extent cx="130175" cy="130175"/>
                <wp:effectExtent l="0" t="0" r="0" b="0"/>
                <wp:wrapNone/>
                <wp:docPr id="37" name="文本框 38"/>
                <wp:cNvGraphicFramePr/>
                <a:graphic xmlns:a="http://schemas.openxmlformats.org/drawingml/2006/main">
                  <a:graphicData uri="http://schemas.microsoft.com/office/word/2010/wordprocessingShape">
                    <wps:wsp>
                      <wps:cNvSpPr txBox="1"/>
                      <wps:spPr>
                        <a:xfrm>
                          <a:off x="0" y="0"/>
                          <a:ext cx="130175" cy="130175"/>
                        </a:xfrm>
                        <a:prstGeom prst="rect">
                          <a:avLst/>
                        </a:prstGeom>
                        <a:noFill/>
                        <a:ln>
                          <a:noFill/>
                        </a:ln>
                      </wps:spPr>
                      <wps:txbx>
                        <w:txbxContent>
                          <w:p w:rsidR="00153A98" w:rsidRDefault="00153A98">
                            <w:pPr>
                              <w:pStyle w:val="a3"/>
                              <w:spacing w:before="1" w:line="203" w:lineRule="exact"/>
                              <w:ind w:left="20"/>
                            </w:pPr>
                            <w:r>
                              <w:rPr>
                                <w:w w:val="103"/>
                              </w:rPr>
                              <w:t>（</w:t>
                            </w:r>
                          </w:p>
                        </w:txbxContent>
                      </wps:txbx>
                      <wps:bodyPr vert="vert" lIns="0" tIns="0" rIns="0" bIns="0" upright="1"/>
                    </wps:wsp>
                  </a:graphicData>
                </a:graphic>
              </wp:anchor>
            </w:drawing>
          </mc:Choice>
          <mc:Fallback>
            <w:pict>
              <v:shape id="文本框 38" o:spid="_x0000_s1062" type="#_x0000_t202" style="position:absolute;left:0;text-align:left;margin-left:69.05pt;margin-top:242.45pt;width:10.25pt;height:10.25pt;z-index:-25162035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" filled="f" stroked="f">
                <v:textbox style="layout-flow:vertical" inset="0,0,0,0">
                  <w:txbxContent>
                    <w:p w:rsidR="00153A98" w:rsidRDefault="00153A98">
                      <w:pPr>
                        <w:pStyle w:val="a3"/>
                        <w:spacing w:before="1" w:line="203" w:lineRule="exact"/>
                        <w:ind w:left="20"/>
                      </w:pPr>
                      <w:r>
                        <w:rPr>
                          <w:w w:val="103"/>
                        </w:rPr>
                        <w:t>（</w:t>
                      </w:r>
                    </w:p>
                  </w:txbxContent>
                </v:textbox>
                <w10:wrap anchorx="page"/>
              </v:shape>
            </w:pict>
          </mc:Fallback>
        </mc:AlternateContent>
      </w:r>
      <w:r>
        <w:t>单位名</w:t>
      </w:r>
      <w:r>
        <w:rPr>
          <w:spacing w:val="-9"/>
        </w:rPr>
        <w:t>称</w:t>
      </w:r>
      <w:r>
        <w:t>：武汉市东西湖区住房和城乡建设局</w:t>
      </w:r>
      <w:r>
        <w:tab/>
        <w:t>填报日</w:t>
      </w:r>
      <w:r>
        <w:rPr>
          <w:spacing w:val="-8"/>
        </w:rPr>
        <w:t>期</w:t>
      </w:r>
      <w:r>
        <w:t>：</w:t>
      </w:r>
    </w:p>
    <w:p w:rsidR="00B75233" w:rsidRDefault="00B75233">
      <w:pPr>
        <w:pStyle w:val="a3"/>
        <w:rPr>
          <w:sz w:val="5"/>
        </w:rPr>
      </w:pPr>
    </w:p>
    <w:tbl>
      <w:tblPr>
        <w:tblW w:w="0" w:type="auto"/>
        <w:tblInd w:w="9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804"/>
        <w:gridCol w:w="874"/>
        <w:gridCol w:w="1476"/>
        <w:gridCol w:w="2830"/>
        <w:gridCol w:w="1220"/>
        <w:gridCol w:w="1220"/>
        <w:gridCol w:w="1220"/>
      </w:tblGrid>
      <w:tr w:rsidR="00B75233">
        <w:trPr>
          <w:trHeight w:val="376"/>
        </w:trPr>
        <w:tc>
          <w:tcPr>
            <w:tcW w:w="3154" w:type="dxa"/>
            <w:gridSpan w:val="3"/>
          </w:tcPr>
          <w:p w:rsidR="00B75233" w:rsidRDefault="00153A98">
            <w:pPr>
              <w:pStyle w:val="TableParagraph"/>
              <w:spacing w:before="94"/>
              <w:ind w:left="1231" w:right="1196"/>
              <w:jc w:val="center"/>
              <w:rPr>
                <w:sz w:val="16"/>
              </w:rPr>
            </w:pPr>
            <w:r>
              <w:rPr>
                <w:w w:val="105"/>
                <w:sz w:val="16"/>
              </w:rPr>
              <w:t>项目名称</w:t>
            </w:r>
          </w:p>
        </w:tc>
        <w:tc>
          <w:tcPr>
            <w:tcW w:w="6490" w:type="dxa"/>
            <w:gridSpan w:val="4"/>
          </w:tcPr>
          <w:p w:rsidR="00B75233" w:rsidRDefault="00153A98">
            <w:pPr>
              <w:pStyle w:val="TableParagraph"/>
              <w:spacing w:before="94"/>
              <w:ind w:left="344"/>
              <w:rPr>
                <w:sz w:val="16"/>
              </w:rPr>
            </w:pPr>
            <w:r>
              <w:rPr>
                <w:sz w:val="16"/>
              </w:rPr>
              <w:t>下达2018年第一季度公园和道路绿化养护管理考核补助及大城管园林道路养护资金</w:t>
            </w:r>
          </w:p>
        </w:tc>
      </w:tr>
      <w:tr w:rsidR="00B75233">
        <w:trPr>
          <w:trHeight w:val="376"/>
        </w:trPr>
        <w:tc>
          <w:tcPr>
            <w:tcW w:w="3154" w:type="dxa"/>
            <w:gridSpan w:val="3"/>
          </w:tcPr>
          <w:p w:rsidR="00B75233" w:rsidRDefault="00153A98">
            <w:pPr>
              <w:pStyle w:val="TableParagraph"/>
              <w:spacing w:before="94"/>
              <w:ind w:left="1231" w:right="1196"/>
              <w:jc w:val="center"/>
              <w:rPr>
                <w:sz w:val="16"/>
              </w:rPr>
            </w:pPr>
            <w:r>
              <w:rPr>
                <w:w w:val="105"/>
                <w:sz w:val="16"/>
              </w:rPr>
              <w:t>主管部门</w:t>
            </w:r>
          </w:p>
        </w:tc>
        <w:tc>
          <w:tcPr>
            <w:tcW w:w="2830" w:type="dxa"/>
          </w:tcPr>
          <w:p w:rsidR="00B75233" w:rsidRDefault="00153A98">
            <w:pPr>
              <w:pStyle w:val="TableParagraph"/>
              <w:spacing w:before="94"/>
              <w:ind w:left="128" w:right="69"/>
              <w:jc w:val="center"/>
              <w:rPr>
                <w:sz w:val="16"/>
              </w:rPr>
            </w:pPr>
            <w:r>
              <w:rPr>
                <w:w w:val="105"/>
                <w:sz w:val="16"/>
              </w:rPr>
              <w:t>武汉市东西湖区住房和城乡建设局</w:t>
            </w:r>
          </w:p>
        </w:tc>
        <w:tc>
          <w:tcPr>
            <w:tcW w:w="1220" w:type="dxa"/>
          </w:tcPr>
          <w:p w:rsidR="00B75233" w:rsidRDefault="00153A98">
            <w:pPr>
              <w:pStyle w:val="TableParagraph"/>
              <w:spacing w:before="94"/>
              <w:ind w:left="47" w:right="10"/>
              <w:jc w:val="center"/>
              <w:rPr>
                <w:sz w:val="16"/>
              </w:rPr>
            </w:pPr>
            <w:r>
              <w:rPr>
                <w:w w:val="105"/>
                <w:sz w:val="16"/>
              </w:rPr>
              <w:t>项目实施单位</w:t>
            </w:r>
          </w:p>
        </w:tc>
        <w:tc>
          <w:tcPr>
            <w:tcW w:w="2440" w:type="dxa"/>
            <w:gridSpan w:val="2"/>
          </w:tcPr>
          <w:p w:rsidR="00B75233" w:rsidRDefault="00153A98">
            <w:pPr>
              <w:pStyle w:val="TableParagraph"/>
              <w:spacing w:before="94"/>
              <w:ind w:left="257"/>
              <w:rPr>
                <w:sz w:val="16"/>
              </w:rPr>
            </w:pPr>
            <w:r>
              <w:rPr>
                <w:w w:val="105"/>
                <w:sz w:val="16"/>
              </w:rPr>
              <w:t>东西湖区园林绿化监察中队</w:t>
            </w:r>
          </w:p>
        </w:tc>
      </w:tr>
      <w:tr w:rsidR="00B75233">
        <w:trPr>
          <w:trHeight w:val="376"/>
        </w:trPr>
        <w:tc>
          <w:tcPr>
            <w:tcW w:w="3154" w:type="dxa"/>
            <w:gridSpan w:val="3"/>
          </w:tcPr>
          <w:p w:rsidR="00B75233" w:rsidRDefault="00153A98">
            <w:pPr>
              <w:pStyle w:val="TableParagraph"/>
              <w:spacing w:before="94"/>
              <w:ind w:left="1231" w:right="1196"/>
              <w:jc w:val="center"/>
              <w:rPr>
                <w:sz w:val="16"/>
              </w:rPr>
            </w:pPr>
            <w:r>
              <w:rPr>
                <w:w w:val="105"/>
                <w:sz w:val="16"/>
              </w:rPr>
              <w:t>项目类别</w:t>
            </w:r>
          </w:p>
        </w:tc>
        <w:tc>
          <w:tcPr>
            <w:tcW w:w="6490" w:type="dxa"/>
            <w:gridSpan w:val="4"/>
          </w:tcPr>
          <w:p w:rsidR="00B75233" w:rsidRDefault="00153A98">
            <w:pPr>
              <w:pStyle w:val="TableParagraph"/>
              <w:tabs>
                <w:tab w:val="left" w:pos="1892"/>
                <w:tab w:val="left" w:pos="3107"/>
              </w:tabs>
              <w:spacing w:before="94"/>
              <w:ind w:left="30"/>
              <w:rPr>
                <w:rFonts w:ascii="Wingdings" w:hAnsi="Wingdings"/>
                <w:sz w:val="16"/>
              </w:rPr>
            </w:pPr>
            <w:r>
              <w:rPr>
                <w:w w:val="105"/>
                <w:sz w:val="16"/>
              </w:rPr>
              <w:t>1</w:t>
            </w:r>
            <w:r>
              <w:rPr>
                <w:spacing w:val="-3"/>
                <w:w w:val="105"/>
                <w:sz w:val="16"/>
              </w:rPr>
              <w:t>、</w:t>
            </w:r>
            <w:r>
              <w:rPr>
                <w:w w:val="105"/>
                <w:sz w:val="16"/>
              </w:rPr>
              <w:t>部门预算项目</w:t>
            </w:r>
            <w:r>
              <w:rPr>
                <w:spacing w:val="-32"/>
                <w:w w:val="105"/>
                <w:sz w:val="16"/>
              </w:rPr>
              <w:t xml:space="preserve"> </w:t>
            </w:r>
            <w:r>
              <w:rPr>
                <w:w w:val="105"/>
                <w:sz w:val="16"/>
              </w:rPr>
              <w:t>口</w:t>
            </w:r>
            <w:r>
              <w:rPr>
                <w:w w:val="105"/>
                <w:sz w:val="16"/>
              </w:rPr>
              <w:tab/>
              <w:t>2</w:t>
            </w:r>
            <w:r>
              <w:rPr>
                <w:spacing w:val="-4"/>
                <w:w w:val="105"/>
                <w:sz w:val="16"/>
              </w:rPr>
              <w:t>、</w:t>
            </w:r>
            <w:r>
              <w:rPr>
                <w:w w:val="105"/>
                <w:sz w:val="16"/>
              </w:rPr>
              <w:t>区直专项</w:t>
            </w:r>
            <w:r>
              <w:rPr>
                <w:w w:val="105"/>
                <w:sz w:val="16"/>
              </w:rPr>
              <w:tab/>
            </w:r>
            <w:r>
              <w:rPr>
                <w:rFonts w:ascii="Wingdings" w:hAnsi="Wingdings"/>
                <w:w w:val="105"/>
                <w:position w:val="1"/>
                <w:sz w:val="16"/>
              </w:rPr>
              <w:t></w:t>
            </w:r>
          </w:p>
        </w:tc>
      </w:tr>
      <w:tr w:rsidR="00B75233">
        <w:trPr>
          <w:trHeight w:val="376"/>
        </w:trPr>
        <w:tc>
          <w:tcPr>
            <w:tcW w:w="3154" w:type="dxa"/>
            <w:gridSpan w:val="3"/>
          </w:tcPr>
          <w:p w:rsidR="00B75233" w:rsidRDefault="00153A98">
            <w:pPr>
              <w:pStyle w:val="TableParagraph"/>
              <w:spacing w:before="94"/>
              <w:ind w:left="1231" w:right="1196"/>
              <w:jc w:val="center"/>
              <w:rPr>
                <w:sz w:val="16"/>
              </w:rPr>
            </w:pPr>
            <w:r>
              <w:rPr>
                <w:w w:val="105"/>
                <w:sz w:val="16"/>
              </w:rPr>
              <w:t>项目属性</w:t>
            </w:r>
          </w:p>
        </w:tc>
        <w:tc>
          <w:tcPr>
            <w:tcW w:w="6490" w:type="dxa"/>
            <w:gridSpan w:val="4"/>
          </w:tcPr>
          <w:p w:rsidR="00B75233" w:rsidRDefault="00153A98">
            <w:pPr>
              <w:pStyle w:val="TableParagraph"/>
              <w:tabs>
                <w:tab w:val="left" w:pos="1326"/>
                <w:tab w:val="left" w:pos="1959"/>
              </w:tabs>
              <w:spacing w:before="94"/>
              <w:ind w:left="30"/>
              <w:rPr>
                <w:sz w:val="16"/>
              </w:rPr>
            </w:pPr>
            <w:r>
              <w:rPr>
                <w:w w:val="105"/>
                <w:sz w:val="16"/>
              </w:rPr>
              <w:t>1</w:t>
            </w:r>
            <w:r>
              <w:rPr>
                <w:spacing w:val="-3"/>
                <w:w w:val="105"/>
                <w:sz w:val="16"/>
              </w:rPr>
              <w:t>、</w:t>
            </w:r>
            <w:r>
              <w:rPr>
                <w:w w:val="105"/>
                <w:sz w:val="16"/>
              </w:rPr>
              <w:t>持续性项目</w:t>
            </w:r>
            <w:r>
              <w:rPr>
                <w:w w:val="105"/>
                <w:sz w:val="16"/>
              </w:rPr>
              <w:tab/>
            </w:r>
            <w:r>
              <w:rPr>
                <w:rFonts w:ascii="Wingdings" w:eastAsia="Wingdings" w:hAnsi="Wingdings"/>
                <w:w w:val="105"/>
                <w:position w:val="1"/>
                <w:sz w:val="16"/>
              </w:rPr>
              <w:t></w:t>
            </w:r>
            <w:r>
              <w:rPr>
                <w:rFonts w:ascii="Times New Roman" w:eastAsia="Times New Roman" w:hAnsi="Times New Roman"/>
                <w:w w:val="105"/>
                <w:position w:val="1"/>
                <w:sz w:val="16"/>
              </w:rPr>
              <w:tab/>
            </w:r>
            <w:r>
              <w:rPr>
                <w:w w:val="105"/>
                <w:sz w:val="16"/>
              </w:rPr>
              <w:t>2</w:t>
            </w:r>
            <w:r>
              <w:rPr>
                <w:spacing w:val="-4"/>
                <w:w w:val="105"/>
                <w:sz w:val="16"/>
              </w:rPr>
              <w:t>、</w:t>
            </w:r>
            <w:r>
              <w:rPr>
                <w:w w:val="105"/>
                <w:sz w:val="16"/>
              </w:rPr>
              <w:t>新增性项目</w:t>
            </w:r>
            <w:r>
              <w:rPr>
                <w:spacing w:val="66"/>
                <w:w w:val="105"/>
                <w:sz w:val="16"/>
              </w:rPr>
              <w:t xml:space="preserve"> </w:t>
            </w:r>
            <w:r>
              <w:rPr>
                <w:w w:val="105"/>
                <w:sz w:val="16"/>
              </w:rPr>
              <w:t>口</w:t>
            </w:r>
          </w:p>
        </w:tc>
      </w:tr>
      <w:tr w:rsidR="00B75233">
        <w:trPr>
          <w:trHeight w:val="376"/>
        </w:trPr>
        <w:tc>
          <w:tcPr>
            <w:tcW w:w="3154" w:type="dxa"/>
            <w:gridSpan w:val="3"/>
          </w:tcPr>
          <w:p w:rsidR="00B75233" w:rsidRDefault="00153A98">
            <w:pPr>
              <w:pStyle w:val="TableParagraph"/>
              <w:spacing w:before="94"/>
              <w:ind w:left="1231" w:right="1196"/>
              <w:jc w:val="center"/>
              <w:rPr>
                <w:sz w:val="16"/>
              </w:rPr>
            </w:pPr>
            <w:r>
              <w:rPr>
                <w:w w:val="105"/>
                <w:sz w:val="16"/>
              </w:rPr>
              <w:t>项目类型</w:t>
            </w:r>
          </w:p>
        </w:tc>
        <w:tc>
          <w:tcPr>
            <w:tcW w:w="6490" w:type="dxa"/>
            <w:gridSpan w:val="4"/>
          </w:tcPr>
          <w:p w:rsidR="00B75233" w:rsidRDefault="00153A98">
            <w:pPr>
              <w:pStyle w:val="TableParagraph"/>
              <w:tabs>
                <w:tab w:val="left" w:pos="1326"/>
                <w:tab w:val="left" w:pos="2058"/>
                <w:tab w:val="left" w:pos="3762"/>
              </w:tabs>
              <w:spacing w:before="94"/>
              <w:ind w:left="30"/>
              <w:rPr>
                <w:rFonts w:ascii="Wingdings" w:hAnsi="Wingdings"/>
                <w:sz w:val="16"/>
              </w:rPr>
            </w:pPr>
            <w:r>
              <w:rPr>
                <w:w w:val="105"/>
                <w:sz w:val="16"/>
              </w:rPr>
              <w:t>1</w:t>
            </w:r>
            <w:r>
              <w:rPr>
                <w:spacing w:val="-3"/>
                <w:w w:val="105"/>
                <w:sz w:val="16"/>
              </w:rPr>
              <w:t>、</w:t>
            </w:r>
            <w:r>
              <w:rPr>
                <w:w w:val="105"/>
                <w:sz w:val="16"/>
              </w:rPr>
              <w:t>常年性项目</w:t>
            </w:r>
            <w:r>
              <w:rPr>
                <w:w w:val="105"/>
                <w:sz w:val="16"/>
              </w:rPr>
              <w:tab/>
              <w:t>口</w:t>
            </w:r>
            <w:r>
              <w:rPr>
                <w:w w:val="105"/>
                <w:sz w:val="16"/>
              </w:rPr>
              <w:tab/>
              <w:t>2</w:t>
            </w:r>
            <w:r>
              <w:rPr>
                <w:spacing w:val="-3"/>
                <w:w w:val="105"/>
                <w:sz w:val="16"/>
              </w:rPr>
              <w:t>、</w:t>
            </w:r>
            <w:r>
              <w:rPr>
                <w:w w:val="105"/>
                <w:sz w:val="16"/>
              </w:rPr>
              <w:t>延续性项目</w:t>
            </w:r>
            <w:r>
              <w:rPr>
                <w:w w:val="105"/>
                <w:sz w:val="16"/>
              </w:rPr>
              <w:tab/>
              <w:t>3</w:t>
            </w:r>
            <w:r>
              <w:rPr>
                <w:spacing w:val="-4"/>
                <w:w w:val="105"/>
                <w:sz w:val="16"/>
              </w:rPr>
              <w:t>、</w:t>
            </w:r>
            <w:r>
              <w:rPr>
                <w:w w:val="105"/>
                <w:sz w:val="16"/>
              </w:rPr>
              <w:t>一次性项目</w:t>
            </w:r>
            <w:r>
              <w:rPr>
                <w:spacing w:val="-16"/>
                <w:w w:val="105"/>
                <w:sz w:val="16"/>
              </w:rPr>
              <w:t xml:space="preserve"> </w:t>
            </w:r>
            <w:r>
              <w:rPr>
                <w:rFonts w:ascii="Wingdings" w:hAnsi="Wingdings"/>
                <w:w w:val="105"/>
                <w:position w:val="1"/>
                <w:sz w:val="16"/>
              </w:rPr>
              <w:t></w:t>
            </w:r>
          </w:p>
        </w:tc>
      </w:tr>
      <w:tr w:rsidR="00B75233">
        <w:trPr>
          <w:trHeight w:val="376"/>
        </w:trPr>
        <w:tc>
          <w:tcPr>
            <w:tcW w:w="1678" w:type="dxa"/>
            <w:gridSpan w:val="2"/>
            <w:vMerge w:val="restart"/>
          </w:tcPr>
          <w:p w:rsidR="00B75233" w:rsidRDefault="00153A98">
            <w:pPr>
              <w:pStyle w:val="TableParagraph"/>
              <w:tabs>
                <w:tab w:val="left" w:pos="803"/>
                <w:tab w:val="left" w:pos="1290"/>
              </w:tabs>
              <w:spacing w:before="111" w:line="232" w:lineRule="auto"/>
              <w:ind w:left="237" w:right="44" w:hanging="162"/>
              <w:rPr>
                <w:sz w:val="16"/>
              </w:rPr>
            </w:pPr>
            <w:r>
              <w:rPr>
                <w:w w:val="105"/>
                <w:sz w:val="16"/>
              </w:rPr>
              <w:t>预算执行情况</w:t>
            </w:r>
            <w:r>
              <w:rPr>
                <w:w w:val="105"/>
                <w:sz w:val="16"/>
              </w:rPr>
              <w:tab/>
            </w:r>
            <w:r>
              <w:rPr>
                <w:spacing w:val="-4"/>
                <w:w w:val="105"/>
                <w:sz w:val="16"/>
              </w:rPr>
              <w:t>（</w:t>
            </w:r>
            <w:r>
              <w:rPr>
                <w:spacing w:val="-17"/>
                <w:w w:val="105"/>
                <w:sz w:val="16"/>
              </w:rPr>
              <w:t>万</w:t>
            </w:r>
            <w:r>
              <w:rPr>
                <w:spacing w:val="-5"/>
                <w:w w:val="105"/>
                <w:sz w:val="16"/>
              </w:rPr>
              <w:t>元</w:t>
            </w:r>
            <w:r>
              <w:rPr>
                <w:w w:val="105"/>
                <w:sz w:val="16"/>
              </w:rPr>
              <w:t>）</w:t>
            </w:r>
            <w:r>
              <w:rPr>
                <w:w w:val="105"/>
                <w:sz w:val="16"/>
              </w:rPr>
              <w:tab/>
              <w:t>（20</w:t>
            </w:r>
            <w:r>
              <w:rPr>
                <w:spacing w:val="-5"/>
                <w:w w:val="105"/>
                <w:sz w:val="16"/>
              </w:rPr>
              <w:t>分</w:t>
            </w:r>
            <w:r>
              <w:rPr>
                <w:w w:val="105"/>
                <w:sz w:val="16"/>
              </w:rPr>
              <w:t>）</w:t>
            </w:r>
          </w:p>
        </w:tc>
        <w:tc>
          <w:tcPr>
            <w:tcW w:w="1476" w:type="dxa"/>
          </w:tcPr>
          <w:p w:rsidR="00B75233" w:rsidRDefault="00B75233">
            <w:pPr>
              <w:pStyle w:val="TableParagraph"/>
              <w:rPr>
                <w:rFonts w:ascii="Times New Roman"/>
                <w:sz w:val="16"/>
              </w:rPr>
            </w:pPr>
          </w:p>
        </w:tc>
        <w:tc>
          <w:tcPr>
            <w:tcW w:w="2830" w:type="dxa"/>
          </w:tcPr>
          <w:p w:rsidR="00B75233" w:rsidRDefault="00153A98">
            <w:pPr>
              <w:pStyle w:val="TableParagraph"/>
              <w:spacing w:before="94"/>
              <w:ind w:left="116" w:right="87"/>
              <w:jc w:val="center"/>
              <w:rPr>
                <w:sz w:val="16"/>
              </w:rPr>
            </w:pPr>
            <w:r>
              <w:rPr>
                <w:w w:val="105"/>
                <w:sz w:val="16"/>
              </w:rPr>
              <w:t>预算数（A）</w:t>
            </w:r>
          </w:p>
        </w:tc>
        <w:tc>
          <w:tcPr>
            <w:tcW w:w="1220" w:type="dxa"/>
          </w:tcPr>
          <w:p w:rsidR="00B75233" w:rsidRDefault="00153A98">
            <w:pPr>
              <w:pStyle w:val="TableParagraph"/>
              <w:spacing w:before="94"/>
              <w:ind w:left="38" w:right="11"/>
              <w:jc w:val="center"/>
              <w:rPr>
                <w:sz w:val="16"/>
              </w:rPr>
            </w:pPr>
            <w:r>
              <w:rPr>
                <w:w w:val="105"/>
                <w:sz w:val="16"/>
              </w:rPr>
              <w:t>执行数（B）</w:t>
            </w:r>
          </w:p>
        </w:tc>
        <w:tc>
          <w:tcPr>
            <w:tcW w:w="1220" w:type="dxa"/>
          </w:tcPr>
          <w:p w:rsidR="00B75233" w:rsidRDefault="00153A98">
            <w:pPr>
              <w:pStyle w:val="TableParagraph"/>
              <w:spacing w:before="94"/>
              <w:ind w:left="37" w:right="11"/>
              <w:jc w:val="center"/>
              <w:rPr>
                <w:sz w:val="16"/>
              </w:rPr>
            </w:pPr>
            <w:r>
              <w:rPr>
                <w:w w:val="105"/>
                <w:sz w:val="16"/>
              </w:rPr>
              <w:t>执行率（B/A)</w:t>
            </w:r>
          </w:p>
        </w:tc>
        <w:tc>
          <w:tcPr>
            <w:tcW w:w="1220" w:type="dxa"/>
          </w:tcPr>
          <w:p w:rsidR="00B75233" w:rsidRDefault="00153A98">
            <w:pPr>
              <w:pStyle w:val="TableParagraph"/>
              <w:spacing w:line="201" w:lineRule="exact"/>
              <w:ind w:left="33" w:right="11"/>
              <w:jc w:val="center"/>
              <w:rPr>
                <w:sz w:val="16"/>
              </w:rPr>
            </w:pPr>
            <w:r>
              <w:rPr>
                <w:w w:val="105"/>
                <w:sz w:val="16"/>
              </w:rPr>
              <w:t>得分（20分*执</w:t>
            </w:r>
          </w:p>
          <w:p w:rsidR="00B75233" w:rsidRDefault="00153A98">
            <w:pPr>
              <w:pStyle w:val="TableParagraph"/>
              <w:spacing w:line="155" w:lineRule="exact"/>
              <w:ind w:left="36" w:right="11"/>
              <w:jc w:val="center"/>
              <w:rPr>
                <w:sz w:val="16"/>
              </w:rPr>
            </w:pPr>
            <w:r>
              <w:rPr>
                <w:w w:val="105"/>
                <w:sz w:val="16"/>
              </w:rPr>
              <w:t>行率）</w:t>
            </w:r>
          </w:p>
        </w:tc>
      </w:tr>
      <w:tr w:rsidR="00B75233">
        <w:trPr>
          <w:trHeight w:val="205"/>
        </w:trPr>
        <w:tc>
          <w:tcPr>
            <w:tcW w:w="1678" w:type="dxa"/>
            <w:gridSpan w:val="2"/>
            <w:vMerge/>
            <w:tcBorders>
              <w:top w:val="nil"/>
            </w:tcBorders>
          </w:tcPr>
          <w:p w:rsidR="00B75233" w:rsidRDefault="00B75233">
            <w:pPr>
              <w:rPr>
                <w:sz w:val="2"/>
                <w:szCs w:val="2"/>
              </w:rPr>
            </w:pPr>
          </w:p>
        </w:tc>
        <w:tc>
          <w:tcPr>
            <w:tcW w:w="1476" w:type="dxa"/>
          </w:tcPr>
          <w:p w:rsidR="00B75233" w:rsidRDefault="00153A98">
            <w:pPr>
              <w:pStyle w:val="TableParagraph"/>
              <w:spacing w:before="10" w:line="175" w:lineRule="exact"/>
              <w:ind w:left="53" w:right="12"/>
              <w:jc w:val="center"/>
              <w:rPr>
                <w:sz w:val="16"/>
              </w:rPr>
            </w:pPr>
            <w:r>
              <w:rPr>
                <w:sz w:val="16"/>
              </w:rPr>
              <w:t>年度财政资金总额</w:t>
            </w:r>
          </w:p>
        </w:tc>
        <w:tc>
          <w:tcPr>
            <w:tcW w:w="2830" w:type="dxa"/>
          </w:tcPr>
          <w:p w:rsidR="00B75233" w:rsidRDefault="00153A98">
            <w:pPr>
              <w:pStyle w:val="TableParagraph"/>
              <w:spacing w:before="24" w:line="162" w:lineRule="exact"/>
              <w:ind w:left="116" w:right="87"/>
              <w:jc w:val="center"/>
              <w:rPr>
                <w:sz w:val="14"/>
              </w:rPr>
            </w:pPr>
            <w:r>
              <w:rPr>
                <w:w w:val="105"/>
                <w:sz w:val="14"/>
              </w:rPr>
              <w:t>90</w:t>
            </w:r>
          </w:p>
        </w:tc>
        <w:tc>
          <w:tcPr>
            <w:tcW w:w="1220" w:type="dxa"/>
          </w:tcPr>
          <w:p w:rsidR="00B75233" w:rsidRDefault="00153A98">
            <w:pPr>
              <w:pStyle w:val="TableParagraph"/>
              <w:spacing w:before="24" w:line="162" w:lineRule="exact"/>
              <w:ind w:left="37" w:right="11"/>
              <w:jc w:val="center"/>
              <w:rPr>
                <w:sz w:val="14"/>
              </w:rPr>
            </w:pPr>
            <w:r>
              <w:rPr>
                <w:w w:val="105"/>
                <w:sz w:val="14"/>
              </w:rPr>
              <w:t>45</w:t>
            </w:r>
          </w:p>
        </w:tc>
        <w:tc>
          <w:tcPr>
            <w:tcW w:w="1220" w:type="dxa"/>
          </w:tcPr>
          <w:p w:rsidR="00B75233" w:rsidRDefault="00153A98">
            <w:pPr>
              <w:pStyle w:val="TableParagraph"/>
              <w:spacing w:before="10" w:line="175" w:lineRule="exact"/>
              <w:ind w:left="42" w:right="11"/>
              <w:jc w:val="center"/>
              <w:rPr>
                <w:sz w:val="16"/>
              </w:rPr>
            </w:pPr>
            <w:r>
              <w:rPr>
                <w:w w:val="105"/>
                <w:sz w:val="16"/>
              </w:rPr>
              <w:t>50.00%</w:t>
            </w:r>
          </w:p>
        </w:tc>
        <w:tc>
          <w:tcPr>
            <w:tcW w:w="1220" w:type="dxa"/>
          </w:tcPr>
          <w:p w:rsidR="00B75233" w:rsidRDefault="00153A98">
            <w:pPr>
              <w:pStyle w:val="TableParagraph"/>
              <w:spacing w:before="10" w:line="175" w:lineRule="exact"/>
              <w:ind w:left="35" w:right="11"/>
              <w:jc w:val="center"/>
              <w:rPr>
                <w:sz w:val="16"/>
              </w:rPr>
            </w:pPr>
            <w:r>
              <w:rPr>
                <w:w w:val="105"/>
                <w:sz w:val="16"/>
              </w:rPr>
              <w:t>10.00</w:t>
            </w:r>
          </w:p>
        </w:tc>
      </w:tr>
      <w:tr w:rsidR="00B75233">
        <w:trPr>
          <w:trHeight w:val="376"/>
        </w:trPr>
        <w:tc>
          <w:tcPr>
            <w:tcW w:w="804" w:type="dxa"/>
            <w:vMerge w:val="restart"/>
          </w:tcPr>
          <w:p w:rsidR="00B75233" w:rsidRDefault="00B75233">
            <w:pPr>
              <w:pStyle w:val="TableParagraph"/>
              <w:rPr>
                <w:sz w:val="16"/>
              </w:rPr>
            </w:pPr>
          </w:p>
          <w:p w:rsidR="00B75233" w:rsidRDefault="00B75233">
            <w:pPr>
              <w:pStyle w:val="TableParagraph"/>
              <w:rPr>
                <w:sz w:val="16"/>
              </w:rPr>
            </w:pPr>
          </w:p>
          <w:p w:rsidR="00B75233" w:rsidRDefault="00B75233">
            <w:pPr>
              <w:pStyle w:val="TableParagraph"/>
              <w:spacing w:before="5"/>
              <w:rPr>
                <w:sz w:val="20"/>
              </w:rPr>
            </w:pPr>
          </w:p>
          <w:p w:rsidR="00B75233" w:rsidRDefault="00153A98">
            <w:pPr>
              <w:pStyle w:val="TableParagraph"/>
              <w:spacing w:line="235" w:lineRule="auto"/>
              <w:ind w:left="342" w:right="279"/>
              <w:jc w:val="both"/>
              <w:rPr>
                <w:sz w:val="16"/>
              </w:rPr>
            </w:pPr>
            <w:r>
              <w:rPr>
                <w:sz w:val="16"/>
              </w:rPr>
              <w:t>年度绩效目标</w:t>
            </w:r>
          </w:p>
          <w:p w:rsidR="00B75233" w:rsidRDefault="00B75233">
            <w:pPr>
              <w:pStyle w:val="TableParagraph"/>
              <w:spacing w:before="11"/>
              <w:rPr>
                <w:sz w:val="14"/>
              </w:rPr>
            </w:pPr>
          </w:p>
          <w:p w:rsidR="00B75233" w:rsidRDefault="00153A98">
            <w:pPr>
              <w:pStyle w:val="TableParagraph"/>
              <w:spacing w:line="203" w:lineRule="exact"/>
              <w:ind w:left="58"/>
              <w:jc w:val="center"/>
              <w:rPr>
                <w:sz w:val="16"/>
              </w:rPr>
            </w:pPr>
            <w:r>
              <w:rPr>
                <w:w w:val="103"/>
                <w:sz w:val="16"/>
              </w:rPr>
              <w:t>8</w:t>
            </w:r>
          </w:p>
          <w:p w:rsidR="00B75233" w:rsidRDefault="00153A98">
            <w:pPr>
              <w:pStyle w:val="TableParagraph"/>
              <w:spacing w:line="200" w:lineRule="exact"/>
              <w:ind w:left="58"/>
              <w:jc w:val="center"/>
              <w:rPr>
                <w:sz w:val="16"/>
              </w:rPr>
            </w:pPr>
            <w:r>
              <w:rPr>
                <w:w w:val="103"/>
                <w:sz w:val="16"/>
              </w:rPr>
              <w:t>0</w:t>
            </w:r>
          </w:p>
          <w:p w:rsidR="00B75233" w:rsidRDefault="00153A98">
            <w:pPr>
              <w:pStyle w:val="TableParagraph"/>
              <w:spacing w:line="203" w:lineRule="exact"/>
              <w:ind w:left="61"/>
              <w:jc w:val="center"/>
              <w:rPr>
                <w:sz w:val="16"/>
              </w:rPr>
            </w:pPr>
            <w:r>
              <w:rPr>
                <w:w w:val="103"/>
                <w:sz w:val="16"/>
              </w:rPr>
              <w:t>分</w:t>
            </w:r>
          </w:p>
        </w:tc>
        <w:tc>
          <w:tcPr>
            <w:tcW w:w="874" w:type="dxa"/>
          </w:tcPr>
          <w:p w:rsidR="00B75233" w:rsidRDefault="00153A98">
            <w:pPr>
              <w:pStyle w:val="TableParagraph"/>
              <w:spacing w:line="202" w:lineRule="exact"/>
              <w:ind w:left="280"/>
              <w:rPr>
                <w:sz w:val="16"/>
              </w:rPr>
            </w:pPr>
            <w:r>
              <w:rPr>
                <w:spacing w:val="-1"/>
                <w:sz w:val="16"/>
              </w:rPr>
              <w:t>一级</w:t>
            </w:r>
          </w:p>
          <w:p w:rsidR="00B75233" w:rsidRDefault="00153A98">
            <w:pPr>
              <w:pStyle w:val="TableParagraph"/>
              <w:spacing w:line="154" w:lineRule="exact"/>
              <w:ind w:left="280"/>
              <w:rPr>
                <w:sz w:val="16"/>
              </w:rPr>
            </w:pPr>
            <w:r>
              <w:rPr>
                <w:spacing w:val="-1"/>
                <w:sz w:val="16"/>
              </w:rPr>
              <w:t>指标</w:t>
            </w:r>
          </w:p>
        </w:tc>
        <w:tc>
          <w:tcPr>
            <w:tcW w:w="1476" w:type="dxa"/>
          </w:tcPr>
          <w:p w:rsidR="00B75233" w:rsidRDefault="00153A98">
            <w:pPr>
              <w:pStyle w:val="TableParagraph"/>
              <w:spacing w:before="95"/>
              <w:ind w:left="53" w:right="17"/>
              <w:jc w:val="center"/>
              <w:rPr>
                <w:sz w:val="16"/>
              </w:rPr>
            </w:pPr>
            <w:r>
              <w:rPr>
                <w:w w:val="105"/>
                <w:sz w:val="16"/>
              </w:rPr>
              <w:t>二级指标</w:t>
            </w:r>
          </w:p>
        </w:tc>
        <w:tc>
          <w:tcPr>
            <w:tcW w:w="2830" w:type="dxa"/>
          </w:tcPr>
          <w:p w:rsidR="00B75233" w:rsidRDefault="00153A98">
            <w:pPr>
              <w:pStyle w:val="TableParagraph"/>
              <w:spacing w:before="95"/>
              <w:ind w:left="123" w:right="87"/>
              <w:jc w:val="center"/>
              <w:rPr>
                <w:sz w:val="16"/>
              </w:rPr>
            </w:pPr>
            <w:r>
              <w:rPr>
                <w:w w:val="105"/>
                <w:sz w:val="16"/>
              </w:rPr>
              <w:t>三级指标</w:t>
            </w:r>
          </w:p>
        </w:tc>
        <w:tc>
          <w:tcPr>
            <w:tcW w:w="1220" w:type="dxa"/>
          </w:tcPr>
          <w:p w:rsidR="00B75233" w:rsidRDefault="00153A98">
            <w:pPr>
              <w:pStyle w:val="TableParagraph"/>
              <w:spacing w:line="202" w:lineRule="exact"/>
              <w:ind w:left="47" w:right="9"/>
              <w:jc w:val="center"/>
              <w:rPr>
                <w:sz w:val="16"/>
              </w:rPr>
            </w:pPr>
            <w:r>
              <w:rPr>
                <w:w w:val="105"/>
                <w:sz w:val="16"/>
              </w:rPr>
              <w:t>年度目标值</w:t>
            </w:r>
          </w:p>
          <w:p w:rsidR="00B75233" w:rsidRDefault="00153A98">
            <w:pPr>
              <w:pStyle w:val="TableParagraph"/>
              <w:spacing w:line="154" w:lineRule="exact"/>
              <w:ind w:left="39" w:right="11"/>
              <w:jc w:val="center"/>
              <w:rPr>
                <w:sz w:val="16"/>
              </w:rPr>
            </w:pPr>
            <w:r>
              <w:rPr>
                <w:w w:val="105"/>
                <w:sz w:val="16"/>
              </w:rPr>
              <w:t>（A）</w:t>
            </w:r>
          </w:p>
        </w:tc>
        <w:tc>
          <w:tcPr>
            <w:tcW w:w="1220" w:type="dxa"/>
          </w:tcPr>
          <w:p w:rsidR="00B75233" w:rsidRDefault="00153A98">
            <w:pPr>
              <w:pStyle w:val="TableParagraph"/>
              <w:spacing w:before="95"/>
              <w:ind w:left="34" w:right="11"/>
              <w:jc w:val="center"/>
              <w:rPr>
                <w:sz w:val="16"/>
              </w:rPr>
            </w:pPr>
            <w:r>
              <w:rPr>
                <w:sz w:val="16"/>
              </w:rPr>
              <w:t>实际完成值（B)</w:t>
            </w:r>
          </w:p>
        </w:tc>
        <w:tc>
          <w:tcPr>
            <w:tcW w:w="1220" w:type="dxa"/>
          </w:tcPr>
          <w:p w:rsidR="00B75233" w:rsidRDefault="00153A98">
            <w:pPr>
              <w:pStyle w:val="TableParagraph"/>
              <w:spacing w:before="95"/>
              <w:ind w:left="35" w:right="11"/>
              <w:jc w:val="center"/>
              <w:rPr>
                <w:sz w:val="16"/>
              </w:rPr>
            </w:pPr>
            <w:r>
              <w:rPr>
                <w:w w:val="105"/>
                <w:sz w:val="16"/>
              </w:rPr>
              <w:t>得分</w:t>
            </w:r>
          </w:p>
        </w:tc>
      </w:tr>
      <w:tr w:rsidR="00B75233">
        <w:trPr>
          <w:trHeight w:val="426"/>
        </w:trPr>
        <w:tc>
          <w:tcPr>
            <w:tcW w:w="804" w:type="dxa"/>
            <w:vMerge/>
            <w:tcBorders>
              <w:top w:val="nil"/>
            </w:tcBorders>
          </w:tcPr>
          <w:p w:rsidR="00B75233" w:rsidRDefault="00B75233">
            <w:pPr>
              <w:rPr>
                <w:sz w:val="2"/>
                <w:szCs w:val="2"/>
              </w:rPr>
            </w:pPr>
          </w:p>
        </w:tc>
        <w:tc>
          <w:tcPr>
            <w:tcW w:w="874" w:type="dxa"/>
            <w:vMerge w:val="restart"/>
          </w:tcPr>
          <w:p w:rsidR="00B75233" w:rsidRDefault="00B75233">
            <w:pPr>
              <w:pStyle w:val="TableParagraph"/>
              <w:rPr>
                <w:sz w:val="16"/>
              </w:rPr>
            </w:pPr>
          </w:p>
          <w:p w:rsidR="00B75233" w:rsidRDefault="00B75233">
            <w:pPr>
              <w:pStyle w:val="TableParagraph"/>
              <w:spacing w:before="1"/>
              <w:rPr>
                <w:sz w:val="14"/>
              </w:rPr>
            </w:pPr>
          </w:p>
          <w:p w:rsidR="00B75233" w:rsidRDefault="00153A98">
            <w:pPr>
              <w:pStyle w:val="TableParagraph"/>
              <w:spacing w:line="235" w:lineRule="auto"/>
              <w:ind w:left="361" w:right="330"/>
              <w:jc w:val="both"/>
              <w:rPr>
                <w:sz w:val="16"/>
              </w:rPr>
            </w:pPr>
            <w:r>
              <w:rPr>
                <w:sz w:val="16"/>
              </w:rPr>
              <w:t>产出指标</w:t>
            </w:r>
          </w:p>
          <w:p w:rsidR="00B75233" w:rsidRDefault="00153A98">
            <w:pPr>
              <w:pStyle w:val="TableParagraph"/>
              <w:spacing w:line="200" w:lineRule="exact"/>
              <w:ind w:left="119"/>
              <w:rPr>
                <w:sz w:val="16"/>
              </w:rPr>
            </w:pPr>
            <w:r>
              <w:rPr>
                <w:w w:val="105"/>
                <w:sz w:val="16"/>
              </w:rPr>
              <w:t>（40分）</w:t>
            </w:r>
          </w:p>
        </w:tc>
        <w:tc>
          <w:tcPr>
            <w:tcW w:w="1476" w:type="dxa"/>
          </w:tcPr>
          <w:p w:rsidR="00B75233" w:rsidRDefault="00153A98">
            <w:pPr>
              <w:pStyle w:val="TableParagraph"/>
              <w:spacing w:before="121"/>
              <w:ind w:left="53" w:right="24"/>
              <w:jc w:val="center"/>
              <w:rPr>
                <w:sz w:val="16"/>
              </w:rPr>
            </w:pPr>
            <w:r>
              <w:rPr>
                <w:w w:val="105"/>
                <w:sz w:val="16"/>
              </w:rPr>
              <w:t>数量指标（10分）</w:t>
            </w:r>
          </w:p>
        </w:tc>
        <w:tc>
          <w:tcPr>
            <w:tcW w:w="2830" w:type="dxa"/>
          </w:tcPr>
          <w:p w:rsidR="00B75233" w:rsidRDefault="00153A98">
            <w:pPr>
              <w:pStyle w:val="TableParagraph"/>
              <w:spacing w:before="121"/>
              <w:ind w:left="128" w:right="78"/>
              <w:jc w:val="center"/>
              <w:rPr>
                <w:sz w:val="16"/>
              </w:rPr>
            </w:pPr>
            <w:r>
              <w:rPr>
                <w:w w:val="105"/>
                <w:sz w:val="16"/>
              </w:rPr>
              <w:t>完成养护公园及道路养护</w:t>
            </w:r>
          </w:p>
        </w:tc>
        <w:tc>
          <w:tcPr>
            <w:tcW w:w="1220" w:type="dxa"/>
          </w:tcPr>
          <w:p w:rsidR="00B75233" w:rsidRDefault="00153A98">
            <w:pPr>
              <w:pStyle w:val="TableParagraph"/>
              <w:spacing w:before="121"/>
              <w:ind w:left="39" w:right="11"/>
              <w:jc w:val="center"/>
              <w:rPr>
                <w:sz w:val="16"/>
              </w:rPr>
            </w:pPr>
            <w:r>
              <w:rPr>
                <w:w w:val="105"/>
                <w:sz w:val="16"/>
              </w:rPr>
              <w:t>完成</w:t>
            </w:r>
          </w:p>
        </w:tc>
        <w:tc>
          <w:tcPr>
            <w:tcW w:w="1220" w:type="dxa"/>
          </w:tcPr>
          <w:p w:rsidR="00B75233" w:rsidRDefault="00153A98">
            <w:pPr>
              <w:pStyle w:val="TableParagraph"/>
              <w:spacing w:before="121"/>
              <w:ind w:left="37" w:right="11"/>
              <w:jc w:val="center"/>
              <w:rPr>
                <w:sz w:val="16"/>
              </w:rPr>
            </w:pPr>
            <w:r>
              <w:rPr>
                <w:w w:val="105"/>
                <w:sz w:val="16"/>
              </w:rPr>
              <w:t>完成</w:t>
            </w:r>
          </w:p>
        </w:tc>
        <w:tc>
          <w:tcPr>
            <w:tcW w:w="1220" w:type="dxa"/>
          </w:tcPr>
          <w:p w:rsidR="00B75233" w:rsidRDefault="00153A98">
            <w:pPr>
              <w:pStyle w:val="TableParagraph"/>
              <w:spacing w:before="121"/>
              <w:ind w:left="36" w:right="11"/>
              <w:jc w:val="center"/>
              <w:rPr>
                <w:sz w:val="16"/>
              </w:rPr>
            </w:pPr>
            <w:r>
              <w:rPr>
                <w:w w:val="105"/>
                <w:sz w:val="16"/>
              </w:rPr>
              <w:t>10</w:t>
            </w:r>
          </w:p>
        </w:tc>
      </w:tr>
      <w:tr w:rsidR="00B75233">
        <w:trPr>
          <w:trHeight w:val="426"/>
        </w:trPr>
        <w:tc>
          <w:tcPr>
            <w:tcW w:w="804" w:type="dxa"/>
            <w:vMerge/>
            <w:tcBorders>
              <w:top w:val="nil"/>
            </w:tcBorders>
          </w:tcPr>
          <w:p w:rsidR="00B75233" w:rsidRDefault="00B75233">
            <w:pPr>
              <w:rPr>
                <w:sz w:val="2"/>
                <w:szCs w:val="2"/>
              </w:rPr>
            </w:pPr>
          </w:p>
        </w:tc>
        <w:tc>
          <w:tcPr>
            <w:tcW w:w="874" w:type="dxa"/>
            <w:vMerge/>
            <w:tcBorders>
              <w:top w:val="nil"/>
            </w:tcBorders>
          </w:tcPr>
          <w:p w:rsidR="00B75233" w:rsidRDefault="00B75233">
            <w:pPr>
              <w:rPr>
                <w:sz w:val="2"/>
                <w:szCs w:val="2"/>
              </w:rPr>
            </w:pPr>
          </w:p>
        </w:tc>
        <w:tc>
          <w:tcPr>
            <w:tcW w:w="1476" w:type="dxa"/>
          </w:tcPr>
          <w:p w:rsidR="00B75233" w:rsidRDefault="00153A98">
            <w:pPr>
              <w:pStyle w:val="TableParagraph"/>
              <w:spacing w:before="121"/>
              <w:ind w:left="47" w:right="24"/>
              <w:jc w:val="center"/>
              <w:rPr>
                <w:sz w:val="16"/>
              </w:rPr>
            </w:pPr>
            <w:r>
              <w:rPr>
                <w:w w:val="105"/>
                <w:sz w:val="16"/>
              </w:rPr>
              <w:t>质量指标（10分)</w:t>
            </w:r>
          </w:p>
        </w:tc>
        <w:tc>
          <w:tcPr>
            <w:tcW w:w="2830" w:type="dxa"/>
          </w:tcPr>
          <w:p w:rsidR="00B75233" w:rsidRDefault="00153A98">
            <w:pPr>
              <w:pStyle w:val="TableParagraph"/>
              <w:spacing w:before="121"/>
              <w:ind w:left="128" w:right="87"/>
              <w:jc w:val="center"/>
              <w:rPr>
                <w:sz w:val="16"/>
              </w:rPr>
            </w:pPr>
            <w:r>
              <w:rPr>
                <w:w w:val="105"/>
                <w:sz w:val="16"/>
              </w:rPr>
              <w:t>是否达到养护标准</w:t>
            </w:r>
          </w:p>
        </w:tc>
        <w:tc>
          <w:tcPr>
            <w:tcW w:w="1220" w:type="dxa"/>
          </w:tcPr>
          <w:p w:rsidR="00B75233" w:rsidRDefault="00153A98">
            <w:pPr>
              <w:pStyle w:val="TableParagraph"/>
              <w:spacing w:before="121"/>
              <w:ind w:left="28"/>
              <w:jc w:val="center"/>
              <w:rPr>
                <w:sz w:val="16"/>
              </w:rPr>
            </w:pPr>
            <w:r>
              <w:rPr>
                <w:w w:val="103"/>
                <w:sz w:val="16"/>
              </w:rPr>
              <w:t>是</w:t>
            </w:r>
          </w:p>
        </w:tc>
        <w:tc>
          <w:tcPr>
            <w:tcW w:w="1220" w:type="dxa"/>
          </w:tcPr>
          <w:p w:rsidR="00B75233" w:rsidRDefault="00153A98">
            <w:pPr>
              <w:pStyle w:val="TableParagraph"/>
              <w:spacing w:before="121"/>
              <w:ind w:left="26"/>
              <w:jc w:val="center"/>
              <w:rPr>
                <w:sz w:val="16"/>
              </w:rPr>
            </w:pPr>
            <w:r>
              <w:rPr>
                <w:w w:val="103"/>
                <w:sz w:val="16"/>
              </w:rPr>
              <w:t>是</w:t>
            </w:r>
          </w:p>
        </w:tc>
        <w:tc>
          <w:tcPr>
            <w:tcW w:w="1220" w:type="dxa"/>
          </w:tcPr>
          <w:p w:rsidR="00B75233" w:rsidRDefault="00153A98">
            <w:pPr>
              <w:pStyle w:val="TableParagraph"/>
              <w:spacing w:before="121"/>
              <w:ind w:left="36" w:right="11"/>
              <w:jc w:val="center"/>
              <w:rPr>
                <w:sz w:val="16"/>
              </w:rPr>
            </w:pPr>
            <w:r>
              <w:rPr>
                <w:w w:val="105"/>
                <w:sz w:val="16"/>
              </w:rPr>
              <w:t>10</w:t>
            </w:r>
          </w:p>
        </w:tc>
      </w:tr>
      <w:tr w:rsidR="00B75233">
        <w:trPr>
          <w:trHeight w:val="426"/>
        </w:trPr>
        <w:tc>
          <w:tcPr>
            <w:tcW w:w="804" w:type="dxa"/>
            <w:vMerge/>
            <w:tcBorders>
              <w:top w:val="nil"/>
            </w:tcBorders>
          </w:tcPr>
          <w:p w:rsidR="00B75233" w:rsidRDefault="00B75233">
            <w:pPr>
              <w:rPr>
                <w:sz w:val="2"/>
                <w:szCs w:val="2"/>
              </w:rPr>
            </w:pPr>
          </w:p>
        </w:tc>
        <w:tc>
          <w:tcPr>
            <w:tcW w:w="874" w:type="dxa"/>
            <w:vMerge/>
            <w:tcBorders>
              <w:top w:val="nil"/>
            </w:tcBorders>
          </w:tcPr>
          <w:p w:rsidR="00B75233" w:rsidRDefault="00B75233">
            <w:pPr>
              <w:rPr>
                <w:sz w:val="2"/>
                <w:szCs w:val="2"/>
              </w:rPr>
            </w:pPr>
          </w:p>
        </w:tc>
        <w:tc>
          <w:tcPr>
            <w:tcW w:w="1476" w:type="dxa"/>
          </w:tcPr>
          <w:p w:rsidR="00B75233" w:rsidRDefault="00153A98">
            <w:pPr>
              <w:pStyle w:val="TableParagraph"/>
              <w:spacing w:before="121"/>
              <w:ind w:left="50" w:right="24"/>
              <w:jc w:val="center"/>
              <w:rPr>
                <w:sz w:val="16"/>
              </w:rPr>
            </w:pPr>
            <w:r>
              <w:rPr>
                <w:w w:val="105"/>
                <w:sz w:val="16"/>
              </w:rPr>
              <w:t>时效指标(10分）</w:t>
            </w:r>
          </w:p>
        </w:tc>
        <w:tc>
          <w:tcPr>
            <w:tcW w:w="2830" w:type="dxa"/>
          </w:tcPr>
          <w:p w:rsidR="00B75233" w:rsidRDefault="00153A98">
            <w:pPr>
              <w:pStyle w:val="TableParagraph"/>
              <w:spacing w:before="121"/>
              <w:ind w:left="128" w:right="87"/>
              <w:jc w:val="center"/>
              <w:rPr>
                <w:sz w:val="16"/>
              </w:rPr>
            </w:pPr>
            <w:r>
              <w:rPr>
                <w:w w:val="105"/>
                <w:sz w:val="16"/>
              </w:rPr>
              <w:t>是否按时完成养护</w:t>
            </w:r>
          </w:p>
        </w:tc>
        <w:tc>
          <w:tcPr>
            <w:tcW w:w="1220" w:type="dxa"/>
          </w:tcPr>
          <w:p w:rsidR="00B75233" w:rsidRDefault="00153A98">
            <w:pPr>
              <w:pStyle w:val="TableParagraph"/>
              <w:spacing w:before="121"/>
              <w:ind w:left="28"/>
              <w:jc w:val="center"/>
              <w:rPr>
                <w:sz w:val="16"/>
              </w:rPr>
            </w:pPr>
            <w:r>
              <w:rPr>
                <w:w w:val="103"/>
                <w:sz w:val="16"/>
              </w:rPr>
              <w:t>是</w:t>
            </w:r>
          </w:p>
        </w:tc>
        <w:tc>
          <w:tcPr>
            <w:tcW w:w="1220" w:type="dxa"/>
          </w:tcPr>
          <w:p w:rsidR="00B75233" w:rsidRDefault="00153A98">
            <w:pPr>
              <w:pStyle w:val="TableParagraph"/>
              <w:spacing w:before="121"/>
              <w:ind w:left="26"/>
              <w:jc w:val="center"/>
              <w:rPr>
                <w:sz w:val="16"/>
              </w:rPr>
            </w:pPr>
            <w:r>
              <w:rPr>
                <w:w w:val="103"/>
                <w:sz w:val="16"/>
              </w:rPr>
              <w:t>是</w:t>
            </w:r>
          </w:p>
        </w:tc>
        <w:tc>
          <w:tcPr>
            <w:tcW w:w="1220" w:type="dxa"/>
          </w:tcPr>
          <w:p w:rsidR="00B75233" w:rsidRDefault="00153A98">
            <w:pPr>
              <w:pStyle w:val="TableParagraph"/>
              <w:spacing w:before="121"/>
              <w:ind w:left="36" w:right="11"/>
              <w:jc w:val="center"/>
              <w:rPr>
                <w:sz w:val="16"/>
              </w:rPr>
            </w:pPr>
            <w:r>
              <w:rPr>
                <w:w w:val="105"/>
                <w:sz w:val="16"/>
              </w:rPr>
              <w:t>10</w:t>
            </w:r>
          </w:p>
        </w:tc>
      </w:tr>
      <w:tr w:rsidR="00B75233">
        <w:trPr>
          <w:trHeight w:val="426"/>
        </w:trPr>
        <w:tc>
          <w:tcPr>
            <w:tcW w:w="804" w:type="dxa"/>
            <w:vMerge/>
            <w:tcBorders>
              <w:top w:val="nil"/>
            </w:tcBorders>
          </w:tcPr>
          <w:p w:rsidR="00B75233" w:rsidRDefault="00B75233">
            <w:pPr>
              <w:rPr>
                <w:sz w:val="2"/>
                <w:szCs w:val="2"/>
              </w:rPr>
            </w:pPr>
          </w:p>
        </w:tc>
        <w:tc>
          <w:tcPr>
            <w:tcW w:w="874" w:type="dxa"/>
            <w:vMerge/>
            <w:tcBorders>
              <w:top w:val="nil"/>
            </w:tcBorders>
          </w:tcPr>
          <w:p w:rsidR="00B75233" w:rsidRDefault="00B75233">
            <w:pPr>
              <w:rPr>
                <w:sz w:val="2"/>
                <w:szCs w:val="2"/>
              </w:rPr>
            </w:pPr>
          </w:p>
        </w:tc>
        <w:tc>
          <w:tcPr>
            <w:tcW w:w="1476" w:type="dxa"/>
          </w:tcPr>
          <w:p w:rsidR="00B75233" w:rsidRDefault="00153A98">
            <w:pPr>
              <w:pStyle w:val="TableParagraph"/>
              <w:spacing w:before="121"/>
              <w:ind w:left="53" w:right="24"/>
              <w:jc w:val="center"/>
              <w:rPr>
                <w:sz w:val="16"/>
              </w:rPr>
            </w:pPr>
            <w:r>
              <w:rPr>
                <w:w w:val="105"/>
                <w:sz w:val="16"/>
              </w:rPr>
              <w:t>成本指标（10分）</w:t>
            </w:r>
          </w:p>
        </w:tc>
        <w:tc>
          <w:tcPr>
            <w:tcW w:w="2830" w:type="dxa"/>
          </w:tcPr>
          <w:p w:rsidR="00B75233" w:rsidRDefault="00153A98">
            <w:pPr>
              <w:pStyle w:val="TableParagraph"/>
              <w:spacing w:before="121"/>
              <w:ind w:left="128" w:right="87"/>
              <w:jc w:val="center"/>
              <w:rPr>
                <w:sz w:val="16"/>
              </w:rPr>
            </w:pPr>
            <w:r>
              <w:rPr>
                <w:w w:val="105"/>
                <w:sz w:val="16"/>
              </w:rPr>
              <w:t>是否控制在预算内</w:t>
            </w:r>
          </w:p>
        </w:tc>
        <w:tc>
          <w:tcPr>
            <w:tcW w:w="1220" w:type="dxa"/>
          </w:tcPr>
          <w:p w:rsidR="00B75233" w:rsidRDefault="00153A98">
            <w:pPr>
              <w:pStyle w:val="TableParagraph"/>
              <w:spacing w:before="121"/>
              <w:ind w:left="28"/>
              <w:jc w:val="center"/>
              <w:rPr>
                <w:sz w:val="16"/>
              </w:rPr>
            </w:pPr>
            <w:r>
              <w:rPr>
                <w:w w:val="103"/>
                <w:sz w:val="16"/>
              </w:rPr>
              <w:t>是</w:t>
            </w:r>
          </w:p>
        </w:tc>
        <w:tc>
          <w:tcPr>
            <w:tcW w:w="1220" w:type="dxa"/>
          </w:tcPr>
          <w:p w:rsidR="00B75233" w:rsidRDefault="00153A98">
            <w:pPr>
              <w:pStyle w:val="TableParagraph"/>
              <w:spacing w:before="121"/>
              <w:ind w:left="26"/>
              <w:jc w:val="center"/>
              <w:rPr>
                <w:sz w:val="16"/>
              </w:rPr>
            </w:pPr>
            <w:r>
              <w:rPr>
                <w:w w:val="103"/>
                <w:sz w:val="16"/>
              </w:rPr>
              <w:t>是</w:t>
            </w:r>
          </w:p>
        </w:tc>
        <w:tc>
          <w:tcPr>
            <w:tcW w:w="1220" w:type="dxa"/>
          </w:tcPr>
          <w:p w:rsidR="00B75233" w:rsidRDefault="00153A98">
            <w:pPr>
              <w:pStyle w:val="TableParagraph"/>
              <w:spacing w:before="121"/>
              <w:ind w:left="36" w:right="11"/>
              <w:jc w:val="center"/>
              <w:rPr>
                <w:sz w:val="16"/>
              </w:rPr>
            </w:pPr>
            <w:r>
              <w:rPr>
                <w:w w:val="105"/>
                <w:sz w:val="16"/>
              </w:rPr>
              <w:t>10</w:t>
            </w:r>
          </w:p>
        </w:tc>
      </w:tr>
      <w:tr w:rsidR="00B75233">
        <w:trPr>
          <w:trHeight w:val="726"/>
        </w:trPr>
        <w:tc>
          <w:tcPr>
            <w:tcW w:w="804" w:type="dxa"/>
            <w:vMerge/>
            <w:tcBorders>
              <w:top w:val="nil"/>
            </w:tcBorders>
          </w:tcPr>
          <w:p w:rsidR="00B75233" w:rsidRDefault="00B75233">
            <w:pPr>
              <w:rPr>
                <w:sz w:val="2"/>
                <w:szCs w:val="2"/>
              </w:rPr>
            </w:pPr>
          </w:p>
        </w:tc>
        <w:tc>
          <w:tcPr>
            <w:tcW w:w="874" w:type="dxa"/>
            <w:vMerge w:val="restart"/>
          </w:tcPr>
          <w:p w:rsidR="00B75233" w:rsidRDefault="00B75233">
            <w:pPr>
              <w:pStyle w:val="TableParagraph"/>
              <w:rPr>
                <w:sz w:val="16"/>
              </w:rPr>
            </w:pPr>
          </w:p>
          <w:p w:rsidR="00B75233" w:rsidRDefault="00B75233">
            <w:pPr>
              <w:pStyle w:val="TableParagraph"/>
              <w:spacing w:before="3"/>
              <w:rPr>
                <w:sz w:val="23"/>
              </w:rPr>
            </w:pPr>
          </w:p>
          <w:p w:rsidR="00B75233" w:rsidRDefault="00153A98">
            <w:pPr>
              <w:pStyle w:val="TableParagraph"/>
              <w:spacing w:line="202" w:lineRule="exact"/>
              <w:ind w:left="119"/>
              <w:rPr>
                <w:sz w:val="16"/>
              </w:rPr>
            </w:pPr>
            <w:r>
              <w:rPr>
                <w:spacing w:val="-2"/>
                <w:sz w:val="16"/>
              </w:rPr>
              <w:t>效益指标</w:t>
            </w:r>
          </w:p>
          <w:p w:rsidR="00B75233" w:rsidRDefault="00153A98">
            <w:pPr>
              <w:pStyle w:val="TableParagraph"/>
              <w:spacing w:line="202" w:lineRule="exact"/>
              <w:ind w:left="119"/>
              <w:rPr>
                <w:sz w:val="16"/>
              </w:rPr>
            </w:pPr>
            <w:r>
              <w:rPr>
                <w:spacing w:val="-3"/>
                <w:sz w:val="16"/>
              </w:rPr>
              <w:t>（40</w:t>
            </w:r>
            <w:r>
              <w:rPr>
                <w:spacing w:val="-4"/>
                <w:sz w:val="16"/>
              </w:rPr>
              <w:t>分</w:t>
            </w:r>
            <w:r>
              <w:rPr>
                <w:sz w:val="16"/>
              </w:rPr>
              <w:t>）</w:t>
            </w:r>
          </w:p>
        </w:tc>
        <w:tc>
          <w:tcPr>
            <w:tcW w:w="1476" w:type="dxa"/>
          </w:tcPr>
          <w:p w:rsidR="00B75233" w:rsidRDefault="00B75233">
            <w:pPr>
              <w:pStyle w:val="TableParagraph"/>
              <w:spacing w:before="9"/>
              <w:rPr>
                <w:sz w:val="13"/>
              </w:rPr>
            </w:pPr>
          </w:p>
          <w:p w:rsidR="00B75233" w:rsidRDefault="00153A98">
            <w:pPr>
              <w:pStyle w:val="TableParagraph"/>
              <w:spacing w:line="232" w:lineRule="auto"/>
              <w:ind w:left="582" w:right="27" w:hanging="525"/>
              <w:rPr>
                <w:sz w:val="16"/>
              </w:rPr>
            </w:pPr>
            <w:r>
              <w:rPr>
                <w:spacing w:val="-7"/>
                <w:w w:val="105"/>
                <w:sz w:val="16"/>
              </w:rPr>
              <w:t xml:space="preserve">社会效益 指标（20 </w:t>
            </w:r>
            <w:r>
              <w:rPr>
                <w:spacing w:val="-4"/>
                <w:w w:val="105"/>
                <w:sz w:val="16"/>
              </w:rPr>
              <w:t>分</w:t>
            </w:r>
            <w:r>
              <w:rPr>
                <w:w w:val="105"/>
                <w:sz w:val="16"/>
              </w:rPr>
              <w:t>）</w:t>
            </w:r>
          </w:p>
        </w:tc>
        <w:tc>
          <w:tcPr>
            <w:tcW w:w="2830" w:type="dxa"/>
          </w:tcPr>
          <w:p w:rsidR="00B75233" w:rsidRDefault="00B75233">
            <w:pPr>
              <w:pStyle w:val="TableParagraph"/>
              <w:spacing w:before="1"/>
              <w:rPr>
                <w:sz w:val="21"/>
              </w:rPr>
            </w:pPr>
          </w:p>
          <w:p w:rsidR="00B75233" w:rsidRDefault="00153A98">
            <w:pPr>
              <w:pStyle w:val="TableParagraph"/>
              <w:ind w:left="128" w:right="87"/>
              <w:jc w:val="center"/>
              <w:rPr>
                <w:sz w:val="16"/>
              </w:rPr>
            </w:pPr>
            <w:r>
              <w:rPr>
                <w:sz w:val="16"/>
              </w:rPr>
              <w:t>提升区域居民休闲、健身的场所环境</w:t>
            </w:r>
          </w:p>
        </w:tc>
        <w:tc>
          <w:tcPr>
            <w:tcW w:w="1220" w:type="dxa"/>
          </w:tcPr>
          <w:p w:rsidR="00B75233" w:rsidRDefault="00B75233">
            <w:pPr>
              <w:pStyle w:val="TableParagraph"/>
              <w:spacing w:before="1"/>
              <w:rPr>
                <w:sz w:val="21"/>
              </w:rPr>
            </w:pPr>
          </w:p>
          <w:p w:rsidR="00B75233" w:rsidRDefault="00153A98">
            <w:pPr>
              <w:pStyle w:val="TableParagraph"/>
              <w:ind w:left="43" w:right="11"/>
              <w:jc w:val="center"/>
              <w:rPr>
                <w:sz w:val="16"/>
              </w:rPr>
            </w:pPr>
            <w:r>
              <w:rPr>
                <w:w w:val="105"/>
                <w:sz w:val="16"/>
              </w:rPr>
              <w:t>有所提升</w:t>
            </w:r>
          </w:p>
        </w:tc>
        <w:tc>
          <w:tcPr>
            <w:tcW w:w="1220" w:type="dxa"/>
          </w:tcPr>
          <w:p w:rsidR="00B75233" w:rsidRDefault="00B75233">
            <w:pPr>
              <w:pStyle w:val="TableParagraph"/>
              <w:spacing w:before="1"/>
              <w:rPr>
                <w:sz w:val="21"/>
              </w:rPr>
            </w:pPr>
          </w:p>
          <w:p w:rsidR="00B75233" w:rsidRDefault="00153A98">
            <w:pPr>
              <w:pStyle w:val="TableParagraph"/>
              <w:ind w:left="42" w:right="11"/>
              <w:jc w:val="center"/>
              <w:rPr>
                <w:sz w:val="16"/>
              </w:rPr>
            </w:pPr>
            <w:r>
              <w:rPr>
                <w:w w:val="105"/>
                <w:sz w:val="16"/>
              </w:rPr>
              <w:t>有所提升</w:t>
            </w:r>
          </w:p>
        </w:tc>
        <w:tc>
          <w:tcPr>
            <w:tcW w:w="1220" w:type="dxa"/>
          </w:tcPr>
          <w:p w:rsidR="00B75233" w:rsidRDefault="00B75233">
            <w:pPr>
              <w:pStyle w:val="TableParagraph"/>
              <w:spacing w:before="1"/>
              <w:rPr>
                <w:sz w:val="21"/>
              </w:rPr>
            </w:pPr>
          </w:p>
          <w:p w:rsidR="00B75233" w:rsidRDefault="00153A98">
            <w:pPr>
              <w:pStyle w:val="TableParagraph"/>
              <w:ind w:left="36" w:right="11"/>
              <w:jc w:val="center"/>
              <w:rPr>
                <w:sz w:val="16"/>
              </w:rPr>
            </w:pPr>
            <w:r>
              <w:rPr>
                <w:w w:val="105"/>
                <w:sz w:val="16"/>
              </w:rPr>
              <w:t>20</w:t>
            </w:r>
          </w:p>
        </w:tc>
      </w:tr>
      <w:tr w:rsidR="00B75233">
        <w:trPr>
          <w:trHeight w:val="647"/>
        </w:trPr>
        <w:tc>
          <w:tcPr>
            <w:tcW w:w="804" w:type="dxa"/>
            <w:vMerge/>
            <w:tcBorders>
              <w:top w:val="nil"/>
            </w:tcBorders>
          </w:tcPr>
          <w:p w:rsidR="00B75233" w:rsidRDefault="00B75233">
            <w:pPr>
              <w:rPr>
                <w:sz w:val="2"/>
                <w:szCs w:val="2"/>
              </w:rPr>
            </w:pPr>
          </w:p>
        </w:tc>
        <w:tc>
          <w:tcPr>
            <w:tcW w:w="874" w:type="dxa"/>
            <w:vMerge/>
            <w:tcBorders>
              <w:top w:val="nil"/>
            </w:tcBorders>
          </w:tcPr>
          <w:p w:rsidR="00B75233" w:rsidRDefault="00B75233">
            <w:pPr>
              <w:rPr>
                <w:sz w:val="2"/>
                <w:szCs w:val="2"/>
              </w:rPr>
            </w:pPr>
          </w:p>
        </w:tc>
        <w:tc>
          <w:tcPr>
            <w:tcW w:w="1476" w:type="dxa"/>
          </w:tcPr>
          <w:p w:rsidR="00B75233" w:rsidRDefault="00153A98">
            <w:pPr>
              <w:pStyle w:val="TableParagraph"/>
              <w:spacing w:before="133" w:line="235" w:lineRule="auto"/>
              <w:ind w:left="582" w:right="27" w:hanging="525"/>
              <w:rPr>
                <w:sz w:val="16"/>
              </w:rPr>
            </w:pPr>
            <w:r>
              <w:rPr>
                <w:spacing w:val="-7"/>
                <w:w w:val="105"/>
                <w:sz w:val="16"/>
              </w:rPr>
              <w:t xml:space="preserve">生态效益 指标（20 </w:t>
            </w:r>
            <w:r>
              <w:rPr>
                <w:spacing w:val="-4"/>
                <w:w w:val="105"/>
                <w:sz w:val="16"/>
              </w:rPr>
              <w:t>分</w:t>
            </w:r>
            <w:r>
              <w:rPr>
                <w:w w:val="105"/>
                <w:sz w:val="16"/>
              </w:rPr>
              <w:t>）</w:t>
            </w:r>
          </w:p>
        </w:tc>
        <w:tc>
          <w:tcPr>
            <w:tcW w:w="2830" w:type="dxa"/>
          </w:tcPr>
          <w:p w:rsidR="00B75233" w:rsidRDefault="00153A98">
            <w:pPr>
              <w:pStyle w:val="TableParagraph"/>
              <w:spacing w:before="133" w:line="235" w:lineRule="auto"/>
              <w:ind w:left="774" w:right="6" w:hanging="725"/>
              <w:rPr>
                <w:sz w:val="16"/>
              </w:rPr>
            </w:pPr>
            <w:r>
              <w:rPr>
                <w:sz w:val="16"/>
              </w:rPr>
              <w:t>改善区域内空气质量、提供城市天然氧</w:t>
            </w:r>
            <w:r>
              <w:rPr>
                <w:w w:val="105"/>
                <w:sz w:val="16"/>
              </w:rPr>
              <w:t>吧、改善生态环境</w:t>
            </w:r>
          </w:p>
        </w:tc>
        <w:tc>
          <w:tcPr>
            <w:tcW w:w="1220" w:type="dxa"/>
          </w:tcPr>
          <w:p w:rsidR="00B75233" w:rsidRDefault="00B75233">
            <w:pPr>
              <w:pStyle w:val="TableParagraph"/>
              <w:spacing w:before="1"/>
              <w:rPr>
                <w:sz w:val="18"/>
              </w:rPr>
            </w:pPr>
          </w:p>
          <w:p w:rsidR="00B75233" w:rsidRDefault="00153A98">
            <w:pPr>
              <w:pStyle w:val="TableParagraph"/>
              <w:ind w:left="43" w:right="11"/>
              <w:jc w:val="center"/>
              <w:rPr>
                <w:sz w:val="16"/>
              </w:rPr>
            </w:pPr>
            <w:r>
              <w:rPr>
                <w:w w:val="105"/>
                <w:sz w:val="16"/>
              </w:rPr>
              <w:t>有所改善</w:t>
            </w:r>
          </w:p>
        </w:tc>
        <w:tc>
          <w:tcPr>
            <w:tcW w:w="1220" w:type="dxa"/>
          </w:tcPr>
          <w:p w:rsidR="00B75233" w:rsidRDefault="00B75233">
            <w:pPr>
              <w:pStyle w:val="TableParagraph"/>
              <w:spacing w:before="1"/>
              <w:rPr>
                <w:sz w:val="18"/>
              </w:rPr>
            </w:pPr>
          </w:p>
          <w:p w:rsidR="00B75233" w:rsidRDefault="00153A98">
            <w:pPr>
              <w:pStyle w:val="TableParagraph"/>
              <w:ind w:left="42" w:right="11"/>
              <w:jc w:val="center"/>
              <w:rPr>
                <w:sz w:val="16"/>
              </w:rPr>
            </w:pPr>
            <w:r>
              <w:rPr>
                <w:w w:val="105"/>
                <w:sz w:val="16"/>
              </w:rPr>
              <w:t>有所改善</w:t>
            </w:r>
          </w:p>
        </w:tc>
        <w:tc>
          <w:tcPr>
            <w:tcW w:w="1220" w:type="dxa"/>
          </w:tcPr>
          <w:p w:rsidR="00B75233" w:rsidRDefault="00B75233">
            <w:pPr>
              <w:pStyle w:val="TableParagraph"/>
              <w:spacing w:before="1"/>
              <w:rPr>
                <w:sz w:val="18"/>
              </w:rPr>
            </w:pPr>
          </w:p>
          <w:p w:rsidR="00B75233" w:rsidRDefault="00153A98">
            <w:pPr>
              <w:pStyle w:val="TableParagraph"/>
              <w:ind w:left="36" w:right="11"/>
              <w:jc w:val="center"/>
              <w:rPr>
                <w:sz w:val="16"/>
              </w:rPr>
            </w:pPr>
            <w:r>
              <w:rPr>
                <w:w w:val="105"/>
                <w:sz w:val="16"/>
              </w:rPr>
              <w:t>20</w:t>
            </w:r>
          </w:p>
        </w:tc>
      </w:tr>
      <w:tr w:rsidR="00B75233">
        <w:trPr>
          <w:trHeight w:val="472"/>
        </w:trPr>
        <w:tc>
          <w:tcPr>
            <w:tcW w:w="804" w:type="dxa"/>
          </w:tcPr>
          <w:p w:rsidR="00B75233" w:rsidRDefault="00153A98">
            <w:pPr>
              <w:pStyle w:val="TableParagraph"/>
              <w:spacing w:before="143"/>
              <w:ind w:left="246"/>
              <w:rPr>
                <w:sz w:val="16"/>
              </w:rPr>
            </w:pPr>
            <w:r>
              <w:rPr>
                <w:w w:val="105"/>
                <w:sz w:val="16"/>
              </w:rPr>
              <w:t>总分</w:t>
            </w:r>
          </w:p>
        </w:tc>
        <w:tc>
          <w:tcPr>
            <w:tcW w:w="8840" w:type="dxa"/>
            <w:gridSpan w:val="6"/>
          </w:tcPr>
          <w:p w:rsidR="00B75233" w:rsidRDefault="00153A98">
            <w:pPr>
              <w:pStyle w:val="TableParagraph"/>
              <w:spacing w:before="143"/>
              <w:ind w:left="4198" w:right="4167"/>
              <w:jc w:val="center"/>
              <w:rPr>
                <w:sz w:val="16"/>
              </w:rPr>
            </w:pPr>
            <w:r>
              <w:rPr>
                <w:w w:val="105"/>
                <w:sz w:val="16"/>
              </w:rPr>
              <w:t>90.00</w:t>
            </w:r>
          </w:p>
        </w:tc>
      </w:tr>
      <w:tr w:rsidR="00B75233">
        <w:trPr>
          <w:trHeight w:val="1607"/>
        </w:trPr>
        <w:tc>
          <w:tcPr>
            <w:tcW w:w="804" w:type="dxa"/>
          </w:tcPr>
          <w:p w:rsidR="00B75233" w:rsidRDefault="00B75233">
            <w:pPr>
              <w:pStyle w:val="TableParagraph"/>
              <w:rPr>
                <w:sz w:val="16"/>
              </w:rPr>
            </w:pPr>
          </w:p>
          <w:p w:rsidR="00B75233" w:rsidRDefault="00B75233">
            <w:pPr>
              <w:pStyle w:val="TableParagraph"/>
              <w:spacing w:before="4"/>
              <w:rPr>
                <w:sz w:val="16"/>
              </w:rPr>
            </w:pPr>
          </w:p>
          <w:p w:rsidR="00B75233" w:rsidRDefault="00153A98">
            <w:pPr>
              <w:pStyle w:val="TableParagraph"/>
              <w:spacing w:line="235" w:lineRule="auto"/>
              <w:ind w:left="86" w:right="46"/>
              <w:jc w:val="center"/>
              <w:rPr>
                <w:sz w:val="16"/>
              </w:rPr>
            </w:pPr>
            <w:r>
              <w:rPr>
                <w:sz w:val="16"/>
              </w:rPr>
              <w:t>偏差大或目标未完成原因分</w:t>
            </w:r>
            <w:r>
              <w:rPr>
                <w:w w:val="105"/>
                <w:sz w:val="16"/>
              </w:rPr>
              <w:t>析</w:t>
            </w:r>
          </w:p>
        </w:tc>
        <w:tc>
          <w:tcPr>
            <w:tcW w:w="8840" w:type="dxa"/>
            <w:gridSpan w:val="6"/>
          </w:tcPr>
          <w:p w:rsidR="00B75233" w:rsidRDefault="00153A98">
            <w:pPr>
              <w:pStyle w:val="TableParagraph"/>
              <w:spacing w:before="20" w:line="232" w:lineRule="auto"/>
              <w:ind w:left="30" w:right="26"/>
              <w:rPr>
                <w:sz w:val="16"/>
              </w:rPr>
            </w:pPr>
            <w:r>
              <w:rPr>
                <w:spacing w:val="-5"/>
                <w:sz w:val="16"/>
              </w:rPr>
              <w:t>年度目标除预算执行情况较差外，其余各项目标均已完成</w:t>
            </w:r>
            <w:r>
              <w:rPr>
                <w:spacing w:val="-2"/>
                <w:sz w:val="16"/>
              </w:rPr>
              <w:t xml:space="preserve">2018年度公园和道路绿化养护管理考核补助及大城管园林道路养护  </w:t>
            </w:r>
            <w:r>
              <w:rPr>
                <w:spacing w:val="-3"/>
                <w:w w:val="105"/>
                <w:sz w:val="16"/>
              </w:rPr>
              <w:t>资金</w:t>
            </w:r>
            <w:r>
              <w:rPr>
                <w:w w:val="105"/>
                <w:sz w:val="16"/>
              </w:rPr>
              <w:t>90</w:t>
            </w:r>
            <w:r>
              <w:rPr>
                <w:spacing w:val="-4"/>
                <w:w w:val="105"/>
                <w:sz w:val="16"/>
              </w:rPr>
              <w:t>万，已使用</w:t>
            </w:r>
            <w:r>
              <w:rPr>
                <w:w w:val="105"/>
                <w:sz w:val="16"/>
              </w:rPr>
              <w:t>45</w:t>
            </w:r>
            <w:r>
              <w:rPr>
                <w:spacing w:val="-5"/>
                <w:w w:val="105"/>
                <w:sz w:val="16"/>
              </w:rPr>
              <w:t>万，节余</w:t>
            </w:r>
            <w:r>
              <w:rPr>
                <w:w w:val="105"/>
                <w:sz w:val="16"/>
              </w:rPr>
              <w:t>45</w:t>
            </w:r>
            <w:r>
              <w:rPr>
                <w:spacing w:val="-2"/>
                <w:w w:val="105"/>
                <w:sz w:val="16"/>
              </w:rPr>
              <w:t>万。</w:t>
            </w:r>
          </w:p>
          <w:p w:rsidR="00B75233" w:rsidRDefault="00153A98">
            <w:pPr>
              <w:pStyle w:val="TableParagraph"/>
              <w:spacing w:line="235" w:lineRule="auto"/>
              <w:ind w:left="30" w:right="-15"/>
              <w:rPr>
                <w:sz w:val="16"/>
              </w:rPr>
            </w:pPr>
            <w:r>
              <w:rPr>
                <w:spacing w:val="-4"/>
                <w:sz w:val="16"/>
              </w:rPr>
              <w:t>原因分析：</w:t>
            </w:r>
            <w:r>
              <w:rPr>
                <w:spacing w:val="-3"/>
                <w:sz w:val="16"/>
              </w:rPr>
              <w:t>1</w:t>
            </w:r>
            <w:r>
              <w:rPr>
                <w:spacing w:val="-7"/>
                <w:sz w:val="16"/>
              </w:rPr>
              <w:t xml:space="preserve">、随着我区园林绿化建设的不断发展和养护管理精细化的要求，各街道办事处绿化养护管理范围增大、管理要求  </w:t>
            </w:r>
            <w:r>
              <w:rPr>
                <w:spacing w:val="-8"/>
                <w:sz w:val="16"/>
              </w:rPr>
              <w:t>提高。为进一步做好绿化养护管理工作，根据《关于规范城市综合管理工作奖金使用的通知》</w:t>
            </w:r>
            <w:r>
              <w:rPr>
                <w:spacing w:val="-4"/>
                <w:sz w:val="16"/>
              </w:rPr>
              <w:t>（</w:t>
            </w:r>
            <w:proofErr w:type="gramStart"/>
            <w:r>
              <w:rPr>
                <w:spacing w:val="-3"/>
                <w:sz w:val="16"/>
              </w:rPr>
              <w:t>东城管</w:t>
            </w:r>
            <w:proofErr w:type="gramEnd"/>
            <w:r>
              <w:rPr>
                <w:sz w:val="16"/>
              </w:rPr>
              <w:t>[2015]31</w:t>
            </w:r>
            <w:r>
              <w:rPr>
                <w:spacing w:val="-4"/>
                <w:sz w:val="16"/>
              </w:rPr>
              <w:t>号</w:t>
            </w:r>
            <w:r>
              <w:rPr>
                <w:sz w:val="16"/>
              </w:rPr>
              <w:t>）</w:t>
            </w:r>
            <w:r>
              <w:rPr>
                <w:spacing w:val="-3"/>
                <w:sz w:val="16"/>
              </w:rPr>
              <w:t xml:space="preserve">要求，  </w:t>
            </w:r>
            <w:r>
              <w:rPr>
                <w:spacing w:val="-6"/>
                <w:sz w:val="16"/>
              </w:rPr>
              <w:t>城市综合管理奖励资金主要用于城市综合管理和环境整治工作。根据前期的充分调研，我队使用</w:t>
            </w:r>
            <w:r>
              <w:rPr>
                <w:sz w:val="16"/>
              </w:rPr>
              <w:t xml:space="preserve">2018年公园和道路绿化养护  </w:t>
            </w:r>
            <w:r>
              <w:rPr>
                <w:spacing w:val="-2"/>
                <w:w w:val="105"/>
                <w:sz w:val="16"/>
              </w:rPr>
              <w:t>管理考核补助资金为</w:t>
            </w:r>
            <w:r>
              <w:rPr>
                <w:w w:val="105"/>
                <w:sz w:val="16"/>
              </w:rPr>
              <w:t>12</w:t>
            </w:r>
            <w:r>
              <w:rPr>
                <w:spacing w:val="-5"/>
                <w:w w:val="105"/>
                <w:sz w:val="16"/>
              </w:rPr>
              <w:t>个街道办事处、局属养护公园匹配</w:t>
            </w:r>
            <w:r>
              <w:rPr>
                <w:w w:val="105"/>
                <w:sz w:val="16"/>
              </w:rPr>
              <w:t>4-6</w:t>
            </w:r>
            <w:r>
              <w:rPr>
                <w:spacing w:val="-5"/>
                <w:w w:val="105"/>
                <w:sz w:val="16"/>
              </w:rPr>
              <w:t>台绿化养护设备，道路补助资金已使用完毕。</w:t>
            </w:r>
          </w:p>
          <w:p w:rsidR="00B75233" w:rsidRDefault="00153A98">
            <w:pPr>
              <w:pStyle w:val="TableParagraph"/>
              <w:spacing w:line="200" w:lineRule="exact"/>
              <w:ind w:left="30"/>
              <w:rPr>
                <w:sz w:val="16"/>
              </w:rPr>
            </w:pPr>
            <w:r>
              <w:rPr>
                <w:w w:val="105"/>
                <w:sz w:val="16"/>
              </w:rPr>
              <w:t>2、受疫情影响，公园日常管理以防疫消杀为主，暂未涉及到补助资金使用范围。</w:t>
            </w:r>
          </w:p>
        </w:tc>
      </w:tr>
      <w:tr w:rsidR="00B75233">
        <w:trPr>
          <w:trHeight w:val="868"/>
        </w:trPr>
        <w:tc>
          <w:tcPr>
            <w:tcW w:w="804" w:type="dxa"/>
          </w:tcPr>
          <w:p w:rsidR="00B75233" w:rsidRDefault="00B75233">
            <w:pPr>
              <w:pStyle w:val="TableParagraph"/>
              <w:spacing w:before="6"/>
              <w:rPr>
                <w:sz w:val="11"/>
              </w:rPr>
            </w:pPr>
          </w:p>
          <w:p w:rsidR="00B75233" w:rsidRDefault="00153A98">
            <w:pPr>
              <w:pStyle w:val="TableParagraph"/>
              <w:spacing w:line="232" w:lineRule="auto"/>
              <w:ind w:left="86" w:right="46"/>
              <w:jc w:val="both"/>
              <w:rPr>
                <w:sz w:val="16"/>
              </w:rPr>
            </w:pPr>
            <w:r>
              <w:rPr>
                <w:sz w:val="16"/>
              </w:rPr>
              <w:t>改进措施及结果应</w:t>
            </w:r>
            <w:r>
              <w:rPr>
                <w:w w:val="105"/>
                <w:sz w:val="16"/>
              </w:rPr>
              <w:t>用方案</w:t>
            </w:r>
          </w:p>
        </w:tc>
        <w:tc>
          <w:tcPr>
            <w:tcW w:w="8840" w:type="dxa"/>
            <w:gridSpan w:val="6"/>
          </w:tcPr>
          <w:p w:rsidR="00B75233" w:rsidRDefault="00153A98">
            <w:pPr>
              <w:pStyle w:val="TableParagraph"/>
              <w:spacing w:before="15"/>
              <w:ind w:left="30"/>
              <w:rPr>
                <w:sz w:val="16"/>
              </w:rPr>
            </w:pPr>
            <w:r>
              <w:rPr>
                <w:w w:val="105"/>
                <w:sz w:val="16"/>
              </w:rPr>
              <w:t>按照武汉市园林和林业局要求及2020年各项费用支出情况做好2021年年度预算。</w:t>
            </w:r>
          </w:p>
        </w:tc>
      </w:tr>
      <w:tr w:rsidR="00B75233">
        <w:trPr>
          <w:trHeight w:val="868"/>
        </w:trPr>
        <w:tc>
          <w:tcPr>
            <w:tcW w:w="804" w:type="dxa"/>
          </w:tcPr>
          <w:p w:rsidR="00B75233" w:rsidRDefault="00B75233">
            <w:pPr>
              <w:pStyle w:val="TableParagraph"/>
              <w:spacing w:before="6"/>
              <w:rPr>
                <w:sz w:val="11"/>
              </w:rPr>
            </w:pPr>
          </w:p>
          <w:p w:rsidR="00B75233" w:rsidRDefault="00153A98">
            <w:pPr>
              <w:pStyle w:val="TableParagraph"/>
              <w:spacing w:before="1" w:line="232" w:lineRule="auto"/>
              <w:ind w:left="86" w:right="46"/>
              <w:jc w:val="both"/>
              <w:rPr>
                <w:sz w:val="16"/>
              </w:rPr>
            </w:pPr>
            <w:r>
              <w:rPr>
                <w:sz w:val="16"/>
              </w:rPr>
              <w:t>单位主要负责人签</w:t>
            </w:r>
            <w:r>
              <w:rPr>
                <w:w w:val="105"/>
                <w:sz w:val="16"/>
              </w:rPr>
              <w:t>批意见</w:t>
            </w:r>
          </w:p>
        </w:tc>
        <w:tc>
          <w:tcPr>
            <w:tcW w:w="8840" w:type="dxa"/>
            <w:gridSpan w:val="6"/>
          </w:tcPr>
          <w:p w:rsidR="00B75233" w:rsidRDefault="00B75233">
            <w:pPr>
              <w:pStyle w:val="TableParagraph"/>
              <w:rPr>
                <w:sz w:val="16"/>
              </w:rPr>
            </w:pPr>
          </w:p>
          <w:p w:rsidR="00B75233" w:rsidRDefault="00153A98">
            <w:pPr>
              <w:pStyle w:val="TableParagraph"/>
              <w:spacing w:before="137"/>
              <w:ind w:right="1821"/>
              <w:jc w:val="right"/>
              <w:rPr>
                <w:sz w:val="16"/>
              </w:rPr>
            </w:pPr>
            <w:r>
              <w:rPr>
                <w:sz w:val="16"/>
              </w:rPr>
              <w:t>签名：年月日</w:t>
            </w:r>
          </w:p>
        </w:tc>
      </w:tr>
    </w:tbl>
    <w:p w:rsidR="00B75233" w:rsidRDefault="00153A98">
      <w:pPr>
        <w:spacing w:before="24"/>
        <w:ind w:left="973"/>
        <w:rPr>
          <w:sz w:val="14"/>
        </w:rPr>
      </w:pPr>
      <w:r>
        <w:rPr>
          <w:noProof/>
          <w:lang w:val="en-US" w:bidi="ar-SA"/>
        </w:rPr>
        <mc:AlternateContent>
          <mc:Choice Requires="wps">
            <w:drawing>
              <wp:anchor distT="0" distB="0" distL="114300" distR="114300" simplePos="0" relativeHeight="251697152" behindDoc="1" locked="0" layoutInCell="1" allowOverlap="1">
                <wp:simplePos x="0" y="0"/>
                <wp:positionH relativeFrom="page">
                  <wp:posOffset>876935</wp:posOffset>
                </wp:positionH>
                <wp:positionV relativeFrom="paragraph">
                  <wp:posOffset>-3054350</wp:posOffset>
                </wp:positionV>
                <wp:extent cx="130175" cy="130175"/>
                <wp:effectExtent l="0" t="0" r="0" b="0"/>
                <wp:wrapNone/>
                <wp:docPr id="38" name="文本框 39"/>
                <wp:cNvGraphicFramePr/>
                <a:graphic xmlns:a="http://schemas.openxmlformats.org/drawingml/2006/main">
                  <a:graphicData uri="http://schemas.microsoft.com/office/word/2010/wordprocessingShape">
                    <wps:wsp>
                      <wps:cNvSpPr txBox="1"/>
                      <wps:spPr>
                        <a:xfrm>
                          <a:off x="0" y="0"/>
                          <a:ext cx="130175" cy="130175"/>
                        </a:xfrm>
                        <a:prstGeom prst="rect">
                          <a:avLst/>
                        </a:prstGeom>
                        <a:noFill/>
                        <a:ln>
                          <a:noFill/>
                        </a:ln>
                      </wps:spPr>
                      <wps:txbx>
                        <w:txbxContent>
                          <w:p w:rsidR="00153A98" w:rsidRDefault="00153A98">
                            <w:pPr>
                              <w:pStyle w:val="a3"/>
                              <w:spacing w:before="1" w:line="203" w:lineRule="exact"/>
                              <w:ind w:left="20"/>
                            </w:pPr>
                            <w:r>
                              <w:rPr>
                                <w:w w:val="103"/>
                              </w:rPr>
                              <w:t>）</w:t>
                            </w:r>
                          </w:p>
                        </w:txbxContent>
                      </wps:txbx>
                      <wps:bodyPr vert="vert" lIns="0" tIns="0" rIns="0" bIns="0" upright="1"/>
                    </wps:wsp>
                  </a:graphicData>
                </a:graphic>
              </wp:anchor>
            </w:drawing>
          </mc:Choice>
          <mc:Fallback>
            <w:pict>
              <v:shape id="文本框 39" o:spid="_x0000_s1063" type="#_x0000_t202" style="position:absolute;left:0;text-align:left;margin-left:69.05pt;margin-top:-240.5pt;width:10.25pt;height:10.25pt;z-index:-25161932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" filled="f" stroked="f">
                <v:textbox style="layout-flow:vertical" inset="0,0,0,0">
                  <w:txbxContent>
                    <w:p w:rsidR="00153A98" w:rsidRDefault="00153A98">
                      <w:pPr>
                        <w:pStyle w:val="a3"/>
                        <w:spacing w:before="1" w:line="203" w:lineRule="exact"/>
                        <w:ind w:left="20"/>
                      </w:pPr>
                      <w:r>
                        <w:rPr>
                          <w:w w:val="103"/>
                        </w:rPr>
                        <w:t>）</w:t>
                      </w:r>
                    </w:p>
                  </w:txbxContent>
                </v:textbox>
                <w10:wrap anchorx="page"/>
              </v:shape>
            </w:pict>
          </mc:Fallback>
        </mc:AlternateContent>
      </w:r>
      <w:r>
        <w:rPr>
          <w:w w:val="105"/>
          <w:sz w:val="14"/>
        </w:rPr>
        <w:t>备注：</w:t>
      </w:r>
    </w:p>
    <w:p w:rsidR="00B75233" w:rsidRDefault="00153A98">
      <w:pPr>
        <w:pStyle w:val="a4"/>
        <w:numPr>
          <w:ilvl w:val="0"/>
          <w:numId w:val="32"/>
        </w:numPr>
        <w:tabs>
          <w:tab w:val="left" w:pos="1418"/>
        </w:tabs>
        <w:spacing w:before="42"/>
        <w:rPr>
          <w:sz w:val="14"/>
        </w:rPr>
      </w:pPr>
      <w:r>
        <w:rPr>
          <w:spacing w:val="-3"/>
          <w:w w:val="105"/>
          <w:sz w:val="14"/>
        </w:rPr>
        <w:t>预算执行情况口径：预算数为调整后财政资金总额</w:t>
      </w:r>
      <w:r>
        <w:rPr>
          <w:w w:val="105"/>
          <w:sz w:val="14"/>
        </w:rPr>
        <w:t>（</w:t>
      </w:r>
      <w:r>
        <w:rPr>
          <w:spacing w:val="-2"/>
          <w:w w:val="105"/>
          <w:sz w:val="14"/>
        </w:rPr>
        <w:t>包括上年结余结转</w:t>
      </w:r>
      <w:r>
        <w:rPr>
          <w:spacing w:val="-3"/>
          <w:w w:val="105"/>
          <w:sz w:val="14"/>
        </w:rPr>
        <w:t>）</w:t>
      </w:r>
      <w:r>
        <w:rPr>
          <w:spacing w:val="-4"/>
          <w:w w:val="105"/>
          <w:sz w:val="14"/>
        </w:rPr>
        <w:t>，执行数为资金使用单位财政资金实际支出数。</w:t>
      </w:r>
    </w:p>
    <w:p w:rsidR="00B75233" w:rsidRDefault="00153A98">
      <w:pPr>
        <w:pStyle w:val="a4"/>
        <w:numPr>
          <w:ilvl w:val="0"/>
          <w:numId w:val="32"/>
        </w:numPr>
        <w:tabs>
          <w:tab w:val="left" w:pos="1418"/>
        </w:tabs>
        <w:spacing w:before="19"/>
        <w:rPr>
          <w:sz w:val="14"/>
        </w:rPr>
      </w:pPr>
      <w:r>
        <w:rPr>
          <w:spacing w:val="-7"/>
          <w:w w:val="105"/>
          <w:sz w:val="14"/>
        </w:rPr>
        <w:t>定量指标完成数汇总原则：绝对值直接累加计算，相对值按照资金额度加权平均计算。定量指标计分原则：正向指标</w:t>
      </w:r>
      <w:r>
        <w:rPr>
          <w:spacing w:val="-4"/>
          <w:w w:val="105"/>
          <w:sz w:val="14"/>
        </w:rPr>
        <w:t>（</w:t>
      </w:r>
      <w:r>
        <w:rPr>
          <w:spacing w:val="-2"/>
          <w:w w:val="105"/>
          <w:sz w:val="14"/>
        </w:rPr>
        <w:t>即目标值为≥</w:t>
      </w:r>
      <w:r>
        <w:rPr>
          <w:w w:val="105"/>
          <w:sz w:val="14"/>
        </w:rPr>
        <w:t>X,得分=权</w:t>
      </w:r>
    </w:p>
    <w:p w:rsidR="00B75233" w:rsidRDefault="00153A98">
      <w:pPr>
        <w:pStyle w:val="a4"/>
        <w:numPr>
          <w:ilvl w:val="0"/>
          <w:numId w:val="32"/>
        </w:numPr>
        <w:tabs>
          <w:tab w:val="left" w:pos="1418"/>
        </w:tabs>
        <w:spacing w:before="44"/>
        <w:rPr>
          <w:sz w:val="14"/>
        </w:rPr>
      </w:pPr>
      <w:r>
        <w:rPr>
          <w:spacing w:val="-7"/>
          <w:w w:val="105"/>
          <w:sz w:val="14"/>
        </w:rPr>
        <w:t>定性指标计分原则：达成预期指标、部分达成预期指标并具有一定效果、未达成预期指标且效果较差三档，分別按照该指标对应分值区间</w:t>
      </w:r>
      <w:r>
        <w:rPr>
          <w:w w:val="105"/>
          <w:sz w:val="14"/>
        </w:rPr>
        <w:t>100-</w:t>
      </w:r>
    </w:p>
    <w:p w:rsidR="00B75233" w:rsidRDefault="00153A98">
      <w:pPr>
        <w:pStyle w:val="a4"/>
        <w:numPr>
          <w:ilvl w:val="0"/>
          <w:numId w:val="32"/>
        </w:numPr>
        <w:tabs>
          <w:tab w:val="left" w:pos="1418"/>
        </w:tabs>
        <w:spacing w:before="61"/>
        <w:rPr>
          <w:sz w:val="14"/>
        </w:rPr>
      </w:pPr>
      <w:r>
        <w:rPr>
          <w:spacing w:val="-3"/>
          <w:w w:val="105"/>
          <w:sz w:val="14"/>
        </w:rPr>
        <w:t>基于经济性和必要性等因素考虑，满意度指标暂可不</w:t>
      </w:r>
      <w:proofErr w:type="gramStart"/>
      <w:r>
        <w:rPr>
          <w:spacing w:val="-3"/>
          <w:w w:val="105"/>
          <w:sz w:val="14"/>
        </w:rPr>
        <w:t>作为必评指标</w:t>
      </w:r>
      <w:proofErr w:type="gramEnd"/>
      <w:r>
        <w:rPr>
          <w:spacing w:val="-3"/>
          <w:w w:val="105"/>
          <w:sz w:val="14"/>
        </w:rPr>
        <w:t>。</w:t>
      </w:r>
    </w:p>
    <w:p w:rsidR="00B75233" w:rsidRDefault="00B75233">
      <w:pPr>
        <w:rPr>
          <w:sz w:val="14"/>
        </w:rPr>
        <w:sectPr w:rsidR="00B75233">
          <w:headerReference w:type="default" r:id="rId82"/>
          <w:footerReference w:type="default" r:id="rId83"/>
          <w:pgSz w:w="11910" w:h="16840"/>
          <w:pgMar w:top="1460" w:right="0" w:bottom="280" w:left="140" w:header="0" w:footer="0" w:gutter="0"/>
          <w:cols w:space="720"/>
        </w:sectPr>
      </w:pPr>
    </w:p>
    <w:p w:rsidR="00B75233" w:rsidRDefault="00153A98">
      <w:pPr>
        <w:pStyle w:val="2"/>
        <w:spacing w:before="37" w:line="240" w:lineRule="auto"/>
        <w:ind w:left="2226" w:right="2090"/>
        <w:jc w:val="center"/>
      </w:pPr>
      <w:r>
        <w:rPr>
          <w:noProof/>
          <w:lang w:val="en-US" w:bidi="ar-SA"/>
        </w:rPr>
        <w:lastRenderedPageBreak/>
        <mc:AlternateContent>
          <mc:Choice Requires="wps">
            <w:drawing>
              <wp:anchor distT="0" distB="0" distL="114300" distR="114300" simplePos="0" relativeHeight="251698176" behindDoc="1" locked="0" layoutInCell="1" allowOverlap="1">
                <wp:simplePos x="0" y="0"/>
                <wp:positionH relativeFrom="page">
                  <wp:posOffset>659130</wp:posOffset>
                </wp:positionH>
                <wp:positionV relativeFrom="page">
                  <wp:posOffset>4850130</wp:posOffset>
                </wp:positionV>
                <wp:extent cx="142240" cy="142240"/>
                <wp:effectExtent l="0" t="0" r="0" b="0"/>
                <wp:wrapNone/>
                <wp:docPr id="39" name="文本框 40"/>
                <wp:cNvGraphicFramePr/>
                <a:graphic xmlns:a="http://schemas.openxmlformats.org/drawingml/2006/main">
                  <a:graphicData uri="http://schemas.microsoft.com/office/word/2010/wordprocessingShape">
                    <wps:wsp>
                      <wps:cNvSpPr txBox="1"/>
                      <wps:spPr>
                        <a:xfrm>
                          <a:off x="0" y="0"/>
                          <a:ext cx="142240" cy="142240"/>
                        </a:xfrm>
                        <a:prstGeom prst="rect">
                          <a:avLst/>
                        </a:prstGeom>
                        <a:noFill/>
                        <a:ln>
                          <a:noFill/>
                        </a:ln>
                      </wps:spPr>
                      <wps:txbx>
                        <w:txbxContent>
                          <w:p w:rsidR="00153A98" w:rsidRDefault="00153A98">
                            <w:pPr>
                              <w:spacing w:line="224" w:lineRule="exact"/>
                              <w:ind w:left="20"/>
                              <w:rPr>
                                <w:sz w:val="18"/>
                              </w:rPr>
                            </w:pPr>
                            <w:r>
                              <w:rPr>
                                <w:w w:val="102"/>
                                <w:sz w:val="18"/>
                              </w:rPr>
                              <w:t>（</w:t>
                            </w:r>
                          </w:p>
                        </w:txbxContent>
                      </wps:txbx>
                      <wps:bodyPr vert="vert" lIns="0" tIns="0" rIns="0" bIns="0" upright="1"/>
                    </wps:wsp>
                  </a:graphicData>
                </a:graphic>
              </wp:anchor>
            </w:drawing>
          </mc:Choice>
          <mc:Fallback>
            <w:pict>
              <v:shape id="文本框 40" o:spid="_x0000_s1064" type="#_x0000_t202" style="position:absolute;left:0;text-align:left;margin-left:51.9pt;margin-top:381.9pt;width:11.2pt;height:11.2pt;z-index:-2516183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" filled="f" stroked="f">
                <v:textbox style="layout-flow:vertical" inset="0,0,0,0">
                  <w:txbxContent>
                    <w:p w:rsidR="00153A98" w:rsidRDefault="00153A98">
                      <w:pPr>
                        <w:spacing w:line="224" w:lineRule="exact"/>
                        <w:ind w:left="20"/>
                        <w:rPr>
                          <w:sz w:val="18"/>
                        </w:rPr>
                      </w:pPr>
                      <w:r>
                        <w:rPr>
                          <w:w w:val="102"/>
                          <w:sz w:val="18"/>
                        </w:rPr>
                        <w:t>（</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99200" behindDoc="1" locked="0" layoutInCell="1" allowOverlap="1">
                <wp:simplePos x="0" y="0"/>
                <wp:positionH relativeFrom="page">
                  <wp:posOffset>659130</wp:posOffset>
                </wp:positionH>
                <wp:positionV relativeFrom="page">
                  <wp:posOffset>5427980</wp:posOffset>
                </wp:positionV>
                <wp:extent cx="142240" cy="142240"/>
                <wp:effectExtent l="0" t="0" r="0" b="0"/>
                <wp:wrapNone/>
                <wp:docPr id="40" name="文本框 41"/>
                <wp:cNvGraphicFramePr/>
                <a:graphic xmlns:a="http://schemas.openxmlformats.org/drawingml/2006/main">
                  <a:graphicData uri="http://schemas.microsoft.com/office/word/2010/wordprocessingShape">
                    <wps:wsp>
                      <wps:cNvSpPr txBox="1"/>
                      <wps:spPr>
                        <a:xfrm>
                          <a:off x="0" y="0"/>
                          <a:ext cx="142240" cy="142240"/>
                        </a:xfrm>
                        <a:prstGeom prst="rect">
                          <a:avLst/>
                        </a:prstGeom>
                        <a:noFill/>
                        <a:ln>
                          <a:noFill/>
                        </a:ln>
                      </wps:spPr>
                      <wps:txbx>
                        <w:txbxContent>
                          <w:p w:rsidR="00153A98" w:rsidRDefault="00153A98">
                            <w:pPr>
                              <w:spacing w:line="224" w:lineRule="exact"/>
                              <w:ind w:left="20"/>
                              <w:rPr>
                                <w:sz w:val="18"/>
                              </w:rPr>
                            </w:pPr>
                            <w:r>
                              <w:rPr>
                                <w:w w:val="102"/>
                                <w:sz w:val="18"/>
                              </w:rPr>
                              <w:t>）</w:t>
                            </w:r>
                          </w:p>
                        </w:txbxContent>
                      </wps:txbx>
                      <wps:bodyPr vert="vert" lIns="0" tIns="0" rIns="0" bIns="0" upright="1"/>
                    </wps:wsp>
                  </a:graphicData>
                </a:graphic>
              </wp:anchor>
            </w:drawing>
          </mc:Choice>
          <mc:Fallback>
            <w:pict>
              <v:shape id="文本框 41" o:spid="_x0000_s1065" type="#_x0000_t202" style="position:absolute;left:0;text-align:left;margin-left:51.9pt;margin-top:427.4pt;width:11.2pt;height:11.2pt;z-index:-2516172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" filled="f" stroked="f">
                <v:textbox style="layout-flow:vertical" inset="0,0,0,0">
                  <w:txbxContent>
                    <w:p w:rsidR="00153A98" w:rsidRDefault="00153A98">
                      <w:pPr>
                        <w:spacing w:line="224" w:lineRule="exact"/>
                        <w:ind w:left="20"/>
                        <w:rPr>
                          <w:sz w:val="18"/>
                        </w:rPr>
                      </w:pPr>
                      <w:r>
                        <w:rPr>
                          <w:w w:val="102"/>
                          <w:sz w:val="18"/>
                        </w:rPr>
                        <w:t>）</w:t>
                      </w:r>
                    </w:p>
                  </w:txbxContent>
                </v:textbox>
                <w10:wrap anchorx="page" anchory="page"/>
              </v:shape>
            </w:pict>
          </mc:Fallback>
        </mc:AlternateContent>
      </w:r>
      <w:r>
        <w:t>2020年度园林资源动态项目绩效目标自评表</w:t>
      </w:r>
    </w:p>
    <w:p w:rsidR="00B75233" w:rsidRDefault="00153A98">
      <w:pPr>
        <w:pStyle w:val="7"/>
        <w:tabs>
          <w:tab w:val="left" w:pos="7143"/>
        </w:tabs>
        <w:spacing w:before="182"/>
        <w:ind w:left="647"/>
      </w:pPr>
      <w:r>
        <w:t>单位名称：武汉市东西湖区住房和城乡建设局</w:t>
      </w:r>
      <w:r>
        <w:tab/>
        <w:t>填报日期：</w:t>
      </w:r>
    </w:p>
    <w:p w:rsidR="00B75233" w:rsidRDefault="00B75233">
      <w:pPr>
        <w:pStyle w:val="a3"/>
        <w:spacing w:before="8"/>
        <w:rPr>
          <w:sz w:val="5"/>
        </w:rPr>
      </w:pPr>
    </w:p>
    <w:tbl>
      <w:tblPr>
        <w:tblW w:w="0" w:type="auto"/>
        <w:tblInd w:w="6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99"/>
        <w:gridCol w:w="825"/>
        <w:gridCol w:w="1029"/>
        <w:gridCol w:w="1675"/>
        <w:gridCol w:w="1651"/>
        <w:gridCol w:w="1675"/>
        <w:gridCol w:w="1509"/>
        <w:gridCol w:w="1499"/>
      </w:tblGrid>
      <w:tr w:rsidR="00B75233">
        <w:trPr>
          <w:trHeight w:val="423"/>
        </w:trPr>
        <w:tc>
          <w:tcPr>
            <w:tcW w:w="2653" w:type="dxa"/>
            <w:gridSpan w:val="3"/>
          </w:tcPr>
          <w:p w:rsidR="00B75233" w:rsidRDefault="00153A98">
            <w:pPr>
              <w:pStyle w:val="TableParagraph"/>
              <w:spacing w:before="109"/>
              <w:ind w:left="952" w:right="919"/>
              <w:jc w:val="center"/>
              <w:rPr>
                <w:sz w:val="18"/>
              </w:rPr>
            </w:pPr>
            <w:r>
              <w:rPr>
                <w:sz w:val="18"/>
              </w:rPr>
              <w:t>项目名称</w:t>
            </w:r>
          </w:p>
        </w:tc>
        <w:tc>
          <w:tcPr>
            <w:tcW w:w="8009" w:type="dxa"/>
            <w:gridSpan w:val="5"/>
          </w:tcPr>
          <w:p w:rsidR="00B75233" w:rsidRDefault="00153A98">
            <w:pPr>
              <w:pStyle w:val="TableParagraph"/>
              <w:spacing w:before="109"/>
              <w:ind w:left="2283" w:right="2245"/>
              <w:jc w:val="center"/>
              <w:rPr>
                <w:sz w:val="18"/>
              </w:rPr>
            </w:pPr>
            <w:r>
              <w:rPr>
                <w:sz w:val="18"/>
              </w:rPr>
              <w:t>园林资源动态</w:t>
            </w:r>
          </w:p>
        </w:tc>
      </w:tr>
      <w:tr w:rsidR="00B75233">
        <w:trPr>
          <w:trHeight w:val="424"/>
        </w:trPr>
        <w:tc>
          <w:tcPr>
            <w:tcW w:w="2653" w:type="dxa"/>
            <w:gridSpan w:val="3"/>
          </w:tcPr>
          <w:p w:rsidR="00B75233" w:rsidRDefault="00153A98">
            <w:pPr>
              <w:pStyle w:val="TableParagraph"/>
              <w:spacing w:before="109"/>
              <w:ind w:left="952" w:right="919"/>
              <w:jc w:val="center"/>
              <w:rPr>
                <w:sz w:val="18"/>
              </w:rPr>
            </w:pPr>
            <w:r>
              <w:rPr>
                <w:sz w:val="18"/>
              </w:rPr>
              <w:t>主管部门</w:t>
            </w:r>
          </w:p>
        </w:tc>
        <w:tc>
          <w:tcPr>
            <w:tcW w:w="3326" w:type="dxa"/>
            <w:gridSpan w:val="2"/>
          </w:tcPr>
          <w:p w:rsidR="00B75233" w:rsidRDefault="00153A98">
            <w:pPr>
              <w:pStyle w:val="TableParagraph"/>
              <w:spacing w:before="109"/>
              <w:ind w:left="296"/>
              <w:rPr>
                <w:sz w:val="18"/>
              </w:rPr>
            </w:pPr>
            <w:r>
              <w:rPr>
                <w:sz w:val="18"/>
              </w:rPr>
              <w:t>武汉市东西湖区住房和城乡建设局</w:t>
            </w:r>
          </w:p>
        </w:tc>
        <w:tc>
          <w:tcPr>
            <w:tcW w:w="1675" w:type="dxa"/>
          </w:tcPr>
          <w:p w:rsidR="00B75233" w:rsidRDefault="00153A98">
            <w:pPr>
              <w:pStyle w:val="TableParagraph"/>
              <w:spacing w:before="109"/>
              <w:ind w:left="148" w:right="115"/>
              <w:jc w:val="center"/>
              <w:rPr>
                <w:sz w:val="18"/>
              </w:rPr>
            </w:pPr>
            <w:r>
              <w:rPr>
                <w:sz w:val="18"/>
              </w:rPr>
              <w:t>项目实施单位</w:t>
            </w:r>
          </w:p>
        </w:tc>
        <w:tc>
          <w:tcPr>
            <w:tcW w:w="3008" w:type="dxa"/>
            <w:gridSpan w:val="2"/>
          </w:tcPr>
          <w:p w:rsidR="00B75233" w:rsidRDefault="00153A98">
            <w:pPr>
              <w:pStyle w:val="TableParagraph"/>
              <w:spacing w:before="109"/>
              <w:ind w:left="1222" w:right="1185"/>
              <w:jc w:val="center"/>
              <w:rPr>
                <w:sz w:val="18"/>
              </w:rPr>
            </w:pPr>
            <w:r>
              <w:rPr>
                <w:sz w:val="18"/>
              </w:rPr>
              <w:t>园林科</w:t>
            </w:r>
          </w:p>
        </w:tc>
      </w:tr>
      <w:tr w:rsidR="00B75233">
        <w:trPr>
          <w:trHeight w:val="424"/>
        </w:trPr>
        <w:tc>
          <w:tcPr>
            <w:tcW w:w="2653" w:type="dxa"/>
            <w:gridSpan w:val="3"/>
          </w:tcPr>
          <w:p w:rsidR="00B75233" w:rsidRDefault="00153A98">
            <w:pPr>
              <w:pStyle w:val="TableParagraph"/>
              <w:spacing w:before="110"/>
              <w:ind w:left="952" w:right="919"/>
              <w:jc w:val="center"/>
              <w:rPr>
                <w:sz w:val="18"/>
              </w:rPr>
            </w:pPr>
            <w:r>
              <w:rPr>
                <w:sz w:val="18"/>
              </w:rPr>
              <w:t>项目类别</w:t>
            </w:r>
          </w:p>
        </w:tc>
        <w:tc>
          <w:tcPr>
            <w:tcW w:w="8009" w:type="dxa"/>
            <w:gridSpan w:val="5"/>
          </w:tcPr>
          <w:p w:rsidR="00B75233" w:rsidRDefault="00153A98">
            <w:pPr>
              <w:pStyle w:val="TableParagraph"/>
              <w:tabs>
                <w:tab w:val="left" w:pos="2316"/>
                <w:tab w:val="left" w:pos="3696"/>
              </w:tabs>
              <w:spacing w:before="110"/>
              <w:ind w:left="36"/>
              <w:rPr>
                <w:sz w:val="18"/>
              </w:rPr>
            </w:pPr>
            <w:r>
              <w:rPr>
                <w:sz w:val="18"/>
              </w:rPr>
              <w:t xml:space="preserve">1、部门预算项目 </w:t>
            </w:r>
            <w:r>
              <w:rPr>
                <w:spacing w:val="20"/>
                <w:sz w:val="18"/>
              </w:rPr>
              <w:t xml:space="preserve"> </w:t>
            </w:r>
            <w:r>
              <w:rPr>
                <w:rFonts w:ascii="Wingdings" w:eastAsia="Wingdings" w:hAnsi="Wingdings"/>
                <w:position w:val="1"/>
                <w:sz w:val="18"/>
              </w:rPr>
              <w:t></w:t>
            </w:r>
            <w:r>
              <w:rPr>
                <w:rFonts w:ascii="Times New Roman" w:eastAsia="Times New Roman" w:hAnsi="Times New Roman"/>
                <w:position w:val="1"/>
                <w:sz w:val="18"/>
              </w:rPr>
              <w:tab/>
            </w:r>
            <w:r>
              <w:rPr>
                <w:sz w:val="18"/>
              </w:rPr>
              <w:t>2、区直专项</w:t>
            </w:r>
            <w:r>
              <w:rPr>
                <w:sz w:val="18"/>
              </w:rPr>
              <w:tab/>
              <w:t>口</w:t>
            </w:r>
          </w:p>
        </w:tc>
      </w:tr>
      <w:tr w:rsidR="00B75233">
        <w:trPr>
          <w:trHeight w:val="424"/>
        </w:trPr>
        <w:tc>
          <w:tcPr>
            <w:tcW w:w="2653" w:type="dxa"/>
            <w:gridSpan w:val="3"/>
          </w:tcPr>
          <w:p w:rsidR="00B75233" w:rsidRDefault="00153A98">
            <w:pPr>
              <w:pStyle w:val="TableParagraph"/>
              <w:spacing w:before="109"/>
              <w:ind w:left="952" w:right="919"/>
              <w:jc w:val="center"/>
              <w:rPr>
                <w:sz w:val="18"/>
              </w:rPr>
            </w:pPr>
            <w:r>
              <w:rPr>
                <w:sz w:val="18"/>
              </w:rPr>
              <w:t>项目属性</w:t>
            </w:r>
          </w:p>
        </w:tc>
        <w:tc>
          <w:tcPr>
            <w:tcW w:w="8009" w:type="dxa"/>
            <w:gridSpan w:val="5"/>
          </w:tcPr>
          <w:p w:rsidR="00B75233" w:rsidRDefault="00153A98">
            <w:pPr>
              <w:pStyle w:val="TableParagraph"/>
              <w:tabs>
                <w:tab w:val="left" w:pos="1599"/>
                <w:tab w:val="left" w:pos="2319"/>
              </w:tabs>
              <w:spacing w:before="109"/>
              <w:ind w:left="36"/>
              <w:rPr>
                <w:sz w:val="18"/>
              </w:rPr>
            </w:pPr>
            <w:r>
              <w:rPr>
                <w:sz w:val="18"/>
              </w:rPr>
              <w:t>1、持续性项目</w:t>
            </w:r>
            <w:r>
              <w:rPr>
                <w:sz w:val="18"/>
              </w:rPr>
              <w:tab/>
            </w:r>
            <w:r>
              <w:rPr>
                <w:rFonts w:ascii="Wingdings" w:eastAsia="Wingdings" w:hAnsi="Wingdings"/>
                <w:position w:val="1"/>
                <w:sz w:val="18"/>
              </w:rPr>
              <w:t></w:t>
            </w:r>
            <w:r>
              <w:rPr>
                <w:rFonts w:ascii="Times New Roman" w:eastAsia="Times New Roman" w:hAnsi="Times New Roman"/>
                <w:position w:val="1"/>
                <w:sz w:val="18"/>
              </w:rPr>
              <w:tab/>
            </w:r>
            <w:r>
              <w:rPr>
                <w:sz w:val="18"/>
              </w:rPr>
              <w:t>2、新增性项目</w:t>
            </w:r>
            <w:r>
              <w:rPr>
                <w:spacing w:val="5"/>
                <w:sz w:val="18"/>
              </w:rPr>
              <w:t xml:space="preserve"> </w:t>
            </w:r>
            <w:r>
              <w:rPr>
                <w:sz w:val="18"/>
              </w:rPr>
              <w:t>口</w:t>
            </w:r>
          </w:p>
        </w:tc>
      </w:tr>
      <w:tr w:rsidR="00B75233">
        <w:trPr>
          <w:trHeight w:val="423"/>
        </w:trPr>
        <w:tc>
          <w:tcPr>
            <w:tcW w:w="2653" w:type="dxa"/>
            <w:gridSpan w:val="3"/>
          </w:tcPr>
          <w:p w:rsidR="00B75233" w:rsidRDefault="00153A98">
            <w:pPr>
              <w:pStyle w:val="TableParagraph"/>
              <w:spacing w:before="110"/>
              <w:ind w:left="952" w:right="919"/>
              <w:jc w:val="center"/>
              <w:rPr>
                <w:sz w:val="18"/>
              </w:rPr>
            </w:pPr>
            <w:r>
              <w:rPr>
                <w:sz w:val="18"/>
              </w:rPr>
              <w:t>项目类型</w:t>
            </w:r>
          </w:p>
        </w:tc>
        <w:tc>
          <w:tcPr>
            <w:tcW w:w="8009" w:type="dxa"/>
            <w:gridSpan w:val="5"/>
          </w:tcPr>
          <w:p w:rsidR="00B75233" w:rsidRDefault="00153A98">
            <w:pPr>
              <w:pStyle w:val="TableParagraph"/>
              <w:tabs>
                <w:tab w:val="left" w:pos="1599"/>
                <w:tab w:val="left" w:pos="2338"/>
                <w:tab w:val="left" w:pos="4438"/>
              </w:tabs>
              <w:spacing w:before="110"/>
              <w:ind w:left="36"/>
              <w:rPr>
                <w:sz w:val="18"/>
              </w:rPr>
            </w:pPr>
            <w:r>
              <w:rPr>
                <w:sz w:val="18"/>
              </w:rPr>
              <w:t>1、常年性项目</w:t>
            </w:r>
            <w:r>
              <w:rPr>
                <w:sz w:val="18"/>
              </w:rPr>
              <w:tab/>
              <w:t>口</w:t>
            </w:r>
            <w:r>
              <w:rPr>
                <w:sz w:val="18"/>
              </w:rPr>
              <w:tab/>
              <w:t xml:space="preserve">2、延续性项目 </w:t>
            </w:r>
            <w:r>
              <w:rPr>
                <w:spacing w:val="18"/>
                <w:sz w:val="18"/>
              </w:rPr>
              <w:t xml:space="preserve"> </w:t>
            </w:r>
            <w:r>
              <w:rPr>
                <w:rFonts w:ascii="Wingdings" w:eastAsia="Wingdings" w:hAnsi="Wingdings"/>
                <w:position w:val="1"/>
                <w:sz w:val="18"/>
              </w:rPr>
              <w:t></w:t>
            </w:r>
            <w:r>
              <w:rPr>
                <w:rFonts w:ascii="Times New Roman" w:eastAsia="Times New Roman" w:hAnsi="Times New Roman"/>
                <w:position w:val="1"/>
                <w:sz w:val="18"/>
              </w:rPr>
              <w:tab/>
            </w:r>
            <w:r>
              <w:rPr>
                <w:sz w:val="18"/>
              </w:rPr>
              <w:t>3、一次性项目</w:t>
            </w:r>
            <w:r>
              <w:rPr>
                <w:spacing w:val="4"/>
                <w:sz w:val="18"/>
              </w:rPr>
              <w:t xml:space="preserve"> </w:t>
            </w:r>
            <w:r>
              <w:rPr>
                <w:sz w:val="18"/>
              </w:rPr>
              <w:t>口</w:t>
            </w:r>
          </w:p>
        </w:tc>
      </w:tr>
      <w:tr w:rsidR="00B75233">
        <w:trPr>
          <w:trHeight w:val="462"/>
        </w:trPr>
        <w:tc>
          <w:tcPr>
            <w:tcW w:w="1624" w:type="dxa"/>
            <w:gridSpan w:val="2"/>
            <w:vMerge w:val="restart"/>
          </w:tcPr>
          <w:p w:rsidR="00B75233" w:rsidRDefault="00B75233">
            <w:pPr>
              <w:pStyle w:val="TableParagraph"/>
              <w:spacing w:before="1"/>
              <w:rPr>
                <w:sz w:val="21"/>
              </w:rPr>
            </w:pPr>
          </w:p>
          <w:p w:rsidR="00B75233" w:rsidRDefault="00153A98">
            <w:pPr>
              <w:pStyle w:val="TableParagraph"/>
              <w:spacing w:line="229" w:lineRule="exact"/>
              <w:ind w:left="77" w:right="45"/>
              <w:jc w:val="center"/>
              <w:rPr>
                <w:sz w:val="18"/>
              </w:rPr>
            </w:pPr>
            <w:r>
              <w:rPr>
                <w:sz w:val="18"/>
              </w:rPr>
              <w:t>预算执行情况</w:t>
            </w:r>
          </w:p>
          <w:p w:rsidR="00B75233" w:rsidRDefault="00153A98">
            <w:pPr>
              <w:pStyle w:val="TableParagraph"/>
              <w:spacing w:line="229" w:lineRule="exact"/>
              <w:ind w:left="77" w:right="46"/>
              <w:jc w:val="center"/>
              <w:rPr>
                <w:sz w:val="18"/>
              </w:rPr>
            </w:pPr>
            <w:r>
              <w:rPr>
                <w:sz w:val="18"/>
              </w:rPr>
              <w:t>（万元）（20分）</w:t>
            </w:r>
          </w:p>
        </w:tc>
        <w:tc>
          <w:tcPr>
            <w:tcW w:w="1029" w:type="dxa"/>
          </w:tcPr>
          <w:p w:rsidR="00B75233" w:rsidRDefault="00B75233">
            <w:pPr>
              <w:pStyle w:val="TableParagraph"/>
              <w:rPr>
                <w:rFonts w:ascii="Times New Roman"/>
                <w:sz w:val="18"/>
              </w:rPr>
            </w:pPr>
          </w:p>
        </w:tc>
        <w:tc>
          <w:tcPr>
            <w:tcW w:w="1675" w:type="dxa"/>
          </w:tcPr>
          <w:p w:rsidR="00B75233" w:rsidRDefault="00153A98">
            <w:pPr>
              <w:pStyle w:val="TableParagraph"/>
              <w:spacing w:before="128"/>
              <w:ind w:left="149" w:right="114"/>
              <w:jc w:val="center"/>
              <w:rPr>
                <w:sz w:val="18"/>
              </w:rPr>
            </w:pPr>
            <w:r>
              <w:rPr>
                <w:sz w:val="18"/>
              </w:rPr>
              <w:t>预算数（A）</w:t>
            </w:r>
          </w:p>
        </w:tc>
        <w:tc>
          <w:tcPr>
            <w:tcW w:w="3326" w:type="dxa"/>
            <w:gridSpan w:val="2"/>
          </w:tcPr>
          <w:p w:rsidR="00B75233" w:rsidRDefault="00153A98">
            <w:pPr>
              <w:pStyle w:val="TableParagraph"/>
              <w:spacing w:before="128"/>
              <w:ind w:left="120" w:right="81"/>
              <w:jc w:val="center"/>
              <w:rPr>
                <w:sz w:val="18"/>
              </w:rPr>
            </w:pPr>
            <w:r>
              <w:rPr>
                <w:sz w:val="18"/>
              </w:rPr>
              <w:t>执行数（B）</w:t>
            </w:r>
          </w:p>
        </w:tc>
        <w:tc>
          <w:tcPr>
            <w:tcW w:w="1509" w:type="dxa"/>
          </w:tcPr>
          <w:p w:rsidR="00B75233" w:rsidRDefault="00153A98">
            <w:pPr>
              <w:pStyle w:val="TableParagraph"/>
              <w:spacing w:before="128"/>
              <w:ind w:left="111" w:right="77"/>
              <w:jc w:val="center"/>
              <w:rPr>
                <w:sz w:val="18"/>
              </w:rPr>
            </w:pPr>
            <w:r>
              <w:rPr>
                <w:sz w:val="18"/>
              </w:rPr>
              <w:t>执行率（B/A)</w:t>
            </w:r>
          </w:p>
        </w:tc>
        <w:tc>
          <w:tcPr>
            <w:tcW w:w="1499" w:type="dxa"/>
          </w:tcPr>
          <w:p w:rsidR="00B75233" w:rsidRDefault="00153A98">
            <w:pPr>
              <w:pStyle w:val="TableParagraph"/>
              <w:spacing w:before="16" w:line="228" w:lineRule="exact"/>
              <w:ind w:left="62" w:right="22"/>
              <w:jc w:val="center"/>
              <w:rPr>
                <w:sz w:val="18"/>
              </w:rPr>
            </w:pPr>
            <w:r>
              <w:rPr>
                <w:sz w:val="18"/>
              </w:rPr>
              <w:t>得分</w:t>
            </w:r>
          </w:p>
          <w:p w:rsidR="00B75233" w:rsidRDefault="00153A98">
            <w:pPr>
              <w:pStyle w:val="TableParagraph"/>
              <w:spacing w:line="198" w:lineRule="exact"/>
              <w:ind w:left="62" w:right="26"/>
              <w:jc w:val="center"/>
              <w:rPr>
                <w:sz w:val="18"/>
              </w:rPr>
            </w:pPr>
            <w:r>
              <w:rPr>
                <w:sz w:val="18"/>
              </w:rPr>
              <w:t>（20分*执行率）</w:t>
            </w:r>
          </w:p>
        </w:tc>
      </w:tr>
      <w:tr w:rsidR="00B75233">
        <w:trPr>
          <w:trHeight w:val="491"/>
        </w:trPr>
        <w:tc>
          <w:tcPr>
            <w:tcW w:w="1624" w:type="dxa"/>
            <w:gridSpan w:val="2"/>
            <w:vMerge/>
            <w:tcBorders>
              <w:top w:val="nil"/>
            </w:tcBorders>
          </w:tcPr>
          <w:p w:rsidR="00B75233" w:rsidRDefault="00B75233">
            <w:pPr>
              <w:rPr>
                <w:sz w:val="2"/>
                <w:szCs w:val="2"/>
              </w:rPr>
            </w:pPr>
          </w:p>
        </w:tc>
        <w:tc>
          <w:tcPr>
            <w:tcW w:w="1029" w:type="dxa"/>
          </w:tcPr>
          <w:p w:rsidR="00B75233" w:rsidRDefault="00153A98">
            <w:pPr>
              <w:pStyle w:val="TableParagraph"/>
              <w:spacing w:before="25" w:line="228" w:lineRule="exact"/>
              <w:ind w:left="247" w:right="25" w:hanging="183"/>
              <w:rPr>
                <w:sz w:val="18"/>
              </w:rPr>
            </w:pPr>
            <w:r>
              <w:rPr>
                <w:sz w:val="18"/>
              </w:rPr>
              <w:t>年度财政资金总额</w:t>
            </w:r>
          </w:p>
        </w:tc>
        <w:tc>
          <w:tcPr>
            <w:tcW w:w="1675" w:type="dxa"/>
          </w:tcPr>
          <w:p w:rsidR="00B75233" w:rsidRDefault="00153A98">
            <w:pPr>
              <w:pStyle w:val="TableParagraph"/>
              <w:spacing w:before="143"/>
              <w:ind w:left="149" w:right="115"/>
              <w:jc w:val="center"/>
              <w:rPr>
                <w:sz w:val="18"/>
              </w:rPr>
            </w:pPr>
            <w:r>
              <w:rPr>
                <w:sz w:val="18"/>
              </w:rPr>
              <w:t>231.3</w:t>
            </w:r>
          </w:p>
        </w:tc>
        <w:tc>
          <w:tcPr>
            <w:tcW w:w="3326" w:type="dxa"/>
            <w:gridSpan w:val="2"/>
          </w:tcPr>
          <w:p w:rsidR="00B75233" w:rsidRDefault="00153A98">
            <w:pPr>
              <w:pStyle w:val="TableParagraph"/>
              <w:spacing w:before="143"/>
              <w:ind w:left="120" w:right="84"/>
              <w:jc w:val="center"/>
              <w:rPr>
                <w:sz w:val="18"/>
              </w:rPr>
            </w:pPr>
            <w:r>
              <w:rPr>
                <w:sz w:val="18"/>
              </w:rPr>
              <w:t>100</w:t>
            </w:r>
          </w:p>
        </w:tc>
        <w:tc>
          <w:tcPr>
            <w:tcW w:w="1509" w:type="dxa"/>
          </w:tcPr>
          <w:p w:rsidR="00B75233" w:rsidRDefault="00153A98">
            <w:pPr>
              <w:pStyle w:val="TableParagraph"/>
              <w:spacing w:before="143"/>
              <w:ind w:left="111" w:right="75"/>
              <w:jc w:val="center"/>
              <w:rPr>
                <w:sz w:val="18"/>
              </w:rPr>
            </w:pPr>
            <w:r>
              <w:rPr>
                <w:sz w:val="18"/>
              </w:rPr>
              <w:t>43.23%</w:t>
            </w:r>
          </w:p>
        </w:tc>
        <w:tc>
          <w:tcPr>
            <w:tcW w:w="1499" w:type="dxa"/>
          </w:tcPr>
          <w:p w:rsidR="00B75233" w:rsidRDefault="00153A98">
            <w:pPr>
              <w:pStyle w:val="TableParagraph"/>
              <w:spacing w:before="143"/>
              <w:ind w:left="62" w:right="24"/>
              <w:jc w:val="center"/>
              <w:rPr>
                <w:sz w:val="18"/>
              </w:rPr>
            </w:pPr>
            <w:r>
              <w:rPr>
                <w:sz w:val="18"/>
              </w:rPr>
              <w:t>8.65</w:t>
            </w:r>
          </w:p>
        </w:tc>
      </w:tr>
      <w:tr w:rsidR="00B75233">
        <w:trPr>
          <w:trHeight w:val="462"/>
        </w:trPr>
        <w:tc>
          <w:tcPr>
            <w:tcW w:w="799" w:type="dxa"/>
            <w:vMerge w:val="restart"/>
          </w:tcPr>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spacing w:before="3"/>
              <w:rPr>
                <w:sz w:val="25"/>
              </w:rPr>
            </w:pPr>
          </w:p>
          <w:p w:rsidR="00B75233" w:rsidRDefault="00153A98">
            <w:pPr>
              <w:pStyle w:val="TableParagraph"/>
              <w:spacing w:before="1" w:line="235" w:lineRule="auto"/>
              <w:ind w:left="331" w:right="261"/>
              <w:jc w:val="both"/>
              <w:rPr>
                <w:sz w:val="18"/>
              </w:rPr>
            </w:pPr>
            <w:r>
              <w:rPr>
                <w:sz w:val="18"/>
              </w:rPr>
              <w:t>年度绩效目标</w:t>
            </w:r>
          </w:p>
          <w:p w:rsidR="00B75233" w:rsidRDefault="00B75233">
            <w:pPr>
              <w:pStyle w:val="TableParagraph"/>
              <w:rPr>
                <w:sz w:val="18"/>
              </w:rPr>
            </w:pPr>
          </w:p>
          <w:p w:rsidR="00B75233" w:rsidRDefault="00153A98">
            <w:pPr>
              <w:pStyle w:val="TableParagraph"/>
              <w:spacing w:line="228" w:lineRule="exact"/>
              <w:ind w:left="65"/>
              <w:jc w:val="center"/>
              <w:rPr>
                <w:sz w:val="18"/>
              </w:rPr>
            </w:pPr>
            <w:r>
              <w:rPr>
                <w:w w:val="102"/>
                <w:sz w:val="18"/>
              </w:rPr>
              <w:t>8</w:t>
            </w:r>
          </w:p>
          <w:p w:rsidR="00B75233" w:rsidRDefault="00153A98">
            <w:pPr>
              <w:pStyle w:val="TableParagraph"/>
              <w:spacing w:line="227" w:lineRule="exact"/>
              <w:ind w:left="65"/>
              <w:jc w:val="center"/>
              <w:rPr>
                <w:sz w:val="18"/>
              </w:rPr>
            </w:pPr>
            <w:r>
              <w:rPr>
                <w:w w:val="102"/>
                <w:sz w:val="18"/>
              </w:rPr>
              <w:t>0</w:t>
            </w:r>
          </w:p>
          <w:p w:rsidR="00B75233" w:rsidRDefault="00153A98">
            <w:pPr>
              <w:pStyle w:val="TableParagraph"/>
              <w:spacing w:line="229" w:lineRule="exact"/>
              <w:ind w:left="67"/>
              <w:jc w:val="center"/>
              <w:rPr>
                <w:sz w:val="18"/>
              </w:rPr>
            </w:pPr>
            <w:r>
              <w:rPr>
                <w:w w:val="102"/>
                <w:sz w:val="18"/>
              </w:rPr>
              <w:t>分</w:t>
            </w:r>
          </w:p>
        </w:tc>
        <w:tc>
          <w:tcPr>
            <w:tcW w:w="825" w:type="dxa"/>
          </w:tcPr>
          <w:p w:rsidR="00B75233" w:rsidRDefault="00153A98">
            <w:pPr>
              <w:pStyle w:val="TableParagraph"/>
              <w:spacing w:before="15" w:line="226" w:lineRule="exact"/>
              <w:ind w:left="235" w:right="200"/>
              <w:rPr>
                <w:sz w:val="18"/>
              </w:rPr>
            </w:pPr>
            <w:r>
              <w:rPr>
                <w:sz w:val="18"/>
              </w:rPr>
              <w:t>一级指标</w:t>
            </w:r>
          </w:p>
        </w:tc>
        <w:tc>
          <w:tcPr>
            <w:tcW w:w="1029" w:type="dxa"/>
          </w:tcPr>
          <w:p w:rsidR="00B75233" w:rsidRDefault="00153A98">
            <w:pPr>
              <w:pStyle w:val="TableParagraph"/>
              <w:spacing w:before="128"/>
              <w:ind w:left="62" w:right="26"/>
              <w:jc w:val="center"/>
              <w:rPr>
                <w:sz w:val="18"/>
              </w:rPr>
            </w:pPr>
            <w:r>
              <w:rPr>
                <w:sz w:val="18"/>
              </w:rPr>
              <w:t>二级指标</w:t>
            </w:r>
          </w:p>
        </w:tc>
        <w:tc>
          <w:tcPr>
            <w:tcW w:w="3326" w:type="dxa"/>
            <w:gridSpan w:val="2"/>
          </w:tcPr>
          <w:p w:rsidR="00B75233" w:rsidRDefault="00153A98">
            <w:pPr>
              <w:pStyle w:val="TableParagraph"/>
              <w:spacing w:before="128"/>
              <w:ind w:left="120" w:right="86"/>
              <w:jc w:val="center"/>
              <w:rPr>
                <w:sz w:val="18"/>
              </w:rPr>
            </w:pPr>
            <w:r>
              <w:rPr>
                <w:sz w:val="18"/>
              </w:rPr>
              <w:t>三级指标</w:t>
            </w:r>
          </w:p>
        </w:tc>
        <w:tc>
          <w:tcPr>
            <w:tcW w:w="1675" w:type="dxa"/>
          </w:tcPr>
          <w:p w:rsidR="00B75233" w:rsidRDefault="00153A98">
            <w:pPr>
              <w:pStyle w:val="TableParagraph"/>
              <w:spacing w:before="128"/>
              <w:ind w:left="149" w:right="115"/>
              <w:jc w:val="center"/>
              <w:rPr>
                <w:sz w:val="18"/>
              </w:rPr>
            </w:pPr>
            <w:r>
              <w:rPr>
                <w:sz w:val="18"/>
              </w:rPr>
              <w:t>年度目标值（A）</w:t>
            </w:r>
          </w:p>
        </w:tc>
        <w:tc>
          <w:tcPr>
            <w:tcW w:w="1509" w:type="dxa"/>
          </w:tcPr>
          <w:p w:rsidR="00B75233" w:rsidRDefault="00153A98">
            <w:pPr>
              <w:pStyle w:val="TableParagraph"/>
              <w:spacing w:before="128"/>
              <w:ind w:left="111" w:right="78"/>
              <w:jc w:val="center"/>
              <w:rPr>
                <w:sz w:val="18"/>
              </w:rPr>
            </w:pPr>
            <w:r>
              <w:rPr>
                <w:sz w:val="18"/>
              </w:rPr>
              <w:t>实际完成值（B)</w:t>
            </w:r>
          </w:p>
        </w:tc>
        <w:tc>
          <w:tcPr>
            <w:tcW w:w="1499" w:type="dxa"/>
          </w:tcPr>
          <w:p w:rsidR="00B75233" w:rsidRDefault="00153A98">
            <w:pPr>
              <w:pStyle w:val="TableParagraph"/>
              <w:spacing w:before="128"/>
              <w:ind w:left="62" w:right="22"/>
              <w:jc w:val="center"/>
              <w:rPr>
                <w:sz w:val="18"/>
              </w:rPr>
            </w:pPr>
            <w:r>
              <w:rPr>
                <w:sz w:val="18"/>
              </w:rPr>
              <w:t>得分</w:t>
            </w:r>
          </w:p>
        </w:tc>
      </w:tr>
      <w:tr w:rsidR="00B75233">
        <w:trPr>
          <w:trHeight w:val="687"/>
        </w:trPr>
        <w:tc>
          <w:tcPr>
            <w:tcW w:w="799" w:type="dxa"/>
            <w:vMerge/>
            <w:tcBorders>
              <w:top w:val="nil"/>
            </w:tcBorders>
          </w:tcPr>
          <w:p w:rsidR="00B75233" w:rsidRDefault="00B75233">
            <w:pPr>
              <w:rPr>
                <w:sz w:val="2"/>
                <w:szCs w:val="2"/>
              </w:rPr>
            </w:pPr>
          </w:p>
        </w:tc>
        <w:tc>
          <w:tcPr>
            <w:tcW w:w="825" w:type="dxa"/>
            <w:vMerge w:val="restart"/>
          </w:tcPr>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spacing w:before="10"/>
              <w:rPr>
                <w:sz w:val="12"/>
              </w:rPr>
            </w:pPr>
          </w:p>
          <w:p w:rsidR="00B75233" w:rsidRDefault="00153A98">
            <w:pPr>
              <w:pStyle w:val="TableParagraph"/>
              <w:spacing w:line="237" w:lineRule="auto"/>
              <w:ind w:left="326" w:right="292"/>
              <w:jc w:val="both"/>
              <w:rPr>
                <w:sz w:val="18"/>
              </w:rPr>
            </w:pPr>
            <w:r>
              <w:rPr>
                <w:sz w:val="18"/>
              </w:rPr>
              <w:t>产出指标</w:t>
            </w:r>
          </w:p>
          <w:p w:rsidR="00B75233" w:rsidRDefault="00153A98">
            <w:pPr>
              <w:pStyle w:val="TableParagraph"/>
              <w:spacing w:line="223" w:lineRule="exact"/>
              <w:ind w:left="50"/>
              <w:rPr>
                <w:sz w:val="18"/>
              </w:rPr>
            </w:pPr>
            <w:r>
              <w:rPr>
                <w:sz w:val="18"/>
              </w:rPr>
              <w:t>（40分）</w:t>
            </w:r>
          </w:p>
        </w:tc>
        <w:tc>
          <w:tcPr>
            <w:tcW w:w="1029" w:type="dxa"/>
          </w:tcPr>
          <w:p w:rsidR="00B75233" w:rsidRDefault="00B75233">
            <w:pPr>
              <w:pStyle w:val="TableParagraph"/>
              <w:spacing w:before="9"/>
              <w:rPr>
                <w:sz w:val="18"/>
              </w:rPr>
            </w:pPr>
          </w:p>
          <w:p w:rsidR="00B75233" w:rsidRDefault="00153A98">
            <w:pPr>
              <w:pStyle w:val="TableParagraph"/>
              <w:ind w:left="62" w:right="26"/>
              <w:jc w:val="center"/>
              <w:rPr>
                <w:sz w:val="18"/>
              </w:rPr>
            </w:pPr>
            <w:r>
              <w:rPr>
                <w:sz w:val="18"/>
              </w:rPr>
              <w:t>数量指标</w:t>
            </w:r>
          </w:p>
        </w:tc>
        <w:tc>
          <w:tcPr>
            <w:tcW w:w="3326" w:type="dxa"/>
            <w:gridSpan w:val="2"/>
          </w:tcPr>
          <w:p w:rsidR="00B75233" w:rsidRDefault="00153A98">
            <w:pPr>
              <w:pStyle w:val="TableParagraph"/>
              <w:spacing w:before="124" w:line="229" w:lineRule="exact"/>
              <w:ind w:left="120" w:right="85"/>
              <w:jc w:val="center"/>
              <w:rPr>
                <w:sz w:val="18"/>
              </w:rPr>
            </w:pPr>
            <w:r>
              <w:rPr>
                <w:sz w:val="18"/>
              </w:rPr>
              <w:t>完成2019年东西湖扩增绿化面积普查</w:t>
            </w:r>
          </w:p>
          <w:p w:rsidR="00B75233" w:rsidRDefault="00153A98">
            <w:pPr>
              <w:pStyle w:val="TableParagraph"/>
              <w:spacing w:line="229" w:lineRule="exact"/>
              <w:ind w:left="120" w:right="86"/>
              <w:jc w:val="center"/>
              <w:rPr>
                <w:sz w:val="18"/>
              </w:rPr>
            </w:pPr>
            <w:r>
              <w:rPr>
                <w:sz w:val="18"/>
              </w:rPr>
              <w:t>（10分）</w:t>
            </w:r>
          </w:p>
        </w:tc>
        <w:tc>
          <w:tcPr>
            <w:tcW w:w="1675" w:type="dxa"/>
          </w:tcPr>
          <w:p w:rsidR="00B75233" w:rsidRDefault="00B75233">
            <w:pPr>
              <w:pStyle w:val="TableParagraph"/>
              <w:spacing w:before="9"/>
              <w:rPr>
                <w:sz w:val="18"/>
              </w:rPr>
            </w:pPr>
          </w:p>
          <w:p w:rsidR="00B75233" w:rsidRDefault="00153A98">
            <w:pPr>
              <w:pStyle w:val="TableParagraph"/>
              <w:ind w:left="149" w:right="114"/>
              <w:jc w:val="center"/>
              <w:rPr>
                <w:sz w:val="18"/>
              </w:rPr>
            </w:pPr>
            <w:r>
              <w:rPr>
                <w:sz w:val="18"/>
              </w:rPr>
              <w:t>≥20.29平方公里</w:t>
            </w:r>
          </w:p>
        </w:tc>
        <w:tc>
          <w:tcPr>
            <w:tcW w:w="1509" w:type="dxa"/>
          </w:tcPr>
          <w:p w:rsidR="00B75233" w:rsidRDefault="00B75233">
            <w:pPr>
              <w:pStyle w:val="TableParagraph"/>
              <w:spacing w:before="9"/>
              <w:rPr>
                <w:sz w:val="18"/>
              </w:rPr>
            </w:pPr>
          </w:p>
          <w:p w:rsidR="00B75233" w:rsidRDefault="00153A98">
            <w:pPr>
              <w:pStyle w:val="TableParagraph"/>
              <w:ind w:left="111" w:right="78"/>
              <w:jc w:val="center"/>
              <w:rPr>
                <w:sz w:val="18"/>
              </w:rPr>
            </w:pPr>
            <w:r>
              <w:rPr>
                <w:sz w:val="18"/>
              </w:rPr>
              <w:t>27.31</w:t>
            </w:r>
          </w:p>
        </w:tc>
        <w:tc>
          <w:tcPr>
            <w:tcW w:w="1499" w:type="dxa"/>
          </w:tcPr>
          <w:p w:rsidR="00B75233" w:rsidRDefault="00B75233">
            <w:pPr>
              <w:pStyle w:val="TableParagraph"/>
              <w:spacing w:before="9"/>
              <w:rPr>
                <w:sz w:val="18"/>
              </w:rPr>
            </w:pPr>
          </w:p>
          <w:p w:rsidR="00B75233" w:rsidRDefault="00153A98">
            <w:pPr>
              <w:pStyle w:val="TableParagraph"/>
              <w:ind w:left="62" w:right="22"/>
              <w:jc w:val="center"/>
              <w:rPr>
                <w:sz w:val="18"/>
              </w:rPr>
            </w:pPr>
            <w:r>
              <w:rPr>
                <w:sz w:val="18"/>
              </w:rPr>
              <w:t>10</w:t>
            </w:r>
          </w:p>
        </w:tc>
      </w:tr>
      <w:tr w:rsidR="00B75233">
        <w:trPr>
          <w:trHeight w:val="692"/>
        </w:trPr>
        <w:tc>
          <w:tcPr>
            <w:tcW w:w="799" w:type="dxa"/>
            <w:vMerge/>
            <w:tcBorders>
              <w:top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tcPr>
          <w:p w:rsidR="00B75233" w:rsidRDefault="00B75233">
            <w:pPr>
              <w:pStyle w:val="TableParagraph"/>
              <w:spacing w:before="1"/>
              <w:rPr>
                <w:sz w:val="19"/>
              </w:rPr>
            </w:pPr>
          </w:p>
          <w:p w:rsidR="00B75233" w:rsidRDefault="00153A98">
            <w:pPr>
              <w:pStyle w:val="TableParagraph"/>
              <w:ind w:left="62" w:right="26"/>
              <w:jc w:val="center"/>
              <w:rPr>
                <w:sz w:val="18"/>
              </w:rPr>
            </w:pPr>
            <w:r>
              <w:rPr>
                <w:sz w:val="18"/>
              </w:rPr>
              <w:t>质量指标</w:t>
            </w:r>
          </w:p>
        </w:tc>
        <w:tc>
          <w:tcPr>
            <w:tcW w:w="3326" w:type="dxa"/>
            <w:gridSpan w:val="2"/>
          </w:tcPr>
          <w:p w:rsidR="00B75233" w:rsidRDefault="00B75233">
            <w:pPr>
              <w:pStyle w:val="TableParagraph"/>
              <w:spacing w:before="1"/>
              <w:rPr>
                <w:sz w:val="19"/>
              </w:rPr>
            </w:pPr>
          </w:p>
          <w:p w:rsidR="00B75233" w:rsidRDefault="00153A98">
            <w:pPr>
              <w:pStyle w:val="TableParagraph"/>
              <w:ind w:left="663"/>
              <w:rPr>
                <w:sz w:val="18"/>
              </w:rPr>
            </w:pPr>
            <w:r>
              <w:rPr>
                <w:sz w:val="18"/>
              </w:rPr>
              <w:t>保证数据准确率（10分）</w:t>
            </w:r>
          </w:p>
        </w:tc>
        <w:tc>
          <w:tcPr>
            <w:tcW w:w="1675" w:type="dxa"/>
          </w:tcPr>
          <w:p w:rsidR="00B75233" w:rsidRDefault="00B75233">
            <w:pPr>
              <w:pStyle w:val="TableParagraph"/>
              <w:spacing w:before="1"/>
              <w:rPr>
                <w:sz w:val="19"/>
              </w:rPr>
            </w:pPr>
          </w:p>
          <w:p w:rsidR="00B75233" w:rsidRDefault="00153A98">
            <w:pPr>
              <w:pStyle w:val="TableParagraph"/>
              <w:ind w:left="147" w:right="115"/>
              <w:jc w:val="center"/>
              <w:rPr>
                <w:sz w:val="18"/>
              </w:rPr>
            </w:pPr>
            <w:r>
              <w:rPr>
                <w:sz w:val="18"/>
              </w:rPr>
              <w:t>≥95%</w:t>
            </w:r>
          </w:p>
        </w:tc>
        <w:tc>
          <w:tcPr>
            <w:tcW w:w="1509" w:type="dxa"/>
          </w:tcPr>
          <w:p w:rsidR="00B75233" w:rsidRDefault="00B75233">
            <w:pPr>
              <w:pStyle w:val="TableParagraph"/>
              <w:spacing w:before="1"/>
              <w:rPr>
                <w:sz w:val="19"/>
              </w:rPr>
            </w:pPr>
          </w:p>
          <w:p w:rsidR="00B75233" w:rsidRDefault="00153A98">
            <w:pPr>
              <w:pStyle w:val="TableParagraph"/>
              <w:ind w:left="111" w:right="75"/>
              <w:jc w:val="center"/>
              <w:rPr>
                <w:sz w:val="18"/>
              </w:rPr>
            </w:pPr>
            <w:r>
              <w:rPr>
                <w:sz w:val="18"/>
              </w:rPr>
              <w:t>100%</w:t>
            </w:r>
          </w:p>
        </w:tc>
        <w:tc>
          <w:tcPr>
            <w:tcW w:w="1499" w:type="dxa"/>
          </w:tcPr>
          <w:p w:rsidR="00B75233" w:rsidRDefault="00B75233">
            <w:pPr>
              <w:pStyle w:val="TableParagraph"/>
              <w:spacing w:before="1"/>
              <w:rPr>
                <w:sz w:val="19"/>
              </w:rPr>
            </w:pPr>
          </w:p>
          <w:p w:rsidR="00B75233" w:rsidRDefault="00153A98">
            <w:pPr>
              <w:pStyle w:val="TableParagraph"/>
              <w:ind w:left="62" w:right="22"/>
              <w:jc w:val="center"/>
              <w:rPr>
                <w:sz w:val="18"/>
              </w:rPr>
            </w:pPr>
            <w:r>
              <w:rPr>
                <w:sz w:val="18"/>
              </w:rPr>
              <w:t>10</w:t>
            </w:r>
          </w:p>
        </w:tc>
      </w:tr>
      <w:tr w:rsidR="00B75233">
        <w:trPr>
          <w:trHeight w:val="692"/>
        </w:trPr>
        <w:tc>
          <w:tcPr>
            <w:tcW w:w="799" w:type="dxa"/>
            <w:vMerge/>
            <w:tcBorders>
              <w:top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tcPr>
          <w:p w:rsidR="00B75233" w:rsidRDefault="00B75233">
            <w:pPr>
              <w:pStyle w:val="TableParagraph"/>
              <w:rPr>
                <w:sz w:val="19"/>
              </w:rPr>
            </w:pPr>
          </w:p>
          <w:p w:rsidR="00B75233" w:rsidRDefault="00153A98">
            <w:pPr>
              <w:pStyle w:val="TableParagraph"/>
              <w:ind w:left="62" w:right="26"/>
              <w:jc w:val="center"/>
              <w:rPr>
                <w:sz w:val="18"/>
              </w:rPr>
            </w:pPr>
            <w:r>
              <w:rPr>
                <w:sz w:val="18"/>
              </w:rPr>
              <w:t>时效指标</w:t>
            </w:r>
          </w:p>
        </w:tc>
        <w:tc>
          <w:tcPr>
            <w:tcW w:w="3326" w:type="dxa"/>
            <w:gridSpan w:val="2"/>
          </w:tcPr>
          <w:p w:rsidR="00B75233" w:rsidRDefault="00153A98">
            <w:pPr>
              <w:pStyle w:val="TableParagraph"/>
              <w:spacing w:before="128" w:line="229" w:lineRule="exact"/>
              <w:ind w:left="120" w:right="86"/>
              <w:jc w:val="center"/>
              <w:rPr>
                <w:sz w:val="18"/>
              </w:rPr>
            </w:pPr>
            <w:r>
              <w:rPr>
                <w:sz w:val="18"/>
              </w:rPr>
              <w:t>向市普查专班提交合格的监测数据时间</w:t>
            </w:r>
          </w:p>
          <w:p w:rsidR="00B75233" w:rsidRDefault="00153A98">
            <w:pPr>
              <w:pStyle w:val="TableParagraph"/>
              <w:spacing w:line="229" w:lineRule="exact"/>
              <w:ind w:left="120" w:right="86"/>
              <w:jc w:val="center"/>
              <w:rPr>
                <w:sz w:val="18"/>
              </w:rPr>
            </w:pPr>
            <w:r>
              <w:rPr>
                <w:sz w:val="18"/>
              </w:rPr>
              <w:t>（10分）</w:t>
            </w:r>
          </w:p>
        </w:tc>
        <w:tc>
          <w:tcPr>
            <w:tcW w:w="1675" w:type="dxa"/>
          </w:tcPr>
          <w:p w:rsidR="00B75233" w:rsidRDefault="00B75233">
            <w:pPr>
              <w:pStyle w:val="TableParagraph"/>
              <w:rPr>
                <w:sz w:val="19"/>
              </w:rPr>
            </w:pPr>
          </w:p>
          <w:p w:rsidR="00B75233" w:rsidRDefault="00153A98">
            <w:pPr>
              <w:pStyle w:val="TableParagraph"/>
              <w:ind w:left="149" w:right="115"/>
              <w:jc w:val="center"/>
              <w:rPr>
                <w:sz w:val="18"/>
              </w:rPr>
            </w:pPr>
            <w:r>
              <w:rPr>
                <w:sz w:val="18"/>
              </w:rPr>
              <w:t>2020年2月</w:t>
            </w:r>
          </w:p>
        </w:tc>
        <w:tc>
          <w:tcPr>
            <w:tcW w:w="1509" w:type="dxa"/>
          </w:tcPr>
          <w:p w:rsidR="00B75233" w:rsidRDefault="00B75233">
            <w:pPr>
              <w:pStyle w:val="TableParagraph"/>
              <w:rPr>
                <w:sz w:val="19"/>
              </w:rPr>
            </w:pPr>
          </w:p>
          <w:p w:rsidR="00B75233" w:rsidRDefault="00153A98">
            <w:pPr>
              <w:pStyle w:val="TableParagraph"/>
              <w:ind w:left="111" w:right="74"/>
              <w:jc w:val="center"/>
              <w:rPr>
                <w:sz w:val="18"/>
              </w:rPr>
            </w:pPr>
            <w:r>
              <w:rPr>
                <w:sz w:val="18"/>
              </w:rPr>
              <w:t>2020年4月</w:t>
            </w:r>
          </w:p>
        </w:tc>
        <w:tc>
          <w:tcPr>
            <w:tcW w:w="1499" w:type="dxa"/>
          </w:tcPr>
          <w:p w:rsidR="00B75233" w:rsidRDefault="00B75233">
            <w:pPr>
              <w:pStyle w:val="TableParagraph"/>
              <w:rPr>
                <w:sz w:val="19"/>
              </w:rPr>
            </w:pPr>
          </w:p>
          <w:p w:rsidR="00B75233" w:rsidRDefault="00153A98">
            <w:pPr>
              <w:pStyle w:val="TableParagraph"/>
              <w:ind w:left="37"/>
              <w:jc w:val="center"/>
              <w:rPr>
                <w:sz w:val="18"/>
              </w:rPr>
            </w:pPr>
            <w:r>
              <w:rPr>
                <w:w w:val="102"/>
                <w:sz w:val="18"/>
              </w:rPr>
              <w:t>0</w:t>
            </w:r>
          </w:p>
        </w:tc>
      </w:tr>
      <w:tr w:rsidR="00B75233">
        <w:trPr>
          <w:trHeight w:val="692"/>
        </w:trPr>
        <w:tc>
          <w:tcPr>
            <w:tcW w:w="799" w:type="dxa"/>
            <w:vMerge/>
            <w:tcBorders>
              <w:top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tcPr>
          <w:p w:rsidR="00B75233" w:rsidRDefault="00B75233">
            <w:pPr>
              <w:pStyle w:val="TableParagraph"/>
              <w:rPr>
                <w:sz w:val="19"/>
              </w:rPr>
            </w:pPr>
          </w:p>
          <w:p w:rsidR="00B75233" w:rsidRDefault="00153A98">
            <w:pPr>
              <w:pStyle w:val="TableParagraph"/>
              <w:ind w:left="62" w:right="26"/>
              <w:jc w:val="center"/>
              <w:rPr>
                <w:sz w:val="18"/>
              </w:rPr>
            </w:pPr>
            <w:r>
              <w:rPr>
                <w:sz w:val="18"/>
              </w:rPr>
              <w:t>成本指标</w:t>
            </w:r>
          </w:p>
        </w:tc>
        <w:tc>
          <w:tcPr>
            <w:tcW w:w="3326" w:type="dxa"/>
            <w:gridSpan w:val="2"/>
          </w:tcPr>
          <w:p w:rsidR="00B75233" w:rsidRDefault="00B75233">
            <w:pPr>
              <w:pStyle w:val="TableParagraph"/>
              <w:rPr>
                <w:sz w:val="19"/>
              </w:rPr>
            </w:pPr>
          </w:p>
          <w:p w:rsidR="00B75233" w:rsidRDefault="00153A98">
            <w:pPr>
              <w:pStyle w:val="TableParagraph"/>
              <w:ind w:left="663"/>
              <w:rPr>
                <w:sz w:val="18"/>
              </w:rPr>
            </w:pPr>
            <w:r>
              <w:rPr>
                <w:sz w:val="18"/>
              </w:rPr>
              <w:t>项目成本控制率（10分）</w:t>
            </w:r>
          </w:p>
        </w:tc>
        <w:tc>
          <w:tcPr>
            <w:tcW w:w="1675" w:type="dxa"/>
          </w:tcPr>
          <w:p w:rsidR="00B75233" w:rsidRDefault="00B75233">
            <w:pPr>
              <w:pStyle w:val="TableParagraph"/>
              <w:rPr>
                <w:sz w:val="19"/>
              </w:rPr>
            </w:pPr>
          </w:p>
          <w:p w:rsidR="00B75233" w:rsidRDefault="00153A98">
            <w:pPr>
              <w:pStyle w:val="TableParagraph"/>
              <w:ind w:left="147" w:right="115"/>
              <w:jc w:val="center"/>
              <w:rPr>
                <w:sz w:val="18"/>
              </w:rPr>
            </w:pPr>
            <w:r>
              <w:rPr>
                <w:sz w:val="18"/>
              </w:rPr>
              <w:t>≤95%</w:t>
            </w:r>
          </w:p>
        </w:tc>
        <w:tc>
          <w:tcPr>
            <w:tcW w:w="1509" w:type="dxa"/>
          </w:tcPr>
          <w:p w:rsidR="00B75233" w:rsidRDefault="00B75233">
            <w:pPr>
              <w:pStyle w:val="TableParagraph"/>
              <w:rPr>
                <w:sz w:val="19"/>
              </w:rPr>
            </w:pPr>
          </w:p>
          <w:p w:rsidR="00B75233" w:rsidRDefault="00153A98">
            <w:pPr>
              <w:pStyle w:val="TableParagraph"/>
              <w:ind w:left="111" w:right="75"/>
              <w:jc w:val="center"/>
              <w:rPr>
                <w:sz w:val="18"/>
              </w:rPr>
            </w:pPr>
            <w:r>
              <w:rPr>
                <w:sz w:val="18"/>
              </w:rPr>
              <w:t>43.23%</w:t>
            </w:r>
          </w:p>
        </w:tc>
        <w:tc>
          <w:tcPr>
            <w:tcW w:w="1499" w:type="dxa"/>
          </w:tcPr>
          <w:p w:rsidR="00B75233" w:rsidRDefault="00B75233">
            <w:pPr>
              <w:pStyle w:val="TableParagraph"/>
              <w:rPr>
                <w:sz w:val="19"/>
              </w:rPr>
            </w:pPr>
          </w:p>
          <w:p w:rsidR="00B75233" w:rsidRDefault="00153A98">
            <w:pPr>
              <w:pStyle w:val="TableParagraph"/>
              <w:ind w:left="62" w:right="22"/>
              <w:jc w:val="center"/>
              <w:rPr>
                <w:sz w:val="18"/>
              </w:rPr>
            </w:pPr>
            <w:r>
              <w:rPr>
                <w:sz w:val="18"/>
              </w:rPr>
              <w:t>10</w:t>
            </w:r>
          </w:p>
        </w:tc>
      </w:tr>
      <w:tr w:rsidR="00B75233">
        <w:trPr>
          <w:trHeight w:val="692"/>
        </w:trPr>
        <w:tc>
          <w:tcPr>
            <w:tcW w:w="799" w:type="dxa"/>
            <w:vMerge/>
            <w:tcBorders>
              <w:top w:val="nil"/>
            </w:tcBorders>
          </w:tcPr>
          <w:p w:rsidR="00B75233" w:rsidRDefault="00B75233">
            <w:pPr>
              <w:rPr>
                <w:sz w:val="2"/>
                <w:szCs w:val="2"/>
              </w:rPr>
            </w:pPr>
          </w:p>
        </w:tc>
        <w:tc>
          <w:tcPr>
            <w:tcW w:w="825" w:type="dxa"/>
            <w:vMerge w:val="restart"/>
          </w:tcPr>
          <w:p w:rsidR="00B75233" w:rsidRDefault="00B75233">
            <w:pPr>
              <w:pStyle w:val="TableParagraph"/>
              <w:rPr>
                <w:sz w:val="18"/>
              </w:rPr>
            </w:pPr>
          </w:p>
          <w:p w:rsidR="00B75233" w:rsidRDefault="00B75233">
            <w:pPr>
              <w:pStyle w:val="TableParagraph"/>
              <w:spacing w:before="5"/>
              <w:rPr>
                <w:sz w:val="21"/>
              </w:rPr>
            </w:pPr>
          </w:p>
          <w:p w:rsidR="00B75233" w:rsidRDefault="00153A98">
            <w:pPr>
              <w:pStyle w:val="TableParagraph"/>
              <w:spacing w:line="237" w:lineRule="auto"/>
              <w:ind w:left="326" w:right="292"/>
              <w:jc w:val="both"/>
              <w:rPr>
                <w:sz w:val="18"/>
              </w:rPr>
            </w:pPr>
            <w:r>
              <w:rPr>
                <w:sz w:val="18"/>
              </w:rPr>
              <w:t>效益指标</w:t>
            </w:r>
          </w:p>
          <w:p w:rsidR="00B75233" w:rsidRDefault="00153A98">
            <w:pPr>
              <w:pStyle w:val="TableParagraph"/>
              <w:spacing w:line="223" w:lineRule="exact"/>
              <w:ind w:left="50"/>
              <w:rPr>
                <w:sz w:val="18"/>
              </w:rPr>
            </w:pPr>
            <w:r>
              <w:rPr>
                <w:sz w:val="18"/>
              </w:rPr>
              <w:t>（40分）</w:t>
            </w:r>
          </w:p>
        </w:tc>
        <w:tc>
          <w:tcPr>
            <w:tcW w:w="1029" w:type="dxa"/>
          </w:tcPr>
          <w:p w:rsidR="00B75233" w:rsidRDefault="00153A98">
            <w:pPr>
              <w:pStyle w:val="TableParagraph"/>
              <w:spacing w:before="131" w:line="237" w:lineRule="auto"/>
              <w:ind w:left="339" w:right="117" w:hanging="184"/>
              <w:rPr>
                <w:sz w:val="18"/>
              </w:rPr>
            </w:pPr>
            <w:r>
              <w:rPr>
                <w:sz w:val="18"/>
              </w:rPr>
              <w:t>社会效益指标</w:t>
            </w:r>
          </w:p>
        </w:tc>
        <w:tc>
          <w:tcPr>
            <w:tcW w:w="3326" w:type="dxa"/>
            <w:gridSpan w:val="2"/>
          </w:tcPr>
          <w:p w:rsidR="00B75233" w:rsidRDefault="00153A98">
            <w:pPr>
              <w:pStyle w:val="TableParagraph"/>
              <w:spacing w:before="13" w:line="228" w:lineRule="exact"/>
              <w:ind w:left="113" w:right="75" w:hanging="1"/>
              <w:jc w:val="center"/>
              <w:rPr>
                <w:sz w:val="18"/>
              </w:rPr>
            </w:pPr>
            <w:r>
              <w:rPr>
                <w:sz w:val="18"/>
              </w:rPr>
              <w:t>实现园林绿化资源的信息化、精细化管理，为政府决策提供及时客观的科学依据（15分）</w:t>
            </w:r>
          </w:p>
        </w:tc>
        <w:tc>
          <w:tcPr>
            <w:tcW w:w="1675" w:type="dxa"/>
          </w:tcPr>
          <w:p w:rsidR="00B75233" w:rsidRDefault="00B75233">
            <w:pPr>
              <w:pStyle w:val="TableParagraph"/>
              <w:rPr>
                <w:sz w:val="19"/>
              </w:rPr>
            </w:pPr>
          </w:p>
          <w:p w:rsidR="00B75233" w:rsidRDefault="00153A98">
            <w:pPr>
              <w:pStyle w:val="TableParagraph"/>
              <w:ind w:left="149" w:right="113"/>
              <w:jc w:val="center"/>
              <w:rPr>
                <w:sz w:val="18"/>
              </w:rPr>
            </w:pPr>
            <w:r>
              <w:rPr>
                <w:sz w:val="18"/>
              </w:rPr>
              <w:t>有所提升</w:t>
            </w:r>
          </w:p>
        </w:tc>
        <w:tc>
          <w:tcPr>
            <w:tcW w:w="1509" w:type="dxa"/>
          </w:tcPr>
          <w:p w:rsidR="00B75233" w:rsidRDefault="00B75233">
            <w:pPr>
              <w:pStyle w:val="TableParagraph"/>
              <w:rPr>
                <w:sz w:val="19"/>
              </w:rPr>
            </w:pPr>
          </w:p>
          <w:p w:rsidR="00B75233" w:rsidRDefault="00153A98">
            <w:pPr>
              <w:pStyle w:val="TableParagraph"/>
              <w:ind w:left="111" w:right="77"/>
              <w:jc w:val="center"/>
              <w:rPr>
                <w:sz w:val="18"/>
              </w:rPr>
            </w:pPr>
            <w:r>
              <w:rPr>
                <w:sz w:val="18"/>
              </w:rPr>
              <w:t>有所提升</w:t>
            </w:r>
          </w:p>
        </w:tc>
        <w:tc>
          <w:tcPr>
            <w:tcW w:w="1499" w:type="dxa"/>
          </w:tcPr>
          <w:p w:rsidR="00B75233" w:rsidRDefault="00B75233">
            <w:pPr>
              <w:pStyle w:val="TableParagraph"/>
              <w:rPr>
                <w:sz w:val="19"/>
              </w:rPr>
            </w:pPr>
          </w:p>
          <w:p w:rsidR="00B75233" w:rsidRDefault="00153A98">
            <w:pPr>
              <w:pStyle w:val="TableParagraph"/>
              <w:ind w:left="62" w:right="22"/>
              <w:jc w:val="center"/>
              <w:rPr>
                <w:sz w:val="18"/>
              </w:rPr>
            </w:pPr>
            <w:r>
              <w:rPr>
                <w:sz w:val="18"/>
              </w:rPr>
              <w:t>15</w:t>
            </w:r>
          </w:p>
        </w:tc>
      </w:tr>
      <w:tr w:rsidR="00B75233">
        <w:trPr>
          <w:trHeight w:val="688"/>
        </w:trPr>
        <w:tc>
          <w:tcPr>
            <w:tcW w:w="799" w:type="dxa"/>
            <w:vMerge/>
            <w:tcBorders>
              <w:top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tcPr>
          <w:p w:rsidR="00B75233" w:rsidRDefault="00153A98">
            <w:pPr>
              <w:pStyle w:val="TableParagraph"/>
              <w:spacing w:before="127" w:line="237" w:lineRule="auto"/>
              <w:ind w:left="339" w:right="117" w:hanging="184"/>
              <w:rPr>
                <w:sz w:val="18"/>
              </w:rPr>
            </w:pPr>
            <w:r>
              <w:rPr>
                <w:sz w:val="18"/>
              </w:rPr>
              <w:t>生态效益指标</w:t>
            </w:r>
          </w:p>
        </w:tc>
        <w:tc>
          <w:tcPr>
            <w:tcW w:w="3326" w:type="dxa"/>
            <w:gridSpan w:val="2"/>
          </w:tcPr>
          <w:p w:rsidR="00B75233" w:rsidRDefault="00B75233">
            <w:pPr>
              <w:pStyle w:val="TableParagraph"/>
              <w:spacing w:before="9"/>
              <w:rPr>
                <w:sz w:val="18"/>
              </w:rPr>
            </w:pPr>
          </w:p>
          <w:p w:rsidR="00B75233" w:rsidRDefault="00284018">
            <w:pPr>
              <w:pStyle w:val="TableParagraph"/>
              <w:ind w:left="387"/>
              <w:rPr>
                <w:sz w:val="18"/>
              </w:rPr>
            </w:pPr>
            <w:r>
              <w:rPr>
                <w:sz w:val="18"/>
              </w:rPr>
              <w:t>是否优化城市</w:t>
            </w:r>
            <w:r>
              <w:rPr>
                <w:rFonts w:hint="eastAsia"/>
                <w:sz w:val="18"/>
              </w:rPr>
              <w:t>生</w:t>
            </w:r>
            <w:r w:rsidR="00153A98">
              <w:rPr>
                <w:sz w:val="18"/>
              </w:rPr>
              <w:t>态环境（15分）</w:t>
            </w:r>
          </w:p>
        </w:tc>
        <w:tc>
          <w:tcPr>
            <w:tcW w:w="1675" w:type="dxa"/>
          </w:tcPr>
          <w:p w:rsidR="00B75233" w:rsidRDefault="00B75233">
            <w:pPr>
              <w:pStyle w:val="TableParagraph"/>
              <w:spacing w:before="9"/>
              <w:rPr>
                <w:sz w:val="18"/>
              </w:rPr>
            </w:pPr>
          </w:p>
          <w:p w:rsidR="00B75233" w:rsidRDefault="00153A98">
            <w:pPr>
              <w:pStyle w:val="TableParagraph"/>
              <w:ind w:left="34"/>
              <w:jc w:val="center"/>
              <w:rPr>
                <w:sz w:val="18"/>
              </w:rPr>
            </w:pPr>
            <w:r>
              <w:rPr>
                <w:w w:val="102"/>
                <w:sz w:val="18"/>
              </w:rPr>
              <w:t>是</w:t>
            </w:r>
          </w:p>
        </w:tc>
        <w:tc>
          <w:tcPr>
            <w:tcW w:w="1509" w:type="dxa"/>
          </w:tcPr>
          <w:p w:rsidR="00B75233" w:rsidRDefault="00B75233">
            <w:pPr>
              <w:pStyle w:val="TableParagraph"/>
              <w:spacing w:before="9"/>
              <w:rPr>
                <w:sz w:val="18"/>
              </w:rPr>
            </w:pPr>
          </w:p>
          <w:p w:rsidR="00B75233" w:rsidRDefault="00153A98">
            <w:pPr>
              <w:pStyle w:val="TableParagraph"/>
              <w:ind w:left="37"/>
              <w:jc w:val="center"/>
              <w:rPr>
                <w:sz w:val="18"/>
              </w:rPr>
            </w:pPr>
            <w:r>
              <w:rPr>
                <w:w w:val="102"/>
                <w:sz w:val="18"/>
              </w:rPr>
              <w:t>是</w:t>
            </w:r>
          </w:p>
        </w:tc>
        <w:tc>
          <w:tcPr>
            <w:tcW w:w="1499" w:type="dxa"/>
          </w:tcPr>
          <w:p w:rsidR="00B75233" w:rsidRDefault="00B75233">
            <w:pPr>
              <w:pStyle w:val="TableParagraph"/>
              <w:spacing w:before="9"/>
              <w:rPr>
                <w:sz w:val="18"/>
              </w:rPr>
            </w:pPr>
          </w:p>
          <w:p w:rsidR="00B75233" w:rsidRDefault="00153A98">
            <w:pPr>
              <w:pStyle w:val="TableParagraph"/>
              <w:ind w:left="62" w:right="22"/>
              <w:jc w:val="center"/>
              <w:rPr>
                <w:sz w:val="18"/>
              </w:rPr>
            </w:pPr>
            <w:r>
              <w:rPr>
                <w:sz w:val="18"/>
              </w:rPr>
              <w:t>15</w:t>
            </w:r>
          </w:p>
        </w:tc>
      </w:tr>
      <w:tr w:rsidR="00B75233">
        <w:trPr>
          <w:trHeight w:val="692"/>
        </w:trPr>
        <w:tc>
          <w:tcPr>
            <w:tcW w:w="799" w:type="dxa"/>
            <w:vMerge/>
            <w:tcBorders>
              <w:top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tcPr>
          <w:p w:rsidR="00B75233" w:rsidRDefault="00153A98">
            <w:pPr>
              <w:pStyle w:val="TableParagraph"/>
              <w:spacing w:before="130" w:line="237" w:lineRule="auto"/>
              <w:ind w:left="339" w:right="25" w:hanging="275"/>
              <w:rPr>
                <w:sz w:val="18"/>
              </w:rPr>
            </w:pPr>
            <w:r>
              <w:rPr>
                <w:sz w:val="18"/>
              </w:rPr>
              <w:t>可持续影响指标</w:t>
            </w:r>
          </w:p>
        </w:tc>
        <w:tc>
          <w:tcPr>
            <w:tcW w:w="3326" w:type="dxa"/>
            <w:gridSpan w:val="2"/>
          </w:tcPr>
          <w:p w:rsidR="00B75233" w:rsidRDefault="00B75233">
            <w:pPr>
              <w:pStyle w:val="TableParagraph"/>
              <w:spacing w:before="1"/>
              <w:rPr>
                <w:sz w:val="19"/>
              </w:rPr>
            </w:pPr>
          </w:p>
          <w:p w:rsidR="00B75233" w:rsidRDefault="00153A98">
            <w:pPr>
              <w:pStyle w:val="TableParagraph"/>
              <w:ind w:left="569"/>
              <w:rPr>
                <w:sz w:val="18"/>
              </w:rPr>
            </w:pPr>
            <w:r>
              <w:rPr>
                <w:sz w:val="18"/>
              </w:rPr>
              <w:t>是否有可持续影响（10分）</w:t>
            </w:r>
          </w:p>
        </w:tc>
        <w:tc>
          <w:tcPr>
            <w:tcW w:w="1675" w:type="dxa"/>
          </w:tcPr>
          <w:p w:rsidR="00B75233" w:rsidRDefault="00B75233">
            <w:pPr>
              <w:pStyle w:val="TableParagraph"/>
              <w:spacing w:before="1"/>
              <w:rPr>
                <w:sz w:val="19"/>
              </w:rPr>
            </w:pPr>
          </w:p>
          <w:p w:rsidR="00B75233" w:rsidRDefault="00153A98">
            <w:pPr>
              <w:pStyle w:val="TableParagraph"/>
              <w:ind w:left="34"/>
              <w:jc w:val="center"/>
              <w:rPr>
                <w:sz w:val="18"/>
              </w:rPr>
            </w:pPr>
            <w:r>
              <w:rPr>
                <w:w w:val="102"/>
                <w:sz w:val="18"/>
              </w:rPr>
              <w:t>是</w:t>
            </w:r>
          </w:p>
        </w:tc>
        <w:tc>
          <w:tcPr>
            <w:tcW w:w="1509" w:type="dxa"/>
          </w:tcPr>
          <w:p w:rsidR="00B75233" w:rsidRDefault="00B75233">
            <w:pPr>
              <w:pStyle w:val="TableParagraph"/>
              <w:spacing w:before="1"/>
              <w:rPr>
                <w:sz w:val="19"/>
              </w:rPr>
            </w:pPr>
          </w:p>
          <w:p w:rsidR="00B75233" w:rsidRDefault="00153A98">
            <w:pPr>
              <w:pStyle w:val="TableParagraph"/>
              <w:ind w:left="37"/>
              <w:jc w:val="center"/>
              <w:rPr>
                <w:sz w:val="18"/>
              </w:rPr>
            </w:pPr>
            <w:r>
              <w:rPr>
                <w:w w:val="102"/>
                <w:sz w:val="18"/>
              </w:rPr>
              <w:t>是</w:t>
            </w:r>
          </w:p>
        </w:tc>
        <w:tc>
          <w:tcPr>
            <w:tcW w:w="1499" w:type="dxa"/>
          </w:tcPr>
          <w:p w:rsidR="00B75233" w:rsidRDefault="00B75233">
            <w:pPr>
              <w:pStyle w:val="TableParagraph"/>
              <w:spacing w:before="1"/>
              <w:rPr>
                <w:sz w:val="19"/>
              </w:rPr>
            </w:pPr>
          </w:p>
          <w:p w:rsidR="00B75233" w:rsidRDefault="00153A98">
            <w:pPr>
              <w:pStyle w:val="TableParagraph"/>
              <w:ind w:left="62" w:right="22"/>
              <w:jc w:val="center"/>
              <w:rPr>
                <w:sz w:val="18"/>
              </w:rPr>
            </w:pPr>
            <w:r>
              <w:rPr>
                <w:sz w:val="18"/>
              </w:rPr>
              <w:t>10</w:t>
            </w:r>
          </w:p>
        </w:tc>
      </w:tr>
      <w:tr w:rsidR="00B75233">
        <w:trPr>
          <w:trHeight w:val="517"/>
        </w:trPr>
        <w:tc>
          <w:tcPr>
            <w:tcW w:w="799" w:type="dxa"/>
          </w:tcPr>
          <w:p w:rsidR="00B75233" w:rsidRDefault="00153A98">
            <w:pPr>
              <w:pStyle w:val="TableParagraph"/>
              <w:spacing w:before="155"/>
              <w:ind w:left="222"/>
              <w:rPr>
                <w:sz w:val="18"/>
              </w:rPr>
            </w:pPr>
            <w:r>
              <w:rPr>
                <w:sz w:val="18"/>
              </w:rPr>
              <w:t>总分</w:t>
            </w:r>
          </w:p>
        </w:tc>
        <w:tc>
          <w:tcPr>
            <w:tcW w:w="9863" w:type="dxa"/>
            <w:gridSpan w:val="7"/>
          </w:tcPr>
          <w:p w:rsidR="00B75233" w:rsidRDefault="00153A98">
            <w:pPr>
              <w:pStyle w:val="TableParagraph"/>
              <w:spacing w:before="155"/>
              <w:ind w:left="1407" w:right="1374"/>
              <w:jc w:val="center"/>
              <w:rPr>
                <w:sz w:val="18"/>
              </w:rPr>
            </w:pPr>
            <w:r>
              <w:rPr>
                <w:sz w:val="18"/>
              </w:rPr>
              <w:t>78.65</w:t>
            </w:r>
          </w:p>
        </w:tc>
      </w:tr>
      <w:tr w:rsidR="00B75233">
        <w:trPr>
          <w:trHeight w:val="1151"/>
        </w:trPr>
        <w:tc>
          <w:tcPr>
            <w:tcW w:w="799" w:type="dxa"/>
          </w:tcPr>
          <w:p w:rsidR="00B75233" w:rsidRDefault="00153A98">
            <w:pPr>
              <w:pStyle w:val="TableParagraph"/>
              <w:spacing w:before="133" w:line="237" w:lineRule="auto"/>
              <w:ind w:left="37" w:right="6"/>
              <w:jc w:val="center"/>
              <w:rPr>
                <w:sz w:val="18"/>
              </w:rPr>
            </w:pPr>
            <w:r>
              <w:rPr>
                <w:sz w:val="18"/>
              </w:rPr>
              <w:t>偏差大或目标未完成原因分析</w:t>
            </w:r>
          </w:p>
        </w:tc>
        <w:tc>
          <w:tcPr>
            <w:tcW w:w="9863" w:type="dxa"/>
            <w:gridSpan w:val="7"/>
          </w:tcPr>
          <w:p w:rsidR="00B75233" w:rsidRDefault="00B75233">
            <w:pPr>
              <w:pStyle w:val="TableParagraph"/>
              <w:rPr>
                <w:sz w:val="18"/>
              </w:rPr>
            </w:pPr>
          </w:p>
          <w:p w:rsidR="00B75233" w:rsidRDefault="00B75233">
            <w:pPr>
              <w:pStyle w:val="TableParagraph"/>
              <w:spacing w:before="10"/>
              <w:rPr>
                <w:sz w:val="18"/>
              </w:rPr>
            </w:pPr>
          </w:p>
          <w:p w:rsidR="00B75233" w:rsidRDefault="00153A98">
            <w:pPr>
              <w:pStyle w:val="TableParagraph"/>
              <w:ind w:left="1408" w:right="1374"/>
              <w:jc w:val="center"/>
              <w:rPr>
                <w:sz w:val="18"/>
              </w:rPr>
            </w:pPr>
            <w:r>
              <w:rPr>
                <w:sz w:val="18"/>
              </w:rPr>
              <w:t>因受疫情影响向市普查专班提交合格的监测数据时间有所延迟，其余各项指标均已完成。</w:t>
            </w:r>
          </w:p>
        </w:tc>
      </w:tr>
      <w:tr w:rsidR="00B75233">
        <w:trPr>
          <w:trHeight w:val="1151"/>
        </w:trPr>
        <w:tc>
          <w:tcPr>
            <w:tcW w:w="799" w:type="dxa"/>
          </w:tcPr>
          <w:p w:rsidR="00B75233" w:rsidRDefault="00B75233">
            <w:pPr>
              <w:pStyle w:val="TableParagraph"/>
              <w:spacing w:before="6"/>
              <w:rPr>
                <w:sz w:val="19"/>
              </w:rPr>
            </w:pPr>
          </w:p>
          <w:p w:rsidR="00B75233" w:rsidRDefault="00153A98">
            <w:pPr>
              <w:pStyle w:val="TableParagraph"/>
              <w:spacing w:line="235" w:lineRule="auto"/>
              <w:ind w:left="37" w:right="6"/>
              <w:jc w:val="both"/>
              <w:rPr>
                <w:sz w:val="18"/>
              </w:rPr>
            </w:pPr>
            <w:r>
              <w:rPr>
                <w:sz w:val="18"/>
              </w:rPr>
              <w:t>改进措施及结果应用方案</w:t>
            </w:r>
          </w:p>
        </w:tc>
        <w:tc>
          <w:tcPr>
            <w:tcW w:w="9863" w:type="dxa"/>
            <w:gridSpan w:val="7"/>
          </w:tcPr>
          <w:p w:rsidR="00B75233" w:rsidRDefault="00B75233">
            <w:pPr>
              <w:pStyle w:val="TableParagraph"/>
              <w:rPr>
                <w:sz w:val="18"/>
              </w:rPr>
            </w:pPr>
          </w:p>
          <w:p w:rsidR="00B75233" w:rsidRDefault="00B75233">
            <w:pPr>
              <w:pStyle w:val="TableParagraph"/>
              <w:spacing w:before="11"/>
              <w:rPr>
                <w:sz w:val="18"/>
              </w:rPr>
            </w:pPr>
          </w:p>
          <w:p w:rsidR="00B75233" w:rsidRDefault="00153A98">
            <w:pPr>
              <w:pStyle w:val="TableParagraph"/>
              <w:ind w:left="727"/>
              <w:rPr>
                <w:sz w:val="18"/>
              </w:rPr>
            </w:pPr>
            <w:r>
              <w:rPr>
                <w:sz w:val="18"/>
              </w:rPr>
              <w:t>下</w:t>
            </w:r>
            <w:proofErr w:type="gramStart"/>
            <w:r>
              <w:rPr>
                <w:sz w:val="18"/>
              </w:rPr>
              <w:t>步根据</w:t>
            </w:r>
            <w:proofErr w:type="gramEnd"/>
            <w:r>
              <w:rPr>
                <w:sz w:val="18"/>
              </w:rPr>
              <w:t>市局园林绿化资源动态监测工作要求，按期完成东西湖区园林绿化资源动态监测的外业调查工作</w:t>
            </w:r>
          </w:p>
        </w:tc>
      </w:tr>
      <w:tr w:rsidR="00B75233">
        <w:trPr>
          <w:trHeight w:val="1151"/>
        </w:trPr>
        <w:tc>
          <w:tcPr>
            <w:tcW w:w="799" w:type="dxa"/>
          </w:tcPr>
          <w:p w:rsidR="00B75233" w:rsidRDefault="00B75233">
            <w:pPr>
              <w:pStyle w:val="TableParagraph"/>
              <w:spacing w:before="2"/>
              <w:rPr>
                <w:sz w:val="19"/>
              </w:rPr>
            </w:pPr>
          </w:p>
          <w:p w:rsidR="00B75233" w:rsidRDefault="00153A98">
            <w:pPr>
              <w:pStyle w:val="TableParagraph"/>
              <w:spacing w:line="237" w:lineRule="auto"/>
              <w:ind w:left="37" w:right="6"/>
              <w:jc w:val="both"/>
              <w:rPr>
                <w:sz w:val="18"/>
              </w:rPr>
            </w:pPr>
            <w:r>
              <w:rPr>
                <w:sz w:val="18"/>
              </w:rPr>
              <w:t>单位主要负责人签批意见</w:t>
            </w:r>
          </w:p>
        </w:tc>
        <w:tc>
          <w:tcPr>
            <w:tcW w:w="9863" w:type="dxa"/>
            <w:gridSpan w:val="7"/>
          </w:tcPr>
          <w:p w:rsidR="00B75233" w:rsidRDefault="00B75233">
            <w:pPr>
              <w:pStyle w:val="TableParagraph"/>
              <w:rPr>
                <w:sz w:val="18"/>
              </w:rPr>
            </w:pPr>
          </w:p>
          <w:p w:rsidR="00B75233" w:rsidRDefault="00B75233">
            <w:pPr>
              <w:pStyle w:val="TableParagraph"/>
              <w:spacing w:before="11"/>
              <w:rPr>
                <w:sz w:val="18"/>
              </w:rPr>
            </w:pPr>
          </w:p>
          <w:p w:rsidR="00B75233" w:rsidRDefault="00153A98">
            <w:pPr>
              <w:pStyle w:val="TableParagraph"/>
              <w:ind w:right="1982"/>
              <w:jc w:val="right"/>
              <w:rPr>
                <w:sz w:val="18"/>
              </w:rPr>
            </w:pPr>
            <w:r>
              <w:rPr>
                <w:sz w:val="18"/>
              </w:rPr>
              <w:t>签名：年月日</w:t>
            </w:r>
          </w:p>
        </w:tc>
      </w:tr>
    </w:tbl>
    <w:p w:rsidR="00B75233" w:rsidRDefault="00B75233">
      <w:pPr>
        <w:jc w:val="right"/>
        <w:rPr>
          <w:sz w:val="18"/>
        </w:rPr>
        <w:sectPr w:rsidR="00B75233">
          <w:headerReference w:type="default" r:id="rId84"/>
          <w:footerReference w:type="default" r:id="rId85"/>
          <w:pgSz w:w="11910" w:h="16840"/>
          <w:pgMar w:top="680" w:right="0" w:bottom="2360" w:left="140" w:header="0" w:footer="2165" w:gutter="0"/>
          <w:cols w:space="720"/>
        </w:sectPr>
      </w:pPr>
    </w:p>
    <w:p w:rsidR="00B75233" w:rsidRDefault="00153A98">
      <w:pPr>
        <w:pStyle w:val="a3"/>
        <w:spacing w:before="8"/>
        <w:rPr>
          <w:sz w:val="11"/>
        </w:rPr>
      </w:pPr>
      <w:r>
        <w:rPr>
          <w:noProof/>
          <w:lang w:val="en-US" w:bidi="ar-SA"/>
        </w:rPr>
        <w:lastRenderedPageBreak/>
        <mc:AlternateContent>
          <mc:Choice Requires="wps">
            <w:drawing>
              <wp:anchor distT="0" distB="0" distL="114300" distR="114300" simplePos="0" relativeHeight="251700224" behindDoc="1" locked="0" layoutInCell="1" allowOverlap="1">
                <wp:simplePos x="0" y="0"/>
                <wp:positionH relativeFrom="page">
                  <wp:posOffset>659130</wp:posOffset>
                </wp:positionH>
                <wp:positionV relativeFrom="page">
                  <wp:posOffset>4850130</wp:posOffset>
                </wp:positionV>
                <wp:extent cx="142240" cy="142240"/>
                <wp:effectExtent l="0" t="0" r="0" b="0"/>
                <wp:wrapNone/>
                <wp:docPr id="41" name="文本框 42"/>
                <wp:cNvGraphicFramePr/>
                <a:graphic xmlns:a="http://schemas.openxmlformats.org/drawingml/2006/main">
                  <a:graphicData uri="http://schemas.microsoft.com/office/word/2010/wordprocessingShape">
                    <wps:wsp>
                      <wps:cNvSpPr txBox="1"/>
                      <wps:spPr>
                        <a:xfrm>
                          <a:off x="0" y="0"/>
                          <a:ext cx="142240" cy="142240"/>
                        </a:xfrm>
                        <a:prstGeom prst="rect">
                          <a:avLst/>
                        </a:prstGeom>
                        <a:noFill/>
                        <a:ln>
                          <a:noFill/>
                        </a:ln>
                      </wps:spPr>
                      <wps:txbx>
                        <w:txbxContent>
                          <w:p w:rsidR="00153A98" w:rsidRDefault="00153A98">
                            <w:pPr>
                              <w:spacing w:line="224" w:lineRule="exact"/>
                              <w:ind w:left="20"/>
                              <w:rPr>
                                <w:sz w:val="18"/>
                              </w:rPr>
                            </w:pPr>
                            <w:r>
                              <w:rPr>
                                <w:w w:val="102"/>
                                <w:sz w:val="18"/>
                              </w:rPr>
                              <w:t>（</w:t>
                            </w:r>
                          </w:p>
                        </w:txbxContent>
                      </wps:txbx>
                      <wps:bodyPr vert="vert" lIns="0" tIns="0" rIns="0" bIns="0" upright="1"/>
                    </wps:wsp>
                  </a:graphicData>
                </a:graphic>
              </wp:anchor>
            </w:drawing>
          </mc:Choice>
          <mc:Fallback>
            <w:pict>
              <v:shape id="文本框 42" o:spid="_x0000_s1066" type="#_x0000_t202" style="position:absolute;margin-left:51.9pt;margin-top:381.9pt;width:11.2pt;height:11.2pt;z-index:-2516162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" filled="f" stroked="f">
                <v:textbox style="layout-flow:vertical" inset="0,0,0,0">
                  <w:txbxContent>
                    <w:p w:rsidR="00153A98" w:rsidRDefault="00153A98">
                      <w:pPr>
                        <w:spacing w:line="224" w:lineRule="exact"/>
                        <w:ind w:left="20"/>
                        <w:rPr>
                          <w:sz w:val="18"/>
                        </w:rPr>
                      </w:pPr>
                      <w:r>
                        <w:rPr>
                          <w:w w:val="102"/>
                          <w:sz w:val="18"/>
                        </w:rPr>
                        <w:t>（</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01248" behindDoc="1" locked="0" layoutInCell="1" allowOverlap="1">
                <wp:simplePos x="0" y="0"/>
                <wp:positionH relativeFrom="page">
                  <wp:posOffset>659130</wp:posOffset>
                </wp:positionH>
                <wp:positionV relativeFrom="page">
                  <wp:posOffset>5427980</wp:posOffset>
                </wp:positionV>
                <wp:extent cx="142240" cy="142240"/>
                <wp:effectExtent l="0" t="0" r="0" b="0"/>
                <wp:wrapNone/>
                <wp:docPr id="42" name="文本框 43"/>
                <wp:cNvGraphicFramePr/>
                <a:graphic xmlns:a="http://schemas.openxmlformats.org/drawingml/2006/main">
                  <a:graphicData uri="http://schemas.microsoft.com/office/word/2010/wordprocessingShape">
                    <wps:wsp>
                      <wps:cNvSpPr txBox="1"/>
                      <wps:spPr>
                        <a:xfrm>
                          <a:off x="0" y="0"/>
                          <a:ext cx="142240" cy="142240"/>
                        </a:xfrm>
                        <a:prstGeom prst="rect">
                          <a:avLst/>
                        </a:prstGeom>
                        <a:noFill/>
                        <a:ln>
                          <a:noFill/>
                        </a:ln>
                      </wps:spPr>
                      <wps:txbx>
                        <w:txbxContent>
                          <w:p w:rsidR="00153A98" w:rsidRDefault="00153A98">
                            <w:pPr>
                              <w:spacing w:line="224" w:lineRule="exact"/>
                              <w:ind w:left="20"/>
                              <w:rPr>
                                <w:sz w:val="18"/>
                              </w:rPr>
                            </w:pPr>
                            <w:r>
                              <w:rPr>
                                <w:w w:val="102"/>
                                <w:sz w:val="18"/>
                              </w:rPr>
                              <w:t>）</w:t>
                            </w:r>
                          </w:p>
                        </w:txbxContent>
                      </wps:txbx>
                      <wps:bodyPr vert="vert" lIns="0" tIns="0" rIns="0" bIns="0" upright="1"/>
                    </wps:wsp>
                  </a:graphicData>
                </a:graphic>
              </wp:anchor>
            </w:drawing>
          </mc:Choice>
          <mc:Fallback>
            <w:pict>
              <v:shape id="文本框 43" o:spid="_x0000_s1067" type="#_x0000_t202" style="position:absolute;margin-left:51.9pt;margin-top:427.4pt;width:11.2pt;height:11.2pt;z-index:-2516152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" filled="f" stroked="f">
                <v:textbox style="layout-flow:vertical" inset="0,0,0,0">
                  <w:txbxContent>
                    <w:p w:rsidR="00153A98" w:rsidRDefault="00153A98">
                      <w:pPr>
                        <w:spacing w:line="224" w:lineRule="exact"/>
                        <w:ind w:left="20"/>
                        <w:rPr>
                          <w:sz w:val="18"/>
                        </w:rPr>
                      </w:pPr>
                      <w:r>
                        <w:rPr>
                          <w:w w:val="102"/>
                          <w:sz w:val="18"/>
                        </w:rPr>
                        <w:t>）</w:t>
                      </w:r>
                    </w:p>
                  </w:txbxContent>
                </v:textbox>
                <w10:wrap anchorx="page" anchory="page"/>
              </v:shape>
            </w:pict>
          </mc:Fallback>
        </mc:AlternateContent>
      </w:r>
    </w:p>
    <w:p w:rsidR="00B75233" w:rsidRDefault="00153A98">
      <w:pPr>
        <w:tabs>
          <w:tab w:val="left" w:pos="7345"/>
        </w:tabs>
        <w:spacing w:before="73"/>
        <w:ind w:left="647"/>
        <w:rPr>
          <w:sz w:val="20"/>
        </w:rPr>
      </w:pPr>
      <w:r>
        <w:rPr>
          <w:sz w:val="20"/>
        </w:rPr>
        <w:t>单位名称：武汉市东西湖区住房和城乡建设局</w:t>
      </w:r>
      <w:r>
        <w:rPr>
          <w:sz w:val="20"/>
        </w:rPr>
        <w:tab/>
        <w:t>填报日期：</w:t>
      </w:r>
    </w:p>
    <w:p w:rsidR="00B75233" w:rsidRDefault="00B75233">
      <w:pPr>
        <w:pStyle w:val="a3"/>
        <w:spacing w:before="8"/>
        <w:rPr>
          <w:sz w:val="5"/>
        </w:rPr>
      </w:pPr>
    </w:p>
    <w:tbl>
      <w:tblPr>
        <w:tblW w:w="0" w:type="auto"/>
        <w:tblInd w:w="6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99"/>
        <w:gridCol w:w="825"/>
        <w:gridCol w:w="1029"/>
        <w:gridCol w:w="1675"/>
        <w:gridCol w:w="1651"/>
        <w:gridCol w:w="1675"/>
        <w:gridCol w:w="1509"/>
        <w:gridCol w:w="1499"/>
      </w:tblGrid>
      <w:tr w:rsidR="00B75233">
        <w:trPr>
          <w:trHeight w:val="423"/>
        </w:trPr>
        <w:tc>
          <w:tcPr>
            <w:tcW w:w="2653" w:type="dxa"/>
            <w:gridSpan w:val="3"/>
          </w:tcPr>
          <w:p w:rsidR="00B75233" w:rsidRDefault="00153A98">
            <w:pPr>
              <w:pStyle w:val="TableParagraph"/>
              <w:spacing w:before="109"/>
              <w:ind w:left="952" w:right="919"/>
              <w:jc w:val="center"/>
              <w:rPr>
                <w:sz w:val="18"/>
              </w:rPr>
            </w:pPr>
            <w:r>
              <w:rPr>
                <w:sz w:val="18"/>
              </w:rPr>
              <w:t>项目名称</w:t>
            </w:r>
          </w:p>
        </w:tc>
        <w:tc>
          <w:tcPr>
            <w:tcW w:w="8009" w:type="dxa"/>
            <w:gridSpan w:val="5"/>
          </w:tcPr>
          <w:p w:rsidR="00B75233" w:rsidRDefault="00153A98">
            <w:pPr>
              <w:pStyle w:val="TableParagraph"/>
              <w:spacing w:before="109"/>
              <w:ind w:left="2283" w:right="2246"/>
              <w:jc w:val="center"/>
              <w:rPr>
                <w:sz w:val="18"/>
              </w:rPr>
            </w:pPr>
            <w:r>
              <w:rPr>
                <w:sz w:val="18"/>
              </w:rPr>
              <w:t>府河湿地柏泉郊野公园—硬质环形绿道项目</w:t>
            </w:r>
          </w:p>
        </w:tc>
      </w:tr>
      <w:tr w:rsidR="00B75233">
        <w:trPr>
          <w:trHeight w:val="424"/>
        </w:trPr>
        <w:tc>
          <w:tcPr>
            <w:tcW w:w="2653" w:type="dxa"/>
            <w:gridSpan w:val="3"/>
          </w:tcPr>
          <w:p w:rsidR="00B75233" w:rsidRDefault="00153A98">
            <w:pPr>
              <w:pStyle w:val="TableParagraph"/>
              <w:spacing w:before="109"/>
              <w:ind w:left="952" w:right="919"/>
              <w:jc w:val="center"/>
              <w:rPr>
                <w:sz w:val="18"/>
              </w:rPr>
            </w:pPr>
            <w:r>
              <w:rPr>
                <w:sz w:val="18"/>
              </w:rPr>
              <w:t>主管部门</w:t>
            </w:r>
          </w:p>
        </w:tc>
        <w:tc>
          <w:tcPr>
            <w:tcW w:w="3326" w:type="dxa"/>
            <w:gridSpan w:val="2"/>
          </w:tcPr>
          <w:p w:rsidR="00B75233" w:rsidRDefault="00153A98">
            <w:pPr>
              <w:pStyle w:val="TableParagraph"/>
              <w:spacing w:before="109"/>
              <w:ind w:left="296"/>
              <w:rPr>
                <w:sz w:val="18"/>
              </w:rPr>
            </w:pPr>
            <w:r>
              <w:rPr>
                <w:sz w:val="18"/>
              </w:rPr>
              <w:t>武汉市东西湖区住房和城乡建设局</w:t>
            </w:r>
          </w:p>
        </w:tc>
        <w:tc>
          <w:tcPr>
            <w:tcW w:w="1675" w:type="dxa"/>
          </w:tcPr>
          <w:p w:rsidR="00B75233" w:rsidRDefault="00153A98">
            <w:pPr>
              <w:pStyle w:val="TableParagraph"/>
              <w:spacing w:before="109"/>
              <w:ind w:left="148" w:right="115"/>
              <w:jc w:val="center"/>
              <w:rPr>
                <w:sz w:val="18"/>
              </w:rPr>
            </w:pPr>
            <w:r>
              <w:rPr>
                <w:sz w:val="18"/>
              </w:rPr>
              <w:t>项目实施单位</w:t>
            </w:r>
          </w:p>
        </w:tc>
        <w:tc>
          <w:tcPr>
            <w:tcW w:w="3008" w:type="dxa"/>
            <w:gridSpan w:val="2"/>
          </w:tcPr>
          <w:p w:rsidR="00B75233" w:rsidRDefault="00153A98">
            <w:pPr>
              <w:pStyle w:val="TableParagraph"/>
              <w:spacing w:before="109"/>
              <w:ind w:left="1222" w:right="1185"/>
              <w:jc w:val="center"/>
              <w:rPr>
                <w:sz w:val="18"/>
              </w:rPr>
            </w:pPr>
            <w:r>
              <w:rPr>
                <w:sz w:val="18"/>
              </w:rPr>
              <w:t>园林科</w:t>
            </w:r>
          </w:p>
        </w:tc>
      </w:tr>
      <w:tr w:rsidR="00B75233">
        <w:trPr>
          <w:trHeight w:val="424"/>
        </w:trPr>
        <w:tc>
          <w:tcPr>
            <w:tcW w:w="2653" w:type="dxa"/>
            <w:gridSpan w:val="3"/>
          </w:tcPr>
          <w:p w:rsidR="00B75233" w:rsidRDefault="00153A98">
            <w:pPr>
              <w:pStyle w:val="TableParagraph"/>
              <w:spacing w:before="110"/>
              <w:ind w:left="952" w:right="919"/>
              <w:jc w:val="center"/>
              <w:rPr>
                <w:sz w:val="18"/>
              </w:rPr>
            </w:pPr>
            <w:r>
              <w:rPr>
                <w:sz w:val="18"/>
              </w:rPr>
              <w:t>项目类别</w:t>
            </w:r>
          </w:p>
        </w:tc>
        <w:tc>
          <w:tcPr>
            <w:tcW w:w="8009" w:type="dxa"/>
            <w:gridSpan w:val="5"/>
          </w:tcPr>
          <w:p w:rsidR="00B75233" w:rsidRDefault="00153A98">
            <w:pPr>
              <w:pStyle w:val="TableParagraph"/>
              <w:tabs>
                <w:tab w:val="left" w:pos="2316"/>
                <w:tab w:val="left" w:pos="3696"/>
              </w:tabs>
              <w:spacing w:before="110"/>
              <w:ind w:left="36"/>
              <w:rPr>
                <w:sz w:val="18"/>
              </w:rPr>
            </w:pPr>
            <w:r>
              <w:rPr>
                <w:sz w:val="18"/>
              </w:rPr>
              <w:t xml:space="preserve">1、部门预算项目 </w:t>
            </w:r>
            <w:r>
              <w:rPr>
                <w:spacing w:val="20"/>
                <w:sz w:val="18"/>
              </w:rPr>
              <w:t xml:space="preserve"> </w:t>
            </w:r>
            <w:r>
              <w:rPr>
                <w:rFonts w:ascii="Wingdings" w:eastAsia="Wingdings" w:hAnsi="Wingdings"/>
                <w:position w:val="1"/>
                <w:sz w:val="18"/>
              </w:rPr>
              <w:t></w:t>
            </w:r>
            <w:r>
              <w:rPr>
                <w:rFonts w:ascii="Times New Roman" w:eastAsia="Times New Roman" w:hAnsi="Times New Roman"/>
                <w:position w:val="1"/>
                <w:sz w:val="18"/>
              </w:rPr>
              <w:tab/>
            </w:r>
            <w:r>
              <w:rPr>
                <w:sz w:val="18"/>
              </w:rPr>
              <w:t>2、区直专项</w:t>
            </w:r>
            <w:r>
              <w:rPr>
                <w:sz w:val="18"/>
              </w:rPr>
              <w:tab/>
              <w:t>口</w:t>
            </w:r>
          </w:p>
        </w:tc>
      </w:tr>
      <w:tr w:rsidR="00B75233">
        <w:trPr>
          <w:trHeight w:val="424"/>
        </w:trPr>
        <w:tc>
          <w:tcPr>
            <w:tcW w:w="2653" w:type="dxa"/>
            <w:gridSpan w:val="3"/>
          </w:tcPr>
          <w:p w:rsidR="00B75233" w:rsidRDefault="00153A98">
            <w:pPr>
              <w:pStyle w:val="TableParagraph"/>
              <w:spacing w:before="109"/>
              <w:ind w:left="952" w:right="919"/>
              <w:jc w:val="center"/>
              <w:rPr>
                <w:sz w:val="18"/>
              </w:rPr>
            </w:pPr>
            <w:r>
              <w:rPr>
                <w:sz w:val="18"/>
              </w:rPr>
              <w:t>项目属性</w:t>
            </w:r>
          </w:p>
        </w:tc>
        <w:tc>
          <w:tcPr>
            <w:tcW w:w="8009" w:type="dxa"/>
            <w:gridSpan w:val="5"/>
          </w:tcPr>
          <w:p w:rsidR="00B75233" w:rsidRDefault="00153A98">
            <w:pPr>
              <w:pStyle w:val="TableParagraph"/>
              <w:tabs>
                <w:tab w:val="left" w:pos="1599"/>
                <w:tab w:val="left" w:pos="2319"/>
              </w:tabs>
              <w:spacing w:before="109"/>
              <w:ind w:left="36"/>
              <w:rPr>
                <w:sz w:val="18"/>
              </w:rPr>
            </w:pPr>
            <w:r>
              <w:rPr>
                <w:sz w:val="18"/>
              </w:rPr>
              <w:t>1、持续性项目</w:t>
            </w:r>
            <w:r>
              <w:rPr>
                <w:sz w:val="18"/>
              </w:rPr>
              <w:tab/>
            </w:r>
            <w:r>
              <w:rPr>
                <w:rFonts w:ascii="Wingdings" w:eastAsia="Wingdings" w:hAnsi="Wingdings"/>
                <w:position w:val="1"/>
                <w:sz w:val="18"/>
              </w:rPr>
              <w:t></w:t>
            </w:r>
            <w:r>
              <w:rPr>
                <w:rFonts w:ascii="Times New Roman" w:eastAsia="Times New Roman" w:hAnsi="Times New Roman"/>
                <w:position w:val="1"/>
                <w:sz w:val="18"/>
              </w:rPr>
              <w:tab/>
            </w:r>
            <w:r>
              <w:rPr>
                <w:sz w:val="18"/>
              </w:rPr>
              <w:t>2、新增性项目</w:t>
            </w:r>
            <w:r>
              <w:rPr>
                <w:spacing w:val="5"/>
                <w:sz w:val="18"/>
              </w:rPr>
              <w:t xml:space="preserve"> </w:t>
            </w:r>
            <w:r>
              <w:rPr>
                <w:sz w:val="18"/>
              </w:rPr>
              <w:t>口</w:t>
            </w:r>
          </w:p>
        </w:tc>
      </w:tr>
      <w:tr w:rsidR="00B75233">
        <w:trPr>
          <w:trHeight w:val="423"/>
        </w:trPr>
        <w:tc>
          <w:tcPr>
            <w:tcW w:w="2653" w:type="dxa"/>
            <w:gridSpan w:val="3"/>
          </w:tcPr>
          <w:p w:rsidR="00B75233" w:rsidRDefault="00153A98">
            <w:pPr>
              <w:pStyle w:val="TableParagraph"/>
              <w:spacing w:before="110"/>
              <w:ind w:left="952" w:right="919"/>
              <w:jc w:val="center"/>
              <w:rPr>
                <w:sz w:val="18"/>
              </w:rPr>
            </w:pPr>
            <w:r>
              <w:rPr>
                <w:sz w:val="18"/>
              </w:rPr>
              <w:t>项目类型</w:t>
            </w:r>
          </w:p>
        </w:tc>
        <w:tc>
          <w:tcPr>
            <w:tcW w:w="8009" w:type="dxa"/>
            <w:gridSpan w:val="5"/>
          </w:tcPr>
          <w:p w:rsidR="00B75233" w:rsidRDefault="00153A98">
            <w:pPr>
              <w:pStyle w:val="TableParagraph"/>
              <w:tabs>
                <w:tab w:val="left" w:pos="1599"/>
                <w:tab w:val="left" w:pos="2338"/>
                <w:tab w:val="left" w:pos="4438"/>
              </w:tabs>
              <w:spacing w:before="110"/>
              <w:ind w:left="36"/>
              <w:rPr>
                <w:sz w:val="18"/>
              </w:rPr>
            </w:pPr>
            <w:r>
              <w:rPr>
                <w:sz w:val="18"/>
              </w:rPr>
              <w:t>1、常年性项目</w:t>
            </w:r>
            <w:r>
              <w:rPr>
                <w:sz w:val="18"/>
              </w:rPr>
              <w:tab/>
              <w:t>口</w:t>
            </w:r>
            <w:r>
              <w:rPr>
                <w:sz w:val="18"/>
              </w:rPr>
              <w:tab/>
              <w:t xml:space="preserve">2、延续性项目 </w:t>
            </w:r>
            <w:r>
              <w:rPr>
                <w:spacing w:val="18"/>
                <w:sz w:val="18"/>
              </w:rPr>
              <w:t xml:space="preserve"> </w:t>
            </w:r>
            <w:r>
              <w:rPr>
                <w:rFonts w:ascii="Wingdings" w:eastAsia="Wingdings" w:hAnsi="Wingdings"/>
                <w:position w:val="1"/>
                <w:sz w:val="18"/>
              </w:rPr>
              <w:t></w:t>
            </w:r>
            <w:r>
              <w:rPr>
                <w:rFonts w:ascii="Times New Roman" w:eastAsia="Times New Roman" w:hAnsi="Times New Roman"/>
                <w:position w:val="1"/>
                <w:sz w:val="18"/>
              </w:rPr>
              <w:tab/>
            </w:r>
            <w:r>
              <w:rPr>
                <w:sz w:val="18"/>
              </w:rPr>
              <w:t>3、一次性项目</w:t>
            </w:r>
            <w:r>
              <w:rPr>
                <w:spacing w:val="4"/>
                <w:sz w:val="18"/>
              </w:rPr>
              <w:t xml:space="preserve"> </w:t>
            </w:r>
            <w:r>
              <w:rPr>
                <w:sz w:val="18"/>
              </w:rPr>
              <w:t>口</w:t>
            </w:r>
          </w:p>
        </w:tc>
      </w:tr>
      <w:tr w:rsidR="00B75233">
        <w:trPr>
          <w:trHeight w:val="462"/>
        </w:trPr>
        <w:tc>
          <w:tcPr>
            <w:tcW w:w="1624" w:type="dxa"/>
            <w:gridSpan w:val="2"/>
            <w:vMerge w:val="restart"/>
          </w:tcPr>
          <w:p w:rsidR="00B75233" w:rsidRDefault="00B75233">
            <w:pPr>
              <w:pStyle w:val="TableParagraph"/>
              <w:spacing w:before="1"/>
              <w:rPr>
                <w:sz w:val="21"/>
              </w:rPr>
            </w:pPr>
          </w:p>
          <w:p w:rsidR="00B75233" w:rsidRDefault="00153A98">
            <w:pPr>
              <w:pStyle w:val="TableParagraph"/>
              <w:spacing w:line="229" w:lineRule="exact"/>
              <w:ind w:left="77" w:right="45"/>
              <w:jc w:val="center"/>
              <w:rPr>
                <w:sz w:val="18"/>
              </w:rPr>
            </w:pPr>
            <w:r>
              <w:rPr>
                <w:sz w:val="18"/>
              </w:rPr>
              <w:t>预算执行情况</w:t>
            </w:r>
          </w:p>
          <w:p w:rsidR="00B75233" w:rsidRDefault="00153A98">
            <w:pPr>
              <w:pStyle w:val="TableParagraph"/>
              <w:spacing w:line="229" w:lineRule="exact"/>
              <w:ind w:left="77" w:right="46"/>
              <w:jc w:val="center"/>
              <w:rPr>
                <w:sz w:val="18"/>
              </w:rPr>
            </w:pPr>
            <w:r>
              <w:rPr>
                <w:sz w:val="18"/>
              </w:rPr>
              <w:t>（万元）（20分）</w:t>
            </w:r>
          </w:p>
        </w:tc>
        <w:tc>
          <w:tcPr>
            <w:tcW w:w="1029" w:type="dxa"/>
          </w:tcPr>
          <w:p w:rsidR="00B75233" w:rsidRDefault="00B75233">
            <w:pPr>
              <w:pStyle w:val="TableParagraph"/>
              <w:rPr>
                <w:rFonts w:ascii="Times New Roman"/>
                <w:sz w:val="18"/>
              </w:rPr>
            </w:pPr>
          </w:p>
        </w:tc>
        <w:tc>
          <w:tcPr>
            <w:tcW w:w="1675" w:type="dxa"/>
          </w:tcPr>
          <w:p w:rsidR="00B75233" w:rsidRDefault="00153A98">
            <w:pPr>
              <w:pStyle w:val="TableParagraph"/>
              <w:spacing w:before="128"/>
              <w:ind w:left="149" w:right="114"/>
              <w:jc w:val="center"/>
              <w:rPr>
                <w:sz w:val="18"/>
              </w:rPr>
            </w:pPr>
            <w:r>
              <w:rPr>
                <w:sz w:val="18"/>
              </w:rPr>
              <w:t>预算数（A）</w:t>
            </w:r>
          </w:p>
        </w:tc>
        <w:tc>
          <w:tcPr>
            <w:tcW w:w="3326" w:type="dxa"/>
            <w:gridSpan w:val="2"/>
          </w:tcPr>
          <w:p w:rsidR="00B75233" w:rsidRDefault="00153A98">
            <w:pPr>
              <w:pStyle w:val="TableParagraph"/>
              <w:spacing w:before="128"/>
              <w:ind w:left="120" w:right="81"/>
              <w:jc w:val="center"/>
              <w:rPr>
                <w:sz w:val="18"/>
              </w:rPr>
            </w:pPr>
            <w:r>
              <w:rPr>
                <w:sz w:val="18"/>
              </w:rPr>
              <w:t>执行数（B）</w:t>
            </w:r>
          </w:p>
        </w:tc>
        <w:tc>
          <w:tcPr>
            <w:tcW w:w="1509" w:type="dxa"/>
          </w:tcPr>
          <w:p w:rsidR="00B75233" w:rsidRDefault="00153A98">
            <w:pPr>
              <w:pStyle w:val="TableParagraph"/>
              <w:spacing w:before="128"/>
              <w:ind w:left="111" w:right="77"/>
              <w:jc w:val="center"/>
              <w:rPr>
                <w:sz w:val="18"/>
              </w:rPr>
            </w:pPr>
            <w:r>
              <w:rPr>
                <w:sz w:val="18"/>
              </w:rPr>
              <w:t>执行率（B/A)</w:t>
            </w:r>
          </w:p>
        </w:tc>
        <w:tc>
          <w:tcPr>
            <w:tcW w:w="1499" w:type="dxa"/>
          </w:tcPr>
          <w:p w:rsidR="00B75233" w:rsidRDefault="00153A98">
            <w:pPr>
              <w:pStyle w:val="TableParagraph"/>
              <w:spacing w:before="16" w:line="228" w:lineRule="exact"/>
              <w:ind w:left="62" w:right="22"/>
              <w:jc w:val="center"/>
              <w:rPr>
                <w:sz w:val="18"/>
              </w:rPr>
            </w:pPr>
            <w:r>
              <w:rPr>
                <w:sz w:val="18"/>
              </w:rPr>
              <w:t>得分</w:t>
            </w:r>
          </w:p>
          <w:p w:rsidR="00B75233" w:rsidRDefault="00153A98">
            <w:pPr>
              <w:pStyle w:val="TableParagraph"/>
              <w:spacing w:line="198" w:lineRule="exact"/>
              <w:ind w:left="62" w:right="26"/>
              <w:jc w:val="center"/>
              <w:rPr>
                <w:sz w:val="18"/>
              </w:rPr>
            </w:pPr>
            <w:r>
              <w:rPr>
                <w:sz w:val="18"/>
              </w:rPr>
              <w:t>（20分*执行率）</w:t>
            </w:r>
          </w:p>
        </w:tc>
      </w:tr>
      <w:tr w:rsidR="00B75233">
        <w:trPr>
          <w:trHeight w:val="491"/>
        </w:trPr>
        <w:tc>
          <w:tcPr>
            <w:tcW w:w="1624" w:type="dxa"/>
            <w:gridSpan w:val="2"/>
            <w:vMerge/>
            <w:tcBorders>
              <w:top w:val="nil"/>
            </w:tcBorders>
          </w:tcPr>
          <w:p w:rsidR="00B75233" w:rsidRDefault="00B75233">
            <w:pPr>
              <w:rPr>
                <w:sz w:val="2"/>
                <w:szCs w:val="2"/>
              </w:rPr>
            </w:pPr>
          </w:p>
        </w:tc>
        <w:tc>
          <w:tcPr>
            <w:tcW w:w="1029" w:type="dxa"/>
          </w:tcPr>
          <w:p w:rsidR="00B75233" w:rsidRDefault="00153A98">
            <w:pPr>
              <w:pStyle w:val="TableParagraph"/>
              <w:spacing w:before="25" w:line="228" w:lineRule="exact"/>
              <w:ind w:left="247" w:right="25" w:hanging="183"/>
              <w:rPr>
                <w:sz w:val="18"/>
              </w:rPr>
            </w:pPr>
            <w:r>
              <w:rPr>
                <w:sz w:val="18"/>
              </w:rPr>
              <w:t>年度财政资金总额</w:t>
            </w:r>
          </w:p>
        </w:tc>
        <w:tc>
          <w:tcPr>
            <w:tcW w:w="1675" w:type="dxa"/>
          </w:tcPr>
          <w:p w:rsidR="00B75233" w:rsidRDefault="00B75233">
            <w:pPr>
              <w:pStyle w:val="TableParagraph"/>
              <w:rPr>
                <w:sz w:val="12"/>
              </w:rPr>
            </w:pPr>
          </w:p>
          <w:p w:rsidR="00B75233" w:rsidRDefault="00153A98">
            <w:pPr>
              <w:pStyle w:val="TableParagraph"/>
              <w:ind w:left="147" w:right="115"/>
              <w:jc w:val="center"/>
              <w:rPr>
                <w:sz w:val="16"/>
              </w:rPr>
            </w:pPr>
            <w:r>
              <w:rPr>
                <w:w w:val="105"/>
                <w:sz w:val="16"/>
              </w:rPr>
              <w:t>435</w:t>
            </w:r>
          </w:p>
        </w:tc>
        <w:tc>
          <w:tcPr>
            <w:tcW w:w="3326" w:type="dxa"/>
            <w:gridSpan w:val="2"/>
          </w:tcPr>
          <w:p w:rsidR="00B75233" w:rsidRDefault="00153A98">
            <w:pPr>
              <w:pStyle w:val="TableParagraph"/>
              <w:spacing w:before="143"/>
              <w:ind w:left="120" w:right="86"/>
              <w:jc w:val="center"/>
              <w:rPr>
                <w:sz w:val="18"/>
              </w:rPr>
            </w:pPr>
            <w:r>
              <w:rPr>
                <w:sz w:val="18"/>
              </w:rPr>
              <w:t>432.2</w:t>
            </w:r>
          </w:p>
        </w:tc>
        <w:tc>
          <w:tcPr>
            <w:tcW w:w="1509" w:type="dxa"/>
          </w:tcPr>
          <w:p w:rsidR="00B75233" w:rsidRDefault="00153A98">
            <w:pPr>
              <w:pStyle w:val="TableParagraph"/>
              <w:spacing w:before="143"/>
              <w:ind w:left="111" w:right="75"/>
              <w:jc w:val="center"/>
              <w:rPr>
                <w:sz w:val="18"/>
              </w:rPr>
            </w:pPr>
            <w:r>
              <w:rPr>
                <w:sz w:val="18"/>
              </w:rPr>
              <w:t>99.36%</w:t>
            </w:r>
          </w:p>
        </w:tc>
        <w:tc>
          <w:tcPr>
            <w:tcW w:w="1499" w:type="dxa"/>
          </w:tcPr>
          <w:p w:rsidR="00B75233" w:rsidRDefault="00153A98">
            <w:pPr>
              <w:pStyle w:val="TableParagraph"/>
              <w:spacing w:before="143"/>
              <w:ind w:left="61" w:right="26"/>
              <w:jc w:val="center"/>
              <w:rPr>
                <w:sz w:val="18"/>
              </w:rPr>
            </w:pPr>
            <w:r>
              <w:rPr>
                <w:sz w:val="18"/>
              </w:rPr>
              <w:t>19.87</w:t>
            </w:r>
          </w:p>
        </w:tc>
      </w:tr>
      <w:tr w:rsidR="00B75233">
        <w:trPr>
          <w:trHeight w:val="462"/>
        </w:trPr>
        <w:tc>
          <w:tcPr>
            <w:tcW w:w="799" w:type="dxa"/>
            <w:vMerge w:val="restart"/>
          </w:tcPr>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spacing w:before="3"/>
              <w:rPr>
                <w:sz w:val="25"/>
              </w:rPr>
            </w:pPr>
          </w:p>
          <w:p w:rsidR="00B75233" w:rsidRDefault="00153A98">
            <w:pPr>
              <w:pStyle w:val="TableParagraph"/>
              <w:spacing w:before="1" w:line="235" w:lineRule="auto"/>
              <w:ind w:left="331" w:right="261"/>
              <w:jc w:val="both"/>
              <w:rPr>
                <w:sz w:val="18"/>
              </w:rPr>
            </w:pPr>
            <w:r>
              <w:rPr>
                <w:sz w:val="18"/>
              </w:rPr>
              <w:t>年度绩效目标</w:t>
            </w:r>
          </w:p>
          <w:p w:rsidR="00B75233" w:rsidRDefault="00B75233">
            <w:pPr>
              <w:pStyle w:val="TableParagraph"/>
              <w:rPr>
                <w:sz w:val="18"/>
              </w:rPr>
            </w:pPr>
          </w:p>
          <w:p w:rsidR="00B75233" w:rsidRDefault="00153A98">
            <w:pPr>
              <w:pStyle w:val="TableParagraph"/>
              <w:spacing w:line="228" w:lineRule="exact"/>
              <w:ind w:left="65"/>
              <w:jc w:val="center"/>
              <w:rPr>
                <w:sz w:val="18"/>
              </w:rPr>
            </w:pPr>
            <w:r>
              <w:rPr>
                <w:w w:val="102"/>
                <w:sz w:val="18"/>
              </w:rPr>
              <w:t>8</w:t>
            </w:r>
          </w:p>
          <w:p w:rsidR="00B75233" w:rsidRDefault="00153A98">
            <w:pPr>
              <w:pStyle w:val="TableParagraph"/>
              <w:spacing w:line="227" w:lineRule="exact"/>
              <w:ind w:left="65"/>
              <w:jc w:val="center"/>
              <w:rPr>
                <w:sz w:val="18"/>
              </w:rPr>
            </w:pPr>
            <w:r>
              <w:rPr>
                <w:w w:val="102"/>
                <w:sz w:val="18"/>
              </w:rPr>
              <w:t>0</w:t>
            </w:r>
          </w:p>
          <w:p w:rsidR="00B75233" w:rsidRDefault="00153A98">
            <w:pPr>
              <w:pStyle w:val="TableParagraph"/>
              <w:spacing w:line="229" w:lineRule="exact"/>
              <w:ind w:left="67"/>
              <w:jc w:val="center"/>
              <w:rPr>
                <w:sz w:val="18"/>
              </w:rPr>
            </w:pPr>
            <w:r>
              <w:rPr>
                <w:w w:val="102"/>
                <w:sz w:val="18"/>
              </w:rPr>
              <w:t>分</w:t>
            </w:r>
          </w:p>
        </w:tc>
        <w:tc>
          <w:tcPr>
            <w:tcW w:w="825" w:type="dxa"/>
          </w:tcPr>
          <w:p w:rsidR="00B75233" w:rsidRDefault="00153A98">
            <w:pPr>
              <w:pStyle w:val="TableParagraph"/>
              <w:spacing w:before="15" w:line="226" w:lineRule="exact"/>
              <w:ind w:left="235" w:right="200"/>
              <w:rPr>
                <w:sz w:val="18"/>
              </w:rPr>
            </w:pPr>
            <w:r>
              <w:rPr>
                <w:sz w:val="18"/>
              </w:rPr>
              <w:t>一级指标</w:t>
            </w:r>
          </w:p>
        </w:tc>
        <w:tc>
          <w:tcPr>
            <w:tcW w:w="1029" w:type="dxa"/>
          </w:tcPr>
          <w:p w:rsidR="00B75233" w:rsidRDefault="00153A98">
            <w:pPr>
              <w:pStyle w:val="TableParagraph"/>
              <w:spacing w:before="128"/>
              <w:ind w:left="156"/>
              <w:rPr>
                <w:sz w:val="18"/>
              </w:rPr>
            </w:pPr>
            <w:r>
              <w:rPr>
                <w:sz w:val="18"/>
              </w:rPr>
              <w:t>二级指标</w:t>
            </w:r>
          </w:p>
        </w:tc>
        <w:tc>
          <w:tcPr>
            <w:tcW w:w="3326" w:type="dxa"/>
            <w:gridSpan w:val="2"/>
          </w:tcPr>
          <w:p w:rsidR="00B75233" w:rsidRDefault="00153A98">
            <w:pPr>
              <w:pStyle w:val="TableParagraph"/>
              <w:spacing w:before="128"/>
              <w:ind w:left="120" w:right="86"/>
              <w:jc w:val="center"/>
              <w:rPr>
                <w:sz w:val="18"/>
              </w:rPr>
            </w:pPr>
            <w:r>
              <w:rPr>
                <w:sz w:val="18"/>
              </w:rPr>
              <w:t>三级指标</w:t>
            </w:r>
          </w:p>
        </w:tc>
        <w:tc>
          <w:tcPr>
            <w:tcW w:w="1675" w:type="dxa"/>
          </w:tcPr>
          <w:p w:rsidR="00B75233" w:rsidRDefault="00153A98">
            <w:pPr>
              <w:pStyle w:val="TableParagraph"/>
              <w:spacing w:before="128"/>
              <w:ind w:left="149" w:right="115"/>
              <w:jc w:val="center"/>
              <w:rPr>
                <w:sz w:val="18"/>
              </w:rPr>
            </w:pPr>
            <w:r>
              <w:rPr>
                <w:sz w:val="18"/>
              </w:rPr>
              <w:t>年度目标值（A）</w:t>
            </w:r>
          </w:p>
        </w:tc>
        <w:tc>
          <w:tcPr>
            <w:tcW w:w="1509" w:type="dxa"/>
          </w:tcPr>
          <w:p w:rsidR="00B75233" w:rsidRDefault="00153A98">
            <w:pPr>
              <w:pStyle w:val="TableParagraph"/>
              <w:spacing w:before="128"/>
              <w:ind w:left="111" w:right="78"/>
              <w:jc w:val="center"/>
              <w:rPr>
                <w:sz w:val="18"/>
              </w:rPr>
            </w:pPr>
            <w:r>
              <w:rPr>
                <w:sz w:val="18"/>
              </w:rPr>
              <w:t>实际完成值（B)</w:t>
            </w:r>
          </w:p>
        </w:tc>
        <w:tc>
          <w:tcPr>
            <w:tcW w:w="1499" w:type="dxa"/>
          </w:tcPr>
          <w:p w:rsidR="00B75233" w:rsidRDefault="00153A98">
            <w:pPr>
              <w:pStyle w:val="TableParagraph"/>
              <w:spacing w:before="128"/>
              <w:ind w:left="62" w:right="22"/>
              <w:jc w:val="center"/>
              <w:rPr>
                <w:sz w:val="18"/>
              </w:rPr>
            </w:pPr>
            <w:r>
              <w:rPr>
                <w:sz w:val="18"/>
              </w:rPr>
              <w:t>得分</w:t>
            </w:r>
          </w:p>
        </w:tc>
      </w:tr>
      <w:tr w:rsidR="00B75233">
        <w:trPr>
          <w:trHeight w:val="687"/>
        </w:trPr>
        <w:tc>
          <w:tcPr>
            <w:tcW w:w="799" w:type="dxa"/>
            <w:vMerge/>
            <w:tcBorders>
              <w:top w:val="nil"/>
            </w:tcBorders>
          </w:tcPr>
          <w:p w:rsidR="00B75233" w:rsidRDefault="00B75233">
            <w:pPr>
              <w:rPr>
                <w:sz w:val="2"/>
                <w:szCs w:val="2"/>
              </w:rPr>
            </w:pPr>
          </w:p>
        </w:tc>
        <w:tc>
          <w:tcPr>
            <w:tcW w:w="825" w:type="dxa"/>
            <w:vMerge w:val="restart"/>
          </w:tcPr>
          <w:p w:rsidR="00B75233" w:rsidRDefault="00B75233">
            <w:pPr>
              <w:pStyle w:val="TableParagraph"/>
              <w:rPr>
                <w:sz w:val="18"/>
              </w:rPr>
            </w:pPr>
          </w:p>
          <w:p w:rsidR="00B75233" w:rsidRDefault="00B75233">
            <w:pPr>
              <w:pStyle w:val="TableParagraph"/>
              <w:rPr>
                <w:sz w:val="18"/>
              </w:rPr>
            </w:pPr>
          </w:p>
          <w:p w:rsidR="00B75233" w:rsidRDefault="00B75233">
            <w:pPr>
              <w:pStyle w:val="TableParagraph"/>
              <w:rPr>
                <w:sz w:val="18"/>
              </w:rPr>
            </w:pPr>
          </w:p>
          <w:p w:rsidR="00B75233" w:rsidRDefault="00B75233">
            <w:pPr>
              <w:pStyle w:val="TableParagraph"/>
              <w:spacing w:before="10"/>
              <w:rPr>
                <w:sz w:val="12"/>
              </w:rPr>
            </w:pPr>
          </w:p>
          <w:p w:rsidR="00B75233" w:rsidRDefault="00153A98">
            <w:pPr>
              <w:pStyle w:val="TableParagraph"/>
              <w:spacing w:line="237" w:lineRule="auto"/>
              <w:ind w:left="326" w:right="292"/>
              <w:jc w:val="both"/>
              <w:rPr>
                <w:sz w:val="18"/>
              </w:rPr>
            </w:pPr>
            <w:r>
              <w:rPr>
                <w:sz w:val="18"/>
              </w:rPr>
              <w:t>产出指标</w:t>
            </w:r>
          </w:p>
          <w:p w:rsidR="00B75233" w:rsidRDefault="00153A98">
            <w:pPr>
              <w:pStyle w:val="TableParagraph"/>
              <w:spacing w:line="223" w:lineRule="exact"/>
              <w:ind w:left="50"/>
              <w:rPr>
                <w:sz w:val="18"/>
              </w:rPr>
            </w:pPr>
            <w:r>
              <w:rPr>
                <w:sz w:val="18"/>
              </w:rPr>
              <w:t>（40分）</w:t>
            </w:r>
          </w:p>
        </w:tc>
        <w:tc>
          <w:tcPr>
            <w:tcW w:w="1029" w:type="dxa"/>
          </w:tcPr>
          <w:p w:rsidR="00B75233" w:rsidRDefault="00153A98">
            <w:pPr>
              <w:pStyle w:val="TableParagraph"/>
              <w:spacing w:before="124" w:line="229" w:lineRule="exact"/>
              <w:ind w:left="156"/>
              <w:rPr>
                <w:sz w:val="18"/>
              </w:rPr>
            </w:pPr>
            <w:r>
              <w:rPr>
                <w:spacing w:val="-1"/>
                <w:sz w:val="18"/>
              </w:rPr>
              <w:t>数量指标</w:t>
            </w:r>
          </w:p>
          <w:p w:rsidR="00B75233" w:rsidRDefault="00153A98">
            <w:pPr>
              <w:pStyle w:val="TableParagraph"/>
              <w:spacing w:line="229" w:lineRule="exact"/>
              <w:ind w:left="154"/>
              <w:rPr>
                <w:sz w:val="18"/>
              </w:rPr>
            </w:pPr>
            <w:r>
              <w:rPr>
                <w:spacing w:val="-1"/>
                <w:sz w:val="18"/>
              </w:rPr>
              <w:t>（10</w:t>
            </w:r>
            <w:r>
              <w:rPr>
                <w:sz w:val="18"/>
              </w:rPr>
              <w:t>分）</w:t>
            </w:r>
          </w:p>
        </w:tc>
        <w:tc>
          <w:tcPr>
            <w:tcW w:w="3326" w:type="dxa"/>
            <w:gridSpan w:val="2"/>
          </w:tcPr>
          <w:p w:rsidR="00B75233" w:rsidRDefault="00B75233">
            <w:pPr>
              <w:pStyle w:val="TableParagraph"/>
              <w:spacing w:before="9"/>
              <w:rPr>
                <w:sz w:val="18"/>
              </w:rPr>
            </w:pPr>
          </w:p>
          <w:p w:rsidR="00B75233" w:rsidRDefault="00153A98">
            <w:pPr>
              <w:pStyle w:val="TableParagraph"/>
              <w:ind w:left="754"/>
              <w:rPr>
                <w:sz w:val="18"/>
              </w:rPr>
            </w:pPr>
            <w:r>
              <w:rPr>
                <w:sz w:val="18"/>
              </w:rPr>
              <w:t>建设绿道长度（10分）</w:t>
            </w:r>
          </w:p>
        </w:tc>
        <w:tc>
          <w:tcPr>
            <w:tcW w:w="1675" w:type="dxa"/>
          </w:tcPr>
          <w:p w:rsidR="00B75233" w:rsidRDefault="00B75233">
            <w:pPr>
              <w:pStyle w:val="TableParagraph"/>
              <w:spacing w:before="9"/>
              <w:rPr>
                <w:sz w:val="18"/>
              </w:rPr>
            </w:pPr>
          </w:p>
          <w:p w:rsidR="00B75233" w:rsidRDefault="00153A98">
            <w:pPr>
              <w:pStyle w:val="TableParagraph"/>
              <w:ind w:left="148" w:right="115"/>
              <w:jc w:val="center"/>
              <w:rPr>
                <w:sz w:val="18"/>
              </w:rPr>
            </w:pPr>
            <w:r>
              <w:rPr>
                <w:sz w:val="18"/>
              </w:rPr>
              <w:t>≥10km</w:t>
            </w:r>
          </w:p>
        </w:tc>
        <w:tc>
          <w:tcPr>
            <w:tcW w:w="1509" w:type="dxa"/>
          </w:tcPr>
          <w:p w:rsidR="00B75233" w:rsidRDefault="00B75233">
            <w:pPr>
              <w:pStyle w:val="TableParagraph"/>
              <w:spacing w:before="9"/>
              <w:rPr>
                <w:sz w:val="18"/>
              </w:rPr>
            </w:pPr>
          </w:p>
          <w:p w:rsidR="00B75233" w:rsidRDefault="00153A98">
            <w:pPr>
              <w:pStyle w:val="TableParagraph"/>
              <w:ind w:left="110" w:right="78"/>
              <w:jc w:val="center"/>
              <w:rPr>
                <w:sz w:val="18"/>
              </w:rPr>
            </w:pPr>
            <w:r>
              <w:rPr>
                <w:sz w:val="18"/>
              </w:rPr>
              <w:t>10km</w:t>
            </w:r>
          </w:p>
        </w:tc>
        <w:tc>
          <w:tcPr>
            <w:tcW w:w="1499" w:type="dxa"/>
          </w:tcPr>
          <w:p w:rsidR="00B75233" w:rsidRDefault="00B75233">
            <w:pPr>
              <w:pStyle w:val="TableParagraph"/>
              <w:spacing w:before="9"/>
              <w:rPr>
                <w:sz w:val="18"/>
              </w:rPr>
            </w:pPr>
          </w:p>
          <w:p w:rsidR="00B75233" w:rsidRDefault="00153A98">
            <w:pPr>
              <w:pStyle w:val="TableParagraph"/>
              <w:ind w:left="62" w:right="22"/>
              <w:jc w:val="center"/>
              <w:rPr>
                <w:sz w:val="18"/>
              </w:rPr>
            </w:pPr>
            <w:r>
              <w:rPr>
                <w:sz w:val="18"/>
              </w:rPr>
              <w:t>10</w:t>
            </w:r>
          </w:p>
        </w:tc>
      </w:tr>
      <w:tr w:rsidR="00B75233">
        <w:trPr>
          <w:trHeight w:val="692"/>
        </w:trPr>
        <w:tc>
          <w:tcPr>
            <w:tcW w:w="799" w:type="dxa"/>
            <w:vMerge/>
            <w:tcBorders>
              <w:top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tcPr>
          <w:p w:rsidR="00B75233" w:rsidRDefault="00153A98">
            <w:pPr>
              <w:pStyle w:val="TableParagraph"/>
              <w:spacing w:before="128" w:line="229" w:lineRule="exact"/>
              <w:ind w:left="156"/>
              <w:rPr>
                <w:sz w:val="18"/>
              </w:rPr>
            </w:pPr>
            <w:r>
              <w:rPr>
                <w:spacing w:val="-1"/>
                <w:sz w:val="18"/>
              </w:rPr>
              <w:t>质量指标</w:t>
            </w:r>
          </w:p>
          <w:p w:rsidR="00B75233" w:rsidRDefault="00153A98">
            <w:pPr>
              <w:pStyle w:val="TableParagraph"/>
              <w:spacing w:line="229" w:lineRule="exact"/>
              <w:ind w:left="154"/>
              <w:rPr>
                <w:sz w:val="18"/>
              </w:rPr>
            </w:pPr>
            <w:r>
              <w:rPr>
                <w:spacing w:val="-1"/>
                <w:sz w:val="18"/>
              </w:rPr>
              <w:t>（10</w:t>
            </w:r>
            <w:r>
              <w:rPr>
                <w:sz w:val="18"/>
              </w:rPr>
              <w:t>分）</w:t>
            </w:r>
          </w:p>
        </w:tc>
        <w:tc>
          <w:tcPr>
            <w:tcW w:w="3326" w:type="dxa"/>
            <w:gridSpan w:val="2"/>
          </w:tcPr>
          <w:p w:rsidR="00B75233" w:rsidRDefault="00B75233">
            <w:pPr>
              <w:pStyle w:val="TableParagraph"/>
              <w:spacing w:before="1"/>
              <w:rPr>
                <w:sz w:val="19"/>
              </w:rPr>
            </w:pPr>
          </w:p>
          <w:p w:rsidR="00B75233" w:rsidRDefault="00153A98">
            <w:pPr>
              <w:pStyle w:val="TableParagraph"/>
              <w:ind w:left="387"/>
              <w:rPr>
                <w:sz w:val="18"/>
              </w:rPr>
            </w:pPr>
            <w:r>
              <w:rPr>
                <w:sz w:val="18"/>
              </w:rPr>
              <w:t>建设绿</w:t>
            </w:r>
            <w:proofErr w:type="gramStart"/>
            <w:r>
              <w:rPr>
                <w:sz w:val="18"/>
              </w:rPr>
              <w:t>道质量</w:t>
            </w:r>
            <w:proofErr w:type="gramEnd"/>
            <w:r>
              <w:rPr>
                <w:sz w:val="18"/>
              </w:rPr>
              <w:t>是否合格（10分）</w:t>
            </w:r>
          </w:p>
        </w:tc>
        <w:tc>
          <w:tcPr>
            <w:tcW w:w="1675" w:type="dxa"/>
          </w:tcPr>
          <w:p w:rsidR="00B75233" w:rsidRDefault="00B75233">
            <w:pPr>
              <w:pStyle w:val="TableParagraph"/>
              <w:spacing w:before="1"/>
              <w:rPr>
                <w:sz w:val="19"/>
              </w:rPr>
            </w:pPr>
          </w:p>
          <w:p w:rsidR="00B75233" w:rsidRDefault="00153A98">
            <w:pPr>
              <w:pStyle w:val="TableParagraph"/>
              <w:ind w:left="149" w:right="114"/>
              <w:jc w:val="center"/>
              <w:rPr>
                <w:sz w:val="18"/>
              </w:rPr>
            </w:pPr>
            <w:r>
              <w:rPr>
                <w:sz w:val="18"/>
              </w:rPr>
              <w:t>合格</w:t>
            </w:r>
          </w:p>
        </w:tc>
        <w:tc>
          <w:tcPr>
            <w:tcW w:w="1509" w:type="dxa"/>
          </w:tcPr>
          <w:p w:rsidR="00B75233" w:rsidRDefault="00B75233">
            <w:pPr>
              <w:pStyle w:val="TableParagraph"/>
              <w:spacing w:before="1"/>
              <w:rPr>
                <w:sz w:val="19"/>
              </w:rPr>
            </w:pPr>
          </w:p>
          <w:p w:rsidR="00B75233" w:rsidRDefault="00153A98">
            <w:pPr>
              <w:pStyle w:val="TableParagraph"/>
              <w:ind w:left="111" w:right="74"/>
              <w:jc w:val="center"/>
              <w:rPr>
                <w:sz w:val="18"/>
              </w:rPr>
            </w:pPr>
            <w:r>
              <w:rPr>
                <w:sz w:val="18"/>
              </w:rPr>
              <w:t>合格</w:t>
            </w:r>
          </w:p>
        </w:tc>
        <w:tc>
          <w:tcPr>
            <w:tcW w:w="1499" w:type="dxa"/>
          </w:tcPr>
          <w:p w:rsidR="00B75233" w:rsidRDefault="00B75233">
            <w:pPr>
              <w:pStyle w:val="TableParagraph"/>
              <w:spacing w:before="1"/>
              <w:rPr>
                <w:sz w:val="19"/>
              </w:rPr>
            </w:pPr>
          </w:p>
          <w:p w:rsidR="00B75233" w:rsidRDefault="00153A98">
            <w:pPr>
              <w:pStyle w:val="TableParagraph"/>
              <w:ind w:left="62" w:right="22"/>
              <w:jc w:val="center"/>
              <w:rPr>
                <w:sz w:val="18"/>
              </w:rPr>
            </w:pPr>
            <w:r>
              <w:rPr>
                <w:sz w:val="18"/>
              </w:rPr>
              <w:t>10</w:t>
            </w:r>
          </w:p>
        </w:tc>
      </w:tr>
      <w:tr w:rsidR="00B75233">
        <w:trPr>
          <w:trHeight w:val="692"/>
        </w:trPr>
        <w:tc>
          <w:tcPr>
            <w:tcW w:w="799" w:type="dxa"/>
            <w:vMerge/>
            <w:tcBorders>
              <w:top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tcPr>
          <w:p w:rsidR="00B75233" w:rsidRDefault="00153A98">
            <w:pPr>
              <w:pStyle w:val="TableParagraph"/>
              <w:spacing w:before="128" w:line="229" w:lineRule="exact"/>
              <w:ind w:left="156"/>
              <w:rPr>
                <w:sz w:val="18"/>
              </w:rPr>
            </w:pPr>
            <w:r>
              <w:rPr>
                <w:spacing w:val="-1"/>
                <w:sz w:val="18"/>
              </w:rPr>
              <w:t>时效指标</w:t>
            </w:r>
          </w:p>
          <w:p w:rsidR="00B75233" w:rsidRDefault="00153A98">
            <w:pPr>
              <w:pStyle w:val="TableParagraph"/>
              <w:spacing w:line="229" w:lineRule="exact"/>
              <w:ind w:left="154"/>
              <w:rPr>
                <w:sz w:val="18"/>
              </w:rPr>
            </w:pPr>
            <w:r>
              <w:rPr>
                <w:spacing w:val="-1"/>
                <w:sz w:val="18"/>
              </w:rPr>
              <w:t>（10</w:t>
            </w:r>
            <w:r>
              <w:rPr>
                <w:sz w:val="18"/>
              </w:rPr>
              <w:t>分）</w:t>
            </w:r>
          </w:p>
        </w:tc>
        <w:tc>
          <w:tcPr>
            <w:tcW w:w="3326" w:type="dxa"/>
            <w:gridSpan w:val="2"/>
          </w:tcPr>
          <w:p w:rsidR="00B75233" w:rsidRDefault="00B75233">
            <w:pPr>
              <w:pStyle w:val="TableParagraph"/>
              <w:rPr>
                <w:sz w:val="19"/>
              </w:rPr>
            </w:pPr>
          </w:p>
          <w:p w:rsidR="00B75233" w:rsidRDefault="00153A98">
            <w:pPr>
              <w:pStyle w:val="TableParagraph"/>
              <w:ind w:left="387"/>
              <w:rPr>
                <w:sz w:val="18"/>
              </w:rPr>
            </w:pPr>
            <w:r>
              <w:rPr>
                <w:sz w:val="18"/>
              </w:rPr>
              <w:t>绿道是否按时建设完毕（10分）</w:t>
            </w:r>
          </w:p>
        </w:tc>
        <w:tc>
          <w:tcPr>
            <w:tcW w:w="1675" w:type="dxa"/>
          </w:tcPr>
          <w:p w:rsidR="00B75233" w:rsidRDefault="00B75233">
            <w:pPr>
              <w:pStyle w:val="TableParagraph"/>
              <w:rPr>
                <w:sz w:val="19"/>
              </w:rPr>
            </w:pPr>
          </w:p>
          <w:p w:rsidR="00B75233" w:rsidRDefault="00153A98">
            <w:pPr>
              <w:pStyle w:val="TableParagraph"/>
              <w:ind w:left="34"/>
              <w:jc w:val="center"/>
              <w:rPr>
                <w:sz w:val="18"/>
              </w:rPr>
            </w:pPr>
            <w:r>
              <w:rPr>
                <w:w w:val="102"/>
                <w:sz w:val="18"/>
              </w:rPr>
              <w:t>是</w:t>
            </w:r>
          </w:p>
        </w:tc>
        <w:tc>
          <w:tcPr>
            <w:tcW w:w="1509" w:type="dxa"/>
          </w:tcPr>
          <w:p w:rsidR="00B75233" w:rsidRDefault="00B75233">
            <w:pPr>
              <w:pStyle w:val="TableParagraph"/>
              <w:rPr>
                <w:sz w:val="19"/>
              </w:rPr>
            </w:pPr>
          </w:p>
          <w:p w:rsidR="00B75233" w:rsidRDefault="00153A98">
            <w:pPr>
              <w:pStyle w:val="TableParagraph"/>
              <w:ind w:left="37"/>
              <w:jc w:val="center"/>
              <w:rPr>
                <w:sz w:val="18"/>
              </w:rPr>
            </w:pPr>
            <w:r>
              <w:rPr>
                <w:w w:val="102"/>
                <w:sz w:val="18"/>
              </w:rPr>
              <w:t>是</w:t>
            </w:r>
          </w:p>
        </w:tc>
        <w:tc>
          <w:tcPr>
            <w:tcW w:w="1499" w:type="dxa"/>
          </w:tcPr>
          <w:p w:rsidR="00B75233" w:rsidRDefault="00B75233">
            <w:pPr>
              <w:pStyle w:val="TableParagraph"/>
              <w:rPr>
                <w:sz w:val="19"/>
              </w:rPr>
            </w:pPr>
          </w:p>
          <w:p w:rsidR="00B75233" w:rsidRDefault="00153A98">
            <w:pPr>
              <w:pStyle w:val="TableParagraph"/>
              <w:ind w:left="62" w:right="22"/>
              <w:jc w:val="center"/>
              <w:rPr>
                <w:sz w:val="18"/>
              </w:rPr>
            </w:pPr>
            <w:r>
              <w:rPr>
                <w:sz w:val="18"/>
              </w:rPr>
              <w:t>10</w:t>
            </w:r>
          </w:p>
        </w:tc>
      </w:tr>
      <w:tr w:rsidR="00B75233">
        <w:trPr>
          <w:trHeight w:val="692"/>
        </w:trPr>
        <w:tc>
          <w:tcPr>
            <w:tcW w:w="799" w:type="dxa"/>
            <w:vMerge/>
            <w:tcBorders>
              <w:top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tcPr>
          <w:p w:rsidR="00B75233" w:rsidRDefault="00153A98">
            <w:pPr>
              <w:pStyle w:val="TableParagraph"/>
              <w:spacing w:before="129" w:line="229" w:lineRule="exact"/>
              <w:ind w:left="156"/>
              <w:rPr>
                <w:sz w:val="18"/>
              </w:rPr>
            </w:pPr>
            <w:r>
              <w:rPr>
                <w:spacing w:val="-1"/>
                <w:sz w:val="18"/>
              </w:rPr>
              <w:t>成本指标</w:t>
            </w:r>
          </w:p>
          <w:p w:rsidR="00B75233" w:rsidRDefault="00153A98">
            <w:pPr>
              <w:pStyle w:val="TableParagraph"/>
              <w:spacing w:line="229" w:lineRule="exact"/>
              <w:ind w:left="154"/>
              <w:rPr>
                <w:sz w:val="18"/>
              </w:rPr>
            </w:pPr>
            <w:r>
              <w:rPr>
                <w:spacing w:val="-1"/>
                <w:sz w:val="18"/>
              </w:rPr>
              <w:t>（10</w:t>
            </w:r>
            <w:r>
              <w:rPr>
                <w:sz w:val="18"/>
              </w:rPr>
              <w:t>分）</w:t>
            </w:r>
          </w:p>
        </w:tc>
        <w:tc>
          <w:tcPr>
            <w:tcW w:w="3326" w:type="dxa"/>
            <w:gridSpan w:val="2"/>
          </w:tcPr>
          <w:p w:rsidR="00B75233" w:rsidRDefault="00B75233">
            <w:pPr>
              <w:pStyle w:val="TableParagraph"/>
              <w:rPr>
                <w:sz w:val="19"/>
              </w:rPr>
            </w:pPr>
          </w:p>
          <w:p w:rsidR="00B75233" w:rsidRDefault="00153A98">
            <w:pPr>
              <w:pStyle w:val="TableParagraph"/>
              <w:ind w:left="478"/>
              <w:rPr>
                <w:sz w:val="18"/>
              </w:rPr>
            </w:pPr>
            <w:r>
              <w:rPr>
                <w:sz w:val="18"/>
              </w:rPr>
              <w:t>项目控制预算控制率（10分）</w:t>
            </w:r>
          </w:p>
        </w:tc>
        <w:tc>
          <w:tcPr>
            <w:tcW w:w="1675" w:type="dxa"/>
          </w:tcPr>
          <w:p w:rsidR="00B75233" w:rsidRDefault="00B75233">
            <w:pPr>
              <w:pStyle w:val="TableParagraph"/>
              <w:rPr>
                <w:sz w:val="19"/>
              </w:rPr>
            </w:pPr>
          </w:p>
          <w:p w:rsidR="00B75233" w:rsidRDefault="00153A98">
            <w:pPr>
              <w:pStyle w:val="TableParagraph"/>
              <w:ind w:left="148" w:right="115"/>
              <w:jc w:val="center"/>
              <w:rPr>
                <w:sz w:val="18"/>
              </w:rPr>
            </w:pPr>
            <w:r>
              <w:rPr>
                <w:sz w:val="18"/>
              </w:rPr>
              <w:t>≤100%</w:t>
            </w:r>
          </w:p>
        </w:tc>
        <w:tc>
          <w:tcPr>
            <w:tcW w:w="1509" w:type="dxa"/>
          </w:tcPr>
          <w:p w:rsidR="00B75233" w:rsidRDefault="00B75233">
            <w:pPr>
              <w:pStyle w:val="TableParagraph"/>
              <w:rPr>
                <w:sz w:val="19"/>
              </w:rPr>
            </w:pPr>
          </w:p>
          <w:p w:rsidR="00B75233" w:rsidRDefault="00153A98">
            <w:pPr>
              <w:pStyle w:val="TableParagraph"/>
              <w:ind w:left="111" w:right="75"/>
              <w:jc w:val="center"/>
              <w:rPr>
                <w:sz w:val="18"/>
              </w:rPr>
            </w:pPr>
            <w:r>
              <w:rPr>
                <w:sz w:val="18"/>
              </w:rPr>
              <w:t>99.36%</w:t>
            </w:r>
          </w:p>
        </w:tc>
        <w:tc>
          <w:tcPr>
            <w:tcW w:w="1499" w:type="dxa"/>
          </w:tcPr>
          <w:p w:rsidR="00B75233" w:rsidRDefault="00B75233">
            <w:pPr>
              <w:pStyle w:val="TableParagraph"/>
              <w:rPr>
                <w:sz w:val="19"/>
              </w:rPr>
            </w:pPr>
          </w:p>
          <w:p w:rsidR="00B75233" w:rsidRDefault="00153A98">
            <w:pPr>
              <w:pStyle w:val="TableParagraph"/>
              <w:ind w:left="62" w:right="22"/>
              <w:jc w:val="center"/>
              <w:rPr>
                <w:sz w:val="18"/>
              </w:rPr>
            </w:pPr>
            <w:r>
              <w:rPr>
                <w:sz w:val="18"/>
              </w:rPr>
              <w:t>10</w:t>
            </w:r>
          </w:p>
        </w:tc>
      </w:tr>
      <w:tr w:rsidR="00B75233">
        <w:trPr>
          <w:trHeight w:val="692"/>
        </w:trPr>
        <w:tc>
          <w:tcPr>
            <w:tcW w:w="799" w:type="dxa"/>
            <w:vMerge/>
            <w:tcBorders>
              <w:top w:val="nil"/>
            </w:tcBorders>
          </w:tcPr>
          <w:p w:rsidR="00B75233" w:rsidRDefault="00B75233">
            <w:pPr>
              <w:rPr>
                <w:sz w:val="2"/>
                <w:szCs w:val="2"/>
              </w:rPr>
            </w:pPr>
          </w:p>
        </w:tc>
        <w:tc>
          <w:tcPr>
            <w:tcW w:w="825" w:type="dxa"/>
            <w:vMerge w:val="restart"/>
          </w:tcPr>
          <w:p w:rsidR="00B75233" w:rsidRDefault="00B75233">
            <w:pPr>
              <w:pStyle w:val="TableParagraph"/>
              <w:rPr>
                <w:sz w:val="18"/>
              </w:rPr>
            </w:pPr>
          </w:p>
          <w:p w:rsidR="00B75233" w:rsidRDefault="00B75233">
            <w:pPr>
              <w:pStyle w:val="TableParagraph"/>
              <w:spacing w:before="5"/>
              <w:rPr>
                <w:sz w:val="21"/>
              </w:rPr>
            </w:pPr>
          </w:p>
          <w:p w:rsidR="00B75233" w:rsidRDefault="00153A98">
            <w:pPr>
              <w:pStyle w:val="TableParagraph"/>
              <w:spacing w:line="237" w:lineRule="auto"/>
              <w:ind w:left="326" w:right="292"/>
              <w:jc w:val="both"/>
              <w:rPr>
                <w:sz w:val="18"/>
              </w:rPr>
            </w:pPr>
            <w:r>
              <w:rPr>
                <w:sz w:val="18"/>
              </w:rPr>
              <w:t>效益指标</w:t>
            </w:r>
          </w:p>
          <w:p w:rsidR="00B75233" w:rsidRDefault="00153A98">
            <w:pPr>
              <w:pStyle w:val="TableParagraph"/>
              <w:spacing w:line="223" w:lineRule="exact"/>
              <w:ind w:left="50"/>
              <w:rPr>
                <w:sz w:val="18"/>
              </w:rPr>
            </w:pPr>
            <w:r>
              <w:rPr>
                <w:sz w:val="18"/>
              </w:rPr>
              <w:t>（40分）</w:t>
            </w:r>
          </w:p>
        </w:tc>
        <w:tc>
          <w:tcPr>
            <w:tcW w:w="1029" w:type="dxa"/>
          </w:tcPr>
          <w:p w:rsidR="00B75233" w:rsidRDefault="00153A98">
            <w:pPr>
              <w:pStyle w:val="TableParagraph"/>
              <w:spacing w:before="131" w:line="237" w:lineRule="auto"/>
              <w:ind w:left="339" w:right="117" w:hanging="184"/>
              <w:rPr>
                <w:sz w:val="18"/>
              </w:rPr>
            </w:pPr>
            <w:r>
              <w:rPr>
                <w:sz w:val="18"/>
              </w:rPr>
              <w:t>社会效益指标</w:t>
            </w:r>
          </w:p>
        </w:tc>
        <w:tc>
          <w:tcPr>
            <w:tcW w:w="3326" w:type="dxa"/>
            <w:gridSpan w:val="2"/>
          </w:tcPr>
          <w:p w:rsidR="00B75233" w:rsidRDefault="00B75233">
            <w:pPr>
              <w:pStyle w:val="TableParagraph"/>
              <w:rPr>
                <w:sz w:val="19"/>
              </w:rPr>
            </w:pPr>
          </w:p>
          <w:p w:rsidR="00B75233" w:rsidRDefault="00153A98">
            <w:pPr>
              <w:pStyle w:val="TableParagraph"/>
              <w:ind w:left="205"/>
              <w:rPr>
                <w:sz w:val="18"/>
              </w:rPr>
            </w:pPr>
            <w:r>
              <w:rPr>
                <w:sz w:val="18"/>
              </w:rPr>
              <w:t>提升城市生态基础设施建设（20分）</w:t>
            </w:r>
          </w:p>
        </w:tc>
        <w:tc>
          <w:tcPr>
            <w:tcW w:w="1675" w:type="dxa"/>
          </w:tcPr>
          <w:p w:rsidR="00B75233" w:rsidRDefault="00B75233">
            <w:pPr>
              <w:pStyle w:val="TableParagraph"/>
              <w:rPr>
                <w:sz w:val="19"/>
              </w:rPr>
            </w:pPr>
          </w:p>
          <w:p w:rsidR="00B75233" w:rsidRDefault="00153A98">
            <w:pPr>
              <w:pStyle w:val="TableParagraph"/>
              <w:ind w:left="149" w:right="113"/>
              <w:jc w:val="center"/>
              <w:rPr>
                <w:sz w:val="18"/>
              </w:rPr>
            </w:pPr>
            <w:r>
              <w:rPr>
                <w:sz w:val="18"/>
              </w:rPr>
              <w:t>有所提升</w:t>
            </w:r>
          </w:p>
        </w:tc>
        <w:tc>
          <w:tcPr>
            <w:tcW w:w="1509" w:type="dxa"/>
          </w:tcPr>
          <w:p w:rsidR="00B75233" w:rsidRDefault="00B75233">
            <w:pPr>
              <w:pStyle w:val="TableParagraph"/>
              <w:rPr>
                <w:sz w:val="19"/>
              </w:rPr>
            </w:pPr>
          </w:p>
          <w:p w:rsidR="00B75233" w:rsidRDefault="00153A98">
            <w:pPr>
              <w:pStyle w:val="TableParagraph"/>
              <w:ind w:left="111" w:right="77"/>
              <w:jc w:val="center"/>
              <w:rPr>
                <w:sz w:val="18"/>
              </w:rPr>
            </w:pPr>
            <w:r>
              <w:rPr>
                <w:sz w:val="18"/>
              </w:rPr>
              <w:t>有所提升</w:t>
            </w:r>
          </w:p>
        </w:tc>
        <w:tc>
          <w:tcPr>
            <w:tcW w:w="1499" w:type="dxa"/>
          </w:tcPr>
          <w:p w:rsidR="00B75233" w:rsidRDefault="00B75233">
            <w:pPr>
              <w:pStyle w:val="TableParagraph"/>
              <w:rPr>
                <w:sz w:val="19"/>
              </w:rPr>
            </w:pPr>
          </w:p>
          <w:p w:rsidR="00B75233" w:rsidRDefault="00153A98">
            <w:pPr>
              <w:pStyle w:val="TableParagraph"/>
              <w:ind w:left="62" w:right="22"/>
              <w:jc w:val="center"/>
              <w:rPr>
                <w:sz w:val="18"/>
              </w:rPr>
            </w:pPr>
            <w:r>
              <w:rPr>
                <w:sz w:val="18"/>
              </w:rPr>
              <w:t>20</w:t>
            </w:r>
          </w:p>
        </w:tc>
      </w:tr>
      <w:tr w:rsidR="00B75233">
        <w:trPr>
          <w:trHeight w:val="692"/>
        </w:trPr>
        <w:tc>
          <w:tcPr>
            <w:tcW w:w="799" w:type="dxa"/>
            <w:vMerge/>
            <w:tcBorders>
              <w:top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tcPr>
          <w:p w:rsidR="00B75233" w:rsidRDefault="00153A98">
            <w:pPr>
              <w:pStyle w:val="TableParagraph"/>
              <w:spacing w:before="131" w:line="237" w:lineRule="auto"/>
              <w:ind w:left="339" w:right="117" w:hanging="184"/>
              <w:rPr>
                <w:sz w:val="18"/>
              </w:rPr>
            </w:pPr>
            <w:r>
              <w:rPr>
                <w:sz w:val="18"/>
              </w:rPr>
              <w:t>生态效益指标</w:t>
            </w:r>
          </w:p>
        </w:tc>
        <w:tc>
          <w:tcPr>
            <w:tcW w:w="3326" w:type="dxa"/>
            <w:gridSpan w:val="2"/>
          </w:tcPr>
          <w:p w:rsidR="00B75233" w:rsidRDefault="00B75233">
            <w:pPr>
              <w:pStyle w:val="TableParagraph"/>
              <w:rPr>
                <w:sz w:val="19"/>
              </w:rPr>
            </w:pPr>
          </w:p>
          <w:p w:rsidR="00B75233" w:rsidRDefault="00153A98">
            <w:pPr>
              <w:pStyle w:val="TableParagraph"/>
              <w:spacing w:before="1"/>
              <w:ind w:left="387"/>
              <w:rPr>
                <w:sz w:val="18"/>
              </w:rPr>
            </w:pPr>
            <w:r>
              <w:rPr>
                <w:sz w:val="18"/>
              </w:rPr>
              <w:t>是否优化城市生态环境（10分）</w:t>
            </w:r>
          </w:p>
        </w:tc>
        <w:tc>
          <w:tcPr>
            <w:tcW w:w="1675" w:type="dxa"/>
          </w:tcPr>
          <w:p w:rsidR="00B75233" w:rsidRDefault="00B75233">
            <w:pPr>
              <w:pStyle w:val="TableParagraph"/>
              <w:rPr>
                <w:sz w:val="19"/>
              </w:rPr>
            </w:pPr>
          </w:p>
          <w:p w:rsidR="00B75233" w:rsidRDefault="00153A98">
            <w:pPr>
              <w:pStyle w:val="TableParagraph"/>
              <w:spacing w:before="1"/>
              <w:ind w:left="34"/>
              <w:jc w:val="center"/>
              <w:rPr>
                <w:sz w:val="18"/>
              </w:rPr>
            </w:pPr>
            <w:r>
              <w:rPr>
                <w:w w:val="102"/>
                <w:sz w:val="18"/>
              </w:rPr>
              <w:t>是</w:t>
            </w:r>
          </w:p>
        </w:tc>
        <w:tc>
          <w:tcPr>
            <w:tcW w:w="1509" w:type="dxa"/>
          </w:tcPr>
          <w:p w:rsidR="00B75233" w:rsidRDefault="00B75233">
            <w:pPr>
              <w:pStyle w:val="TableParagraph"/>
              <w:rPr>
                <w:sz w:val="19"/>
              </w:rPr>
            </w:pPr>
          </w:p>
          <w:p w:rsidR="00B75233" w:rsidRDefault="00153A98">
            <w:pPr>
              <w:pStyle w:val="TableParagraph"/>
              <w:spacing w:before="1"/>
              <w:ind w:left="37"/>
              <w:jc w:val="center"/>
              <w:rPr>
                <w:sz w:val="18"/>
              </w:rPr>
            </w:pPr>
            <w:r>
              <w:rPr>
                <w:w w:val="102"/>
                <w:sz w:val="18"/>
              </w:rPr>
              <w:t>是</w:t>
            </w:r>
          </w:p>
        </w:tc>
        <w:tc>
          <w:tcPr>
            <w:tcW w:w="1499" w:type="dxa"/>
          </w:tcPr>
          <w:p w:rsidR="00B75233" w:rsidRDefault="00B75233">
            <w:pPr>
              <w:pStyle w:val="TableParagraph"/>
              <w:rPr>
                <w:sz w:val="19"/>
              </w:rPr>
            </w:pPr>
          </w:p>
          <w:p w:rsidR="00B75233" w:rsidRDefault="00153A98">
            <w:pPr>
              <w:pStyle w:val="TableParagraph"/>
              <w:spacing w:before="1"/>
              <w:ind w:left="62" w:right="22"/>
              <w:jc w:val="center"/>
              <w:rPr>
                <w:sz w:val="18"/>
              </w:rPr>
            </w:pPr>
            <w:r>
              <w:rPr>
                <w:sz w:val="18"/>
              </w:rPr>
              <w:t>10</w:t>
            </w:r>
          </w:p>
        </w:tc>
      </w:tr>
      <w:tr w:rsidR="00B75233">
        <w:trPr>
          <w:trHeight w:val="692"/>
        </w:trPr>
        <w:tc>
          <w:tcPr>
            <w:tcW w:w="799" w:type="dxa"/>
            <w:vMerge/>
            <w:tcBorders>
              <w:top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tcPr>
          <w:p w:rsidR="00B75233" w:rsidRDefault="00153A98">
            <w:pPr>
              <w:pStyle w:val="TableParagraph"/>
              <w:spacing w:before="130" w:line="237" w:lineRule="auto"/>
              <w:ind w:left="339" w:right="25" w:hanging="275"/>
              <w:rPr>
                <w:sz w:val="18"/>
              </w:rPr>
            </w:pPr>
            <w:r>
              <w:rPr>
                <w:sz w:val="18"/>
              </w:rPr>
              <w:t>可持续影响指标</w:t>
            </w:r>
          </w:p>
        </w:tc>
        <w:tc>
          <w:tcPr>
            <w:tcW w:w="3326" w:type="dxa"/>
            <w:gridSpan w:val="2"/>
          </w:tcPr>
          <w:p w:rsidR="00B75233" w:rsidRDefault="00B75233">
            <w:pPr>
              <w:pStyle w:val="TableParagraph"/>
              <w:spacing w:before="1"/>
              <w:rPr>
                <w:sz w:val="19"/>
              </w:rPr>
            </w:pPr>
          </w:p>
          <w:p w:rsidR="00B75233" w:rsidRDefault="00153A98">
            <w:pPr>
              <w:pStyle w:val="TableParagraph"/>
              <w:ind w:left="569"/>
              <w:rPr>
                <w:sz w:val="18"/>
              </w:rPr>
            </w:pPr>
            <w:r>
              <w:rPr>
                <w:sz w:val="18"/>
              </w:rPr>
              <w:t>全面提升城市形象（10分）</w:t>
            </w:r>
          </w:p>
        </w:tc>
        <w:tc>
          <w:tcPr>
            <w:tcW w:w="1675" w:type="dxa"/>
          </w:tcPr>
          <w:p w:rsidR="00B75233" w:rsidRDefault="00B75233">
            <w:pPr>
              <w:pStyle w:val="TableParagraph"/>
              <w:spacing w:before="1"/>
              <w:rPr>
                <w:sz w:val="19"/>
              </w:rPr>
            </w:pPr>
          </w:p>
          <w:p w:rsidR="00B75233" w:rsidRDefault="00153A98">
            <w:pPr>
              <w:pStyle w:val="TableParagraph"/>
              <w:ind w:left="149" w:right="113"/>
              <w:jc w:val="center"/>
              <w:rPr>
                <w:sz w:val="18"/>
              </w:rPr>
            </w:pPr>
            <w:r>
              <w:rPr>
                <w:sz w:val="18"/>
              </w:rPr>
              <w:t>有所提升</w:t>
            </w:r>
          </w:p>
        </w:tc>
        <w:tc>
          <w:tcPr>
            <w:tcW w:w="1509" w:type="dxa"/>
          </w:tcPr>
          <w:p w:rsidR="00B75233" w:rsidRDefault="00B75233">
            <w:pPr>
              <w:pStyle w:val="TableParagraph"/>
              <w:spacing w:before="1"/>
              <w:rPr>
                <w:sz w:val="19"/>
              </w:rPr>
            </w:pPr>
          </w:p>
          <w:p w:rsidR="00B75233" w:rsidRDefault="00153A98">
            <w:pPr>
              <w:pStyle w:val="TableParagraph"/>
              <w:ind w:left="111" w:right="77"/>
              <w:jc w:val="center"/>
              <w:rPr>
                <w:sz w:val="18"/>
              </w:rPr>
            </w:pPr>
            <w:r>
              <w:rPr>
                <w:sz w:val="18"/>
              </w:rPr>
              <w:t>有所提升</w:t>
            </w:r>
          </w:p>
        </w:tc>
        <w:tc>
          <w:tcPr>
            <w:tcW w:w="1499" w:type="dxa"/>
          </w:tcPr>
          <w:p w:rsidR="00B75233" w:rsidRDefault="00B75233">
            <w:pPr>
              <w:pStyle w:val="TableParagraph"/>
              <w:spacing w:before="1"/>
              <w:rPr>
                <w:sz w:val="19"/>
              </w:rPr>
            </w:pPr>
          </w:p>
          <w:p w:rsidR="00B75233" w:rsidRDefault="00153A98">
            <w:pPr>
              <w:pStyle w:val="TableParagraph"/>
              <w:ind w:left="62" w:right="22"/>
              <w:jc w:val="center"/>
              <w:rPr>
                <w:sz w:val="18"/>
              </w:rPr>
            </w:pPr>
            <w:r>
              <w:rPr>
                <w:sz w:val="18"/>
              </w:rPr>
              <w:t>10</w:t>
            </w:r>
          </w:p>
        </w:tc>
      </w:tr>
      <w:tr w:rsidR="00B75233">
        <w:trPr>
          <w:trHeight w:val="517"/>
        </w:trPr>
        <w:tc>
          <w:tcPr>
            <w:tcW w:w="799" w:type="dxa"/>
          </w:tcPr>
          <w:p w:rsidR="00B75233" w:rsidRDefault="00153A98">
            <w:pPr>
              <w:pStyle w:val="TableParagraph"/>
              <w:spacing w:before="155"/>
              <w:ind w:left="222"/>
              <w:rPr>
                <w:sz w:val="18"/>
              </w:rPr>
            </w:pPr>
            <w:r>
              <w:rPr>
                <w:sz w:val="18"/>
              </w:rPr>
              <w:t>总分</w:t>
            </w:r>
          </w:p>
        </w:tc>
        <w:tc>
          <w:tcPr>
            <w:tcW w:w="9863" w:type="dxa"/>
            <w:gridSpan w:val="7"/>
          </w:tcPr>
          <w:p w:rsidR="00B75233" w:rsidRDefault="00153A98">
            <w:pPr>
              <w:pStyle w:val="TableParagraph"/>
              <w:spacing w:before="155"/>
              <w:ind w:left="1407" w:right="1374"/>
              <w:jc w:val="center"/>
              <w:rPr>
                <w:sz w:val="18"/>
              </w:rPr>
            </w:pPr>
            <w:r>
              <w:rPr>
                <w:sz w:val="18"/>
              </w:rPr>
              <w:t>99.87</w:t>
            </w:r>
          </w:p>
        </w:tc>
      </w:tr>
      <w:tr w:rsidR="00B75233">
        <w:trPr>
          <w:trHeight w:val="1151"/>
        </w:trPr>
        <w:tc>
          <w:tcPr>
            <w:tcW w:w="799" w:type="dxa"/>
          </w:tcPr>
          <w:p w:rsidR="00B75233" w:rsidRDefault="00153A98">
            <w:pPr>
              <w:pStyle w:val="TableParagraph"/>
              <w:spacing w:before="133" w:line="237" w:lineRule="auto"/>
              <w:ind w:left="37" w:right="6"/>
              <w:jc w:val="center"/>
              <w:rPr>
                <w:sz w:val="18"/>
              </w:rPr>
            </w:pPr>
            <w:r>
              <w:rPr>
                <w:sz w:val="18"/>
              </w:rPr>
              <w:t>偏差大或目标未完成原因分析</w:t>
            </w:r>
          </w:p>
        </w:tc>
        <w:tc>
          <w:tcPr>
            <w:tcW w:w="9863" w:type="dxa"/>
            <w:gridSpan w:val="7"/>
          </w:tcPr>
          <w:p w:rsidR="00B75233" w:rsidRDefault="00153A98">
            <w:pPr>
              <w:pStyle w:val="TableParagraph"/>
              <w:spacing w:before="16"/>
              <w:ind w:left="33"/>
              <w:rPr>
                <w:sz w:val="18"/>
              </w:rPr>
            </w:pPr>
            <w:proofErr w:type="gramStart"/>
            <w:r>
              <w:rPr>
                <w:sz w:val="18"/>
              </w:rPr>
              <w:t>除项目</w:t>
            </w:r>
            <w:proofErr w:type="gramEnd"/>
            <w:r>
              <w:rPr>
                <w:sz w:val="18"/>
              </w:rPr>
              <w:t>资金执行率有偏差外，年初设立的各项绩效目标基本完成。</w:t>
            </w:r>
          </w:p>
        </w:tc>
      </w:tr>
      <w:tr w:rsidR="00B75233">
        <w:trPr>
          <w:trHeight w:val="1151"/>
        </w:trPr>
        <w:tc>
          <w:tcPr>
            <w:tcW w:w="799" w:type="dxa"/>
          </w:tcPr>
          <w:p w:rsidR="00B75233" w:rsidRDefault="00B75233">
            <w:pPr>
              <w:pStyle w:val="TableParagraph"/>
              <w:spacing w:before="6"/>
              <w:rPr>
                <w:sz w:val="19"/>
              </w:rPr>
            </w:pPr>
          </w:p>
          <w:p w:rsidR="00B75233" w:rsidRDefault="00153A98">
            <w:pPr>
              <w:pStyle w:val="TableParagraph"/>
              <w:spacing w:line="235" w:lineRule="auto"/>
              <w:ind w:left="37" w:right="6"/>
              <w:jc w:val="both"/>
              <w:rPr>
                <w:sz w:val="18"/>
              </w:rPr>
            </w:pPr>
            <w:r>
              <w:rPr>
                <w:sz w:val="18"/>
              </w:rPr>
              <w:t>改进措施及结果应用方案</w:t>
            </w:r>
          </w:p>
        </w:tc>
        <w:tc>
          <w:tcPr>
            <w:tcW w:w="9863" w:type="dxa"/>
            <w:gridSpan w:val="7"/>
          </w:tcPr>
          <w:p w:rsidR="00B75233" w:rsidRDefault="00153A98">
            <w:pPr>
              <w:pStyle w:val="TableParagraph"/>
              <w:spacing w:before="18" w:line="237" w:lineRule="auto"/>
              <w:ind w:left="33" w:right="102"/>
              <w:rPr>
                <w:sz w:val="18"/>
              </w:rPr>
            </w:pPr>
            <w:r>
              <w:rPr>
                <w:spacing w:val="-2"/>
                <w:sz w:val="18"/>
              </w:rPr>
              <w:t xml:space="preserve">设定项目绩效目标时，按照项目的实际情况进行设立，强化基础预算编制工作，按照“指向明确、细化量化、合理可行、 </w:t>
            </w:r>
            <w:r>
              <w:rPr>
                <w:spacing w:val="-1"/>
                <w:sz w:val="18"/>
              </w:rPr>
              <w:t>相应匹配”的要求，从数量、质量、成本、时效以及经济效益、社会效益、生态效益、可持续影响、满意度等方面、全面</w:t>
            </w:r>
          </w:p>
          <w:p w:rsidR="00B75233" w:rsidRDefault="00153A98">
            <w:pPr>
              <w:pStyle w:val="TableParagraph"/>
              <w:spacing w:line="229" w:lineRule="exact"/>
              <w:ind w:left="33"/>
              <w:rPr>
                <w:sz w:val="18"/>
              </w:rPr>
            </w:pPr>
            <w:r>
              <w:rPr>
                <w:sz w:val="18"/>
              </w:rPr>
              <w:t>、完整地进行细化，以完整地反映项目的功能特性，并从目标中概括、提炼出科学、合理的绩效目标。</w:t>
            </w:r>
          </w:p>
        </w:tc>
      </w:tr>
      <w:tr w:rsidR="00B75233">
        <w:trPr>
          <w:trHeight w:val="1151"/>
        </w:trPr>
        <w:tc>
          <w:tcPr>
            <w:tcW w:w="799" w:type="dxa"/>
          </w:tcPr>
          <w:p w:rsidR="00B75233" w:rsidRDefault="00B75233">
            <w:pPr>
              <w:pStyle w:val="TableParagraph"/>
              <w:spacing w:before="2"/>
              <w:rPr>
                <w:sz w:val="19"/>
              </w:rPr>
            </w:pPr>
          </w:p>
          <w:p w:rsidR="00B75233" w:rsidRDefault="00153A98">
            <w:pPr>
              <w:pStyle w:val="TableParagraph"/>
              <w:spacing w:line="237" w:lineRule="auto"/>
              <w:ind w:left="37" w:right="6"/>
              <w:jc w:val="both"/>
              <w:rPr>
                <w:sz w:val="18"/>
              </w:rPr>
            </w:pPr>
            <w:r>
              <w:rPr>
                <w:sz w:val="18"/>
              </w:rPr>
              <w:t>单位主要负责人签批意见</w:t>
            </w:r>
          </w:p>
        </w:tc>
        <w:tc>
          <w:tcPr>
            <w:tcW w:w="9863" w:type="dxa"/>
            <w:gridSpan w:val="7"/>
          </w:tcPr>
          <w:p w:rsidR="00B75233" w:rsidRDefault="00B75233">
            <w:pPr>
              <w:pStyle w:val="TableParagraph"/>
              <w:rPr>
                <w:sz w:val="18"/>
              </w:rPr>
            </w:pPr>
          </w:p>
          <w:p w:rsidR="00B75233" w:rsidRDefault="00B75233">
            <w:pPr>
              <w:pStyle w:val="TableParagraph"/>
              <w:spacing w:before="11"/>
              <w:rPr>
                <w:sz w:val="18"/>
              </w:rPr>
            </w:pPr>
          </w:p>
          <w:p w:rsidR="00B75233" w:rsidRDefault="00153A98">
            <w:pPr>
              <w:pStyle w:val="TableParagraph"/>
              <w:ind w:right="1982"/>
              <w:jc w:val="right"/>
              <w:rPr>
                <w:sz w:val="18"/>
              </w:rPr>
            </w:pPr>
            <w:r>
              <w:rPr>
                <w:sz w:val="18"/>
              </w:rPr>
              <w:t>签名：年月日</w:t>
            </w:r>
          </w:p>
        </w:tc>
      </w:tr>
    </w:tbl>
    <w:p w:rsidR="00B75233" w:rsidRDefault="00B75233">
      <w:pPr>
        <w:jc w:val="right"/>
        <w:rPr>
          <w:sz w:val="18"/>
        </w:rPr>
        <w:sectPr w:rsidR="00B75233">
          <w:headerReference w:type="default" r:id="rId86"/>
          <w:pgSz w:w="11910" w:h="16840"/>
          <w:pgMar w:top="1060" w:right="0" w:bottom="2380" w:left="140" w:header="771" w:footer="2165" w:gutter="0"/>
          <w:cols w:space="720"/>
        </w:sectPr>
      </w:pPr>
    </w:p>
    <w:p w:rsidR="00B75233" w:rsidRDefault="00153A98">
      <w:pPr>
        <w:pStyle w:val="a3"/>
        <w:spacing w:before="8"/>
        <w:rPr>
          <w:rFonts w:ascii="Times New Roman"/>
          <w:sz w:val="8"/>
        </w:rPr>
      </w:pPr>
      <w:r>
        <w:rPr>
          <w:noProof/>
          <w:lang w:val="en-US" w:bidi="ar-SA"/>
        </w:rPr>
        <w:lastRenderedPageBreak/>
        <mc:AlternateContent>
          <mc:Choice Requires="wps">
            <w:drawing>
              <wp:anchor distT="0" distB="0" distL="114300" distR="114300" simplePos="0" relativeHeight="251702272" behindDoc="1" locked="0" layoutInCell="1" allowOverlap="1">
                <wp:simplePos x="0" y="0"/>
                <wp:positionH relativeFrom="page">
                  <wp:posOffset>624840</wp:posOffset>
                </wp:positionH>
                <wp:positionV relativeFrom="page">
                  <wp:posOffset>4867275</wp:posOffset>
                </wp:positionV>
                <wp:extent cx="142875" cy="142875"/>
                <wp:effectExtent l="0" t="0" r="0" b="0"/>
                <wp:wrapNone/>
                <wp:docPr id="43" name="文本框 44"/>
                <wp:cNvGraphicFramePr/>
                <a:graphic xmlns:a="http://schemas.openxmlformats.org/drawingml/2006/main">
                  <a:graphicData uri="http://schemas.microsoft.com/office/word/2010/wordprocessingShape">
                    <wps:wsp>
                      <wps:cNvSpPr txBox="1"/>
                      <wps:spPr>
                        <a:xfrm>
                          <a:off x="0" y="0"/>
                          <a:ext cx="142875" cy="142875"/>
                        </a:xfrm>
                        <a:prstGeom prst="rect">
                          <a:avLst/>
                        </a:prstGeom>
                        <a:noFill/>
                        <a:ln>
                          <a:noFill/>
                        </a:ln>
                      </wps:spPr>
                      <wps:txbx>
                        <w:txbxContent>
                          <w:p w:rsidR="00153A98" w:rsidRDefault="00153A98">
                            <w:pPr>
                              <w:spacing w:line="225" w:lineRule="exact"/>
                              <w:ind w:left="20"/>
                              <w:rPr>
                                <w:sz w:val="18"/>
                              </w:rPr>
                            </w:pPr>
                            <w:r>
                              <w:rPr>
                                <w:w w:val="102"/>
                                <w:sz w:val="18"/>
                              </w:rPr>
                              <w:t>（</w:t>
                            </w:r>
                          </w:p>
                        </w:txbxContent>
                      </wps:txbx>
                      <wps:bodyPr vert="vert" lIns="0" tIns="0" rIns="0" bIns="0" upright="1"/>
                    </wps:wsp>
                  </a:graphicData>
                </a:graphic>
              </wp:anchor>
            </w:drawing>
          </mc:Choice>
          <mc:Fallback>
            <w:pict>
              <v:shape id="文本框 44" o:spid="_x0000_s1068" type="#_x0000_t202" style="position:absolute;margin-left:49.2pt;margin-top:383.25pt;width:11.25pt;height:11.25pt;z-index:-2516142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" filled="f" stroked="f">
                <v:textbox style="layout-flow:vertical" inset="0,0,0,0">
                  <w:txbxContent>
                    <w:p w:rsidR="00153A98" w:rsidRDefault="00153A98">
                      <w:pPr>
                        <w:spacing w:line="225" w:lineRule="exact"/>
                        <w:ind w:left="20"/>
                        <w:rPr>
                          <w:sz w:val="18"/>
                        </w:rPr>
                      </w:pPr>
                      <w:r>
                        <w:rPr>
                          <w:w w:val="102"/>
                          <w:sz w:val="18"/>
                        </w:rPr>
                        <w:t>（</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03296" behindDoc="1" locked="0" layoutInCell="1" allowOverlap="1">
                <wp:simplePos x="0" y="0"/>
                <wp:positionH relativeFrom="page">
                  <wp:posOffset>624840</wp:posOffset>
                </wp:positionH>
                <wp:positionV relativeFrom="page">
                  <wp:posOffset>5450840</wp:posOffset>
                </wp:positionV>
                <wp:extent cx="142875" cy="142875"/>
                <wp:effectExtent l="0" t="0" r="0" b="0"/>
                <wp:wrapNone/>
                <wp:docPr id="44" name="文本框 45"/>
                <wp:cNvGraphicFramePr/>
                <a:graphic xmlns:a="http://schemas.openxmlformats.org/drawingml/2006/main">
                  <a:graphicData uri="http://schemas.microsoft.com/office/word/2010/wordprocessingShape">
                    <wps:wsp>
                      <wps:cNvSpPr txBox="1"/>
                      <wps:spPr>
                        <a:xfrm>
                          <a:off x="0" y="0"/>
                          <a:ext cx="142875" cy="142875"/>
                        </a:xfrm>
                        <a:prstGeom prst="rect">
                          <a:avLst/>
                        </a:prstGeom>
                        <a:noFill/>
                        <a:ln>
                          <a:noFill/>
                        </a:ln>
                      </wps:spPr>
                      <wps:txbx>
                        <w:txbxContent>
                          <w:p w:rsidR="00153A98" w:rsidRDefault="00153A98">
                            <w:pPr>
                              <w:spacing w:line="225" w:lineRule="exact"/>
                              <w:ind w:left="20"/>
                              <w:rPr>
                                <w:sz w:val="18"/>
                              </w:rPr>
                            </w:pPr>
                            <w:r>
                              <w:rPr>
                                <w:w w:val="102"/>
                                <w:sz w:val="18"/>
                              </w:rPr>
                              <w:t>）</w:t>
                            </w:r>
                          </w:p>
                        </w:txbxContent>
                      </wps:txbx>
                      <wps:bodyPr vert="vert" lIns="0" tIns="0" rIns="0" bIns="0" upright="1"/>
                    </wps:wsp>
                  </a:graphicData>
                </a:graphic>
              </wp:anchor>
            </w:drawing>
          </mc:Choice>
          <mc:Fallback>
            <w:pict>
              <v:shape id="文本框 45" o:spid="_x0000_s1069" type="#_x0000_t202" style="position:absolute;margin-left:49.2pt;margin-top:429.2pt;width:11.25pt;height:11.25pt;z-index:-2516131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" filled="f" stroked="f">
                <v:textbox style="layout-flow:vertical" inset="0,0,0,0">
                  <w:txbxContent>
                    <w:p w:rsidR="00153A98" w:rsidRDefault="00153A98">
                      <w:pPr>
                        <w:spacing w:line="225" w:lineRule="exact"/>
                        <w:ind w:left="20"/>
                        <w:rPr>
                          <w:sz w:val="18"/>
                        </w:rPr>
                      </w:pPr>
                      <w:r>
                        <w:rPr>
                          <w:w w:val="102"/>
                          <w:sz w:val="18"/>
                        </w:rPr>
                        <w:t>）</w:t>
                      </w:r>
                    </w:p>
                  </w:txbxContent>
                </v:textbox>
                <w10:wrap anchorx="page" anchory="page"/>
              </v:shape>
            </w:pict>
          </mc:Fallback>
        </mc:AlternateContent>
      </w:r>
    </w:p>
    <w:tbl>
      <w:tblPr>
        <w:tblW w:w="0" w:type="auto"/>
        <w:tblInd w:w="5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09"/>
        <w:gridCol w:w="835"/>
        <w:gridCol w:w="1039"/>
        <w:gridCol w:w="1694"/>
        <w:gridCol w:w="1670"/>
        <w:gridCol w:w="1694"/>
        <w:gridCol w:w="1526"/>
        <w:gridCol w:w="1514"/>
      </w:tblGrid>
      <w:tr w:rsidR="00B75233">
        <w:trPr>
          <w:trHeight w:val="428"/>
        </w:trPr>
        <w:tc>
          <w:tcPr>
            <w:tcW w:w="2683" w:type="dxa"/>
            <w:gridSpan w:val="3"/>
          </w:tcPr>
          <w:p w:rsidR="00B75233" w:rsidRDefault="00153A98">
            <w:pPr>
              <w:pStyle w:val="TableParagraph"/>
              <w:spacing w:before="111"/>
              <w:ind w:left="945" w:right="922"/>
              <w:jc w:val="center"/>
              <w:rPr>
                <w:sz w:val="18"/>
              </w:rPr>
            </w:pPr>
            <w:r>
              <w:rPr>
                <w:w w:val="105"/>
                <w:sz w:val="18"/>
              </w:rPr>
              <w:t>项目名称</w:t>
            </w:r>
          </w:p>
        </w:tc>
        <w:tc>
          <w:tcPr>
            <w:tcW w:w="8098" w:type="dxa"/>
            <w:gridSpan w:val="5"/>
          </w:tcPr>
          <w:p w:rsidR="00B75233" w:rsidRDefault="00153A98">
            <w:pPr>
              <w:pStyle w:val="TableParagraph"/>
              <w:spacing w:before="111"/>
              <w:ind w:left="2119" w:right="2117"/>
              <w:jc w:val="center"/>
              <w:rPr>
                <w:sz w:val="18"/>
              </w:rPr>
            </w:pPr>
            <w:proofErr w:type="gramStart"/>
            <w:r>
              <w:rPr>
                <w:w w:val="105"/>
                <w:sz w:val="18"/>
              </w:rPr>
              <w:t>汉丹铁路</w:t>
            </w:r>
            <w:proofErr w:type="gramEnd"/>
            <w:r>
              <w:rPr>
                <w:w w:val="105"/>
                <w:sz w:val="18"/>
              </w:rPr>
              <w:t>东西湖区段沿线两侧绿化等</w:t>
            </w:r>
          </w:p>
        </w:tc>
      </w:tr>
      <w:tr w:rsidR="00B75233">
        <w:trPr>
          <w:trHeight w:val="428"/>
        </w:trPr>
        <w:tc>
          <w:tcPr>
            <w:tcW w:w="2683" w:type="dxa"/>
            <w:gridSpan w:val="3"/>
          </w:tcPr>
          <w:p w:rsidR="00B75233" w:rsidRDefault="00153A98">
            <w:pPr>
              <w:pStyle w:val="TableParagraph"/>
              <w:spacing w:before="112"/>
              <w:ind w:left="945" w:right="922"/>
              <w:jc w:val="center"/>
              <w:rPr>
                <w:sz w:val="18"/>
              </w:rPr>
            </w:pPr>
            <w:r>
              <w:rPr>
                <w:w w:val="105"/>
                <w:sz w:val="18"/>
              </w:rPr>
              <w:t>主管部门</w:t>
            </w:r>
          </w:p>
        </w:tc>
        <w:tc>
          <w:tcPr>
            <w:tcW w:w="3364" w:type="dxa"/>
            <w:gridSpan w:val="2"/>
          </w:tcPr>
          <w:p w:rsidR="00B75233" w:rsidRDefault="00153A98">
            <w:pPr>
              <w:pStyle w:val="TableParagraph"/>
              <w:spacing w:before="112"/>
              <w:ind w:left="299"/>
              <w:rPr>
                <w:sz w:val="18"/>
              </w:rPr>
            </w:pPr>
            <w:r>
              <w:rPr>
                <w:w w:val="105"/>
                <w:sz w:val="18"/>
              </w:rPr>
              <w:t>武汉市东西湖区住房和城乡建设局</w:t>
            </w:r>
          </w:p>
        </w:tc>
        <w:tc>
          <w:tcPr>
            <w:tcW w:w="1694" w:type="dxa"/>
          </w:tcPr>
          <w:p w:rsidR="00B75233" w:rsidRDefault="00153A98">
            <w:pPr>
              <w:pStyle w:val="TableParagraph"/>
              <w:spacing w:before="112"/>
              <w:ind w:left="113" w:right="91"/>
              <w:jc w:val="center"/>
              <w:rPr>
                <w:sz w:val="18"/>
              </w:rPr>
            </w:pPr>
            <w:r>
              <w:rPr>
                <w:w w:val="105"/>
                <w:sz w:val="18"/>
              </w:rPr>
              <w:t>项目实施单位</w:t>
            </w:r>
          </w:p>
        </w:tc>
        <w:tc>
          <w:tcPr>
            <w:tcW w:w="3040" w:type="dxa"/>
            <w:gridSpan w:val="2"/>
          </w:tcPr>
          <w:p w:rsidR="00B75233" w:rsidRDefault="00153A98">
            <w:pPr>
              <w:pStyle w:val="TableParagraph"/>
              <w:spacing w:before="112"/>
              <w:ind w:left="140"/>
              <w:rPr>
                <w:sz w:val="18"/>
              </w:rPr>
            </w:pPr>
            <w:r>
              <w:rPr>
                <w:w w:val="105"/>
                <w:sz w:val="18"/>
              </w:rPr>
              <w:t>东西湖区住房和城乡建设局园林科</w:t>
            </w:r>
          </w:p>
        </w:tc>
      </w:tr>
      <w:tr w:rsidR="00B75233">
        <w:trPr>
          <w:trHeight w:val="428"/>
        </w:trPr>
        <w:tc>
          <w:tcPr>
            <w:tcW w:w="2683" w:type="dxa"/>
            <w:gridSpan w:val="3"/>
          </w:tcPr>
          <w:p w:rsidR="00B75233" w:rsidRDefault="00153A98">
            <w:pPr>
              <w:pStyle w:val="TableParagraph"/>
              <w:spacing w:before="112"/>
              <w:ind w:left="945" w:right="922"/>
              <w:jc w:val="center"/>
              <w:rPr>
                <w:sz w:val="18"/>
              </w:rPr>
            </w:pPr>
            <w:r>
              <w:rPr>
                <w:w w:val="105"/>
                <w:sz w:val="18"/>
              </w:rPr>
              <w:t>项目类别</w:t>
            </w:r>
          </w:p>
        </w:tc>
        <w:tc>
          <w:tcPr>
            <w:tcW w:w="8098" w:type="dxa"/>
            <w:gridSpan w:val="5"/>
          </w:tcPr>
          <w:p w:rsidR="00B75233" w:rsidRDefault="00153A98">
            <w:pPr>
              <w:pStyle w:val="TableParagraph"/>
              <w:tabs>
                <w:tab w:val="left" w:pos="2342"/>
                <w:tab w:val="left" w:pos="3736"/>
              </w:tabs>
              <w:spacing w:before="112"/>
              <w:ind w:left="35"/>
              <w:rPr>
                <w:sz w:val="18"/>
              </w:rPr>
            </w:pPr>
            <w:r>
              <w:rPr>
                <w:w w:val="105"/>
                <w:sz w:val="18"/>
              </w:rPr>
              <w:t>1、部门预算项目</w:t>
            </w:r>
            <w:r>
              <w:rPr>
                <w:spacing w:val="74"/>
                <w:w w:val="105"/>
                <w:sz w:val="18"/>
              </w:rPr>
              <w:t xml:space="preserve"> </w:t>
            </w:r>
            <w:r>
              <w:rPr>
                <w:rFonts w:ascii="Wingdings" w:eastAsia="Wingdings" w:hAnsi="Wingdings"/>
                <w:w w:val="105"/>
                <w:position w:val="1"/>
                <w:sz w:val="18"/>
              </w:rPr>
              <w:t></w:t>
            </w:r>
            <w:r>
              <w:rPr>
                <w:rFonts w:ascii="Times New Roman" w:eastAsia="Times New Roman" w:hAnsi="Times New Roman"/>
                <w:w w:val="105"/>
                <w:position w:val="1"/>
                <w:sz w:val="18"/>
              </w:rPr>
              <w:tab/>
            </w:r>
            <w:r>
              <w:rPr>
                <w:w w:val="105"/>
                <w:sz w:val="18"/>
              </w:rPr>
              <w:t>2、区直专项</w:t>
            </w:r>
            <w:r>
              <w:rPr>
                <w:w w:val="105"/>
                <w:sz w:val="18"/>
              </w:rPr>
              <w:tab/>
              <w:t>口</w:t>
            </w:r>
          </w:p>
        </w:tc>
      </w:tr>
      <w:tr w:rsidR="00B75233">
        <w:trPr>
          <w:trHeight w:val="428"/>
        </w:trPr>
        <w:tc>
          <w:tcPr>
            <w:tcW w:w="2683" w:type="dxa"/>
            <w:gridSpan w:val="3"/>
          </w:tcPr>
          <w:p w:rsidR="00B75233" w:rsidRDefault="00153A98">
            <w:pPr>
              <w:pStyle w:val="TableParagraph"/>
              <w:spacing w:before="112"/>
              <w:ind w:left="945" w:right="922"/>
              <w:jc w:val="center"/>
              <w:rPr>
                <w:sz w:val="18"/>
              </w:rPr>
            </w:pPr>
            <w:r>
              <w:rPr>
                <w:w w:val="105"/>
                <w:sz w:val="18"/>
              </w:rPr>
              <w:t>项目属性</w:t>
            </w:r>
          </w:p>
        </w:tc>
        <w:tc>
          <w:tcPr>
            <w:tcW w:w="8098" w:type="dxa"/>
            <w:gridSpan w:val="5"/>
          </w:tcPr>
          <w:p w:rsidR="00B75233" w:rsidRDefault="00153A98">
            <w:pPr>
              <w:pStyle w:val="TableParagraph"/>
              <w:tabs>
                <w:tab w:val="left" w:pos="1614"/>
                <w:tab w:val="left" w:pos="2344"/>
              </w:tabs>
              <w:spacing w:before="112"/>
              <w:ind w:left="35"/>
              <w:rPr>
                <w:sz w:val="18"/>
              </w:rPr>
            </w:pPr>
            <w:r>
              <w:rPr>
                <w:w w:val="105"/>
                <w:sz w:val="18"/>
              </w:rPr>
              <w:t>1、持续性项目</w:t>
            </w:r>
            <w:r>
              <w:rPr>
                <w:w w:val="105"/>
                <w:sz w:val="18"/>
              </w:rPr>
              <w:tab/>
            </w:r>
            <w:r>
              <w:rPr>
                <w:rFonts w:ascii="Wingdings" w:eastAsia="Wingdings" w:hAnsi="Wingdings"/>
                <w:w w:val="105"/>
                <w:position w:val="1"/>
                <w:sz w:val="18"/>
              </w:rPr>
              <w:t></w:t>
            </w:r>
            <w:r>
              <w:rPr>
                <w:rFonts w:ascii="Times New Roman" w:eastAsia="Times New Roman" w:hAnsi="Times New Roman"/>
                <w:w w:val="105"/>
                <w:position w:val="1"/>
                <w:sz w:val="18"/>
              </w:rPr>
              <w:tab/>
            </w:r>
            <w:r>
              <w:rPr>
                <w:w w:val="105"/>
                <w:sz w:val="18"/>
              </w:rPr>
              <w:t>2、新增性项目</w:t>
            </w:r>
            <w:r>
              <w:rPr>
                <w:spacing w:val="4"/>
                <w:w w:val="105"/>
                <w:sz w:val="18"/>
              </w:rPr>
              <w:t xml:space="preserve"> </w:t>
            </w:r>
            <w:r>
              <w:rPr>
                <w:w w:val="105"/>
                <w:sz w:val="18"/>
              </w:rPr>
              <w:t>口</w:t>
            </w:r>
          </w:p>
        </w:tc>
      </w:tr>
      <w:tr w:rsidR="00B75233">
        <w:trPr>
          <w:trHeight w:val="428"/>
        </w:trPr>
        <w:tc>
          <w:tcPr>
            <w:tcW w:w="2683" w:type="dxa"/>
            <w:gridSpan w:val="3"/>
          </w:tcPr>
          <w:p w:rsidR="00B75233" w:rsidRDefault="00153A98">
            <w:pPr>
              <w:pStyle w:val="TableParagraph"/>
              <w:spacing w:before="112"/>
              <w:ind w:left="945" w:right="922"/>
              <w:jc w:val="center"/>
              <w:rPr>
                <w:sz w:val="18"/>
              </w:rPr>
            </w:pPr>
            <w:r>
              <w:rPr>
                <w:w w:val="105"/>
                <w:sz w:val="18"/>
              </w:rPr>
              <w:t>项目类型</w:t>
            </w:r>
          </w:p>
        </w:tc>
        <w:tc>
          <w:tcPr>
            <w:tcW w:w="8098" w:type="dxa"/>
            <w:gridSpan w:val="5"/>
          </w:tcPr>
          <w:p w:rsidR="00B75233" w:rsidRDefault="00153A98">
            <w:pPr>
              <w:pStyle w:val="TableParagraph"/>
              <w:tabs>
                <w:tab w:val="left" w:pos="1614"/>
                <w:tab w:val="left" w:pos="2363"/>
                <w:tab w:val="left" w:pos="3849"/>
                <w:tab w:val="left" w:pos="4484"/>
              </w:tabs>
              <w:spacing w:before="112"/>
              <w:ind w:left="35"/>
              <w:rPr>
                <w:sz w:val="18"/>
              </w:rPr>
            </w:pPr>
            <w:r>
              <w:rPr>
                <w:w w:val="105"/>
                <w:sz w:val="18"/>
              </w:rPr>
              <w:t>1、常年性项目</w:t>
            </w:r>
            <w:r>
              <w:rPr>
                <w:w w:val="105"/>
                <w:sz w:val="18"/>
              </w:rPr>
              <w:tab/>
              <w:t>口</w:t>
            </w:r>
            <w:r>
              <w:rPr>
                <w:w w:val="105"/>
                <w:sz w:val="18"/>
              </w:rPr>
              <w:tab/>
              <w:t>2、延续性项目</w:t>
            </w:r>
            <w:r>
              <w:rPr>
                <w:w w:val="105"/>
                <w:sz w:val="18"/>
              </w:rPr>
              <w:tab/>
            </w:r>
            <w:r>
              <w:rPr>
                <w:rFonts w:ascii="Wingdings" w:eastAsia="Wingdings" w:hAnsi="Wingdings"/>
                <w:w w:val="105"/>
                <w:position w:val="1"/>
                <w:sz w:val="18"/>
              </w:rPr>
              <w:t></w:t>
            </w:r>
            <w:r>
              <w:rPr>
                <w:rFonts w:ascii="Times New Roman" w:eastAsia="Times New Roman" w:hAnsi="Times New Roman"/>
                <w:w w:val="105"/>
                <w:position w:val="1"/>
                <w:sz w:val="18"/>
              </w:rPr>
              <w:tab/>
            </w:r>
            <w:r>
              <w:rPr>
                <w:w w:val="105"/>
                <w:sz w:val="18"/>
              </w:rPr>
              <w:t>3、一次性项目</w:t>
            </w:r>
            <w:r>
              <w:rPr>
                <w:spacing w:val="5"/>
                <w:w w:val="105"/>
                <w:sz w:val="18"/>
              </w:rPr>
              <w:t xml:space="preserve"> </w:t>
            </w:r>
            <w:r>
              <w:rPr>
                <w:w w:val="105"/>
                <w:sz w:val="18"/>
              </w:rPr>
              <w:t>口</w:t>
            </w:r>
          </w:p>
        </w:tc>
      </w:tr>
      <w:tr w:rsidR="00B75233">
        <w:trPr>
          <w:trHeight w:val="467"/>
        </w:trPr>
        <w:tc>
          <w:tcPr>
            <w:tcW w:w="1644" w:type="dxa"/>
            <w:gridSpan w:val="2"/>
            <w:vMerge w:val="restart"/>
          </w:tcPr>
          <w:p w:rsidR="00B75233" w:rsidRDefault="00B75233">
            <w:pPr>
              <w:pStyle w:val="TableParagraph"/>
              <w:spacing w:before="10"/>
              <w:rPr>
                <w:rFonts w:ascii="Times New Roman"/>
                <w:sz w:val="23"/>
              </w:rPr>
            </w:pPr>
          </w:p>
          <w:p w:rsidR="00B75233" w:rsidRDefault="00153A98">
            <w:pPr>
              <w:pStyle w:val="TableParagraph"/>
              <w:spacing w:before="1"/>
              <w:ind w:left="42" w:right="20"/>
              <w:jc w:val="center"/>
              <w:rPr>
                <w:sz w:val="18"/>
              </w:rPr>
            </w:pPr>
            <w:r>
              <w:rPr>
                <w:w w:val="105"/>
                <w:sz w:val="18"/>
              </w:rPr>
              <w:t>预算执行情况</w:t>
            </w:r>
          </w:p>
          <w:p w:rsidR="00B75233" w:rsidRDefault="00153A98">
            <w:pPr>
              <w:pStyle w:val="TableParagraph"/>
              <w:ind w:left="51" w:right="20"/>
              <w:jc w:val="center"/>
              <w:rPr>
                <w:sz w:val="18"/>
              </w:rPr>
            </w:pPr>
            <w:r>
              <w:rPr>
                <w:w w:val="105"/>
                <w:sz w:val="18"/>
              </w:rPr>
              <w:t>（万元）（20分）</w:t>
            </w:r>
          </w:p>
        </w:tc>
        <w:tc>
          <w:tcPr>
            <w:tcW w:w="1039" w:type="dxa"/>
          </w:tcPr>
          <w:p w:rsidR="00B75233" w:rsidRDefault="00B75233">
            <w:pPr>
              <w:pStyle w:val="TableParagraph"/>
              <w:rPr>
                <w:rFonts w:ascii="Times New Roman"/>
                <w:sz w:val="18"/>
              </w:rPr>
            </w:pPr>
          </w:p>
        </w:tc>
        <w:tc>
          <w:tcPr>
            <w:tcW w:w="1694" w:type="dxa"/>
          </w:tcPr>
          <w:p w:rsidR="00B75233" w:rsidRDefault="00153A98">
            <w:pPr>
              <w:pStyle w:val="TableParagraph"/>
              <w:spacing w:before="131"/>
              <w:ind w:left="122" w:right="91"/>
              <w:jc w:val="center"/>
              <w:rPr>
                <w:sz w:val="18"/>
              </w:rPr>
            </w:pPr>
            <w:r>
              <w:rPr>
                <w:w w:val="105"/>
                <w:sz w:val="18"/>
              </w:rPr>
              <w:t>预算数（A）</w:t>
            </w:r>
          </w:p>
        </w:tc>
        <w:tc>
          <w:tcPr>
            <w:tcW w:w="3364" w:type="dxa"/>
            <w:gridSpan w:val="2"/>
          </w:tcPr>
          <w:p w:rsidR="00B75233" w:rsidRDefault="00153A98">
            <w:pPr>
              <w:pStyle w:val="TableParagraph"/>
              <w:spacing w:before="131"/>
              <w:ind w:left="332" w:right="300"/>
              <w:jc w:val="center"/>
              <w:rPr>
                <w:sz w:val="18"/>
              </w:rPr>
            </w:pPr>
            <w:r>
              <w:rPr>
                <w:w w:val="105"/>
                <w:sz w:val="18"/>
              </w:rPr>
              <w:t>执行数（B）</w:t>
            </w:r>
          </w:p>
        </w:tc>
        <w:tc>
          <w:tcPr>
            <w:tcW w:w="1526" w:type="dxa"/>
          </w:tcPr>
          <w:p w:rsidR="00B75233" w:rsidRDefault="00153A98">
            <w:pPr>
              <w:pStyle w:val="TableParagraph"/>
              <w:spacing w:before="131"/>
              <w:ind w:left="83" w:right="55"/>
              <w:jc w:val="center"/>
              <w:rPr>
                <w:sz w:val="18"/>
              </w:rPr>
            </w:pPr>
            <w:r>
              <w:rPr>
                <w:w w:val="105"/>
                <w:sz w:val="18"/>
              </w:rPr>
              <w:t>执行率（B/A)</w:t>
            </w:r>
          </w:p>
        </w:tc>
        <w:tc>
          <w:tcPr>
            <w:tcW w:w="1514" w:type="dxa"/>
          </w:tcPr>
          <w:p w:rsidR="00B75233" w:rsidRDefault="00153A98">
            <w:pPr>
              <w:pStyle w:val="TableParagraph"/>
              <w:spacing w:before="16"/>
              <w:ind w:left="66" w:right="34"/>
              <w:jc w:val="center"/>
              <w:rPr>
                <w:sz w:val="18"/>
              </w:rPr>
            </w:pPr>
            <w:r>
              <w:rPr>
                <w:w w:val="105"/>
                <w:sz w:val="18"/>
              </w:rPr>
              <w:t>得分</w:t>
            </w:r>
          </w:p>
          <w:p w:rsidR="00B75233" w:rsidRDefault="00153A98">
            <w:pPr>
              <w:pStyle w:val="TableParagraph"/>
              <w:spacing w:line="201" w:lineRule="exact"/>
              <w:ind w:left="69" w:right="34"/>
              <w:jc w:val="center"/>
              <w:rPr>
                <w:sz w:val="18"/>
              </w:rPr>
            </w:pPr>
            <w:r>
              <w:rPr>
                <w:sz w:val="18"/>
              </w:rPr>
              <w:t>（20分*执行率）</w:t>
            </w:r>
          </w:p>
        </w:tc>
      </w:tr>
      <w:tr w:rsidR="00B75233">
        <w:trPr>
          <w:trHeight w:val="498"/>
        </w:trPr>
        <w:tc>
          <w:tcPr>
            <w:tcW w:w="1644" w:type="dxa"/>
            <w:gridSpan w:val="2"/>
            <w:vMerge/>
            <w:tcBorders>
              <w:top w:val="nil"/>
            </w:tcBorders>
          </w:tcPr>
          <w:p w:rsidR="00B75233" w:rsidRDefault="00B75233">
            <w:pPr>
              <w:rPr>
                <w:sz w:val="2"/>
                <w:szCs w:val="2"/>
              </w:rPr>
            </w:pPr>
          </w:p>
        </w:tc>
        <w:tc>
          <w:tcPr>
            <w:tcW w:w="1039" w:type="dxa"/>
          </w:tcPr>
          <w:p w:rsidR="00B75233" w:rsidRDefault="00153A98">
            <w:pPr>
              <w:pStyle w:val="TableParagraph"/>
              <w:spacing w:before="33" w:line="230" w:lineRule="atLeast"/>
              <w:ind w:left="249" w:right="37" w:hanging="187"/>
              <w:rPr>
                <w:sz w:val="18"/>
              </w:rPr>
            </w:pPr>
            <w:r>
              <w:rPr>
                <w:sz w:val="18"/>
              </w:rPr>
              <w:t>年度财政资</w:t>
            </w:r>
            <w:r>
              <w:rPr>
                <w:w w:val="105"/>
                <w:sz w:val="18"/>
              </w:rPr>
              <w:t>金总额</w:t>
            </w:r>
          </w:p>
        </w:tc>
        <w:tc>
          <w:tcPr>
            <w:tcW w:w="1694" w:type="dxa"/>
          </w:tcPr>
          <w:p w:rsidR="00B75233" w:rsidRDefault="00153A98">
            <w:pPr>
              <w:pStyle w:val="TableParagraph"/>
              <w:spacing w:before="148"/>
              <w:ind w:left="115" w:right="91"/>
              <w:jc w:val="center"/>
              <w:rPr>
                <w:sz w:val="18"/>
              </w:rPr>
            </w:pPr>
            <w:r>
              <w:rPr>
                <w:w w:val="105"/>
                <w:sz w:val="18"/>
              </w:rPr>
              <w:t>692.9689</w:t>
            </w:r>
          </w:p>
        </w:tc>
        <w:tc>
          <w:tcPr>
            <w:tcW w:w="3364" w:type="dxa"/>
            <w:gridSpan w:val="2"/>
          </w:tcPr>
          <w:p w:rsidR="00B75233" w:rsidRDefault="00153A98">
            <w:pPr>
              <w:pStyle w:val="TableParagraph"/>
              <w:spacing w:before="148"/>
              <w:ind w:left="332" w:right="307"/>
              <w:jc w:val="center"/>
              <w:rPr>
                <w:sz w:val="18"/>
              </w:rPr>
            </w:pPr>
            <w:r>
              <w:rPr>
                <w:w w:val="105"/>
                <w:sz w:val="18"/>
              </w:rPr>
              <w:t>626.8828</w:t>
            </w:r>
          </w:p>
        </w:tc>
        <w:tc>
          <w:tcPr>
            <w:tcW w:w="1526" w:type="dxa"/>
          </w:tcPr>
          <w:p w:rsidR="00B75233" w:rsidRDefault="00153A98">
            <w:pPr>
              <w:pStyle w:val="TableParagraph"/>
              <w:spacing w:before="148"/>
              <w:ind w:left="82" w:right="55"/>
              <w:jc w:val="center"/>
              <w:rPr>
                <w:sz w:val="18"/>
              </w:rPr>
            </w:pPr>
            <w:r>
              <w:rPr>
                <w:w w:val="105"/>
                <w:sz w:val="18"/>
              </w:rPr>
              <w:t>90.46%</w:t>
            </w:r>
          </w:p>
        </w:tc>
        <w:tc>
          <w:tcPr>
            <w:tcW w:w="1514" w:type="dxa"/>
          </w:tcPr>
          <w:p w:rsidR="00B75233" w:rsidRDefault="00153A98">
            <w:pPr>
              <w:pStyle w:val="TableParagraph"/>
              <w:spacing w:before="148"/>
              <w:ind w:left="62" w:right="34"/>
              <w:jc w:val="center"/>
              <w:rPr>
                <w:sz w:val="18"/>
              </w:rPr>
            </w:pPr>
            <w:r>
              <w:rPr>
                <w:w w:val="105"/>
                <w:sz w:val="18"/>
              </w:rPr>
              <w:t>18.09</w:t>
            </w:r>
          </w:p>
        </w:tc>
      </w:tr>
      <w:tr w:rsidR="00B75233">
        <w:trPr>
          <w:trHeight w:val="467"/>
        </w:trPr>
        <w:tc>
          <w:tcPr>
            <w:tcW w:w="809" w:type="dxa"/>
            <w:vMerge w:val="restart"/>
          </w:tcPr>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spacing w:before="6"/>
              <w:rPr>
                <w:rFonts w:ascii="Times New Roman"/>
                <w:sz w:val="21"/>
              </w:rPr>
            </w:pPr>
          </w:p>
          <w:p w:rsidR="00B75233" w:rsidRDefault="00153A98">
            <w:pPr>
              <w:pStyle w:val="TableParagraph"/>
              <w:ind w:left="336" w:right="265"/>
              <w:jc w:val="both"/>
              <w:rPr>
                <w:sz w:val="18"/>
              </w:rPr>
            </w:pPr>
            <w:r>
              <w:rPr>
                <w:sz w:val="18"/>
              </w:rPr>
              <w:t>年度绩效目标</w:t>
            </w:r>
          </w:p>
          <w:p w:rsidR="00B75233" w:rsidRDefault="00B75233">
            <w:pPr>
              <w:pStyle w:val="TableParagraph"/>
              <w:spacing w:before="6"/>
              <w:rPr>
                <w:rFonts w:ascii="Times New Roman"/>
                <w:sz w:val="19"/>
              </w:rPr>
            </w:pPr>
          </w:p>
          <w:p w:rsidR="00B75233" w:rsidRDefault="00153A98">
            <w:pPr>
              <w:pStyle w:val="TableParagraph"/>
              <w:spacing w:line="230" w:lineRule="exact"/>
              <w:ind w:left="67"/>
              <w:jc w:val="center"/>
              <w:rPr>
                <w:sz w:val="18"/>
              </w:rPr>
            </w:pPr>
            <w:r>
              <w:rPr>
                <w:w w:val="102"/>
                <w:sz w:val="18"/>
              </w:rPr>
              <w:t>8</w:t>
            </w:r>
          </w:p>
          <w:p w:rsidR="00B75233" w:rsidRDefault="00153A98">
            <w:pPr>
              <w:pStyle w:val="TableParagraph"/>
              <w:spacing w:line="229" w:lineRule="exact"/>
              <w:ind w:left="67"/>
              <w:jc w:val="center"/>
              <w:rPr>
                <w:sz w:val="18"/>
              </w:rPr>
            </w:pPr>
            <w:r>
              <w:rPr>
                <w:w w:val="102"/>
                <w:sz w:val="18"/>
              </w:rPr>
              <w:t>0</w:t>
            </w:r>
          </w:p>
          <w:p w:rsidR="00B75233" w:rsidRDefault="00153A98">
            <w:pPr>
              <w:pStyle w:val="TableParagraph"/>
              <w:spacing w:line="230" w:lineRule="exact"/>
              <w:ind w:left="68"/>
              <w:jc w:val="center"/>
              <w:rPr>
                <w:sz w:val="18"/>
              </w:rPr>
            </w:pPr>
            <w:r>
              <w:rPr>
                <w:w w:val="102"/>
                <w:sz w:val="18"/>
              </w:rPr>
              <w:t>分</w:t>
            </w:r>
          </w:p>
        </w:tc>
        <w:tc>
          <w:tcPr>
            <w:tcW w:w="835" w:type="dxa"/>
          </w:tcPr>
          <w:p w:rsidR="00B75233" w:rsidRDefault="00153A98">
            <w:pPr>
              <w:pStyle w:val="TableParagraph"/>
              <w:spacing w:before="15" w:line="230" w:lineRule="atLeast"/>
              <w:ind w:left="236" w:right="164"/>
              <w:rPr>
                <w:sz w:val="18"/>
              </w:rPr>
            </w:pPr>
            <w:r>
              <w:rPr>
                <w:w w:val="105"/>
                <w:sz w:val="18"/>
              </w:rPr>
              <w:t>一级指标</w:t>
            </w:r>
          </w:p>
        </w:tc>
        <w:tc>
          <w:tcPr>
            <w:tcW w:w="1039" w:type="dxa"/>
          </w:tcPr>
          <w:p w:rsidR="00B75233" w:rsidRDefault="00153A98">
            <w:pPr>
              <w:pStyle w:val="TableParagraph"/>
              <w:spacing w:before="131"/>
              <w:ind w:left="156"/>
              <w:rPr>
                <w:sz w:val="18"/>
              </w:rPr>
            </w:pPr>
            <w:r>
              <w:rPr>
                <w:w w:val="105"/>
                <w:sz w:val="18"/>
              </w:rPr>
              <w:t>二级指标</w:t>
            </w:r>
          </w:p>
        </w:tc>
        <w:tc>
          <w:tcPr>
            <w:tcW w:w="3364" w:type="dxa"/>
            <w:gridSpan w:val="2"/>
          </w:tcPr>
          <w:p w:rsidR="00B75233" w:rsidRDefault="00153A98">
            <w:pPr>
              <w:pStyle w:val="TableParagraph"/>
              <w:spacing w:before="131"/>
              <w:ind w:left="332" w:right="307"/>
              <w:jc w:val="center"/>
              <w:rPr>
                <w:sz w:val="18"/>
              </w:rPr>
            </w:pPr>
            <w:r>
              <w:rPr>
                <w:w w:val="105"/>
                <w:sz w:val="18"/>
              </w:rPr>
              <w:t>三级指标</w:t>
            </w:r>
          </w:p>
        </w:tc>
        <w:tc>
          <w:tcPr>
            <w:tcW w:w="1694" w:type="dxa"/>
          </w:tcPr>
          <w:p w:rsidR="00B75233" w:rsidRDefault="00153A98">
            <w:pPr>
              <w:pStyle w:val="TableParagraph"/>
              <w:spacing w:before="131"/>
              <w:ind w:left="124" w:right="90"/>
              <w:jc w:val="center"/>
              <w:rPr>
                <w:sz w:val="18"/>
              </w:rPr>
            </w:pPr>
            <w:r>
              <w:rPr>
                <w:w w:val="105"/>
                <w:sz w:val="18"/>
              </w:rPr>
              <w:t>年度目标值（A）</w:t>
            </w:r>
          </w:p>
        </w:tc>
        <w:tc>
          <w:tcPr>
            <w:tcW w:w="1526" w:type="dxa"/>
          </w:tcPr>
          <w:p w:rsidR="00B75233" w:rsidRDefault="00153A98">
            <w:pPr>
              <w:pStyle w:val="TableParagraph"/>
              <w:spacing w:before="131"/>
              <w:ind w:left="86" w:right="54"/>
              <w:jc w:val="center"/>
              <w:rPr>
                <w:sz w:val="18"/>
              </w:rPr>
            </w:pPr>
            <w:r>
              <w:rPr>
                <w:w w:val="105"/>
                <w:sz w:val="18"/>
              </w:rPr>
              <w:t>实际完成值（B)</w:t>
            </w:r>
          </w:p>
        </w:tc>
        <w:tc>
          <w:tcPr>
            <w:tcW w:w="1514" w:type="dxa"/>
          </w:tcPr>
          <w:p w:rsidR="00B75233" w:rsidRDefault="00153A98">
            <w:pPr>
              <w:pStyle w:val="TableParagraph"/>
              <w:spacing w:before="131"/>
              <w:ind w:left="66" w:right="34"/>
              <w:jc w:val="center"/>
              <w:rPr>
                <w:sz w:val="18"/>
              </w:rPr>
            </w:pPr>
            <w:r>
              <w:rPr>
                <w:w w:val="105"/>
                <w:sz w:val="18"/>
              </w:rPr>
              <w:t>得分</w:t>
            </w:r>
          </w:p>
        </w:tc>
      </w:tr>
      <w:tr w:rsidR="00B75233">
        <w:trPr>
          <w:trHeight w:val="691"/>
        </w:trPr>
        <w:tc>
          <w:tcPr>
            <w:tcW w:w="809" w:type="dxa"/>
            <w:vMerge/>
            <w:tcBorders>
              <w:top w:val="nil"/>
            </w:tcBorders>
          </w:tcPr>
          <w:p w:rsidR="00B75233" w:rsidRDefault="00B75233">
            <w:pPr>
              <w:rPr>
                <w:sz w:val="2"/>
                <w:szCs w:val="2"/>
              </w:rPr>
            </w:pPr>
          </w:p>
        </w:tc>
        <w:tc>
          <w:tcPr>
            <w:tcW w:w="835" w:type="dxa"/>
            <w:vMerge w:val="restart"/>
          </w:tcPr>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spacing w:before="7"/>
              <w:rPr>
                <w:rFonts w:ascii="Times New Roman"/>
                <w:sz w:val="20"/>
              </w:rPr>
            </w:pPr>
          </w:p>
          <w:p w:rsidR="00B75233" w:rsidRDefault="00153A98">
            <w:pPr>
              <w:pStyle w:val="TableParagraph"/>
              <w:ind w:left="330" w:right="297"/>
              <w:jc w:val="both"/>
              <w:rPr>
                <w:sz w:val="18"/>
              </w:rPr>
            </w:pPr>
            <w:r>
              <w:rPr>
                <w:sz w:val="18"/>
              </w:rPr>
              <w:t>产出指标</w:t>
            </w:r>
          </w:p>
          <w:p w:rsidR="00B75233" w:rsidRDefault="00153A98">
            <w:pPr>
              <w:pStyle w:val="TableParagraph"/>
              <w:spacing w:line="228" w:lineRule="exact"/>
              <w:ind w:left="49"/>
              <w:rPr>
                <w:sz w:val="18"/>
              </w:rPr>
            </w:pPr>
            <w:r>
              <w:rPr>
                <w:w w:val="105"/>
                <w:sz w:val="18"/>
              </w:rPr>
              <w:t>（40分）</w:t>
            </w:r>
          </w:p>
        </w:tc>
        <w:tc>
          <w:tcPr>
            <w:tcW w:w="1039" w:type="dxa"/>
          </w:tcPr>
          <w:p w:rsidR="00B75233" w:rsidRDefault="00153A98">
            <w:pPr>
              <w:pStyle w:val="TableParagraph"/>
              <w:spacing w:before="125" w:line="229" w:lineRule="exact"/>
              <w:ind w:left="156"/>
              <w:rPr>
                <w:sz w:val="18"/>
              </w:rPr>
            </w:pPr>
            <w:r>
              <w:rPr>
                <w:spacing w:val="-2"/>
                <w:sz w:val="18"/>
              </w:rPr>
              <w:t>数量指标</w:t>
            </w:r>
          </w:p>
          <w:p w:rsidR="00B75233" w:rsidRDefault="00153A98">
            <w:pPr>
              <w:pStyle w:val="TableParagraph"/>
              <w:spacing w:line="229" w:lineRule="exact"/>
              <w:ind w:left="153"/>
              <w:rPr>
                <w:sz w:val="18"/>
              </w:rPr>
            </w:pPr>
            <w:r>
              <w:rPr>
                <w:sz w:val="18"/>
              </w:rPr>
              <w:t>（10分）</w:t>
            </w:r>
          </w:p>
        </w:tc>
        <w:tc>
          <w:tcPr>
            <w:tcW w:w="3364" w:type="dxa"/>
            <w:gridSpan w:val="2"/>
          </w:tcPr>
          <w:p w:rsidR="00B75233" w:rsidRDefault="00153A98">
            <w:pPr>
              <w:pStyle w:val="TableParagraph"/>
              <w:spacing w:before="125" w:line="229" w:lineRule="exact"/>
              <w:ind w:left="332" w:right="326"/>
              <w:jc w:val="center"/>
              <w:rPr>
                <w:sz w:val="18"/>
              </w:rPr>
            </w:pPr>
            <w:r>
              <w:rPr>
                <w:w w:val="105"/>
                <w:sz w:val="18"/>
              </w:rPr>
              <w:t>建设全区主次干道隙地造林绿化</w:t>
            </w:r>
          </w:p>
          <w:p w:rsidR="00B75233" w:rsidRDefault="00153A98">
            <w:pPr>
              <w:pStyle w:val="TableParagraph"/>
              <w:spacing w:line="229" w:lineRule="exact"/>
              <w:ind w:left="332" w:right="300"/>
              <w:jc w:val="center"/>
              <w:rPr>
                <w:sz w:val="18"/>
              </w:rPr>
            </w:pPr>
            <w:r>
              <w:rPr>
                <w:w w:val="105"/>
                <w:sz w:val="18"/>
              </w:rPr>
              <w:t>（10分）</w:t>
            </w:r>
          </w:p>
        </w:tc>
        <w:tc>
          <w:tcPr>
            <w:tcW w:w="1694" w:type="dxa"/>
          </w:tcPr>
          <w:p w:rsidR="00B75233" w:rsidRDefault="00B75233">
            <w:pPr>
              <w:pStyle w:val="TableParagraph"/>
              <w:spacing w:before="10"/>
              <w:rPr>
                <w:rFonts w:ascii="Times New Roman"/>
                <w:sz w:val="20"/>
              </w:rPr>
            </w:pPr>
          </w:p>
          <w:p w:rsidR="00B75233" w:rsidRDefault="00153A98">
            <w:pPr>
              <w:pStyle w:val="TableParagraph"/>
              <w:ind w:left="120" w:right="91"/>
              <w:jc w:val="center"/>
              <w:rPr>
                <w:sz w:val="18"/>
              </w:rPr>
            </w:pPr>
            <w:r>
              <w:rPr>
                <w:w w:val="105"/>
                <w:sz w:val="18"/>
              </w:rPr>
              <w:t>≥209万平方米</w:t>
            </w:r>
          </w:p>
        </w:tc>
        <w:tc>
          <w:tcPr>
            <w:tcW w:w="1526" w:type="dxa"/>
          </w:tcPr>
          <w:p w:rsidR="00B75233" w:rsidRDefault="00B75233">
            <w:pPr>
              <w:pStyle w:val="TableParagraph"/>
              <w:spacing w:before="10"/>
              <w:rPr>
                <w:rFonts w:ascii="Times New Roman"/>
                <w:sz w:val="20"/>
              </w:rPr>
            </w:pPr>
          </w:p>
          <w:p w:rsidR="00B75233" w:rsidRDefault="00153A98">
            <w:pPr>
              <w:pStyle w:val="TableParagraph"/>
              <w:ind w:left="84" w:right="55"/>
              <w:jc w:val="center"/>
              <w:rPr>
                <w:sz w:val="18"/>
              </w:rPr>
            </w:pPr>
            <w:r>
              <w:rPr>
                <w:w w:val="105"/>
                <w:sz w:val="18"/>
              </w:rPr>
              <w:t>283.30万平方米</w:t>
            </w:r>
          </w:p>
        </w:tc>
        <w:tc>
          <w:tcPr>
            <w:tcW w:w="1514" w:type="dxa"/>
          </w:tcPr>
          <w:p w:rsidR="00B75233" w:rsidRDefault="00B75233">
            <w:pPr>
              <w:pStyle w:val="TableParagraph"/>
              <w:spacing w:before="10"/>
              <w:rPr>
                <w:rFonts w:ascii="Times New Roman"/>
                <w:sz w:val="20"/>
              </w:rPr>
            </w:pPr>
          </w:p>
          <w:p w:rsidR="00B75233" w:rsidRDefault="00153A98">
            <w:pPr>
              <w:pStyle w:val="TableParagraph"/>
              <w:ind w:left="66" w:right="34"/>
              <w:jc w:val="center"/>
              <w:rPr>
                <w:sz w:val="18"/>
              </w:rPr>
            </w:pPr>
            <w:r>
              <w:rPr>
                <w:w w:val="105"/>
                <w:sz w:val="18"/>
              </w:rPr>
              <w:t>10</w:t>
            </w:r>
          </w:p>
        </w:tc>
      </w:tr>
      <w:tr w:rsidR="00B75233">
        <w:trPr>
          <w:trHeight w:val="700"/>
        </w:trPr>
        <w:tc>
          <w:tcPr>
            <w:tcW w:w="809" w:type="dxa"/>
            <w:vMerge/>
            <w:tcBorders>
              <w:top w:val="nil"/>
            </w:tcBorders>
          </w:tcPr>
          <w:p w:rsidR="00B75233" w:rsidRDefault="00B75233">
            <w:pPr>
              <w:rPr>
                <w:sz w:val="2"/>
                <w:szCs w:val="2"/>
              </w:rPr>
            </w:pPr>
          </w:p>
        </w:tc>
        <w:tc>
          <w:tcPr>
            <w:tcW w:w="835" w:type="dxa"/>
            <w:vMerge/>
            <w:tcBorders>
              <w:top w:val="nil"/>
            </w:tcBorders>
          </w:tcPr>
          <w:p w:rsidR="00B75233" w:rsidRDefault="00B75233">
            <w:pPr>
              <w:rPr>
                <w:sz w:val="2"/>
                <w:szCs w:val="2"/>
              </w:rPr>
            </w:pPr>
          </w:p>
        </w:tc>
        <w:tc>
          <w:tcPr>
            <w:tcW w:w="1039" w:type="dxa"/>
          </w:tcPr>
          <w:p w:rsidR="00B75233" w:rsidRDefault="00153A98">
            <w:pPr>
              <w:pStyle w:val="TableParagraph"/>
              <w:spacing w:before="133" w:line="229" w:lineRule="exact"/>
              <w:ind w:left="156"/>
              <w:rPr>
                <w:sz w:val="18"/>
              </w:rPr>
            </w:pPr>
            <w:r>
              <w:rPr>
                <w:spacing w:val="-2"/>
                <w:sz w:val="18"/>
              </w:rPr>
              <w:t>质量指标</w:t>
            </w:r>
          </w:p>
          <w:p w:rsidR="00B75233" w:rsidRDefault="00153A98">
            <w:pPr>
              <w:pStyle w:val="TableParagraph"/>
              <w:spacing w:line="229" w:lineRule="exact"/>
              <w:ind w:left="153"/>
              <w:rPr>
                <w:sz w:val="18"/>
              </w:rPr>
            </w:pPr>
            <w:r>
              <w:rPr>
                <w:sz w:val="18"/>
              </w:rPr>
              <w:t>（10分）</w:t>
            </w:r>
          </w:p>
        </w:tc>
        <w:tc>
          <w:tcPr>
            <w:tcW w:w="3364" w:type="dxa"/>
            <w:gridSpan w:val="2"/>
          </w:tcPr>
          <w:p w:rsidR="00B75233" w:rsidRDefault="00B75233">
            <w:pPr>
              <w:pStyle w:val="TableParagraph"/>
              <w:spacing w:before="7"/>
              <w:rPr>
                <w:rFonts w:ascii="Times New Roman"/>
                <w:sz w:val="21"/>
              </w:rPr>
            </w:pPr>
          </w:p>
          <w:p w:rsidR="00B75233" w:rsidRDefault="00153A98">
            <w:pPr>
              <w:pStyle w:val="TableParagraph"/>
              <w:ind w:left="669"/>
              <w:rPr>
                <w:sz w:val="18"/>
              </w:rPr>
            </w:pPr>
            <w:r>
              <w:rPr>
                <w:w w:val="105"/>
                <w:sz w:val="18"/>
              </w:rPr>
              <w:t>隙地苗木成活率（10分）</w:t>
            </w:r>
          </w:p>
        </w:tc>
        <w:tc>
          <w:tcPr>
            <w:tcW w:w="1694" w:type="dxa"/>
          </w:tcPr>
          <w:p w:rsidR="00B75233" w:rsidRDefault="00B75233">
            <w:pPr>
              <w:pStyle w:val="TableParagraph"/>
              <w:spacing w:before="7"/>
              <w:rPr>
                <w:rFonts w:ascii="Times New Roman"/>
                <w:sz w:val="21"/>
              </w:rPr>
            </w:pPr>
          </w:p>
          <w:p w:rsidR="00B75233" w:rsidRDefault="00153A98">
            <w:pPr>
              <w:pStyle w:val="TableParagraph"/>
              <w:ind w:left="119" w:right="91"/>
              <w:jc w:val="center"/>
              <w:rPr>
                <w:sz w:val="18"/>
              </w:rPr>
            </w:pPr>
            <w:r>
              <w:rPr>
                <w:w w:val="105"/>
                <w:sz w:val="18"/>
              </w:rPr>
              <w:t>≥95%</w:t>
            </w:r>
          </w:p>
        </w:tc>
        <w:tc>
          <w:tcPr>
            <w:tcW w:w="1526" w:type="dxa"/>
          </w:tcPr>
          <w:p w:rsidR="00B75233" w:rsidRDefault="00B75233">
            <w:pPr>
              <w:pStyle w:val="TableParagraph"/>
              <w:spacing w:before="7"/>
              <w:rPr>
                <w:rFonts w:ascii="Times New Roman"/>
                <w:sz w:val="21"/>
              </w:rPr>
            </w:pPr>
          </w:p>
          <w:p w:rsidR="00B75233" w:rsidRDefault="00153A98">
            <w:pPr>
              <w:pStyle w:val="TableParagraph"/>
              <w:ind w:left="86" w:right="53"/>
              <w:jc w:val="center"/>
              <w:rPr>
                <w:sz w:val="18"/>
              </w:rPr>
            </w:pPr>
            <w:r>
              <w:rPr>
                <w:w w:val="105"/>
                <w:sz w:val="18"/>
              </w:rPr>
              <w:t>100%</w:t>
            </w:r>
          </w:p>
        </w:tc>
        <w:tc>
          <w:tcPr>
            <w:tcW w:w="1514" w:type="dxa"/>
          </w:tcPr>
          <w:p w:rsidR="00B75233" w:rsidRDefault="00B75233">
            <w:pPr>
              <w:pStyle w:val="TableParagraph"/>
              <w:spacing w:before="7"/>
              <w:rPr>
                <w:rFonts w:ascii="Times New Roman"/>
                <w:sz w:val="21"/>
              </w:rPr>
            </w:pPr>
          </w:p>
          <w:p w:rsidR="00B75233" w:rsidRDefault="00153A98">
            <w:pPr>
              <w:pStyle w:val="TableParagraph"/>
              <w:ind w:left="66" w:right="34"/>
              <w:jc w:val="center"/>
              <w:rPr>
                <w:sz w:val="18"/>
              </w:rPr>
            </w:pPr>
            <w:r>
              <w:rPr>
                <w:w w:val="105"/>
                <w:sz w:val="18"/>
              </w:rPr>
              <w:t>10</w:t>
            </w:r>
          </w:p>
        </w:tc>
      </w:tr>
      <w:tr w:rsidR="00B75233">
        <w:trPr>
          <w:trHeight w:val="700"/>
        </w:trPr>
        <w:tc>
          <w:tcPr>
            <w:tcW w:w="809" w:type="dxa"/>
            <w:vMerge/>
            <w:tcBorders>
              <w:top w:val="nil"/>
            </w:tcBorders>
          </w:tcPr>
          <w:p w:rsidR="00B75233" w:rsidRDefault="00B75233">
            <w:pPr>
              <w:rPr>
                <w:sz w:val="2"/>
                <w:szCs w:val="2"/>
              </w:rPr>
            </w:pPr>
          </w:p>
        </w:tc>
        <w:tc>
          <w:tcPr>
            <w:tcW w:w="835" w:type="dxa"/>
            <w:vMerge/>
            <w:tcBorders>
              <w:top w:val="nil"/>
            </w:tcBorders>
          </w:tcPr>
          <w:p w:rsidR="00B75233" w:rsidRDefault="00B75233">
            <w:pPr>
              <w:rPr>
                <w:sz w:val="2"/>
                <w:szCs w:val="2"/>
              </w:rPr>
            </w:pPr>
          </w:p>
        </w:tc>
        <w:tc>
          <w:tcPr>
            <w:tcW w:w="1039" w:type="dxa"/>
          </w:tcPr>
          <w:p w:rsidR="00B75233" w:rsidRDefault="00153A98">
            <w:pPr>
              <w:pStyle w:val="TableParagraph"/>
              <w:spacing w:before="133"/>
              <w:ind w:left="156"/>
              <w:rPr>
                <w:sz w:val="18"/>
              </w:rPr>
            </w:pPr>
            <w:r>
              <w:rPr>
                <w:spacing w:val="-2"/>
                <w:sz w:val="18"/>
              </w:rPr>
              <w:t>时效指标</w:t>
            </w:r>
          </w:p>
          <w:p w:rsidR="00B75233" w:rsidRDefault="00153A98">
            <w:pPr>
              <w:pStyle w:val="TableParagraph"/>
              <w:ind w:left="153"/>
              <w:rPr>
                <w:sz w:val="18"/>
              </w:rPr>
            </w:pPr>
            <w:r>
              <w:rPr>
                <w:sz w:val="18"/>
              </w:rPr>
              <w:t>（10分）</w:t>
            </w:r>
          </w:p>
        </w:tc>
        <w:tc>
          <w:tcPr>
            <w:tcW w:w="3364" w:type="dxa"/>
            <w:gridSpan w:val="2"/>
          </w:tcPr>
          <w:p w:rsidR="00B75233" w:rsidRDefault="00B75233">
            <w:pPr>
              <w:pStyle w:val="TableParagraph"/>
              <w:spacing w:before="7"/>
              <w:rPr>
                <w:rFonts w:ascii="Times New Roman"/>
                <w:sz w:val="21"/>
              </w:rPr>
            </w:pPr>
          </w:p>
          <w:p w:rsidR="00B75233" w:rsidRDefault="00153A98">
            <w:pPr>
              <w:pStyle w:val="TableParagraph"/>
              <w:ind w:left="669"/>
              <w:rPr>
                <w:sz w:val="18"/>
              </w:rPr>
            </w:pPr>
            <w:r>
              <w:rPr>
                <w:w w:val="105"/>
                <w:sz w:val="18"/>
              </w:rPr>
              <w:t>项目按时完工率（10分）</w:t>
            </w:r>
          </w:p>
        </w:tc>
        <w:tc>
          <w:tcPr>
            <w:tcW w:w="1694" w:type="dxa"/>
          </w:tcPr>
          <w:p w:rsidR="00B75233" w:rsidRDefault="00B75233">
            <w:pPr>
              <w:pStyle w:val="TableParagraph"/>
              <w:spacing w:before="7"/>
              <w:rPr>
                <w:rFonts w:ascii="Times New Roman"/>
                <w:sz w:val="21"/>
              </w:rPr>
            </w:pPr>
          </w:p>
          <w:p w:rsidR="00B75233" w:rsidRDefault="00153A98">
            <w:pPr>
              <w:pStyle w:val="TableParagraph"/>
              <w:ind w:left="124" w:right="91"/>
              <w:jc w:val="center"/>
              <w:rPr>
                <w:sz w:val="18"/>
              </w:rPr>
            </w:pPr>
            <w:r>
              <w:rPr>
                <w:w w:val="105"/>
                <w:sz w:val="18"/>
              </w:rPr>
              <w:t>100%</w:t>
            </w:r>
          </w:p>
        </w:tc>
        <w:tc>
          <w:tcPr>
            <w:tcW w:w="1526" w:type="dxa"/>
          </w:tcPr>
          <w:p w:rsidR="00B75233" w:rsidRDefault="00B75233">
            <w:pPr>
              <w:pStyle w:val="TableParagraph"/>
              <w:spacing w:before="7"/>
              <w:rPr>
                <w:rFonts w:ascii="Times New Roman"/>
                <w:sz w:val="21"/>
              </w:rPr>
            </w:pPr>
          </w:p>
          <w:p w:rsidR="00B75233" w:rsidRDefault="00153A98">
            <w:pPr>
              <w:pStyle w:val="TableParagraph"/>
              <w:ind w:left="86" w:right="53"/>
              <w:jc w:val="center"/>
              <w:rPr>
                <w:sz w:val="18"/>
              </w:rPr>
            </w:pPr>
            <w:r>
              <w:rPr>
                <w:w w:val="105"/>
                <w:sz w:val="18"/>
              </w:rPr>
              <w:t>100%</w:t>
            </w:r>
          </w:p>
        </w:tc>
        <w:tc>
          <w:tcPr>
            <w:tcW w:w="1514" w:type="dxa"/>
          </w:tcPr>
          <w:p w:rsidR="00B75233" w:rsidRDefault="00B75233">
            <w:pPr>
              <w:pStyle w:val="TableParagraph"/>
              <w:spacing w:before="7"/>
              <w:rPr>
                <w:rFonts w:ascii="Times New Roman"/>
                <w:sz w:val="21"/>
              </w:rPr>
            </w:pPr>
          </w:p>
          <w:p w:rsidR="00B75233" w:rsidRDefault="00153A98">
            <w:pPr>
              <w:pStyle w:val="TableParagraph"/>
              <w:ind w:left="66" w:right="34"/>
              <w:jc w:val="center"/>
              <w:rPr>
                <w:sz w:val="18"/>
              </w:rPr>
            </w:pPr>
            <w:r>
              <w:rPr>
                <w:w w:val="105"/>
                <w:sz w:val="18"/>
              </w:rPr>
              <w:t>10</w:t>
            </w:r>
          </w:p>
        </w:tc>
      </w:tr>
      <w:tr w:rsidR="00B75233">
        <w:trPr>
          <w:trHeight w:val="700"/>
        </w:trPr>
        <w:tc>
          <w:tcPr>
            <w:tcW w:w="809" w:type="dxa"/>
            <w:vMerge/>
            <w:tcBorders>
              <w:top w:val="nil"/>
            </w:tcBorders>
          </w:tcPr>
          <w:p w:rsidR="00B75233" w:rsidRDefault="00B75233">
            <w:pPr>
              <w:rPr>
                <w:sz w:val="2"/>
                <w:szCs w:val="2"/>
              </w:rPr>
            </w:pPr>
          </w:p>
        </w:tc>
        <w:tc>
          <w:tcPr>
            <w:tcW w:w="835" w:type="dxa"/>
            <w:vMerge/>
            <w:tcBorders>
              <w:top w:val="nil"/>
            </w:tcBorders>
          </w:tcPr>
          <w:p w:rsidR="00B75233" w:rsidRDefault="00B75233">
            <w:pPr>
              <w:rPr>
                <w:sz w:val="2"/>
                <w:szCs w:val="2"/>
              </w:rPr>
            </w:pPr>
          </w:p>
        </w:tc>
        <w:tc>
          <w:tcPr>
            <w:tcW w:w="1039" w:type="dxa"/>
          </w:tcPr>
          <w:p w:rsidR="00B75233" w:rsidRDefault="00153A98">
            <w:pPr>
              <w:pStyle w:val="TableParagraph"/>
              <w:spacing w:before="133"/>
              <w:ind w:left="156"/>
              <w:rPr>
                <w:sz w:val="18"/>
              </w:rPr>
            </w:pPr>
            <w:r>
              <w:rPr>
                <w:spacing w:val="-2"/>
                <w:sz w:val="18"/>
              </w:rPr>
              <w:t>成本指标</w:t>
            </w:r>
          </w:p>
          <w:p w:rsidR="00B75233" w:rsidRDefault="00153A98">
            <w:pPr>
              <w:pStyle w:val="TableParagraph"/>
              <w:ind w:left="153"/>
              <w:rPr>
                <w:sz w:val="18"/>
              </w:rPr>
            </w:pPr>
            <w:r>
              <w:rPr>
                <w:sz w:val="18"/>
              </w:rPr>
              <w:t>（10分）</w:t>
            </w:r>
          </w:p>
        </w:tc>
        <w:tc>
          <w:tcPr>
            <w:tcW w:w="3364" w:type="dxa"/>
            <w:gridSpan w:val="2"/>
          </w:tcPr>
          <w:p w:rsidR="00B75233" w:rsidRDefault="00B75233">
            <w:pPr>
              <w:pStyle w:val="TableParagraph"/>
              <w:spacing w:before="7"/>
              <w:rPr>
                <w:rFonts w:ascii="Times New Roman"/>
                <w:sz w:val="21"/>
              </w:rPr>
            </w:pPr>
          </w:p>
          <w:p w:rsidR="00B75233" w:rsidRDefault="00153A98">
            <w:pPr>
              <w:pStyle w:val="TableParagraph"/>
              <w:ind w:left="854"/>
              <w:rPr>
                <w:sz w:val="18"/>
              </w:rPr>
            </w:pPr>
            <w:r>
              <w:rPr>
                <w:w w:val="105"/>
                <w:sz w:val="18"/>
              </w:rPr>
              <w:t>成本控制率（10分）</w:t>
            </w:r>
          </w:p>
        </w:tc>
        <w:tc>
          <w:tcPr>
            <w:tcW w:w="1694" w:type="dxa"/>
          </w:tcPr>
          <w:p w:rsidR="00B75233" w:rsidRDefault="00B75233">
            <w:pPr>
              <w:pStyle w:val="TableParagraph"/>
              <w:spacing w:before="7"/>
              <w:rPr>
                <w:rFonts w:ascii="Times New Roman"/>
                <w:sz w:val="21"/>
              </w:rPr>
            </w:pPr>
          </w:p>
          <w:p w:rsidR="00B75233" w:rsidRDefault="00153A98">
            <w:pPr>
              <w:pStyle w:val="TableParagraph"/>
              <w:ind w:left="121" w:right="91"/>
              <w:jc w:val="center"/>
              <w:rPr>
                <w:sz w:val="18"/>
              </w:rPr>
            </w:pPr>
            <w:r>
              <w:rPr>
                <w:w w:val="105"/>
                <w:sz w:val="18"/>
              </w:rPr>
              <w:t>≤100%</w:t>
            </w:r>
          </w:p>
        </w:tc>
        <w:tc>
          <w:tcPr>
            <w:tcW w:w="1526" w:type="dxa"/>
          </w:tcPr>
          <w:p w:rsidR="00B75233" w:rsidRDefault="00B75233">
            <w:pPr>
              <w:pStyle w:val="TableParagraph"/>
              <w:spacing w:before="7"/>
              <w:rPr>
                <w:rFonts w:ascii="Times New Roman"/>
                <w:sz w:val="21"/>
              </w:rPr>
            </w:pPr>
          </w:p>
          <w:p w:rsidR="00B75233" w:rsidRDefault="00153A98">
            <w:pPr>
              <w:pStyle w:val="TableParagraph"/>
              <w:ind w:left="82" w:right="55"/>
              <w:jc w:val="center"/>
              <w:rPr>
                <w:sz w:val="18"/>
              </w:rPr>
            </w:pPr>
            <w:r>
              <w:rPr>
                <w:w w:val="105"/>
                <w:sz w:val="18"/>
              </w:rPr>
              <w:t>90.46%</w:t>
            </w:r>
          </w:p>
        </w:tc>
        <w:tc>
          <w:tcPr>
            <w:tcW w:w="1514" w:type="dxa"/>
          </w:tcPr>
          <w:p w:rsidR="00B75233" w:rsidRDefault="00B75233">
            <w:pPr>
              <w:pStyle w:val="TableParagraph"/>
              <w:spacing w:before="7"/>
              <w:rPr>
                <w:rFonts w:ascii="Times New Roman"/>
                <w:sz w:val="21"/>
              </w:rPr>
            </w:pPr>
          </w:p>
          <w:p w:rsidR="00B75233" w:rsidRDefault="00153A98">
            <w:pPr>
              <w:pStyle w:val="TableParagraph"/>
              <w:ind w:left="66" w:right="34"/>
              <w:jc w:val="center"/>
              <w:rPr>
                <w:sz w:val="18"/>
              </w:rPr>
            </w:pPr>
            <w:r>
              <w:rPr>
                <w:w w:val="105"/>
                <w:sz w:val="18"/>
              </w:rPr>
              <w:t>10</w:t>
            </w:r>
          </w:p>
        </w:tc>
      </w:tr>
      <w:tr w:rsidR="00B75233">
        <w:trPr>
          <w:trHeight w:val="700"/>
        </w:trPr>
        <w:tc>
          <w:tcPr>
            <w:tcW w:w="809" w:type="dxa"/>
            <w:vMerge/>
            <w:tcBorders>
              <w:top w:val="nil"/>
            </w:tcBorders>
          </w:tcPr>
          <w:p w:rsidR="00B75233" w:rsidRDefault="00B75233">
            <w:pPr>
              <w:rPr>
                <w:sz w:val="2"/>
                <w:szCs w:val="2"/>
              </w:rPr>
            </w:pPr>
          </w:p>
        </w:tc>
        <w:tc>
          <w:tcPr>
            <w:tcW w:w="835" w:type="dxa"/>
            <w:vMerge w:val="restart"/>
          </w:tcPr>
          <w:p w:rsidR="00B75233" w:rsidRDefault="00B75233">
            <w:pPr>
              <w:pStyle w:val="TableParagraph"/>
              <w:rPr>
                <w:rFonts w:ascii="Times New Roman"/>
                <w:sz w:val="18"/>
              </w:rPr>
            </w:pPr>
          </w:p>
          <w:p w:rsidR="00B75233" w:rsidRDefault="00B75233">
            <w:pPr>
              <w:pStyle w:val="TableParagraph"/>
              <w:spacing w:before="2"/>
              <w:rPr>
                <w:rFonts w:ascii="Times New Roman"/>
                <w:sz w:val="26"/>
              </w:rPr>
            </w:pPr>
          </w:p>
          <w:p w:rsidR="00B75233" w:rsidRDefault="00153A98">
            <w:pPr>
              <w:pStyle w:val="TableParagraph"/>
              <w:ind w:left="330" w:right="297"/>
              <w:jc w:val="both"/>
              <w:rPr>
                <w:sz w:val="18"/>
              </w:rPr>
            </w:pPr>
            <w:r>
              <w:rPr>
                <w:sz w:val="18"/>
              </w:rPr>
              <w:t>效益指标</w:t>
            </w:r>
          </w:p>
          <w:p w:rsidR="00B75233" w:rsidRDefault="00153A98">
            <w:pPr>
              <w:pStyle w:val="TableParagraph"/>
              <w:spacing w:line="228" w:lineRule="exact"/>
              <w:ind w:left="49"/>
              <w:rPr>
                <w:sz w:val="18"/>
              </w:rPr>
            </w:pPr>
            <w:r>
              <w:rPr>
                <w:w w:val="105"/>
                <w:sz w:val="18"/>
              </w:rPr>
              <w:t>（40分）</w:t>
            </w:r>
          </w:p>
        </w:tc>
        <w:tc>
          <w:tcPr>
            <w:tcW w:w="1039" w:type="dxa"/>
          </w:tcPr>
          <w:p w:rsidR="00B75233" w:rsidRDefault="00153A98">
            <w:pPr>
              <w:pStyle w:val="TableParagraph"/>
              <w:spacing w:before="19"/>
              <w:ind w:left="340" w:right="126" w:hanging="185"/>
              <w:rPr>
                <w:sz w:val="18"/>
              </w:rPr>
            </w:pPr>
            <w:r>
              <w:rPr>
                <w:sz w:val="18"/>
              </w:rPr>
              <w:t>社会效益</w:t>
            </w:r>
            <w:r>
              <w:rPr>
                <w:w w:val="105"/>
                <w:sz w:val="18"/>
              </w:rPr>
              <w:t>指标</w:t>
            </w:r>
          </w:p>
          <w:p w:rsidR="00B75233" w:rsidRDefault="00153A98">
            <w:pPr>
              <w:pStyle w:val="TableParagraph"/>
              <w:spacing w:line="200" w:lineRule="exact"/>
              <w:ind w:left="153"/>
              <w:rPr>
                <w:sz w:val="18"/>
              </w:rPr>
            </w:pPr>
            <w:r>
              <w:rPr>
                <w:w w:val="105"/>
                <w:sz w:val="18"/>
              </w:rPr>
              <w:t>（15分）</w:t>
            </w:r>
          </w:p>
        </w:tc>
        <w:tc>
          <w:tcPr>
            <w:tcW w:w="3364" w:type="dxa"/>
            <w:gridSpan w:val="2"/>
          </w:tcPr>
          <w:p w:rsidR="00B75233" w:rsidRDefault="00B75233">
            <w:pPr>
              <w:pStyle w:val="TableParagraph"/>
              <w:spacing w:before="7"/>
              <w:rPr>
                <w:rFonts w:ascii="Times New Roman"/>
                <w:sz w:val="21"/>
              </w:rPr>
            </w:pPr>
          </w:p>
          <w:p w:rsidR="00B75233" w:rsidRDefault="00153A98">
            <w:pPr>
              <w:pStyle w:val="TableParagraph"/>
              <w:ind w:left="436"/>
              <w:rPr>
                <w:sz w:val="18"/>
              </w:rPr>
            </w:pPr>
            <w:r>
              <w:rPr>
                <w:w w:val="105"/>
                <w:sz w:val="18"/>
              </w:rPr>
              <w:t>提升城市生态基础建设(15分）</w:t>
            </w:r>
          </w:p>
        </w:tc>
        <w:tc>
          <w:tcPr>
            <w:tcW w:w="1694" w:type="dxa"/>
          </w:tcPr>
          <w:p w:rsidR="00B75233" w:rsidRDefault="00B75233">
            <w:pPr>
              <w:pStyle w:val="TableParagraph"/>
              <w:spacing w:before="7"/>
              <w:rPr>
                <w:rFonts w:ascii="Times New Roman"/>
                <w:sz w:val="21"/>
              </w:rPr>
            </w:pPr>
          </w:p>
          <w:p w:rsidR="00B75233" w:rsidRDefault="00153A98">
            <w:pPr>
              <w:pStyle w:val="TableParagraph"/>
              <w:ind w:left="117" w:right="91"/>
              <w:jc w:val="center"/>
              <w:rPr>
                <w:sz w:val="18"/>
              </w:rPr>
            </w:pPr>
            <w:r>
              <w:rPr>
                <w:w w:val="105"/>
                <w:sz w:val="18"/>
              </w:rPr>
              <w:t>有所提升</w:t>
            </w:r>
          </w:p>
        </w:tc>
        <w:tc>
          <w:tcPr>
            <w:tcW w:w="1526" w:type="dxa"/>
          </w:tcPr>
          <w:p w:rsidR="00B75233" w:rsidRDefault="00B75233">
            <w:pPr>
              <w:pStyle w:val="TableParagraph"/>
              <w:spacing w:before="7"/>
              <w:rPr>
                <w:rFonts w:ascii="Times New Roman"/>
                <w:sz w:val="21"/>
              </w:rPr>
            </w:pPr>
          </w:p>
          <w:p w:rsidR="00B75233" w:rsidRDefault="00153A98">
            <w:pPr>
              <w:pStyle w:val="TableParagraph"/>
              <w:ind w:left="82" w:right="55"/>
              <w:jc w:val="center"/>
              <w:rPr>
                <w:sz w:val="18"/>
              </w:rPr>
            </w:pPr>
            <w:r>
              <w:rPr>
                <w:w w:val="105"/>
                <w:sz w:val="18"/>
              </w:rPr>
              <w:t>有所提升</w:t>
            </w:r>
          </w:p>
        </w:tc>
        <w:tc>
          <w:tcPr>
            <w:tcW w:w="1514" w:type="dxa"/>
          </w:tcPr>
          <w:p w:rsidR="00B75233" w:rsidRDefault="00B75233">
            <w:pPr>
              <w:pStyle w:val="TableParagraph"/>
              <w:spacing w:before="7"/>
              <w:rPr>
                <w:rFonts w:ascii="Times New Roman"/>
                <w:sz w:val="21"/>
              </w:rPr>
            </w:pPr>
          </w:p>
          <w:p w:rsidR="00B75233" w:rsidRDefault="00153A98">
            <w:pPr>
              <w:pStyle w:val="TableParagraph"/>
              <w:ind w:left="66" w:right="34"/>
              <w:jc w:val="center"/>
              <w:rPr>
                <w:sz w:val="18"/>
              </w:rPr>
            </w:pPr>
            <w:r>
              <w:rPr>
                <w:w w:val="105"/>
                <w:sz w:val="18"/>
              </w:rPr>
              <w:t>15</w:t>
            </w:r>
          </w:p>
        </w:tc>
      </w:tr>
      <w:tr w:rsidR="00B75233">
        <w:trPr>
          <w:trHeight w:val="700"/>
        </w:trPr>
        <w:tc>
          <w:tcPr>
            <w:tcW w:w="809" w:type="dxa"/>
            <w:vMerge/>
            <w:tcBorders>
              <w:top w:val="nil"/>
            </w:tcBorders>
          </w:tcPr>
          <w:p w:rsidR="00B75233" w:rsidRDefault="00B75233">
            <w:pPr>
              <w:rPr>
                <w:sz w:val="2"/>
                <w:szCs w:val="2"/>
              </w:rPr>
            </w:pPr>
          </w:p>
        </w:tc>
        <w:tc>
          <w:tcPr>
            <w:tcW w:w="835" w:type="dxa"/>
            <w:vMerge/>
            <w:tcBorders>
              <w:top w:val="nil"/>
            </w:tcBorders>
          </w:tcPr>
          <w:p w:rsidR="00B75233" w:rsidRDefault="00B75233">
            <w:pPr>
              <w:rPr>
                <w:sz w:val="2"/>
                <w:szCs w:val="2"/>
              </w:rPr>
            </w:pPr>
          </w:p>
        </w:tc>
        <w:tc>
          <w:tcPr>
            <w:tcW w:w="1039" w:type="dxa"/>
          </w:tcPr>
          <w:p w:rsidR="00B75233" w:rsidRDefault="00153A98">
            <w:pPr>
              <w:pStyle w:val="TableParagraph"/>
              <w:spacing w:before="18"/>
              <w:ind w:left="340" w:right="126" w:hanging="185"/>
              <w:rPr>
                <w:sz w:val="18"/>
              </w:rPr>
            </w:pPr>
            <w:r>
              <w:rPr>
                <w:sz w:val="18"/>
              </w:rPr>
              <w:t>生态效益</w:t>
            </w:r>
            <w:r>
              <w:rPr>
                <w:w w:val="105"/>
                <w:sz w:val="18"/>
              </w:rPr>
              <w:t>指标</w:t>
            </w:r>
          </w:p>
          <w:p w:rsidR="00B75233" w:rsidRDefault="00153A98">
            <w:pPr>
              <w:pStyle w:val="TableParagraph"/>
              <w:spacing w:line="200" w:lineRule="exact"/>
              <w:ind w:left="153"/>
              <w:rPr>
                <w:sz w:val="18"/>
              </w:rPr>
            </w:pPr>
            <w:r>
              <w:rPr>
                <w:w w:val="105"/>
                <w:sz w:val="18"/>
              </w:rPr>
              <w:t>（15分）</w:t>
            </w:r>
          </w:p>
        </w:tc>
        <w:tc>
          <w:tcPr>
            <w:tcW w:w="3364" w:type="dxa"/>
            <w:gridSpan w:val="2"/>
          </w:tcPr>
          <w:p w:rsidR="00B75233" w:rsidRDefault="00B75233">
            <w:pPr>
              <w:pStyle w:val="TableParagraph"/>
              <w:spacing w:before="7"/>
              <w:rPr>
                <w:rFonts w:ascii="Times New Roman"/>
                <w:sz w:val="21"/>
              </w:rPr>
            </w:pPr>
          </w:p>
          <w:p w:rsidR="00B75233" w:rsidRDefault="00153A98">
            <w:pPr>
              <w:pStyle w:val="TableParagraph"/>
              <w:spacing w:before="1"/>
              <w:ind w:left="621"/>
              <w:rPr>
                <w:sz w:val="18"/>
              </w:rPr>
            </w:pPr>
            <w:r>
              <w:rPr>
                <w:w w:val="105"/>
                <w:sz w:val="18"/>
              </w:rPr>
              <w:t>优化城市生态环境(15分）</w:t>
            </w:r>
          </w:p>
        </w:tc>
        <w:tc>
          <w:tcPr>
            <w:tcW w:w="1694" w:type="dxa"/>
          </w:tcPr>
          <w:p w:rsidR="00B75233" w:rsidRDefault="00B75233">
            <w:pPr>
              <w:pStyle w:val="TableParagraph"/>
              <w:spacing w:before="7"/>
              <w:rPr>
                <w:rFonts w:ascii="Times New Roman"/>
                <w:sz w:val="21"/>
              </w:rPr>
            </w:pPr>
          </w:p>
          <w:p w:rsidR="00B75233" w:rsidRDefault="00153A98">
            <w:pPr>
              <w:pStyle w:val="TableParagraph"/>
              <w:spacing w:before="1"/>
              <w:ind w:left="117" w:right="91"/>
              <w:jc w:val="center"/>
              <w:rPr>
                <w:sz w:val="18"/>
              </w:rPr>
            </w:pPr>
            <w:r>
              <w:rPr>
                <w:w w:val="105"/>
                <w:sz w:val="18"/>
              </w:rPr>
              <w:t>有所提升</w:t>
            </w:r>
          </w:p>
        </w:tc>
        <w:tc>
          <w:tcPr>
            <w:tcW w:w="1526" w:type="dxa"/>
          </w:tcPr>
          <w:p w:rsidR="00B75233" w:rsidRDefault="00B75233">
            <w:pPr>
              <w:pStyle w:val="TableParagraph"/>
              <w:spacing w:before="7"/>
              <w:rPr>
                <w:rFonts w:ascii="Times New Roman"/>
                <w:sz w:val="21"/>
              </w:rPr>
            </w:pPr>
          </w:p>
          <w:p w:rsidR="00B75233" w:rsidRDefault="00153A98">
            <w:pPr>
              <w:pStyle w:val="TableParagraph"/>
              <w:spacing w:before="1"/>
              <w:ind w:left="82" w:right="55"/>
              <w:jc w:val="center"/>
              <w:rPr>
                <w:sz w:val="18"/>
              </w:rPr>
            </w:pPr>
            <w:r>
              <w:rPr>
                <w:w w:val="105"/>
                <w:sz w:val="18"/>
              </w:rPr>
              <w:t>有所提升</w:t>
            </w:r>
          </w:p>
        </w:tc>
        <w:tc>
          <w:tcPr>
            <w:tcW w:w="1514" w:type="dxa"/>
          </w:tcPr>
          <w:p w:rsidR="00B75233" w:rsidRDefault="00B75233">
            <w:pPr>
              <w:pStyle w:val="TableParagraph"/>
              <w:spacing w:before="7"/>
              <w:rPr>
                <w:rFonts w:ascii="Times New Roman"/>
                <w:sz w:val="21"/>
              </w:rPr>
            </w:pPr>
          </w:p>
          <w:p w:rsidR="00B75233" w:rsidRDefault="00153A98">
            <w:pPr>
              <w:pStyle w:val="TableParagraph"/>
              <w:spacing w:before="1"/>
              <w:ind w:left="66" w:right="34"/>
              <w:jc w:val="center"/>
              <w:rPr>
                <w:sz w:val="18"/>
              </w:rPr>
            </w:pPr>
            <w:r>
              <w:rPr>
                <w:w w:val="105"/>
                <w:sz w:val="18"/>
              </w:rPr>
              <w:t>15</w:t>
            </w:r>
          </w:p>
        </w:tc>
      </w:tr>
      <w:tr w:rsidR="00B75233">
        <w:trPr>
          <w:trHeight w:val="699"/>
        </w:trPr>
        <w:tc>
          <w:tcPr>
            <w:tcW w:w="809" w:type="dxa"/>
            <w:vMerge/>
            <w:tcBorders>
              <w:top w:val="nil"/>
            </w:tcBorders>
          </w:tcPr>
          <w:p w:rsidR="00B75233" w:rsidRDefault="00B75233">
            <w:pPr>
              <w:rPr>
                <w:sz w:val="2"/>
                <w:szCs w:val="2"/>
              </w:rPr>
            </w:pPr>
          </w:p>
        </w:tc>
        <w:tc>
          <w:tcPr>
            <w:tcW w:w="835" w:type="dxa"/>
            <w:vMerge/>
            <w:tcBorders>
              <w:top w:val="nil"/>
            </w:tcBorders>
          </w:tcPr>
          <w:p w:rsidR="00B75233" w:rsidRDefault="00B75233">
            <w:pPr>
              <w:rPr>
                <w:sz w:val="2"/>
                <w:szCs w:val="2"/>
              </w:rPr>
            </w:pPr>
          </w:p>
        </w:tc>
        <w:tc>
          <w:tcPr>
            <w:tcW w:w="1039" w:type="dxa"/>
          </w:tcPr>
          <w:p w:rsidR="00B75233" w:rsidRDefault="00153A98">
            <w:pPr>
              <w:pStyle w:val="TableParagraph"/>
              <w:spacing w:before="18"/>
              <w:ind w:left="340" w:right="37" w:hanging="279"/>
              <w:rPr>
                <w:sz w:val="18"/>
              </w:rPr>
            </w:pPr>
            <w:r>
              <w:rPr>
                <w:sz w:val="18"/>
              </w:rPr>
              <w:t>可持续影响</w:t>
            </w:r>
            <w:r>
              <w:rPr>
                <w:w w:val="105"/>
                <w:sz w:val="18"/>
              </w:rPr>
              <w:t>指标</w:t>
            </w:r>
          </w:p>
          <w:p w:rsidR="00B75233" w:rsidRDefault="00153A98">
            <w:pPr>
              <w:pStyle w:val="TableParagraph"/>
              <w:spacing w:line="200" w:lineRule="exact"/>
              <w:ind w:left="153"/>
              <w:rPr>
                <w:sz w:val="18"/>
              </w:rPr>
            </w:pPr>
            <w:r>
              <w:rPr>
                <w:w w:val="105"/>
                <w:sz w:val="18"/>
              </w:rPr>
              <w:t>（10分）</w:t>
            </w:r>
          </w:p>
        </w:tc>
        <w:tc>
          <w:tcPr>
            <w:tcW w:w="3364" w:type="dxa"/>
            <w:gridSpan w:val="2"/>
          </w:tcPr>
          <w:p w:rsidR="00B75233" w:rsidRDefault="00B75233">
            <w:pPr>
              <w:pStyle w:val="TableParagraph"/>
              <w:spacing w:before="7"/>
              <w:rPr>
                <w:rFonts w:ascii="Times New Roman"/>
                <w:sz w:val="21"/>
              </w:rPr>
            </w:pPr>
          </w:p>
          <w:p w:rsidR="00B75233" w:rsidRDefault="00153A98">
            <w:pPr>
              <w:pStyle w:val="TableParagraph"/>
              <w:ind w:left="621"/>
              <w:rPr>
                <w:sz w:val="18"/>
              </w:rPr>
            </w:pPr>
            <w:r>
              <w:rPr>
                <w:w w:val="105"/>
                <w:sz w:val="18"/>
              </w:rPr>
              <w:t>是否有可持续影响(10分）</w:t>
            </w:r>
          </w:p>
        </w:tc>
        <w:tc>
          <w:tcPr>
            <w:tcW w:w="1694" w:type="dxa"/>
          </w:tcPr>
          <w:p w:rsidR="00B75233" w:rsidRDefault="00B75233">
            <w:pPr>
              <w:pStyle w:val="TableParagraph"/>
              <w:spacing w:before="7"/>
              <w:rPr>
                <w:rFonts w:ascii="Times New Roman"/>
                <w:sz w:val="21"/>
              </w:rPr>
            </w:pPr>
          </w:p>
          <w:p w:rsidR="00B75233" w:rsidRDefault="00153A98">
            <w:pPr>
              <w:pStyle w:val="TableParagraph"/>
              <w:ind w:left="33"/>
              <w:jc w:val="center"/>
              <w:rPr>
                <w:sz w:val="18"/>
              </w:rPr>
            </w:pPr>
            <w:r>
              <w:rPr>
                <w:w w:val="102"/>
                <w:sz w:val="18"/>
              </w:rPr>
              <w:t>是</w:t>
            </w:r>
          </w:p>
        </w:tc>
        <w:tc>
          <w:tcPr>
            <w:tcW w:w="1526" w:type="dxa"/>
          </w:tcPr>
          <w:p w:rsidR="00B75233" w:rsidRDefault="00B75233">
            <w:pPr>
              <w:pStyle w:val="TableParagraph"/>
              <w:spacing w:before="7"/>
              <w:rPr>
                <w:rFonts w:ascii="Times New Roman"/>
                <w:sz w:val="21"/>
              </w:rPr>
            </w:pPr>
          </w:p>
          <w:p w:rsidR="00B75233" w:rsidRDefault="00153A98">
            <w:pPr>
              <w:pStyle w:val="TableParagraph"/>
              <w:ind w:left="34"/>
              <w:jc w:val="center"/>
              <w:rPr>
                <w:sz w:val="18"/>
              </w:rPr>
            </w:pPr>
            <w:r>
              <w:rPr>
                <w:w w:val="102"/>
                <w:sz w:val="18"/>
              </w:rPr>
              <w:t>是</w:t>
            </w:r>
          </w:p>
        </w:tc>
        <w:tc>
          <w:tcPr>
            <w:tcW w:w="1514" w:type="dxa"/>
          </w:tcPr>
          <w:p w:rsidR="00B75233" w:rsidRDefault="00B75233">
            <w:pPr>
              <w:pStyle w:val="TableParagraph"/>
              <w:spacing w:before="7"/>
              <w:rPr>
                <w:rFonts w:ascii="Times New Roman"/>
                <w:sz w:val="21"/>
              </w:rPr>
            </w:pPr>
          </w:p>
          <w:p w:rsidR="00B75233" w:rsidRDefault="00153A98">
            <w:pPr>
              <w:pStyle w:val="TableParagraph"/>
              <w:ind w:left="66" w:right="34"/>
              <w:jc w:val="center"/>
              <w:rPr>
                <w:sz w:val="18"/>
              </w:rPr>
            </w:pPr>
            <w:r>
              <w:rPr>
                <w:w w:val="105"/>
                <w:sz w:val="18"/>
              </w:rPr>
              <w:t>10</w:t>
            </w:r>
          </w:p>
        </w:tc>
      </w:tr>
      <w:tr w:rsidR="00B75233">
        <w:trPr>
          <w:trHeight w:val="428"/>
        </w:trPr>
        <w:tc>
          <w:tcPr>
            <w:tcW w:w="809" w:type="dxa"/>
          </w:tcPr>
          <w:p w:rsidR="00B75233" w:rsidRDefault="00153A98">
            <w:pPr>
              <w:pStyle w:val="TableParagraph"/>
              <w:spacing w:before="112"/>
              <w:ind w:left="225"/>
              <w:rPr>
                <w:sz w:val="18"/>
              </w:rPr>
            </w:pPr>
            <w:r>
              <w:rPr>
                <w:w w:val="105"/>
                <w:sz w:val="18"/>
              </w:rPr>
              <w:t>总分</w:t>
            </w:r>
          </w:p>
        </w:tc>
        <w:tc>
          <w:tcPr>
            <w:tcW w:w="9972" w:type="dxa"/>
            <w:gridSpan w:val="7"/>
          </w:tcPr>
          <w:p w:rsidR="00B75233" w:rsidRDefault="00153A98">
            <w:pPr>
              <w:pStyle w:val="TableParagraph"/>
              <w:spacing w:before="112"/>
              <w:ind w:left="4734" w:right="4705"/>
              <w:jc w:val="center"/>
              <w:rPr>
                <w:sz w:val="18"/>
              </w:rPr>
            </w:pPr>
            <w:r>
              <w:rPr>
                <w:w w:val="105"/>
                <w:sz w:val="18"/>
              </w:rPr>
              <w:t>98.09</w:t>
            </w:r>
          </w:p>
        </w:tc>
      </w:tr>
      <w:tr w:rsidR="00B75233">
        <w:trPr>
          <w:trHeight w:val="1170"/>
        </w:trPr>
        <w:tc>
          <w:tcPr>
            <w:tcW w:w="809" w:type="dxa"/>
          </w:tcPr>
          <w:p w:rsidR="00B75233" w:rsidRDefault="00153A98">
            <w:pPr>
              <w:pStyle w:val="TableParagraph"/>
              <w:spacing w:before="138"/>
              <w:ind w:left="40" w:right="12"/>
              <w:jc w:val="center"/>
              <w:rPr>
                <w:sz w:val="18"/>
              </w:rPr>
            </w:pPr>
            <w:r>
              <w:rPr>
                <w:sz w:val="18"/>
              </w:rPr>
              <w:t>偏差大或目标未完成原因分</w:t>
            </w:r>
            <w:r>
              <w:rPr>
                <w:w w:val="105"/>
                <w:sz w:val="18"/>
              </w:rPr>
              <w:t>析</w:t>
            </w:r>
          </w:p>
        </w:tc>
        <w:tc>
          <w:tcPr>
            <w:tcW w:w="9972" w:type="dxa"/>
            <w:gridSpan w:val="7"/>
          </w:tcPr>
          <w:p w:rsidR="00B75233" w:rsidRDefault="00153A98">
            <w:pPr>
              <w:pStyle w:val="TableParagraph"/>
              <w:spacing w:before="18"/>
              <w:ind w:left="33"/>
              <w:rPr>
                <w:sz w:val="18"/>
              </w:rPr>
            </w:pPr>
            <w:proofErr w:type="gramStart"/>
            <w:r>
              <w:rPr>
                <w:w w:val="105"/>
                <w:sz w:val="18"/>
              </w:rPr>
              <w:t>除项目</w:t>
            </w:r>
            <w:proofErr w:type="gramEnd"/>
            <w:r>
              <w:rPr>
                <w:w w:val="105"/>
                <w:sz w:val="18"/>
              </w:rPr>
              <w:t>资金执行率有偏差外，年初设立的各项绩效目标基本完成。</w:t>
            </w:r>
          </w:p>
        </w:tc>
      </w:tr>
      <w:tr w:rsidR="00B75233">
        <w:trPr>
          <w:trHeight w:val="1170"/>
        </w:trPr>
        <w:tc>
          <w:tcPr>
            <w:tcW w:w="809" w:type="dxa"/>
          </w:tcPr>
          <w:p w:rsidR="00B75233" w:rsidRDefault="00B75233">
            <w:pPr>
              <w:pStyle w:val="TableParagraph"/>
              <w:rPr>
                <w:rFonts w:ascii="Times New Roman"/>
              </w:rPr>
            </w:pPr>
          </w:p>
          <w:p w:rsidR="00B75233" w:rsidRDefault="00153A98">
            <w:pPr>
              <w:pStyle w:val="TableParagraph"/>
              <w:spacing w:before="1"/>
              <w:ind w:left="40" w:right="12"/>
              <w:jc w:val="both"/>
              <w:rPr>
                <w:sz w:val="18"/>
              </w:rPr>
            </w:pPr>
            <w:r>
              <w:rPr>
                <w:sz w:val="18"/>
              </w:rPr>
              <w:t>改进措施及结果应</w:t>
            </w:r>
            <w:r>
              <w:rPr>
                <w:w w:val="105"/>
                <w:sz w:val="18"/>
              </w:rPr>
              <w:t>用方案</w:t>
            </w:r>
          </w:p>
        </w:tc>
        <w:tc>
          <w:tcPr>
            <w:tcW w:w="9972" w:type="dxa"/>
            <w:gridSpan w:val="7"/>
          </w:tcPr>
          <w:p w:rsidR="00B75233" w:rsidRDefault="00153A98">
            <w:pPr>
              <w:pStyle w:val="TableParagraph"/>
              <w:spacing w:before="18"/>
              <w:ind w:left="33" w:right="108"/>
              <w:rPr>
                <w:sz w:val="18"/>
              </w:rPr>
            </w:pPr>
            <w:r>
              <w:rPr>
                <w:sz w:val="18"/>
              </w:rPr>
              <w:t>设定项目绩效目标时，按照项目的实际情况进行设立，强化基础预算编制工作，按照“指向明确、细化量化、合理可行、 相应匹配”的要求，从数量、质量、成本、时效以及经济效益、社会效益、生态效益、可持续影响、满意度等方面、全面</w:t>
            </w:r>
          </w:p>
          <w:p w:rsidR="00B75233" w:rsidRDefault="00153A98">
            <w:pPr>
              <w:pStyle w:val="TableParagraph"/>
              <w:spacing w:line="230" w:lineRule="exact"/>
              <w:ind w:left="33"/>
              <w:rPr>
                <w:sz w:val="18"/>
              </w:rPr>
            </w:pPr>
            <w:r>
              <w:rPr>
                <w:w w:val="105"/>
                <w:sz w:val="18"/>
              </w:rPr>
              <w:t>、完整地进行细化，以完整地反映项目的功能特性，并从目标中概括、提炼出科学、合理的绩效目标。</w:t>
            </w:r>
          </w:p>
        </w:tc>
      </w:tr>
      <w:tr w:rsidR="00B75233">
        <w:trPr>
          <w:trHeight w:val="1170"/>
        </w:trPr>
        <w:tc>
          <w:tcPr>
            <w:tcW w:w="809" w:type="dxa"/>
          </w:tcPr>
          <w:p w:rsidR="00B75233" w:rsidRDefault="00B75233">
            <w:pPr>
              <w:pStyle w:val="TableParagraph"/>
              <w:rPr>
                <w:rFonts w:ascii="Times New Roman"/>
              </w:rPr>
            </w:pPr>
          </w:p>
          <w:p w:rsidR="00B75233" w:rsidRDefault="00153A98">
            <w:pPr>
              <w:pStyle w:val="TableParagraph"/>
              <w:spacing w:before="1"/>
              <w:ind w:left="40" w:right="12"/>
              <w:jc w:val="both"/>
              <w:rPr>
                <w:sz w:val="18"/>
              </w:rPr>
            </w:pPr>
            <w:r>
              <w:rPr>
                <w:sz w:val="18"/>
              </w:rPr>
              <w:t>单位主要负责人签</w:t>
            </w:r>
            <w:r>
              <w:rPr>
                <w:w w:val="105"/>
                <w:sz w:val="18"/>
              </w:rPr>
              <w:t>批意见</w:t>
            </w:r>
          </w:p>
        </w:tc>
        <w:tc>
          <w:tcPr>
            <w:tcW w:w="9972" w:type="dxa"/>
            <w:gridSpan w:val="7"/>
          </w:tcPr>
          <w:p w:rsidR="00B75233" w:rsidRDefault="00B75233">
            <w:pPr>
              <w:pStyle w:val="TableParagraph"/>
              <w:rPr>
                <w:rFonts w:ascii="Times New Roman"/>
                <w:sz w:val="18"/>
              </w:rPr>
            </w:pPr>
          </w:p>
          <w:p w:rsidR="00B75233" w:rsidRDefault="00B75233">
            <w:pPr>
              <w:pStyle w:val="TableParagraph"/>
              <w:rPr>
                <w:rFonts w:ascii="Times New Roman"/>
                <w:sz w:val="24"/>
              </w:rPr>
            </w:pPr>
          </w:p>
          <w:p w:rsidR="00B75233" w:rsidRDefault="00153A98">
            <w:pPr>
              <w:pStyle w:val="TableParagraph"/>
              <w:ind w:right="2012"/>
              <w:jc w:val="right"/>
              <w:rPr>
                <w:sz w:val="18"/>
              </w:rPr>
            </w:pPr>
            <w:r>
              <w:rPr>
                <w:sz w:val="18"/>
              </w:rPr>
              <w:t>签名：年月日</w:t>
            </w:r>
          </w:p>
        </w:tc>
      </w:tr>
    </w:tbl>
    <w:p w:rsidR="00B75233" w:rsidRDefault="00B75233">
      <w:pPr>
        <w:jc w:val="right"/>
        <w:rPr>
          <w:sz w:val="18"/>
        </w:rPr>
        <w:sectPr w:rsidR="00B75233">
          <w:headerReference w:type="default" r:id="rId87"/>
          <w:pgSz w:w="11910" w:h="16840"/>
          <w:pgMar w:top="1460" w:right="0" w:bottom="2360" w:left="140" w:header="730" w:footer="2165" w:gutter="0"/>
          <w:cols w:space="720"/>
        </w:sectPr>
      </w:pPr>
    </w:p>
    <w:p w:rsidR="00B75233" w:rsidRDefault="00153A98">
      <w:pPr>
        <w:pStyle w:val="a3"/>
        <w:spacing w:before="8"/>
        <w:rPr>
          <w:rFonts w:ascii="Times New Roman"/>
          <w:sz w:val="8"/>
        </w:rPr>
      </w:pPr>
      <w:r>
        <w:rPr>
          <w:noProof/>
          <w:lang w:val="en-US" w:bidi="ar-SA"/>
        </w:rPr>
        <w:lastRenderedPageBreak/>
        <mc:AlternateContent>
          <mc:Choice Requires="wps">
            <w:drawing>
              <wp:anchor distT="0" distB="0" distL="114300" distR="114300" simplePos="0" relativeHeight="251704320" behindDoc="1" locked="0" layoutInCell="1" allowOverlap="1">
                <wp:simplePos x="0" y="0"/>
                <wp:positionH relativeFrom="page">
                  <wp:posOffset>624840</wp:posOffset>
                </wp:positionH>
                <wp:positionV relativeFrom="page">
                  <wp:posOffset>4862830</wp:posOffset>
                </wp:positionV>
                <wp:extent cx="142875" cy="142875"/>
                <wp:effectExtent l="0" t="0" r="0" b="0"/>
                <wp:wrapNone/>
                <wp:docPr id="45" name="文本框 46"/>
                <wp:cNvGraphicFramePr/>
                <a:graphic xmlns:a="http://schemas.openxmlformats.org/drawingml/2006/main">
                  <a:graphicData uri="http://schemas.microsoft.com/office/word/2010/wordprocessingShape">
                    <wps:wsp>
                      <wps:cNvSpPr txBox="1"/>
                      <wps:spPr>
                        <a:xfrm>
                          <a:off x="0" y="0"/>
                          <a:ext cx="142875" cy="142875"/>
                        </a:xfrm>
                        <a:prstGeom prst="rect">
                          <a:avLst/>
                        </a:prstGeom>
                        <a:noFill/>
                        <a:ln>
                          <a:noFill/>
                        </a:ln>
                      </wps:spPr>
                      <wps:txbx>
                        <w:txbxContent>
                          <w:p w:rsidR="00153A98" w:rsidRDefault="00153A98">
                            <w:pPr>
                              <w:spacing w:line="225" w:lineRule="exact"/>
                              <w:ind w:left="20"/>
                              <w:rPr>
                                <w:sz w:val="18"/>
                              </w:rPr>
                            </w:pPr>
                            <w:r>
                              <w:rPr>
                                <w:w w:val="102"/>
                                <w:sz w:val="18"/>
                              </w:rPr>
                              <w:t>（</w:t>
                            </w:r>
                          </w:p>
                        </w:txbxContent>
                      </wps:txbx>
                      <wps:bodyPr vert="vert" lIns="0" tIns="0" rIns="0" bIns="0" upright="1"/>
                    </wps:wsp>
                  </a:graphicData>
                </a:graphic>
              </wp:anchor>
            </w:drawing>
          </mc:Choice>
          <mc:Fallback>
            <w:pict>
              <v:shape id="文本框 46" o:spid="_x0000_s1070" type="#_x0000_t202" style="position:absolute;margin-left:49.2pt;margin-top:382.9pt;width:11.25pt;height:11.25pt;z-index:-2516121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" filled="f" stroked="f">
                <v:textbox style="layout-flow:vertical" inset="0,0,0,0">
                  <w:txbxContent>
                    <w:p w:rsidR="00153A98" w:rsidRDefault="00153A98">
                      <w:pPr>
                        <w:spacing w:line="225" w:lineRule="exact"/>
                        <w:ind w:left="20"/>
                        <w:rPr>
                          <w:sz w:val="18"/>
                        </w:rPr>
                      </w:pPr>
                      <w:r>
                        <w:rPr>
                          <w:w w:val="102"/>
                          <w:sz w:val="18"/>
                        </w:rPr>
                        <w:t>（</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05344" behindDoc="1" locked="0" layoutInCell="1" allowOverlap="1">
                <wp:simplePos x="0" y="0"/>
                <wp:positionH relativeFrom="page">
                  <wp:posOffset>624840</wp:posOffset>
                </wp:positionH>
                <wp:positionV relativeFrom="page">
                  <wp:posOffset>5446395</wp:posOffset>
                </wp:positionV>
                <wp:extent cx="142875" cy="142875"/>
                <wp:effectExtent l="0" t="0" r="0" b="0"/>
                <wp:wrapNone/>
                <wp:docPr id="46" name="文本框 47"/>
                <wp:cNvGraphicFramePr/>
                <a:graphic xmlns:a="http://schemas.openxmlformats.org/drawingml/2006/main">
                  <a:graphicData uri="http://schemas.microsoft.com/office/word/2010/wordprocessingShape">
                    <wps:wsp>
                      <wps:cNvSpPr txBox="1"/>
                      <wps:spPr>
                        <a:xfrm>
                          <a:off x="0" y="0"/>
                          <a:ext cx="142875" cy="142875"/>
                        </a:xfrm>
                        <a:prstGeom prst="rect">
                          <a:avLst/>
                        </a:prstGeom>
                        <a:noFill/>
                        <a:ln>
                          <a:noFill/>
                        </a:ln>
                      </wps:spPr>
                      <wps:txbx>
                        <w:txbxContent>
                          <w:p w:rsidR="00153A98" w:rsidRDefault="00153A98">
                            <w:pPr>
                              <w:spacing w:line="225" w:lineRule="exact"/>
                              <w:ind w:left="20"/>
                              <w:rPr>
                                <w:sz w:val="18"/>
                              </w:rPr>
                            </w:pPr>
                            <w:r>
                              <w:rPr>
                                <w:w w:val="102"/>
                                <w:sz w:val="18"/>
                              </w:rPr>
                              <w:t>）</w:t>
                            </w:r>
                          </w:p>
                        </w:txbxContent>
                      </wps:txbx>
                      <wps:bodyPr vert="vert" lIns="0" tIns="0" rIns="0" bIns="0" upright="1"/>
                    </wps:wsp>
                  </a:graphicData>
                </a:graphic>
              </wp:anchor>
            </w:drawing>
          </mc:Choice>
          <mc:Fallback>
            <w:pict>
              <v:shape id="文本框 47" o:spid="_x0000_s1071" type="#_x0000_t202" style="position:absolute;margin-left:49.2pt;margin-top:428.85pt;width:11.25pt;height:11.25pt;z-index:-2516111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" filled="f" stroked="f">
                <v:textbox style="layout-flow:vertical" inset="0,0,0,0">
                  <w:txbxContent>
                    <w:p w:rsidR="00153A98" w:rsidRDefault="00153A98">
                      <w:pPr>
                        <w:spacing w:line="225" w:lineRule="exact"/>
                        <w:ind w:left="20"/>
                        <w:rPr>
                          <w:sz w:val="18"/>
                        </w:rPr>
                      </w:pPr>
                      <w:r>
                        <w:rPr>
                          <w:w w:val="102"/>
                          <w:sz w:val="18"/>
                        </w:rPr>
                        <w:t>）</w:t>
                      </w:r>
                    </w:p>
                  </w:txbxContent>
                </v:textbox>
                <w10:wrap anchorx="page" anchory="page"/>
              </v:shape>
            </w:pict>
          </mc:Fallback>
        </mc:AlternateContent>
      </w:r>
    </w:p>
    <w:tbl>
      <w:tblPr>
        <w:tblW w:w="0" w:type="auto"/>
        <w:tblInd w:w="5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09"/>
        <w:gridCol w:w="835"/>
        <w:gridCol w:w="1039"/>
        <w:gridCol w:w="1694"/>
        <w:gridCol w:w="1670"/>
        <w:gridCol w:w="1694"/>
        <w:gridCol w:w="1526"/>
        <w:gridCol w:w="1514"/>
      </w:tblGrid>
      <w:tr w:rsidR="00B75233">
        <w:trPr>
          <w:trHeight w:val="428"/>
        </w:trPr>
        <w:tc>
          <w:tcPr>
            <w:tcW w:w="2683" w:type="dxa"/>
            <w:gridSpan w:val="3"/>
          </w:tcPr>
          <w:p w:rsidR="00B75233" w:rsidRDefault="00153A98">
            <w:pPr>
              <w:pStyle w:val="TableParagraph"/>
              <w:spacing w:before="111"/>
              <w:ind w:left="945" w:right="922"/>
              <w:jc w:val="center"/>
              <w:rPr>
                <w:sz w:val="18"/>
              </w:rPr>
            </w:pPr>
            <w:r>
              <w:rPr>
                <w:w w:val="105"/>
                <w:sz w:val="18"/>
              </w:rPr>
              <w:t>项目名称</w:t>
            </w:r>
          </w:p>
        </w:tc>
        <w:tc>
          <w:tcPr>
            <w:tcW w:w="8098" w:type="dxa"/>
            <w:gridSpan w:val="5"/>
          </w:tcPr>
          <w:p w:rsidR="00B75233" w:rsidRDefault="00153A98">
            <w:pPr>
              <w:pStyle w:val="TableParagraph"/>
              <w:spacing w:before="111"/>
              <w:ind w:left="2131" w:right="2117"/>
              <w:jc w:val="center"/>
              <w:rPr>
                <w:sz w:val="18"/>
              </w:rPr>
            </w:pPr>
            <w:r>
              <w:rPr>
                <w:w w:val="105"/>
                <w:sz w:val="18"/>
              </w:rPr>
              <w:t>建设局码头潭公园一期二期</w:t>
            </w:r>
          </w:p>
        </w:tc>
      </w:tr>
      <w:tr w:rsidR="00B75233">
        <w:trPr>
          <w:trHeight w:val="428"/>
        </w:trPr>
        <w:tc>
          <w:tcPr>
            <w:tcW w:w="2683" w:type="dxa"/>
            <w:gridSpan w:val="3"/>
          </w:tcPr>
          <w:p w:rsidR="00B75233" w:rsidRDefault="00153A98">
            <w:pPr>
              <w:pStyle w:val="TableParagraph"/>
              <w:spacing w:before="112"/>
              <w:ind w:left="945" w:right="922"/>
              <w:jc w:val="center"/>
              <w:rPr>
                <w:sz w:val="18"/>
              </w:rPr>
            </w:pPr>
            <w:r>
              <w:rPr>
                <w:w w:val="105"/>
                <w:sz w:val="18"/>
              </w:rPr>
              <w:t>主管部门</w:t>
            </w:r>
          </w:p>
        </w:tc>
        <w:tc>
          <w:tcPr>
            <w:tcW w:w="3364" w:type="dxa"/>
            <w:gridSpan w:val="2"/>
          </w:tcPr>
          <w:p w:rsidR="00B75233" w:rsidRDefault="00153A98">
            <w:pPr>
              <w:pStyle w:val="TableParagraph"/>
              <w:spacing w:before="112"/>
              <w:ind w:left="299"/>
              <w:rPr>
                <w:sz w:val="18"/>
              </w:rPr>
            </w:pPr>
            <w:r>
              <w:rPr>
                <w:w w:val="105"/>
                <w:sz w:val="18"/>
              </w:rPr>
              <w:t>武汉市东西湖区住房和城乡建设局</w:t>
            </w:r>
          </w:p>
        </w:tc>
        <w:tc>
          <w:tcPr>
            <w:tcW w:w="1694" w:type="dxa"/>
          </w:tcPr>
          <w:p w:rsidR="00B75233" w:rsidRDefault="00153A98">
            <w:pPr>
              <w:pStyle w:val="TableParagraph"/>
              <w:spacing w:before="112"/>
              <w:ind w:left="113" w:right="91"/>
              <w:jc w:val="center"/>
              <w:rPr>
                <w:sz w:val="18"/>
              </w:rPr>
            </w:pPr>
            <w:r>
              <w:rPr>
                <w:w w:val="105"/>
                <w:sz w:val="18"/>
              </w:rPr>
              <w:t>项目实施单位</w:t>
            </w:r>
          </w:p>
        </w:tc>
        <w:tc>
          <w:tcPr>
            <w:tcW w:w="3040" w:type="dxa"/>
            <w:gridSpan w:val="2"/>
          </w:tcPr>
          <w:p w:rsidR="00B75233" w:rsidRDefault="00153A98">
            <w:pPr>
              <w:pStyle w:val="TableParagraph"/>
              <w:spacing w:before="112"/>
              <w:ind w:left="1220" w:right="1192"/>
              <w:jc w:val="center"/>
              <w:rPr>
                <w:sz w:val="18"/>
              </w:rPr>
            </w:pPr>
            <w:r>
              <w:rPr>
                <w:w w:val="105"/>
                <w:sz w:val="18"/>
              </w:rPr>
              <w:t>园林科</w:t>
            </w:r>
          </w:p>
        </w:tc>
      </w:tr>
      <w:tr w:rsidR="00B75233">
        <w:trPr>
          <w:trHeight w:val="428"/>
        </w:trPr>
        <w:tc>
          <w:tcPr>
            <w:tcW w:w="2683" w:type="dxa"/>
            <w:gridSpan w:val="3"/>
          </w:tcPr>
          <w:p w:rsidR="00B75233" w:rsidRDefault="00153A98">
            <w:pPr>
              <w:pStyle w:val="TableParagraph"/>
              <w:spacing w:before="112"/>
              <w:ind w:left="945" w:right="922"/>
              <w:jc w:val="center"/>
              <w:rPr>
                <w:sz w:val="18"/>
              </w:rPr>
            </w:pPr>
            <w:r>
              <w:rPr>
                <w:w w:val="105"/>
                <w:sz w:val="18"/>
              </w:rPr>
              <w:t>项目类别</w:t>
            </w:r>
          </w:p>
        </w:tc>
        <w:tc>
          <w:tcPr>
            <w:tcW w:w="8098" w:type="dxa"/>
            <w:gridSpan w:val="5"/>
          </w:tcPr>
          <w:p w:rsidR="00B75233" w:rsidRDefault="00153A98">
            <w:pPr>
              <w:pStyle w:val="TableParagraph"/>
              <w:tabs>
                <w:tab w:val="left" w:pos="2342"/>
                <w:tab w:val="left" w:pos="3736"/>
              </w:tabs>
              <w:spacing w:before="112"/>
              <w:ind w:left="35"/>
              <w:rPr>
                <w:sz w:val="18"/>
              </w:rPr>
            </w:pPr>
            <w:r>
              <w:rPr>
                <w:w w:val="105"/>
                <w:sz w:val="18"/>
              </w:rPr>
              <w:t>1、部门预算项目</w:t>
            </w:r>
            <w:r>
              <w:rPr>
                <w:spacing w:val="74"/>
                <w:w w:val="105"/>
                <w:sz w:val="18"/>
              </w:rPr>
              <w:t xml:space="preserve"> </w:t>
            </w:r>
            <w:r>
              <w:rPr>
                <w:rFonts w:ascii="Wingdings" w:eastAsia="Wingdings" w:hAnsi="Wingdings"/>
                <w:w w:val="105"/>
                <w:position w:val="1"/>
                <w:sz w:val="18"/>
              </w:rPr>
              <w:t></w:t>
            </w:r>
            <w:r>
              <w:rPr>
                <w:rFonts w:ascii="Times New Roman" w:eastAsia="Times New Roman" w:hAnsi="Times New Roman"/>
                <w:w w:val="105"/>
                <w:position w:val="1"/>
                <w:sz w:val="18"/>
              </w:rPr>
              <w:tab/>
            </w:r>
            <w:r>
              <w:rPr>
                <w:w w:val="105"/>
                <w:sz w:val="18"/>
              </w:rPr>
              <w:t>2、区直专项</w:t>
            </w:r>
            <w:r>
              <w:rPr>
                <w:w w:val="105"/>
                <w:sz w:val="18"/>
              </w:rPr>
              <w:tab/>
              <w:t>口</w:t>
            </w:r>
          </w:p>
        </w:tc>
      </w:tr>
      <w:tr w:rsidR="00B75233">
        <w:trPr>
          <w:trHeight w:val="428"/>
        </w:trPr>
        <w:tc>
          <w:tcPr>
            <w:tcW w:w="2683" w:type="dxa"/>
            <w:gridSpan w:val="3"/>
          </w:tcPr>
          <w:p w:rsidR="00B75233" w:rsidRDefault="00153A98">
            <w:pPr>
              <w:pStyle w:val="TableParagraph"/>
              <w:spacing w:before="112"/>
              <w:ind w:left="945" w:right="922"/>
              <w:jc w:val="center"/>
              <w:rPr>
                <w:sz w:val="18"/>
              </w:rPr>
            </w:pPr>
            <w:r>
              <w:rPr>
                <w:w w:val="105"/>
                <w:sz w:val="18"/>
              </w:rPr>
              <w:t>项目属性</w:t>
            </w:r>
          </w:p>
        </w:tc>
        <w:tc>
          <w:tcPr>
            <w:tcW w:w="8098" w:type="dxa"/>
            <w:gridSpan w:val="5"/>
          </w:tcPr>
          <w:p w:rsidR="00B75233" w:rsidRDefault="00153A98">
            <w:pPr>
              <w:pStyle w:val="TableParagraph"/>
              <w:tabs>
                <w:tab w:val="left" w:pos="1614"/>
                <w:tab w:val="left" w:pos="2344"/>
              </w:tabs>
              <w:spacing w:before="112"/>
              <w:ind w:left="35"/>
              <w:rPr>
                <w:sz w:val="18"/>
              </w:rPr>
            </w:pPr>
            <w:r>
              <w:rPr>
                <w:w w:val="105"/>
                <w:sz w:val="18"/>
              </w:rPr>
              <w:t>1、持续性项目</w:t>
            </w:r>
            <w:r>
              <w:rPr>
                <w:w w:val="105"/>
                <w:sz w:val="18"/>
              </w:rPr>
              <w:tab/>
            </w:r>
            <w:r>
              <w:rPr>
                <w:rFonts w:ascii="Wingdings" w:eastAsia="Wingdings" w:hAnsi="Wingdings"/>
                <w:w w:val="105"/>
                <w:position w:val="1"/>
                <w:sz w:val="18"/>
              </w:rPr>
              <w:t></w:t>
            </w:r>
            <w:r>
              <w:rPr>
                <w:rFonts w:ascii="Times New Roman" w:eastAsia="Times New Roman" w:hAnsi="Times New Roman"/>
                <w:w w:val="105"/>
                <w:position w:val="1"/>
                <w:sz w:val="18"/>
              </w:rPr>
              <w:tab/>
            </w:r>
            <w:r>
              <w:rPr>
                <w:w w:val="105"/>
                <w:sz w:val="18"/>
              </w:rPr>
              <w:t>2、新增性项目</w:t>
            </w:r>
            <w:r>
              <w:rPr>
                <w:spacing w:val="4"/>
                <w:w w:val="105"/>
                <w:sz w:val="18"/>
              </w:rPr>
              <w:t xml:space="preserve"> </w:t>
            </w:r>
            <w:r>
              <w:rPr>
                <w:w w:val="105"/>
                <w:sz w:val="18"/>
              </w:rPr>
              <w:t>口</w:t>
            </w:r>
          </w:p>
        </w:tc>
      </w:tr>
      <w:tr w:rsidR="00B75233">
        <w:trPr>
          <w:trHeight w:val="428"/>
        </w:trPr>
        <w:tc>
          <w:tcPr>
            <w:tcW w:w="2683" w:type="dxa"/>
            <w:gridSpan w:val="3"/>
          </w:tcPr>
          <w:p w:rsidR="00B75233" w:rsidRDefault="00153A98">
            <w:pPr>
              <w:pStyle w:val="TableParagraph"/>
              <w:spacing w:before="112"/>
              <w:ind w:left="945" w:right="922"/>
              <w:jc w:val="center"/>
              <w:rPr>
                <w:sz w:val="18"/>
              </w:rPr>
            </w:pPr>
            <w:r>
              <w:rPr>
                <w:w w:val="105"/>
                <w:sz w:val="18"/>
              </w:rPr>
              <w:t>项目类型</w:t>
            </w:r>
          </w:p>
        </w:tc>
        <w:tc>
          <w:tcPr>
            <w:tcW w:w="8098" w:type="dxa"/>
            <w:gridSpan w:val="5"/>
          </w:tcPr>
          <w:p w:rsidR="00B75233" w:rsidRDefault="00153A98">
            <w:pPr>
              <w:pStyle w:val="TableParagraph"/>
              <w:tabs>
                <w:tab w:val="left" w:pos="1614"/>
                <w:tab w:val="left" w:pos="2363"/>
                <w:tab w:val="left" w:pos="3849"/>
                <w:tab w:val="left" w:pos="4484"/>
              </w:tabs>
              <w:spacing w:before="112"/>
              <w:ind w:left="35"/>
              <w:rPr>
                <w:sz w:val="18"/>
              </w:rPr>
            </w:pPr>
            <w:r>
              <w:rPr>
                <w:w w:val="105"/>
                <w:sz w:val="18"/>
              </w:rPr>
              <w:t>1、常年性项目</w:t>
            </w:r>
            <w:r>
              <w:rPr>
                <w:w w:val="105"/>
                <w:sz w:val="18"/>
              </w:rPr>
              <w:tab/>
              <w:t>口</w:t>
            </w:r>
            <w:r>
              <w:rPr>
                <w:w w:val="105"/>
                <w:sz w:val="18"/>
              </w:rPr>
              <w:tab/>
              <w:t>2、延续性项目</w:t>
            </w:r>
            <w:r>
              <w:rPr>
                <w:w w:val="105"/>
                <w:sz w:val="18"/>
              </w:rPr>
              <w:tab/>
            </w:r>
            <w:r>
              <w:rPr>
                <w:rFonts w:ascii="Wingdings" w:eastAsia="Wingdings" w:hAnsi="Wingdings"/>
                <w:w w:val="105"/>
                <w:position w:val="1"/>
                <w:sz w:val="18"/>
              </w:rPr>
              <w:t></w:t>
            </w:r>
            <w:r>
              <w:rPr>
                <w:rFonts w:ascii="Times New Roman" w:eastAsia="Times New Roman" w:hAnsi="Times New Roman"/>
                <w:w w:val="105"/>
                <w:position w:val="1"/>
                <w:sz w:val="18"/>
              </w:rPr>
              <w:tab/>
            </w:r>
            <w:r>
              <w:rPr>
                <w:w w:val="105"/>
                <w:sz w:val="18"/>
              </w:rPr>
              <w:t>3、一次性项目</w:t>
            </w:r>
            <w:r>
              <w:rPr>
                <w:spacing w:val="5"/>
                <w:w w:val="105"/>
                <w:sz w:val="18"/>
              </w:rPr>
              <w:t xml:space="preserve"> </w:t>
            </w:r>
            <w:r>
              <w:rPr>
                <w:w w:val="105"/>
                <w:sz w:val="18"/>
              </w:rPr>
              <w:t>口</w:t>
            </w:r>
          </w:p>
        </w:tc>
      </w:tr>
      <w:tr w:rsidR="00B75233">
        <w:trPr>
          <w:trHeight w:val="467"/>
        </w:trPr>
        <w:tc>
          <w:tcPr>
            <w:tcW w:w="1644" w:type="dxa"/>
            <w:gridSpan w:val="2"/>
            <w:vMerge w:val="restart"/>
          </w:tcPr>
          <w:p w:rsidR="00B75233" w:rsidRDefault="00B75233">
            <w:pPr>
              <w:pStyle w:val="TableParagraph"/>
              <w:spacing w:before="10"/>
              <w:rPr>
                <w:rFonts w:ascii="Times New Roman"/>
                <w:sz w:val="23"/>
              </w:rPr>
            </w:pPr>
          </w:p>
          <w:p w:rsidR="00B75233" w:rsidRDefault="00153A98">
            <w:pPr>
              <w:pStyle w:val="TableParagraph"/>
              <w:spacing w:before="1"/>
              <w:ind w:left="42" w:right="20"/>
              <w:jc w:val="center"/>
              <w:rPr>
                <w:sz w:val="18"/>
              </w:rPr>
            </w:pPr>
            <w:r>
              <w:rPr>
                <w:w w:val="105"/>
                <w:sz w:val="18"/>
              </w:rPr>
              <w:t>预算执行情况</w:t>
            </w:r>
          </w:p>
          <w:p w:rsidR="00B75233" w:rsidRDefault="00153A98">
            <w:pPr>
              <w:pStyle w:val="TableParagraph"/>
              <w:ind w:left="51" w:right="20"/>
              <w:jc w:val="center"/>
              <w:rPr>
                <w:sz w:val="18"/>
              </w:rPr>
            </w:pPr>
            <w:r>
              <w:rPr>
                <w:w w:val="105"/>
                <w:sz w:val="18"/>
              </w:rPr>
              <w:t>（万元）（20分）</w:t>
            </w:r>
          </w:p>
        </w:tc>
        <w:tc>
          <w:tcPr>
            <w:tcW w:w="1039" w:type="dxa"/>
          </w:tcPr>
          <w:p w:rsidR="00B75233" w:rsidRDefault="00B75233">
            <w:pPr>
              <w:pStyle w:val="TableParagraph"/>
              <w:rPr>
                <w:rFonts w:ascii="Times New Roman"/>
                <w:sz w:val="18"/>
              </w:rPr>
            </w:pPr>
          </w:p>
        </w:tc>
        <w:tc>
          <w:tcPr>
            <w:tcW w:w="1694" w:type="dxa"/>
          </w:tcPr>
          <w:p w:rsidR="00B75233" w:rsidRDefault="00153A98">
            <w:pPr>
              <w:pStyle w:val="TableParagraph"/>
              <w:spacing w:before="131"/>
              <w:ind w:left="122" w:right="91"/>
              <w:jc w:val="center"/>
              <w:rPr>
                <w:sz w:val="18"/>
              </w:rPr>
            </w:pPr>
            <w:r>
              <w:rPr>
                <w:w w:val="105"/>
                <w:sz w:val="18"/>
              </w:rPr>
              <w:t>预算数（A）</w:t>
            </w:r>
          </w:p>
        </w:tc>
        <w:tc>
          <w:tcPr>
            <w:tcW w:w="3364" w:type="dxa"/>
            <w:gridSpan w:val="2"/>
          </w:tcPr>
          <w:p w:rsidR="00B75233" w:rsidRDefault="00153A98">
            <w:pPr>
              <w:pStyle w:val="TableParagraph"/>
              <w:spacing w:before="131"/>
              <w:ind w:left="332" w:right="300"/>
              <w:jc w:val="center"/>
              <w:rPr>
                <w:sz w:val="18"/>
              </w:rPr>
            </w:pPr>
            <w:r>
              <w:rPr>
                <w:w w:val="105"/>
                <w:sz w:val="18"/>
              </w:rPr>
              <w:t>执行数（B）</w:t>
            </w:r>
          </w:p>
        </w:tc>
        <w:tc>
          <w:tcPr>
            <w:tcW w:w="1526" w:type="dxa"/>
          </w:tcPr>
          <w:p w:rsidR="00B75233" w:rsidRDefault="00153A98">
            <w:pPr>
              <w:pStyle w:val="TableParagraph"/>
              <w:spacing w:before="131"/>
              <w:ind w:left="83" w:right="55"/>
              <w:jc w:val="center"/>
              <w:rPr>
                <w:sz w:val="18"/>
              </w:rPr>
            </w:pPr>
            <w:r>
              <w:rPr>
                <w:w w:val="105"/>
                <w:sz w:val="18"/>
              </w:rPr>
              <w:t>执行率（B/A)</w:t>
            </w:r>
          </w:p>
        </w:tc>
        <w:tc>
          <w:tcPr>
            <w:tcW w:w="1514" w:type="dxa"/>
          </w:tcPr>
          <w:p w:rsidR="00B75233" w:rsidRDefault="00153A98">
            <w:pPr>
              <w:pStyle w:val="TableParagraph"/>
              <w:spacing w:before="16"/>
              <w:ind w:left="66" w:right="34"/>
              <w:jc w:val="center"/>
              <w:rPr>
                <w:sz w:val="18"/>
              </w:rPr>
            </w:pPr>
            <w:r>
              <w:rPr>
                <w:w w:val="105"/>
                <w:sz w:val="18"/>
              </w:rPr>
              <w:t>得分</w:t>
            </w:r>
          </w:p>
          <w:p w:rsidR="00B75233" w:rsidRDefault="00153A98">
            <w:pPr>
              <w:pStyle w:val="TableParagraph"/>
              <w:spacing w:line="201" w:lineRule="exact"/>
              <w:ind w:left="69" w:right="34"/>
              <w:jc w:val="center"/>
              <w:rPr>
                <w:sz w:val="18"/>
              </w:rPr>
            </w:pPr>
            <w:r>
              <w:rPr>
                <w:sz w:val="18"/>
              </w:rPr>
              <w:t>（20分*执行率）</w:t>
            </w:r>
          </w:p>
        </w:tc>
      </w:tr>
      <w:tr w:rsidR="00B75233">
        <w:trPr>
          <w:trHeight w:val="498"/>
        </w:trPr>
        <w:tc>
          <w:tcPr>
            <w:tcW w:w="1644" w:type="dxa"/>
            <w:gridSpan w:val="2"/>
            <w:vMerge/>
            <w:tcBorders>
              <w:top w:val="nil"/>
            </w:tcBorders>
          </w:tcPr>
          <w:p w:rsidR="00B75233" w:rsidRDefault="00B75233">
            <w:pPr>
              <w:rPr>
                <w:sz w:val="2"/>
                <w:szCs w:val="2"/>
              </w:rPr>
            </w:pPr>
          </w:p>
        </w:tc>
        <w:tc>
          <w:tcPr>
            <w:tcW w:w="1039" w:type="dxa"/>
          </w:tcPr>
          <w:p w:rsidR="00B75233" w:rsidRDefault="00153A98">
            <w:pPr>
              <w:pStyle w:val="TableParagraph"/>
              <w:spacing w:before="33" w:line="230" w:lineRule="atLeast"/>
              <w:ind w:left="249" w:right="37" w:hanging="187"/>
              <w:rPr>
                <w:sz w:val="18"/>
              </w:rPr>
            </w:pPr>
            <w:r>
              <w:rPr>
                <w:sz w:val="18"/>
              </w:rPr>
              <w:t>年度财政资</w:t>
            </w:r>
            <w:r>
              <w:rPr>
                <w:w w:val="105"/>
                <w:sz w:val="18"/>
              </w:rPr>
              <w:t>金总额</w:t>
            </w:r>
          </w:p>
        </w:tc>
        <w:tc>
          <w:tcPr>
            <w:tcW w:w="1694" w:type="dxa"/>
          </w:tcPr>
          <w:p w:rsidR="00B75233" w:rsidRDefault="00B75233">
            <w:pPr>
              <w:pStyle w:val="TableParagraph"/>
              <w:spacing w:before="9"/>
              <w:rPr>
                <w:rFonts w:ascii="Times New Roman"/>
                <w:sz w:val="13"/>
              </w:rPr>
            </w:pPr>
          </w:p>
          <w:p w:rsidR="00B75233" w:rsidRDefault="00153A98">
            <w:pPr>
              <w:pStyle w:val="TableParagraph"/>
              <w:ind w:left="117" w:right="91"/>
              <w:jc w:val="center"/>
              <w:rPr>
                <w:sz w:val="16"/>
              </w:rPr>
            </w:pPr>
            <w:r>
              <w:rPr>
                <w:w w:val="105"/>
                <w:sz w:val="16"/>
              </w:rPr>
              <w:t>111.98</w:t>
            </w:r>
          </w:p>
        </w:tc>
        <w:tc>
          <w:tcPr>
            <w:tcW w:w="3364" w:type="dxa"/>
            <w:gridSpan w:val="2"/>
          </w:tcPr>
          <w:p w:rsidR="00B75233" w:rsidRDefault="00153A98">
            <w:pPr>
              <w:pStyle w:val="TableParagraph"/>
              <w:spacing w:before="148"/>
              <w:ind w:left="332" w:right="299"/>
              <w:jc w:val="center"/>
              <w:rPr>
                <w:sz w:val="18"/>
              </w:rPr>
            </w:pPr>
            <w:r>
              <w:rPr>
                <w:w w:val="105"/>
                <w:sz w:val="18"/>
              </w:rPr>
              <w:t>7.63</w:t>
            </w:r>
          </w:p>
        </w:tc>
        <w:tc>
          <w:tcPr>
            <w:tcW w:w="1526" w:type="dxa"/>
          </w:tcPr>
          <w:p w:rsidR="00B75233" w:rsidRDefault="00153A98">
            <w:pPr>
              <w:pStyle w:val="TableParagraph"/>
              <w:spacing w:before="148"/>
              <w:ind w:left="86" w:right="55"/>
              <w:jc w:val="center"/>
              <w:rPr>
                <w:sz w:val="18"/>
              </w:rPr>
            </w:pPr>
            <w:r>
              <w:rPr>
                <w:w w:val="105"/>
                <w:sz w:val="18"/>
              </w:rPr>
              <w:t>6.81%</w:t>
            </w:r>
          </w:p>
        </w:tc>
        <w:tc>
          <w:tcPr>
            <w:tcW w:w="1514" w:type="dxa"/>
          </w:tcPr>
          <w:p w:rsidR="00B75233" w:rsidRDefault="00153A98">
            <w:pPr>
              <w:pStyle w:val="TableParagraph"/>
              <w:spacing w:before="148"/>
              <w:ind w:left="66" w:right="34"/>
              <w:jc w:val="center"/>
              <w:rPr>
                <w:sz w:val="18"/>
              </w:rPr>
            </w:pPr>
            <w:r>
              <w:rPr>
                <w:w w:val="105"/>
                <w:sz w:val="18"/>
              </w:rPr>
              <w:t>1.36</w:t>
            </w:r>
          </w:p>
        </w:tc>
      </w:tr>
      <w:tr w:rsidR="00B75233">
        <w:trPr>
          <w:trHeight w:val="467"/>
        </w:trPr>
        <w:tc>
          <w:tcPr>
            <w:tcW w:w="809" w:type="dxa"/>
            <w:vMerge w:val="restart"/>
          </w:tcPr>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spacing w:before="6"/>
              <w:rPr>
                <w:rFonts w:ascii="Times New Roman"/>
                <w:sz w:val="21"/>
              </w:rPr>
            </w:pPr>
          </w:p>
          <w:p w:rsidR="00B75233" w:rsidRDefault="00153A98">
            <w:pPr>
              <w:pStyle w:val="TableParagraph"/>
              <w:ind w:left="336" w:right="265"/>
              <w:jc w:val="both"/>
              <w:rPr>
                <w:sz w:val="18"/>
              </w:rPr>
            </w:pPr>
            <w:r>
              <w:rPr>
                <w:sz w:val="18"/>
              </w:rPr>
              <w:t>年度绩效目标</w:t>
            </w:r>
          </w:p>
          <w:p w:rsidR="00B75233" w:rsidRDefault="00B75233">
            <w:pPr>
              <w:pStyle w:val="TableParagraph"/>
              <w:spacing w:before="6"/>
              <w:rPr>
                <w:rFonts w:ascii="Times New Roman"/>
                <w:sz w:val="19"/>
              </w:rPr>
            </w:pPr>
          </w:p>
          <w:p w:rsidR="00B75233" w:rsidRDefault="00153A98">
            <w:pPr>
              <w:pStyle w:val="TableParagraph"/>
              <w:spacing w:line="230" w:lineRule="exact"/>
              <w:ind w:left="67"/>
              <w:jc w:val="center"/>
              <w:rPr>
                <w:sz w:val="18"/>
              </w:rPr>
            </w:pPr>
            <w:r>
              <w:rPr>
                <w:w w:val="102"/>
                <w:sz w:val="18"/>
              </w:rPr>
              <w:t>8</w:t>
            </w:r>
          </w:p>
          <w:p w:rsidR="00B75233" w:rsidRDefault="00153A98">
            <w:pPr>
              <w:pStyle w:val="TableParagraph"/>
              <w:spacing w:line="229" w:lineRule="exact"/>
              <w:ind w:left="67"/>
              <w:jc w:val="center"/>
              <w:rPr>
                <w:sz w:val="18"/>
              </w:rPr>
            </w:pPr>
            <w:r>
              <w:rPr>
                <w:w w:val="102"/>
                <w:sz w:val="18"/>
              </w:rPr>
              <w:t>0</w:t>
            </w:r>
          </w:p>
          <w:p w:rsidR="00B75233" w:rsidRDefault="00153A98">
            <w:pPr>
              <w:pStyle w:val="TableParagraph"/>
              <w:spacing w:line="230" w:lineRule="exact"/>
              <w:ind w:left="68"/>
              <w:jc w:val="center"/>
              <w:rPr>
                <w:sz w:val="18"/>
              </w:rPr>
            </w:pPr>
            <w:r>
              <w:rPr>
                <w:w w:val="102"/>
                <w:sz w:val="18"/>
              </w:rPr>
              <w:t>分</w:t>
            </w:r>
          </w:p>
        </w:tc>
        <w:tc>
          <w:tcPr>
            <w:tcW w:w="835" w:type="dxa"/>
          </w:tcPr>
          <w:p w:rsidR="00B75233" w:rsidRDefault="00153A98">
            <w:pPr>
              <w:pStyle w:val="TableParagraph"/>
              <w:spacing w:before="15" w:line="230" w:lineRule="atLeast"/>
              <w:ind w:left="236" w:right="164"/>
              <w:rPr>
                <w:sz w:val="18"/>
              </w:rPr>
            </w:pPr>
            <w:r>
              <w:rPr>
                <w:w w:val="105"/>
                <w:sz w:val="18"/>
              </w:rPr>
              <w:t>一级指标</w:t>
            </w:r>
          </w:p>
        </w:tc>
        <w:tc>
          <w:tcPr>
            <w:tcW w:w="1039" w:type="dxa"/>
          </w:tcPr>
          <w:p w:rsidR="00B75233" w:rsidRDefault="00153A98">
            <w:pPr>
              <w:pStyle w:val="TableParagraph"/>
              <w:spacing w:before="131"/>
              <w:ind w:left="156"/>
              <w:rPr>
                <w:sz w:val="18"/>
              </w:rPr>
            </w:pPr>
            <w:r>
              <w:rPr>
                <w:w w:val="105"/>
                <w:sz w:val="18"/>
              </w:rPr>
              <w:t>二级指标</w:t>
            </w:r>
          </w:p>
        </w:tc>
        <w:tc>
          <w:tcPr>
            <w:tcW w:w="3364" w:type="dxa"/>
            <w:gridSpan w:val="2"/>
          </w:tcPr>
          <w:p w:rsidR="00B75233" w:rsidRDefault="00153A98">
            <w:pPr>
              <w:pStyle w:val="TableParagraph"/>
              <w:spacing w:before="131"/>
              <w:ind w:left="332" w:right="307"/>
              <w:jc w:val="center"/>
              <w:rPr>
                <w:sz w:val="18"/>
              </w:rPr>
            </w:pPr>
            <w:r>
              <w:rPr>
                <w:w w:val="105"/>
                <w:sz w:val="18"/>
              </w:rPr>
              <w:t>三级指标</w:t>
            </w:r>
          </w:p>
        </w:tc>
        <w:tc>
          <w:tcPr>
            <w:tcW w:w="1694" w:type="dxa"/>
          </w:tcPr>
          <w:p w:rsidR="00B75233" w:rsidRDefault="00153A98">
            <w:pPr>
              <w:pStyle w:val="TableParagraph"/>
              <w:spacing w:before="131"/>
              <w:ind w:left="124" w:right="90"/>
              <w:jc w:val="center"/>
              <w:rPr>
                <w:sz w:val="18"/>
              </w:rPr>
            </w:pPr>
            <w:r>
              <w:rPr>
                <w:w w:val="105"/>
                <w:sz w:val="18"/>
              </w:rPr>
              <w:t>年度目标值（A）</w:t>
            </w:r>
          </w:p>
        </w:tc>
        <w:tc>
          <w:tcPr>
            <w:tcW w:w="1526" w:type="dxa"/>
          </w:tcPr>
          <w:p w:rsidR="00B75233" w:rsidRDefault="00153A98">
            <w:pPr>
              <w:pStyle w:val="TableParagraph"/>
              <w:spacing w:before="131"/>
              <w:ind w:left="86" w:right="54"/>
              <w:jc w:val="center"/>
              <w:rPr>
                <w:sz w:val="18"/>
              </w:rPr>
            </w:pPr>
            <w:r>
              <w:rPr>
                <w:w w:val="105"/>
                <w:sz w:val="18"/>
              </w:rPr>
              <w:t>实际完成值（B)</w:t>
            </w:r>
          </w:p>
        </w:tc>
        <w:tc>
          <w:tcPr>
            <w:tcW w:w="1514" w:type="dxa"/>
          </w:tcPr>
          <w:p w:rsidR="00B75233" w:rsidRDefault="00153A98">
            <w:pPr>
              <w:pStyle w:val="TableParagraph"/>
              <w:spacing w:before="131"/>
              <w:ind w:left="66" w:right="34"/>
              <w:jc w:val="center"/>
              <w:rPr>
                <w:sz w:val="18"/>
              </w:rPr>
            </w:pPr>
            <w:r>
              <w:rPr>
                <w:w w:val="105"/>
                <w:sz w:val="18"/>
              </w:rPr>
              <w:t>得分</w:t>
            </w:r>
          </w:p>
        </w:tc>
      </w:tr>
      <w:tr w:rsidR="00B75233">
        <w:trPr>
          <w:trHeight w:val="691"/>
        </w:trPr>
        <w:tc>
          <w:tcPr>
            <w:tcW w:w="809" w:type="dxa"/>
            <w:vMerge/>
            <w:tcBorders>
              <w:top w:val="nil"/>
            </w:tcBorders>
          </w:tcPr>
          <w:p w:rsidR="00B75233" w:rsidRDefault="00B75233">
            <w:pPr>
              <w:rPr>
                <w:sz w:val="2"/>
                <w:szCs w:val="2"/>
              </w:rPr>
            </w:pPr>
          </w:p>
        </w:tc>
        <w:tc>
          <w:tcPr>
            <w:tcW w:w="835" w:type="dxa"/>
            <w:vMerge w:val="restart"/>
          </w:tcPr>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spacing w:before="7"/>
              <w:rPr>
                <w:rFonts w:ascii="Times New Roman"/>
                <w:sz w:val="20"/>
              </w:rPr>
            </w:pPr>
          </w:p>
          <w:p w:rsidR="00B75233" w:rsidRDefault="00153A98">
            <w:pPr>
              <w:pStyle w:val="TableParagraph"/>
              <w:ind w:left="330" w:right="297"/>
              <w:jc w:val="both"/>
              <w:rPr>
                <w:sz w:val="18"/>
              </w:rPr>
            </w:pPr>
            <w:r>
              <w:rPr>
                <w:sz w:val="18"/>
              </w:rPr>
              <w:t>产出指标</w:t>
            </w:r>
          </w:p>
          <w:p w:rsidR="00B75233" w:rsidRDefault="00153A98">
            <w:pPr>
              <w:pStyle w:val="TableParagraph"/>
              <w:spacing w:line="228" w:lineRule="exact"/>
              <w:ind w:left="49"/>
              <w:rPr>
                <w:sz w:val="18"/>
              </w:rPr>
            </w:pPr>
            <w:r>
              <w:rPr>
                <w:w w:val="105"/>
                <w:sz w:val="18"/>
              </w:rPr>
              <w:t>（40分）</w:t>
            </w:r>
          </w:p>
        </w:tc>
        <w:tc>
          <w:tcPr>
            <w:tcW w:w="1039" w:type="dxa"/>
          </w:tcPr>
          <w:p w:rsidR="00B75233" w:rsidRDefault="00153A98">
            <w:pPr>
              <w:pStyle w:val="TableParagraph"/>
              <w:spacing w:before="125" w:line="229" w:lineRule="exact"/>
              <w:ind w:left="156"/>
              <w:rPr>
                <w:sz w:val="18"/>
              </w:rPr>
            </w:pPr>
            <w:r>
              <w:rPr>
                <w:spacing w:val="-2"/>
                <w:sz w:val="18"/>
              </w:rPr>
              <w:t>数量指标</w:t>
            </w:r>
          </w:p>
          <w:p w:rsidR="00B75233" w:rsidRDefault="00153A98">
            <w:pPr>
              <w:pStyle w:val="TableParagraph"/>
              <w:spacing w:line="229" w:lineRule="exact"/>
              <w:ind w:left="153"/>
              <w:rPr>
                <w:sz w:val="18"/>
              </w:rPr>
            </w:pPr>
            <w:r>
              <w:rPr>
                <w:sz w:val="18"/>
              </w:rPr>
              <w:t>（10分）</w:t>
            </w:r>
          </w:p>
        </w:tc>
        <w:tc>
          <w:tcPr>
            <w:tcW w:w="3364" w:type="dxa"/>
            <w:gridSpan w:val="2"/>
          </w:tcPr>
          <w:p w:rsidR="00B75233" w:rsidRDefault="00B75233">
            <w:pPr>
              <w:pStyle w:val="TableParagraph"/>
              <w:spacing w:before="10"/>
              <w:rPr>
                <w:rFonts w:ascii="Times New Roman"/>
                <w:sz w:val="20"/>
              </w:rPr>
            </w:pPr>
          </w:p>
          <w:p w:rsidR="00B75233" w:rsidRDefault="00153A98">
            <w:pPr>
              <w:pStyle w:val="TableParagraph"/>
              <w:ind w:left="948"/>
              <w:rPr>
                <w:sz w:val="18"/>
              </w:rPr>
            </w:pPr>
            <w:r>
              <w:rPr>
                <w:w w:val="105"/>
                <w:sz w:val="18"/>
              </w:rPr>
              <w:t>是否达到建设目标</w:t>
            </w:r>
          </w:p>
        </w:tc>
        <w:tc>
          <w:tcPr>
            <w:tcW w:w="1694" w:type="dxa"/>
          </w:tcPr>
          <w:p w:rsidR="00B75233" w:rsidRDefault="00B75233">
            <w:pPr>
              <w:pStyle w:val="TableParagraph"/>
              <w:spacing w:before="10"/>
              <w:rPr>
                <w:rFonts w:ascii="Times New Roman"/>
                <w:sz w:val="20"/>
              </w:rPr>
            </w:pPr>
          </w:p>
          <w:p w:rsidR="00B75233" w:rsidRDefault="00153A98">
            <w:pPr>
              <w:pStyle w:val="TableParagraph"/>
              <w:ind w:left="33"/>
              <w:jc w:val="center"/>
              <w:rPr>
                <w:sz w:val="18"/>
              </w:rPr>
            </w:pPr>
            <w:r>
              <w:rPr>
                <w:w w:val="102"/>
                <w:sz w:val="18"/>
              </w:rPr>
              <w:t>是</w:t>
            </w:r>
          </w:p>
        </w:tc>
        <w:tc>
          <w:tcPr>
            <w:tcW w:w="1526" w:type="dxa"/>
          </w:tcPr>
          <w:p w:rsidR="00B75233" w:rsidRDefault="00B75233">
            <w:pPr>
              <w:pStyle w:val="TableParagraph"/>
              <w:spacing w:before="10"/>
              <w:rPr>
                <w:rFonts w:ascii="Times New Roman"/>
                <w:sz w:val="20"/>
              </w:rPr>
            </w:pPr>
          </w:p>
          <w:p w:rsidR="00B75233" w:rsidRDefault="00153A98">
            <w:pPr>
              <w:pStyle w:val="TableParagraph"/>
              <w:ind w:left="34"/>
              <w:jc w:val="center"/>
              <w:rPr>
                <w:sz w:val="18"/>
              </w:rPr>
            </w:pPr>
            <w:r>
              <w:rPr>
                <w:w w:val="102"/>
                <w:sz w:val="18"/>
              </w:rPr>
              <w:t>是</w:t>
            </w:r>
          </w:p>
        </w:tc>
        <w:tc>
          <w:tcPr>
            <w:tcW w:w="1514" w:type="dxa"/>
          </w:tcPr>
          <w:p w:rsidR="00B75233" w:rsidRDefault="00B75233">
            <w:pPr>
              <w:pStyle w:val="TableParagraph"/>
              <w:spacing w:before="10"/>
              <w:rPr>
                <w:rFonts w:ascii="Times New Roman"/>
                <w:sz w:val="20"/>
              </w:rPr>
            </w:pPr>
          </w:p>
          <w:p w:rsidR="00B75233" w:rsidRDefault="00153A98">
            <w:pPr>
              <w:pStyle w:val="TableParagraph"/>
              <w:ind w:left="66" w:right="34"/>
              <w:jc w:val="center"/>
              <w:rPr>
                <w:sz w:val="18"/>
              </w:rPr>
            </w:pPr>
            <w:r>
              <w:rPr>
                <w:w w:val="105"/>
                <w:sz w:val="18"/>
              </w:rPr>
              <w:t>10</w:t>
            </w:r>
          </w:p>
        </w:tc>
      </w:tr>
      <w:tr w:rsidR="00B75233">
        <w:trPr>
          <w:trHeight w:val="700"/>
        </w:trPr>
        <w:tc>
          <w:tcPr>
            <w:tcW w:w="809" w:type="dxa"/>
            <w:vMerge/>
            <w:tcBorders>
              <w:top w:val="nil"/>
            </w:tcBorders>
          </w:tcPr>
          <w:p w:rsidR="00B75233" w:rsidRDefault="00B75233">
            <w:pPr>
              <w:rPr>
                <w:sz w:val="2"/>
                <w:szCs w:val="2"/>
              </w:rPr>
            </w:pPr>
          </w:p>
        </w:tc>
        <w:tc>
          <w:tcPr>
            <w:tcW w:w="835" w:type="dxa"/>
            <w:vMerge/>
            <w:tcBorders>
              <w:top w:val="nil"/>
            </w:tcBorders>
          </w:tcPr>
          <w:p w:rsidR="00B75233" w:rsidRDefault="00B75233">
            <w:pPr>
              <w:rPr>
                <w:sz w:val="2"/>
                <w:szCs w:val="2"/>
              </w:rPr>
            </w:pPr>
          </w:p>
        </w:tc>
        <w:tc>
          <w:tcPr>
            <w:tcW w:w="1039" w:type="dxa"/>
          </w:tcPr>
          <w:p w:rsidR="00B75233" w:rsidRDefault="00153A98">
            <w:pPr>
              <w:pStyle w:val="TableParagraph"/>
              <w:spacing w:before="133" w:line="229" w:lineRule="exact"/>
              <w:ind w:left="156"/>
              <w:rPr>
                <w:sz w:val="18"/>
              </w:rPr>
            </w:pPr>
            <w:r>
              <w:rPr>
                <w:spacing w:val="-2"/>
                <w:sz w:val="18"/>
              </w:rPr>
              <w:t>质量指标</w:t>
            </w:r>
          </w:p>
          <w:p w:rsidR="00B75233" w:rsidRDefault="00153A98">
            <w:pPr>
              <w:pStyle w:val="TableParagraph"/>
              <w:spacing w:line="229" w:lineRule="exact"/>
              <w:ind w:left="153"/>
              <w:rPr>
                <w:sz w:val="18"/>
              </w:rPr>
            </w:pPr>
            <w:r>
              <w:rPr>
                <w:sz w:val="18"/>
              </w:rPr>
              <w:t>（10分）</w:t>
            </w:r>
          </w:p>
        </w:tc>
        <w:tc>
          <w:tcPr>
            <w:tcW w:w="3364" w:type="dxa"/>
            <w:gridSpan w:val="2"/>
          </w:tcPr>
          <w:p w:rsidR="00B75233" w:rsidRDefault="00B75233">
            <w:pPr>
              <w:pStyle w:val="TableParagraph"/>
              <w:spacing w:before="7"/>
              <w:rPr>
                <w:rFonts w:ascii="Times New Roman"/>
                <w:sz w:val="21"/>
              </w:rPr>
            </w:pPr>
          </w:p>
          <w:p w:rsidR="00B75233" w:rsidRDefault="00153A98">
            <w:pPr>
              <w:pStyle w:val="TableParagraph"/>
              <w:ind w:left="948"/>
              <w:rPr>
                <w:sz w:val="18"/>
              </w:rPr>
            </w:pPr>
            <w:r>
              <w:rPr>
                <w:w w:val="105"/>
                <w:sz w:val="18"/>
              </w:rPr>
              <w:t>项目是否验收合格</w:t>
            </w:r>
          </w:p>
        </w:tc>
        <w:tc>
          <w:tcPr>
            <w:tcW w:w="1694" w:type="dxa"/>
          </w:tcPr>
          <w:p w:rsidR="00B75233" w:rsidRDefault="00B75233">
            <w:pPr>
              <w:pStyle w:val="TableParagraph"/>
              <w:spacing w:before="7"/>
              <w:rPr>
                <w:rFonts w:ascii="Times New Roman"/>
                <w:sz w:val="21"/>
              </w:rPr>
            </w:pPr>
          </w:p>
          <w:p w:rsidR="00B75233" w:rsidRDefault="00153A98">
            <w:pPr>
              <w:pStyle w:val="TableParagraph"/>
              <w:ind w:left="33"/>
              <w:jc w:val="center"/>
              <w:rPr>
                <w:sz w:val="18"/>
              </w:rPr>
            </w:pPr>
            <w:r>
              <w:rPr>
                <w:w w:val="102"/>
                <w:sz w:val="18"/>
              </w:rPr>
              <w:t>是</w:t>
            </w:r>
          </w:p>
        </w:tc>
        <w:tc>
          <w:tcPr>
            <w:tcW w:w="1526" w:type="dxa"/>
          </w:tcPr>
          <w:p w:rsidR="00B75233" w:rsidRDefault="00B75233">
            <w:pPr>
              <w:pStyle w:val="TableParagraph"/>
              <w:spacing w:before="7"/>
              <w:rPr>
                <w:rFonts w:ascii="Times New Roman"/>
                <w:sz w:val="21"/>
              </w:rPr>
            </w:pPr>
          </w:p>
          <w:p w:rsidR="00B75233" w:rsidRDefault="00153A98">
            <w:pPr>
              <w:pStyle w:val="TableParagraph"/>
              <w:ind w:left="34"/>
              <w:jc w:val="center"/>
              <w:rPr>
                <w:sz w:val="18"/>
              </w:rPr>
            </w:pPr>
            <w:r>
              <w:rPr>
                <w:w w:val="102"/>
                <w:sz w:val="18"/>
              </w:rPr>
              <w:t>是</w:t>
            </w:r>
          </w:p>
        </w:tc>
        <w:tc>
          <w:tcPr>
            <w:tcW w:w="1514" w:type="dxa"/>
          </w:tcPr>
          <w:p w:rsidR="00B75233" w:rsidRDefault="00B75233">
            <w:pPr>
              <w:pStyle w:val="TableParagraph"/>
              <w:spacing w:before="7"/>
              <w:rPr>
                <w:rFonts w:ascii="Times New Roman"/>
                <w:sz w:val="21"/>
              </w:rPr>
            </w:pPr>
          </w:p>
          <w:p w:rsidR="00B75233" w:rsidRDefault="00153A98">
            <w:pPr>
              <w:pStyle w:val="TableParagraph"/>
              <w:ind w:left="66" w:right="34"/>
              <w:jc w:val="center"/>
              <w:rPr>
                <w:sz w:val="18"/>
              </w:rPr>
            </w:pPr>
            <w:r>
              <w:rPr>
                <w:w w:val="105"/>
                <w:sz w:val="18"/>
              </w:rPr>
              <w:t>10</w:t>
            </w:r>
          </w:p>
        </w:tc>
      </w:tr>
      <w:tr w:rsidR="00B75233">
        <w:trPr>
          <w:trHeight w:val="700"/>
        </w:trPr>
        <w:tc>
          <w:tcPr>
            <w:tcW w:w="809" w:type="dxa"/>
            <w:vMerge/>
            <w:tcBorders>
              <w:top w:val="nil"/>
            </w:tcBorders>
          </w:tcPr>
          <w:p w:rsidR="00B75233" w:rsidRDefault="00B75233">
            <w:pPr>
              <w:rPr>
                <w:sz w:val="2"/>
                <w:szCs w:val="2"/>
              </w:rPr>
            </w:pPr>
          </w:p>
        </w:tc>
        <w:tc>
          <w:tcPr>
            <w:tcW w:w="835" w:type="dxa"/>
            <w:vMerge/>
            <w:tcBorders>
              <w:top w:val="nil"/>
            </w:tcBorders>
          </w:tcPr>
          <w:p w:rsidR="00B75233" w:rsidRDefault="00B75233">
            <w:pPr>
              <w:rPr>
                <w:sz w:val="2"/>
                <w:szCs w:val="2"/>
              </w:rPr>
            </w:pPr>
          </w:p>
        </w:tc>
        <w:tc>
          <w:tcPr>
            <w:tcW w:w="1039" w:type="dxa"/>
          </w:tcPr>
          <w:p w:rsidR="00B75233" w:rsidRDefault="00153A98">
            <w:pPr>
              <w:pStyle w:val="TableParagraph"/>
              <w:spacing w:before="133"/>
              <w:ind w:left="156"/>
              <w:rPr>
                <w:sz w:val="18"/>
              </w:rPr>
            </w:pPr>
            <w:r>
              <w:rPr>
                <w:spacing w:val="-2"/>
                <w:sz w:val="18"/>
              </w:rPr>
              <w:t>时效指标</w:t>
            </w:r>
          </w:p>
          <w:p w:rsidR="00B75233" w:rsidRDefault="00153A98">
            <w:pPr>
              <w:pStyle w:val="TableParagraph"/>
              <w:ind w:left="153"/>
              <w:rPr>
                <w:sz w:val="18"/>
              </w:rPr>
            </w:pPr>
            <w:r>
              <w:rPr>
                <w:sz w:val="18"/>
              </w:rPr>
              <w:t>（10分）</w:t>
            </w:r>
          </w:p>
        </w:tc>
        <w:tc>
          <w:tcPr>
            <w:tcW w:w="3364" w:type="dxa"/>
            <w:gridSpan w:val="2"/>
          </w:tcPr>
          <w:p w:rsidR="00B75233" w:rsidRDefault="00B75233">
            <w:pPr>
              <w:pStyle w:val="TableParagraph"/>
              <w:spacing w:before="7"/>
              <w:rPr>
                <w:rFonts w:ascii="Times New Roman"/>
                <w:sz w:val="21"/>
              </w:rPr>
            </w:pPr>
          </w:p>
          <w:p w:rsidR="00B75233" w:rsidRDefault="00153A98">
            <w:pPr>
              <w:pStyle w:val="TableParagraph"/>
              <w:ind w:left="576"/>
              <w:rPr>
                <w:sz w:val="18"/>
              </w:rPr>
            </w:pPr>
            <w:r>
              <w:rPr>
                <w:w w:val="105"/>
                <w:sz w:val="18"/>
              </w:rPr>
              <w:t>项目是否按时完工（10分）</w:t>
            </w:r>
          </w:p>
        </w:tc>
        <w:tc>
          <w:tcPr>
            <w:tcW w:w="1694" w:type="dxa"/>
          </w:tcPr>
          <w:p w:rsidR="00B75233" w:rsidRDefault="00B75233">
            <w:pPr>
              <w:pStyle w:val="TableParagraph"/>
              <w:spacing w:before="7"/>
              <w:rPr>
                <w:rFonts w:ascii="Times New Roman"/>
                <w:sz w:val="21"/>
              </w:rPr>
            </w:pPr>
          </w:p>
          <w:p w:rsidR="00B75233" w:rsidRDefault="00153A98">
            <w:pPr>
              <w:pStyle w:val="TableParagraph"/>
              <w:ind w:left="33"/>
              <w:jc w:val="center"/>
              <w:rPr>
                <w:sz w:val="18"/>
              </w:rPr>
            </w:pPr>
            <w:r>
              <w:rPr>
                <w:w w:val="102"/>
                <w:sz w:val="18"/>
              </w:rPr>
              <w:t>是</w:t>
            </w:r>
          </w:p>
        </w:tc>
        <w:tc>
          <w:tcPr>
            <w:tcW w:w="1526" w:type="dxa"/>
          </w:tcPr>
          <w:p w:rsidR="00B75233" w:rsidRDefault="00B75233">
            <w:pPr>
              <w:pStyle w:val="TableParagraph"/>
              <w:spacing w:before="7"/>
              <w:rPr>
                <w:rFonts w:ascii="Times New Roman"/>
                <w:sz w:val="21"/>
              </w:rPr>
            </w:pPr>
          </w:p>
          <w:p w:rsidR="00B75233" w:rsidRDefault="00153A98">
            <w:pPr>
              <w:pStyle w:val="TableParagraph"/>
              <w:ind w:left="34"/>
              <w:jc w:val="center"/>
              <w:rPr>
                <w:sz w:val="18"/>
              </w:rPr>
            </w:pPr>
            <w:r>
              <w:rPr>
                <w:w w:val="102"/>
                <w:sz w:val="18"/>
              </w:rPr>
              <w:t>是</w:t>
            </w:r>
          </w:p>
        </w:tc>
        <w:tc>
          <w:tcPr>
            <w:tcW w:w="1514" w:type="dxa"/>
          </w:tcPr>
          <w:p w:rsidR="00B75233" w:rsidRDefault="00B75233">
            <w:pPr>
              <w:pStyle w:val="TableParagraph"/>
              <w:spacing w:before="7"/>
              <w:rPr>
                <w:rFonts w:ascii="Times New Roman"/>
                <w:sz w:val="21"/>
              </w:rPr>
            </w:pPr>
          </w:p>
          <w:p w:rsidR="00B75233" w:rsidRDefault="00153A98">
            <w:pPr>
              <w:pStyle w:val="TableParagraph"/>
              <w:ind w:left="66" w:right="34"/>
              <w:jc w:val="center"/>
              <w:rPr>
                <w:sz w:val="18"/>
              </w:rPr>
            </w:pPr>
            <w:r>
              <w:rPr>
                <w:w w:val="105"/>
                <w:sz w:val="18"/>
              </w:rPr>
              <w:t>10</w:t>
            </w:r>
          </w:p>
        </w:tc>
      </w:tr>
      <w:tr w:rsidR="00B75233">
        <w:trPr>
          <w:trHeight w:val="700"/>
        </w:trPr>
        <w:tc>
          <w:tcPr>
            <w:tcW w:w="809" w:type="dxa"/>
            <w:vMerge/>
            <w:tcBorders>
              <w:top w:val="nil"/>
            </w:tcBorders>
          </w:tcPr>
          <w:p w:rsidR="00B75233" w:rsidRDefault="00B75233">
            <w:pPr>
              <w:rPr>
                <w:sz w:val="2"/>
                <w:szCs w:val="2"/>
              </w:rPr>
            </w:pPr>
          </w:p>
        </w:tc>
        <w:tc>
          <w:tcPr>
            <w:tcW w:w="835" w:type="dxa"/>
            <w:vMerge/>
            <w:tcBorders>
              <w:top w:val="nil"/>
            </w:tcBorders>
          </w:tcPr>
          <w:p w:rsidR="00B75233" w:rsidRDefault="00B75233">
            <w:pPr>
              <w:rPr>
                <w:sz w:val="2"/>
                <w:szCs w:val="2"/>
              </w:rPr>
            </w:pPr>
          </w:p>
        </w:tc>
        <w:tc>
          <w:tcPr>
            <w:tcW w:w="1039" w:type="dxa"/>
          </w:tcPr>
          <w:p w:rsidR="00B75233" w:rsidRDefault="00153A98">
            <w:pPr>
              <w:pStyle w:val="TableParagraph"/>
              <w:spacing w:before="133"/>
              <w:ind w:left="156"/>
              <w:rPr>
                <w:sz w:val="18"/>
              </w:rPr>
            </w:pPr>
            <w:r>
              <w:rPr>
                <w:spacing w:val="-2"/>
                <w:sz w:val="18"/>
              </w:rPr>
              <w:t>成本指标</w:t>
            </w:r>
          </w:p>
          <w:p w:rsidR="00B75233" w:rsidRDefault="00153A98">
            <w:pPr>
              <w:pStyle w:val="TableParagraph"/>
              <w:ind w:left="153"/>
              <w:rPr>
                <w:sz w:val="18"/>
              </w:rPr>
            </w:pPr>
            <w:r>
              <w:rPr>
                <w:sz w:val="18"/>
              </w:rPr>
              <w:t>（10分）</w:t>
            </w:r>
          </w:p>
        </w:tc>
        <w:tc>
          <w:tcPr>
            <w:tcW w:w="3364" w:type="dxa"/>
            <w:gridSpan w:val="2"/>
          </w:tcPr>
          <w:p w:rsidR="00B75233" w:rsidRDefault="00B75233">
            <w:pPr>
              <w:pStyle w:val="TableParagraph"/>
              <w:spacing w:before="7"/>
              <w:rPr>
                <w:rFonts w:ascii="Times New Roman"/>
                <w:sz w:val="21"/>
              </w:rPr>
            </w:pPr>
          </w:p>
          <w:p w:rsidR="00B75233" w:rsidRDefault="00153A98">
            <w:pPr>
              <w:pStyle w:val="TableParagraph"/>
              <w:ind w:left="854"/>
              <w:rPr>
                <w:sz w:val="18"/>
              </w:rPr>
            </w:pPr>
            <w:r>
              <w:rPr>
                <w:w w:val="105"/>
                <w:sz w:val="18"/>
              </w:rPr>
              <w:t>成本控制率（10分）</w:t>
            </w:r>
          </w:p>
        </w:tc>
        <w:tc>
          <w:tcPr>
            <w:tcW w:w="1694" w:type="dxa"/>
          </w:tcPr>
          <w:p w:rsidR="00B75233" w:rsidRDefault="00B75233">
            <w:pPr>
              <w:pStyle w:val="TableParagraph"/>
              <w:spacing w:before="7"/>
              <w:rPr>
                <w:rFonts w:ascii="Times New Roman"/>
                <w:sz w:val="21"/>
              </w:rPr>
            </w:pPr>
          </w:p>
          <w:p w:rsidR="00B75233" w:rsidRDefault="00153A98">
            <w:pPr>
              <w:pStyle w:val="TableParagraph"/>
              <w:ind w:left="121" w:right="91"/>
              <w:jc w:val="center"/>
              <w:rPr>
                <w:sz w:val="18"/>
              </w:rPr>
            </w:pPr>
            <w:r>
              <w:rPr>
                <w:w w:val="105"/>
                <w:sz w:val="18"/>
              </w:rPr>
              <w:t>≤100%</w:t>
            </w:r>
          </w:p>
        </w:tc>
        <w:tc>
          <w:tcPr>
            <w:tcW w:w="1526" w:type="dxa"/>
          </w:tcPr>
          <w:p w:rsidR="00B75233" w:rsidRDefault="00B75233">
            <w:pPr>
              <w:pStyle w:val="TableParagraph"/>
              <w:spacing w:before="7"/>
              <w:rPr>
                <w:rFonts w:ascii="Times New Roman"/>
                <w:sz w:val="21"/>
              </w:rPr>
            </w:pPr>
          </w:p>
          <w:p w:rsidR="00B75233" w:rsidRDefault="00153A98">
            <w:pPr>
              <w:pStyle w:val="TableParagraph"/>
              <w:ind w:left="86" w:right="55"/>
              <w:jc w:val="center"/>
              <w:rPr>
                <w:sz w:val="18"/>
              </w:rPr>
            </w:pPr>
            <w:r>
              <w:rPr>
                <w:w w:val="105"/>
                <w:sz w:val="18"/>
              </w:rPr>
              <w:t>6.81%</w:t>
            </w:r>
          </w:p>
        </w:tc>
        <w:tc>
          <w:tcPr>
            <w:tcW w:w="1514" w:type="dxa"/>
          </w:tcPr>
          <w:p w:rsidR="00B75233" w:rsidRDefault="00B75233">
            <w:pPr>
              <w:pStyle w:val="TableParagraph"/>
              <w:spacing w:before="7"/>
              <w:rPr>
                <w:rFonts w:ascii="Times New Roman"/>
                <w:sz w:val="21"/>
              </w:rPr>
            </w:pPr>
          </w:p>
          <w:p w:rsidR="00B75233" w:rsidRDefault="00153A98">
            <w:pPr>
              <w:pStyle w:val="TableParagraph"/>
              <w:ind w:left="66" w:right="34"/>
              <w:jc w:val="center"/>
              <w:rPr>
                <w:sz w:val="18"/>
              </w:rPr>
            </w:pPr>
            <w:r>
              <w:rPr>
                <w:w w:val="105"/>
                <w:sz w:val="18"/>
              </w:rPr>
              <w:t>10</w:t>
            </w:r>
          </w:p>
        </w:tc>
      </w:tr>
      <w:tr w:rsidR="00B75233">
        <w:trPr>
          <w:trHeight w:val="700"/>
        </w:trPr>
        <w:tc>
          <w:tcPr>
            <w:tcW w:w="809" w:type="dxa"/>
            <w:vMerge/>
            <w:tcBorders>
              <w:top w:val="nil"/>
            </w:tcBorders>
          </w:tcPr>
          <w:p w:rsidR="00B75233" w:rsidRDefault="00B75233">
            <w:pPr>
              <w:rPr>
                <w:sz w:val="2"/>
                <w:szCs w:val="2"/>
              </w:rPr>
            </w:pPr>
          </w:p>
        </w:tc>
        <w:tc>
          <w:tcPr>
            <w:tcW w:w="835" w:type="dxa"/>
            <w:vMerge w:val="restart"/>
          </w:tcPr>
          <w:p w:rsidR="00B75233" w:rsidRDefault="00B75233">
            <w:pPr>
              <w:pStyle w:val="TableParagraph"/>
              <w:rPr>
                <w:rFonts w:ascii="Times New Roman"/>
                <w:sz w:val="18"/>
              </w:rPr>
            </w:pPr>
          </w:p>
          <w:p w:rsidR="00B75233" w:rsidRDefault="00B75233">
            <w:pPr>
              <w:pStyle w:val="TableParagraph"/>
              <w:spacing w:before="2"/>
              <w:rPr>
                <w:rFonts w:ascii="Times New Roman"/>
                <w:sz w:val="26"/>
              </w:rPr>
            </w:pPr>
          </w:p>
          <w:p w:rsidR="00B75233" w:rsidRDefault="00153A98">
            <w:pPr>
              <w:pStyle w:val="TableParagraph"/>
              <w:ind w:left="330" w:right="297"/>
              <w:jc w:val="both"/>
              <w:rPr>
                <w:sz w:val="18"/>
              </w:rPr>
            </w:pPr>
            <w:r>
              <w:rPr>
                <w:sz w:val="18"/>
              </w:rPr>
              <w:t>效益指标</w:t>
            </w:r>
          </w:p>
          <w:p w:rsidR="00B75233" w:rsidRDefault="00153A98">
            <w:pPr>
              <w:pStyle w:val="TableParagraph"/>
              <w:spacing w:line="228" w:lineRule="exact"/>
              <w:ind w:left="49"/>
              <w:rPr>
                <w:sz w:val="18"/>
              </w:rPr>
            </w:pPr>
            <w:r>
              <w:rPr>
                <w:w w:val="105"/>
                <w:sz w:val="18"/>
              </w:rPr>
              <w:t>（40分）</w:t>
            </w:r>
          </w:p>
        </w:tc>
        <w:tc>
          <w:tcPr>
            <w:tcW w:w="1039" w:type="dxa"/>
          </w:tcPr>
          <w:p w:rsidR="00B75233" w:rsidRDefault="00153A98">
            <w:pPr>
              <w:pStyle w:val="TableParagraph"/>
              <w:spacing w:before="19"/>
              <w:ind w:left="340" w:right="126" w:hanging="185"/>
              <w:rPr>
                <w:sz w:val="18"/>
              </w:rPr>
            </w:pPr>
            <w:r>
              <w:rPr>
                <w:sz w:val="18"/>
              </w:rPr>
              <w:t>社会效益</w:t>
            </w:r>
            <w:r>
              <w:rPr>
                <w:w w:val="105"/>
                <w:sz w:val="18"/>
              </w:rPr>
              <w:t>指标</w:t>
            </w:r>
          </w:p>
          <w:p w:rsidR="00B75233" w:rsidRDefault="00153A98">
            <w:pPr>
              <w:pStyle w:val="TableParagraph"/>
              <w:spacing w:line="200" w:lineRule="exact"/>
              <w:ind w:left="153"/>
              <w:rPr>
                <w:sz w:val="18"/>
              </w:rPr>
            </w:pPr>
            <w:r>
              <w:rPr>
                <w:w w:val="105"/>
                <w:sz w:val="18"/>
              </w:rPr>
              <w:t>（15分）</w:t>
            </w:r>
          </w:p>
        </w:tc>
        <w:tc>
          <w:tcPr>
            <w:tcW w:w="3364" w:type="dxa"/>
            <w:gridSpan w:val="2"/>
          </w:tcPr>
          <w:p w:rsidR="00B75233" w:rsidRDefault="00B75233">
            <w:pPr>
              <w:pStyle w:val="TableParagraph"/>
              <w:spacing w:before="7"/>
              <w:rPr>
                <w:rFonts w:ascii="Times New Roman"/>
                <w:sz w:val="21"/>
              </w:rPr>
            </w:pPr>
          </w:p>
          <w:p w:rsidR="00B75233" w:rsidRDefault="00153A98">
            <w:pPr>
              <w:pStyle w:val="TableParagraph"/>
              <w:ind w:left="484"/>
              <w:rPr>
                <w:sz w:val="18"/>
              </w:rPr>
            </w:pPr>
            <w:r>
              <w:rPr>
                <w:w w:val="105"/>
                <w:sz w:val="18"/>
              </w:rPr>
              <w:t>提升城市生态基础建设(5分）</w:t>
            </w:r>
          </w:p>
        </w:tc>
        <w:tc>
          <w:tcPr>
            <w:tcW w:w="1694" w:type="dxa"/>
          </w:tcPr>
          <w:p w:rsidR="00B75233" w:rsidRDefault="00B75233">
            <w:pPr>
              <w:pStyle w:val="TableParagraph"/>
              <w:spacing w:before="7"/>
              <w:rPr>
                <w:rFonts w:ascii="Times New Roman"/>
                <w:sz w:val="21"/>
              </w:rPr>
            </w:pPr>
          </w:p>
          <w:p w:rsidR="00B75233" w:rsidRDefault="00153A98">
            <w:pPr>
              <w:pStyle w:val="TableParagraph"/>
              <w:ind w:left="117" w:right="91"/>
              <w:jc w:val="center"/>
              <w:rPr>
                <w:sz w:val="18"/>
              </w:rPr>
            </w:pPr>
            <w:r>
              <w:rPr>
                <w:w w:val="105"/>
                <w:sz w:val="18"/>
              </w:rPr>
              <w:t>有效提升</w:t>
            </w:r>
          </w:p>
        </w:tc>
        <w:tc>
          <w:tcPr>
            <w:tcW w:w="1526" w:type="dxa"/>
          </w:tcPr>
          <w:p w:rsidR="00B75233" w:rsidRDefault="00B75233">
            <w:pPr>
              <w:pStyle w:val="TableParagraph"/>
              <w:spacing w:before="7"/>
              <w:rPr>
                <w:rFonts w:ascii="Times New Roman"/>
                <w:sz w:val="21"/>
              </w:rPr>
            </w:pPr>
          </w:p>
          <w:p w:rsidR="00B75233" w:rsidRDefault="00153A98">
            <w:pPr>
              <w:pStyle w:val="TableParagraph"/>
              <w:ind w:left="82" w:right="55"/>
              <w:jc w:val="center"/>
              <w:rPr>
                <w:sz w:val="18"/>
              </w:rPr>
            </w:pPr>
            <w:r>
              <w:rPr>
                <w:w w:val="105"/>
                <w:sz w:val="18"/>
              </w:rPr>
              <w:t>有效提升</w:t>
            </w:r>
          </w:p>
        </w:tc>
        <w:tc>
          <w:tcPr>
            <w:tcW w:w="1514" w:type="dxa"/>
          </w:tcPr>
          <w:p w:rsidR="00B75233" w:rsidRDefault="00B75233">
            <w:pPr>
              <w:pStyle w:val="TableParagraph"/>
              <w:spacing w:before="7"/>
              <w:rPr>
                <w:rFonts w:ascii="Times New Roman"/>
                <w:sz w:val="21"/>
              </w:rPr>
            </w:pPr>
          </w:p>
          <w:p w:rsidR="00B75233" w:rsidRDefault="00153A98">
            <w:pPr>
              <w:pStyle w:val="TableParagraph"/>
              <w:ind w:left="66" w:right="34"/>
              <w:jc w:val="center"/>
              <w:rPr>
                <w:sz w:val="18"/>
              </w:rPr>
            </w:pPr>
            <w:r>
              <w:rPr>
                <w:w w:val="105"/>
                <w:sz w:val="18"/>
              </w:rPr>
              <w:t>15</w:t>
            </w:r>
          </w:p>
        </w:tc>
      </w:tr>
      <w:tr w:rsidR="00B75233">
        <w:trPr>
          <w:trHeight w:val="700"/>
        </w:trPr>
        <w:tc>
          <w:tcPr>
            <w:tcW w:w="809" w:type="dxa"/>
            <w:vMerge/>
            <w:tcBorders>
              <w:top w:val="nil"/>
            </w:tcBorders>
          </w:tcPr>
          <w:p w:rsidR="00B75233" w:rsidRDefault="00B75233">
            <w:pPr>
              <w:rPr>
                <w:sz w:val="2"/>
                <w:szCs w:val="2"/>
              </w:rPr>
            </w:pPr>
          </w:p>
        </w:tc>
        <w:tc>
          <w:tcPr>
            <w:tcW w:w="835" w:type="dxa"/>
            <w:vMerge/>
            <w:tcBorders>
              <w:top w:val="nil"/>
            </w:tcBorders>
          </w:tcPr>
          <w:p w:rsidR="00B75233" w:rsidRDefault="00B75233">
            <w:pPr>
              <w:rPr>
                <w:sz w:val="2"/>
                <w:szCs w:val="2"/>
              </w:rPr>
            </w:pPr>
          </w:p>
        </w:tc>
        <w:tc>
          <w:tcPr>
            <w:tcW w:w="1039" w:type="dxa"/>
          </w:tcPr>
          <w:p w:rsidR="00B75233" w:rsidRDefault="00153A98">
            <w:pPr>
              <w:pStyle w:val="TableParagraph"/>
              <w:spacing w:before="18"/>
              <w:ind w:left="340" w:right="126" w:hanging="185"/>
              <w:rPr>
                <w:sz w:val="18"/>
              </w:rPr>
            </w:pPr>
            <w:r>
              <w:rPr>
                <w:sz w:val="18"/>
              </w:rPr>
              <w:t>生态效益</w:t>
            </w:r>
            <w:r>
              <w:rPr>
                <w:w w:val="105"/>
                <w:sz w:val="18"/>
              </w:rPr>
              <w:t>指标</w:t>
            </w:r>
          </w:p>
          <w:p w:rsidR="00B75233" w:rsidRDefault="00153A98">
            <w:pPr>
              <w:pStyle w:val="TableParagraph"/>
              <w:spacing w:line="200" w:lineRule="exact"/>
              <w:ind w:left="153"/>
              <w:rPr>
                <w:sz w:val="18"/>
              </w:rPr>
            </w:pPr>
            <w:r>
              <w:rPr>
                <w:w w:val="105"/>
                <w:sz w:val="18"/>
              </w:rPr>
              <w:t>（15分）</w:t>
            </w:r>
          </w:p>
        </w:tc>
        <w:tc>
          <w:tcPr>
            <w:tcW w:w="3364" w:type="dxa"/>
            <w:gridSpan w:val="2"/>
          </w:tcPr>
          <w:p w:rsidR="00B75233" w:rsidRDefault="00B75233">
            <w:pPr>
              <w:pStyle w:val="TableParagraph"/>
              <w:spacing w:before="7"/>
              <w:rPr>
                <w:rFonts w:ascii="Times New Roman"/>
                <w:sz w:val="21"/>
              </w:rPr>
            </w:pPr>
          </w:p>
          <w:p w:rsidR="00B75233" w:rsidRDefault="00153A98">
            <w:pPr>
              <w:pStyle w:val="TableParagraph"/>
              <w:spacing w:before="1"/>
              <w:ind w:left="623"/>
              <w:rPr>
                <w:sz w:val="18"/>
              </w:rPr>
            </w:pPr>
            <w:r>
              <w:rPr>
                <w:w w:val="105"/>
                <w:sz w:val="18"/>
              </w:rPr>
              <w:t>是否改善生态环境（3分）</w:t>
            </w:r>
          </w:p>
        </w:tc>
        <w:tc>
          <w:tcPr>
            <w:tcW w:w="1694" w:type="dxa"/>
          </w:tcPr>
          <w:p w:rsidR="00B75233" w:rsidRDefault="00B75233">
            <w:pPr>
              <w:pStyle w:val="TableParagraph"/>
              <w:spacing w:before="7"/>
              <w:rPr>
                <w:rFonts w:ascii="Times New Roman"/>
                <w:sz w:val="21"/>
              </w:rPr>
            </w:pPr>
          </w:p>
          <w:p w:rsidR="00B75233" w:rsidRDefault="00153A98">
            <w:pPr>
              <w:pStyle w:val="TableParagraph"/>
              <w:spacing w:before="1"/>
              <w:ind w:left="33"/>
              <w:jc w:val="center"/>
              <w:rPr>
                <w:sz w:val="18"/>
              </w:rPr>
            </w:pPr>
            <w:r>
              <w:rPr>
                <w:w w:val="102"/>
                <w:sz w:val="18"/>
              </w:rPr>
              <w:t>是</w:t>
            </w:r>
          </w:p>
        </w:tc>
        <w:tc>
          <w:tcPr>
            <w:tcW w:w="1526" w:type="dxa"/>
          </w:tcPr>
          <w:p w:rsidR="00B75233" w:rsidRDefault="00B75233">
            <w:pPr>
              <w:pStyle w:val="TableParagraph"/>
              <w:spacing w:before="7"/>
              <w:rPr>
                <w:rFonts w:ascii="Times New Roman"/>
                <w:sz w:val="21"/>
              </w:rPr>
            </w:pPr>
          </w:p>
          <w:p w:rsidR="00B75233" w:rsidRDefault="00153A98">
            <w:pPr>
              <w:pStyle w:val="TableParagraph"/>
              <w:spacing w:before="1"/>
              <w:ind w:left="34"/>
              <w:jc w:val="center"/>
              <w:rPr>
                <w:sz w:val="18"/>
              </w:rPr>
            </w:pPr>
            <w:r>
              <w:rPr>
                <w:w w:val="102"/>
                <w:sz w:val="18"/>
              </w:rPr>
              <w:t>是</w:t>
            </w:r>
          </w:p>
        </w:tc>
        <w:tc>
          <w:tcPr>
            <w:tcW w:w="1514" w:type="dxa"/>
          </w:tcPr>
          <w:p w:rsidR="00B75233" w:rsidRDefault="00B75233">
            <w:pPr>
              <w:pStyle w:val="TableParagraph"/>
              <w:spacing w:before="7"/>
              <w:rPr>
                <w:rFonts w:ascii="Times New Roman"/>
                <w:sz w:val="21"/>
              </w:rPr>
            </w:pPr>
          </w:p>
          <w:p w:rsidR="00B75233" w:rsidRDefault="00153A98">
            <w:pPr>
              <w:pStyle w:val="TableParagraph"/>
              <w:spacing w:before="1"/>
              <w:ind w:left="66" w:right="34"/>
              <w:jc w:val="center"/>
              <w:rPr>
                <w:sz w:val="18"/>
              </w:rPr>
            </w:pPr>
            <w:r>
              <w:rPr>
                <w:w w:val="105"/>
                <w:sz w:val="18"/>
              </w:rPr>
              <w:t>15</w:t>
            </w:r>
          </w:p>
        </w:tc>
      </w:tr>
      <w:tr w:rsidR="00B75233">
        <w:trPr>
          <w:trHeight w:val="700"/>
        </w:trPr>
        <w:tc>
          <w:tcPr>
            <w:tcW w:w="809" w:type="dxa"/>
            <w:vMerge/>
            <w:tcBorders>
              <w:top w:val="nil"/>
            </w:tcBorders>
          </w:tcPr>
          <w:p w:rsidR="00B75233" w:rsidRDefault="00B75233">
            <w:pPr>
              <w:rPr>
                <w:sz w:val="2"/>
                <w:szCs w:val="2"/>
              </w:rPr>
            </w:pPr>
          </w:p>
        </w:tc>
        <w:tc>
          <w:tcPr>
            <w:tcW w:w="835" w:type="dxa"/>
            <w:vMerge/>
            <w:tcBorders>
              <w:top w:val="nil"/>
            </w:tcBorders>
          </w:tcPr>
          <w:p w:rsidR="00B75233" w:rsidRDefault="00B75233">
            <w:pPr>
              <w:rPr>
                <w:sz w:val="2"/>
                <w:szCs w:val="2"/>
              </w:rPr>
            </w:pPr>
          </w:p>
        </w:tc>
        <w:tc>
          <w:tcPr>
            <w:tcW w:w="1039" w:type="dxa"/>
          </w:tcPr>
          <w:p w:rsidR="00B75233" w:rsidRDefault="00153A98">
            <w:pPr>
              <w:pStyle w:val="TableParagraph"/>
              <w:spacing w:before="18"/>
              <w:ind w:left="340" w:right="37" w:hanging="279"/>
              <w:rPr>
                <w:sz w:val="18"/>
              </w:rPr>
            </w:pPr>
            <w:r>
              <w:rPr>
                <w:sz w:val="18"/>
              </w:rPr>
              <w:t>可持续影响</w:t>
            </w:r>
            <w:r>
              <w:rPr>
                <w:w w:val="105"/>
                <w:sz w:val="18"/>
              </w:rPr>
              <w:t>指标</w:t>
            </w:r>
          </w:p>
          <w:p w:rsidR="00B75233" w:rsidRDefault="00153A98">
            <w:pPr>
              <w:pStyle w:val="TableParagraph"/>
              <w:spacing w:line="200" w:lineRule="exact"/>
              <w:ind w:left="153"/>
              <w:rPr>
                <w:sz w:val="18"/>
              </w:rPr>
            </w:pPr>
            <w:r>
              <w:rPr>
                <w:w w:val="105"/>
                <w:sz w:val="18"/>
              </w:rPr>
              <w:t>（10分）</w:t>
            </w:r>
          </w:p>
        </w:tc>
        <w:tc>
          <w:tcPr>
            <w:tcW w:w="3364" w:type="dxa"/>
            <w:gridSpan w:val="2"/>
          </w:tcPr>
          <w:p w:rsidR="00B75233" w:rsidRDefault="00B75233">
            <w:pPr>
              <w:pStyle w:val="TableParagraph"/>
              <w:spacing w:before="7"/>
              <w:rPr>
                <w:rFonts w:ascii="Times New Roman"/>
                <w:sz w:val="21"/>
              </w:rPr>
            </w:pPr>
          </w:p>
          <w:p w:rsidR="00B75233" w:rsidRDefault="00153A98">
            <w:pPr>
              <w:pStyle w:val="TableParagraph"/>
              <w:ind w:left="576"/>
              <w:rPr>
                <w:sz w:val="18"/>
              </w:rPr>
            </w:pPr>
            <w:r>
              <w:rPr>
                <w:w w:val="105"/>
                <w:sz w:val="18"/>
              </w:rPr>
              <w:t>是否有可持续影响（10分）</w:t>
            </w:r>
          </w:p>
        </w:tc>
        <w:tc>
          <w:tcPr>
            <w:tcW w:w="1694" w:type="dxa"/>
          </w:tcPr>
          <w:p w:rsidR="00B75233" w:rsidRDefault="00B75233">
            <w:pPr>
              <w:pStyle w:val="TableParagraph"/>
              <w:spacing w:before="7"/>
              <w:rPr>
                <w:rFonts w:ascii="Times New Roman"/>
                <w:sz w:val="21"/>
              </w:rPr>
            </w:pPr>
          </w:p>
          <w:p w:rsidR="00B75233" w:rsidRDefault="00153A98">
            <w:pPr>
              <w:pStyle w:val="TableParagraph"/>
              <w:ind w:left="33"/>
              <w:jc w:val="center"/>
              <w:rPr>
                <w:sz w:val="18"/>
              </w:rPr>
            </w:pPr>
            <w:r>
              <w:rPr>
                <w:w w:val="102"/>
                <w:sz w:val="18"/>
              </w:rPr>
              <w:t>是</w:t>
            </w:r>
          </w:p>
        </w:tc>
        <w:tc>
          <w:tcPr>
            <w:tcW w:w="1526" w:type="dxa"/>
          </w:tcPr>
          <w:p w:rsidR="00B75233" w:rsidRDefault="00B75233">
            <w:pPr>
              <w:pStyle w:val="TableParagraph"/>
              <w:spacing w:before="7"/>
              <w:rPr>
                <w:rFonts w:ascii="Times New Roman"/>
                <w:sz w:val="21"/>
              </w:rPr>
            </w:pPr>
          </w:p>
          <w:p w:rsidR="00B75233" w:rsidRDefault="00153A98">
            <w:pPr>
              <w:pStyle w:val="TableParagraph"/>
              <w:ind w:left="34"/>
              <w:jc w:val="center"/>
              <w:rPr>
                <w:sz w:val="18"/>
              </w:rPr>
            </w:pPr>
            <w:r>
              <w:rPr>
                <w:w w:val="102"/>
                <w:sz w:val="18"/>
              </w:rPr>
              <w:t>是</w:t>
            </w:r>
          </w:p>
        </w:tc>
        <w:tc>
          <w:tcPr>
            <w:tcW w:w="1514" w:type="dxa"/>
          </w:tcPr>
          <w:p w:rsidR="00B75233" w:rsidRDefault="00B75233">
            <w:pPr>
              <w:pStyle w:val="TableParagraph"/>
              <w:spacing w:before="7"/>
              <w:rPr>
                <w:rFonts w:ascii="Times New Roman"/>
                <w:sz w:val="21"/>
              </w:rPr>
            </w:pPr>
          </w:p>
          <w:p w:rsidR="00B75233" w:rsidRDefault="00153A98">
            <w:pPr>
              <w:pStyle w:val="TableParagraph"/>
              <w:ind w:left="66" w:right="34"/>
              <w:jc w:val="center"/>
              <w:rPr>
                <w:sz w:val="18"/>
              </w:rPr>
            </w:pPr>
            <w:r>
              <w:rPr>
                <w:w w:val="105"/>
                <w:sz w:val="18"/>
              </w:rPr>
              <w:t>10</w:t>
            </w:r>
          </w:p>
        </w:tc>
      </w:tr>
      <w:tr w:rsidR="00B75233">
        <w:trPr>
          <w:trHeight w:val="443"/>
        </w:trPr>
        <w:tc>
          <w:tcPr>
            <w:tcW w:w="809" w:type="dxa"/>
          </w:tcPr>
          <w:p w:rsidR="00B75233" w:rsidRDefault="00153A98">
            <w:pPr>
              <w:pStyle w:val="TableParagraph"/>
              <w:spacing w:before="119"/>
              <w:ind w:left="225"/>
              <w:rPr>
                <w:sz w:val="18"/>
              </w:rPr>
            </w:pPr>
            <w:r>
              <w:rPr>
                <w:w w:val="105"/>
                <w:sz w:val="18"/>
              </w:rPr>
              <w:t>总分</w:t>
            </w:r>
          </w:p>
        </w:tc>
        <w:tc>
          <w:tcPr>
            <w:tcW w:w="9972" w:type="dxa"/>
            <w:gridSpan w:val="7"/>
          </w:tcPr>
          <w:p w:rsidR="00B75233" w:rsidRDefault="00153A98">
            <w:pPr>
              <w:pStyle w:val="TableParagraph"/>
              <w:spacing w:before="119"/>
              <w:ind w:left="4734" w:right="4705"/>
              <w:jc w:val="center"/>
              <w:rPr>
                <w:sz w:val="18"/>
              </w:rPr>
            </w:pPr>
            <w:r>
              <w:rPr>
                <w:w w:val="105"/>
                <w:sz w:val="18"/>
              </w:rPr>
              <w:t>81.36</w:t>
            </w:r>
          </w:p>
        </w:tc>
      </w:tr>
      <w:tr w:rsidR="00B75233">
        <w:trPr>
          <w:trHeight w:val="1170"/>
        </w:trPr>
        <w:tc>
          <w:tcPr>
            <w:tcW w:w="809" w:type="dxa"/>
          </w:tcPr>
          <w:p w:rsidR="00B75233" w:rsidRDefault="00153A98">
            <w:pPr>
              <w:pStyle w:val="TableParagraph"/>
              <w:spacing w:before="138"/>
              <w:ind w:left="40" w:right="12"/>
              <w:jc w:val="center"/>
              <w:rPr>
                <w:sz w:val="18"/>
              </w:rPr>
            </w:pPr>
            <w:r>
              <w:rPr>
                <w:sz w:val="18"/>
              </w:rPr>
              <w:t>偏差大或目标未完成原因分</w:t>
            </w:r>
            <w:r>
              <w:rPr>
                <w:w w:val="105"/>
                <w:sz w:val="18"/>
              </w:rPr>
              <w:t>析</w:t>
            </w:r>
          </w:p>
        </w:tc>
        <w:tc>
          <w:tcPr>
            <w:tcW w:w="9972" w:type="dxa"/>
            <w:gridSpan w:val="7"/>
          </w:tcPr>
          <w:p w:rsidR="00B75233" w:rsidRDefault="00153A98">
            <w:pPr>
              <w:pStyle w:val="TableParagraph"/>
              <w:spacing w:before="21"/>
              <w:ind w:left="33"/>
              <w:rPr>
                <w:sz w:val="18"/>
              </w:rPr>
            </w:pPr>
            <w:r>
              <w:rPr>
                <w:w w:val="105"/>
                <w:sz w:val="18"/>
              </w:rPr>
              <w:t>年初设立的各项绩效目标基本完成，资金执行情况较差。</w:t>
            </w:r>
          </w:p>
        </w:tc>
      </w:tr>
      <w:tr w:rsidR="00B75233">
        <w:trPr>
          <w:trHeight w:val="1170"/>
        </w:trPr>
        <w:tc>
          <w:tcPr>
            <w:tcW w:w="809" w:type="dxa"/>
          </w:tcPr>
          <w:p w:rsidR="00B75233" w:rsidRDefault="00B75233">
            <w:pPr>
              <w:pStyle w:val="TableParagraph"/>
              <w:rPr>
                <w:rFonts w:ascii="Times New Roman"/>
              </w:rPr>
            </w:pPr>
          </w:p>
          <w:p w:rsidR="00B75233" w:rsidRDefault="00153A98">
            <w:pPr>
              <w:pStyle w:val="TableParagraph"/>
              <w:ind w:left="40" w:right="12"/>
              <w:jc w:val="both"/>
              <w:rPr>
                <w:sz w:val="18"/>
              </w:rPr>
            </w:pPr>
            <w:r>
              <w:rPr>
                <w:sz w:val="18"/>
              </w:rPr>
              <w:t>改进措施及结果应</w:t>
            </w:r>
            <w:r>
              <w:rPr>
                <w:w w:val="105"/>
                <w:sz w:val="18"/>
              </w:rPr>
              <w:t>用方案</w:t>
            </w:r>
          </w:p>
        </w:tc>
        <w:tc>
          <w:tcPr>
            <w:tcW w:w="9972" w:type="dxa"/>
            <w:gridSpan w:val="7"/>
          </w:tcPr>
          <w:p w:rsidR="00B75233" w:rsidRDefault="00153A98">
            <w:pPr>
              <w:pStyle w:val="TableParagraph"/>
              <w:spacing w:before="23" w:line="237" w:lineRule="auto"/>
              <w:ind w:left="33" w:right="108"/>
              <w:rPr>
                <w:sz w:val="18"/>
              </w:rPr>
            </w:pPr>
            <w:r>
              <w:rPr>
                <w:sz w:val="18"/>
              </w:rPr>
              <w:t>设定项目绩效目标时，按照项目的实际情况进行设立，强化基础预算编制工作，按照“指向明确、细化量化、合理可行、 相应匹配”的要求，从数量、质量、成本、时效以及经济效益、社会效益、生态效益、可持续影响、满意度等方面、全面</w:t>
            </w:r>
          </w:p>
          <w:p w:rsidR="00B75233" w:rsidRDefault="00153A98">
            <w:pPr>
              <w:pStyle w:val="TableParagraph"/>
              <w:ind w:left="33"/>
              <w:rPr>
                <w:sz w:val="18"/>
              </w:rPr>
            </w:pPr>
            <w:r>
              <w:rPr>
                <w:w w:val="105"/>
                <w:sz w:val="18"/>
              </w:rPr>
              <w:t>、完整地进行细化，以完整地反映项目的功能特性，并从目标中概括、提炼出科学、合理的绩效目标。</w:t>
            </w:r>
          </w:p>
        </w:tc>
      </w:tr>
      <w:tr w:rsidR="00B75233">
        <w:trPr>
          <w:trHeight w:val="1170"/>
        </w:trPr>
        <w:tc>
          <w:tcPr>
            <w:tcW w:w="809" w:type="dxa"/>
          </w:tcPr>
          <w:p w:rsidR="00B75233" w:rsidRDefault="00B75233">
            <w:pPr>
              <w:pStyle w:val="TableParagraph"/>
              <w:rPr>
                <w:rFonts w:ascii="Times New Roman"/>
              </w:rPr>
            </w:pPr>
          </w:p>
          <w:p w:rsidR="00B75233" w:rsidRDefault="00153A98">
            <w:pPr>
              <w:pStyle w:val="TableParagraph"/>
              <w:ind w:left="40" w:right="12"/>
              <w:jc w:val="both"/>
              <w:rPr>
                <w:sz w:val="18"/>
              </w:rPr>
            </w:pPr>
            <w:r>
              <w:rPr>
                <w:sz w:val="18"/>
              </w:rPr>
              <w:t>单位主要负责人签</w:t>
            </w:r>
            <w:r>
              <w:rPr>
                <w:w w:val="105"/>
                <w:sz w:val="18"/>
              </w:rPr>
              <w:t>批意见</w:t>
            </w:r>
          </w:p>
        </w:tc>
        <w:tc>
          <w:tcPr>
            <w:tcW w:w="9972" w:type="dxa"/>
            <w:gridSpan w:val="7"/>
          </w:tcPr>
          <w:p w:rsidR="00B75233" w:rsidRDefault="00B75233">
            <w:pPr>
              <w:pStyle w:val="TableParagraph"/>
              <w:rPr>
                <w:rFonts w:ascii="Times New Roman"/>
                <w:sz w:val="18"/>
              </w:rPr>
            </w:pPr>
          </w:p>
          <w:p w:rsidR="00B75233" w:rsidRDefault="00B75233">
            <w:pPr>
              <w:pStyle w:val="TableParagraph"/>
              <w:spacing w:before="1"/>
              <w:rPr>
                <w:rFonts w:ascii="Times New Roman"/>
                <w:sz w:val="24"/>
              </w:rPr>
            </w:pPr>
          </w:p>
          <w:p w:rsidR="00B75233" w:rsidRDefault="00153A98">
            <w:pPr>
              <w:pStyle w:val="TableParagraph"/>
              <w:ind w:right="2012"/>
              <w:jc w:val="right"/>
              <w:rPr>
                <w:sz w:val="18"/>
              </w:rPr>
            </w:pPr>
            <w:r>
              <w:rPr>
                <w:sz w:val="18"/>
              </w:rPr>
              <w:t>签名：年月日</w:t>
            </w:r>
          </w:p>
        </w:tc>
      </w:tr>
    </w:tbl>
    <w:p w:rsidR="00B75233" w:rsidRDefault="00B75233">
      <w:pPr>
        <w:jc w:val="right"/>
        <w:rPr>
          <w:sz w:val="18"/>
        </w:rPr>
        <w:sectPr w:rsidR="00B75233">
          <w:headerReference w:type="default" r:id="rId88"/>
          <w:pgSz w:w="11910" w:h="16840"/>
          <w:pgMar w:top="1460" w:right="0" w:bottom="2360" w:left="140" w:header="722" w:footer="2165" w:gutter="0"/>
          <w:cols w:space="720"/>
        </w:sectPr>
      </w:pPr>
    </w:p>
    <w:p w:rsidR="00B75233" w:rsidRDefault="00153A98">
      <w:pPr>
        <w:pStyle w:val="a3"/>
        <w:spacing w:before="1"/>
        <w:rPr>
          <w:rFonts w:ascii="Times New Roman"/>
        </w:rPr>
      </w:pPr>
      <w:r>
        <w:rPr>
          <w:noProof/>
          <w:lang w:val="en-US" w:bidi="ar-SA"/>
        </w:rPr>
        <w:lastRenderedPageBreak/>
        <mc:AlternateContent>
          <mc:Choice Requires="wps">
            <w:drawing>
              <wp:anchor distT="0" distB="0" distL="114300" distR="114300" simplePos="0" relativeHeight="251706368" behindDoc="1" locked="0" layoutInCell="1" allowOverlap="1">
                <wp:simplePos x="0" y="0"/>
                <wp:positionH relativeFrom="page">
                  <wp:posOffset>555625</wp:posOffset>
                </wp:positionH>
                <wp:positionV relativeFrom="page">
                  <wp:posOffset>4843780</wp:posOffset>
                </wp:positionV>
                <wp:extent cx="144780" cy="144780"/>
                <wp:effectExtent l="0" t="0" r="0" b="0"/>
                <wp:wrapNone/>
                <wp:docPr id="47" name="文本框 48"/>
                <wp:cNvGraphicFramePr/>
                <a:graphic xmlns:a="http://schemas.openxmlformats.org/drawingml/2006/main">
                  <a:graphicData uri="http://schemas.microsoft.com/office/word/2010/wordprocessingShape">
                    <wps:wsp>
                      <wps:cNvSpPr txBox="1"/>
                      <wps:spPr>
                        <a:xfrm>
                          <a:off x="0" y="0"/>
                          <a:ext cx="144780" cy="144780"/>
                        </a:xfrm>
                        <a:prstGeom prst="rect">
                          <a:avLst/>
                        </a:prstGeom>
                        <a:noFill/>
                        <a:ln>
                          <a:noFill/>
                        </a:ln>
                      </wps:spPr>
                      <wps:txbx>
                        <w:txbxContent>
                          <w:p w:rsidR="00153A98" w:rsidRDefault="00153A98">
                            <w:pPr>
                              <w:spacing w:line="226" w:lineRule="exact"/>
                              <w:ind w:left="20"/>
                              <w:rPr>
                                <w:sz w:val="18"/>
                              </w:rPr>
                            </w:pPr>
                            <w:r>
                              <w:rPr>
                                <w:w w:val="103"/>
                                <w:sz w:val="18"/>
                              </w:rPr>
                              <w:t>（</w:t>
                            </w:r>
                          </w:p>
                        </w:txbxContent>
                      </wps:txbx>
                      <wps:bodyPr vert="vert" lIns="0" tIns="0" rIns="0" bIns="0" upright="1"/>
                    </wps:wsp>
                  </a:graphicData>
                </a:graphic>
              </wp:anchor>
            </w:drawing>
          </mc:Choice>
          <mc:Fallback>
            <w:pict>
              <v:shape id="文本框 48" o:spid="_x0000_s1072" type="#_x0000_t202" style="position:absolute;margin-left:43.75pt;margin-top:381.4pt;width:11.4pt;height:11.4pt;z-index:-2516101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" filled="f" stroked="f">
                <v:textbox style="layout-flow:vertical" inset="0,0,0,0">
                  <w:txbxContent>
                    <w:p w:rsidR="00153A98" w:rsidRDefault="00153A98">
                      <w:pPr>
                        <w:spacing w:line="226" w:lineRule="exact"/>
                        <w:ind w:left="20"/>
                        <w:rPr>
                          <w:sz w:val="18"/>
                        </w:rPr>
                      </w:pPr>
                      <w:r>
                        <w:rPr>
                          <w:w w:val="103"/>
                          <w:sz w:val="18"/>
                        </w:rPr>
                        <w:t>（</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07392" behindDoc="1" locked="0" layoutInCell="1" allowOverlap="1">
                <wp:simplePos x="0" y="0"/>
                <wp:positionH relativeFrom="page">
                  <wp:posOffset>555625</wp:posOffset>
                </wp:positionH>
                <wp:positionV relativeFrom="page">
                  <wp:posOffset>5440045</wp:posOffset>
                </wp:positionV>
                <wp:extent cx="144780" cy="144780"/>
                <wp:effectExtent l="0" t="0" r="0" b="0"/>
                <wp:wrapNone/>
                <wp:docPr id="48" name="文本框 49"/>
                <wp:cNvGraphicFramePr/>
                <a:graphic xmlns:a="http://schemas.openxmlformats.org/drawingml/2006/main">
                  <a:graphicData uri="http://schemas.microsoft.com/office/word/2010/wordprocessingShape">
                    <wps:wsp>
                      <wps:cNvSpPr txBox="1"/>
                      <wps:spPr>
                        <a:xfrm>
                          <a:off x="0" y="0"/>
                          <a:ext cx="144780" cy="144780"/>
                        </a:xfrm>
                        <a:prstGeom prst="rect">
                          <a:avLst/>
                        </a:prstGeom>
                        <a:noFill/>
                        <a:ln>
                          <a:noFill/>
                        </a:ln>
                      </wps:spPr>
                      <wps:txbx>
                        <w:txbxContent>
                          <w:p w:rsidR="00153A98" w:rsidRDefault="00153A98">
                            <w:pPr>
                              <w:spacing w:line="226" w:lineRule="exact"/>
                              <w:ind w:left="20"/>
                              <w:rPr>
                                <w:sz w:val="18"/>
                              </w:rPr>
                            </w:pPr>
                            <w:r>
                              <w:rPr>
                                <w:w w:val="103"/>
                                <w:sz w:val="18"/>
                              </w:rPr>
                              <w:t>）</w:t>
                            </w:r>
                          </w:p>
                        </w:txbxContent>
                      </wps:txbx>
                      <wps:bodyPr vert="vert" lIns="0" tIns="0" rIns="0" bIns="0" upright="1"/>
                    </wps:wsp>
                  </a:graphicData>
                </a:graphic>
              </wp:anchor>
            </w:drawing>
          </mc:Choice>
          <mc:Fallback>
            <w:pict>
              <v:shape id="文本框 49" o:spid="_x0000_s1073" type="#_x0000_t202" style="position:absolute;margin-left:43.75pt;margin-top:428.35pt;width:11.4pt;height:11.4pt;z-index:-2516090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" filled="f" stroked="f">
                <v:textbox style="layout-flow:vertical" inset="0,0,0,0">
                  <w:txbxContent>
                    <w:p w:rsidR="00153A98" w:rsidRDefault="00153A98">
                      <w:pPr>
                        <w:spacing w:line="226" w:lineRule="exact"/>
                        <w:ind w:left="20"/>
                        <w:rPr>
                          <w:sz w:val="18"/>
                        </w:rPr>
                      </w:pPr>
                      <w:r>
                        <w:rPr>
                          <w:w w:val="103"/>
                          <w:sz w:val="18"/>
                        </w:rPr>
                        <w:t>）</w:t>
                      </w:r>
                    </w:p>
                  </w:txbxContent>
                </v:textbox>
                <w10:wrap anchorx="page" anchory="page"/>
              </v:shape>
            </w:pict>
          </mc:Fallback>
        </mc:AlternateContent>
      </w:r>
    </w:p>
    <w:tbl>
      <w:tblPr>
        <w:tblW w:w="0" w:type="auto"/>
        <w:tblInd w:w="4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26"/>
        <w:gridCol w:w="852"/>
        <w:gridCol w:w="1063"/>
        <w:gridCol w:w="1730"/>
        <w:gridCol w:w="1706"/>
        <w:gridCol w:w="1730"/>
        <w:gridCol w:w="1560"/>
        <w:gridCol w:w="1548"/>
      </w:tblGrid>
      <w:tr w:rsidR="00B75233">
        <w:trPr>
          <w:trHeight w:val="438"/>
        </w:trPr>
        <w:tc>
          <w:tcPr>
            <w:tcW w:w="2741" w:type="dxa"/>
            <w:gridSpan w:val="3"/>
          </w:tcPr>
          <w:p w:rsidR="00B75233" w:rsidRDefault="00153A98">
            <w:pPr>
              <w:pStyle w:val="TableParagraph"/>
              <w:spacing w:before="119"/>
              <w:ind w:left="973" w:right="951"/>
              <w:jc w:val="center"/>
              <w:rPr>
                <w:sz w:val="18"/>
              </w:rPr>
            </w:pPr>
            <w:r>
              <w:rPr>
                <w:w w:val="105"/>
                <w:sz w:val="18"/>
              </w:rPr>
              <w:t>项目名称</w:t>
            </w:r>
          </w:p>
        </w:tc>
        <w:tc>
          <w:tcPr>
            <w:tcW w:w="8274" w:type="dxa"/>
            <w:gridSpan w:val="5"/>
          </w:tcPr>
          <w:p w:rsidR="00B75233" w:rsidRDefault="00153A98">
            <w:pPr>
              <w:pStyle w:val="TableParagraph"/>
              <w:spacing w:before="119"/>
              <w:ind w:left="1939" w:right="1920"/>
              <w:jc w:val="center"/>
              <w:rPr>
                <w:sz w:val="18"/>
              </w:rPr>
            </w:pPr>
            <w:r>
              <w:rPr>
                <w:w w:val="105"/>
                <w:sz w:val="18"/>
              </w:rPr>
              <w:t>长青街新城十路</w:t>
            </w:r>
          </w:p>
        </w:tc>
      </w:tr>
      <w:tr w:rsidR="00B75233">
        <w:trPr>
          <w:trHeight w:val="438"/>
        </w:trPr>
        <w:tc>
          <w:tcPr>
            <w:tcW w:w="2741" w:type="dxa"/>
            <w:gridSpan w:val="3"/>
          </w:tcPr>
          <w:p w:rsidR="00B75233" w:rsidRDefault="00153A98">
            <w:pPr>
              <w:pStyle w:val="TableParagraph"/>
              <w:spacing w:before="119"/>
              <w:ind w:left="973" w:right="951"/>
              <w:jc w:val="center"/>
              <w:rPr>
                <w:sz w:val="18"/>
              </w:rPr>
            </w:pPr>
            <w:r>
              <w:rPr>
                <w:w w:val="105"/>
                <w:sz w:val="18"/>
              </w:rPr>
              <w:t>主管部门</w:t>
            </w:r>
          </w:p>
        </w:tc>
        <w:tc>
          <w:tcPr>
            <w:tcW w:w="3436" w:type="dxa"/>
            <w:gridSpan w:val="2"/>
          </w:tcPr>
          <w:p w:rsidR="00B75233" w:rsidRDefault="00153A98">
            <w:pPr>
              <w:pStyle w:val="TableParagraph"/>
              <w:spacing w:before="119"/>
              <w:ind w:left="306"/>
              <w:rPr>
                <w:sz w:val="18"/>
              </w:rPr>
            </w:pPr>
            <w:r>
              <w:rPr>
                <w:w w:val="105"/>
                <w:sz w:val="18"/>
              </w:rPr>
              <w:t>武汉市东西湖区住房和城乡建设局</w:t>
            </w:r>
          </w:p>
        </w:tc>
        <w:tc>
          <w:tcPr>
            <w:tcW w:w="1730" w:type="dxa"/>
          </w:tcPr>
          <w:p w:rsidR="00B75233" w:rsidRDefault="00153A98">
            <w:pPr>
              <w:pStyle w:val="TableParagraph"/>
              <w:spacing w:before="119"/>
              <w:ind w:left="133" w:right="111"/>
              <w:jc w:val="center"/>
              <w:rPr>
                <w:sz w:val="18"/>
              </w:rPr>
            </w:pPr>
            <w:r>
              <w:rPr>
                <w:w w:val="105"/>
                <w:sz w:val="18"/>
              </w:rPr>
              <w:t>项目实施单位</w:t>
            </w:r>
          </w:p>
        </w:tc>
        <w:tc>
          <w:tcPr>
            <w:tcW w:w="3108" w:type="dxa"/>
            <w:gridSpan w:val="2"/>
          </w:tcPr>
          <w:p w:rsidR="00B75233" w:rsidRDefault="00153A98">
            <w:pPr>
              <w:pStyle w:val="TableParagraph"/>
              <w:spacing w:before="119"/>
              <w:ind w:left="1254" w:right="1227"/>
              <w:jc w:val="center"/>
              <w:rPr>
                <w:sz w:val="18"/>
              </w:rPr>
            </w:pPr>
            <w:r>
              <w:rPr>
                <w:w w:val="105"/>
                <w:sz w:val="18"/>
              </w:rPr>
              <w:t>园林科</w:t>
            </w:r>
          </w:p>
        </w:tc>
      </w:tr>
      <w:tr w:rsidR="00B75233">
        <w:trPr>
          <w:trHeight w:val="438"/>
        </w:trPr>
        <w:tc>
          <w:tcPr>
            <w:tcW w:w="2741" w:type="dxa"/>
            <w:gridSpan w:val="3"/>
          </w:tcPr>
          <w:p w:rsidR="00B75233" w:rsidRDefault="00153A98">
            <w:pPr>
              <w:pStyle w:val="TableParagraph"/>
              <w:spacing w:before="119"/>
              <w:ind w:left="973" w:right="951"/>
              <w:jc w:val="center"/>
              <w:rPr>
                <w:sz w:val="18"/>
              </w:rPr>
            </w:pPr>
            <w:r>
              <w:rPr>
                <w:w w:val="105"/>
                <w:sz w:val="18"/>
              </w:rPr>
              <w:t>项目类别</w:t>
            </w:r>
          </w:p>
        </w:tc>
        <w:tc>
          <w:tcPr>
            <w:tcW w:w="8274" w:type="dxa"/>
            <w:gridSpan w:val="5"/>
          </w:tcPr>
          <w:p w:rsidR="00B75233" w:rsidRDefault="00153A98">
            <w:pPr>
              <w:pStyle w:val="TableParagraph"/>
              <w:tabs>
                <w:tab w:val="left" w:pos="1645"/>
                <w:tab w:val="left" w:pos="2392"/>
                <w:tab w:val="left" w:pos="3815"/>
              </w:tabs>
              <w:spacing w:before="119"/>
              <w:ind w:left="35"/>
              <w:rPr>
                <w:sz w:val="18"/>
              </w:rPr>
            </w:pPr>
            <w:r>
              <w:rPr>
                <w:w w:val="105"/>
                <w:sz w:val="18"/>
              </w:rPr>
              <w:t>1、部门预算项目</w:t>
            </w:r>
            <w:r>
              <w:rPr>
                <w:w w:val="105"/>
                <w:sz w:val="18"/>
              </w:rPr>
              <w:tab/>
            </w:r>
            <w:r>
              <w:rPr>
                <w:rFonts w:ascii="Wingdings" w:eastAsia="Wingdings" w:hAnsi="Wingdings"/>
                <w:w w:val="105"/>
                <w:position w:val="1"/>
                <w:sz w:val="18"/>
              </w:rPr>
              <w:t></w:t>
            </w:r>
            <w:r>
              <w:rPr>
                <w:rFonts w:ascii="Times New Roman" w:eastAsia="Times New Roman" w:hAnsi="Times New Roman"/>
                <w:w w:val="105"/>
                <w:position w:val="1"/>
                <w:sz w:val="18"/>
              </w:rPr>
              <w:tab/>
            </w:r>
            <w:r>
              <w:rPr>
                <w:w w:val="105"/>
                <w:sz w:val="18"/>
              </w:rPr>
              <w:t>2、区直专项</w:t>
            </w:r>
            <w:r>
              <w:rPr>
                <w:w w:val="105"/>
                <w:sz w:val="18"/>
              </w:rPr>
              <w:tab/>
              <w:t>口</w:t>
            </w:r>
          </w:p>
        </w:tc>
      </w:tr>
      <w:tr w:rsidR="00B75233">
        <w:trPr>
          <w:trHeight w:val="438"/>
        </w:trPr>
        <w:tc>
          <w:tcPr>
            <w:tcW w:w="2741" w:type="dxa"/>
            <w:gridSpan w:val="3"/>
          </w:tcPr>
          <w:p w:rsidR="00B75233" w:rsidRDefault="00153A98">
            <w:pPr>
              <w:pStyle w:val="TableParagraph"/>
              <w:spacing w:before="119"/>
              <w:ind w:left="973" w:right="951"/>
              <w:jc w:val="center"/>
              <w:rPr>
                <w:sz w:val="18"/>
              </w:rPr>
            </w:pPr>
            <w:r>
              <w:rPr>
                <w:w w:val="105"/>
                <w:sz w:val="18"/>
              </w:rPr>
              <w:t>项目属性</w:t>
            </w:r>
          </w:p>
        </w:tc>
        <w:tc>
          <w:tcPr>
            <w:tcW w:w="8274" w:type="dxa"/>
            <w:gridSpan w:val="5"/>
          </w:tcPr>
          <w:p w:rsidR="00B75233" w:rsidRDefault="00153A98">
            <w:pPr>
              <w:pStyle w:val="TableParagraph"/>
              <w:tabs>
                <w:tab w:val="left" w:pos="1648"/>
                <w:tab w:val="left" w:pos="2394"/>
              </w:tabs>
              <w:spacing w:before="119"/>
              <w:ind w:left="35"/>
              <w:rPr>
                <w:sz w:val="18"/>
              </w:rPr>
            </w:pPr>
            <w:r>
              <w:rPr>
                <w:w w:val="105"/>
                <w:sz w:val="18"/>
              </w:rPr>
              <w:t>1、持续性项目</w:t>
            </w:r>
            <w:r>
              <w:rPr>
                <w:w w:val="105"/>
                <w:sz w:val="18"/>
              </w:rPr>
              <w:tab/>
            </w:r>
            <w:r>
              <w:rPr>
                <w:rFonts w:ascii="Wingdings" w:eastAsia="Wingdings" w:hAnsi="Wingdings"/>
                <w:w w:val="105"/>
                <w:position w:val="1"/>
                <w:sz w:val="18"/>
              </w:rPr>
              <w:t></w:t>
            </w:r>
            <w:r>
              <w:rPr>
                <w:rFonts w:ascii="Times New Roman" w:eastAsia="Times New Roman" w:hAnsi="Times New Roman"/>
                <w:w w:val="105"/>
                <w:position w:val="1"/>
                <w:sz w:val="18"/>
              </w:rPr>
              <w:tab/>
            </w:r>
            <w:r>
              <w:rPr>
                <w:w w:val="105"/>
                <w:sz w:val="18"/>
              </w:rPr>
              <w:t>2、新增性项目</w:t>
            </w:r>
            <w:r>
              <w:rPr>
                <w:spacing w:val="9"/>
                <w:w w:val="105"/>
                <w:sz w:val="18"/>
              </w:rPr>
              <w:t xml:space="preserve"> </w:t>
            </w:r>
            <w:r>
              <w:rPr>
                <w:w w:val="105"/>
                <w:sz w:val="18"/>
              </w:rPr>
              <w:t>口</w:t>
            </w:r>
          </w:p>
        </w:tc>
      </w:tr>
      <w:tr w:rsidR="00B75233">
        <w:trPr>
          <w:trHeight w:val="438"/>
        </w:trPr>
        <w:tc>
          <w:tcPr>
            <w:tcW w:w="2741" w:type="dxa"/>
            <w:gridSpan w:val="3"/>
          </w:tcPr>
          <w:p w:rsidR="00B75233" w:rsidRDefault="00153A98">
            <w:pPr>
              <w:pStyle w:val="TableParagraph"/>
              <w:spacing w:before="119"/>
              <w:ind w:left="973" w:right="951"/>
              <w:jc w:val="center"/>
              <w:rPr>
                <w:sz w:val="18"/>
              </w:rPr>
            </w:pPr>
            <w:r>
              <w:rPr>
                <w:w w:val="105"/>
                <w:sz w:val="18"/>
              </w:rPr>
              <w:t>项目类型</w:t>
            </w:r>
          </w:p>
        </w:tc>
        <w:tc>
          <w:tcPr>
            <w:tcW w:w="8274" w:type="dxa"/>
            <w:gridSpan w:val="5"/>
          </w:tcPr>
          <w:p w:rsidR="00B75233" w:rsidRDefault="00153A98">
            <w:pPr>
              <w:pStyle w:val="TableParagraph"/>
              <w:tabs>
                <w:tab w:val="left" w:pos="1648"/>
                <w:tab w:val="left" w:pos="2413"/>
                <w:tab w:val="left" w:pos="3933"/>
                <w:tab w:val="left" w:pos="4580"/>
              </w:tabs>
              <w:spacing w:before="119"/>
              <w:ind w:left="35"/>
              <w:rPr>
                <w:sz w:val="18"/>
              </w:rPr>
            </w:pPr>
            <w:r>
              <w:rPr>
                <w:w w:val="105"/>
                <w:sz w:val="18"/>
              </w:rPr>
              <w:t>1、常年性项目</w:t>
            </w:r>
            <w:r>
              <w:rPr>
                <w:w w:val="105"/>
                <w:sz w:val="18"/>
              </w:rPr>
              <w:tab/>
              <w:t>口</w:t>
            </w:r>
            <w:r>
              <w:rPr>
                <w:w w:val="105"/>
                <w:sz w:val="18"/>
              </w:rPr>
              <w:tab/>
              <w:t>2、延续性项目</w:t>
            </w:r>
            <w:r>
              <w:rPr>
                <w:w w:val="105"/>
                <w:sz w:val="18"/>
              </w:rPr>
              <w:tab/>
            </w:r>
            <w:r>
              <w:rPr>
                <w:rFonts w:ascii="Wingdings" w:eastAsia="Wingdings" w:hAnsi="Wingdings"/>
                <w:w w:val="105"/>
                <w:position w:val="1"/>
                <w:sz w:val="18"/>
              </w:rPr>
              <w:t></w:t>
            </w:r>
            <w:r>
              <w:rPr>
                <w:rFonts w:ascii="Times New Roman" w:eastAsia="Times New Roman" w:hAnsi="Times New Roman"/>
                <w:w w:val="105"/>
                <w:position w:val="1"/>
                <w:sz w:val="18"/>
              </w:rPr>
              <w:tab/>
            </w:r>
            <w:r>
              <w:rPr>
                <w:w w:val="105"/>
                <w:sz w:val="18"/>
              </w:rPr>
              <w:t>3、一次性项目</w:t>
            </w:r>
            <w:r>
              <w:rPr>
                <w:spacing w:val="10"/>
                <w:w w:val="105"/>
                <w:sz w:val="18"/>
              </w:rPr>
              <w:t xml:space="preserve"> </w:t>
            </w:r>
            <w:r>
              <w:rPr>
                <w:w w:val="105"/>
                <w:sz w:val="18"/>
              </w:rPr>
              <w:t>口</w:t>
            </w:r>
          </w:p>
        </w:tc>
      </w:tr>
      <w:tr w:rsidR="00B75233">
        <w:trPr>
          <w:trHeight w:val="476"/>
        </w:trPr>
        <w:tc>
          <w:tcPr>
            <w:tcW w:w="1678" w:type="dxa"/>
            <w:gridSpan w:val="2"/>
            <w:vMerge w:val="restart"/>
          </w:tcPr>
          <w:p w:rsidR="00B75233" w:rsidRDefault="00B75233">
            <w:pPr>
              <w:pStyle w:val="TableParagraph"/>
              <w:spacing w:before="8"/>
              <w:rPr>
                <w:rFonts w:ascii="Times New Roman"/>
                <w:sz w:val="24"/>
              </w:rPr>
            </w:pPr>
          </w:p>
          <w:p w:rsidR="00B75233" w:rsidRDefault="00153A98">
            <w:pPr>
              <w:pStyle w:val="TableParagraph"/>
              <w:ind w:left="58" w:right="39"/>
              <w:jc w:val="center"/>
              <w:rPr>
                <w:sz w:val="18"/>
              </w:rPr>
            </w:pPr>
            <w:r>
              <w:rPr>
                <w:w w:val="105"/>
                <w:sz w:val="18"/>
              </w:rPr>
              <w:t>预算执行情况</w:t>
            </w:r>
          </w:p>
          <w:p w:rsidR="00B75233" w:rsidRDefault="00153A98">
            <w:pPr>
              <w:pStyle w:val="TableParagraph"/>
              <w:spacing w:before="5"/>
              <w:ind w:left="66" w:right="39"/>
              <w:jc w:val="center"/>
              <w:rPr>
                <w:sz w:val="18"/>
              </w:rPr>
            </w:pPr>
            <w:r>
              <w:rPr>
                <w:w w:val="105"/>
                <w:sz w:val="18"/>
              </w:rPr>
              <w:t>（万元）（20分）</w:t>
            </w:r>
          </w:p>
        </w:tc>
        <w:tc>
          <w:tcPr>
            <w:tcW w:w="1063" w:type="dxa"/>
          </w:tcPr>
          <w:p w:rsidR="00B75233" w:rsidRDefault="00B75233">
            <w:pPr>
              <w:pStyle w:val="TableParagraph"/>
              <w:rPr>
                <w:rFonts w:ascii="Times New Roman"/>
                <w:sz w:val="18"/>
              </w:rPr>
            </w:pPr>
          </w:p>
        </w:tc>
        <w:tc>
          <w:tcPr>
            <w:tcW w:w="1730" w:type="dxa"/>
          </w:tcPr>
          <w:p w:rsidR="00B75233" w:rsidRDefault="00153A98">
            <w:pPr>
              <w:pStyle w:val="TableParagraph"/>
              <w:spacing w:before="138"/>
              <w:ind w:left="139" w:right="111"/>
              <w:jc w:val="center"/>
              <w:rPr>
                <w:sz w:val="18"/>
              </w:rPr>
            </w:pPr>
            <w:r>
              <w:rPr>
                <w:w w:val="105"/>
                <w:sz w:val="18"/>
              </w:rPr>
              <w:t>预算数（A）</w:t>
            </w:r>
          </w:p>
        </w:tc>
        <w:tc>
          <w:tcPr>
            <w:tcW w:w="3436" w:type="dxa"/>
            <w:gridSpan w:val="2"/>
          </w:tcPr>
          <w:p w:rsidR="00B75233" w:rsidRDefault="00153A98">
            <w:pPr>
              <w:pStyle w:val="TableParagraph"/>
              <w:spacing w:before="138"/>
              <w:ind w:left="1184" w:right="1152"/>
              <w:jc w:val="center"/>
              <w:rPr>
                <w:sz w:val="18"/>
              </w:rPr>
            </w:pPr>
            <w:r>
              <w:rPr>
                <w:w w:val="105"/>
                <w:sz w:val="18"/>
              </w:rPr>
              <w:t>执行数（B）</w:t>
            </w:r>
          </w:p>
        </w:tc>
        <w:tc>
          <w:tcPr>
            <w:tcW w:w="1560" w:type="dxa"/>
          </w:tcPr>
          <w:p w:rsidR="00B75233" w:rsidRDefault="00153A98">
            <w:pPr>
              <w:pStyle w:val="TableParagraph"/>
              <w:spacing w:before="138"/>
              <w:ind w:left="102" w:right="74"/>
              <w:jc w:val="center"/>
              <w:rPr>
                <w:sz w:val="18"/>
              </w:rPr>
            </w:pPr>
            <w:r>
              <w:rPr>
                <w:w w:val="105"/>
                <w:sz w:val="18"/>
              </w:rPr>
              <w:t>执行率（B/A)</w:t>
            </w:r>
          </w:p>
        </w:tc>
        <w:tc>
          <w:tcPr>
            <w:tcW w:w="1548" w:type="dxa"/>
          </w:tcPr>
          <w:p w:rsidR="00B75233" w:rsidRDefault="00153A98">
            <w:pPr>
              <w:pStyle w:val="TableParagraph"/>
              <w:spacing w:before="20"/>
              <w:ind w:left="47" w:right="19"/>
              <w:jc w:val="center"/>
              <w:rPr>
                <w:sz w:val="18"/>
              </w:rPr>
            </w:pPr>
            <w:r>
              <w:rPr>
                <w:w w:val="105"/>
                <w:sz w:val="18"/>
              </w:rPr>
              <w:t>得分</w:t>
            </w:r>
          </w:p>
          <w:p w:rsidR="00B75233" w:rsidRDefault="00153A98">
            <w:pPr>
              <w:pStyle w:val="TableParagraph"/>
              <w:spacing w:before="5" w:line="201" w:lineRule="exact"/>
              <w:ind w:left="50" w:right="19"/>
              <w:jc w:val="center"/>
              <w:rPr>
                <w:sz w:val="18"/>
              </w:rPr>
            </w:pPr>
            <w:r>
              <w:rPr>
                <w:w w:val="105"/>
                <w:sz w:val="18"/>
              </w:rPr>
              <w:t>（20分*执行率）</w:t>
            </w:r>
          </w:p>
        </w:tc>
      </w:tr>
      <w:tr w:rsidR="00B75233">
        <w:trPr>
          <w:trHeight w:val="507"/>
        </w:trPr>
        <w:tc>
          <w:tcPr>
            <w:tcW w:w="1678" w:type="dxa"/>
            <w:gridSpan w:val="2"/>
            <w:vMerge/>
            <w:tcBorders>
              <w:top w:val="nil"/>
            </w:tcBorders>
          </w:tcPr>
          <w:p w:rsidR="00B75233" w:rsidRDefault="00B75233">
            <w:pPr>
              <w:rPr>
                <w:sz w:val="2"/>
                <w:szCs w:val="2"/>
              </w:rPr>
            </w:pPr>
          </w:p>
        </w:tc>
        <w:tc>
          <w:tcPr>
            <w:tcW w:w="1063" w:type="dxa"/>
          </w:tcPr>
          <w:p w:rsidR="00B75233" w:rsidRDefault="00153A98">
            <w:pPr>
              <w:pStyle w:val="TableParagraph"/>
              <w:spacing w:before="37" w:line="230" w:lineRule="atLeast"/>
              <w:ind w:left="253" w:right="17" w:hanging="190"/>
              <w:rPr>
                <w:sz w:val="18"/>
              </w:rPr>
            </w:pPr>
            <w:r>
              <w:rPr>
                <w:w w:val="105"/>
                <w:sz w:val="18"/>
              </w:rPr>
              <w:t>年度财政资金总额</w:t>
            </w:r>
          </w:p>
        </w:tc>
        <w:tc>
          <w:tcPr>
            <w:tcW w:w="1730" w:type="dxa"/>
          </w:tcPr>
          <w:p w:rsidR="00B75233" w:rsidRDefault="00B75233">
            <w:pPr>
              <w:pStyle w:val="TableParagraph"/>
              <w:spacing w:before="6"/>
              <w:rPr>
                <w:rFonts w:ascii="Times New Roman"/>
                <w:sz w:val="13"/>
              </w:rPr>
            </w:pPr>
          </w:p>
          <w:p w:rsidR="00B75233" w:rsidRDefault="00153A98">
            <w:pPr>
              <w:pStyle w:val="TableParagraph"/>
              <w:ind w:left="138" w:right="111"/>
              <w:jc w:val="center"/>
              <w:rPr>
                <w:sz w:val="17"/>
              </w:rPr>
            </w:pPr>
            <w:r>
              <w:rPr>
                <w:sz w:val="17"/>
              </w:rPr>
              <w:t>394</w:t>
            </w:r>
          </w:p>
        </w:tc>
        <w:tc>
          <w:tcPr>
            <w:tcW w:w="3436" w:type="dxa"/>
            <w:gridSpan w:val="2"/>
          </w:tcPr>
          <w:p w:rsidR="00B75233" w:rsidRDefault="00153A98">
            <w:pPr>
              <w:pStyle w:val="TableParagraph"/>
              <w:spacing w:before="152"/>
              <w:ind w:left="1183" w:right="1152"/>
              <w:jc w:val="center"/>
              <w:rPr>
                <w:sz w:val="18"/>
              </w:rPr>
            </w:pPr>
            <w:r>
              <w:rPr>
                <w:w w:val="105"/>
                <w:sz w:val="18"/>
              </w:rPr>
              <w:t>394</w:t>
            </w:r>
          </w:p>
        </w:tc>
        <w:tc>
          <w:tcPr>
            <w:tcW w:w="1560" w:type="dxa"/>
          </w:tcPr>
          <w:p w:rsidR="00B75233" w:rsidRDefault="00153A98">
            <w:pPr>
              <w:pStyle w:val="TableParagraph"/>
              <w:spacing w:before="152"/>
              <w:ind w:left="103" w:right="73"/>
              <w:jc w:val="center"/>
              <w:rPr>
                <w:sz w:val="18"/>
              </w:rPr>
            </w:pPr>
            <w:r>
              <w:rPr>
                <w:w w:val="105"/>
                <w:sz w:val="18"/>
              </w:rPr>
              <w:t>100%</w:t>
            </w:r>
          </w:p>
        </w:tc>
        <w:tc>
          <w:tcPr>
            <w:tcW w:w="1548" w:type="dxa"/>
          </w:tcPr>
          <w:p w:rsidR="00B75233" w:rsidRDefault="00153A98">
            <w:pPr>
              <w:pStyle w:val="TableParagraph"/>
              <w:spacing w:before="152"/>
              <w:ind w:left="49" w:right="19"/>
              <w:jc w:val="center"/>
              <w:rPr>
                <w:sz w:val="18"/>
              </w:rPr>
            </w:pPr>
            <w:r>
              <w:rPr>
                <w:w w:val="105"/>
                <w:sz w:val="18"/>
              </w:rPr>
              <w:t>20</w:t>
            </w:r>
          </w:p>
        </w:tc>
      </w:tr>
      <w:tr w:rsidR="00B75233">
        <w:trPr>
          <w:trHeight w:val="476"/>
        </w:trPr>
        <w:tc>
          <w:tcPr>
            <w:tcW w:w="826" w:type="dxa"/>
            <w:vMerge w:val="restart"/>
          </w:tcPr>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153A98">
            <w:pPr>
              <w:pStyle w:val="TableParagraph"/>
              <w:spacing w:before="140" w:line="244" w:lineRule="auto"/>
              <w:ind w:left="344" w:right="272"/>
              <w:jc w:val="both"/>
              <w:rPr>
                <w:sz w:val="18"/>
              </w:rPr>
            </w:pPr>
            <w:r>
              <w:rPr>
                <w:w w:val="105"/>
                <w:sz w:val="18"/>
              </w:rPr>
              <w:t>年度绩效目标</w:t>
            </w:r>
          </w:p>
          <w:p w:rsidR="00B75233" w:rsidRDefault="00B75233">
            <w:pPr>
              <w:pStyle w:val="TableParagraph"/>
              <w:rPr>
                <w:rFonts w:ascii="Times New Roman"/>
                <w:sz w:val="20"/>
              </w:rPr>
            </w:pPr>
          </w:p>
          <w:p w:rsidR="00B75233" w:rsidRDefault="00153A98">
            <w:pPr>
              <w:pStyle w:val="TableParagraph"/>
              <w:ind w:left="69"/>
              <w:jc w:val="center"/>
              <w:rPr>
                <w:sz w:val="18"/>
              </w:rPr>
            </w:pPr>
            <w:r>
              <w:rPr>
                <w:w w:val="103"/>
                <w:sz w:val="18"/>
              </w:rPr>
              <w:t>8</w:t>
            </w:r>
          </w:p>
          <w:p w:rsidR="00B75233" w:rsidRDefault="00153A98">
            <w:pPr>
              <w:pStyle w:val="TableParagraph"/>
              <w:spacing w:before="4"/>
              <w:ind w:left="69"/>
              <w:jc w:val="center"/>
              <w:rPr>
                <w:sz w:val="18"/>
              </w:rPr>
            </w:pPr>
            <w:r>
              <w:rPr>
                <w:w w:val="103"/>
                <w:sz w:val="18"/>
              </w:rPr>
              <w:t>0</w:t>
            </w:r>
          </w:p>
          <w:p w:rsidR="00B75233" w:rsidRDefault="00153A98">
            <w:pPr>
              <w:pStyle w:val="TableParagraph"/>
              <w:spacing w:before="5"/>
              <w:ind w:left="69"/>
              <w:jc w:val="center"/>
              <w:rPr>
                <w:sz w:val="18"/>
              </w:rPr>
            </w:pPr>
            <w:r>
              <w:rPr>
                <w:w w:val="103"/>
                <w:sz w:val="18"/>
              </w:rPr>
              <w:t>分</w:t>
            </w:r>
          </w:p>
        </w:tc>
        <w:tc>
          <w:tcPr>
            <w:tcW w:w="852" w:type="dxa"/>
          </w:tcPr>
          <w:p w:rsidR="00B75233" w:rsidRDefault="00153A98">
            <w:pPr>
              <w:pStyle w:val="TableParagraph"/>
              <w:spacing w:before="21" w:line="230" w:lineRule="atLeast"/>
              <w:ind w:left="241" w:right="173"/>
              <w:rPr>
                <w:sz w:val="18"/>
              </w:rPr>
            </w:pPr>
            <w:r>
              <w:rPr>
                <w:w w:val="105"/>
                <w:sz w:val="18"/>
              </w:rPr>
              <w:t>一级指标</w:t>
            </w:r>
          </w:p>
        </w:tc>
        <w:tc>
          <w:tcPr>
            <w:tcW w:w="1063" w:type="dxa"/>
          </w:tcPr>
          <w:p w:rsidR="00B75233" w:rsidRDefault="00153A98">
            <w:pPr>
              <w:pStyle w:val="TableParagraph"/>
              <w:spacing w:before="138"/>
              <w:ind w:left="157"/>
              <w:rPr>
                <w:sz w:val="18"/>
              </w:rPr>
            </w:pPr>
            <w:r>
              <w:rPr>
                <w:w w:val="105"/>
                <w:sz w:val="18"/>
              </w:rPr>
              <w:t>二级指标</w:t>
            </w:r>
          </w:p>
        </w:tc>
        <w:tc>
          <w:tcPr>
            <w:tcW w:w="3436" w:type="dxa"/>
            <w:gridSpan w:val="2"/>
          </w:tcPr>
          <w:p w:rsidR="00B75233" w:rsidRDefault="00153A98">
            <w:pPr>
              <w:pStyle w:val="TableParagraph"/>
              <w:spacing w:before="138"/>
              <w:ind w:left="1176" w:right="1152"/>
              <w:jc w:val="center"/>
              <w:rPr>
                <w:sz w:val="18"/>
              </w:rPr>
            </w:pPr>
            <w:r>
              <w:rPr>
                <w:w w:val="105"/>
                <w:sz w:val="18"/>
              </w:rPr>
              <w:t>三级指标</w:t>
            </w:r>
          </w:p>
        </w:tc>
        <w:tc>
          <w:tcPr>
            <w:tcW w:w="1730" w:type="dxa"/>
          </w:tcPr>
          <w:p w:rsidR="00B75233" w:rsidRDefault="00153A98">
            <w:pPr>
              <w:pStyle w:val="TableParagraph"/>
              <w:spacing w:before="138"/>
              <w:ind w:left="140" w:right="111"/>
              <w:jc w:val="center"/>
              <w:rPr>
                <w:sz w:val="18"/>
              </w:rPr>
            </w:pPr>
            <w:r>
              <w:rPr>
                <w:w w:val="105"/>
                <w:sz w:val="18"/>
              </w:rPr>
              <w:t>年度目标值（A）</w:t>
            </w:r>
          </w:p>
        </w:tc>
        <w:tc>
          <w:tcPr>
            <w:tcW w:w="1560" w:type="dxa"/>
          </w:tcPr>
          <w:p w:rsidR="00B75233" w:rsidRDefault="00153A98">
            <w:pPr>
              <w:pStyle w:val="TableParagraph"/>
              <w:spacing w:before="138"/>
              <w:ind w:left="103" w:right="74"/>
              <w:jc w:val="center"/>
              <w:rPr>
                <w:sz w:val="18"/>
              </w:rPr>
            </w:pPr>
            <w:r>
              <w:rPr>
                <w:w w:val="105"/>
                <w:sz w:val="18"/>
              </w:rPr>
              <w:t>实际完成值（B)</w:t>
            </w:r>
          </w:p>
        </w:tc>
        <w:tc>
          <w:tcPr>
            <w:tcW w:w="1548" w:type="dxa"/>
          </w:tcPr>
          <w:p w:rsidR="00B75233" w:rsidRDefault="00153A98">
            <w:pPr>
              <w:pStyle w:val="TableParagraph"/>
              <w:spacing w:before="138"/>
              <w:ind w:left="47" w:right="19"/>
              <w:jc w:val="center"/>
              <w:rPr>
                <w:sz w:val="18"/>
              </w:rPr>
            </w:pPr>
            <w:r>
              <w:rPr>
                <w:w w:val="105"/>
                <w:sz w:val="18"/>
              </w:rPr>
              <w:t>得分</w:t>
            </w:r>
          </w:p>
        </w:tc>
      </w:tr>
      <w:tr w:rsidR="00B75233">
        <w:trPr>
          <w:trHeight w:val="716"/>
        </w:trPr>
        <w:tc>
          <w:tcPr>
            <w:tcW w:w="826" w:type="dxa"/>
            <w:vMerge/>
            <w:tcBorders>
              <w:top w:val="nil"/>
            </w:tcBorders>
          </w:tcPr>
          <w:p w:rsidR="00B75233" w:rsidRDefault="00B75233">
            <w:pPr>
              <w:rPr>
                <w:sz w:val="2"/>
                <w:szCs w:val="2"/>
              </w:rPr>
            </w:pPr>
          </w:p>
        </w:tc>
        <w:tc>
          <w:tcPr>
            <w:tcW w:w="852" w:type="dxa"/>
            <w:vMerge w:val="restart"/>
          </w:tcPr>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153A98">
            <w:pPr>
              <w:pStyle w:val="TableParagraph"/>
              <w:spacing w:before="112" w:line="244" w:lineRule="auto"/>
              <w:ind w:left="337" w:right="305"/>
              <w:jc w:val="both"/>
              <w:rPr>
                <w:sz w:val="18"/>
              </w:rPr>
            </w:pPr>
            <w:r>
              <w:rPr>
                <w:w w:val="105"/>
                <w:sz w:val="18"/>
              </w:rPr>
              <w:t>产出指标</w:t>
            </w:r>
          </w:p>
          <w:p w:rsidR="00B75233" w:rsidRDefault="00153A98">
            <w:pPr>
              <w:pStyle w:val="TableParagraph"/>
              <w:spacing w:line="228" w:lineRule="exact"/>
              <w:ind w:left="52"/>
              <w:rPr>
                <w:sz w:val="18"/>
              </w:rPr>
            </w:pPr>
            <w:r>
              <w:rPr>
                <w:w w:val="105"/>
                <w:sz w:val="18"/>
              </w:rPr>
              <w:t>（40分）</w:t>
            </w:r>
          </w:p>
        </w:tc>
        <w:tc>
          <w:tcPr>
            <w:tcW w:w="1063" w:type="dxa"/>
          </w:tcPr>
          <w:p w:rsidR="00B75233" w:rsidRDefault="00153A98">
            <w:pPr>
              <w:pStyle w:val="TableParagraph"/>
              <w:spacing w:before="138"/>
              <w:ind w:left="157"/>
              <w:rPr>
                <w:sz w:val="18"/>
              </w:rPr>
            </w:pPr>
            <w:r>
              <w:rPr>
                <w:sz w:val="18"/>
              </w:rPr>
              <w:t>数量指标</w:t>
            </w:r>
          </w:p>
          <w:p w:rsidR="00B75233" w:rsidRDefault="00153A98">
            <w:pPr>
              <w:pStyle w:val="TableParagraph"/>
              <w:spacing w:before="2"/>
              <w:ind w:left="157"/>
              <w:rPr>
                <w:sz w:val="18"/>
              </w:rPr>
            </w:pPr>
            <w:r>
              <w:rPr>
                <w:spacing w:val="2"/>
                <w:sz w:val="18"/>
              </w:rPr>
              <w:t>（10</w:t>
            </w:r>
            <w:r>
              <w:rPr>
                <w:sz w:val="18"/>
              </w:rPr>
              <w:t>分）</w:t>
            </w:r>
          </w:p>
        </w:tc>
        <w:tc>
          <w:tcPr>
            <w:tcW w:w="3436" w:type="dxa"/>
            <w:gridSpan w:val="2"/>
          </w:tcPr>
          <w:p w:rsidR="00B75233" w:rsidRDefault="00B75233">
            <w:pPr>
              <w:pStyle w:val="TableParagraph"/>
              <w:spacing w:before="2"/>
              <w:rPr>
                <w:rFonts w:ascii="Times New Roman"/>
              </w:rPr>
            </w:pPr>
          </w:p>
          <w:p w:rsidR="00B75233" w:rsidRDefault="00153A98">
            <w:pPr>
              <w:pStyle w:val="TableParagraph"/>
              <w:ind w:left="1156"/>
              <w:rPr>
                <w:sz w:val="18"/>
              </w:rPr>
            </w:pPr>
            <w:r>
              <w:rPr>
                <w:w w:val="105"/>
                <w:sz w:val="18"/>
              </w:rPr>
              <w:t>新增绿地面积</w:t>
            </w:r>
          </w:p>
        </w:tc>
        <w:tc>
          <w:tcPr>
            <w:tcW w:w="1730" w:type="dxa"/>
          </w:tcPr>
          <w:p w:rsidR="00B75233" w:rsidRDefault="00B75233">
            <w:pPr>
              <w:pStyle w:val="TableParagraph"/>
              <w:spacing w:before="2"/>
              <w:rPr>
                <w:rFonts w:ascii="Times New Roman"/>
              </w:rPr>
            </w:pPr>
          </w:p>
          <w:p w:rsidR="00B75233" w:rsidRDefault="00153A98">
            <w:pPr>
              <w:pStyle w:val="TableParagraph"/>
              <w:ind w:left="135" w:right="111"/>
              <w:jc w:val="center"/>
              <w:rPr>
                <w:sz w:val="18"/>
              </w:rPr>
            </w:pPr>
            <w:r>
              <w:rPr>
                <w:w w:val="105"/>
                <w:sz w:val="18"/>
              </w:rPr>
              <w:t>≥0.5平方公里</w:t>
            </w:r>
          </w:p>
        </w:tc>
        <w:tc>
          <w:tcPr>
            <w:tcW w:w="1560" w:type="dxa"/>
          </w:tcPr>
          <w:p w:rsidR="00B75233" w:rsidRDefault="00B75233">
            <w:pPr>
              <w:pStyle w:val="TableParagraph"/>
              <w:spacing w:before="2"/>
              <w:rPr>
                <w:rFonts w:ascii="Times New Roman"/>
              </w:rPr>
            </w:pPr>
          </w:p>
          <w:p w:rsidR="00B75233" w:rsidRDefault="00153A98">
            <w:pPr>
              <w:pStyle w:val="TableParagraph"/>
              <w:ind w:left="98" w:right="74"/>
              <w:jc w:val="center"/>
              <w:rPr>
                <w:sz w:val="18"/>
              </w:rPr>
            </w:pPr>
            <w:r>
              <w:rPr>
                <w:w w:val="105"/>
                <w:sz w:val="18"/>
              </w:rPr>
              <w:t>0.5平方公里</w:t>
            </w:r>
          </w:p>
        </w:tc>
        <w:tc>
          <w:tcPr>
            <w:tcW w:w="1548" w:type="dxa"/>
          </w:tcPr>
          <w:p w:rsidR="00B75233" w:rsidRDefault="00B75233">
            <w:pPr>
              <w:pStyle w:val="TableParagraph"/>
              <w:spacing w:before="2"/>
              <w:rPr>
                <w:rFonts w:ascii="Times New Roman"/>
              </w:rPr>
            </w:pPr>
          </w:p>
          <w:p w:rsidR="00B75233" w:rsidRDefault="00153A98">
            <w:pPr>
              <w:pStyle w:val="TableParagraph"/>
              <w:ind w:left="49" w:right="19"/>
              <w:jc w:val="center"/>
              <w:rPr>
                <w:sz w:val="18"/>
              </w:rPr>
            </w:pPr>
            <w:r>
              <w:rPr>
                <w:w w:val="105"/>
                <w:sz w:val="18"/>
              </w:rPr>
              <w:t>10</w:t>
            </w:r>
          </w:p>
        </w:tc>
      </w:tr>
      <w:tr w:rsidR="00B75233">
        <w:trPr>
          <w:trHeight w:val="721"/>
        </w:trPr>
        <w:tc>
          <w:tcPr>
            <w:tcW w:w="826" w:type="dxa"/>
            <w:vMerge/>
            <w:tcBorders>
              <w:top w:val="nil"/>
            </w:tcBorders>
          </w:tcPr>
          <w:p w:rsidR="00B75233" w:rsidRDefault="00B75233">
            <w:pPr>
              <w:rPr>
                <w:sz w:val="2"/>
                <w:szCs w:val="2"/>
              </w:rPr>
            </w:pPr>
          </w:p>
        </w:tc>
        <w:tc>
          <w:tcPr>
            <w:tcW w:w="852" w:type="dxa"/>
            <w:vMerge/>
            <w:tcBorders>
              <w:top w:val="nil"/>
            </w:tcBorders>
          </w:tcPr>
          <w:p w:rsidR="00B75233" w:rsidRDefault="00B75233">
            <w:pPr>
              <w:rPr>
                <w:sz w:val="2"/>
                <w:szCs w:val="2"/>
              </w:rPr>
            </w:pPr>
          </w:p>
        </w:tc>
        <w:tc>
          <w:tcPr>
            <w:tcW w:w="1063" w:type="dxa"/>
          </w:tcPr>
          <w:p w:rsidR="00B75233" w:rsidRDefault="00153A98">
            <w:pPr>
              <w:pStyle w:val="TableParagraph"/>
              <w:spacing w:before="143"/>
              <w:ind w:left="157"/>
              <w:rPr>
                <w:sz w:val="18"/>
              </w:rPr>
            </w:pPr>
            <w:r>
              <w:rPr>
                <w:sz w:val="18"/>
              </w:rPr>
              <w:t>质量指标</w:t>
            </w:r>
          </w:p>
          <w:p w:rsidR="00B75233" w:rsidRDefault="00153A98">
            <w:pPr>
              <w:pStyle w:val="TableParagraph"/>
              <w:spacing w:before="4"/>
              <w:ind w:left="157"/>
              <w:rPr>
                <w:sz w:val="18"/>
              </w:rPr>
            </w:pPr>
            <w:r>
              <w:rPr>
                <w:spacing w:val="2"/>
                <w:sz w:val="18"/>
              </w:rPr>
              <w:t>（10</w:t>
            </w:r>
            <w:r>
              <w:rPr>
                <w:sz w:val="18"/>
              </w:rPr>
              <w:t>分）</w:t>
            </w:r>
          </w:p>
        </w:tc>
        <w:tc>
          <w:tcPr>
            <w:tcW w:w="3436" w:type="dxa"/>
            <w:gridSpan w:val="2"/>
          </w:tcPr>
          <w:p w:rsidR="00B75233" w:rsidRDefault="00B75233">
            <w:pPr>
              <w:pStyle w:val="TableParagraph"/>
              <w:spacing w:before="7"/>
              <w:rPr>
                <w:rFonts w:ascii="Times New Roman"/>
              </w:rPr>
            </w:pPr>
          </w:p>
          <w:p w:rsidR="00B75233" w:rsidRDefault="00153A98">
            <w:pPr>
              <w:pStyle w:val="TableParagraph"/>
              <w:ind w:left="1062"/>
              <w:rPr>
                <w:sz w:val="18"/>
              </w:rPr>
            </w:pPr>
            <w:r>
              <w:rPr>
                <w:w w:val="105"/>
                <w:sz w:val="18"/>
              </w:rPr>
              <w:t>新增绿地合格率</w:t>
            </w:r>
          </w:p>
        </w:tc>
        <w:tc>
          <w:tcPr>
            <w:tcW w:w="1730" w:type="dxa"/>
          </w:tcPr>
          <w:p w:rsidR="00B75233" w:rsidRDefault="00B75233">
            <w:pPr>
              <w:pStyle w:val="TableParagraph"/>
              <w:spacing w:before="7"/>
              <w:rPr>
                <w:rFonts w:ascii="Times New Roman"/>
              </w:rPr>
            </w:pPr>
          </w:p>
          <w:p w:rsidR="00B75233" w:rsidRDefault="00153A98">
            <w:pPr>
              <w:pStyle w:val="TableParagraph"/>
              <w:ind w:left="139" w:right="111"/>
              <w:jc w:val="center"/>
              <w:rPr>
                <w:sz w:val="18"/>
              </w:rPr>
            </w:pPr>
            <w:r>
              <w:rPr>
                <w:w w:val="105"/>
                <w:sz w:val="18"/>
              </w:rPr>
              <w:t>≥90%</w:t>
            </w:r>
          </w:p>
        </w:tc>
        <w:tc>
          <w:tcPr>
            <w:tcW w:w="1560" w:type="dxa"/>
          </w:tcPr>
          <w:p w:rsidR="00B75233" w:rsidRDefault="00B75233">
            <w:pPr>
              <w:pStyle w:val="TableParagraph"/>
              <w:spacing w:before="7"/>
              <w:rPr>
                <w:rFonts w:ascii="Times New Roman"/>
              </w:rPr>
            </w:pPr>
          </w:p>
          <w:p w:rsidR="00B75233" w:rsidRDefault="00153A98">
            <w:pPr>
              <w:pStyle w:val="TableParagraph"/>
              <w:ind w:left="103" w:right="73"/>
              <w:jc w:val="center"/>
              <w:rPr>
                <w:sz w:val="18"/>
              </w:rPr>
            </w:pPr>
            <w:r>
              <w:rPr>
                <w:w w:val="105"/>
                <w:sz w:val="18"/>
              </w:rPr>
              <w:t>100%</w:t>
            </w:r>
          </w:p>
        </w:tc>
        <w:tc>
          <w:tcPr>
            <w:tcW w:w="1548" w:type="dxa"/>
          </w:tcPr>
          <w:p w:rsidR="00B75233" w:rsidRDefault="00B75233">
            <w:pPr>
              <w:pStyle w:val="TableParagraph"/>
              <w:spacing w:before="7"/>
              <w:rPr>
                <w:rFonts w:ascii="Times New Roman"/>
              </w:rPr>
            </w:pPr>
          </w:p>
          <w:p w:rsidR="00B75233" w:rsidRDefault="00153A98">
            <w:pPr>
              <w:pStyle w:val="TableParagraph"/>
              <w:ind w:left="49" w:right="19"/>
              <w:jc w:val="center"/>
              <w:rPr>
                <w:sz w:val="18"/>
              </w:rPr>
            </w:pPr>
            <w:r>
              <w:rPr>
                <w:w w:val="105"/>
                <w:sz w:val="18"/>
              </w:rPr>
              <w:t>10</w:t>
            </w:r>
          </w:p>
        </w:tc>
      </w:tr>
      <w:tr w:rsidR="00B75233">
        <w:trPr>
          <w:trHeight w:val="721"/>
        </w:trPr>
        <w:tc>
          <w:tcPr>
            <w:tcW w:w="826" w:type="dxa"/>
            <w:vMerge/>
            <w:tcBorders>
              <w:top w:val="nil"/>
            </w:tcBorders>
          </w:tcPr>
          <w:p w:rsidR="00B75233" w:rsidRDefault="00B75233">
            <w:pPr>
              <w:rPr>
                <w:sz w:val="2"/>
                <w:szCs w:val="2"/>
              </w:rPr>
            </w:pPr>
          </w:p>
        </w:tc>
        <w:tc>
          <w:tcPr>
            <w:tcW w:w="852" w:type="dxa"/>
            <w:vMerge/>
            <w:tcBorders>
              <w:top w:val="nil"/>
            </w:tcBorders>
          </w:tcPr>
          <w:p w:rsidR="00B75233" w:rsidRDefault="00B75233">
            <w:pPr>
              <w:rPr>
                <w:sz w:val="2"/>
                <w:szCs w:val="2"/>
              </w:rPr>
            </w:pPr>
          </w:p>
        </w:tc>
        <w:tc>
          <w:tcPr>
            <w:tcW w:w="1063" w:type="dxa"/>
          </w:tcPr>
          <w:p w:rsidR="00B75233" w:rsidRDefault="00153A98">
            <w:pPr>
              <w:pStyle w:val="TableParagraph"/>
              <w:spacing w:before="143"/>
              <w:ind w:left="157"/>
              <w:rPr>
                <w:sz w:val="18"/>
              </w:rPr>
            </w:pPr>
            <w:r>
              <w:rPr>
                <w:sz w:val="18"/>
              </w:rPr>
              <w:t>成本指标</w:t>
            </w:r>
          </w:p>
          <w:p w:rsidR="00B75233" w:rsidRDefault="00153A98">
            <w:pPr>
              <w:pStyle w:val="TableParagraph"/>
              <w:spacing w:before="5"/>
              <w:ind w:left="157"/>
              <w:rPr>
                <w:sz w:val="18"/>
              </w:rPr>
            </w:pPr>
            <w:r>
              <w:rPr>
                <w:spacing w:val="2"/>
                <w:sz w:val="18"/>
              </w:rPr>
              <w:t>（20</w:t>
            </w:r>
            <w:r>
              <w:rPr>
                <w:sz w:val="18"/>
              </w:rPr>
              <w:t>分）</w:t>
            </w:r>
          </w:p>
        </w:tc>
        <w:tc>
          <w:tcPr>
            <w:tcW w:w="3436" w:type="dxa"/>
            <w:gridSpan w:val="2"/>
          </w:tcPr>
          <w:p w:rsidR="00B75233" w:rsidRDefault="00B75233">
            <w:pPr>
              <w:pStyle w:val="TableParagraph"/>
              <w:spacing w:before="7"/>
              <w:rPr>
                <w:rFonts w:ascii="Times New Roman"/>
              </w:rPr>
            </w:pPr>
          </w:p>
          <w:p w:rsidR="00B75233" w:rsidRDefault="00153A98">
            <w:pPr>
              <w:pStyle w:val="TableParagraph"/>
              <w:spacing w:before="1"/>
              <w:ind w:left="1062"/>
              <w:rPr>
                <w:sz w:val="18"/>
              </w:rPr>
            </w:pPr>
            <w:r>
              <w:rPr>
                <w:w w:val="105"/>
                <w:sz w:val="18"/>
              </w:rPr>
              <w:t>项目成本控制率</w:t>
            </w:r>
          </w:p>
        </w:tc>
        <w:tc>
          <w:tcPr>
            <w:tcW w:w="1730" w:type="dxa"/>
          </w:tcPr>
          <w:p w:rsidR="00B75233" w:rsidRDefault="00B75233">
            <w:pPr>
              <w:pStyle w:val="TableParagraph"/>
              <w:spacing w:before="7"/>
              <w:rPr>
                <w:rFonts w:ascii="Times New Roman"/>
              </w:rPr>
            </w:pPr>
          </w:p>
          <w:p w:rsidR="00B75233" w:rsidRDefault="00153A98">
            <w:pPr>
              <w:pStyle w:val="TableParagraph"/>
              <w:spacing w:before="1"/>
              <w:ind w:left="140" w:right="111"/>
              <w:jc w:val="center"/>
              <w:rPr>
                <w:sz w:val="18"/>
              </w:rPr>
            </w:pPr>
            <w:r>
              <w:rPr>
                <w:w w:val="105"/>
                <w:sz w:val="18"/>
              </w:rPr>
              <w:t>≤100%</w:t>
            </w:r>
          </w:p>
        </w:tc>
        <w:tc>
          <w:tcPr>
            <w:tcW w:w="1560" w:type="dxa"/>
          </w:tcPr>
          <w:p w:rsidR="00B75233" w:rsidRDefault="00B75233">
            <w:pPr>
              <w:pStyle w:val="TableParagraph"/>
              <w:spacing w:before="7"/>
              <w:rPr>
                <w:rFonts w:ascii="Times New Roman"/>
              </w:rPr>
            </w:pPr>
          </w:p>
          <w:p w:rsidR="00B75233" w:rsidRDefault="00153A98">
            <w:pPr>
              <w:pStyle w:val="TableParagraph"/>
              <w:spacing w:before="1"/>
              <w:ind w:left="103" w:right="73"/>
              <w:jc w:val="center"/>
              <w:rPr>
                <w:sz w:val="18"/>
              </w:rPr>
            </w:pPr>
            <w:r>
              <w:rPr>
                <w:w w:val="105"/>
                <w:sz w:val="18"/>
              </w:rPr>
              <w:t>100%</w:t>
            </w:r>
          </w:p>
        </w:tc>
        <w:tc>
          <w:tcPr>
            <w:tcW w:w="1548" w:type="dxa"/>
          </w:tcPr>
          <w:p w:rsidR="00B75233" w:rsidRDefault="00B75233">
            <w:pPr>
              <w:pStyle w:val="TableParagraph"/>
              <w:spacing w:before="7"/>
              <w:rPr>
                <w:rFonts w:ascii="Times New Roman"/>
              </w:rPr>
            </w:pPr>
          </w:p>
          <w:p w:rsidR="00B75233" w:rsidRDefault="00153A98">
            <w:pPr>
              <w:pStyle w:val="TableParagraph"/>
              <w:spacing w:before="1"/>
              <w:ind w:left="49" w:right="19"/>
              <w:jc w:val="center"/>
              <w:rPr>
                <w:sz w:val="18"/>
              </w:rPr>
            </w:pPr>
            <w:r>
              <w:rPr>
                <w:w w:val="105"/>
                <w:sz w:val="18"/>
              </w:rPr>
              <w:t>20</w:t>
            </w:r>
          </w:p>
        </w:tc>
      </w:tr>
      <w:tr w:rsidR="00B75233">
        <w:trPr>
          <w:trHeight w:val="721"/>
        </w:trPr>
        <w:tc>
          <w:tcPr>
            <w:tcW w:w="826" w:type="dxa"/>
            <w:vMerge/>
            <w:tcBorders>
              <w:top w:val="nil"/>
            </w:tcBorders>
          </w:tcPr>
          <w:p w:rsidR="00B75233" w:rsidRDefault="00B75233">
            <w:pPr>
              <w:rPr>
                <w:sz w:val="2"/>
                <w:szCs w:val="2"/>
              </w:rPr>
            </w:pPr>
          </w:p>
        </w:tc>
        <w:tc>
          <w:tcPr>
            <w:tcW w:w="852" w:type="dxa"/>
            <w:vMerge w:val="restart"/>
          </w:tcPr>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153A98">
            <w:pPr>
              <w:pStyle w:val="TableParagraph"/>
              <w:spacing w:before="118" w:line="244" w:lineRule="auto"/>
              <w:ind w:left="337" w:right="305"/>
              <w:jc w:val="both"/>
              <w:rPr>
                <w:sz w:val="18"/>
              </w:rPr>
            </w:pPr>
            <w:r>
              <w:rPr>
                <w:w w:val="105"/>
                <w:sz w:val="18"/>
              </w:rPr>
              <w:t>效益指标</w:t>
            </w:r>
          </w:p>
          <w:p w:rsidR="00B75233" w:rsidRDefault="00153A98">
            <w:pPr>
              <w:pStyle w:val="TableParagraph"/>
              <w:spacing w:line="228" w:lineRule="exact"/>
              <w:ind w:left="52"/>
              <w:rPr>
                <w:sz w:val="18"/>
              </w:rPr>
            </w:pPr>
            <w:r>
              <w:rPr>
                <w:w w:val="105"/>
                <w:sz w:val="18"/>
              </w:rPr>
              <w:t>（40分）</w:t>
            </w:r>
          </w:p>
        </w:tc>
        <w:tc>
          <w:tcPr>
            <w:tcW w:w="1063" w:type="dxa"/>
          </w:tcPr>
          <w:p w:rsidR="00B75233" w:rsidRDefault="00153A98">
            <w:pPr>
              <w:pStyle w:val="TableParagraph"/>
              <w:spacing w:before="25" w:line="244" w:lineRule="auto"/>
              <w:ind w:left="346" w:right="93" w:hanging="190"/>
              <w:rPr>
                <w:sz w:val="18"/>
              </w:rPr>
            </w:pPr>
            <w:r>
              <w:rPr>
                <w:w w:val="105"/>
                <w:sz w:val="18"/>
              </w:rPr>
              <w:t>社会效益指标</w:t>
            </w:r>
          </w:p>
          <w:p w:rsidR="00B75233" w:rsidRDefault="00153A98">
            <w:pPr>
              <w:pStyle w:val="TableParagraph"/>
              <w:spacing w:line="205" w:lineRule="exact"/>
              <w:ind w:left="157"/>
              <w:rPr>
                <w:sz w:val="18"/>
              </w:rPr>
            </w:pPr>
            <w:r>
              <w:rPr>
                <w:w w:val="105"/>
                <w:sz w:val="18"/>
              </w:rPr>
              <w:t>（10分）</w:t>
            </w:r>
          </w:p>
        </w:tc>
        <w:tc>
          <w:tcPr>
            <w:tcW w:w="3436" w:type="dxa"/>
            <w:gridSpan w:val="2"/>
          </w:tcPr>
          <w:p w:rsidR="00B75233" w:rsidRDefault="00B75233">
            <w:pPr>
              <w:pStyle w:val="TableParagraph"/>
              <w:spacing w:before="8"/>
              <w:rPr>
                <w:rFonts w:ascii="Times New Roman"/>
              </w:rPr>
            </w:pPr>
          </w:p>
          <w:p w:rsidR="00B75233" w:rsidRDefault="00153A98">
            <w:pPr>
              <w:pStyle w:val="TableParagraph"/>
              <w:ind w:left="779"/>
              <w:rPr>
                <w:sz w:val="18"/>
              </w:rPr>
            </w:pPr>
            <w:r>
              <w:rPr>
                <w:w w:val="105"/>
                <w:sz w:val="18"/>
              </w:rPr>
              <w:t>提升城市生态基础设施</w:t>
            </w:r>
          </w:p>
        </w:tc>
        <w:tc>
          <w:tcPr>
            <w:tcW w:w="1730" w:type="dxa"/>
          </w:tcPr>
          <w:p w:rsidR="00B75233" w:rsidRDefault="00B75233">
            <w:pPr>
              <w:pStyle w:val="TableParagraph"/>
              <w:spacing w:before="8"/>
              <w:rPr>
                <w:rFonts w:ascii="Times New Roman"/>
              </w:rPr>
            </w:pPr>
          </w:p>
          <w:p w:rsidR="00B75233" w:rsidRDefault="00153A98">
            <w:pPr>
              <w:pStyle w:val="TableParagraph"/>
              <w:ind w:left="133" w:right="111"/>
              <w:jc w:val="center"/>
              <w:rPr>
                <w:sz w:val="18"/>
              </w:rPr>
            </w:pPr>
            <w:r>
              <w:rPr>
                <w:w w:val="105"/>
                <w:sz w:val="18"/>
              </w:rPr>
              <w:t>有所提升</w:t>
            </w:r>
          </w:p>
        </w:tc>
        <w:tc>
          <w:tcPr>
            <w:tcW w:w="1560" w:type="dxa"/>
          </w:tcPr>
          <w:p w:rsidR="00B75233" w:rsidRDefault="00B75233">
            <w:pPr>
              <w:pStyle w:val="TableParagraph"/>
              <w:spacing w:before="8"/>
              <w:rPr>
                <w:rFonts w:ascii="Times New Roman"/>
              </w:rPr>
            </w:pPr>
          </w:p>
          <w:p w:rsidR="00B75233" w:rsidRDefault="00153A98">
            <w:pPr>
              <w:pStyle w:val="TableParagraph"/>
              <w:ind w:left="99" w:right="74"/>
              <w:jc w:val="center"/>
              <w:rPr>
                <w:sz w:val="18"/>
              </w:rPr>
            </w:pPr>
            <w:r>
              <w:rPr>
                <w:w w:val="105"/>
                <w:sz w:val="18"/>
              </w:rPr>
              <w:t>有所提升</w:t>
            </w:r>
          </w:p>
        </w:tc>
        <w:tc>
          <w:tcPr>
            <w:tcW w:w="1548" w:type="dxa"/>
          </w:tcPr>
          <w:p w:rsidR="00B75233" w:rsidRDefault="00B75233">
            <w:pPr>
              <w:pStyle w:val="TableParagraph"/>
              <w:spacing w:before="8"/>
              <w:rPr>
                <w:rFonts w:ascii="Times New Roman"/>
              </w:rPr>
            </w:pPr>
          </w:p>
          <w:p w:rsidR="00B75233" w:rsidRDefault="00153A98">
            <w:pPr>
              <w:pStyle w:val="TableParagraph"/>
              <w:ind w:left="49" w:right="19"/>
              <w:jc w:val="center"/>
              <w:rPr>
                <w:sz w:val="18"/>
              </w:rPr>
            </w:pPr>
            <w:r>
              <w:rPr>
                <w:w w:val="105"/>
                <w:sz w:val="18"/>
              </w:rPr>
              <w:t>10</w:t>
            </w:r>
          </w:p>
        </w:tc>
      </w:tr>
      <w:tr w:rsidR="00B75233">
        <w:trPr>
          <w:trHeight w:val="721"/>
        </w:trPr>
        <w:tc>
          <w:tcPr>
            <w:tcW w:w="826" w:type="dxa"/>
            <w:vMerge/>
            <w:tcBorders>
              <w:top w:val="nil"/>
            </w:tcBorders>
          </w:tcPr>
          <w:p w:rsidR="00B75233" w:rsidRDefault="00B75233">
            <w:pPr>
              <w:rPr>
                <w:sz w:val="2"/>
                <w:szCs w:val="2"/>
              </w:rPr>
            </w:pPr>
          </w:p>
        </w:tc>
        <w:tc>
          <w:tcPr>
            <w:tcW w:w="852" w:type="dxa"/>
            <w:vMerge/>
            <w:tcBorders>
              <w:top w:val="nil"/>
            </w:tcBorders>
          </w:tcPr>
          <w:p w:rsidR="00B75233" w:rsidRDefault="00B75233">
            <w:pPr>
              <w:rPr>
                <w:sz w:val="2"/>
                <w:szCs w:val="2"/>
              </w:rPr>
            </w:pPr>
          </w:p>
        </w:tc>
        <w:tc>
          <w:tcPr>
            <w:tcW w:w="1063" w:type="dxa"/>
          </w:tcPr>
          <w:p w:rsidR="00B75233" w:rsidRDefault="00153A98">
            <w:pPr>
              <w:pStyle w:val="TableParagraph"/>
              <w:spacing w:before="26" w:line="244" w:lineRule="auto"/>
              <w:ind w:left="346" w:right="93" w:hanging="190"/>
              <w:rPr>
                <w:sz w:val="18"/>
              </w:rPr>
            </w:pPr>
            <w:r>
              <w:rPr>
                <w:w w:val="105"/>
                <w:sz w:val="18"/>
              </w:rPr>
              <w:t>生态效益指标</w:t>
            </w:r>
          </w:p>
          <w:p w:rsidR="00B75233" w:rsidRDefault="00153A98">
            <w:pPr>
              <w:pStyle w:val="TableParagraph"/>
              <w:spacing w:line="205" w:lineRule="exact"/>
              <w:ind w:left="157"/>
              <w:rPr>
                <w:sz w:val="18"/>
              </w:rPr>
            </w:pPr>
            <w:r>
              <w:rPr>
                <w:w w:val="105"/>
                <w:sz w:val="18"/>
              </w:rPr>
              <w:t>（10分）</w:t>
            </w:r>
          </w:p>
        </w:tc>
        <w:tc>
          <w:tcPr>
            <w:tcW w:w="3436" w:type="dxa"/>
            <w:gridSpan w:val="2"/>
          </w:tcPr>
          <w:p w:rsidR="00B75233" w:rsidRDefault="00B75233">
            <w:pPr>
              <w:pStyle w:val="TableParagraph"/>
              <w:spacing w:before="7"/>
              <w:rPr>
                <w:rFonts w:ascii="Times New Roman"/>
              </w:rPr>
            </w:pPr>
          </w:p>
          <w:p w:rsidR="00B75233" w:rsidRDefault="00153A98">
            <w:pPr>
              <w:pStyle w:val="TableParagraph"/>
              <w:ind w:left="969"/>
              <w:rPr>
                <w:sz w:val="18"/>
              </w:rPr>
            </w:pPr>
            <w:r>
              <w:rPr>
                <w:w w:val="105"/>
                <w:sz w:val="18"/>
              </w:rPr>
              <w:t>优化城市生态环境</w:t>
            </w:r>
          </w:p>
        </w:tc>
        <w:tc>
          <w:tcPr>
            <w:tcW w:w="1730" w:type="dxa"/>
          </w:tcPr>
          <w:p w:rsidR="00B75233" w:rsidRDefault="00B75233">
            <w:pPr>
              <w:pStyle w:val="TableParagraph"/>
              <w:spacing w:before="7"/>
              <w:rPr>
                <w:rFonts w:ascii="Times New Roman"/>
              </w:rPr>
            </w:pPr>
          </w:p>
          <w:p w:rsidR="00B75233" w:rsidRDefault="00153A98">
            <w:pPr>
              <w:pStyle w:val="TableParagraph"/>
              <w:ind w:left="133" w:right="111"/>
              <w:jc w:val="center"/>
              <w:rPr>
                <w:sz w:val="18"/>
              </w:rPr>
            </w:pPr>
            <w:r>
              <w:rPr>
                <w:w w:val="105"/>
                <w:sz w:val="18"/>
              </w:rPr>
              <w:t>有所提升</w:t>
            </w:r>
          </w:p>
        </w:tc>
        <w:tc>
          <w:tcPr>
            <w:tcW w:w="1560" w:type="dxa"/>
          </w:tcPr>
          <w:p w:rsidR="00B75233" w:rsidRDefault="00B75233">
            <w:pPr>
              <w:pStyle w:val="TableParagraph"/>
              <w:spacing w:before="7"/>
              <w:rPr>
                <w:rFonts w:ascii="Times New Roman"/>
              </w:rPr>
            </w:pPr>
          </w:p>
          <w:p w:rsidR="00B75233" w:rsidRDefault="00153A98">
            <w:pPr>
              <w:pStyle w:val="TableParagraph"/>
              <w:ind w:left="99" w:right="74"/>
              <w:jc w:val="center"/>
              <w:rPr>
                <w:sz w:val="18"/>
              </w:rPr>
            </w:pPr>
            <w:r>
              <w:rPr>
                <w:w w:val="105"/>
                <w:sz w:val="18"/>
              </w:rPr>
              <w:t>有所提升</w:t>
            </w:r>
          </w:p>
        </w:tc>
        <w:tc>
          <w:tcPr>
            <w:tcW w:w="1548" w:type="dxa"/>
          </w:tcPr>
          <w:p w:rsidR="00B75233" w:rsidRDefault="00B75233">
            <w:pPr>
              <w:pStyle w:val="TableParagraph"/>
              <w:spacing w:before="7"/>
              <w:rPr>
                <w:rFonts w:ascii="Times New Roman"/>
              </w:rPr>
            </w:pPr>
          </w:p>
          <w:p w:rsidR="00B75233" w:rsidRDefault="00153A98">
            <w:pPr>
              <w:pStyle w:val="TableParagraph"/>
              <w:ind w:left="49" w:right="19"/>
              <w:jc w:val="center"/>
              <w:rPr>
                <w:sz w:val="18"/>
              </w:rPr>
            </w:pPr>
            <w:r>
              <w:rPr>
                <w:w w:val="105"/>
                <w:sz w:val="18"/>
              </w:rPr>
              <w:t>10</w:t>
            </w:r>
          </w:p>
        </w:tc>
      </w:tr>
      <w:tr w:rsidR="00B75233">
        <w:trPr>
          <w:trHeight w:val="721"/>
        </w:trPr>
        <w:tc>
          <w:tcPr>
            <w:tcW w:w="826" w:type="dxa"/>
            <w:vMerge/>
            <w:tcBorders>
              <w:top w:val="nil"/>
            </w:tcBorders>
          </w:tcPr>
          <w:p w:rsidR="00B75233" w:rsidRDefault="00B75233">
            <w:pPr>
              <w:rPr>
                <w:sz w:val="2"/>
                <w:szCs w:val="2"/>
              </w:rPr>
            </w:pPr>
          </w:p>
        </w:tc>
        <w:tc>
          <w:tcPr>
            <w:tcW w:w="852" w:type="dxa"/>
            <w:vMerge/>
            <w:tcBorders>
              <w:top w:val="nil"/>
            </w:tcBorders>
          </w:tcPr>
          <w:p w:rsidR="00B75233" w:rsidRDefault="00B75233">
            <w:pPr>
              <w:rPr>
                <w:sz w:val="2"/>
                <w:szCs w:val="2"/>
              </w:rPr>
            </w:pPr>
          </w:p>
        </w:tc>
        <w:tc>
          <w:tcPr>
            <w:tcW w:w="1063" w:type="dxa"/>
          </w:tcPr>
          <w:p w:rsidR="00B75233" w:rsidRDefault="00153A98">
            <w:pPr>
              <w:pStyle w:val="TableParagraph"/>
              <w:spacing w:before="25" w:line="244" w:lineRule="auto"/>
              <w:ind w:left="346" w:right="18" w:hanging="284"/>
              <w:rPr>
                <w:sz w:val="18"/>
              </w:rPr>
            </w:pPr>
            <w:r>
              <w:rPr>
                <w:w w:val="105"/>
                <w:sz w:val="18"/>
              </w:rPr>
              <w:t>可持续影响指标</w:t>
            </w:r>
          </w:p>
          <w:p w:rsidR="00B75233" w:rsidRDefault="00153A98">
            <w:pPr>
              <w:pStyle w:val="TableParagraph"/>
              <w:spacing w:line="206" w:lineRule="exact"/>
              <w:ind w:left="157"/>
              <w:rPr>
                <w:sz w:val="18"/>
              </w:rPr>
            </w:pPr>
            <w:r>
              <w:rPr>
                <w:w w:val="105"/>
                <w:sz w:val="18"/>
              </w:rPr>
              <w:t>（20分）</w:t>
            </w:r>
          </w:p>
        </w:tc>
        <w:tc>
          <w:tcPr>
            <w:tcW w:w="3436" w:type="dxa"/>
            <w:gridSpan w:val="2"/>
          </w:tcPr>
          <w:p w:rsidR="00B75233" w:rsidRDefault="00B75233">
            <w:pPr>
              <w:pStyle w:val="TableParagraph"/>
              <w:spacing w:before="8"/>
              <w:rPr>
                <w:rFonts w:ascii="Times New Roman"/>
              </w:rPr>
            </w:pPr>
          </w:p>
          <w:p w:rsidR="00B75233" w:rsidRDefault="00153A98">
            <w:pPr>
              <w:pStyle w:val="TableParagraph"/>
              <w:ind w:left="969"/>
              <w:rPr>
                <w:sz w:val="18"/>
              </w:rPr>
            </w:pPr>
            <w:r>
              <w:rPr>
                <w:w w:val="105"/>
                <w:sz w:val="18"/>
              </w:rPr>
              <w:t>全面提升城市形象</w:t>
            </w:r>
          </w:p>
        </w:tc>
        <w:tc>
          <w:tcPr>
            <w:tcW w:w="1730" w:type="dxa"/>
          </w:tcPr>
          <w:p w:rsidR="00B75233" w:rsidRDefault="00B75233">
            <w:pPr>
              <w:pStyle w:val="TableParagraph"/>
              <w:spacing w:before="8"/>
              <w:rPr>
                <w:rFonts w:ascii="Times New Roman"/>
              </w:rPr>
            </w:pPr>
          </w:p>
          <w:p w:rsidR="00B75233" w:rsidRDefault="00153A98">
            <w:pPr>
              <w:pStyle w:val="TableParagraph"/>
              <w:ind w:left="133" w:right="111"/>
              <w:jc w:val="center"/>
              <w:rPr>
                <w:sz w:val="18"/>
              </w:rPr>
            </w:pPr>
            <w:r>
              <w:rPr>
                <w:w w:val="105"/>
                <w:sz w:val="18"/>
              </w:rPr>
              <w:t>有所提升</w:t>
            </w:r>
          </w:p>
        </w:tc>
        <w:tc>
          <w:tcPr>
            <w:tcW w:w="1560" w:type="dxa"/>
          </w:tcPr>
          <w:p w:rsidR="00B75233" w:rsidRDefault="00B75233">
            <w:pPr>
              <w:pStyle w:val="TableParagraph"/>
              <w:spacing w:before="8"/>
              <w:rPr>
                <w:rFonts w:ascii="Times New Roman"/>
              </w:rPr>
            </w:pPr>
          </w:p>
          <w:p w:rsidR="00B75233" w:rsidRDefault="00153A98">
            <w:pPr>
              <w:pStyle w:val="TableParagraph"/>
              <w:ind w:left="99" w:right="74"/>
              <w:jc w:val="center"/>
              <w:rPr>
                <w:sz w:val="18"/>
              </w:rPr>
            </w:pPr>
            <w:r>
              <w:rPr>
                <w:w w:val="105"/>
                <w:sz w:val="18"/>
              </w:rPr>
              <w:t>有所提升</w:t>
            </w:r>
          </w:p>
        </w:tc>
        <w:tc>
          <w:tcPr>
            <w:tcW w:w="1548" w:type="dxa"/>
          </w:tcPr>
          <w:p w:rsidR="00B75233" w:rsidRDefault="00B75233">
            <w:pPr>
              <w:pStyle w:val="TableParagraph"/>
              <w:spacing w:before="8"/>
              <w:rPr>
                <w:rFonts w:ascii="Times New Roman"/>
              </w:rPr>
            </w:pPr>
          </w:p>
          <w:p w:rsidR="00B75233" w:rsidRDefault="00153A98">
            <w:pPr>
              <w:pStyle w:val="TableParagraph"/>
              <w:ind w:left="49" w:right="19"/>
              <w:jc w:val="center"/>
              <w:rPr>
                <w:sz w:val="18"/>
              </w:rPr>
            </w:pPr>
            <w:r>
              <w:rPr>
                <w:w w:val="105"/>
                <w:sz w:val="18"/>
              </w:rPr>
              <w:t>20</w:t>
            </w:r>
          </w:p>
        </w:tc>
      </w:tr>
      <w:tr w:rsidR="00B75233">
        <w:trPr>
          <w:trHeight w:val="496"/>
        </w:trPr>
        <w:tc>
          <w:tcPr>
            <w:tcW w:w="826" w:type="dxa"/>
          </w:tcPr>
          <w:p w:rsidR="00B75233" w:rsidRDefault="00153A98">
            <w:pPr>
              <w:pStyle w:val="TableParagraph"/>
              <w:spacing w:before="148"/>
              <w:ind w:left="230"/>
              <w:rPr>
                <w:sz w:val="18"/>
              </w:rPr>
            </w:pPr>
            <w:r>
              <w:rPr>
                <w:w w:val="105"/>
                <w:sz w:val="18"/>
              </w:rPr>
              <w:t>总分</w:t>
            </w:r>
          </w:p>
        </w:tc>
        <w:tc>
          <w:tcPr>
            <w:tcW w:w="10189" w:type="dxa"/>
            <w:gridSpan w:val="7"/>
          </w:tcPr>
          <w:p w:rsidR="00B75233" w:rsidRDefault="00153A98">
            <w:pPr>
              <w:pStyle w:val="TableParagraph"/>
              <w:spacing w:before="148"/>
              <w:ind w:left="4842" w:right="4812"/>
              <w:jc w:val="center"/>
              <w:rPr>
                <w:sz w:val="18"/>
              </w:rPr>
            </w:pPr>
            <w:r>
              <w:rPr>
                <w:w w:val="105"/>
                <w:sz w:val="18"/>
              </w:rPr>
              <w:t>100</w:t>
            </w:r>
          </w:p>
        </w:tc>
      </w:tr>
      <w:tr w:rsidR="00B75233">
        <w:trPr>
          <w:trHeight w:val="1189"/>
        </w:trPr>
        <w:tc>
          <w:tcPr>
            <w:tcW w:w="826" w:type="dxa"/>
          </w:tcPr>
          <w:p w:rsidR="00B75233" w:rsidRDefault="00153A98">
            <w:pPr>
              <w:pStyle w:val="TableParagraph"/>
              <w:spacing w:before="143" w:line="244" w:lineRule="auto"/>
              <w:ind w:left="40" w:right="15"/>
              <w:jc w:val="center"/>
              <w:rPr>
                <w:sz w:val="18"/>
              </w:rPr>
            </w:pPr>
            <w:r>
              <w:rPr>
                <w:sz w:val="18"/>
              </w:rPr>
              <w:t>偏差大或目标未完成原因分</w:t>
            </w:r>
            <w:r>
              <w:rPr>
                <w:w w:val="105"/>
                <w:sz w:val="18"/>
              </w:rPr>
              <w:t>析</w:t>
            </w:r>
          </w:p>
        </w:tc>
        <w:tc>
          <w:tcPr>
            <w:tcW w:w="10189" w:type="dxa"/>
            <w:gridSpan w:val="7"/>
          </w:tcPr>
          <w:p w:rsidR="00B75233" w:rsidRDefault="00B75233">
            <w:pPr>
              <w:pStyle w:val="TableParagraph"/>
              <w:rPr>
                <w:rFonts w:ascii="Times New Roman"/>
                <w:sz w:val="18"/>
              </w:rPr>
            </w:pPr>
          </w:p>
          <w:p w:rsidR="00B75233" w:rsidRDefault="00B75233">
            <w:pPr>
              <w:pStyle w:val="TableParagraph"/>
              <w:spacing w:before="11"/>
              <w:rPr>
                <w:rFonts w:ascii="Times New Roman"/>
                <w:sz w:val="24"/>
              </w:rPr>
            </w:pPr>
          </w:p>
          <w:p w:rsidR="00B75233" w:rsidRDefault="00153A98">
            <w:pPr>
              <w:pStyle w:val="TableParagraph"/>
              <w:ind w:left="28"/>
              <w:jc w:val="center"/>
              <w:rPr>
                <w:sz w:val="18"/>
              </w:rPr>
            </w:pPr>
            <w:r>
              <w:rPr>
                <w:w w:val="103"/>
                <w:sz w:val="18"/>
              </w:rPr>
              <w:t>无</w:t>
            </w:r>
          </w:p>
        </w:tc>
      </w:tr>
      <w:tr w:rsidR="00B75233">
        <w:trPr>
          <w:trHeight w:val="1189"/>
        </w:trPr>
        <w:tc>
          <w:tcPr>
            <w:tcW w:w="826" w:type="dxa"/>
          </w:tcPr>
          <w:p w:rsidR="00B75233" w:rsidRDefault="00B75233">
            <w:pPr>
              <w:pStyle w:val="TableParagraph"/>
              <w:spacing w:before="8"/>
              <w:rPr>
                <w:rFonts w:ascii="Times New Roman"/>
              </w:rPr>
            </w:pPr>
          </w:p>
          <w:p w:rsidR="00B75233" w:rsidRDefault="00153A98">
            <w:pPr>
              <w:pStyle w:val="TableParagraph"/>
              <w:spacing w:line="244" w:lineRule="auto"/>
              <w:ind w:left="40" w:right="15"/>
              <w:jc w:val="both"/>
              <w:rPr>
                <w:sz w:val="18"/>
              </w:rPr>
            </w:pPr>
            <w:r>
              <w:rPr>
                <w:spacing w:val="-5"/>
                <w:w w:val="105"/>
                <w:sz w:val="18"/>
              </w:rPr>
              <w:t>改进措施及结果应</w:t>
            </w:r>
            <w:r>
              <w:rPr>
                <w:w w:val="105"/>
                <w:sz w:val="18"/>
              </w:rPr>
              <w:t>用方案</w:t>
            </w:r>
          </w:p>
        </w:tc>
        <w:tc>
          <w:tcPr>
            <w:tcW w:w="10189" w:type="dxa"/>
            <w:gridSpan w:val="7"/>
          </w:tcPr>
          <w:p w:rsidR="00B75233" w:rsidRDefault="00B75233">
            <w:pPr>
              <w:pStyle w:val="TableParagraph"/>
              <w:rPr>
                <w:rFonts w:ascii="Times New Roman"/>
                <w:sz w:val="18"/>
              </w:rPr>
            </w:pPr>
          </w:p>
          <w:p w:rsidR="00B75233" w:rsidRDefault="00B75233">
            <w:pPr>
              <w:pStyle w:val="TableParagraph"/>
              <w:spacing w:before="10"/>
              <w:rPr>
                <w:rFonts w:ascii="Times New Roman"/>
                <w:sz w:val="24"/>
              </w:rPr>
            </w:pPr>
          </w:p>
          <w:p w:rsidR="00B75233" w:rsidRDefault="00153A98">
            <w:pPr>
              <w:pStyle w:val="TableParagraph"/>
              <w:ind w:left="28"/>
              <w:jc w:val="center"/>
              <w:rPr>
                <w:sz w:val="18"/>
              </w:rPr>
            </w:pPr>
            <w:r>
              <w:rPr>
                <w:w w:val="103"/>
                <w:sz w:val="18"/>
              </w:rPr>
              <w:t>无</w:t>
            </w:r>
          </w:p>
        </w:tc>
      </w:tr>
      <w:tr w:rsidR="00B75233">
        <w:trPr>
          <w:trHeight w:val="1189"/>
        </w:trPr>
        <w:tc>
          <w:tcPr>
            <w:tcW w:w="826" w:type="dxa"/>
          </w:tcPr>
          <w:p w:rsidR="00B75233" w:rsidRDefault="00B75233">
            <w:pPr>
              <w:pStyle w:val="TableParagraph"/>
              <w:spacing w:before="7"/>
              <w:rPr>
                <w:rFonts w:ascii="Times New Roman"/>
              </w:rPr>
            </w:pPr>
          </w:p>
          <w:p w:rsidR="00B75233" w:rsidRDefault="00153A98">
            <w:pPr>
              <w:pStyle w:val="TableParagraph"/>
              <w:spacing w:line="244" w:lineRule="auto"/>
              <w:ind w:left="40" w:right="15"/>
              <w:jc w:val="both"/>
              <w:rPr>
                <w:sz w:val="18"/>
              </w:rPr>
            </w:pPr>
            <w:r>
              <w:rPr>
                <w:spacing w:val="-5"/>
                <w:w w:val="105"/>
                <w:sz w:val="18"/>
              </w:rPr>
              <w:t>单位主要负责人签</w:t>
            </w:r>
            <w:r>
              <w:rPr>
                <w:w w:val="105"/>
                <w:sz w:val="18"/>
              </w:rPr>
              <w:t>批意见</w:t>
            </w:r>
          </w:p>
        </w:tc>
        <w:tc>
          <w:tcPr>
            <w:tcW w:w="10189" w:type="dxa"/>
            <w:gridSpan w:val="7"/>
          </w:tcPr>
          <w:p w:rsidR="00B75233" w:rsidRDefault="00B75233">
            <w:pPr>
              <w:pStyle w:val="TableParagraph"/>
              <w:rPr>
                <w:rFonts w:ascii="Times New Roman"/>
                <w:sz w:val="18"/>
              </w:rPr>
            </w:pPr>
          </w:p>
          <w:p w:rsidR="00B75233" w:rsidRDefault="00B75233">
            <w:pPr>
              <w:pStyle w:val="TableParagraph"/>
              <w:spacing w:before="10"/>
              <w:rPr>
                <w:rFonts w:ascii="Times New Roman"/>
                <w:sz w:val="24"/>
              </w:rPr>
            </w:pPr>
          </w:p>
          <w:p w:rsidR="00B75233" w:rsidRDefault="00153A98">
            <w:pPr>
              <w:pStyle w:val="TableParagraph"/>
              <w:ind w:right="2058"/>
              <w:jc w:val="right"/>
              <w:rPr>
                <w:sz w:val="18"/>
              </w:rPr>
            </w:pPr>
            <w:r>
              <w:rPr>
                <w:sz w:val="18"/>
              </w:rPr>
              <w:t>签名：年月日</w:t>
            </w:r>
          </w:p>
        </w:tc>
      </w:tr>
    </w:tbl>
    <w:p w:rsidR="00B75233" w:rsidRDefault="00B75233">
      <w:pPr>
        <w:jc w:val="right"/>
        <w:rPr>
          <w:sz w:val="18"/>
        </w:rPr>
        <w:sectPr w:rsidR="00B75233">
          <w:headerReference w:type="default" r:id="rId89"/>
          <w:footerReference w:type="default" r:id="rId90"/>
          <w:pgSz w:w="11910" w:h="16840"/>
          <w:pgMar w:top="1560" w:right="0" w:bottom="2540" w:left="140" w:header="898" w:footer="2348" w:gutter="0"/>
          <w:cols w:space="720"/>
        </w:sectPr>
      </w:pPr>
    </w:p>
    <w:p w:rsidR="00B75233" w:rsidRDefault="00153A98">
      <w:pPr>
        <w:pStyle w:val="a3"/>
        <w:spacing w:before="10"/>
        <w:rPr>
          <w:rFonts w:ascii="Times New Roman"/>
          <w:sz w:val="8"/>
        </w:rPr>
      </w:pPr>
      <w:r>
        <w:rPr>
          <w:noProof/>
          <w:lang w:val="en-US" w:bidi="ar-SA"/>
        </w:rPr>
        <w:lastRenderedPageBreak/>
        <mc:AlternateContent>
          <mc:Choice Requires="wps">
            <w:drawing>
              <wp:anchor distT="0" distB="0" distL="114300" distR="114300" simplePos="0" relativeHeight="251708416" behindDoc="1" locked="0" layoutInCell="1" allowOverlap="1">
                <wp:simplePos x="0" y="0"/>
                <wp:positionH relativeFrom="page">
                  <wp:posOffset>555625</wp:posOffset>
                </wp:positionH>
                <wp:positionV relativeFrom="page">
                  <wp:posOffset>4826635</wp:posOffset>
                </wp:positionV>
                <wp:extent cx="144780" cy="144780"/>
                <wp:effectExtent l="0" t="0" r="0" b="0"/>
                <wp:wrapNone/>
                <wp:docPr id="49" name="文本框 50"/>
                <wp:cNvGraphicFramePr/>
                <a:graphic xmlns:a="http://schemas.openxmlformats.org/drawingml/2006/main">
                  <a:graphicData uri="http://schemas.microsoft.com/office/word/2010/wordprocessingShape">
                    <wps:wsp>
                      <wps:cNvSpPr txBox="1"/>
                      <wps:spPr>
                        <a:xfrm>
                          <a:off x="0" y="0"/>
                          <a:ext cx="144780" cy="144780"/>
                        </a:xfrm>
                        <a:prstGeom prst="rect">
                          <a:avLst/>
                        </a:prstGeom>
                        <a:noFill/>
                        <a:ln>
                          <a:noFill/>
                        </a:ln>
                      </wps:spPr>
                      <wps:txbx>
                        <w:txbxContent>
                          <w:p w:rsidR="00153A98" w:rsidRDefault="00153A98">
                            <w:pPr>
                              <w:spacing w:line="226" w:lineRule="exact"/>
                              <w:ind w:left="20"/>
                              <w:rPr>
                                <w:sz w:val="18"/>
                              </w:rPr>
                            </w:pPr>
                            <w:r>
                              <w:rPr>
                                <w:w w:val="103"/>
                                <w:sz w:val="18"/>
                              </w:rPr>
                              <w:t>（</w:t>
                            </w:r>
                          </w:p>
                        </w:txbxContent>
                      </wps:txbx>
                      <wps:bodyPr vert="vert" lIns="0" tIns="0" rIns="0" bIns="0" upright="1"/>
                    </wps:wsp>
                  </a:graphicData>
                </a:graphic>
              </wp:anchor>
            </w:drawing>
          </mc:Choice>
          <mc:Fallback>
            <w:pict>
              <v:shape id="文本框 50" o:spid="_x0000_s1074" type="#_x0000_t202" style="position:absolute;margin-left:43.75pt;margin-top:380.05pt;width:11.4pt;height:11.4pt;z-index:-2516080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" filled="f" stroked="f">
                <v:textbox style="layout-flow:vertical" inset="0,0,0,0">
                  <w:txbxContent>
                    <w:p w:rsidR="00153A98" w:rsidRDefault="00153A98">
                      <w:pPr>
                        <w:spacing w:line="226" w:lineRule="exact"/>
                        <w:ind w:left="20"/>
                        <w:rPr>
                          <w:sz w:val="18"/>
                        </w:rPr>
                      </w:pPr>
                      <w:r>
                        <w:rPr>
                          <w:w w:val="103"/>
                          <w:sz w:val="18"/>
                        </w:rPr>
                        <w:t>（</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09440" behindDoc="1" locked="0" layoutInCell="1" allowOverlap="1">
                <wp:simplePos x="0" y="0"/>
                <wp:positionH relativeFrom="page">
                  <wp:posOffset>555625</wp:posOffset>
                </wp:positionH>
                <wp:positionV relativeFrom="page">
                  <wp:posOffset>5422265</wp:posOffset>
                </wp:positionV>
                <wp:extent cx="144780" cy="144780"/>
                <wp:effectExtent l="0" t="0" r="0" b="0"/>
                <wp:wrapNone/>
                <wp:docPr id="50" name="文本框 51"/>
                <wp:cNvGraphicFramePr/>
                <a:graphic xmlns:a="http://schemas.openxmlformats.org/drawingml/2006/main">
                  <a:graphicData uri="http://schemas.microsoft.com/office/word/2010/wordprocessingShape">
                    <wps:wsp>
                      <wps:cNvSpPr txBox="1"/>
                      <wps:spPr>
                        <a:xfrm>
                          <a:off x="0" y="0"/>
                          <a:ext cx="144780" cy="144780"/>
                        </a:xfrm>
                        <a:prstGeom prst="rect">
                          <a:avLst/>
                        </a:prstGeom>
                        <a:noFill/>
                        <a:ln>
                          <a:noFill/>
                        </a:ln>
                      </wps:spPr>
                      <wps:txbx>
                        <w:txbxContent>
                          <w:p w:rsidR="00153A98" w:rsidRDefault="00153A98">
                            <w:pPr>
                              <w:spacing w:line="226" w:lineRule="exact"/>
                              <w:ind w:left="20"/>
                              <w:rPr>
                                <w:sz w:val="18"/>
                              </w:rPr>
                            </w:pPr>
                            <w:r>
                              <w:rPr>
                                <w:w w:val="103"/>
                                <w:sz w:val="18"/>
                              </w:rPr>
                              <w:t>）</w:t>
                            </w:r>
                          </w:p>
                        </w:txbxContent>
                      </wps:txbx>
                      <wps:bodyPr vert="vert" lIns="0" tIns="0" rIns="0" bIns="0" upright="1"/>
                    </wps:wsp>
                  </a:graphicData>
                </a:graphic>
              </wp:anchor>
            </w:drawing>
          </mc:Choice>
          <mc:Fallback>
            <w:pict>
              <v:shape id="文本框 51" o:spid="_x0000_s1075" type="#_x0000_t202" style="position:absolute;margin-left:43.75pt;margin-top:426.95pt;width:11.4pt;height:11.4pt;z-index:-2516070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" filled="f" stroked="f">
                <v:textbox style="layout-flow:vertical" inset="0,0,0,0">
                  <w:txbxContent>
                    <w:p w:rsidR="00153A98" w:rsidRDefault="00153A98">
                      <w:pPr>
                        <w:spacing w:line="226" w:lineRule="exact"/>
                        <w:ind w:left="20"/>
                        <w:rPr>
                          <w:sz w:val="18"/>
                        </w:rPr>
                      </w:pPr>
                      <w:r>
                        <w:rPr>
                          <w:w w:val="103"/>
                          <w:sz w:val="18"/>
                        </w:rPr>
                        <w:t>）</w:t>
                      </w:r>
                    </w:p>
                  </w:txbxContent>
                </v:textbox>
                <w10:wrap anchorx="page" anchory="page"/>
              </v:shape>
            </w:pict>
          </mc:Fallback>
        </mc:AlternateContent>
      </w:r>
    </w:p>
    <w:tbl>
      <w:tblPr>
        <w:tblW w:w="0" w:type="auto"/>
        <w:tblInd w:w="4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826"/>
        <w:gridCol w:w="852"/>
        <w:gridCol w:w="1063"/>
        <w:gridCol w:w="1730"/>
        <w:gridCol w:w="1706"/>
        <w:gridCol w:w="1730"/>
        <w:gridCol w:w="1560"/>
        <w:gridCol w:w="1548"/>
      </w:tblGrid>
      <w:tr w:rsidR="00B75233">
        <w:trPr>
          <w:trHeight w:val="438"/>
        </w:trPr>
        <w:tc>
          <w:tcPr>
            <w:tcW w:w="2741" w:type="dxa"/>
            <w:gridSpan w:val="3"/>
          </w:tcPr>
          <w:p w:rsidR="00B75233" w:rsidRDefault="00153A98">
            <w:pPr>
              <w:pStyle w:val="TableParagraph"/>
              <w:spacing w:before="119"/>
              <w:ind w:left="973" w:right="951"/>
              <w:jc w:val="center"/>
              <w:rPr>
                <w:sz w:val="18"/>
              </w:rPr>
            </w:pPr>
            <w:r>
              <w:rPr>
                <w:w w:val="105"/>
                <w:sz w:val="18"/>
              </w:rPr>
              <w:t>项目名称</w:t>
            </w:r>
          </w:p>
        </w:tc>
        <w:tc>
          <w:tcPr>
            <w:tcW w:w="8274" w:type="dxa"/>
            <w:gridSpan w:val="5"/>
          </w:tcPr>
          <w:p w:rsidR="00B75233" w:rsidRDefault="00153A98">
            <w:pPr>
              <w:pStyle w:val="TableParagraph"/>
              <w:spacing w:before="119"/>
              <w:ind w:left="1947" w:right="1920"/>
              <w:jc w:val="center"/>
              <w:rPr>
                <w:sz w:val="18"/>
              </w:rPr>
            </w:pPr>
            <w:r>
              <w:rPr>
                <w:w w:val="105"/>
                <w:sz w:val="18"/>
              </w:rPr>
              <w:t>重点保障线路景观氛围营造(花径、绿雕、鲜花)项目</w:t>
            </w:r>
          </w:p>
        </w:tc>
      </w:tr>
      <w:tr w:rsidR="00B75233">
        <w:trPr>
          <w:trHeight w:val="438"/>
        </w:trPr>
        <w:tc>
          <w:tcPr>
            <w:tcW w:w="2741" w:type="dxa"/>
            <w:gridSpan w:val="3"/>
          </w:tcPr>
          <w:p w:rsidR="00B75233" w:rsidRDefault="00153A98">
            <w:pPr>
              <w:pStyle w:val="TableParagraph"/>
              <w:spacing w:before="119"/>
              <w:ind w:left="973" w:right="951"/>
              <w:jc w:val="center"/>
              <w:rPr>
                <w:sz w:val="18"/>
              </w:rPr>
            </w:pPr>
            <w:r>
              <w:rPr>
                <w:w w:val="105"/>
                <w:sz w:val="18"/>
              </w:rPr>
              <w:t>主管部门</w:t>
            </w:r>
          </w:p>
        </w:tc>
        <w:tc>
          <w:tcPr>
            <w:tcW w:w="3436" w:type="dxa"/>
            <w:gridSpan w:val="2"/>
          </w:tcPr>
          <w:p w:rsidR="00B75233" w:rsidRDefault="00153A98">
            <w:pPr>
              <w:pStyle w:val="TableParagraph"/>
              <w:spacing w:before="119"/>
              <w:ind w:left="306"/>
              <w:rPr>
                <w:sz w:val="18"/>
              </w:rPr>
            </w:pPr>
            <w:r>
              <w:rPr>
                <w:w w:val="105"/>
                <w:sz w:val="18"/>
              </w:rPr>
              <w:t>武汉市东西湖区住房和城乡建设局</w:t>
            </w:r>
          </w:p>
        </w:tc>
        <w:tc>
          <w:tcPr>
            <w:tcW w:w="1730" w:type="dxa"/>
          </w:tcPr>
          <w:p w:rsidR="00B75233" w:rsidRDefault="00153A98">
            <w:pPr>
              <w:pStyle w:val="TableParagraph"/>
              <w:spacing w:before="119"/>
              <w:ind w:left="133" w:right="111"/>
              <w:jc w:val="center"/>
              <w:rPr>
                <w:sz w:val="18"/>
              </w:rPr>
            </w:pPr>
            <w:r>
              <w:rPr>
                <w:w w:val="105"/>
                <w:sz w:val="18"/>
              </w:rPr>
              <w:t>项目实施单位</w:t>
            </w:r>
          </w:p>
        </w:tc>
        <w:tc>
          <w:tcPr>
            <w:tcW w:w="3108" w:type="dxa"/>
            <w:gridSpan w:val="2"/>
          </w:tcPr>
          <w:p w:rsidR="00B75233" w:rsidRDefault="00153A98">
            <w:pPr>
              <w:pStyle w:val="TableParagraph"/>
              <w:spacing w:before="119"/>
              <w:ind w:left="1254" w:right="1227"/>
              <w:jc w:val="center"/>
              <w:rPr>
                <w:sz w:val="18"/>
              </w:rPr>
            </w:pPr>
            <w:r>
              <w:rPr>
                <w:w w:val="105"/>
                <w:sz w:val="18"/>
              </w:rPr>
              <w:t>园林科</w:t>
            </w:r>
          </w:p>
        </w:tc>
      </w:tr>
      <w:tr w:rsidR="00B75233">
        <w:trPr>
          <w:trHeight w:val="438"/>
        </w:trPr>
        <w:tc>
          <w:tcPr>
            <w:tcW w:w="2741" w:type="dxa"/>
            <w:gridSpan w:val="3"/>
          </w:tcPr>
          <w:p w:rsidR="00B75233" w:rsidRDefault="00153A98">
            <w:pPr>
              <w:pStyle w:val="TableParagraph"/>
              <w:spacing w:before="119"/>
              <w:ind w:left="973" w:right="951"/>
              <w:jc w:val="center"/>
              <w:rPr>
                <w:sz w:val="18"/>
              </w:rPr>
            </w:pPr>
            <w:r>
              <w:rPr>
                <w:w w:val="105"/>
                <w:sz w:val="18"/>
              </w:rPr>
              <w:t>项目类别</w:t>
            </w:r>
          </w:p>
        </w:tc>
        <w:tc>
          <w:tcPr>
            <w:tcW w:w="8274" w:type="dxa"/>
            <w:gridSpan w:val="5"/>
          </w:tcPr>
          <w:p w:rsidR="00B75233" w:rsidRDefault="00153A98">
            <w:pPr>
              <w:pStyle w:val="TableParagraph"/>
              <w:tabs>
                <w:tab w:val="left" w:pos="1645"/>
                <w:tab w:val="left" w:pos="2392"/>
                <w:tab w:val="left" w:pos="3815"/>
              </w:tabs>
              <w:spacing w:before="119"/>
              <w:ind w:left="35"/>
              <w:rPr>
                <w:sz w:val="18"/>
              </w:rPr>
            </w:pPr>
            <w:r>
              <w:rPr>
                <w:w w:val="105"/>
                <w:sz w:val="18"/>
              </w:rPr>
              <w:t>1、部门预算项目</w:t>
            </w:r>
            <w:r>
              <w:rPr>
                <w:w w:val="105"/>
                <w:sz w:val="18"/>
              </w:rPr>
              <w:tab/>
            </w:r>
            <w:r>
              <w:rPr>
                <w:rFonts w:ascii="Wingdings" w:eastAsia="Wingdings" w:hAnsi="Wingdings"/>
                <w:w w:val="105"/>
                <w:position w:val="1"/>
                <w:sz w:val="18"/>
              </w:rPr>
              <w:t></w:t>
            </w:r>
            <w:r>
              <w:rPr>
                <w:rFonts w:ascii="Times New Roman" w:eastAsia="Times New Roman" w:hAnsi="Times New Roman"/>
                <w:w w:val="105"/>
                <w:position w:val="1"/>
                <w:sz w:val="18"/>
              </w:rPr>
              <w:tab/>
            </w:r>
            <w:r>
              <w:rPr>
                <w:w w:val="105"/>
                <w:sz w:val="18"/>
              </w:rPr>
              <w:t>2、区直专项</w:t>
            </w:r>
            <w:r>
              <w:rPr>
                <w:w w:val="105"/>
                <w:sz w:val="18"/>
              </w:rPr>
              <w:tab/>
              <w:t>口</w:t>
            </w:r>
          </w:p>
        </w:tc>
      </w:tr>
      <w:tr w:rsidR="00B75233">
        <w:trPr>
          <w:trHeight w:val="438"/>
        </w:trPr>
        <w:tc>
          <w:tcPr>
            <w:tcW w:w="2741" w:type="dxa"/>
            <w:gridSpan w:val="3"/>
          </w:tcPr>
          <w:p w:rsidR="00B75233" w:rsidRDefault="00153A98">
            <w:pPr>
              <w:pStyle w:val="TableParagraph"/>
              <w:spacing w:before="119"/>
              <w:ind w:left="973" w:right="951"/>
              <w:jc w:val="center"/>
              <w:rPr>
                <w:sz w:val="18"/>
              </w:rPr>
            </w:pPr>
            <w:r>
              <w:rPr>
                <w:w w:val="105"/>
                <w:sz w:val="18"/>
              </w:rPr>
              <w:t>项目属性</w:t>
            </w:r>
          </w:p>
        </w:tc>
        <w:tc>
          <w:tcPr>
            <w:tcW w:w="8274" w:type="dxa"/>
            <w:gridSpan w:val="5"/>
          </w:tcPr>
          <w:p w:rsidR="00B75233" w:rsidRDefault="00153A98">
            <w:pPr>
              <w:pStyle w:val="TableParagraph"/>
              <w:tabs>
                <w:tab w:val="left" w:pos="1648"/>
                <w:tab w:val="left" w:pos="2394"/>
              </w:tabs>
              <w:spacing w:before="119"/>
              <w:ind w:left="35"/>
              <w:rPr>
                <w:sz w:val="18"/>
              </w:rPr>
            </w:pPr>
            <w:r>
              <w:rPr>
                <w:w w:val="105"/>
                <w:sz w:val="18"/>
              </w:rPr>
              <w:t>1、持续性项目</w:t>
            </w:r>
            <w:r>
              <w:rPr>
                <w:w w:val="105"/>
                <w:sz w:val="18"/>
              </w:rPr>
              <w:tab/>
            </w:r>
            <w:r>
              <w:rPr>
                <w:rFonts w:ascii="Wingdings" w:eastAsia="Wingdings" w:hAnsi="Wingdings"/>
                <w:w w:val="105"/>
                <w:position w:val="1"/>
                <w:sz w:val="18"/>
              </w:rPr>
              <w:t></w:t>
            </w:r>
            <w:r>
              <w:rPr>
                <w:rFonts w:ascii="Times New Roman" w:eastAsia="Times New Roman" w:hAnsi="Times New Roman"/>
                <w:w w:val="105"/>
                <w:position w:val="1"/>
                <w:sz w:val="18"/>
              </w:rPr>
              <w:tab/>
            </w:r>
            <w:r>
              <w:rPr>
                <w:w w:val="105"/>
                <w:sz w:val="18"/>
              </w:rPr>
              <w:t>2、新增性项目</w:t>
            </w:r>
            <w:r>
              <w:rPr>
                <w:spacing w:val="9"/>
                <w:w w:val="105"/>
                <w:sz w:val="18"/>
              </w:rPr>
              <w:t xml:space="preserve"> </w:t>
            </w:r>
            <w:r>
              <w:rPr>
                <w:w w:val="105"/>
                <w:sz w:val="18"/>
              </w:rPr>
              <w:t>口</w:t>
            </w:r>
          </w:p>
        </w:tc>
      </w:tr>
      <w:tr w:rsidR="00B75233">
        <w:trPr>
          <w:trHeight w:val="438"/>
        </w:trPr>
        <w:tc>
          <w:tcPr>
            <w:tcW w:w="2741" w:type="dxa"/>
            <w:gridSpan w:val="3"/>
          </w:tcPr>
          <w:p w:rsidR="00B75233" w:rsidRDefault="00153A98">
            <w:pPr>
              <w:pStyle w:val="TableParagraph"/>
              <w:spacing w:before="119"/>
              <w:ind w:left="973" w:right="951"/>
              <w:jc w:val="center"/>
              <w:rPr>
                <w:sz w:val="18"/>
              </w:rPr>
            </w:pPr>
            <w:r>
              <w:rPr>
                <w:w w:val="105"/>
                <w:sz w:val="18"/>
              </w:rPr>
              <w:t>项目类型</w:t>
            </w:r>
          </w:p>
        </w:tc>
        <w:tc>
          <w:tcPr>
            <w:tcW w:w="8274" w:type="dxa"/>
            <w:gridSpan w:val="5"/>
          </w:tcPr>
          <w:p w:rsidR="00B75233" w:rsidRDefault="00153A98">
            <w:pPr>
              <w:pStyle w:val="TableParagraph"/>
              <w:tabs>
                <w:tab w:val="left" w:pos="1648"/>
                <w:tab w:val="left" w:pos="2413"/>
                <w:tab w:val="left" w:pos="3933"/>
                <w:tab w:val="left" w:pos="4580"/>
              </w:tabs>
              <w:spacing w:before="119"/>
              <w:ind w:left="35"/>
              <w:rPr>
                <w:sz w:val="18"/>
              </w:rPr>
            </w:pPr>
            <w:r>
              <w:rPr>
                <w:w w:val="105"/>
                <w:sz w:val="18"/>
              </w:rPr>
              <w:t>1、常年性项目</w:t>
            </w:r>
            <w:r>
              <w:rPr>
                <w:w w:val="105"/>
                <w:sz w:val="18"/>
              </w:rPr>
              <w:tab/>
              <w:t>口</w:t>
            </w:r>
            <w:r>
              <w:rPr>
                <w:w w:val="105"/>
                <w:sz w:val="18"/>
              </w:rPr>
              <w:tab/>
              <w:t>2、延续性项目</w:t>
            </w:r>
            <w:r>
              <w:rPr>
                <w:w w:val="105"/>
                <w:sz w:val="18"/>
              </w:rPr>
              <w:tab/>
            </w:r>
            <w:r>
              <w:rPr>
                <w:rFonts w:ascii="Wingdings" w:eastAsia="Wingdings" w:hAnsi="Wingdings"/>
                <w:w w:val="105"/>
                <w:position w:val="1"/>
                <w:sz w:val="18"/>
              </w:rPr>
              <w:t></w:t>
            </w:r>
            <w:r>
              <w:rPr>
                <w:rFonts w:ascii="Times New Roman" w:eastAsia="Times New Roman" w:hAnsi="Times New Roman"/>
                <w:w w:val="105"/>
                <w:position w:val="1"/>
                <w:sz w:val="18"/>
              </w:rPr>
              <w:tab/>
            </w:r>
            <w:r>
              <w:rPr>
                <w:w w:val="105"/>
                <w:sz w:val="18"/>
              </w:rPr>
              <w:t>3、一次性项目</w:t>
            </w:r>
            <w:r>
              <w:rPr>
                <w:spacing w:val="10"/>
                <w:w w:val="105"/>
                <w:sz w:val="18"/>
              </w:rPr>
              <w:t xml:space="preserve"> </w:t>
            </w:r>
            <w:r>
              <w:rPr>
                <w:w w:val="105"/>
                <w:sz w:val="18"/>
              </w:rPr>
              <w:t>口</w:t>
            </w:r>
          </w:p>
        </w:tc>
      </w:tr>
      <w:tr w:rsidR="00B75233">
        <w:trPr>
          <w:trHeight w:val="476"/>
        </w:trPr>
        <w:tc>
          <w:tcPr>
            <w:tcW w:w="1678" w:type="dxa"/>
            <w:gridSpan w:val="2"/>
            <w:vMerge w:val="restart"/>
          </w:tcPr>
          <w:p w:rsidR="00B75233" w:rsidRDefault="00B75233">
            <w:pPr>
              <w:pStyle w:val="TableParagraph"/>
              <w:spacing w:before="8"/>
              <w:rPr>
                <w:rFonts w:ascii="Times New Roman"/>
                <w:sz w:val="24"/>
              </w:rPr>
            </w:pPr>
          </w:p>
          <w:p w:rsidR="00B75233" w:rsidRDefault="00153A98">
            <w:pPr>
              <w:pStyle w:val="TableParagraph"/>
              <w:ind w:left="58" w:right="39"/>
              <w:jc w:val="center"/>
              <w:rPr>
                <w:sz w:val="18"/>
              </w:rPr>
            </w:pPr>
            <w:r>
              <w:rPr>
                <w:w w:val="105"/>
                <w:sz w:val="18"/>
              </w:rPr>
              <w:t>预算执行情况</w:t>
            </w:r>
          </w:p>
          <w:p w:rsidR="00B75233" w:rsidRDefault="00153A98">
            <w:pPr>
              <w:pStyle w:val="TableParagraph"/>
              <w:spacing w:before="5"/>
              <w:ind w:left="66" w:right="39"/>
              <w:jc w:val="center"/>
              <w:rPr>
                <w:sz w:val="18"/>
              </w:rPr>
            </w:pPr>
            <w:r>
              <w:rPr>
                <w:w w:val="105"/>
                <w:sz w:val="18"/>
              </w:rPr>
              <w:t>（万元）（20分）</w:t>
            </w:r>
          </w:p>
        </w:tc>
        <w:tc>
          <w:tcPr>
            <w:tcW w:w="1063" w:type="dxa"/>
          </w:tcPr>
          <w:p w:rsidR="00B75233" w:rsidRDefault="00B75233">
            <w:pPr>
              <w:pStyle w:val="TableParagraph"/>
              <w:rPr>
                <w:rFonts w:ascii="Times New Roman"/>
                <w:sz w:val="18"/>
              </w:rPr>
            </w:pPr>
          </w:p>
        </w:tc>
        <w:tc>
          <w:tcPr>
            <w:tcW w:w="1730" w:type="dxa"/>
          </w:tcPr>
          <w:p w:rsidR="00B75233" w:rsidRDefault="00153A98">
            <w:pPr>
              <w:pStyle w:val="TableParagraph"/>
              <w:spacing w:before="138"/>
              <w:ind w:left="139" w:right="111"/>
              <w:jc w:val="center"/>
              <w:rPr>
                <w:sz w:val="18"/>
              </w:rPr>
            </w:pPr>
            <w:r>
              <w:rPr>
                <w:w w:val="105"/>
                <w:sz w:val="18"/>
              </w:rPr>
              <w:t>预算数（A）</w:t>
            </w:r>
          </w:p>
        </w:tc>
        <w:tc>
          <w:tcPr>
            <w:tcW w:w="3436" w:type="dxa"/>
            <w:gridSpan w:val="2"/>
          </w:tcPr>
          <w:p w:rsidR="00B75233" w:rsidRDefault="00153A98">
            <w:pPr>
              <w:pStyle w:val="TableParagraph"/>
              <w:spacing w:before="138"/>
              <w:ind w:left="1184" w:right="1152"/>
              <w:jc w:val="center"/>
              <w:rPr>
                <w:sz w:val="18"/>
              </w:rPr>
            </w:pPr>
            <w:r>
              <w:rPr>
                <w:w w:val="105"/>
                <w:sz w:val="18"/>
              </w:rPr>
              <w:t>执行数（B）</w:t>
            </w:r>
          </w:p>
        </w:tc>
        <w:tc>
          <w:tcPr>
            <w:tcW w:w="1560" w:type="dxa"/>
          </w:tcPr>
          <w:p w:rsidR="00B75233" w:rsidRDefault="00153A98">
            <w:pPr>
              <w:pStyle w:val="TableParagraph"/>
              <w:spacing w:before="138"/>
              <w:ind w:left="102" w:right="74"/>
              <w:jc w:val="center"/>
              <w:rPr>
                <w:sz w:val="18"/>
              </w:rPr>
            </w:pPr>
            <w:r>
              <w:rPr>
                <w:w w:val="105"/>
                <w:sz w:val="18"/>
              </w:rPr>
              <w:t>执行率（B/A)</w:t>
            </w:r>
          </w:p>
        </w:tc>
        <w:tc>
          <w:tcPr>
            <w:tcW w:w="1548" w:type="dxa"/>
          </w:tcPr>
          <w:p w:rsidR="00B75233" w:rsidRDefault="00153A98">
            <w:pPr>
              <w:pStyle w:val="TableParagraph"/>
              <w:spacing w:before="20"/>
              <w:ind w:left="47" w:right="19"/>
              <w:jc w:val="center"/>
              <w:rPr>
                <w:sz w:val="18"/>
              </w:rPr>
            </w:pPr>
            <w:r>
              <w:rPr>
                <w:w w:val="105"/>
                <w:sz w:val="18"/>
              </w:rPr>
              <w:t>得分</w:t>
            </w:r>
          </w:p>
          <w:p w:rsidR="00B75233" w:rsidRDefault="00153A98">
            <w:pPr>
              <w:pStyle w:val="TableParagraph"/>
              <w:spacing w:before="5" w:line="201" w:lineRule="exact"/>
              <w:ind w:left="50" w:right="19"/>
              <w:jc w:val="center"/>
              <w:rPr>
                <w:sz w:val="18"/>
              </w:rPr>
            </w:pPr>
            <w:r>
              <w:rPr>
                <w:w w:val="105"/>
                <w:sz w:val="18"/>
              </w:rPr>
              <w:t>（20分*执行率）</w:t>
            </w:r>
          </w:p>
        </w:tc>
      </w:tr>
      <w:tr w:rsidR="00B75233">
        <w:trPr>
          <w:trHeight w:val="507"/>
        </w:trPr>
        <w:tc>
          <w:tcPr>
            <w:tcW w:w="1678" w:type="dxa"/>
            <w:gridSpan w:val="2"/>
            <w:vMerge/>
            <w:tcBorders>
              <w:top w:val="nil"/>
            </w:tcBorders>
          </w:tcPr>
          <w:p w:rsidR="00B75233" w:rsidRDefault="00B75233">
            <w:pPr>
              <w:rPr>
                <w:sz w:val="2"/>
                <w:szCs w:val="2"/>
              </w:rPr>
            </w:pPr>
          </w:p>
        </w:tc>
        <w:tc>
          <w:tcPr>
            <w:tcW w:w="1063" w:type="dxa"/>
          </w:tcPr>
          <w:p w:rsidR="00B75233" w:rsidRDefault="00153A98">
            <w:pPr>
              <w:pStyle w:val="TableParagraph"/>
              <w:spacing w:before="37" w:line="230" w:lineRule="atLeast"/>
              <w:ind w:left="253" w:right="17" w:hanging="190"/>
              <w:rPr>
                <w:sz w:val="18"/>
              </w:rPr>
            </w:pPr>
            <w:r>
              <w:rPr>
                <w:w w:val="105"/>
                <w:sz w:val="18"/>
              </w:rPr>
              <w:t>年度财政资金总额</w:t>
            </w:r>
          </w:p>
        </w:tc>
        <w:tc>
          <w:tcPr>
            <w:tcW w:w="1730" w:type="dxa"/>
          </w:tcPr>
          <w:p w:rsidR="00B75233" w:rsidRDefault="00B75233">
            <w:pPr>
              <w:pStyle w:val="TableParagraph"/>
              <w:spacing w:before="6"/>
              <w:rPr>
                <w:rFonts w:ascii="Times New Roman"/>
                <w:sz w:val="13"/>
              </w:rPr>
            </w:pPr>
          </w:p>
          <w:p w:rsidR="00B75233" w:rsidRDefault="00153A98">
            <w:pPr>
              <w:pStyle w:val="TableParagraph"/>
              <w:ind w:left="138" w:right="111"/>
              <w:jc w:val="center"/>
              <w:rPr>
                <w:sz w:val="17"/>
              </w:rPr>
            </w:pPr>
            <w:r>
              <w:rPr>
                <w:sz w:val="17"/>
              </w:rPr>
              <w:t>707</w:t>
            </w:r>
          </w:p>
        </w:tc>
        <w:tc>
          <w:tcPr>
            <w:tcW w:w="3436" w:type="dxa"/>
            <w:gridSpan w:val="2"/>
          </w:tcPr>
          <w:p w:rsidR="00B75233" w:rsidRDefault="00153A98">
            <w:pPr>
              <w:pStyle w:val="TableParagraph"/>
              <w:spacing w:before="152"/>
              <w:ind w:left="1179" w:right="1152"/>
              <w:jc w:val="center"/>
              <w:rPr>
                <w:sz w:val="18"/>
              </w:rPr>
            </w:pPr>
            <w:r>
              <w:rPr>
                <w:w w:val="105"/>
                <w:sz w:val="18"/>
              </w:rPr>
              <w:t>649.29</w:t>
            </w:r>
          </w:p>
        </w:tc>
        <w:tc>
          <w:tcPr>
            <w:tcW w:w="1560" w:type="dxa"/>
          </w:tcPr>
          <w:p w:rsidR="00B75233" w:rsidRDefault="00153A98">
            <w:pPr>
              <w:pStyle w:val="TableParagraph"/>
              <w:spacing w:before="152"/>
              <w:ind w:left="102" w:right="74"/>
              <w:jc w:val="center"/>
              <w:rPr>
                <w:sz w:val="18"/>
              </w:rPr>
            </w:pPr>
            <w:r>
              <w:rPr>
                <w:w w:val="105"/>
                <w:sz w:val="18"/>
              </w:rPr>
              <w:t>91.84%</w:t>
            </w:r>
          </w:p>
        </w:tc>
        <w:tc>
          <w:tcPr>
            <w:tcW w:w="1548" w:type="dxa"/>
          </w:tcPr>
          <w:p w:rsidR="00B75233" w:rsidRDefault="00153A98">
            <w:pPr>
              <w:pStyle w:val="TableParagraph"/>
              <w:spacing w:before="152"/>
              <w:ind w:left="45" w:right="19"/>
              <w:jc w:val="center"/>
              <w:rPr>
                <w:sz w:val="18"/>
              </w:rPr>
            </w:pPr>
            <w:r>
              <w:rPr>
                <w:w w:val="105"/>
                <w:sz w:val="18"/>
              </w:rPr>
              <w:t>18.37</w:t>
            </w:r>
          </w:p>
        </w:tc>
      </w:tr>
      <w:tr w:rsidR="00B75233">
        <w:trPr>
          <w:trHeight w:val="476"/>
        </w:trPr>
        <w:tc>
          <w:tcPr>
            <w:tcW w:w="826" w:type="dxa"/>
            <w:vMerge w:val="restart"/>
          </w:tcPr>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153A98">
            <w:pPr>
              <w:pStyle w:val="TableParagraph"/>
              <w:spacing w:before="140" w:line="244" w:lineRule="auto"/>
              <w:ind w:left="344" w:right="272"/>
              <w:jc w:val="both"/>
              <w:rPr>
                <w:sz w:val="18"/>
              </w:rPr>
            </w:pPr>
            <w:r>
              <w:rPr>
                <w:w w:val="105"/>
                <w:sz w:val="18"/>
              </w:rPr>
              <w:t>年度绩效目标</w:t>
            </w:r>
          </w:p>
          <w:p w:rsidR="00B75233" w:rsidRDefault="00B75233">
            <w:pPr>
              <w:pStyle w:val="TableParagraph"/>
              <w:rPr>
                <w:rFonts w:ascii="Times New Roman"/>
                <w:sz w:val="20"/>
              </w:rPr>
            </w:pPr>
          </w:p>
          <w:p w:rsidR="00B75233" w:rsidRDefault="00153A98">
            <w:pPr>
              <w:pStyle w:val="TableParagraph"/>
              <w:ind w:left="69"/>
              <w:jc w:val="center"/>
              <w:rPr>
                <w:sz w:val="18"/>
              </w:rPr>
            </w:pPr>
            <w:r>
              <w:rPr>
                <w:w w:val="103"/>
                <w:sz w:val="18"/>
              </w:rPr>
              <w:t>8</w:t>
            </w:r>
          </w:p>
          <w:p w:rsidR="00B75233" w:rsidRDefault="00153A98">
            <w:pPr>
              <w:pStyle w:val="TableParagraph"/>
              <w:spacing w:before="4"/>
              <w:ind w:left="69"/>
              <w:jc w:val="center"/>
              <w:rPr>
                <w:sz w:val="18"/>
              </w:rPr>
            </w:pPr>
            <w:r>
              <w:rPr>
                <w:w w:val="103"/>
                <w:sz w:val="18"/>
              </w:rPr>
              <w:t>0</w:t>
            </w:r>
          </w:p>
          <w:p w:rsidR="00B75233" w:rsidRDefault="00153A98">
            <w:pPr>
              <w:pStyle w:val="TableParagraph"/>
              <w:spacing w:before="5"/>
              <w:ind w:left="69"/>
              <w:jc w:val="center"/>
              <w:rPr>
                <w:sz w:val="18"/>
              </w:rPr>
            </w:pPr>
            <w:r>
              <w:rPr>
                <w:w w:val="103"/>
                <w:sz w:val="18"/>
              </w:rPr>
              <w:t>分</w:t>
            </w:r>
          </w:p>
        </w:tc>
        <w:tc>
          <w:tcPr>
            <w:tcW w:w="852" w:type="dxa"/>
          </w:tcPr>
          <w:p w:rsidR="00B75233" w:rsidRDefault="00153A98">
            <w:pPr>
              <w:pStyle w:val="TableParagraph"/>
              <w:spacing w:before="21" w:line="230" w:lineRule="atLeast"/>
              <w:ind w:left="241" w:right="173"/>
              <w:rPr>
                <w:sz w:val="18"/>
              </w:rPr>
            </w:pPr>
            <w:r>
              <w:rPr>
                <w:w w:val="105"/>
                <w:sz w:val="18"/>
              </w:rPr>
              <w:t>一级指标</w:t>
            </w:r>
          </w:p>
        </w:tc>
        <w:tc>
          <w:tcPr>
            <w:tcW w:w="1063" w:type="dxa"/>
          </w:tcPr>
          <w:p w:rsidR="00B75233" w:rsidRDefault="00153A98">
            <w:pPr>
              <w:pStyle w:val="TableParagraph"/>
              <w:spacing w:before="138"/>
              <w:ind w:left="157"/>
              <w:rPr>
                <w:sz w:val="18"/>
              </w:rPr>
            </w:pPr>
            <w:r>
              <w:rPr>
                <w:w w:val="105"/>
                <w:sz w:val="18"/>
              </w:rPr>
              <w:t>二级指标</w:t>
            </w:r>
          </w:p>
        </w:tc>
        <w:tc>
          <w:tcPr>
            <w:tcW w:w="3436" w:type="dxa"/>
            <w:gridSpan w:val="2"/>
          </w:tcPr>
          <w:p w:rsidR="00B75233" w:rsidRDefault="00153A98">
            <w:pPr>
              <w:pStyle w:val="TableParagraph"/>
              <w:spacing w:before="138"/>
              <w:ind w:left="1176" w:right="1152"/>
              <w:jc w:val="center"/>
              <w:rPr>
                <w:sz w:val="18"/>
              </w:rPr>
            </w:pPr>
            <w:r>
              <w:rPr>
                <w:w w:val="105"/>
                <w:sz w:val="18"/>
              </w:rPr>
              <w:t>三级指标</w:t>
            </w:r>
          </w:p>
        </w:tc>
        <w:tc>
          <w:tcPr>
            <w:tcW w:w="1730" w:type="dxa"/>
          </w:tcPr>
          <w:p w:rsidR="00B75233" w:rsidRDefault="00153A98">
            <w:pPr>
              <w:pStyle w:val="TableParagraph"/>
              <w:spacing w:before="138"/>
              <w:ind w:left="140" w:right="111"/>
              <w:jc w:val="center"/>
              <w:rPr>
                <w:sz w:val="18"/>
              </w:rPr>
            </w:pPr>
            <w:r>
              <w:rPr>
                <w:w w:val="105"/>
                <w:sz w:val="18"/>
              </w:rPr>
              <w:t>年度目标值（A）</w:t>
            </w:r>
          </w:p>
        </w:tc>
        <w:tc>
          <w:tcPr>
            <w:tcW w:w="1560" w:type="dxa"/>
          </w:tcPr>
          <w:p w:rsidR="00B75233" w:rsidRDefault="00153A98">
            <w:pPr>
              <w:pStyle w:val="TableParagraph"/>
              <w:spacing w:before="138"/>
              <w:ind w:left="103" w:right="74"/>
              <w:jc w:val="center"/>
              <w:rPr>
                <w:sz w:val="18"/>
              </w:rPr>
            </w:pPr>
            <w:r>
              <w:rPr>
                <w:w w:val="105"/>
                <w:sz w:val="18"/>
              </w:rPr>
              <w:t>实际完成值（B)</w:t>
            </w:r>
          </w:p>
        </w:tc>
        <w:tc>
          <w:tcPr>
            <w:tcW w:w="1548" w:type="dxa"/>
          </w:tcPr>
          <w:p w:rsidR="00B75233" w:rsidRDefault="00153A98">
            <w:pPr>
              <w:pStyle w:val="TableParagraph"/>
              <w:spacing w:before="138"/>
              <w:ind w:left="47" w:right="19"/>
              <w:jc w:val="center"/>
              <w:rPr>
                <w:sz w:val="18"/>
              </w:rPr>
            </w:pPr>
            <w:r>
              <w:rPr>
                <w:w w:val="105"/>
                <w:sz w:val="18"/>
              </w:rPr>
              <w:t>得分</w:t>
            </w:r>
          </w:p>
        </w:tc>
      </w:tr>
      <w:tr w:rsidR="00B75233">
        <w:trPr>
          <w:trHeight w:val="716"/>
        </w:trPr>
        <w:tc>
          <w:tcPr>
            <w:tcW w:w="826" w:type="dxa"/>
            <w:vMerge/>
            <w:tcBorders>
              <w:top w:val="nil"/>
            </w:tcBorders>
          </w:tcPr>
          <w:p w:rsidR="00B75233" w:rsidRDefault="00B75233">
            <w:pPr>
              <w:rPr>
                <w:sz w:val="2"/>
                <w:szCs w:val="2"/>
              </w:rPr>
            </w:pPr>
          </w:p>
        </w:tc>
        <w:tc>
          <w:tcPr>
            <w:tcW w:w="852" w:type="dxa"/>
            <w:vMerge w:val="restart"/>
          </w:tcPr>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spacing w:before="1"/>
              <w:rPr>
                <w:rFonts w:ascii="Times New Roman"/>
                <w:sz w:val="24"/>
              </w:rPr>
            </w:pPr>
          </w:p>
          <w:p w:rsidR="00B75233" w:rsidRDefault="00153A98">
            <w:pPr>
              <w:pStyle w:val="TableParagraph"/>
              <w:spacing w:before="1" w:line="244" w:lineRule="auto"/>
              <w:ind w:left="337" w:right="305"/>
              <w:jc w:val="both"/>
              <w:rPr>
                <w:sz w:val="18"/>
              </w:rPr>
            </w:pPr>
            <w:r>
              <w:rPr>
                <w:w w:val="105"/>
                <w:sz w:val="18"/>
              </w:rPr>
              <w:t>产出指标</w:t>
            </w:r>
          </w:p>
          <w:p w:rsidR="00B75233" w:rsidRDefault="00153A98">
            <w:pPr>
              <w:pStyle w:val="TableParagraph"/>
              <w:spacing w:line="228" w:lineRule="exact"/>
              <w:ind w:left="52"/>
              <w:rPr>
                <w:sz w:val="18"/>
              </w:rPr>
            </w:pPr>
            <w:r>
              <w:rPr>
                <w:w w:val="105"/>
                <w:sz w:val="18"/>
              </w:rPr>
              <w:t>（40分）</w:t>
            </w:r>
          </w:p>
        </w:tc>
        <w:tc>
          <w:tcPr>
            <w:tcW w:w="1063" w:type="dxa"/>
          </w:tcPr>
          <w:p w:rsidR="00B75233" w:rsidRDefault="00153A98">
            <w:pPr>
              <w:pStyle w:val="TableParagraph"/>
              <w:spacing w:before="138"/>
              <w:ind w:left="157"/>
              <w:rPr>
                <w:sz w:val="18"/>
              </w:rPr>
            </w:pPr>
            <w:r>
              <w:rPr>
                <w:sz w:val="18"/>
              </w:rPr>
              <w:t>数量指标</w:t>
            </w:r>
          </w:p>
          <w:p w:rsidR="00B75233" w:rsidRDefault="00153A98">
            <w:pPr>
              <w:pStyle w:val="TableParagraph"/>
              <w:spacing w:before="2"/>
              <w:ind w:left="157"/>
              <w:rPr>
                <w:sz w:val="18"/>
              </w:rPr>
            </w:pPr>
            <w:r>
              <w:rPr>
                <w:spacing w:val="2"/>
                <w:sz w:val="18"/>
              </w:rPr>
              <w:t>（10</w:t>
            </w:r>
            <w:r>
              <w:rPr>
                <w:sz w:val="18"/>
              </w:rPr>
              <w:t>分）</w:t>
            </w:r>
          </w:p>
        </w:tc>
        <w:tc>
          <w:tcPr>
            <w:tcW w:w="3436" w:type="dxa"/>
            <w:gridSpan w:val="2"/>
          </w:tcPr>
          <w:p w:rsidR="00B75233" w:rsidRDefault="00B75233">
            <w:pPr>
              <w:pStyle w:val="TableParagraph"/>
              <w:spacing w:before="2"/>
              <w:rPr>
                <w:rFonts w:ascii="Times New Roman"/>
              </w:rPr>
            </w:pPr>
          </w:p>
          <w:p w:rsidR="00B75233" w:rsidRDefault="00153A98">
            <w:pPr>
              <w:pStyle w:val="TableParagraph"/>
              <w:ind w:left="590"/>
              <w:rPr>
                <w:sz w:val="18"/>
              </w:rPr>
            </w:pPr>
            <w:r>
              <w:rPr>
                <w:w w:val="105"/>
                <w:sz w:val="18"/>
              </w:rPr>
              <w:t>保障路线景观氛围营造面积</w:t>
            </w:r>
          </w:p>
        </w:tc>
        <w:tc>
          <w:tcPr>
            <w:tcW w:w="1730" w:type="dxa"/>
          </w:tcPr>
          <w:p w:rsidR="00B75233" w:rsidRDefault="00B75233">
            <w:pPr>
              <w:pStyle w:val="TableParagraph"/>
              <w:spacing w:before="2"/>
              <w:rPr>
                <w:rFonts w:ascii="Times New Roman"/>
              </w:rPr>
            </w:pPr>
          </w:p>
          <w:p w:rsidR="00B75233" w:rsidRDefault="00153A98">
            <w:pPr>
              <w:pStyle w:val="TableParagraph"/>
              <w:ind w:left="140" w:right="111"/>
              <w:jc w:val="center"/>
              <w:rPr>
                <w:sz w:val="18"/>
              </w:rPr>
            </w:pPr>
            <w:r>
              <w:rPr>
                <w:w w:val="105"/>
                <w:sz w:val="18"/>
              </w:rPr>
              <w:t>≥3100㎡</w:t>
            </w:r>
          </w:p>
        </w:tc>
        <w:tc>
          <w:tcPr>
            <w:tcW w:w="1560" w:type="dxa"/>
          </w:tcPr>
          <w:p w:rsidR="00B75233" w:rsidRDefault="00B75233">
            <w:pPr>
              <w:pStyle w:val="TableParagraph"/>
              <w:spacing w:before="2"/>
              <w:rPr>
                <w:rFonts w:ascii="Times New Roman"/>
              </w:rPr>
            </w:pPr>
          </w:p>
          <w:p w:rsidR="00B75233" w:rsidRDefault="00153A98">
            <w:pPr>
              <w:pStyle w:val="TableParagraph"/>
              <w:ind w:left="103" w:right="73"/>
              <w:jc w:val="center"/>
              <w:rPr>
                <w:sz w:val="18"/>
              </w:rPr>
            </w:pPr>
            <w:r>
              <w:rPr>
                <w:w w:val="105"/>
                <w:sz w:val="18"/>
              </w:rPr>
              <w:t>3100㎡</w:t>
            </w:r>
          </w:p>
        </w:tc>
        <w:tc>
          <w:tcPr>
            <w:tcW w:w="1548" w:type="dxa"/>
          </w:tcPr>
          <w:p w:rsidR="00B75233" w:rsidRDefault="00B75233">
            <w:pPr>
              <w:pStyle w:val="TableParagraph"/>
              <w:spacing w:before="2"/>
              <w:rPr>
                <w:rFonts w:ascii="Times New Roman"/>
              </w:rPr>
            </w:pPr>
          </w:p>
          <w:p w:rsidR="00B75233" w:rsidRDefault="00153A98">
            <w:pPr>
              <w:pStyle w:val="TableParagraph"/>
              <w:ind w:left="49" w:right="19"/>
              <w:jc w:val="center"/>
              <w:rPr>
                <w:sz w:val="18"/>
              </w:rPr>
            </w:pPr>
            <w:r>
              <w:rPr>
                <w:w w:val="105"/>
                <w:sz w:val="18"/>
              </w:rPr>
              <w:t>10</w:t>
            </w:r>
          </w:p>
        </w:tc>
      </w:tr>
      <w:tr w:rsidR="00B75233">
        <w:trPr>
          <w:trHeight w:val="721"/>
        </w:trPr>
        <w:tc>
          <w:tcPr>
            <w:tcW w:w="826" w:type="dxa"/>
            <w:vMerge/>
            <w:tcBorders>
              <w:top w:val="nil"/>
            </w:tcBorders>
          </w:tcPr>
          <w:p w:rsidR="00B75233" w:rsidRDefault="00B75233">
            <w:pPr>
              <w:rPr>
                <w:sz w:val="2"/>
                <w:szCs w:val="2"/>
              </w:rPr>
            </w:pPr>
          </w:p>
        </w:tc>
        <w:tc>
          <w:tcPr>
            <w:tcW w:w="852" w:type="dxa"/>
            <w:vMerge/>
            <w:tcBorders>
              <w:top w:val="nil"/>
            </w:tcBorders>
          </w:tcPr>
          <w:p w:rsidR="00B75233" w:rsidRDefault="00B75233">
            <w:pPr>
              <w:rPr>
                <w:sz w:val="2"/>
                <w:szCs w:val="2"/>
              </w:rPr>
            </w:pPr>
          </w:p>
        </w:tc>
        <w:tc>
          <w:tcPr>
            <w:tcW w:w="1063" w:type="dxa"/>
          </w:tcPr>
          <w:p w:rsidR="00B75233" w:rsidRDefault="00153A98">
            <w:pPr>
              <w:pStyle w:val="TableParagraph"/>
              <w:spacing w:before="143"/>
              <w:ind w:left="157"/>
              <w:rPr>
                <w:sz w:val="18"/>
              </w:rPr>
            </w:pPr>
            <w:r>
              <w:rPr>
                <w:sz w:val="18"/>
              </w:rPr>
              <w:t>质量指标</w:t>
            </w:r>
          </w:p>
          <w:p w:rsidR="00B75233" w:rsidRDefault="00153A98">
            <w:pPr>
              <w:pStyle w:val="TableParagraph"/>
              <w:spacing w:before="4"/>
              <w:ind w:left="157"/>
              <w:rPr>
                <w:sz w:val="18"/>
              </w:rPr>
            </w:pPr>
            <w:r>
              <w:rPr>
                <w:spacing w:val="2"/>
                <w:sz w:val="18"/>
              </w:rPr>
              <w:t>（10</w:t>
            </w:r>
            <w:r>
              <w:rPr>
                <w:sz w:val="18"/>
              </w:rPr>
              <w:t>分）</w:t>
            </w:r>
          </w:p>
        </w:tc>
        <w:tc>
          <w:tcPr>
            <w:tcW w:w="3436" w:type="dxa"/>
            <w:gridSpan w:val="2"/>
          </w:tcPr>
          <w:p w:rsidR="00B75233" w:rsidRDefault="00B75233">
            <w:pPr>
              <w:pStyle w:val="TableParagraph"/>
              <w:spacing w:before="7"/>
              <w:rPr>
                <w:rFonts w:ascii="Times New Roman"/>
              </w:rPr>
            </w:pPr>
          </w:p>
          <w:p w:rsidR="00B75233" w:rsidRDefault="00153A98">
            <w:pPr>
              <w:pStyle w:val="TableParagraph"/>
              <w:ind w:left="873"/>
              <w:rPr>
                <w:sz w:val="18"/>
              </w:rPr>
            </w:pPr>
            <w:r>
              <w:rPr>
                <w:w w:val="105"/>
                <w:sz w:val="18"/>
              </w:rPr>
              <w:t>氛围营造效果合格率</w:t>
            </w:r>
          </w:p>
        </w:tc>
        <w:tc>
          <w:tcPr>
            <w:tcW w:w="1730" w:type="dxa"/>
          </w:tcPr>
          <w:p w:rsidR="00B75233" w:rsidRDefault="00B75233">
            <w:pPr>
              <w:pStyle w:val="TableParagraph"/>
              <w:spacing w:before="7"/>
              <w:rPr>
                <w:rFonts w:ascii="Times New Roman"/>
              </w:rPr>
            </w:pPr>
          </w:p>
          <w:p w:rsidR="00B75233" w:rsidRDefault="00153A98">
            <w:pPr>
              <w:pStyle w:val="TableParagraph"/>
              <w:ind w:left="140" w:right="109"/>
              <w:jc w:val="center"/>
              <w:rPr>
                <w:sz w:val="18"/>
              </w:rPr>
            </w:pPr>
            <w:r>
              <w:rPr>
                <w:w w:val="105"/>
                <w:sz w:val="18"/>
              </w:rPr>
              <w:t>≥95</w:t>
            </w:r>
          </w:p>
        </w:tc>
        <w:tc>
          <w:tcPr>
            <w:tcW w:w="1560" w:type="dxa"/>
          </w:tcPr>
          <w:p w:rsidR="00B75233" w:rsidRDefault="00B75233">
            <w:pPr>
              <w:pStyle w:val="TableParagraph"/>
              <w:spacing w:before="7"/>
              <w:rPr>
                <w:rFonts w:ascii="Times New Roman"/>
              </w:rPr>
            </w:pPr>
          </w:p>
          <w:p w:rsidR="00B75233" w:rsidRDefault="00153A98">
            <w:pPr>
              <w:pStyle w:val="TableParagraph"/>
              <w:ind w:left="103" w:right="73"/>
              <w:jc w:val="center"/>
              <w:rPr>
                <w:sz w:val="18"/>
              </w:rPr>
            </w:pPr>
            <w:r>
              <w:rPr>
                <w:w w:val="105"/>
                <w:sz w:val="18"/>
              </w:rPr>
              <w:t>100%</w:t>
            </w:r>
          </w:p>
        </w:tc>
        <w:tc>
          <w:tcPr>
            <w:tcW w:w="1548" w:type="dxa"/>
          </w:tcPr>
          <w:p w:rsidR="00B75233" w:rsidRDefault="00B75233">
            <w:pPr>
              <w:pStyle w:val="TableParagraph"/>
              <w:spacing w:before="7"/>
              <w:rPr>
                <w:rFonts w:ascii="Times New Roman"/>
              </w:rPr>
            </w:pPr>
          </w:p>
          <w:p w:rsidR="00B75233" w:rsidRDefault="00153A98">
            <w:pPr>
              <w:pStyle w:val="TableParagraph"/>
              <w:ind w:left="49" w:right="19"/>
              <w:jc w:val="center"/>
              <w:rPr>
                <w:sz w:val="18"/>
              </w:rPr>
            </w:pPr>
            <w:r>
              <w:rPr>
                <w:w w:val="105"/>
                <w:sz w:val="18"/>
              </w:rPr>
              <w:t>10</w:t>
            </w:r>
          </w:p>
        </w:tc>
      </w:tr>
      <w:tr w:rsidR="00B75233">
        <w:trPr>
          <w:trHeight w:val="721"/>
        </w:trPr>
        <w:tc>
          <w:tcPr>
            <w:tcW w:w="826" w:type="dxa"/>
            <w:vMerge/>
            <w:tcBorders>
              <w:top w:val="nil"/>
            </w:tcBorders>
          </w:tcPr>
          <w:p w:rsidR="00B75233" w:rsidRDefault="00B75233">
            <w:pPr>
              <w:rPr>
                <w:sz w:val="2"/>
                <w:szCs w:val="2"/>
              </w:rPr>
            </w:pPr>
          </w:p>
        </w:tc>
        <w:tc>
          <w:tcPr>
            <w:tcW w:w="852" w:type="dxa"/>
            <w:vMerge/>
            <w:tcBorders>
              <w:top w:val="nil"/>
            </w:tcBorders>
          </w:tcPr>
          <w:p w:rsidR="00B75233" w:rsidRDefault="00B75233">
            <w:pPr>
              <w:rPr>
                <w:sz w:val="2"/>
                <w:szCs w:val="2"/>
              </w:rPr>
            </w:pPr>
          </w:p>
        </w:tc>
        <w:tc>
          <w:tcPr>
            <w:tcW w:w="1063" w:type="dxa"/>
          </w:tcPr>
          <w:p w:rsidR="00B75233" w:rsidRDefault="00153A98">
            <w:pPr>
              <w:pStyle w:val="TableParagraph"/>
              <w:spacing w:before="143"/>
              <w:ind w:left="157"/>
              <w:rPr>
                <w:sz w:val="18"/>
              </w:rPr>
            </w:pPr>
            <w:r>
              <w:rPr>
                <w:sz w:val="18"/>
              </w:rPr>
              <w:t>时效指标</w:t>
            </w:r>
          </w:p>
          <w:p w:rsidR="00B75233" w:rsidRDefault="00153A98">
            <w:pPr>
              <w:pStyle w:val="TableParagraph"/>
              <w:spacing w:before="5"/>
              <w:ind w:left="157"/>
              <w:rPr>
                <w:sz w:val="18"/>
              </w:rPr>
            </w:pPr>
            <w:r>
              <w:rPr>
                <w:spacing w:val="2"/>
                <w:sz w:val="18"/>
              </w:rPr>
              <w:t>（10</w:t>
            </w:r>
            <w:r>
              <w:rPr>
                <w:sz w:val="18"/>
              </w:rPr>
              <w:t>分）</w:t>
            </w:r>
          </w:p>
        </w:tc>
        <w:tc>
          <w:tcPr>
            <w:tcW w:w="3436" w:type="dxa"/>
            <w:gridSpan w:val="2"/>
          </w:tcPr>
          <w:p w:rsidR="00B75233" w:rsidRDefault="00B75233">
            <w:pPr>
              <w:pStyle w:val="TableParagraph"/>
              <w:spacing w:before="7"/>
              <w:rPr>
                <w:rFonts w:ascii="Times New Roman"/>
              </w:rPr>
            </w:pPr>
          </w:p>
          <w:p w:rsidR="00B75233" w:rsidRDefault="00153A98">
            <w:pPr>
              <w:pStyle w:val="TableParagraph"/>
              <w:spacing w:before="1"/>
              <w:ind w:left="1156"/>
              <w:rPr>
                <w:sz w:val="18"/>
              </w:rPr>
            </w:pPr>
            <w:r>
              <w:rPr>
                <w:w w:val="105"/>
                <w:sz w:val="18"/>
              </w:rPr>
              <w:t>景观氛围营造</w:t>
            </w:r>
          </w:p>
        </w:tc>
        <w:tc>
          <w:tcPr>
            <w:tcW w:w="1730" w:type="dxa"/>
          </w:tcPr>
          <w:p w:rsidR="00B75233" w:rsidRDefault="00B75233">
            <w:pPr>
              <w:pStyle w:val="TableParagraph"/>
              <w:spacing w:before="7"/>
              <w:rPr>
                <w:rFonts w:ascii="Times New Roman"/>
              </w:rPr>
            </w:pPr>
          </w:p>
          <w:p w:rsidR="00B75233" w:rsidRDefault="00153A98">
            <w:pPr>
              <w:pStyle w:val="TableParagraph"/>
              <w:spacing w:before="1"/>
              <w:ind w:left="140" w:right="108"/>
              <w:jc w:val="center"/>
              <w:rPr>
                <w:sz w:val="18"/>
              </w:rPr>
            </w:pPr>
            <w:r>
              <w:rPr>
                <w:w w:val="105"/>
                <w:sz w:val="18"/>
              </w:rPr>
              <w:t>2019年11月</w:t>
            </w:r>
          </w:p>
        </w:tc>
        <w:tc>
          <w:tcPr>
            <w:tcW w:w="1560" w:type="dxa"/>
          </w:tcPr>
          <w:p w:rsidR="00B75233" w:rsidRDefault="00B75233">
            <w:pPr>
              <w:pStyle w:val="TableParagraph"/>
              <w:spacing w:before="7"/>
              <w:rPr>
                <w:rFonts w:ascii="Times New Roman"/>
              </w:rPr>
            </w:pPr>
          </w:p>
          <w:p w:rsidR="00B75233" w:rsidRDefault="00153A98">
            <w:pPr>
              <w:pStyle w:val="TableParagraph"/>
              <w:spacing w:before="1"/>
              <w:ind w:left="103" w:right="71"/>
              <w:jc w:val="center"/>
              <w:rPr>
                <w:sz w:val="18"/>
              </w:rPr>
            </w:pPr>
            <w:r>
              <w:rPr>
                <w:w w:val="105"/>
                <w:sz w:val="18"/>
              </w:rPr>
              <w:t>2019年11月</w:t>
            </w:r>
          </w:p>
        </w:tc>
        <w:tc>
          <w:tcPr>
            <w:tcW w:w="1548" w:type="dxa"/>
          </w:tcPr>
          <w:p w:rsidR="00B75233" w:rsidRDefault="00B75233">
            <w:pPr>
              <w:pStyle w:val="TableParagraph"/>
              <w:spacing w:before="7"/>
              <w:rPr>
                <w:rFonts w:ascii="Times New Roman"/>
              </w:rPr>
            </w:pPr>
          </w:p>
          <w:p w:rsidR="00B75233" w:rsidRDefault="00153A98">
            <w:pPr>
              <w:pStyle w:val="TableParagraph"/>
              <w:spacing w:before="1"/>
              <w:ind w:left="49" w:right="19"/>
              <w:jc w:val="center"/>
              <w:rPr>
                <w:sz w:val="18"/>
              </w:rPr>
            </w:pPr>
            <w:r>
              <w:rPr>
                <w:w w:val="105"/>
                <w:sz w:val="18"/>
              </w:rPr>
              <w:t>10</w:t>
            </w:r>
          </w:p>
        </w:tc>
      </w:tr>
      <w:tr w:rsidR="00B75233">
        <w:trPr>
          <w:trHeight w:val="721"/>
        </w:trPr>
        <w:tc>
          <w:tcPr>
            <w:tcW w:w="826" w:type="dxa"/>
            <w:vMerge/>
            <w:tcBorders>
              <w:top w:val="nil"/>
            </w:tcBorders>
          </w:tcPr>
          <w:p w:rsidR="00B75233" w:rsidRDefault="00B75233">
            <w:pPr>
              <w:rPr>
                <w:sz w:val="2"/>
                <w:szCs w:val="2"/>
              </w:rPr>
            </w:pPr>
          </w:p>
        </w:tc>
        <w:tc>
          <w:tcPr>
            <w:tcW w:w="852" w:type="dxa"/>
            <w:vMerge/>
            <w:tcBorders>
              <w:top w:val="nil"/>
            </w:tcBorders>
          </w:tcPr>
          <w:p w:rsidR="00B75233" w:rsidRDefault="00B75233">
            <w:pPr>
              <w:rPr>
                <w:sz w:val="2"/>
                <w:szCs w:val="2"/>
              </w:rPr>
            </w:pPr>
          </w:p>
        </w:tc>
        <w:tc>
          <w:tcPr>
            <w:tcW w:w="1063" w:type="dxa"/>
          </w:tcPr>
          <w:p w:rsidR="00B75233" w:rsidRDefault="00153A98">
            <w:pPr>
              <w:pStyle w:val="TableParagraph"/>
              <w:spacing w:before="143"/>
              <w:ind w:left="157"/>
              <w:rPr>
                <w:sz w:val="18"/>
              </w:rPr>
            </w:pPr>
            <w:r>
              <w:rPr>
                <w:sz w:val="18"/>
              </w:rPr>
              <w:t>成本指标</w:t>
            </w:r>
          </w:p>
          <w:p w:rsidR="00B75233" w:rsidRDefault="00153A98">
            <w:pPr>
              <w:pStyle w:val="TableParagraph"/>
              <w:spacing w:before="2"/>
              <w:ind w:left="157"/>
              <w:rPr>
                <w:sz w:val="18"/>
              </w:rPr>
            </w:pPr>
            <w:r>
              <w:rPr>
                <w:spacing w:val="2"/>
                <w:sz w:val="18"/>
              </w:rPr>
              <w:t>（10</w:t>
            </w:r>
            <w:r>
              <w:rPr>
                <w:sz w:val="18"/>
              </w:rPr>
              <w:t>分）</w:t>
            </w:r>
          </w:p>
        </w:tc>
        <w:tc>
          <w:tcPr>
            <w:tcW w:w="3436" w:type="dxa"/>
            <w:gridSpan w:val="2"/>
          </w:tcPr>
          <w:p w:rsidR="00B75233" w:rsidRDefault="00B75233">
            <w:pPr>
              <w:pStyle w:val="TableParagraph"/>
              <w:spacing w:before="8"/>
              <w:rPr>
                <w:rFonts w:ascii="Times New Roman"/>
              </w:rPr>
            </w:pPr>
          </w:p>
          <w:p w:rsidR="00B75233" w:rsidRDefault="00153A98">
            <w:pPr>
              <w:pStyle w:val="TableParagraph"/>
              <w:ind w:left="1062"/>
              <w:rPr>
                <w:sz w:val="18"/>
              </w:rPr>
            </w:pPr>
            <w:r>
              <w:rPr>
                <w:w w:val="105"/>
                <w:sz w:val="18"/>
              </w:rPr>
              <w:t>资金使用控制率</w:t>
            </w:r>
          </w:p>
        </w:tc>
        <w:tc>
          <w:tcPr>
            <w:tcW w:w="1730" w:type="dxa"/>
          </w:tcPr>
          <w:p w:rsidR="00B75233" w:rsidRDefault="00B75233">
            <w:pPr>
              <w:pStyle w:val="TableParagraph"/>
              <w:spacing w:before="8"/>
              <w:rPr>
                <w:rFonts w:ascii="Times New Roman"/>
              </w:rPr>
            </w:pPr>
          </w:p>
          <w:p w:rsidR="00B75233" w:rsidRDefault="00153A98">
            <w:pPr>
              <w:pStyle w:val="TableParagraph"/>
              <w:ind w:left="139" w:right="111"/>
              <w:jc w:val="center"/>
              <w:rPr>
                <w:sz w:val="18"/>
              </w:rPr>
            </w:pPr>
            <w:r>
              <w:rPr>
                <w:w w:val="105"/>
                <w:sz w:val="18"/>
              </w:rPr>
              <w:t>≤95%</w:t>
            </w:r>
          </w:p>
        </w:tc>
        <w:tc>
          <w:tcPr>
            <w:tcW w:w="1560" w:type="dxa"/>
          </w:tcPr>
          <w:p w:rsidR="00B75233" w:rsidRDefault="00B75233">
            <w:pPr>
              <w:pStyle w:val="TableParagraph"/>
              <w:spacing w:before="8"/>
              <w:rPr>
                <w:rFonts w:ascii="Times New Roman"/>
              </w:rPr>
            </w:pPr>
          </w:p>
          <w:p w:rsidR="00B75233" w:rsidRDefault="00153A98">
            <w:pPr>
              <w:pStyle w:val="TableParagraph"/>
              <w:ind w:left="102" w:right="74"/>
              <w:jc w:val="center"/>
              <w:rPr>
                <w:sz w:val="18"/>
              </w:rPr>
            </w:pPr>
            <w:r>
              <w:rPr>
                <w:w w:val="105"/>
                <w:sz w:val="18"/>
              </w:rPr>
              <w:t>91.84%</w:t>
            </w:r>
          </w:p>
        </w:tc>
        <w:tc>
          <w:tcPr>
            <w:tcW w:w="1548" w:type="dxa"/>
          </w:tcPr>
          <w:p w:rsidR="00B75233" w:rsidRDefault="00B75233">
            <w:pPr>
              <w:pStyle w:val="TableParagraph"/>
              <w:spacing w:before="8"/>
              <w:rPr>
                <w:rFonts w:ascii="Times New Roman"/>
              </w:rPr>
            </w:pPr>
          </w:p>
          <w:p w:rsidR="00B75233" w:rsidRDefault="00153A98">
            <w:pPr>
              <w:pStyle w:val="TableParagraph"/>
              <w:ind w:left="49" w:right="19"/>
              <w:jc w:val="center"/>
              <w:rPr>
                <w:sz w:val="18"/>
              </w:rPr>
            </w:pPr>
            <w:r>
              <w:rPr>
                <w:w w:val="105"/>
                <w:sz w:val="18"/>
              </w:rPr>
              <w:t>10</w:t>
            </w:r>
          </w:p>
        </w:tc>
      </w:tr>
      <w:tr w:rsidR="00B75233">
        <w:trPr>
          <w:trHeight w:val="721"/>
        </w:trPr>
        <w:tc>
          <w:tcPr>
            <w:tcW w:w="826" w:type="dxa"/>
            <w:vMerge/>
            <w:tcBorders>
              <w:top w:val="nil"/>
            </w:tcBorders>
          </w:tcPr>
          <w:p w:rsidR="00B75233" w:rsidRDefault="00B75233">
            <w:pPr>
              <w:rPr>
                <w:sz w:val="2"/>
                <w:szCs w:val="2"/>
              </w:rPr>
            </w:pPr>
          </w:p>
        </w:tc>
        <w:tc>
          <w:tcPr>
            <w:tcW w:w="852" w:type="dxa"/>
            <w:vMerge w:val="restart"/>
          </w:tcPr>
          <w:p w:rsidR="00B75233" w:rsidRDefault="00B75233">
            <w:pPr>
              <w:pStyle w:val="TableParagraph"/>
              <w:spacing w:before="1"/>
              <w:rPr>
                <w:rFonts w:ascii="Times New Roman"/>
                <w:sz w:val="14"/>
              </w:rPr>
            </w:pPr>
          </w:p>
          <w:p w:rsidR="00B75233" w:rsidRDefault="00153A98">
            <w:pPr>
              <w:pStyle w:val="TableParagraph"/>
              <w:spacing w:before="1" w:line="244" w:lineRule="auto"/>
              <w:ind w:left="337" w:right="305"/>
              <w:jc w:val="both"/>
              <w:rPr>
                <w:sz w:val="18"/>
              </w:rPr>
            </w:pPr>
            <w:r>
              <w:rPr>
                <w:w w:val="105"/>
                <w:sz w:val="18"/>
              </w:rPr>
              <w:t>效益指标</w:t>
            </w:r>
          </w:p>
          <w:p w:rsidR="00B75233" w:rsidRDefault="00153A98">
            <w:pPr>
              <w:pStyle w:val="TableParagraph"/>
              <w:spacing w:line="227" w:lineRule="exact"/>
              <w:ind w:left="52"/>
              <w:rPr>
                <w:sz w:val="18"/>
              </w:rPr>
            </w:pPr>
            <w:r>
              <w:rPr>
                <w:w w:val="105"/>
                <w:sz w:val="18"/>
              </w:rPr>
              <w:t>（40分）</w:t>
            </w:r>
          </w:p>
        </w:tc>
        <w:tc>
          <w:tcPr>
            <w:tcW w:w="1063" w:type="dxa"/>
          </w:tcPr>
          <w:p w:rsidR="00B75233" w:rsidRDefault="00153A98">
            <w:pPr>
              <w:pStyle w:val="TableParagraph"/>
              <w:spacing w:before="26" w:line="244" w:lineRule="auto"/>
              <w:ind w:left="346" w:right="93" w:hanging="190"/>
              <w:rPr>
                <w:sz w:val="18"/>
              </w:rPr>
            </w:pPr>
            <w:r>
              <w:rPr>
                <w:w w:val="105"/>
                <w:sz w:val="18"/>
              </w:rPr>
              <w:t>社会效益指标</w:t>
            </w:r>
          </w:p>
          <w:p w:rsidR="00B75233" w:rsidRDefault="00153A98">
            <w:pPr>
              <w:pStyle w:val="TableParagraph"/>
              <w:spacing w:line="205" w:lineRule="exact"/>
              <w:ind w:left="157"/>
              <w:rPr>
                <w:sz w:val="18"/>
              </w:rPr>
            </w:pPr>
            <w:r>
              <w:rPr>
                <w:w w:val="105"/>
                <w:sz w:val="18"/>
              </w:rPr>
              <w:t>（20分）</w:t>
            </w:r>
          </w:p>
        </w:tc>
        <w:tc>
          <w:tcPr>
            <w:tcW w:w="3436" w:type="dxa"/>
            <w:gridSpan w:val="2"/>
          </w:tcPr>
          <w:p w:rsidR="00B75233" w:rsidRDefault="00B75233">
            <w:pPr>
              <w:pStyle w:val="TableParagraph"/>
              <w:spacing w:before="7"/>
              <w:rPr>
                <w:rFonts w:ascii="Times New Roman"/>
              </w:rPr>
            </w:pPr>
          </w:p>
          <w:p w:rsidR="00B75233" w:rsidRDefault="00153A98">
            <w:pPr>
              <w:pStyle w:val="TableParagraph"/>
              <w:ind w:left="779"/>
              <w:rPr>
                <w:sz w:val="18"/>
              </w:rPr>
            </w:pPr>
            <w:r>
              <w:rPr>
                <w:w w:val="105"/>
                <w:sz w:val="18"/>
              </w:rPr>
              <w:t>提升城市生态基础设施</w:t>
            </w:r>
          </w:p>
        </w:tc>
        <w:tc>
          <w:tcPr>
            <w:tcW w:w="1730" w:type="dxa"/>
          </w:tcPr>
          <w:p w:rsidR="00B75233" w:rsidRDefault="00B75233">
            <w:pPr>
              <w:pStyle w:val="TableParagraph"/>
              <w:spacing w:before="7"/>
              <w:rPr>
                <w:rFonts w:ascii="Times New Roman"/>
              </w:rPr>
            </w:pPr>
          </w:p>
          <w:p w:rsidR="00B75233" w:rsidRDefault="00153A98">
            <w:pPr>
              <w:pStyle w:val="TableParagraph"/>
              <w:ind w:left="133" w:right="111"/>
              <w:jc w:val="center"/>
              <w:rPr>
                <w:sz w:val="18"/>
              </w:rPr>
            </w:pPr>
            <w:r>
              <w:rPr>
                <w:w w:val="105"/>
                <w:sz w:val="18"/>
              </w:rPr>
              <w:t>有所提升</w:t>
            </w:r>
          </w:p>
        </w:tc>
        <w:tc>
          <w:tcPr>
            <w:tcW w:w="1560" w:type="dxa"/>
          </w:tcPr>
          <w:p w:rsidR="00B75233" w:rsidRDefault="00B75233">
            <w:pPr>
              <w:pStyle w:val="TableParagraph"/>
              <w:spacing w:before="7"/>
              <w:rPr>
                <w:rFonts w:ascii="Times New Roman"/>
              </w:rPr>
            </w:pPr>
          </w:p>
          <w:p w:rsidR="00B75233" w:rsidRDefault="00153A98">
            <w:pPr>
              <w:pStyle w:val="TableParagraph"/>
              <w:ind w:left="99" w:right="74"/>
              <w:jc w:val="center"/>
              <w:rPr>
                <w:sz w:val="18"/>
              </w:rPr>
            </w:pPr>
            <w:r>
              <w:rPr>
                <w:w w:val="105"/>
                <w:sz w:val="18"/>
              </w:rPr>
              <w:t>有所提升</w:t>
            </w:r>
          </w:p>
        </w:tc>
        <w:tc>
          <w:tcPr>
            <w:tcW w:w="1548" w:type="dxa"/>
          </w:tcPr>
          <w:p w:rsidR="00B75233" w:rsidRDefault="00B75233">
            <w:pPr>
              <w:pStyle w:val="TableParagraph"/>
              <w:spacing w:before="7"/>
              <w:rPr>
                <w:rFonts w:ascii="Times New Roman"/>
              </w:rPr>
            </w:pPr>
          </w:p>
          <w:p w:rsidR="00B75233" w:rsidRDefault="00153A98">
            <w:pPr>
              <w:pStyle w:val="TableParagraph"/>
              <w:ind w:left="49" w:right="19"/>
              <w:jc w:val="center"/>
              <w:rPr>
                <w:sz w:val="18"/>
              </w:rPr>
            </w:pPr>
            <w:r>
              <w:rPr>
                <w:w w:val="105"/>
                <w:sz w:val="18"/>
              </w:rPr>
              <w:t>20</w:t>
            </w:r>
          </w:p>
        </w:tc>
      </w:tr>
      <w:tr w:rsidR="00B75233">
        <w:trPr>
          <w:trHeight w:val="721"/>
        </w:trPr>
        <w:tc>
          <w:tcPr>
            <w:tcW w:w="826" w:type="dxa"/>
            <w:vMerge/>
            <w:tcBorders>
              <w:top w:val="nil"/>
            </w:tcBorders>
          </w:tcPr>
          <w:p w:rsidR="00B75233" w:rsidRDefault="00B75233">
            <w:pPr>
              <w:rPr>
                <w:sz w:val="2"/>
                <w:szCs w:val="2"/>
              </w:rPr>
            </w:pPr>
          </w:p>
        </w:tc>
        <w:tc>
          <w:tcPr>
            <w:tcW w:w="852" w:type="dxa"/>
            <w:vMerge/>
            <w:tcBorders>
              <w:top w:val="nil"/>
            </w:tcBorders>
          </w:tcPr>
          <w:p w:rsidR="00B75233" w:rsidRDefault="00B75233">
            <w:pPr>
              <w:rPr>
                <w:sz w:val="2"/>
                <w:szCs w:val="2"/>
              </w:rPr>
            </w:pPr>
          </w:p>
        </w:tc>
        <w:tc>
          <w:tcPr>
            <w:tcW w:w="1063" w:type="dxa"/>
          </w:tcPr>
          <w:p w:rsidR="00B75233" w:rsidRDefault="00153A98">
            <w:pPr>
              <w:pStyle w:val="TableParagraph"/>
              <w:spacing w:before="25" w:line="244" w:lineRule="auto"/>
              <w:ind w:left="346" w:right="93" w:hanging="190"/>
              <w:rPr>
                <w:sz w:val="18"/>
              </w:rPr>
            </w:pPr>
            <w:r>
              <w:rPr>
                <w:w w:val="105"/>
                <w:sz w:val="18"/>
              </w:rPr>
              <w:t>生态效益指标</w:t>
            </w:r>
          </w:p>
          <w:p w:rsidR="00B75233" w:rsidRDefault="00153A98">
            <w:pPr>
              <w:pStyle w:val="TableParagraph"/>
              <w:spacing w:line="206" w:lineRule="exact"/>
              <w:ind w:left="157"/>
              <w:rPr>
                <w:sz w:val="18"/>
              </w:rPr>
            </w:pPr>
            <w:r>
              <w:rPr>
                <w:w w:val="105"/>
                <w:sz w:val="18"/>
              </w:rPr>
              <w:t>（20分）</w:t>
            </w:r>
          </w:p>
        </w:tc>
        <w:tc>
          <w:tcPr>
            <w:tcW w:w="3436" w:type="dxa"/>
            <w:gridSpan w:val="2"/>
          </w:tcPr>
          <w:p w:rsidR="00B75233" w:rsidRDefault="00B75233">
            <w:pPr>
              <w:pStyle w:val="TableParagraph"/>
              <w:spacing w:before="8"/>
              <w:rPr>
                <w:rFonts w:ascii="Times New Roman"/>
              </w:rPr>
            </w:pPr>
          </w:p>
          <w:p w:rsidR="00B75233" w:rsidRDefault="00153A98">
            <w:pPr>
              <w:pStyle w:val="TableParagraph"/>
              <w:ind w:left="969"/>
              <w:rPr>
                <w:sz w:val="18"/>
              </w:rPr>
            </w:pPr>
            <w:r>
              <w:rPr>
                <w:w w:val="105"/>
                <w:sz w:val="18"/>
              </w:rPr>
              <w:t>优化城市生态环境</w:t>
            </w:r>
          </w:p>
        </w:tc>
        <w:tc>
          <w:tcPr>
            <w:tcW w:w="1730" w:type="dxa"/>
          </w:tcPr>
          <w:p w:rsidR="00B75233" w:rsidRDefault="00B75233">
            <w:pPr>
              <w:pStyle w:val="TableParagraph"/>
              <w:spacing w:before="8"/>
              <w:rPr>
                <w:rFonts w:ascii="Times New Roman"/>
              </w:rPr>
            </w:pPr>
          </w:p>
          <w:p w:rsidR="00B75233" w:rsidRDefault="00153A98">
            <w:pPr>
              <w:pStyle w:val="TableParagraph"/>
              <w:ind w:left="133" w:right="111"/>
              <w:jc w:val="center"/>
              <w:rPr>
                <w:sz w:val="18"/>
              </w:rPr>
            </w:pPr>
            <w:r>
              <w:rPr>
                <w:w w:val="105"/>
                <w:sz w:val="18"/>
              </w:rPr>
              <w:t>有所提升</w:t>
            </w:r>
          </w:p>
        </w:tc>
        <w:tc>
          <w:tcPr>
            <w:tcW w:w="1560" w:type="dxa"/>
          </w:tcPr>
          <w:p w:rsidR="00B75233" w:rsidRDefault="00B75233">
            <w:pPr>
              <w:pStyle w:val="TableParagraph"/>
              <w:spacing w:before="8"/>
              <w:rPr>
                <w:rFonts w:ascii="Times New Roman"/>
              </w:rPr>
            </w:pPr>
          </w:p>
          <w:p w:rsidR="00B75233" w:rsidRDefault="00153A98">
            <w:pPr>
              <w:pStyle w:val="TableParagraph"/>
              <w:ind w:left="99" w:right="74"/>
              <w:jc w:val="center"/>
              <w:rPr>
                <w:sz w:val="18"/>
              </w:rPr>
            </w:pPr>
            <w:r>
              <w:rPr>
                <w:w w:val="105"/>
                <w:sz w:val="18"/>
              </w:rPr>
              <w:t>有所提升</w:t>
            </w:r>
          </w:p>
        </w:tc>
        <w:tc>
          <w:tcPr>
            <w:tcW w:w="1548" w:type="dxa"/>
          </w:tcPr>
          <w:p w:rsidR="00B75233" w:rsidRDefault="00B75233">
            <w:pPr>
              <w:pStyle w:val="TableParagraph"/>
              <w:spacing w:before="8"/>
              <w:rPr>
                <w:rFonts w:ascii="Times New Roman"/>
              </w:rPr>
            </w:pPr>
          </w:p>
          <w:p w:rsidR="00B75233" w:rsidRDefault="00153A98">
            <w:pPr>
              <w:pStyle w:val="TableParagraph"/>
              <w:ind w:left="49" w:right="19"/>
              <w:jc w:val="center"/>
              <w:rPr>
                <w:sz w:val="18"/>
              </w:rPr>
            </w:pPr>
            <w:r>
              <w:rPr>
                <w:w w:val="105"/>
                <w:sz w:val="18"/>
              </w:rPr>
              <w:t>20</w:t>
            </w:r>
          </w:p>
        </w:tc>
      </w:tr>
      <w:tr w:rsidR="00B75233">
        <w:trPr>
          <w:trHeight w:val="551"/>
        </w:trPr>
        <w:tc>
          <w:tcPr>
            <w:tcW w:w="826" w:type="dxa"/>
          </w:tcPr>
          <w:p w:rsidR="00B75233" w:rsidRDefault="00B75233">
            <w:pPr>
              <w:pStyle w:val="TableParagraph"/>
              <w:spacing w:before="2"/>
              <w:rPr>
                <w:rFonts w:ascii="Times New Roman"/>
                <w:sz w:val="15"/>
              </w:rPr>
            </w:pPr>
          </w:p>
          <w:p w:rsidR="00B75233" w:rsidRDefault="00153A98">
            <w:pPr>
              <w:pStyle w:val="TableParagraph"/>
              <w:ind w:left="230"/>
              <w:rPr>
                <w:sz w:val="18"/>
              </w:rPr>
            </w:pPr>
            <w:r>
              <w:rPr>
                <w:w w:val="105"/>
                <w:sz w:val="18"/>
              </w:rPr>
              <w:t>总分</w:t>
            </w:r>
          </w:p>
        </w:tc>
        <w:tc>
          <w:tcPr>
            <w:tcW w:w="10189" w:type="dxa"/>
            <w:gridSpan w:val="7"/>
          </w:tcPr>
          <w:p w:rsidR="00B75233" w:rsidRDefault="00B75233">
            <w:pPr>
              <w:pStyle w:val="TableParagraph"/>
              <w:spacing w:before="2"/>
              <w:rPr>
                <w:rFonts w:ascii="Times New Roman"/>
                <w:sz w:val="15"/>
              </w:rPr>
            </w:pPr>
          </w:p>
          <w:p w:rsidR="00B75233" w:rsidRDefault="00153A98">
            <w:pPr>
              <w:pStyle w:val="TableParagraph"/>
              <w:ind w:left="4842" w:right="4814"/>
              <w:jc w:val="center"/>
              <w:rPr>
                <w:sz w:val="18"/>
              </w:rPr>
            </w:pPr>
            <w:r>
              <w:rPr>
                <w:w w:val="105"/>
                <w:sz w:val="18"/>
              </w:rPr>
              <w:t>98.37</w:t>
            </w:r>
          </w:p>
        </w:tc>
      </w:tr>
      <w:tr w:rsidR="00B75233">
        <w:trPr>
          <w:trHeight w:val="1189"/>
        </w:trPr>
        <w:tc>
          <w:tcPr>
            <w:tcW w:w="826" w:type="dxa"/>
          </w:tcPr>
          <w:p w:rsidR="00B75233" w:rsidRDefault="00153A98">
            <w:pPr>
              <w:pStyle w:val="TableParagraph"/>
              <w:spacing w:before="143" w:line="244" w:lineRule="auto"/>
              <w:ind w:left="40" w:right="15"/>
              <w:jc w:val="center"/>
              <w:rPr>
                <w:sz w:val="18"/>
              </w:rPr>
            </w:pPr>
            <w:r>
              <w:rPr>
                <w:sz w:val="18"/>
              </w:rPr>
              <w:t>偏差大或目标未完成原因分</w:t>
            </w:r>
            <w:r>
              <w:rPr>
                <w:w w:val="105"/>
                <w:sz w:val="18"/>
              </w:rPr>
              <w:t>析</w:t>
            </w:r>
          </w:p>
        </w:tc>
        <w:tc>
          <w:tcPr>
            <w:tcW w:w="10189" w:type="dxa"/>
            <w:gridSpan w:val="7"/>
          </w:tcPr>
          <w:p w:rsidR="00B75233" w:rsidRDefault="00153A98">
            <w:pPr>
              <w:pStyle w:val="TableParagraph"/>
              <w:spacing w:before="23"/>
              <w:ind w:left="35"/>
              <w:rPr>
                <w:sz w:val="18"/>
              </w:rPr>
            </w:pPr>
            <w:proofErr w:type="gramStart"/>
            <w:r>
              <w:rPr>
                <w:w w:val="105"/>
                <w:sz w:val="18"/>
              </w:rPr>
              <w:t>除项目</w:t>
            </w:r>
            <w:proofErr w:type="gramEnd"/>
            <w:r>
              <w:rPr>
                <w:w w:val="105"/>
                <w:sz w:val="18"/>
              </w:rPr>
              <w:t>资金执行率有偏差外，年初设立的各项绩效目标基本完成。</w:t>
            </w:r>
          </w:p>
        </w:tc>
      </w:tr>
      <w:tr w:rsidR="00B75233">
        <w:trPr>
          <w:trHeight w:val="1189"/>
        </w:trPr>
        <w:tc>
          <w:tcPr>
            <w:tcW w:w="826" w:type="dxa"/>
          </w:tcPr>
          <w:p w:rsidR="00B75233" w:rsidRDefault="00B75233">
            <w:pPr>
              <w:pStyle w:val="TableParagraph"/>
              <w:spacing w:before="7"/>
              <w:rPr>
                <w:rFonts w:ascii="Times New Roman"/>
              </w:rPr>
            </w:pPr>
          </w:p>
          <w:p w:rsidR="00B75233" w:rsidRDefault="00153A98">
            <w:pPr>
              <w:pStyle w:val="TableParagraph"/>
              <w:spacing w:before="1" w:line="244" w:lineRule="auto"/>
              <w:ind w:left="40" w:right="15"/>
              <w:jc w:val="both"/>
              <w:rPr>
                <w:sz w:val="18"/>
              </w:rPr>
            </w:pPr>
            <w:r>
              <w:rPr>
                <w:spacing w:val="-5"/>
                <w:w w:val="105"/>
                <w:sz w:val="18"/>
              </w:rPr>
              <w:t>改进措施及结果应</w:t>
            </w:r>
            <w:r>
              <w:rPr>
                <w:w w:val="105"/>
                <w:sz w:val="18"/>
              </w:rPr>
              <w:t>用方案</w:t>
            </w:r>
          </w:p>
        </w:tc>
        <w:tc>
          <w:tcPr>
            <w:tcW w:w="10189" w:type="dxa"/>
            <w:gridSpan w:val="7"/>
          </w:tcPr>
          <w:p w:rsidR="00B75233" w:rsidRDefault="00153A98">
            <w:pPr>
              <w:pStyle w:val="TableParagraph"/>
              <w:spacing w:before="23" w:line="244" w:lineRule="auto"/>
              <w:ind w:left="35" w:right="114"/>
              <w:rPr>
                <w:sz w:val="18"/>
              </w:rPr>
            </w:pPr>
            <w:r>
              <w:rPr>
                <w:sz w:val="18"/>
              </w:rPr>
              <w:t>设定项目绩效目标时，按照项目的实际情况进行设立，强化基础预算编制工作，按照“指向明确、细化量化、合理可行、   相应匹配”的要求，从数量、质量、成本、时效以及经济效益、社会效益、生态效益、可持续影响、满意度等方面、全面</w:t>
            </w:r>
          </w:p>
          <w:p w:rsidR="00B75233" w:rsidRDefault="00153A98">
            <w:pPr>
              <w:pStyle w:val="TableParagraph"/>
              <w:spacing w:line="230" w:lineRule="exact"/>
              <w:ind w:left="35"/>
              <w:rPr>
                <w:sz w:val="18"/>
              </w:rPr>
            </w:pPr>
            <w:r>
              <w:rPr>
                <w:w w:val="105"/>
                <w:sz w:val="18"/>
              </w:rPr>
              <w:t>、完整地进行细化，以完整地反映项目的功能特性，并从目标中概括、提炼出科学、合理的绩效目标。</w:t>
            </w:r>
          </w:p>
        </w:tc>
      </w:tr>
      <w:tr w:rsidR="00B75233">
        <w:trPr>
          <w:trHeight w:val="1189"/>
        </w:trPr>
        <w:tc>
          <w:tcPr>
            <w:tcW w:w="826" w:type="dxa"/>
          </w:tcPr>
          <w:p w:rsidR="00B75233" w:rsidRDefault="00B75233">
            <w:pPr>
              <w:pStyle w:val="TableParagraph"/>
              <w:spacing w:before="5"/>
              <w:rPr>
                <w:rFonts w:ascii="Times New Roman"/>
              </w:rPr>
            </w:pPr>
          </w:p>
          <w:p w:rsidR="00B75233" w:rsidRDefault="00153A98">
            <w:pPr>
              <w:pStyle w:val="TableParagraph"/>
              <w:spacing w:line="244" w:lineRule="auto"/>
              <w:ind w:left="40" w:right="15"/>
              <w:jc w:val="both"/>
              <w:rPr>
                <w:sz w:val="18"/>
              </w:rPr>
            </w:pPr>
            <w:r>
              <w:rPr>
                <w:spacing w:val="-5"/>
                <w:w w:val="105"/>
                <w:sz w:val="18"/>
              </w:rPr>
              <w:t>单位主要负责人签</w:t>
            </w:r>
            <w:r>
              <w:rPr>
                <w:w w:val="105"/>
                <w:sz w:val="18"/>
              </w:rPr>
              <w:t>批意见</w:t>
            </w:r>
          </w:p>
        </w:tc>
        <w:tc>
          <w:tcPr>
            <w:tcW w:w="10189" w:type="dxa"/>
            <w:gridSpan w:val="7"/>
          </w:tcPr>
          <w:p w:rsidR="00B75233" w:rsidRDefault="00B75233">
            <w:pPr>
              <w:pStyle w:val="TableParagraph"/>
              <w:rPr>
                <w:rFonts w:ascii="Times New Roman"/>
                <w:sz w:val="18"/>
              </w:rPr>
            </w:pPr>
          </w:p>
          <w:p w:rsidR="00B75233" w:rsidRDefault="00B75233">
            <w:pPr>
              <w:pStyle w:val="TableParagraph"/>
              <w:spacing w:before="10"/>
              <w:rPr>
                <w:rFonts w:ascii="Times New Roman"/>
                <w:sz w:val="24"/>
              </w:rPr>
            </w:pPr>
          </w:p>
          <w:p w:rsidR="00B75233" w:rsidRDefault="00153A98">
            <w:pPr>
              <w:pStyle w:val="TableParagraph"/>
              <w:ind w:right="2058"/>
              <w:jc w:val="right"/>
              <w:rPr>
                <w:sz w:val="18"/>
              </w:rPr>
            </w:pPr>
            <w:r>
              <w:rPr>
                <w:sz w:val="18"/>
              </w:rPr>
              <w:t>签名：年月日</w:t>
            </w:r>
          </w:p>
        </w:tc>
      </w:tr>
    </w:tbl>
    <w:p w:rsidR="00B75233" w:rsidRDefault="00B75233">
      <w:pPr>
        <w:jc w:val="right"/>
        <w:rPr>
          <w:sz w:val="18"/>
        </w:rPr>
        <w:sectPr w:rsidR="00B75233">
          <w:headerReference w:type="default" r:id="rId91"/>
          <w:pgSz w:w="11910" w:h="16840"/>
          <w:pgMar w:top="1620" w:right="0" w:bottom="2540" w:left="140" w:header="870" w:footer="2348" w:gutter="0"/>
          <w:cols w:space="720"/>
        </w:sectPr>
      </w:pPr>
    </w:p>
    <w:p w:rsidR="00B75233" w:rsidRDefault="00153A98">
      <w:pPr>
        <w:pStyle w:val="a3"/>
        <w:spacing w:before="7"/>
        <w:rPr>
          <w:rFonts w:ascii="Times New Roman"/>
          <w:sz w:val="8"/>
        </w:rPr>
      </w:pPr>
      <w:r>
        <w:rPr>
          <w:noProof/>
          <w:lang w:val="en-US" w:bidi="ar-SA"/>
        </w:rPr>
        <w:lastRenderedPageBreak/>
        <mc:AlternateContent>
          <mc:Choice Requires="wps">
            <w:drawing>
              <wp:anchor distT="0" distB="0" distL="114300" distR="114300" simplePos="0" relativeHeight="251710464" behindDoc="1" locked="0" layoutInCell="1" allowOverlap="1">
                <wp:simplePos x="0" y="0"/>
                <wp:positionH relativeFrom="page">
                  <wp:posOffset>659130</wp:posOffset>
                </wp:positionH>
                <wp:positionV relativeFrom="page">
                  <wp:posOffset>4845050</wp:posOffset>
                </wp:positionV>
                <wp:extent cx="142240" cy="142240"/>
                <wp:effectExtent l="0" t="0" r="0" b="0"/>
                <wp:wrapNone/>
                <wp:docPr id="51" name="文本框 52"/>
                <wp:cNvGraphicFramePr/>
                <a:graphic xmlns:a="http://schemas.openxmlformats.org/drawingml/2006/main">
                  <a:graphicData uri="http://schemas.microsoft.com/office/word/2010/wordprocessingShape">
                    <wps:wsp>
                      <wps:cNvSpPr txBox="1"/>
                      <wps:spPr>
                        <a:xfrm>
                          <a:off x="0" y="0"/>
                          <a:ext cx="142240" cy="142240"/>
                        </a:xfrm>
                        <a:prstGeom prst="rect">
                          <a:avLst/>
                        </a:prstGeom>
                        <a:noFill/>
                        <a:ln>
                          <a:noFill/>
                        </a:ln>
                      </wps:spPr>
                      <wps:txbx>
                        <w:txbxContent>
                          <w:p w:rsidR="00153A98" w:rsidRDefault="00153A98">
                            <w:pPr>
                              <w:spacing w:line="224" w:lineRule="exact"/>
                              <w:ind w:left="20"/>
                              <w:rPr>
                                <w:sz w:val="18"/>
                              </w:rPr>
                            </w:pPr>
                            <w:r>
                              <w:rPr>
                                <w:w w:val="102"/>
                                <w:sz w:val="18"/>
                              </w:rPr>
                              <w:t>（</w:t>
                            </w:r>
                          </w:p>
                        </w:txbxContent>
                      </wps:txbx>
                      <wps:bodyPr vert="vert" lIns="0" tIns="0" rIns="0" bIns="0" upright="1"/>
                    </wps:wsp>
                  </a:graphicData>
                </a:graphic>
              </wp:anchor>
            </w:drawing>
          </mc:Choice>
          <mc:Fallback>
            <w:pict>
              <v:shape id="文本框 52" o:spid="_x0000_s1076" type="#_x0000_t202" style="position:absolute;margin-left:51.9pt;margin-top:381.5pt;width:11.2pt;height:11.2pt;z-index:-2516060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" filled="f" stroked="f">
                <v:textbox style="layout-flow:vertical" inset="0,0,0,0">
                  <w:txbxContent>
                    <w:p w:rsidR="00153A98" w:rsidRDefault="00153A98">
                      <w:pPr>
                        <w:spacing w:line="224" w:lineRule="exact"/>
                        <w:ind w:left="20"/>
                        <w:rPr>
                          <w:sz w:val="18"/>
                        </w:rPr>
                      </w:pPr>
                      <w:r>
                        <w:rPr>
                          <w:w w:val="102"/>
                          <w:sz w:val="18"/>
                        </w:rPr>
                        <w:t>（</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11488" behindDoc="1" locked="0" layoutInCell="1" allowOverlap="1">
                <wp:simplePos x="0" y="0"/>
                <wp:positionH relativeFrom="page">
                  <wp:posOffset>659130</wp:posOffset>
                </wp:positionH>
                <wp:positionV relativeFrom="page">
                  <wp:posOffset>5422900</wp:posOffset>
                </wp:positionV>
                <wp:extent cx="142240" cy="142240"/>
                <wp:effectExtent l="0" t="0" r="0" b="0"/>
                <wp:wrapNone/>
                <wp:docPr id="52" name="文本框 53"/>
                <wp:cNvGraphicFramePr/>
                <a:graphic xmlns:a="http://schemas.openxmlformats.org/drawingml/2006/main">
                  <a:graphicData uri="http://schemas.microsoft.com/office/word/2010/wordprocessingShape">
                    <wps:wsp>
                      <wps:cNvSpPr txBox="1"/>
                      <wps:spPr>
                        <a:xfrm>
                          <a:off x="0" y="0"/>
                          <a:ext cx="142240" cy="142240"/>
                        </a:xfrm>
                        <a:prstGeom prst="rect">
                          <a:avLst/>
                        </a:prstGeom>
                        <a:noFill/>
                        <a:ln>
                          <a:noFill/>
                        </a:ln>
                      </wps:spPr>
                      <wps:txbx>
                        <w:txbxContent>
                          <w:p w:rsidR="00153A98" w:rsidRDefault="00153A98">
                            <w:pPr>
                              <w:spacing w:line="224" w:lineRule="exact"/>
                              <w:ind w:left="20"/>
                              <w:rPr>
                                <w:sz w:val="18"/>
                              </w:rPr>
                            </w:pPr>
                            <w:r>
                              <w:rPr>
                                <w:w w:val="102"/>
                                <w:sz w:val="18"/>
                              </w:rPr>
                              <w:t>）</w:t>
                            </w:r>
                          </w:p>
                        </w:txbxContent>
                      </wps:txbx>
                      <wps:bodyPr vert="vert" lIns="0" tIns="0" rIns="0" bIns="0" upright="1"/>
                    </wps:wsp>
                  </a:graphicData>
                </a:graphic>
              </wp:anchor>
            </w:drawing>
          </mc:Choice>
          <mc:Fallback>
            <w:pict>
              <v:shape id="文本框 53" o:spid="_x0000_s1077" type="#_x0000_t202" style="position:absolute;margin-left:51.9pt;margin-top:427pt;width:11.2pt;height:11.2pt;z-index:-2516049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" filled="f" stroked="f">
                <v:textbox style="layout-flow:vertical" inset="0,0,0,0">
                  <w:txbxContent>
                    <w:p w:rsidR="00153A98" w:rsidRDefault="00153A98">
                      <w:pPr>
                        <w:spacing w:line="224" w:lineRule="exact"/>
                        <w:ind w:left="20"/>
                        <w:rPr>
                          <w:sz w:val="18"/>
                        </w:rPr>
                      </w:pPr>
                      <w:r>
                        <w:rPr>
                          <w:w w:val="102"/>
                          <w:sz w:val="18"/>
                        </w:rPr>
                        <w:t>）</w:t>
                      </w:r>
                    </w:p>
                  </w:txbxContent>
                </v:textbox>
                <w10:wrap anchorx="page" anchory="page"/>
              </v:shape>
            </w:pict>
          </mc:Fallback>
        </mc:AlternateContent>
      </w:r>
    </w:p>
    <w:tbl>
      <w:tblPr>
        <w:tblW w:w="0" w:type="auto"/>
        <w:tblInd w:w="6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99"/>
        <w:gridCol w:w="825"/>
        <w:gridCol w:w="1029"/>
        <w:gridCol w:w="1675"/>
        <w:gridCol w:w="1651"/>
        <w:gridCol w:w="1675"/>
        <w:gridCol w:w="1509"/>
        <w:gridCol w:w="1499"/>
      </w:tblGrid>
      <w:tr w:rsidR="00B75233">
        <w:trPr>
          <w:trHeight w:val="423"/>
        </w:trPr>
        <w:tc>
          <w:tcPr>
            <w:tcW w:w="2653" w:type="dxa"/>
            <w:gridSpan w:val="3"/>
          </w:tcPr>
          <w:p w:rsidR="00B75233" w:rsidRDefault="00153A98">
            <w:pPr>
              <w:pStyle w:val="TableParagraph"/>
              <w:spacing w:before="109"/>
              <w:ind w:left="952" w:right="919"/>
              <w:jc w:val="center"/>
              <w:rPr>
                <w:sz w:val="18"/>
              </w:rPr>
            </w:pPr>
            <w:r>
              <w:rPr>
                <w:sz w:val="18"/>
              </w:rPr>
              <w:t>项目名称</w:t>
            </w:r>
          </w:p>
        </w:tc>
        <w:tc>
          <w:tcPr>
            <w:tcW w:w="8009" w:type="dxa"/>
            <w:gridSpan w:val="5"/>
          </w:tcPr>
          <w:p w:rsidR="00B75233" w:rsidRDefault="00153A98">
            <w:pPr>
              <w:pStyle w:val="TableParagraph"/>
              <w:spacing w:before="109"/>
              <w:ind w:left="2282" w:right="2246"/>
              <w:jc w:val="center"/>
              <w:rPr>
                <w:sz w:val="18"/>
              </w:rPr>
            </w:pPr>
            <w:r>
              <w:rPr>
                <w:sz w:val="18"/>
              </w:rPr>
              <w:t>金银潭大道景观提升工程</w:t>
            </w:r>
          </w:p>
        </w:tc>
      </w:tr>
      <w:tr w:rsidR="00B75233">
        <w:trPr>
          <w:trHeight w:val="423"/>
        </w:trPr>
        <w:tc>
          <w:tcPr>
            <w:tcW w:w="2653" w:type="dxa"/>
            <w:gridSpan w:val="3"/>
          </w:tcPr>
          <w:p w:rsidR="00B75233" w:rsidRDefault="00153A98">
            <w:pPr>
              <w:pStyle w:val="TableParagraph"/>
              <w:spacing w:before="109"/>
              <w:ind w:left="952" w:right="919"/>
              <w:jc w:val="center"/>
              <w:rPr>
                <w:sz w:val="18"/>
              </w:rPr>
            </w:pPr>
            <w:r>
              <w:rPr>
                <w:sz w:val="18"/>
              </w:rPr>
              <w:t>主管部门</w:t>
            </w:r>
          </w:p>
        </w:tc>
        <w:tc>
          <w:tcPr>
            <w:tcW w:w="3326" w:type="dxa"/>
            <w:gridSpan w:val="2"/>
          </w:tcPr>
          <w:p w:rsidR="00B75233" w:rsidRDefault="00153A98">
            <w:pPr>
              <w:pStyle w:val="TableParagraph"/>
              <w:spacing w:before="109"/>
              <w:ind w:left="296"/>
              <w:rPr>
                <w:sz w:val="18"/>
              </w:rPr>
            </w:pPr>
            <w:r>
              <w:rPr>
                <w:sz w:val="18"/>
              </w:rPr>
              <w:t>武汉市东西湖区住房和城乡建设局</w:t>
            </w:r>
          </w:p>
        </w:tc>
        <w:tc>
          <w:tcPr>
            <w:tcW w:w="1675" w:type="dxa"/>
          </w:tcPr>
          <w:p w:rsidR="00B75233" w:rsidRDefault="00153A98">
            <w:pPr>
              <w:pStyle w:val="TableParagraph"/>
              <w:spacing w:before="109"/>
              <w:ind w:left="148" w:right="115"/>
              <w:jc w:val="center"/>
              <w:rPr>
                <w:sz w:val="18"/>
              </w:rPr>
            </w:pPr>
            <w:r>
              <w:rPr>
                <w:sz w:val="18"/>
              </w:rPr>
              <w:t>项目实施单位</w:t>
            </w:r>
          </w:p>
        </w:tc>
        <w:tc>
          <w:tcPr>
            <w:tcW w:w="3008" w:type="dxa"/>
            <w:gridSpan w:val="2"/>
          </w:tcPr>
          <w:p w:rsidR="00B75233" w:rsidRDefault="00153A98">
            <w:pPr>
              <w:pStyle w:val="TableParagraph"/>
              <w:spacing w:before="109"/>
              <w:ind w:left="1222" w:right="1185"/>
              <w:jc w:val="center"/>
              <w:rPr>
                <w:sz w:val="18"/>
              </w:rPr>
            </w:pPr>
            <w:r>
              <w:rPr>
                <w:sz w:val="18"/>
              </w:rPr>
              <w:t>园林科</w:t>
            </w:r>
          </w:p>
        </w:tc>
      </w:tr>
      <w:tr w:rsidR="00B75233">
        <w:trPr>
          <w:trHeight w:val="424"/>
        </w:trPr>
        <w:tc>
          <w:tcPr>
            <w:tcW w:w="2653" w:type="dxa"/>
            <w:gridSpan w:val="3"/>
          </w:tcPr>
          <w:p w:rsidR="00B75233" w:rsidRDefault="00153A98">
            <w:pPr>
              <w:pStyle w:val="TableParagraph"/>
              <w:spacing w:before="110"/>
              <w:ind w:left="952" w:right="919"/>
              <w:jc w:val="center"/>
              <w:rPr>
                <w:sz w:val="18"/>
              </w:rPr>
            </w:pPr>
            <w:r>
              <w:rPr>
                <w:sz w:val="18"/>
              </w:rPr>
              <w:t>项目类别</w:t>
            </w:r>
          </w:p>
        </w:tc>
        <w:tc>
          <w:tcPr>
            <w:tcW w:w="8009" w:type="dxa"/>
            <w:gridSpan w:val="5"/>
          </w:tcPr>
          <w:p w:rsidR="00B75233" w:rsidRDefault="00153A98">
            <w:pPr>
              <w:pStyle w:val="TableParagraph"/>
              <w:tabs>
                <w:tab w:val="left" w:pos="2316"/>
                <w:tab w:val="left" w:pos="3696"/>
              </w:tabs>
              <w:spacing w:before="110"/>
              <w:ind w:left="36"/>
              <w:rPr>
                <w:sz w:val="18"/>
              </w:rPr>
            </w:pPr>
            <w:r>
              <w:rPr>
                <w:sz w:val="18"/>
              </w:rPr>
              <w:t xml:space="preserve">1、部门预算项目 </w:t>
            </w:r>
            <w:r>
              <w:rPr>
                <w:spacing w:val="20"/>
                <w:sz w:val="18"/>
              </w:rPr>
              <w:t xml:space="preserve"> </w:t>
            </w:r>
            <w:r>
              <w:rPr>
                <w:rFonts w:ascii="Wingdings" w:eastAsia="Wingdings" w:hAnsi="Wingdings"/>
                <w:position w:val="1"/>
                <w:sz w:val="18"/>
              </w:rPr>
              <w:t></w:t>
            </w:r>
            <w:r>
              <w:rPr>
                <w:rFonts w:ascii="Times New Roman" w:eastAsia="Times New Roman" w:hAnsi="Times New Roman"/>
                <w:position w:val="1"/>
                <w:sz w:val="18"/>
              </w:rPr>
              <w:tab/>
            </w:r>
            <w:r>
              <w:rPr>
                <w:sz w:val="18"/>
              </w:rPr>
              <w:t>2、区直专项</w:t>
            </w:r>
            <w:r>
              <w:rPr>
                <w:sz w:val="18"/>
              </w:rPr>
              <w:tab/>
              <w:t>口</w:t>
            </w:r>
          </w:p>
        </w:tc>
      </w:tr>
      <w:tr w:rsidR="00B75233">
        <w:trPr>
          <w:trHeight w:val="424"/>
        </w:trPr>
        <w:tc>
          <w:tcPr>
            <w:tcW w:w="2653" w:type="dxa"/>
            <w:gridSpan w:val="3"/>
          </w:tcPr>
          <w:p w:rsidR="00B75233" w:rsidRDefault="00153A98">
            <w:pPr>
              <w:pStyle w:val="TableParagraph"/>
              <w:spacing w:before="109"/>
              <w:ind w:left="952" w:right="919"/>
              <w:jc w:val="center"/>
              <w:rPr>
                <w:sz w:val="18"/>
              </w:rPr>
            </w:pPr>
            <w:r>
              <w:rPr>
                <w:sz w:val="18"/>
              </w:rPr>
              <w:t>项目属性</w:t>
            </w:r>
          </w:p>
        </w:tc>
        <w:tc>
          <w:tcPr>
            <w:tcW w:w="8009" w:type="dxa"/>
            <w:gridSpan w:val="5"/>
          </w:tcPr>
          <w:p w:rsidR="00B75233" w:rsidRDefault="00153A98">
            <w:pPr>
              <w:pStyle w:val="TableParagraph"/>
              <w:tabs>
                <w:tab w:val="left" w:pos="1599"/>
                <w:tab w:val="left" w:pos="2319"/>
              </w:tabs>
              <w:spacing w:before="109"/>
              <w:ind w:left="36"/>
              <w:rPr>
                <w:sz w:val="18"/>
              </w:rPr>
            </w:pPr>
            <w:r>
              <w:rPr>
                <w:sz w:val="18"/>
              </w:rPr>
              <w:t>1、持续性项目</w:t>
            </w:r>
            <w:r>
              <w:rPr>
                <w:sz w:val="18"/>
              </w:rPr>
              <w:tab/>
            </w:r>
            <w:r>
              <w:rPr>
                <w:rFonts w:ascii="Wingdings" w:eastAsia="Wingdings" w:hAnsi="Wingdings"/>
                <w:position w:val="1"/>
                <w:sz w:val="18"/>
              </w:rPr>
              <w:t></w:t>
            </w:r>
            <w:r>
              <w:rPr>
                <w:rFonts w:ascii="Times New Roman" w:eastAsia="Times New Roman" w:hAnsi="Times New Roman"/>
                <w:position w:val="1"/>
                <w:sz w:val="18"/>
              </w:rPr>
              <w:tab/>
            </w:r>
            <w:r>
              <w:rPr>
                <w:sz w:val="18"/>
              </w:rPr>
              <w:t>2、新增性项目</w:t>
            </w:r>
            <w:r>
              <w:rPr>
                <w:spacing w:val="5"/>
                <w:sz w:val="18"/>
              </w:rPr>
              <w:t xml:space="preserve"> </w:t>
            </w:r>
            <w:r>
              <w:rPr>
                <w:sz w:val="18"/>
              </w:rPr>
              <w:t>口</w:t>
            </w:r>
          </w:p>
        </w:tc>
      </w:tr>
      <w:tr w:rsidR="00B75233">
        <w:trPr>
          <w:trHeight w:val="424"/>
        </w:trPr>
        <w:tc>
          <w:tcPr>
            <w:tcW w:w="2653" w:type="dxa"/>
            <w:gridSpan w:val="3"/>
          </w:tcPr>
          <w:p w:rsidR="00B75233" w:rsidRDefault="00153A98">
            <w:pPr>
              <w:pStyle w:val="TableParagraph"/>
              <w:spacing w:before="110"/>
              <w:ind w:left="952" w:right="919"/>
              <w:jc w:val="center"/>
              <w:rPr>
                <w:sz w:val="18"/>
              </w:rPr>
            </w:pPr>
            <w:r>
              <w:rPr>
                <w:sz w:val="18"/>
              </w:rPr>
              <w:t>项目类型</w:t>
            </w:r>
          </w:p>
        </w:tc>
        <w:tc>
          <w:tcPr>
            <w:tcW w:w="8009" w:type="dxa"/>
            <w:gridSpan w:val="5"/>
          </w:tcPr>
          <w:p w:rsidR="00B75233" w:rsidRDefault="00153A98">
            <w:pPr>
              <w:pStyle w:val="TableParagraph"/>
              <w:tabs>
                <w:tab w:val="left" w:pos="1599"/>
                <w:tab w:val="left" w:pos="2338"/>
                <w:tab w:val="left" w:pos="4438"/>
              </w:tabs>
              <w:spacing w:before="110"/>
              <w:ind w:left="36"/>
              <w:rPr>
                <w:sz w:val="18"/>
              </w:rPr>
            </w:pPr>
            <w:r>
              <w:rPr>
                <w:sz w:val="18"/>
              </w:rPr>
              <w:t>1、常年性项目</w:t>
            </w:r>
            <w:r>
              <w:rPr>
                <w:sz w:val="18"/>
              </w:rPr>
              <w:tab/>
              <w:t>口</w:t>
            </w:r>
            <w:r>
              <w:rPr>
                <w:sz w:val="18"/>
              </w:rPr>
              <w:tab/>
              <w:t xml:space="preserve">2、延续性项目 </w:t>
            </w:r>
            <w:r>
              <w:rPr>
                <w:spacing w:val="18"/>
                <w:sz w:val="18"/>
              </w:rPr>
              <w:t xml:space="preserve"> </w:t>
            </w:r>
            <w:r>
              <w:rPr>
                <w:rFonts w:ascii="Wingdings" w:eastAsia="Wingdings" w:hAnsi="Wingdings"/>
                <w:position w:val="1"/>
                <w:sz w:val="18"/>
              </w:rPr>
              <w:t></w:t>
            </w:r>
            <w:r>
              <w:rPr>
                <w:rFonts w:ascii="Times New Roman" w:eastAsia="Times New Roman" w:hAnsi="Times New Roman"/>
                <w:position w:val="1"/>
                <w:sz w:val="18"/>
              </w:rPr>
              <w:tab/>
            </w:r>
            <w:r>
              <w:rPr>
                <w:sz w:val="18"/>
              </w:rPr>
              <w:t>3、一次性项目</w:t>
            </w:r>
            <w:r>
              <w:rPr>
                <w:spacing w:val="4"/>
                <w:sz w:val="18"/>
              </w:rPr>
              <w:t xml:space="preserve"> </w:t>
            </w:r>
            <w:r>
              <w:rPr>
                <w:sz w:val="18"/>
              </w:rPr>
              <w:t>口</w:t>
            </w:r>
          </w:p>
        </w:tc>
      </w:tr>
      <w:tr w:rsidR="00B75233">
        <w:trPr>
          <w:trHeight w:val="462"/>
        </w:trPr>
        <w:tc>
          <w:tcPr>
            <w:tcW w:w="1624" w:type="dxa"/>
            <w:gridSpan w:val="2"/>
            <w:vMerge w:val="restart"/>
          </w:tcPr>
          <w:p w:rsidR="00B75233" w:rsidRDefault="00B75233">
            <w:pPr>
              <w:pStyle w:val="TableParagraph"/>
              <w:spacing w:before="5"/>
              <w:rPr>
                <w:rFonts w:ascii="Times New Roman"/>
                <w:sz w:val="23"/>
              </w:rPr>
            </w:pPr>
          </w:p>
          <w:p w:rsidR="00B75233" w:rsidRDefault="00153A98">
            <w:pPr>
              <w:pStyle w:val="TableParagraph"/>
              <w:spacing w:before="1" w:line="229" w:lineRule="exact"/>
              <w:ind w:left="77" w:right="45"/>
              <w:jc w:val="center"/>
              <w:rPr>
                <w:sz w:val="18"/>
              </w:rPr>
            </w:pPr>
            <w:r>
              <w:rPr>
                <w:sz w:val="18"/>
              </w:rPr>
              <w:t>预算执行情况</w:t>
            </w:r>
          </w:p>
          <w:p w:rsidR="00B75233" w:rsidRDefault="00153A98">
            <w:pPr>
              <w:pStyle w:val="TableParagraph"/>
              <w:spacing w:line="229" w:lineRule="exact"/>
              <w:ind w:left="77" w:right="46"/>
              <w:jc w:val="center"/>
              <w:rPr>
                <w:sz w:val="18"/>
              </w:rPr>
            </w:pPr>
            <w:r>
              <w:rPr>
                <w:sz w:val="18"/>
              </w:rPr>
              <w:t>（万元）（20分）</w:t>
            </w:r>
          </w:p>
        </w:tc>
        <w:tc>
          <w:tcPr>
            <w:tcW w:w="1029" w:type="dxa"/>
          </w:tcPr>
          <w:p w:rsidR="00B75233" w:rsidRDefault="00B75233">
            <w:pPr>
              <w:pStyle w:val="TableParagraph"/>
              <w:rPr>
                <w:rFonts w:ascii="Times New Roman"/>
                <w:sz w:val="18"/>
              </w:rPr>
            </w:pPr>
          </w:p>
        </w:tc>
        <w:tc>
          <w:tcPr>
            <w:tcW w:w="1675" w:type="dxa"/>
          </w:tcPr>
          <w:p w:rsidR="00B75233" w:rsidRDefault="00153A98">
            <w:pPr>
              <w:pStyle w:val="TableParagraph"/>
              <w:spacing w:before="128"/>
              <w:ind w:left="149" w:right="114"/>
              <w:jc w:val="center"/>
              <w:rPr>
                <w:sz w:val="18"/>
              </w:rPr>
            </w:pPr>
            <w:r>
              <w:rPr>
                <w:sz w:val="18"/>
              </w:rPr>
              <w:t>预算数（A）</w:t>
            </w:r>
          </w:p>
        </w:tc>
        <w:tc>
          <w:tcPr>
            <w:tcW w:w="3326" w:type="dxa"/>
            <w:gridSpan w:val="2"/>
          </w:tcPr>
          <w:p w:rsidR="00B75233" w:rsidRDefault="00153A98">
            <w:pPr>
              <w:pStyle w:val="TableParagraph"/>
              <w:spacing w:before="128"/>
              <w:ind w:left="120" w:right="81"/>
              <w:jc w:val="center"/>
              <w:rPr>
                <w:sz w:val="18"/>
              </w:rPr>
            </w:pPr>
            <w:r>
              <w:rPr>
                <w:sz w:val="18"/>
              </w:rPr>
              <w:t>执行数（B）</w:t>
            </w:r>
          </w:p>
        </w:tc>
        <w:tc>
          <w:tcPr>
            <w:tcW w:w="1509" w:type="dxa"/>
          </w:tcPr>
          <w:p w:rsidR="00B75233" w:rsidRDefault="00153A98">
            <w:pPr>
              <w:pStyle w:val="TableParagraph"/>
              <w:spacing w:before="128"/>
              <w:ind w:left="111" w:right="77"/>
              <w:jc w:val="center"/>
              <w:rPr>
                <w:sz w:val="18"/>
              </w:rPr>
            </w:pPr>
            <w:r>
              <w:rPr>
                <w:sz w:val="18"/>
              </w:rPr>
              <w:t>执行率（B/A)</w:t>
            </w:r>
          </w:p>
        </w:tc>
        <w:tc>
          <w:tcPr>
            <w:tcW w:w="1499" w:type="dxa"/>
          </w:tcPr>
          <w:p w:rsidR="00B75233" w:rsidRDefault="00153A98">
            <w:pPr>
              <w:pStyle w:val="TableParagraph"/>
              <w:spacing w:before="16" w:line="228" w:lineRule="exact"/>
              <w:ind w:left="62" w:right="22"/>
              <w:jc w:val="center"/>
              <w:rPr>
                <w:sz w:val="18"/>
              </w:rPr>
            </w:pPr>
            <w:r>
              <w:rPr>
                <w:sz w:val="18"/>
              </w:rPr>
              <w:t>得分</w:t>
            </w:r>
          </w:p>
          <w:p w:rsidR="00B75233" w:rsidRDefault="00153A98">
            <w:pPr>
              <w:pStyle w:val="TableParagraph"/>
              <w:spacing w:line="198" w:lineRule="exact"/>
              <w:ind w:left="62" w:right="26"/>
              <w:jc w:val="center"/>
              <w:rPr>
                <w:sz w:val="18"/>
              </w:rPr>
            </w:pPr>
            <w:r>
              <w:rPr>
                <w:sz w:val="18"/>
              </w:rPr>
              <w:t>（20分*执行率）</w:t>
            </w:r>
          </w:p>
        </w:tc>
      </w:tr>
      <w:tr w:rsidR="00B75233">
        <w:trPr>
          <w:trHeight w:val="491"/>
        </w:trPr>
        <w:tc>
          <w:tcPr>
            <w:tcW w:w="1624" w:type="dxa"/>
            <w:gridSpan w:val="2"/>
            <w:vMerge/>
            <w:tcBorders>
              <w:top w:val="nil"/>
            </w:tcBorders>
          </w:tcPr>
          <w:p w:rsidR="00B75233" w:rsidRDefault="00B75233">
            <w:pPr>
              <w:rPr>
                <w:sz w:val="2"/>
                <w:szCs w:val="2"/>
              </w:rPr>
            </w:pPr>
          </w:p>
        </w:tc>
        <w:tc>
          <w:tcPr>
            <w:tcW w:w="1029" w:type="dxa"/>
          </w:tcPr>
          <w:p w:rsidR="00B75233" w:rsidRDefault="00153A98">
            <w:pPr>
              <w:pStyle w:val="TableParagraph"/>
              <w:spacing w:before="25" w:line="228" w:lineRule="exact"/>
              <w:ind w:left="247" w:right="25" w:hanging="183"/>
              <w:rPr>
                <w:sz w:val="18"/>
              </w:rPr>
            </w:pPr>
            <w:r>
              <w:rPr>
                <w:sz w:val="18"/>
              </w:rPr>
              <w:t>年度财政资金总额</w:t>
            </w:r>
          </w:p>
        </w:tc>
        <w:tc>
          <w:tcPr>
            <w:tcW w:w="1675" w:type="dxa"/>
          </w:tcPr>
          <w:p w:rsidR="00B75233" w:rsidRDefault="00B75233">
            <w:pPr>
              <w:pStyle w:val="TableParagraph"/>
              <w:spacing w:before="4"/>
              <w:rPr>
                <w:rFonts w:ascii="Times New Roman"/>
                <w:sz w:val="13"/>
              </w:rPr>
            </w:pPr>
          </w:p>
          <w:p w:rsidR="00B75233" w:rsidRDefault="00153A98">
            <w:pPr>
              <w:pStyle w:val="TableParagraph"/>
              <w:ind w:left="147" w:right="115"/>
              <w:jc w:val="center"/>
              <w:rPr>
                <w:sz w:val="16"/>
              </w:rPr>
            </w:pPr>
            <w:r>
              <w:rPr>
                <w:w w:val="105"/>
                <w:sz w:val="16"/>
              </w:rPr>
              <w:t>466</w:t>
            </w:r>
          </w:p>
        </w:tc>
        <w:tc>
          <w:tcPr>
            <w:tcW w:w="3326" w:type="dxa"/>
            <w:gridSpan w:val="2"/>
          </w:tcPr>
          <w:p w:rsidR="00B75233" w:rsidRDefault="00153A98">
            <w:pPr>
              <w:pStyle w:val="TableParagraph"/>
              <w:spacing w:before="143"/>
              <w:ind w:left="120" w:right="84"/>
              <w:jc w:val="center"/>
              <w:rPr>
                <w:sz w:val="18"/>
              </w:rPr>
            </w:pPr>
            <w:r>
              <w:rPr>
                <w:sz w:val="18"/>
              </w:rPr>
              <w:t>466</w:t>
            </w:r>
          </w:p>
        </w:tc>
        <w:tc>
          <w:tcPr>
            <w:tcW w:w="1509" w:type="dxa"/>
          </w:tcPr>
          <w:p w:rsidR="00B75233" w:rsidRDefault="00153A98">
            <w:pPr>
              <w:pStyle w:val="TableParagraph"/>
              <w:spacing w:before="143"/>
              <w:ind w:left="111" w:right="75"/>
              <w:jc w:val="center"/>
              <w:rPr>
                <w:sz w:val="18"/>
              </w:rPr>
            </w:pPr>
            <w:r>
              <w:rPr>
                <w:sz w:val="18"/>
              </w:rPr>
              <w:t>100%</w:t>
            </w:r>
          </w:p>
        </w:tc>
        <w:tc>
          <w:tcPr>
            <w:tcW w:w="1499" w:type="dxa"/>
          </w:tcPr>
          <w:p w:rsidR="00B75233" w:rsidRDefault="00153A98">
            <w:pPr>
              <w:pStyle w:val="TableParagraph"/>
              <w:spacing w:before="143"/>
              <w:ind w:left="62" w:right="22"/>
              <w:jc w:val="center"/>
              <w:rPr>
                <w:sz w:val="18"/>
              </w:rPr>
            </w:pPr>
            <w:r>
              <w:rPr>
                <w:sz w:val="18"/>
              </w:rPr>
              <w:t>20</w:t>
            </w:r>
          </w:p>
        </w:tc>
      </w:tr>
      <w:tr w:rsidR="00B75233">
        <w:trPr>
          <w:trHeight w:val="462"/>
        </w:trPr>
        <w:tc>
          <w:tcPr>
            <w:tcW w:w="799" w:type="dxa"/>
            <w:vMerge w:val="restart"/>
          </w:tcPr>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spacing w:before="5"/>
              <w:rPr>
                <w:rFonts w:ascii="Times New Roman"/>
                <w:sz w:val="20"/>
              </w:rPr>
            </w:pPr>
          </w:p>
          <w:p w:rsidR="00B75233" w:rsidRDefault="00153A98">
            <w:pPr>
              <w:pStyle w:val="TableParagraph"/>
              <w:spacing w:line="235" w:lineRule="auto"/>
              <w:ind w:left="331" w:right="261"/>
              <w:jc w:val="both"/>
              <w:rPr>
                <w:sz w:val="18"/>
              </w:rPr>
            </w:pPr>
            <w:r>
              <w:rPr>
                <w:sz w:val="18"/>
              </w:rPr>
              <w:t>年度绩效目标</w:t>
            </w:r>
          </w:p>
          <w:p w:rsidR="00B75233" w:rsidRDefault="00B75233">
            <w:pPr>
              <w:pStyle w:val="TableParagraph"/>
              <w:spacing w:before="1"/>
              <w:rPr>
                <w:rFonts w:ascii="Times New Roman"/>
                <w:sz w:val="20"/>
              </w:rPr>
            </w:pPr>
          </w:p>
          <w:p w:rsidR="00B75233" w:rsidRDefault="00153A98">
            <w:pPr>
              <w:pStyle w:val="TableParagraph"/>
              <w:spacing w:line="228" w:lineRule="exact"/>
              <w:ind w:left="65"/>
              <w:jc w:val="center"/>
              <w:rPr>
                <w:sz w:val="18"/>
              </w:rPr>
            </w:pPr>
            <w:r>
              <w:rPr>
                <w:w w:val="102"/>
                <w:sz w:val="18"/>
              </w:rPr>
              <w:t>8</w:t>
            </w:r>
          </w:p>
          <w:p w:rsidR="00B75233" w:rsidRDefault="00153A98">
            <w:pPr>
              <w:pStyle w:val="TableParagraph"/>
              <w:spacing w:line="227" w:lineRule="exact"/>
              <w:ind w:left="65"/>
              <w:jc w:val="center"/>
              <w:rPr>
                <w:sz w:val="18"/>
              </w:rPr>
            </w:pPr>
            <w:r>
              <w:rPr>
                <w:w w:val="102"/>
                <w:sz w:val="18"/>
              </w:rPr>
              <w:t>0</w:t>
            </w:r>
          </w:p>
          <w:p w:rsidR="00B75233" w:rsidRDefault="00153A98">
            <w:pPr>
              <w:pStyle w:val="TableParagraph"/>
              <w:spacing w:line="229" w:lineRule="exact"/>
              <w:ind w:left="67"/>
              <w:jc w:val="center"/>
              <w:rPr>
                <w:sz w:val="18"/>
              </w:rPr>
            </w:pPr>
            <w:r>
              <w:rPr>
                <w:w w:val="102"/>
                <w:sz w:val="18"/>
              </w:rPr>
              <w:t>分</w:t>
            </w:r>
          </w:p>
        </w:tc>
        <w:tc>
          <w:tcPr>
            <w:tcW w:w="825" w:type="dxa"/>
          </w:tcPr>
          <w:p w:rsidR="00B75233" w:rsidRDefault="00153A98">
            <w:pPr>
              <w:pStyle w:val="TableParagraph"/>
              <w:spacing w:before="15" w:line="226" w:lineRule="exact"/>
              <w:ind w:left="235" w:right="200"/>
              <w:rPr>
                <w:sz w:val="18"/>
              </w:rPr>
            </w:pPr>
            <w:r>
              <w:rPr>
                <w:sz w:val="18"/>
              </w:rPr>
              <w:t>一级指标</w:t>
            </w:r>
          </w:p>
        </w:tc>
        <w:tc>
          <w:tcPr>
            <w:tcW w:w="1029" w:type="dxa"/>
          </w:tcPr>
          <w:p w:rsidR="00B75233" w:rsidRDefault="00153A98">
            <w:pPr>
              <w:pStyle w:val="TableParagraph"/>
              <w:spacing w:before="128"/>
              <w:ind w:left="156"/>
              <w:rPr>
                <w:sz w:val="18"/>
              </w:rPr>
            </w:pPr>
            <w:r>
              <w:rPr>
                <w:sz w:val="18"/>
              </w:rPr>
              <w:t>二级指标</w:t>
            </w:r>
          </w:p>
        </w:tc>
        <w:tc>
          <w:tcPr>
            <w:tcW w:w="3326" w:type="dxa"/>
            <w:gridSpan w:val="2"/>
          </w:tcPr>
          <w:p w:rsidR="00B75233" w:rsidRDefault="00153A98">
            <w:pPr>
              <w:pStyle w:val="TableParagraph"/>
              <w:spacing w:before="128"/>
              <w:ind w:left="120" w:right="86"/>
              <w:jc w:val="center"/>
              <w:rPr>
                <w:sz w:val="18"/>
              </w:rPr>
            </w:pPr>
            <w:r>
              <w:rPr>
                <w:sz w:val="18"/>
              </w:rPr>
              <w:t>三级指标</w:t>
            </w:r>
          </w:p>
        </w:tc>
        <w:tc>
          <w:tcPr>
            <w:tcW w:w="1675" w:type="dxa"/>
          </w:tcPr>
          <w:p w:rsidR="00B75233" w:rsidRDefault="00153A98">
            <w:pPr>
              <w:pStyle w:val="TableParagraph"/>
              <w:spacing w:before="128"/>
              <w:ind w:left="149" w:right="115"/>
              <w:jc w:val="center"/>
              <w:rPr>
                <w:sz w:val="18"/>
              </w:rPr>
            </w:pPr>
            <w:r>
              <w:rPr>
                <w:sz w:val="18"/>
              </w:rPr>
              <w:t>年度目标值（A）</w:t>
            </w:r>
          </w:p>
        </w:tc>
        <w:tc>
          <w:tcPr>
            <w:tcW w:w="1509" w:type="dxa"/>
          </w:tcPr>
          <w:p w:rsidR="00B75233" w:rsidRDefault="00153A98">
            <w:pPr>
              <w:pStyle w:val="TableParagraph"/>
              <w:spacing w:before="128"/>
              <w:ind w:left="111" w:right="78"/>
              <w:jc w:val="center"/>
              <w:rPr>
                <w:sz w:val="18"/>
              </w:rPr>
            </w:pPr>
            <w:r>
              <w:rPr>
                <w:sz w:val="18"/>
              </w:rPr>
              <w:t>实际完成值（B)</w:t>
            </w:r>
          </w:p>
        </w:tc>
        <w:tc>
          <w:tcPr>
            <w:tcW w:w="1499" w:type="dxa"/>
          </w:tcPr>
          <w:p w:rsidR="00B75233" w:rsidRDefault="00153A98">
            <w:pPr>
              <w:pStyle w:val="TableParagraph"/>
              <w:spacing w:before="128"/>
              <w:ind w:left="62" w:right="22"/>
              <w:jc w:val="center"/>
              <w:rPr>
                <w:sz w:val="18"/>
              </w:rPr>
            </w:pPr>
            <w:r>
              <w:rPr>
                <w:sz w:val="18"/>
              </w:rPr>
              <w:t>得分</w:t>
            </w:r>
          </w:p>
        </w:tc>
      </w:tr>
      <w:tr w:rsidR="00B75233">
        <w:trPr>
          <w:trHeight w:val="687"/>
        </w:trPr>
        <w:tc>
          <w:tcPr>
            <w:tcW w:w="799" w:type="dxa"/>
            <w:vMerge/>
            <w:tcBorders>
              <w:top w:val="nil"/>
            </w:tcBorders>
          </w:tcPr>
          <w:p w:rsidR="00B75233" w:rsidRDefault="00B75233">
            <w:pPr>
              <w:rPr>
                <w:sz w:val="2"/>
                <w:szCs w:val="2"/>
              </w:rPr>
            </w:pPr>
          </w:p>
        </w:tc>
        <w:tc>
          <w:tcPr>
            <w:tcW w:w="825" w:type="dxa"/>
            <w:vMerge w:val="restart"/>
          </w:tcPr>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spacing w:before="5"/>
              <w:rPr>
                <w:rFonts w:ascii="Times New Roman"/>
                <w:sz w:val="20"/>
              </w:rPr>
            </w:pPr>
          </w:p>
          <w:p w:rsidR="00B75233" w:rsidRDefault="00153A98">
            <w:pPr>
              <w:pStyle w:val="TableParagraph"/>
              <w:spacing w:line="237" w:lineRule="auto"/>
              <w:ind w:left="326" w:right="292"/>
              <w:jc w:val="both"/>
              <w:rPr>
                <w:sz w:val="18"/>
              </w:rPr>
            </w:pPr>
            <w:r>
              <w:rPr>
                <w:sz w:val="18"/>
              </w:rPr>
              <w:t>产出指标</w:t>
            </w:r>
          </w:p>
          <w:p w:rsidR="00B75233" w:rsidRDefault="00153A98">
            <w:pPr>
              <w:pStyle w:val="TableParagraph"/>
              <w:spacing w:line="223" w:lineRule="exact"/>
              <w:ind w:left="50"/>
              <w:rPr>
                <w:sz w:val="18"/>
              </w:rPr>
            </w:pPr>
            <w:r>
              <w:rPr>
                <w:sz w:val="18"/>
              </w:rPr>
              <w:t>（40分）</w:t>
            </w:r>
          </w:p>
        </w:tc>
        <w:tc>
          <w:tcPr>
            <w:tcW w:w="1029" w:type="dxa"/>
          </w:tcPr>
          <w:p w:rsidR="00B75233" w:rsidRDefault="00153A98">
            <w:pPr>
              <w:pStyle w:val="TableParagraph"/>
              <w:spacing w:before="124" w:line="229" w:lineRule="exact"/>
              <w:ind w:left="156"/>
              <w:rPr>
                <w:sz w:val="18"/>
              </w:rPr>
            </w:pPr>
            <w:r>
              <w:rPr>
                <w:spacing w:val="-1"/>
                <w:sz w:val="18"/>
              </w:rPr>
              <w:t>数量指标</w:t>
            </w:r>
          </w:p>
          <w:p w:rsidR="00B75233" w:rsidRDefault="00153A98">
            <w:pPr>
              <w:pStyle w:val="TableParagraph"/>
              <w:spacing w:line="229" w:lineRule="exact"/>
              <w:ind w:left="154"/>
              <w:rPr>
                <w:sz w:val="18"/>
              </w:rPr>
            </w:pPr>
            <w:r>
              <w:rPr>
                <w:spacing w:val="-1"/>
                <w:sz w:val="18"/>
              </w:rPr>
              <w:t>（10</w:t>
            </w:r>
            <w:r>
              <w:rPr>
                <w:sz w:val="18"/>
              </w:rPr>
              <w:t>分）</w:t>
            </w:r>
          </w:p>
        </w:tc>
        <w:tc>
          <w:tcPr>
            <w:tcW w:w="3326" w:type="dxa"/>
            <w:gridSpan w:val="2"/>
          </w:tcPr>
          <w:p w:rsidR="00B75233" w:rsidRDefault="00B75233">
            <w:pPr>
              <w:pStyle w:val="TableParagraph"/>
              <w:spacing w:before="9"/>
              <w:rPr>
                <w:rFonts w:ascii="Times New Roman"/>
                <w:sz w:val="20"/>
              </w:rPr>
            </w:pPr>
          </w:p>
          <w:p w:rsidR="00B75233" w:rsidRDefault="00153A98">
            <w:pPr>
              <w:pStyle w:val="TableParagraph"/>
              <w:ind w:left="389"/>
              <w:rPr>
                <w:sz w:val="18"/>
              </w:rPr>
            </w:pPr>
            <w:r>
              <w:rPr>
                <w:sz w:val="18"/>
              </w:rPr>
              <w:t>建设景观隙地及游园面积总面积</w:t>
            </w:r>
          </w:p>
        </w:tc>
        <w:tc>
          <w:tcPr>
            <w:tcW w:w="1675" w:type="dxa"/>
          </w:tcPr>
          <w:p w:rsidR="00B75233" w:rsidRDefault="00B75233">
            <w:pPr>
              <w:pStyle w:val="TableParagraph"/>
              <w:spacing w:before="9"/>
              <w:rPr>
                <w:rFonts w:ascii="Times New Roman"/>
                <w:sz w:val="20"/>
              </w:rPr>
            </w:pPr>
          </w:p>
          <w:p w:rsidR="00B75233" w:rsidRDefault="00153A98">
            <w:pPr>
              <w:pStyle w:val="TableParagraph"/>
              <w:ind w:left="149" w:right="114"/>
              <w:jc w:val="center"/>
              <w:rPr>
                <w:sz w:val="18"/>
              </w:rPr>
            </w:pPr>
            <w:r>
              <w:rPr>
                <w:sz w:val="18"/>
              </w:rPr>
              <w:t>≥1.5万平方米</w:t>
            </w:r>
          </w:p>
        </w:tc>
        <w:tc>
          <w:tcPr>
            <w:tcW w:w="1509" w:type="dxa"/>
          </w:tcPr>
          <w:p w:rsidR="00B75233" w:rsidRDefault="00B75233">
            <w:pPr>
              <w:pStyle w:val="TableParagraph"/>
              <w:spacing w:before="9"/>
              <w:rPr>
                <w:rFonts w:ascii="Times New Roman"/>
                <w:sz w:val="20"/>
              </w:rPr>
            </w:pPr>
          </w:p>
          <w:p w:rsidR="00B75233" w:rsidRDefault="00153A98">
            <w:pPr>
              <w:pStyle w:val="TableParagraph"/>
              <w:ind w:left="111" w:right="74"/>
              <w:jc w:val="center"/>
              <w:rPr>
                <w:sz w:val="18"/>
              </w:rPr>
            </w:pPr>
            <w:r>
              <w:rPr>
                <w:sz w:val="18"/>
              </w:rPr>
              <w:t>1.5万平方米</w:t>
            </w:r>
          </w:p>
        </w:tc>
        <w:tc>
          <w:tcPr>
            <w:tcW w:w="1499" w:type="dxa"/>
          </w:tcPr>
          <w:p w:rsidR="00B75233" w:rsidRDefault="00B75233">
            <w:pPr>
              <w:pStyle w:val="TableParagraph"/>
              <w:spacing w:before="9"/>
              <w:rPr>
                <w:rFonts w:ascii="Times New Roman"/>
                <w:sz w:val="20"/>
              </w:rPr>
            </w:pPr>
          </w:p>
          <w:p w:rsidR="00B75233" w:rsidRDefault="00153A98">
            <w:pPr>
              <w:pStyle w:val="TableParagraph"/>
              <w:ind w:left="62" w:right="22"/>
              <w:jc w:val="center"/>
              <w:rPr>
                <w:sz w:val="18"/>
              </w:rPr>
            </w:pPr>
            <w:r>
              <w:rPr>
                <w:sz w:val="18"/>
              </w:rPr>
              <w:t>10</w:t>
            </w:r>
          </w:p>
        </w:tc>
      </w:tr>
      <w:tr w:rsidR="00B75233">
        <w:trPr>
          <w:trHeight w:val="692"/>
        </w:trPr>
        <w:tc>
          <w:tcPr>
            <w:tcW w:w="799" w:type="dxa"/>
            <w:vMerge/>
            <w:tcBorders>
              <w:top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tcPr>
          <w:p w:rsidR="00B75233" w:rsidRDefault="00153A98">
            <w:pPr>
              <w:pStyle w:val="TableParagraph"/>
              <w:spacing w:before="128" w:line="229" w:lineRule="exact"/>
              <w:ind w:left="156"/>
              <w:rPr>
                <w:sz w:val="18"/>
              </w:rPr>
            </w:pPr>
            <w:r>
              <w:rPr>
                <w:spacing w:val="-1"/>
                <w:sz w:val="18"/>
              </w:rPr>
              <w:t>质量指标</w:t>
            </w:r>
          </w:p>
          <w:p w:rsidR="00B75233" w:rsidRDefault="00153A98">
            <w:pPr>
              <w:pStyle w:val="TableParagraph"/>
              <w:spacing w:line="229" w:lineRule="exact"/>
              <w:ind w:left="154"/>
              <w:rPr>
                <w:sz w:val="18"/>
              </w:rPr>
            </w:pPr>
            <w:r>
              <w:rPr>
                <w:spacing w:val="-1"/>
                <w:sz w:val="18"/>
              </w:rPr>
              <w:t>（10</w:t>
            </w:r>
            <w:r>
              <w:rPr>
                <w:sz w:val="18"/>
              </w:rPr>
              <w:t>分）</w:t>
            </w:r>
          </w:p>
        </w:tc>
        <w:tc>
          <w:tcPr>
            <w:tcW w:w="3326" w:type="dxa"/>
            <w:gridSpan w:val="2"/>
          </w:tcPr>
          <w:p w:rsidR="00B75233" w:rsidRDefault="00B75233">
            <w:pPr>
              <w:pStyle w:val="TableParagraph"/>
              <w:spacing w:before="3"/>
              <w:rPr>
                <w:rFonts w:ascii="Times New Roman"/>
                <w:sz w:val="21"/>
              </w:rPr>
            </w:pPr>
          </w:p>
          <w:p w:rsidR="00B75233" w:rsidRDefault="00153A98">
            <w:pPr>
              <w:pStyle w:val="TableParagraph"/>
              <w:ind w:left="207"/>
              <w:rPr>
                <w:sz w:val="18"/>
              </w:rPr>
            </w:pPr>
            <w:r>
              <w:rPr>
                <w:sz w:val="18"/>
              </w:rPr>
              <w:t>建设景观隙地及游园质量验收合格率</w:t>
            </w:r>
          </w:p>
        </w:tc>
        <w:tc>
          <w:tcPr>
            <w:tcW w:w="1675" w:type="dxa"/>
          </w:tcPr>
          <w:p w:rsidR="00B75233" w:rsidRDefault="00B75233">
            <w:pPr>
              <w:pStyle w:val="TableParagraph"/>
              <w:spacing w:before="3"/>
              <w:rPr>
                <w:rFonts w:ascii="Times New Roman"/>
                <w:sz w:val="21"/>
              </w:rPr>
            </w:pPr>
          </w:p>
          <w:p w:rsidR="00B75233" w:rsidRDefault="00153A98">
            <w:pPr>
              <w:pStyle w:val="TableParagraph"/>
              <w:ind w:left="147" w:right="115"/>
              <w:jc w:val="center"/>
              <w:rPr>
                <w:sz w:val="18"/>
              </w:rPr>
            </w:pPr>
            <w:r>
              <w:rPr>
                <w:sz w:val="18"/>
              </w:rPr>
              <w:t>≥95%</w:t>
            </w:r>
          </w:p>
        </w:tc>
        <w:tc>
          <w:tcPr>
            <w:tcW w:w="1509" w:type="dxa"/>
          </w:tcPr>
          <w:p w:rsidR="00B75233" w:rsidRDefault="00B75233">
            <w:pPr>
              <w:pStyle w:val="TableParagraph"/>
              <w:spacing w:before="3"/>
              <w:rPr>
                <w:rFonts w:ascii="Times New Roman"/>
                <w:sz w:val="21"/>
              </w:rPr>
            </w:pPr>
          </w:p>
          <w:p w:rsidR="00B75233" w:rsidRDefault="00153A98">
            <w:pPr>
              <w:pStyle w:val="TableParagraph"/>
              <w:ind w:left="111" w:right="75"/>
              <w:jc w:val="center"/>
              <w:rPr>
                <w:sz w:val="18"/>
              </w:rPr>
            </w:pPr>
            <w:r>
              <w:rPr>
                <w:sz w:val="18"/>
              </w:rPr>
              <w:t>100%</w:t>
            </w:r>
          </w:p>
        </w:tc>
        <w:tc>
          <w:tcPr>
            <w:tcW w:w="1499" w:type="dxa"/>
          </w:tcPr>
          <w:p w:rsidR="00B75233" w:rsidRDefault="00B75233">
            <w:pPr>
              <w:pStyle w:val="TableParagraph"/>
              <w:spacing w:before="3"/>
              <w:rPr>
                <w:rFonts w:ascii="Times New Roman"/>
                <w:sz w:val="21"/>
              </w:rPr>
            </w:pPr>
          </w:p>
          <w:p w:rsidR="00B75233" w:rsidRDefault="00153A98">
            <w:pPr>
              <w:pStyle w:val="TableParagraph"/>
              <w:ind w:left="62" w:right="22"/>
              <w:jc w:val="center"/>
              <w:rPr>
                <w:sz w:val="18"/>
              </w:rPr>
            </w:pPr>
            <w:r>
              <w:rPr>
                <w:sz w:val="18"/>
              </w:rPr>
              <w:t>10</w:t>
            </w:r>
          </w:p>
        </w:tc>
      </w:tr>
      <w:tr w:rsidR="00B75233">
        <w:trPr>
          <w:trHeight w:val="692"/>
        </w:trPr>
        <w:tc>
          <w:tcPr>
            <w:tcW w:w="799" w:type="dxa"/>
            <w:vMerge/>
            <w:tcBorders>
              <w:top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tcPr>
          <w:p w:rsidR="00B75233" w:rsidRDefault="00153A98">
            <w:pPr>
              <w:pStyle w:val="TableParagraph"/>
              <w:spacing w:before="128" w:line="229" w:lineRule="exact"/>
              <w:ind w:left="156"/>
              <w:rPr>
                <w:sz w:val="18"/>
              </w:rPr>
            </w:pPr>
            <w:r>
              <w:rPr>
                <w:spacing w:val="-1"/>
                <w:sz w:val="18"/>
              </w:rPr>
              <w:t>时效指标</w:t>
            </w:r>
          </w:p>
          <w:p w:rsidR="00B75233" w:rsidRDefault="00153A98">
            <w:pPr>
              <w:pStyle w:val="TableParagraph"/>
              <w:spacing w:line="229" w:lineRule="exact"/>
              <w:ind w:left="154"/>
              <w:rPr>
                <w:sz w:val="18"/>
              </w:rPr>
            </w:pPr>
            <w:r>
              <w:rPr>
                <w:spacing w:val="-1"/>
                <w:sz w:val="18"/>
              </w:rPr>
              <w:t>（10</w:t>
            </w:r>
            <w:r>
              <w:rPr>
                <w:sz w:val="18"/>
              </w:rPr>
              <w:t>分）</w:t>
            </w:r>
          </w:p>
        </w:tc>
        <w:tc>
          <w:tcPr>
            <w:tcW w:w="3326" w:type="dxa"/>
            <w:gridSpan w:val="2"/>
          </w:tcPr>
          <w:p w:rsidR="00B75233" w:rsidRDefault="00B75233">
            <w:pPr>
              <w:pStyle w:val="TableParagraph"/>
              <w:spacing w:before="2"/>
              <w:rPr>
                <w:rFonts w:ascii="Times New Roman"/>
                <w:sz w:val="21"/>
              </w:rPr>
            </w:pPr>
          </w:p>
          <w:p w:rsidR="00B75233" w:rsidRDefault="00153A98">
            <w:pPr>
              <w:pStyle w:val="TableParagraph"/>
              <w:ind w:left="1030"/>
              <w:rPr>
                <w:sz w:val="18"/>
              </w:rPr>
            </w:pPr>
            <w:r>
              <w:rPr>
                <w:sz w:val="18"/>
              </w:rPr>
              <w:t>项目按时完工率</w:t>
            </w:r>
          </w:p>
        </w:tc>
        <w:tc>
          <w:tcPr>
            <w:tcW w:w="1675" w:type="dxa"/>
          </w:tcPr>
          <w:p w:rsidR="00B75233" w:rsidRDefault="00B75233">
            <w:pPr>
              <w:pStyle w:val="TableParagraph"/>
              <w:spacing w:before="2"/>
              <w:rPr>
                <w:rFonts w:ascii="Times New Roman"/>
                <w:sz w:val="21"/>
              </w:rPr>
            </w:pPr>
          </w:p>
          <w:p w:rsidR="00B75233" w:rsidRDefault="00153A98">
            <w:pPr>
              <w:pStyle w:val="TableParagraph"/>
              <w:ind w:left="148" w:right="115"/>
              <w:jc w:val="center"/>
              <w:rPr>
                <w:sz w:val="18"/>
              </w:rPr>
            </w:pPr>
            <w:r>
              <w:rPr>
                <w:sz w:val="18"/>
              </w:rPr>
              <w:t>100%</w:t>
            </w:r>
          </w:p>
        </w:tc>
        <w:tc>
          <w:tcPr>
            <w:tcW w:w="1509" w:type="dxa"/>
          </w:tcPr>
          <w:p w:rsidR="00B75233" w:rsidRDefault="00B75233">
            <w:pPr>
              <w:pStyle w:val="TableParagraph"/>
              <w:spacing w:before="2"/>
              <w:rPr>
                <w:rFonts w:ascii="Times New Roman"/>
                <w:sz w:val="21"/>
              </w:rPr>
            </w:pPr>
          </w:p>
          <w:p w:rsidR="00B75233" w:rsidRDefault="00153A98">
            <w:pPr>
              <w:pStyle w:val="TableParagraph"/>
              <w:ind w:left="111" w:right="75"/>
              <w:jc w:val="center"/>
              <w:rPr>
                <w:sz w:val="18"/>
              </w:rPr>
            </w:pPr>
            <w:r>
              <w:rPr>
                <w:sz w:val="18"/>
              </w:rPr>
              <w:t>100%</w:t>
            </w:r>
          </w:p>
        </w:tc>
        <w:tc>
          <w:tcPr>
            <w:tcW w:w="1499" w:type="dxa"/>
          </w:tcPr>
          <w:p w:rsidR="00B75233" w:rsidRDefault="00B75233">
            <w:pPr>
              <w:pStyle w:val="TableParagraph"/>
              <w:spacing w:before="2"/>
              <w:rPr>
                <w:rFonts w:ascii="Times New Roman"/>
                <w:sz w:val="21"/>
              </w:rPr>
            </w:pPr>
          </w:p>
          <w:p w:rsidR="00B75233" w:rsidRDefault="00153A98">
            <w:pPr>
              <w:pStyle w:val="TableParagraph"/>
              <w:ind w:left="62" w:right="22"/>
              <w:jc w:val="center"/>
              <w:rPr>
                <w:sz w:val="18"/>
              </w:rPr>
            </w:pPr>
            <w:r>
              <w:rPr>
                <w:sz w:val="18"/>
              </w:rPr>
              <w:t>10</w:t>
            </w:r>
          </w:p>
        </w:tc>
      </w:tr>
      <w:tr w:rsidR="00B75233">
        <w:trPr>
          <w:trHeight w:val="692"/>
        </w:trPr>
        <w:tc>
          <w:tcPr>
            <w:tcW w:w="799" w:type="dxa"/>
            <w:vMerge/>
            <w:tcBorders>
              <w:top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tcPr>
          <w:p w:rsidR="00B75233" w:rsidRDefault="00153A98">
            <w:pPr>
              <w:pStyle w:val="TableParagraph"/>
              <w:spacing w:before="129" w:line="229" w:lineRule="exact"/>
              <w:ind w:left="156"/>
              <w:rPr>
                <w:sz w:val="18"/>
              </w:rPr>
            </w:pPr>
            <w:r>
              <w:rPr>
                <w:spacing w:val="-1"/>
                <w:sz w:val="18"/>
              </w:rPr>
              <w:t>成本指标</w:t>
            </w:r>
          </w:p>
          <w:p w:rsidR="00B75233" w:rsidRDefault="00153A98">
            <w:pPr>
              <w:pStyle w:val="TableParagraph"/>
              <w:spacing w:line="229" w:lineRule="exact"/>
              <w:ind w:left="154"/>
              <w:rPr>
                <w:sz w:val="18"/>
              </w:rPr>
            </w:pPr>
            <w:r>
              <w:rPr>
                <w:spacing w:val="-1"/>
                <w:sz w:val="18"/>
              </w:rPr>
              <w:t>（10</w:t>
            </w:r>
            <w:r>
              <w:rPr>
                <w:sz w:val="18"/>
              </w:rPr>
              <w:t>分）</w:t>
            </w:r>
          </w:p>
        </w:tc>
        <w:tc>
          <w:tcPr>
            <w:tcW w:w="3326" w:type="dxa"/>
            <w:gridSpan w:val="2"/>
          </w:tcPr>
          <w:p w:rsidR="00B75233" w:rsidRDefault="00B75233">
            <w:pPr>
              <w:pStyle w:val="TableParagraph"/>
              <w:spacing w:before="2"/>
              <w:rPr>
                <w:rFonts w:ascii="Times New Roman"/>
                <w:sz w:val="21"/>
              </w:rPr>
            </w:pPr>
          </w:p>
          <w:p w:rsidR="00B75233" w:rsidRDefault="00153A98">
            <w:pPr>
              <w:pStyle w:val="TableParagraph"/>
              <w:ind w:left="1030"/>
              <w:rPr>
                <w:sz w:val="18"/>
              </w:rPr>
            </w:pPr>
            <w:r>
              <w:rPr>
                <w:sz w:val="18"/>
              </w:rPr>
              <w:t>项目成本控制率</w:t>
            </w:r>
          </w:p>
        </w:tc>
        <w:tc>
          <w:tcPr>
            <w:tcW w:w="1675" w:type="dxa"/>
          </w:tcPr>
          <w:p w:rsidR="00B75233" w:rsidRDefault="00B75233">
            <w:pPr>
              <w:pStyle w:val="TableParagraph"/>
              <w:spacing w:before="2"/>
              <w:rPr>
                <w:rFonts w:ascii="Times New Roman"/>
                <w:sz w:val="21"/>
              </w:rPr>
            </w:pPr>
          </w:p>
          <w:p w:rsidR="00B75233" w:rsidRDefault="00153A98">
            <w:pPr>
              <w:pStyle w:val="TableParagraph"/>
              <w:ind w:left="148" w:right="115"/>
              <w:jc w:val="center"/>
              <w:rPr>
                <w:sz w:val="18"/>
              </w:rPr>
            </w:pPr>
            <w:r>
              <w:rPr>
                <w:sz w:val="18"/>
              </w:rPr>
              <w:t>≤100%</w:t>
            </w:r>
          </w:p>
        </w:tc>
        <w:tc>
          <w:tcPr>
            <w:tcW w:w="1509" w:type="dxa"/>
          </w:tcPr>
          <w:p w:rsidR="00B75233" w:rsidRDefault="00B75233">
            <w:pPr>
              <w:pStyle w:val="TableParagraph"/>
              <w:spacing w:before="2"/>
              <w:rPr>
                <w:rFonts w:ascii="Times New Roman"/>
                <w:sz w:val="21"/>
              </w:rPr>
            </w:pPr>
          </w:p>
          <w:p w:rsidR="00B75233" w:rsidRDefault="00153A98">
            <w:pPr>
              <w:pStyle w:val="TableParagraph"/>
              <w:ind w:left="111" w:right="75"/>
              <w:jc w:val="center"/>
              <w:rPr>
                <w:sz w:val="18"/>
              </w:rPr>
            </w:pPr>
            <w:r>
              <w:rPr>
                <w:sz w:val="18"/>
              </w:rPr>
              <w:t>100%</w:t>
            </w:r>
          </w:p>
        </w:tc>
        <w:tc>
          <w:tcPr>
            <w:tcW w:w="1499" w:type="dxa"/>
          </w:tcPr>
          <w:p w:rsidR="00B75233" w:rsidRDefault="00B75233">
            <w:pPr>
              <w:pStyle w:val="TableParagraph"/>
              <w:spacing w:before="2"/>
              <w:rPr>
                <w:rFonts w:ascii="Times New Roman"/>
                <w:sz w:val="21"/>
              </w:rPr>
            </w:pPr>
          </w:p>
          <w:p w:rsidR="00B75233" w:rsidRDefault="00153A98">
            <w:pPr>
              <w:pStyle w:val="TableParagraph"/>
              <w:ind w:left="62" w:right="22"/>
              <w:jc w:val="center"/>
              <w:rPr>
                <w:sz w:val="18"/>
              </w:rPr>
            </w:pPr>
            <w:r>
              <w:rPr>
                <w:sz w:val="18"/>
              </w:rPr>
              <w:t>10</w:t>
            </w:r>
          </w:p>
        </w:tc>
      </w:tr>
      <w:tr w:rsidR="00B75233">
        <w:trPr>
          <w:trHeight w:val="692"/>
        </w:trPr>
        <w:tc>
          <w:tcPr>
            <w:tcW w:w="799" w:type="dxa"/>
            <w:vMerge/>
            <w:tcBorders>
              <w:top w:val="nil"/>
            </w:tcBorders>
          </w:tcPr>
          <w:p w:rsidR="00B75233" w:rsidRDefault="00B75233">
            <w:pPr>
              <w:rPr>
                <w:sz w:val="2"/>
                <w:szCs w:val="2"/>
              </w:rPr>
            </w:pPr>
          </w:p>
        </w:tc>
        <w:tc>
          <w:tcPr>
            <w:tcW w:w="825" w:type="dxa"/>
            <w:vMerge w:val="restart"/>
          </w:tcPr>
          <w:p w:rsidR="00B75233" w:rsidRDefault="00B75233">
            <w:pPr>
              <w:pStyle w:val="TableParagraph"/>
              <w:rPr>
                <w:rFonts w:ascii="Times New Roman"/>
                <w:sz w:val="18"/>
              </w:rPr>
            </w:pPr>
          </w:p>
          <w:p w:rsidR="00B75233" w:rsidRDefault="00B75233">
            <w:pPr>
              <w:pStyle w:val="TableParagraph"/>
              <w:spacing w:before="10"/>
              <w:rPr>
                <w:rFonts w:ascii="Times New Roman"/>
                <w:sz w:val="25"/>
              </w:rPr>
            </w:pPr>
          </w:p>
          <w:p w:rsidR="00B75233" w:rsidRDefault="00153A98">
            <w:pPr>
              <w:pStyle w:val="TableParagraph"/>
              <w:spacing w:before="1" w:line="237" w:lineRule="auto"/>
              <w:ind w:left="326" w:right="292"/>
              <w:jc w:val="both"/>
              <w:rPr>
                <w:sz w:val="18"/>
              </w:rPr>
            </w:pPr>
            <w:r>
              <w:rPr>
                <w:sz w:val="18"/>
              </w:rPr>
              <w:t>效益指标</w:t>
            </w:r>
          </w:p>
          <w:p w:rsidR="00B75233" w:rsidRDefault="00153A98">
            <w:pPr>
              <w:pStyle w:val="TableParagraph"/>
              <w:spacing w:line="223" w:lineRule="exact"/>
              <w:ind w:left="50"/>
              <w:rPr>
                <w:sz w:val="18"/>
              </w:rPr>
            </w:pPr>
            <w:r>
              <w:rPr>
                <w:sz w:val="18"/>
              </w:rPr>
              <w:t>（40分）</w:t>
            </w:r>
          </w:p>
        </w:tc>
        <w:tc>
          <w:tcPr>
            <w:tcW w:w="1029" w:type="dxa"/>
          </w:tcPr>
          <w:p w:rsidR="00B75233" w:rsidRDefault="00153A98">
            <w:pPr>
              <w:pStyle w:val="TableParagraph"/>
              <w:spacing w:before="18" w:line="237" w:lineRule="auto"/>
              <w:ind w:left="339" w:right="117" w:hanging="184"/>
              <w:rPr>
                <w:sz w:val="18"/>
              </w:rPr>
            </w:pPr>
            <w:r>
              <w:rPr>
                <w:sz w:val="18"/>
              </w:rPr>
              <w:t>社会效益指标</w:t>
            </w:r>
          </w:p>
          <w:p w:rsidR="00B75233" w:rsidRDefault="00153A98">
            <w:pPr>
              <w:pStyle w:val="TableParagraph"/>
              <w:spacing w:line="198" w:lineRule="exact"/>
              <w:ind w:left="154"/>
              <w:rPr>
                <w:sz w:val="18"/>
              </w:rPr>
            </w:pPr>
            <w:r>
              <w:rPr>
                <w:sz w:val="18"/>
              </w:rPr>
              <w:t>（15分）</w:t>
            </w:r>
          </w:p>
        </w:tc>
        <w:tc>
          <w:tcPr>
            <w:tcW w:w="3326" w:type="dxa"/>
            <w:gridSpan w:val="2"/>
          </w:tcPr>
          <w:p w:rsidR="00B75233" w:rsidRDefault="00B75233">
            <w:pPr>
              <w:pStyle w:val="TableParagraph"/>
              <w:spacing w:before="2"/>
              <w:rPr>
                <w:rFonts w:ascii="Times New Roman"/>
                <w:sz w:val="21"/>
              </w:rPr>
            </w:pPr>
          </w:p>
          <w:p w:rsidR="00B75233" w:rsidRDefault="00153A98">
            <w:pPr>
              <w:pStyle w:val="TableParagraph"/>
              <w:ind w:left="939"/>
              <w:rPr>
                <w:sz w:val="18"/>
              </w:rPr>
            </w:pPr>
            <w:r>
              <w:rPr>
                <w:sz w:val="18"/>
              </w:rPr>
              <w:t>提升道路绿化景观</w:t>
            </w:r>
          </w:p>
        </w:tc>
        <w:tc>
          <w:tcPr>
            <w:tcW w:w="1675" w:type="dxa"/>
          </w:tcPr>
          <w:p w:rsidR="00B75233" w:rsidRDefault="00B75233">
            <w:pPr>
              <w:pStyle w:val="TableParagraph"/>
              <w:spacing w:before="2"/>
              <w:rPr>
                <w:rFonts w:ascii="Times New Roman"/>
                <w:sz w:val="21"/>
              </w:rPr>
            </w:pPr>
          </w:p>
          <w:p w:rsidR="00B75233" w:rsidRDefault="00153A98">
            <w:pPr>
              <w:pStyle w:val="TableParagraph"/>
              <w:ind w:left="149" w:right="113"/>
              <w:jc w:val="center"/>
              <w:rPr>
                <w:sz w:val="18"/>
              </w:rPr>
            </w:pPr>
            <w:r>
              <w:rPr>
                <w:sz w:val="18"/>
              </w:rPr>
              <w:t>有所提升</w:t>
            </w:r>
          </w:p>
        </w:tc>
        <w:tc>
          <w:tcPr>
            <w:tcW w:w="1509" w:type="dxa"/>
          </w:tcPr>
          <w:p w:rsidR="00B75233" w:rsidRDefault="00B75233">
            <w:pPr>
              <w:pStyle w:val="TableParagraph"/>
              <w:spacing w:before="2"/>
              <w:rPr>
                <w:rFonts w:ascii="Times New Roman"/>
                <w:sz w:val="21"/>
              </w:rPr>
            </w:pPr>
          </w:p>
          <w:p w:rsidR="00B75233" w:rsidRDefault="00153A98">
            <w:pPr>
              <w:pStyle w:val="TableParagraph"/>
              <w:ind w:left="111" w:right="77"/>
              <w:jc w:val="center"/>
              <w:rPr>
                <w:sz w:val="18"/>
              </w:rPr>
            </w:pPr>
            <w:r>
              <w:rPr>
                <w:sz w:val="18"/>
              </w:rPr>
              <w:t>有所提升</w:t>
            </w:r>
          </w:p>
        </w:tc>
        <w:tc>
          <w:tcPr>
            <w:tcW w:w="1499" w:type="dxa"/>
          </w:tcPr>
          <w:p w:rsidR="00B75233" w:rsidRDefault="00B75233">
            <w:pPr>
              <w:pStyle w:val="TableParagraph"/>
              <w:spacing w:before="2"/>
              <w:rPr>
                <w:rFonts w:ascii="Times New Roman"/>
                <w:sz w:val="21"/>
              </w:rPr>
            </w:pPr>
          </w:p>
          <w:p w:rsidR="00B75233" w:rsidRDefault="00153A98">
            <w:pPr>
              <w:pStyle w:val="TableParagraph"/>
              <w:ind w:left="62" w:right="22"/>
              <w:jc w:val="center"/>
              <w:rPr>
                <w:sz w:val="18"/>
              </w:rPr>
            </w:pPr>
            <w:r>
              <w:rPr>
                <w:sz w:val="18"/>
              </w:rPr>
              <w:t>15</w:t>
            </w:r>
          </w:p>
        </w:tc>
      </w:tr>
      <w:tr w:rsidR="00B75233">
        <w:trPr>
          <w:trHeight w:val="692"/>
        </w:trPr>
        <w:tc>
          <w:tcPr>
            <w:tcW w:w="799" w:type="dxa"/>
            <w:vMerge/>
            <w:tcBorders>
              <w:top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tcPr>
          <w:p w:rsidR="00B75233" w:rsidRDefault="00153A98">
            <w:pPr>
              <w:pStyle w:val="TableParagraph"/>
              <w:spacing w:before="18" w:line="237" w:lineRule="auto"/>
              <w:ind w:left="339" w:right="117" w:hanging="184"/>
              <w:rPr>
                <w:sz w:val="18"/>
              </w:rPr>
            </w:pPr>
            <w:r>
              <w:rPr>
                <w:sz w:val="18"/>
              </w:rPr>
              <w:t>生态效益指标</w:t>
            </w:r>
          </w:p>
          <w:p w:rsidR="00B75233" w:rsidRDefault="00153A98">
            <w:pPr>
              <w:pStyle w:val="TableParagraph"/>
              <w:spacing w:line="198" w:lineRule="exact"/>
              <w:ind w:left="154"/>
              <w:rPr>
                <w:sz w:val="18"/>
              </w:rPr>
            </w:pPr>
            <w:r>
              <w:rPr>
                <w:sz w:val="18"/>
              </w:rPr>
              <w:t>（15分）</w:t>
            </w:r>
          </w:p>
        </w:tc>
        <w:tc>
          <w:tcPr>
            <w:tcW w:w="3326" w:type="dxa"/>
            <w:gridSpan w:val="2"/>
          </w:tcPr>
          <w:p w:rsidR="00B75233" w:rsidRDefault="00B75233">
            <w:pPr>
              <w:pStyle w:val="TableParagraph"/>
              <w:spacing w:before="2"/>
              <w:rPr>
                <w:rFonts w:ascii="Times New Roman"/>
                <w:sz w:val="21"/>
              </w:rPr>
            </w:pPr>
          </w:p>
          <w:p w:rsidR="00B75233" w:rsidRDefault="00153A98">
            <w:pPr>
              <w:pStyle w:val="TableParagraph"/>
              <w:spacing w:before="1"/>
              <w:ind w:left="939"/>
              <w:rPr>
                <w:sz w:val="18"/>
              </w:rPr>
            </w:pPr>
            <w:r>
              <w:rPr>
                <w:sz w:val="18"/>
              </w:rPr>
              <w:t>提升城市生态环境</w:t>
            </w:r>
          </w:p>
        </w:tc>
        <w:tc>
          <w:tcPr>
            <w:tcW w:w="1675" w:type="dxa"/>
          </w:tcPr>
          <w:p w:rsidR="00B75233" w:rsidRDefault="00B75233">
            <w:pPr>
              <w:pStyle w:val="TableParagraph"/>
              <w:spacing w:before="2"/>
              <w:rPr>
                <w:rFonts w:ascii="Times New Roman"/>
                <w:sz w:val="21"/>
              </w:rPr>
            </w:pPr>
          </w:p>
          <w:p w:rsidR="00B75233" w:rsidRDefault="00153A98">
            <w:pPr>
              <w:pStyle w:val="TableParagraph"/>
              <w:spacing w:before="1"/>
              <w:ind w:left="149" w:right="113"/>
              <w:jc w:val="center"/>
              <w:rPr>
                <w:sz w:val="18"/>
              </w:rPr>
            </w:pPr>
            <w:r>
              <w:rPr>
                <w:sz w:val="18"/>
              </w:rPr>
              <w:t>有所提升</w:t>
            </w:r>
          </w:p>
        </w:tc>
        <w:tc>
          <w:tcPr>
            <w:tcW w:w="1509" w:type="dxa"/>
          </w:tcPr>
          <w:p w:rsidR="00B75233" w:rsidRDefault="00B75233">
            <w:pPr>
              <w:pStyle w:val="TableParagraph"/>
              <w:spacing w:before="2"/>
              <w:rPr>
                <w:rFonts w:ascii="Times New Roman"/>
                <w:sz w:val="21"/>
              </w:rPr>
            </w:pPr>
          </w:p>
          <w:p w:rsidR="00B75233" w:rsidRDefault="00153A98">
            <w:pPr>
              <w:pStyle w:val="TableParagraph"/>
              <w:spacing w:before="1"/>
              <w:ind w:left="111" w:right="77"/>
              <w:jc w:val="center"/>
              <w:rPr>
                <w:sz w:val="18"/>
              </w:rPr>
            </w:pPr>
            <w:r>
              <w:rPr>
                <w:sz w:val="18"/>
              </w:rPr>
              <w:t>有所提升</w:t>
            </w:r>
          </w:p>
        </w:tc>
        <w:tc>
          <w:tcPr>
            <w:tcW w:w="1499" w:type="dxa"/>
          </w:tcPr>
          <w:p w:rsidR="00B75233" w:rsidRDefault="00B75233">
            <w:pPr>
              <w:pStyle w:val="TableParagraph"/>
              <w:spacing w:before="2"/>
              <w:rPr>
                <w:rFonts w:ascii="Times New Roman"/>
                <w:sz w:val="21"/>
              </w:rPr>
            </w:pPr>
          </w:p>
          <w:p w:rsidR="00B75233" w:rsidRDefault="00153A98">
            <w:pPr>
              <w:pStyle w:val="TableParagraph"/>
              <w:spacing w:before="1"/>
              <w:ind w:left="62" w:right="22"/>
              <w:jc w:val="center"/>
              <w:rPr>
                <w:sz w:val="18"/>
              </w:rPr>
            </w:pPr>
            <w:r>
              <w:rPr>
                <w:sz w:val="18"/>
              </w:rPr>
              <w:t>15</w:t>
            </w:r>
          </w:p>
        </w:tc>
      </w:tr>
      <w:tr w:rsidR="00B75233">
        <w:trPr>
          <w:trHeight w:val="692"/>
        </w:trPr>
        <w:tc>
          <w:tcPr>
            <w:tcW w:w="799" w:type="dxa"/>
            <w:vMerge/>
            <w:tcBorders>
              <w:top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tcPr>
          <w:p w:rsidR="00B75233" w:rsidRDefault="00153A98">
            <w:pPr>
              <w:pStyle w:val="TableParagraph"/>
              <w:spacing w:before="18" w:line="237" w:lineRule="auto"/>
              <w:ind w:left="339" w:right="25" w:hanging="275"/>
              <w:rPr>
                <w:sz w:val="18"/>
              </w:rPr>
            </w:pPr>
            <w:r>
              <w:rPr>
                <w:sz w:val="18"/>
              </w:rPr>
              <w:t>可持续影响指标</w:t>
            </w:r>
          </w:p>
          <w:p w:rsidR="00B75233" w:rsidRDefault="00153A98">
            <w:pPr>
              <w:pStyle w:val="TableParagraph"/>
              <w:spacing w:line="198" w:lineRule="exact"/>
              <w:ind w:left="154"/>
              <w:rPr>
                <w:sz w:val="18"/>
              </w:rPr>
            </w:pPr>
            <w:r>
              <w:rPr>
                <w:sz w:val="18"/>
              </w:rPr>
              <w:t>（10分）</w:t>
            </w:r>
          </w:p>
        </w:tc>
        <w:tc>
          <w:tcPr>
            <w:tcW w:w="3326" w:type="dxa"/>
            <w:gridSpan w:val="2"/>
          </w:tcPr>
          <w:p w:rsidR="00B75233" w:rsidRDefault="00B75233">
            <w:pPr>
              <w:pStyle w:val="TableParagraph"/>
              <w:spacing w:before="3"/>
              <w:rPr>
                <w:rFonts w:ascii="Times New Roman"/>
                <w:sz w:val="21"/>
              </w:rPr>
            </w:pPr>
          </w:p>
          <w:p w:rsidR="00B75233" w:rsidRDefault="00153A98">
            <w:pPr>
              <w:pStyle w:val="TableParagraph"/>
              <w:ind w:left="939"/>
              <w:rPr>
                <w:sz w:val="18"/>
              </w:rPr>
            </w:pPr>
            <w:r>
              <w:rPr>
                <w:sz w:val="18"/>
              </w:rPr>
              <w:t>是否有可持续影响</w:t>
            </w:r>
          </w:p>
        </w:tc>
        <w:tc>
          <w:tcPr>
            <w:tcW w:w="1675" w:type="dxa"/>
          </w:tcPr>
          <w:p w:rsidR="00B75233" w:rsidRDefault="00B75233">
            <w:pPr>
              <w:pStyle w:val="TableParagraph"/>
              <w:spacing w:before="3"/>
              <w:rPr>
                <w:rFonts w:ascii="Times New Roman"/>
                <w:sz w:val="21"/>
              </w:rPr>
            </w:pPr>
          </w:p>
          <w:p w:rsidR="00B75233" w:rsidRDefault="00153A98">
            <w:pPr>
              <w:pStyle w:val="TableParagraph"/>
              <w:ind w:left="149" w:right="113"/>
              <w:jc w:val="center"/>
              <w:rPr>
                <w:sz w:val="18"/>
              </w:rPr>
            </w:pPr>
            <w:r>
              <w:rPr>
                <w:sz w:val="18"/>
              </w:rPr>
              <w:t>有所提升</w:t>
            </w:r>
          </w:p>
        </w:tc>
        <w:tc>
          <w:tcPr>
            <w:tcW w:w="1509" w:type="dxa"/>
          </w:tcPr>
          <w:p w:rsidR="00B75233" w:rsidRDefault="00B75233">
            <w:pPr>
              <w:pStyle w:val="TableParagraph"/>
              <w:spacing w:before="3"/>
              <w:rPr>
                <w:rFonts w:ascii="Times New Roman"/>
                <w:sz w:val="21"/>
              </w:rPr>
            </w:pPr>
          </w:p>
          <w:p w:rsidR="00B75233" w:rsidRDefault="00153A98">
            <w:pPr>
              <w:pStyle w:val="TableParagraph"/>
              <w:ind w:left="111" w:right="77"/>
              <w:jc w:val="center"/>
              <w:rPr>
                <w:sz w:val="18"/>
              </w:rPr>
            </w:pPr>
            <w:r>
              <w:rPr>
                <w:sz w:val="18"/>
              </w:rPr>
              <w:t>有所提升</w:t>
            </w:r>
          </w:p>
        </w:tc>
        <w:tc>
          <w:tcPr>
            <w:tcW w:w="1499" w:type="dxa"/>
          </w:tcPr>
          <w:p w:rsidR="00B75233" w:rsidRDefault="00B75233">
            <w:pPr>
              <w:pStyle w:val="TableParagraph"/>
              <w:spacing w:before="3"/>
              <w:rPr>
                <w:rFonts w:ascii="Times New Roman"/>
                <w:sz w:val="21"/>
              </w:rPr>
            </w:pPr>
          </w:p>
          <w:p w:rsidR="00B75233" w:rsidRDefault="00153A98">
            <w:pPr>
              <w:pStyle w:val="TableParagraph"/>
              <w:ind w:left="62" w:right="22"/>
              <w:jc w:val="center"/>
              <w:rPr>
                <w:sz w:val="18"/>
              </w:rPr>
            </w:pPr>
            <w:r>
              <w:rPr>
                <w:sz w:val="18"/>
              </w:rPr>
              <w:t>10</w:t>
            </w:r>
          </w:p>
        </w:tc>
      </w:tr>
      <w:tr w:rsidR="00B75233">
        <w:trPr>
          <w:trHeight w:val="534"/>
        </w:trPr>
        <w:tc>
          <w:tcPr>
            <w:tcW w:w="799" w:type="dxa"/>
          </w:tcPr>
          <w:p w:rsidR="00B75233" w:rsidRDefault="00B75233">
            <w:pPr>
              <w:pStyle w:val="TableParagraph"/>
              <w:spacing w:before="3"/>
              <w:rPr>
                <w:rFonts w:ascii="Times New Roman"/>
                <w:sz w:val="14"/>
              </w:rPr>
            </w:pPr>
          </w:p>
          <w:p w:rsidR="00B75233" w:rsidRDefault="00153A98">
            <w:pPr>
              <w:pStyle w:val="TableParagraph"/>
              <w:ind w:left="222"/>
              <w:rPr>
                <w:sz w:val="18"/>
              </w:rPr>
            </w:pPr>
            <w:r>
              <w:rPr>
                <w:sz w:val="18"/>
              </w:rPr>
              <w:t>总分</w:t>
            </w:r>
          </w:p>
        </w:tc>
        <w:tc>
          <w:tcPr>
            <w:tcW w:w="9863" w:type="dxa"/>
            <w:gridSpan w:val="7"/>
          </w:tcPr>
          <w:p w:rsidR="00B75233" w:rsidRDefault="00B75233">
            <w:pPr>
              <w:pStyle w:val="TableParagraph"/>
              <w:spacing w:before="3"/>
              <w:rPr>
                <w:rFonts w:ascii="Times New Roman"/>
                <w:sz w:val="14"/>
              </w:rPr>
            </w:pPr>
          </w:p>
          <w:p w:rsidR="00B75233" w:rsidRDefault="00153A98">
            <w:pPr>
              <w:pStyle w:val="TableParagraph"/>
              <w:ind w:left="1408" w:right="1374"/>
              <w:jc w:val="center"/>
              <w:rPr>
                <w:sz w:val="18"/>
              </w:rPr>
            </w:pPr>
            <w:r>
              <w:rPr>
                <w:sz w:val="18"/>
              </w:rPr>
              <w:t>100</w:t>
            </w:r>
          </w:p>
        </w:tc>
      </w:tr>
      <w:tr w:rsidR="00B75233">
        <w:trPr>
          <w:trHeight w:val="1151"/>
        </w:trPr>
        <w:tc>
          <w:tcPr>
            <w:tcW w:w="799" w:type="dxa"/>
          </w:tcPr>
          <w:p w:rsidR="00B75233" w:rsidRDefault="00153A98">
            <w:pPr>
              <w:pStyle w:val="TableParagraph"/>
              <w:spacing w:before="135" w:line="237" w:lineRule="auto"/>
              <w:ind w:left="37" w:right="6"/>
              <w:jc w:val="center"/>
              <w:rPr>
                <w:sz w:val="18"/>
              </w:rPr>
            </w:pPr>
            <w:r>
              <w:rPr>
                <w:sz w:val="18"/>
              </w:rPr>
              <w:t>偏差大或目标未完成原因分析</w:t>
            </w:r>
          </w:p>
        </w:tc>
        <w:tc>
          <w:tcPr>
            <w:tcW w:w="9863" w:type="dxa"/>
            <w:gridSpan w:val="7"/>
          </w:tcPr>
          <w:p w:rsidR="00B75233" w:rsidRDefault="00B75233">
            <w:pPr>
              <w:pStyle w:val="TableParagraph"/>
              <w:rPr>
                <w:rFonts w:ascii="Times New Roman"/>
                <w:sz w:val="18"/>
              </w:rPr>
            </w:pPr>
          </w:p>
          <w:p w:rsidR="00B75233" w:rsidRDefault="00B75233">
            <w:pPr>
              <w:pStyle w:val="TableParagraph"/>
              <w:rPr>
                <w:rFonts w:ascii="Times New Roman"/>
                <w:sz w:val="23"/>
              </w:rPr>
            </w:pPr>
          </w:p>
          <w:p w:rsidR="00B75233" w:rsidRDefault="00153A98">
            <w:pPr>
              <w:pStyle w:val="TableParagraph"/>
              <w:spacing w:before="1"/>
              <w:ind w:left="36"/>
              <w:jc w:val="center"/>
              <w:rPr>
                <w:sz w:val="18"/>
              </w:rPr>
            </w:pPr>
            <w:r>
              <w:rPr>
                <w:w w:val="102"/>
                <w:sz w:val="18"/>
              </w:rPr>
              <w:t>无</w:t>
            </w:r>
          </w:p>
        </w:tc>
      </w:tr>
      <w:tr w:rsidR="00B75233">
        <w:trPr>
          <w:trHeight w:val="1151"/>
        </w:trPr>
        <w:tc>
          <w:tcPr>
            <w:tcW w:w="799" w:type="dxa"/>
          </w:tcPr>
          <w:p w:rsidR="00B75233" w:rsidRDefault="00B75233">
            <w:pPr>
              <w:pStyle w:val="TableParagraph"/>
              <w:spacing w:before="9"/>
              <w:rPr>
                <w:rFonts w:ascii="Times New Roman"/>
                <w:sz w:val="21"/>
              </w:rPr>
            </w:pPr>
          </w:p>
          <w:p w:rsidR="00B75233" w:rsidRDefault="00153A98">
            <w:pPr>
              <w:pStyle w:val="TableParagraph"/>
              <w:spacing w:line="235" w:lineRule="auto"/>
              <w:ind w:left="37" w:right="6"/>
              <w:jc w:val="both"/>
              <w:rPr>
                <w:sz w:val="18"/>
              </w:rPr>
            </w:pPr>
            <w:r>
              <w:rPr>
                <w:sz w:val="18"/>
              </w:rPr>
              <w:t>改进措施及结果应用方案</w:t>
            </w:r>
          </w:p>
        </w:tc>
        <w:tc>
          <w:tcPr>
            <w:tcW w:w="9863" w:type="dxa"/>
            <w:gridSpan w:val="7"/>
          </w:tcPr>
          <w:p w:rsidR="00B75233" w:rsidRDefault="00B75233">
            <w:pPr>
              <w:pStyle w:val="TableParagraph"/>
              <w:rPr>
                <w:rFonts w:ascii="Times New Roman"/>
                <w:sz w:val="18"/>
              </w:rPr>
            </w:pPr>
          </w:p>
          <w:p w:rsidR="00B75233" w:rsidRDefault="00B75233">
            <w:pPr>
              <w:pStyle w:val="TableParagraph"/>
              <w:rPr>
                <w:rFonts w:ascii="Times New Roman"/>
                <w:sz w:val="23"/>
              </w:rPr>
            </w:pPr>
          </w:p>
          <w:p w:rsidR="00B75233" w:rsidRDefault="00153A98">
            <w:pPr>
              <w:pStyle w:val="TableParagraph"/>
              <w:spacing w:before="1"/>
              <w:ind w:left="36"/>
              <w:jc w:val="center"/>
              <w:rPr>
                <w:sz w:val="18"/>
              </w:rPr>
            </w:pPr>
            <w:r>
              <w:rPr>
                <w:w w:val="102"/>
                <w:sz w:val="18"/>
              </w:rPr>
              <w:t>无</w:t>
            </w:r>
          </w:p>
        </w:tc>
      </w:tr>
      <w:tr w:rsidR="00B75233">
        <w:trPr>
          <w:trHeight w:val="1151"/>
        </w:trPr>
        <w:tc>
          <w:tcPr>
            <w:tcW w:w="799" w:type="dxa"/>
          </w:tcPr>
          <w:p w:rsidR="00B75233" w:rsidRDefault="00B75233">
            <w:pPr>
              <w:pStyle w:val="TableParagraph"/>
              <w:spacing w:before="9"/>
              <w:rPr>
                <w:rFonts w:ascii="Times New Roman"/>
                <w:sz w:val="21"/>
              </w:rPr>
            </w:pPr>
          </w:p>
          <w:p w:rsidR="00B75233" w:rsidRDefault="00153A98">
            <w:pPr>
              <w:pStyle w:val="TableParagraph"/>
              <w:spacing w:line="235" w:lineRule="auto"/>
              <w:ind w:left="37" w:right="6"/>
              <w:jc w:val="both"/>
              <w:rPr>
                <w:sz w:val="18"/>
              </w:rPr>
            </w:pPr>
            <w:r>
              <w:rPr>
                <w:sz w:val="18"/>
              </w:rPr>
              <w:t>单位主要负责人签批意见</w:t>
            </w:r>
          </w:p>
        </w:tc>
        <w:tc>
          <w:tcPr>
            <w:tcW w:w="9863" w:type="dxa"/>
            <w:gridSpan w:val="7"/>
          </w:tcPr>
          <w:p w:rsidR="00B75233" w:rsidRDefault="00B75233">
            <w:pPr>
              <w:pStyle w:val="TableParagraph"/>
              <w:rPr>
                <w:rFonts w:ascii="Times New Roman"/>
                <w:sz w:val="18"/>
              </w:rPr>
            </w:pPr>
          </w:p>
          <w:p w:rsidR="00B75233" w:rsidRDefault="00B75233">
            <w:pPr>
              <w:pStyle w:val="TableParagraph"/>
              <w:rPr>
                <w:rFonts w:ascii="Times New Roman"/>
                <w:sz w:val="23"/>
              </w:rPr>
            </w:pPr>
          </w:p>
          <w:p w:rsidR="00B75233" w:rsidRDefault="00153A98">
            <w:pPr>
              <w:pStyle w:val="TableParagraph"/>
              <w:spacing w:before="1"/>
              <w:ind w:right="1982"/>
              <w:jc w:val="right"/>
              <w:rPr>
                <w:sz w:val="18"/>
              </w:rPr>
            </w:pPr>
            <w:r>
              <w:rPr>
                <w:sz w:val="18"/>
              </w:rPr>
              <w:t>签名：年月日</w:t>
            </w:r>
          </w:p>
        </w:tc>
      </w:tr>
    </w:tbl>
    <w:p w:rsidR="00B75233" w:rsidRDefault="00B75233">
      <w:pPr>
        <w:jc w:val="right"/>
        <w:rPr>
          <w:sz w:val="18"/>
        </w:rPr>
        <w:sectPr w:rsidR="00B75233">
          <w:headerReference w:type="default" r:id="rId92"/>
          <w:footerReference w:type="default" r:id="rId93"/>
          <w:pgSz w:w="11910" w:h="16840"/>
          <w:pgMar w:top="1500" w:right="0" w:bottom="2380" w:left="140" w:header="763" w:footer="2187" w:gutter="0"/>
          <w:cols w:space="720"/>
        </w:sectPr>
      </w:pPr>
    </w:p>
    <w:p w:rsidR="00B75233" w:rsidRDefault="00153A98">
      <w:pPr>
        <w:pStyle w:val="a3"/>
        <w:spacing w:before="7"/>
        <w:rPr>
          <w:rFonts w:ascii="Times New Roman"/>
          <w:sz w:val="8"/>
        </w:rPr>
      </w:pPr>
      <w:r>
        <w:rPr>
          <w:noProof/>
          <w:lang w:val="en-US" w:bidi="ar-SA"/>
        </w:rPr>
        <w:lastRenderedPageBreak/>
        <mc:AlternateContent>
          <mc:Choice Requires="wps">
            <w:drawing>
              <wp:anchor distT="0" distB="0" distL="114300" distR="114300" simplePos="0" relativeHeight="251712512" behindDoc="1" locked="0" layoutInCell="1" allowOverlap="1">
                <wp:simplePos x="0" y="0"/>
                <wp:positionH relativeFrom="page">
                  <wp:posOffset>659130</wp:posOffset>
                </wp:positionH>
                <wp:positionV relativeFrom="page">
                  <wp:posOffset>4845050</wp:posOffset>
                </wp:positionV>
                <wp:extent cx="142240" cy="142240"/>
                <wp:effectExtent l="0" t="0" r="0" b="0"/>
                <wp:wrapNone/>
                <wp:docPr id="53" name="文本框 54"/>
                <wp:cNvGraphicFramePr/>
                <a:graphic xmlns:a="http://schemas.openxmlformats.org/drawingml/2006/main">
                  <a:graphicData uri="http://schemas.microsoft.com/office/word/2010/wordprocessingShape">
                    <wps:wsp>
                      <wps:cNvSpPr txBox="1"/>
                      <wps:spPr>
                        <a:xfrm>
                          <a:off x="0" y="0"/>
                          <a:ext cx="142240" cy="142240"/>
                        </a:xfrm>
                        <a:prstGeom prst="rect">
                          <a:avLst/>
                        </a:prstGeom>
                        <a:noFill/>
                        <a:ln>
                          <a:noFill/>
                        </a:ln>
                      </wps:spPr>
                      <wps:txbx>
                        <w:txbxContent>
                          <w:p w:rsidR="00153A98" w:rsidRDefault="00153A98">
                            <w:pPr>
                              <w:spacing w:line="224" w:lineRule="exact"/>
                              <w:ind w:left="20"/>
                              <w:rPr>
                                <w:sz w:val="18"/>
                              </w:rPr>
                            </w:pPr>
                            <w:r>
                              <w:rPr>
                                <w:w w:val="102"/>
                                <w:sz w:val="18"/>
                              </w:rPr>
                              <w:t>（</w:t>
                            </w:r>
                          </w:p>
                        </w:txbxContent>
                      </wps:txbx>
                      <wps:bodyPr vert="vert" lIns="0" tIns="0" rIns="0" bIns="0" upright="1"/>
                    </wps:wsp>
                  </a:graphicData>
                </a:graphic>
              </wp:anchor>
            </w:drawing>
          </mc:Choice>
          <mc:Fallback>
            <w:pict>
              <v:shape id="文本框 54" o:spid="_x0000_s1078" type="#_x0000_t202" style="position:absolute;margin-left:51.9pt;margin-top:381.5pt;width:11.2pt;height:11.2pt;z-index:-2516039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" filled="f" stroked="f">
                <v:textbox style="layout-flow:vertical" inset="0,0,0,0">
                  <w:txbxContent>
                    <w:p w:rsidR="00153A98" w:rsidRDefault="00153A98">
                      <w:pPr>
                        <w:spacing w:line="224" w:lineRule="exact"/>
                        <w:ind w:left="20"/>
                        <w:rPr>
                          <w:sz w:val="18"/>
                        </w:rPr>
                      </w:pPr>
                      <w:r>
                        <w:rPr>
                          <w:w w:val="102"/>
                          <w:sz w:val="18"/>
                        </w:rPr>
                        <w:t>（</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13536" behindDoc="1" locked="0" layoutInCell="1" allowOverlap="1">
                <wp:simplePos x="0" y="0"/>
                <wp:positionH relativeFrom="page">
                  <wp:posOffset>659130</wp:posOffset>
                </wp:positionH>
                <wp:positionV relativeFrom="page">
                  <wp:posOffset>5422900</wp:posOffset>
                </wp:positionV>
                <wp:extent cx="142240" cy="142240"/>
                <wp:effectExtent l="0" t="0" r="0" b="0"/>
                <wp:wrapNone/>
                <wp:docPr id="54" name="文本框 55"/>
                <wp:cNvGraphicFramePr/>
                <a:graphic xmlns:a="http://schemas.openxmlformats.org/drawingml/2006/main">
                  <a:graphicData uri="http://schemas.microsoft.com/office/word/2010/wordprocessingShape">
                    <wps:wsp>
                      <wps:cNvSpPr txBox="1"/>
                      <wps:spPr>
                        <a:xfrm>
                          <a:off x="0" y="0"/>
                          <a:ext cx="142240" cy="142240"/>
                        </a:xfrm>
                        <a:prstGeom prst="rect">
                          <a:avLst/>
                        </a:prstGeom>
                        <a:noFill/>
                        <a:ln>
                          <a:noFill/>
                        </a:ln>
                      </wps:spPr>
                      <wps:txbx>
                        <w:txbxContent>
                          <w:p w:rsidR="00153A98" w:rsidRDefault="00153A98">
                            <w:pPr>
                              <w:spacing w:line="224" w:lineRule="exact"/>
                              <w:ind w:left="20"/>
                              <w:rPr>
                                <w:sz w:val="18"/>
                              </w:rPr>
                            </w:pPr>
                            <w:r>
                              <w:rPr>
                                <w:w w:val="102"/>
                                <w:sz w:val="18"/>
                              </w:rPr>
                              <w:t>）</w:t>
                            </w:r>
                          </w:p>
                        </w:txbxContent>
                      </wps:txbx>
                      <wps:bodyPr vert="vert" lIns="0" tIns="0" rIns="0" bIns="0" upright="1"/>
                    </wps:wsp>
                  </a:graphicData>
                </a:graphic>
              </wp:anchor>
            </w:drawing>
          </mc:Choice>
          <mc:Fallback>
            <w:pict>
              <v:shape id="文本框 55" o:spid="_x0000_s1079" type="#_x0000_t202" style="position:absolute;margin-left:51.9pt;margin-top:427pt;width:11.2pt;height:11.2pt;z-index:-2516029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" filled="f" stroked="f">
                <v:textbox style="layout-flow:vertical" inset="0,0,0,0">
                  <w:txbxContent>
                    <w:p w:rsidR="00153A98" w:rsidRDefault="00153A98">
                      <w:pPr>
                        <w:spacing w:line="224" w:lineRule="exact"/>
                        <w:ind w:left="20"/>
                        <w:rPr>
                          <w:sz w:val="18"/>
                        </w:rPr>
                      </w:pPr>
                      <w:r>
                        <w:rPr>
                          <w:w w:val="102"/>
                          <w:sz w:val="18"/>
                        </w:rPr>
                        <w:t>）</w:t>
                      </w:r>
                    </w:p>
                  </w:txbxContent>
                </v:textbox>
                <w10:wrap anchorx="page" anchory="page"/>
              </v:shape>
            </w:pict>
          </mc:Fallback>
        </mc:AlternateContent>
      </w:r>
    </w:p>
    <w:tbl>
      <w:tblPr>
        <w:tblW w:w="0" w:type="auto"/>
        <w:tblInd w:w="6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99"/>
        <w:gridCol w:w="825"/>
        <w:gridCol w:w="1029"/>
        <w:gridCol w:w="1675"/>
        <w:gridCol w:w="1651"/>
        <w:gridCol w:w="1675"/>
        <w:gridCol w:w="1509"/>
        <w:gridCol w:w="1499"/>
      </w:tblGrid>
      <w:tr w:rsidR="00B75233">
        <w:trPr>
          <w:trHeight w:val="423"/>
        </w:trPr>
        <w:tc>
          <w:tcPr>
            <w:tcW w:w="2653" w:type="dxa"/>
            <w:gridSpan w:val="3"/>
          </w:tcPr>
          <w:p w:rsidR="00B75233" w:rsidRDefault="00153A98">
            <w:pPr>
              <w:pStyle w:val="TableParagraph"/>
              <w:spacing w:before="109"/>
              <w:ind w:left="952" w:right="919"/>
              <w:jc w:val="center"/>
              <w:rPr>
                <w:sz w:val="18"/>
              </w:rPr>
            </w:pPr>
            <w:r>
              <w:rPr>
                <w:sz w:val="18"/>
              </w:rPr>
              <w:t>项目名称</w:t>
            </w:r>
          </w:p>
        </w:tc>
        <w:tc>
          <w:tcPr>
            <w:tcW w:w="8009" w:type="dxa"/>
            <w:gridSpan w:val="5"/>
          </w:tcPr>
          <w:p w:rsidR="00B75233" w:rsidRDefault="00153A98">
            <w:pPr>
              <w:pStyle w:val="TableParagraph"/>
              <w:spacing w:before="109"/>
              <w:ind w:left="2283" w:right="2244"/>
              <w:jc w:val="center"/>
              <w:rPr>
                <w:sz w:val="18"/>
              </w:rPr>
            </w:pPr>
            <w:r>
              <w:rPr>
                <w:sz w:val="18"/>
              </w:rPr>
              <w:t>三店大道两侧隙地绿化景观建设</w:t>
            </w:r>
          </w:p>
        </w:tc>
      </w:tr>
      <w:tr w:rsidR="00B75233">
        <w:trPr>
          <w:trHeight w:val="423"/>
        </w:trPr>
        <w:tc>
          <w:tcPr>
            <w:tcW w:w="2653" w:type="dxa"/>
            <w:gridSpan w:val="3"/>
          </w:tcPr>
          <w:p w:rsidR="00B75233" w:rsidRDefault="00153A98">
            <w:pPr>
              <w:pStyle w:val="TableParagraph"/>
              <w:spacing w:before="109"/>
              <w:ind w:left="952" w:right="919"/>
              <w:jc w:val="center"/>
              <w:rPr>
                <w:sz w:val="18"/>
              </w:rPr>
            </w:pPr>
            <w:r>
              <w:rPr>
                <w:sz w:val="18"/>
              </w:rPr>
              <w:t>主管部门</w:t>
            </w:r>
          </w:p>
        </w:tc>
        <w:tc>
          <w:tcPr>
            <w:tcW w:w="3326" w:type="dxa"/>
            <w:gridSpan w:val="2"/>
          </w:tcPr>
          <w:p w:rsidR="00B75233" w:rsidRDefault="00153A98">
            <w:pPr>
              <w:pStyle w:val="TableParagraph"/>
              <w:spacing w:before="109"/>
              <w:ind w:left="296"/>
              <w:rPr>
                <w:sz w:val="18"/>
              </w:rPr>
            </w:pPr>
            <w:r>
              <w:rPr>
                <w:sz w:val="18"/>
              </w:rPr>
              <w:t>武汉市东西湖区住房和城乡建设局</w:t>
            </w:r>
          </w:p>
        </w:tc>
        <w:tc>
          <w:tcPr>
            <w:tcW w:w="1675" w:type="dxa"/>
          </w:tcPr>
          <w:p w:rsidR="00B75233" w:rsidRDefault="00153A98">
            <w:pPr>
              <w:pStyle w:val="TableParagraph"/>
              <w:spacing w:before="109"/>
              <w:ind w:left="148" w:right="115"/>
              <w:jc w:val="center"/>
              <w:rPr>
                <w:sz w:val="18"/>
              </w:rPr>
            </w:pPr>
            <w:r>
              <w:rPr>
                <w:sz w:val="18"/>
              </w:rPr>
              <w:t>项目实施单位</w:t>
            </w:r>
          </w:p>
        </w:tc>
        <w:tc>
          <w:tcPr>
            <w:tcW w:w="3008" w:type="dxa"/>
            <w:gridSpan w:val="2"/>
          </w:tcPr>
          <w:p w:rsidR="00B75233" w:rsidRDefault="00153A98">
            <w:pPr>
              <w:pStyle w:val="TableParagraph"/>
              <w:spacing w:before="109"/>
              <w:ind w:left="1222" w:right="1185"/>
              <w:jc w:val="center"/>
              <w:rPr>
                <w:sz w:val="18"/>
              </w:rPr>
            </w:pPr>
            <w:r>
              <w:rPr>
                <w:sz w:val="18"/>
              </w:rPr>
              <w:t>园林科</w:t>
            </w:r>
          </w:p>
        </w:tc>
      </w:tr>
      <w:tr w:rsidR="00B75233">
        <w:trPr>
          <w:trHeight w:val="424"/>
        </w:trPr>
        <w:tc>
          <w:tcPr>
            <w:tcW w:w="2653" w:type="dxa"/>
            <w:gridSpan w:val="3"/>
          </w:tcPr>
          <w:p w:rsidR="00B75233" w:rsidRDefault="00153A98">
            <w:pPr>
              <w:pStyle w:val="TableParagraph"/>
              <w:spacing w:before="110"/>
              <w:ind w:left="952" w:right="919"/>
              <w:jc w:val="center"/>
              <w:rPr>
                <w:sz w:val="18"/>
              </w:rPr>
            </w:pPr>
            <w:r>
              <w:rPr>
                <w:sz w:val="18"/>
              </w:rPr>
              <w:t>项目类别</w:t>
            </w:r>
          </w:p>
        </w:tc>
        <w:tc>
          <w:tcPr>
            <w:tcW w:w="8009" w:type="dxa"/>
            <w:gridSpan w:val="5"/>
          </w:tcPr>
          <w:p w:rsidR="00B75233" w:rsidRDefault="00153A98">
            <w:pPr>
              <w:pStyle w:val="TableParagraph"/>
              <w:tabs>
                <w:tab w:val="left" w:pos="2316"/>
                <w:tab w:val="left" w:pos="3696"/>
              </w:tabs>
              <w:spacing w:before="110"/>
              <w:ind w:left="36"/>
              <w:rPr>
                <w:sz w:val="18"/>
              </w:rPr>
            </w:pPr>
            <w:r>
              <w:rPr>
                <w:sz w:val="18"/>
              </w:rPr>
              <w:t xml:space="preserve">1、部门预算项目 </w:t>
            </w:r>
            <w:r>
              <w:rPr>
                <w:spacing w:val="20"/>
                <w:sz w:val="18"/>
              </w:rPr>
              <w:t xml:space="preserve"> </w:t>
            </w:r>
            <w:r>
              <w:rPr>
                <w:rFonts w:ascii="Wingdings" w:eastAsia="Wingdings" w:hAnsi="Wingdings"/>
                <w:position w:val="1"/>
                <w:sz w:val="18"/>
              </w:rPr>
              <w:t></w:t>
            </w:r>
            <w:r>
              <w:rPr>
                <w:rFonts w:ascii="Times New Roman" w:eastAsia="Times New Roman" w:hAnsi="Times New Roman"/>
                <w:position w:val="1"/>
                <w:sz w:val="18"/>
              </w:rPr>
              <w:tab/>
            </w:r>
            <w:r>
              <w:rPr>
                <w:sz w:val="18"/>
              </w:rPr>
              <w:t>2、区直专项</w:t>
            </w:r>
            <w:r>
              <w:rPr>
                <w:sz w:val="18"/>
              </w:rPr>
              <w:tab/>
              <w:t>口</w:t>
            </w:r>
          </w:p>
        </w:tc>
      </w:tr>
      <w:tr w:rsidR="00B75233">
        <w:trPr>
          <w:trHeight w:val="424"/>
        </w:trPr>
        <w:tc>
          <w:tcPr>
            <w:tcW w:w="2653" w:type="dxa"/>
            <w:gridSpan w:val="3"/>
          </w:tcPr>
          <w:p w:rsidR="00B75233" w:rsidRDefault="00153A98">
            <w:pPr>
              <w:pStyle w:val="TableParagraph"/>
              <w:spacing w:before="109"/>
              <w:ind w:left="952" w:right="919"/>
              <w:jc w:val="center"/>
              <w:rPr>
                <w:sz w:val="18"/>
              </w:rPr>
            </w:pPr>
            <w:r>
              <w:rPr>
                <w:sz w:val="18"/>
              </w:rPr>
              <w:t>项目属性</w:t>
            </w:r>
          </w:p>
        </w:tc>
        <w:tc>
          <w:tcPr>
            <w:tcW w:w="8009" w:type="dxa"/>
            <w:gridSpan w:val="5"/>
          </w:tcPr>
          <w:p w:rsidR="00B75233" w:rsidRDefault="00153A98">
            <w:pPr>
              <w:pStyle w:val="TableParagraph"/>
              <w:tabs>
                <w:tab w:val="left" w:pos="1599"/>
                <w:tab w:val="left" w:pos="2319"/>
              </w:tabs>
              <w:spacing w:before="109"/>
              <w:ind w:left="36"/>
              <w:rPr>
                <w:sz w:val="18"/>
              </w:rPr>
            </w:pPr>
            <w:r>
              <w:rPr>
                <w:sz w:val="18"/>
              </w:rPr>
              <w:t>1、持续性项目</w:t>
            </w:r>
            <w:r>
              <w:rPr>
                <w:sz w:val="18"/>
              </w:rPr>
              <w:tab/>
            </w:r>
            <w:r>
              <w:rPr>
                <w:rFonts w:ascii="Wingdings" w:eastAsia="Wingdings" w:hAnsi="Wingdings"/>
                <w:position w:val="1"/>
                <w:sz w:val="18"/>
              </w:rPr>
              <w:t></w:t>
            </w:r>
            <w:r>
              <w:rPr>
                <w:rFonts w:ascii="Times New Roman" w:eastAsia="Times New Roman" w:hAnsi="Times New Roman"/>
                <w:position w:val="1"/>
                <w:sz w:val="18"/>
              </w:rPr>
              <w:tab/>
            </w:r>
            <w:r>
              <w:rPr>
                <w:sz w:val="18"/>
              </w:rPr>
              <w:t>2、新增性项目</w:t>
            </w:r>
            <w:r>
              <w:rPr>
                <w:spacing w:val="5"/>
                <w:sz w:val="18"/>
              </w:rPr>
              <w:t xml:space="preserve"> </w:t>
            </w:r>
            <w:r>
              <w:rPr>
                <w:sz w:val="18"/>
              </w:rPr>
              <w:t>口</w:t>
            </w:r>
          </w:p>
        </w:tc>
      </w:tr>
      <w:tr w:rsidR="00B75233">
        <w:trPr>
          <w:trHeight w:val="424"/>
        </w:trPr>
        <w:tc>
          <w:tcPr>
            <w:tcW w:w="2653" w:type="dxa"/>
            <w:gridSpan w:val="3"/>
          </w:tcPr>
          <w:p w:rsidR="00B75233" w:rsidRDefault="00153A98">
            <w:pPr>
              <w:pStyle w:val="TableParagraph"/>
              <w:spacing w:before="110"/>
              <w:ind w:left="952" w:right="919"/>
              <w:jc w:val="center"/>
              <w:rPr>
                <w:sz w:val="18"/>
              </w:rPr>
            </w:pPr>
            <w:r>
              <w:rPr>
                <w:sz w:val="18"/>
              </w:rPr>
              <w:t>项目类型</w:t>
            </w:r>
          </w:p>
        </w:tc>
        <w:tc>
          <w:tcPr>
            <w:tcW w:w="8009" w:type="dxa"/>
            <w:gridSpan w:val="5"/>
          </w:tcPr>
          <w:p w:rsidR="00B75233" w:rsidRDefault="00153A98">
            <w:pPr>
              <w:pStyle w:val="TableParagraph"/>
              <w:tabs>
                <w:tab w:val="left" w:pos="1599"/>
                <w:tab w:val="left" w:pos="2338"/>
                <w:tab w:val="left" w:pos="4438"/>
              </w:tabs>
              <w:spacing w:before="110"/>
              <w:ind w:left="36"/>
              <w:rPr>
                <w:sz w:val="18"/>
              </w:rPr>
            </w:pPr>
            <w:r>
              <w:rPr>
                <w:sz w:val="18"/>
              </w:rPr>
              <w:t>1、常年性项目</w:t>
            </w:r>
            <w:r>
              <w:rPr>
                <w:sz w:val="18"/>
              </w:rPr>
              <w:tab/>
              <w:t>口</w:t>
            </w:r>
            <w:r>
              <w:rPr>
                <w:sz w:val="18"/>
              </w:rPr>
              <w:tab/>
              <w:t xml:space="preserve">2、延续性项目 </w:t>
            </w:r>
            <w:r>
              <w:rPr>
                <w:spacing w:val="18"/>
                <w:sz w:val="18"/>
              </w:rPr>
              <w:t xml:space="preserve"> </w:t>
            </w:r>
            <w:r>
              <w:rPr>
                <w:rFonts w:ascii="Wingdings" w:eastAsia="Wingdings" w:hAnsi="Wingdings"/>
                <w:position w:val="1"/>
                <w:sz w:val="18"/>
              </w:rPr>
              <w:t></w:t>
            </w:r>
            <w:r>
              <w:rPr>
                <w:rFonts w:ascii="Times New Roman" w:eastAsia="Times New Roman" w:hAnsi="Times New Roman"/>
                <w:position w:val="1"/>
                <w:sz w:val="18"/>
              </w:rPr>
              <w:tab/>
            </w:r>
            <w:r>
              <w:rPr>
                <w:sz w:val="18"/>
              </w:rPr>
              <w:t>3、一次性项目</w:t>
            </w:r>
            <w:r>
              <w:rPr>
                <w:spacing w:val="4"/>
                <w:sz w:val="18"/>
              </w:rPr>
              <w:t xml:space="preserve"> </w:t>
            </w:r>
            <w:r>
              <w:rPr>
                <w:sz w:val="18"/>
              </w:rPr>
              <w:t>口</w:t>
            </w:r>
          </w:p>
        </w:tc>
      </w:tr>
      <w:tr w:rsidR="00B75233">
        <w:trPr>
          <w:trHeight w:val="462"/>
        </w:trPr>
        <w:tc>
          <w:tcPr>
            <w:tcW w:w="1624" w:type="dxa"/>
            <w:gridSpan w:val="2"/>
            <w:vMerge w:val="restart"/>
          </w:tcPr>
          <w:p w:rsidR="00B75233" w:rsidRDefault="00B75233">
            <w:pPr>
              <w:pStyle w:val="TableParagraph"/>
              <w:spacing w:before="5"/>
              <w:rPr>
                <w:rFonts w:ascii="Times New Roman"/>
                <w:sz w:val="23"/>
              </w:rPr>
            </w:pPr>
          </w:p>
          <w:p w:rsidR="00B75233" w:rsidRDefault="00153A98">
            <w:pPr>
              <w:pStyle w:val="TableParagraph"/>
              <w:spacing w:before="1" w:line="229" w:lineRule="exact"/>
              <w:ind w:left="77" w:right="45"/>
              <w:jc w:val="center"/>
              <w:rPr>
                <w:sz w:val="18"/>
              </w:rPr>
            </w:pPr>
            <w:r>
              <w:rPr>
                <w:sz w:val="18"/>
              </w:rPr>
              <w:t>预算执行情况</w:t>
            </w:r>
          </w:p>
          <w:p w:rsidR="00B75233" w:rsidRDefault="00153A98">
            <w:pPr>
              <w:pStyle w:val="TableParagraph"/>
              <w:spacing w:line="229" w:lineRule="exact"/>
              <w:ind w:left="77" w:right="46"/>
              <w:jc w:val="center"/>
              <w:rPr>
                <w:sz w:val="18"/>
              </w:rPr>
            </w:pPr>
            <w:r>
              <w:rPr>
                <w:sz w:val="18"/>
              </w:rPr>
              <w:t>（万元）（20分）</w:t>
            </w:r>
          </w:p>
        </w:tc>
        <w:tc>
          <w:tcPr>
            <w:tcW w:w="1029" w:type="dxa"/>
          </w:tcPr>
          <w:p w:rsidR="00B75233" w:rsidRDefault="00B75233">
            <w:pPr>
              <w:pStyle w:val="TableParagraph"/>
              <w:rPr>
                <w:rFonts w:ascii="Times New Roman"/>
                <w:sz w:val="18"/>
              </w:rPr>
            </w:pPr>
          </w:p>
        </w:tc>
        <w:tc>
          <w:tcPr>
            <w:tcW w:w="1675" w:type="dxa"/>
          </w:tcPr>
          <w:p w:rsidR="00B75233" w:rsidRDefault="00153A98">
            <w:pPr>
              <w:pStyle w:val="TableParagraph"/>
              <w:spacing w:before="128"/>
              <w:ind w:left="149" w:right="114"/>
              <w:jc w:val="center"/>
              <w:rPr>
                <w:sz w:val="18"/>
              </w:rPr>
            </w:pPr>
            <w:r>
              <w:rPr>
                <w:sz w:val="18"/>
              </w:rPr>
              <w:t>预算数（A）</w:t>
            </w:r>
          </w:p>
        </w:tc>
        <w:tc>
          <w:tcPr>
            <w:tcW w:w="3326" w:type="dxa"/>
            <w:gridSpan w:val="2"/>
          </w:tcPr>
          <w:p w:rsidR="00B75233" w:rsidRDefault="00153A98">
            <w:pPr>
              <w:pStyle w:val="TableParagraph"/>
              <w:spacing w:before="128"/>
              <w:ind w:left="120" w:right="81"/>
              <w:jc w:val="center"/>
              <w:rPr>
                <w:sz w:val="18"/>
              </w:rPr>
            </w:pPr>
            <w:r>
              <w:rPr>
                <w:sz w:val="18"/>
              </w:rPr>
              <w:t>执行数（B）</w:t>
            </w:r>
          </w:p>
        </w:tc>
        <w:tc>
          <w:tcPr>
            <w:tcW w:w="1509" w:type="dxa"/>
          </w:tcPr>
          <w:p w:rsidR="00B75233" w:rsidRDefault="00153A98">
            <w:pPr>
              <w:pStyle w:val="TableParagraph"/>
              <w:spacing w:before="128"/>
              <w:ind w:left="111" w:right="77"/>
              <w:jc w:val="center"/>
              <w:rPr>
                <w:sz w:val="18"/>
              </w:rPr>
            </w:pPr>
            <w:r>
              <w:rPr>
                <w:sz w:val="18"/>
              </w:rPr>
              <w:t>执行率（B/A)</w:t>
            </w:r>
          </w:p>
        </w:tc>
        <w:tc>
          <w:tcPr>
            <w:tcW w:w="1499" w:type="dxa"/>
          </w:tcPr>
          <w:p w:rsidR="00B75233" w:rsidRDefault="00153A98">
            <w:pPr>
              <w:pStyle w:val="TableParagraph"/>
              <w:spacing w:before="16" w:line="228" w:lineRule="exact"/>
              <w:ind w:left="62" w:right="22"/>
              <w:jc w:val="center"/>
              <w:rPr>
                <w:sz w:val="18"/>
              </w:rPr>
            </w:pPr>
            <w:r>
              <w:rPr>
                <w:sz w:val="18"/>
              </w:rPr>
              <w:t>得分</w:t>
            </w:r>
          </w:p>
          <w:p w:rsidR="00B75233" w:rsidRDefault="00153A98">
            <w:pPr>
              <w:pStyle w:val="TableParagraph"/>
              <w:spacing w:line="198" w:lineRule="exact"/>
              <w:ind w:left="62" w:right="26"/>
              <w:jc w:val="center"/>
              <w:rPr>
                <w:sz w:val="18"/>
              </w:rPr>
            </w:pPr>
            <w:r>
              <w:rPr>
                <w:sz w:val="18"/>
              </w:rPr>
              <w:t>（20分*执行率）</w:t>
            </w:r>
          </w:p>
        </w:tc>
      </w:tr>
      <w:tr w:rsidR="00B75233">
        <w:trPr>
          <w:trHeight w:val="491"/>
        </w:trPr>
        <w:tc>
          <w:tcPr>
            <w:tcW w:w="1624" w:type="dxa"/>
            <w:gridSpan w:val="2"/>
            <w:vMerge/>
            <w:tcBorders>
              <w:top w:val="nil"/>
            </w:tcBorders>
          </w:tcPr>
          <w:p w:rsidR="00B75233" w:rsidRDefault="00B75233">
            <w:pPr>
              <w:rPr>
                <w:sz w:val="2"/>
                <w:szCs w:val="2"/>
              </w:rPr>
            </w:pPr>
          </w:p>
        </w:tc>
        <w:tc>
          <w:tcPr>
            <w:tcW w:w="1029" w:type="dxa"/>
          </w:tcPr>
          <w:p w:rsidR="00B75233" w:rsidRDefault="00153A98">
            <w:pPr>
              <w:pStyle w:val="TableParagraph"/>
              <w:spacing w:before="25" w:line="228" w:lineRule="exact"/>
              <w:ind w:left="247" w:right="25" w:hanging="183"/>
              <w:rPr>
                <w:sz w:val="18"/>
              </w:rPr>
            </w:pPr>
            <w:r>
              <w:rPr>
                <w:sz w:val="18"/>
              </w:rPr>
              <w:t>年度财政资金总额</w:t>
            </w:r>
          </w:p>
        </w:tc>
        <w:tc>
          <w:tcPr>
            <w:tcW w:w="1675" w:type="dxa"/>
          </w:tcPr>
          <w:p w:rsidR="00B75233" w:rsidRDefault="00B75233">
            <w:pPr>
              <w:pStyle w:val="TableParagraph"/>
              <w:spacing w:before="4"/>
              <w:rPr>
                <w:rFonts w:ascii="Times New Roman"/>
                <w:sz w:val="13"/>
              </w:rPr>
            </w:pPr>
          </w:p>
          <w:p w:rsidR="00B75233" w:rsidRDefault="00153A98">
            <w:pPr>
              <w:pStyle w:val="TableParagraph"/>
              <w:ind w:left="147" w:right="115"/>
              <w:jc w:val="center"/>
              <w:rPr>
                <w:sz w:val="16"/>
              </w:rPr>
            </w:pPr>
            <w:r>
              <w:rPr>
                <w:w w:val="105"/>
                <w:sz w:val="16"/>
              </w:rPr>
              <w:t>258</w:t>
            </w:r>
          </w:p>
        </w:tc>
        <w:tc>
          <w:tcPr>
            <w:tcW w:w="3326" w:type="dxa"/>
            <w:gridSpan w:val="2"/>
          </w:tcPr>
          <w:p w:rsidR="00B75233" w:rsidRDefault="00153A98">
            <w:pPr>
              <w:pStyle w:val="TableParagraph"/>
              <w:spacing w:before="143"/>
              <w:ind w:left="120" w:right="84"/>
              <w:jc w:val="center"/>
              <w:rPr>
                <w:sz w:val="18"/>
              </w:rPr>
            </w:pPr>
            <w:r>
              <w:rPr>
                <w:sz w:val="18"/>
              </w:rPr>
              <w:t>257</w:t>
            </w:r>
          </w:p>
        </w:tc>
        <w:tc>
          <w:tcPr>
            <w:tcW w:w="1509" w:type="dxa"/>
          </w:tcPr>
          <w:p w:rsidR="00B75233" w:rsidRDefault="00153A98">
            <w:pPr>
              <w:pStyle w:val="TableParagraph"/>
              <w:spacing w:before="143"/>
              <w:ind w:left="111" w:right="75"/>
              <w:jc w:val="center"/>
              <w:rPr>
                <w:sz w:val="18"/>
              </w:rPr>
            </w:pPr>
            <w:r>
              <w:rPr>
                <w:sz w:val="18"/>
              </w:rPr>
              <w:t>99.61%</w:t>
            </w:r>
          </w:p>
        </w:tc>
        <w:tc>
          <w:tcPr>
            <w:tcW w:w="1499" w:type="dxa"/>
          </w:tcPr>
          <w:p w:rsidR="00B75233" w:rsidRDefault="00153A98">
            <w:pPr>
              <w:pStyle w:val="TableParagraph"/>
              <w:spacing w:before="143"/>
              <w:ind w:left="61" w:right="26"/>
              <w:jc w:val="center"/>
              <w:rPr>
                <w:sz w:val="18"/>
              </w:rPr>
            </w:pPr>
            <w:r>
              <w:rPr>
                <w:sz w:val="18"/>
              </w:rPr>
              <w:t>19.92</w:t>
            </w:r>
          </w:p>
        </w:tc>
      </w:tr>
      <w:tr w:rsidR="00B75233">
        <w:trPr>
          <w:trHeight w:val="462"/>
        </w:trPr>
        <w:tc>
          <w:tcPr>
            <w:tcW w:w="799" w:type="dxa"/>
            <w:vMerge w:val="restart"/>
          </w:tcPr>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spacing w:before="5"/>
              <w:rPr>
                <w:rFonts w:ascii="Times New Roman"/>
                <w:sz w:val="20"/>
              </w:rPr>
            </w:pPr>
          </w:p>
          <w:p w:rsidR="00B75233" w:rsidRDefault="00153A98">
            <w:pPr>
              <w:pStyle w:val="TableParagraph"/>
              <w:spacing w:line="235" w:lineRule="auto"/>
              <w:ind w:left="331" w:right="261"/>
              <w:jc w:val="both"/>
              <w:rPr>
                <w:sz w:val="18"/>
              </w:rPr>
            </w:pPr>
            <w:r>
              <w:rPr>
                <w:sz w:val="18"/>
              </w:rPr>
              <w:t>年度绩效目标</w:t>
            </w:r>
          </w:p>
          <w:p w:rsidR="00B75233" w:rsidRDefault="00B75233">
            <w:pPr>
              <w:pStyle w:val="TableParagraph"/>
              <w:spacing w:before="1"/>
              <w:rPr>
                <w:rFonts w:ascii="Times New Roman"/>
                <w:sz w:val="20"/>
              </w:rPr>
            </w:pPr>
          </w:p>
          <w:p w:rsidR="00B75233" w:rsidRDefault="00153A98">
            <w:pPr>
              <w:pStyle w:val="TableParagraph"/>
              <w:spacing w:line="228" w:lineRule="exact"/>
              <w:ind w:left="65"/>
              <w:jc w:val="center"/>
              <w:rPr>
                <w:sz w:val="18"/>
              </w:rPr>
            </w:pPr>
            <w:r>
              <w:rPr>
                <w:w w:val="102"/>
                <w:sz w:val="18"/>
              </w:rPr>
              <w:t>8</w:t>
            </w:r>
          </w:p>
          <w:p w:rsidR="00B75233" w:rsidRDefault="00153A98">
            <w:pPr>
              <w:pStyle w:val="TableParagraph"/>
              <w:spacing w:line="227" w:lineRule="exact"/>
              <w:ind w:left="65"/>
              <w:jc w:val="center"/>
              <w:rPr>
                <w:sz w:val="18"/>
              </w:rPr>
            </w:pPr>
            <w:r>
              <w:rPr>
                <w:w w:val="102"/>
                <w:sz w:val="18"/>
              </w:rPr>
              <w:t>0</w:t>
            </w:r>
          </w:p>
          <w:p w:rsidR="00B75233" w:rsidRDefault="00153A98">
            <w:pPr>
              <w:pStyle w:val="TableParagraph"/>
              <w:spacing w:line="229" w:lineRule="exact"/>
              <w:ind w:left="67"/>
              <w:jc w:val="center"/>
              <w:rPr>
                <w:sz w:val="18"/>
              </w:rPr>
            </w:pPr>
            <w:r>
              <w:rPr>
                <w:w w:val="102"/>
                <w:sz w:val="18"/>
              </w:rPr>
              <w:t>分</w:t>
            </w:r>
          </w:p>
        </w:tc>
        <w:tc>
          <w:tcPr>
            <w:tcW w:w="825" w:type="dxa"/>
          </w:tcPr>
          <w:p w:rsidR="00B75233" w:rsidRDefault="00153A98">
            <w:pPr>
              <w:pStyle w:val="TableParagraph"/>
              <w:spacing w:before="15" w:line="226" w:lineRule="exact"/>
              <w:ind w:left="235" w:right="200"/>
              <w:rPr>
                <w:sz w:val="18"/>
              </w:rPr>
            </w:pPr>
            <w:r>
              <w:rPr>
                <w:sz w:val="18"/>
              </w:rPr>
              <w:t>一级指标</w:t>
            </w:r>
          </w:p>
        </w:tc>
        <w:tc>
          <w:tcPr>
            <w:tcW w:w="1029" w:type="dxa"/>
          </w:tcPr>
          <w:p w:rsidR="00B75233" w:rsidRDefault="00153A98">
            <w:pPr>
              <w:pStyle w:val="TableParagraph"/>
              <w:spacing w:before="128"/>
              <w:ind w:left="62" w:right="26"/>
              <w:jc w:val="center"/>
              <w:rPr>
                <w:sz w:val="18"/>
              </w:rPr>
            </w:pPr>
            <w:r>
              <w:rPr>
                <w:sz w:val="18"/>
              </w:rPr>
              <w:t>二级指标</w:t>
            </w:r>
          </w:p>
        </w:tc>
        <w:tc>
          <w:tcPr>
            <w:tcW w:w="3326" w:type="dxa"/>
            <w:gridSpan w:val="2"/>
          </w:tcPr>
          <w:p w:rsidR="00B75233" w:rsidRDefault="00153A98">
            <w:pPr>
              <w:pStyle w:val="TableParagraph"/>
              <w:spacing w:before="128"/>
              <w:ind w:left="120" w:right="86"/>
              <w:jc w:val="center"/>
              <w:rPr>
                <w:sz w:val="18"/>
              </w:rPr>
            </w:pPr>
            <w:r>
              <w:rPr>
                <w:sz w:val="18"/>
              </w:rPr>
              <w:t>三级指标</w:t>
            </w:r>
          </w:p>
        </w:tc>
        <w:tc>
          <w:tcPr>
            <w:tcW w:w="1675" w:type="dxa"/>
          </w:tcPr>
          <w:p w:rsidR="00B75233" w:rsidRDefault="00153A98">
            <w:pPr>
              <w:pStyle w:val="TableParagraph"/>
              <w:spacing w:before="128"/>
              <w:ind w:left="149" w:right="115"/>
              <w:jc w:val="center"/>
              <w:rPr>
                <w:sz w:val="18"/>
              </w:rPr>
            </w:pPr>
            <w:r>
              <w:rPr>
                <w:sz w:val="18"/>
              </w:rPr>
              <w:t>年度目标值（A）</w:t>
            </w:r>
          </w:p>
        </w:tc>
        <w:tc>
          <w:tcPr>
            <w:tcW w:w="1509" w:type="dxa"/>
          </w:tcPr>
          <w:p w:rsidR="00B75233" w:rsidRDefault="00153A98">
            <w:pPr>
              <w:pStyle w:val="TableParagraph"/>
              <w:spacing w:before="128"/>
              <w:ind w:left="111" w:right="78"/>
              <w:jc w:val="center"/>
              <w:rPr>
                <w:sz w:val="18"/>
              </w:rPr>
            </w:pPr>
            <w:r>
              <w:rPr>
                <w:sz w:val="18"/>
              </w:rPr>
              <w:t>实际完成值（B)</w:t>
            </w:r>
          </w:p>
        </w:tc>
        <w:tc>
          <w:tcPr>
            <w:tcW w:w="1499" w:type="dxa"/>
          </w:tcPr>
          <w:p w:rsidR="00B75233" w:rsidRDefault="00153A98">
            <w:pPr>
              <w:pStyle w:val="TableParagraph"/>
              <w:spacing w:before="128"/>
              <w:ind w:left="62" w:right="22"/>
              <w:jc w:val="center"/>
              <w:rPr>
                <w:sz w:val="18"/>
              </w:rPr>
            </w:pPr>
            <w:r>
              <w:rPr>
                <w:sz w:val="18"/>
              </w:rPr>
              <w:t>得分</w:t>
            </w:r>
          </w:p>
        </w:tc>
      </w:tr>
      <w:tr w:rsidR="00B75233">
        <w:trPr>
          <w:trHeight w:val="687"/>
        </w:trPr>
        <w:tc>
          <w:tcPr>
            <w:tcW w:w="799" w:type="dxa"/>
            <w:vMerge/>
            <w:tcBorders>
              <w:top w:val="nil"/>
            </w:tcBorders>
          </w:tcPr>
          <w:p w:rsidR="00B75233" w:rsidRDefault="00B75233">
            <w:pPr>
              <w:rPr>
                <w:sz w:val="2"/>
                <w:szCs w:val="2"/>
              </w:rPr>
            </w:pPr>
          </w:p>
        </w:tc>
        <w:tc>
          <w:tcPr>
            <w:tcW w:w="825" w:type="dxa"/>
            <w:vMerge w:val="restart"/>
          </w:tcPr>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spacing w:before="5"/>
              <w:rPr>
                <w:rFonts w:ascii="Times New Roman"/>
                <w:sz w:val="20"/>
              </w:rPr>
            </w:pPr>
          </w:p>
          <w:p w:rsidR="00B75233" w:rsidRDefault="00153A98">
            <w:pPr>
              <w:pStyle w:val="TableParagraph"/>
              <w:spacing w:line="237" w:lineRule="auto"/>
              <w:ind w:left="326" w:right="292"/>
              <w:jc w:val="both"/>
              <w:rPr>
                <w:sz w:val="18"/>
              </w:rPr>
            </w:pPr>
            <w:r>
              <w:rPr>
                <w:sz w:val="18"/>
              </w:rPr>
              <w:t>产出指标</w:t>
            </w:r>
          </w:p>
          <w:p w:rsidR="00B75233" w:rsidRDefault="00153A98">
            <w:pPr>
              <w:pStyle w:val="TableParagraph"/>
              <w:spacing w:line="223" w:lineRule="exact"/>
              <w:ind w:left="50"/>
              <w:rPr>
                <w:sz w:val="18"/>
              </w:rPr>
            </w:pPr>
            <w:r>
              <w:rPr>
                <w:sz w:val="18"/>
              </w:rPr>
              <w:t>（40分）</w:t>
            </w:r>
          </w:p>
        </w:tc>
        <w:tc>
          <w:tcPr>
            <w:tcW w:w="1029" w:type="dxa"/>
          </w:tcPr>
          <w:p w:rsidR="00B75233" w:rsidRDefault="00B75233">
            <w:pPr>
              <w:pStyle w:val="TableParagraph"/>
              <w:spacing w:before="9"/>
              <w:rPr>
                <w:rFonts w:ascii="Times New Roman"/>
                <w:sz w:val="20"/>
              </w:rPr>
            </w:pPr>
          </w:p>
          <w:p w:rsidR="00B75233" w:rsidRDefault="00153A98">
            <w:pPr>
              <w:pStyle w:val="TableParagraph"/>
              <w:ind w:left="62" w:right="26"/>
              <w:jc w:val="center"/>
              <w:rPr>
                <w:sz w:val="18"/>
              </w:rPr>
            </w:pPr>
            <w:r>
              <w:rPr>
                <w:sz w:val="18"/>
              </w:rPr>
              <w:t>数量指标</w:t>
            </w:r>
          </w:p>
        </w:tc>
        <w:tc>
          <w:tcPr>
            <w:tcW w:w="3326" w:type="dxa"/>
            <w:gridSpan w:val="2"/>
          </w:tcPr>
          <w:p w:rsidR="00B75233" w:rsidRDefault="00B75233">
            <w:pPr>
              <w:pStyle w:val="TableParagraph"/>
              <w:spacing w:before="9"/>
              <w:rPr>
                <w:rFonts w:ascii="Times New Roman"/>
                <w:sz w:val="20"/>
              </w:rPr>
            </w:pPr>
          </w:p>
          <w:p w:rsidR="00B75233" w:rsidRDefault="00153A98">
            <w:pPr>
              <w:pStyle w:val="TableParagraph"/>
              <w:ind w:left="36"/>
              <w:rPr>
                <w:sz w:val="18"/>
              </w:rPr>
            </w:pPr>
            <w:r>
              <w:rPr>
                <w:sz w:val="18"/>
              </w:rPr>
              <w:t>建设长度（10分）</w:t>
            </w:r>
          </w:p>
        </w:tc>
        <w:tc>
          <w:tcPr>
            <w:tcW w:w="1675" w:type="dxa"/>
          </w:tcPr>
          <w:p w:rsidR="00B75233" w:rsidRDefault="00B75233">
            <w:pPr>
              <w:pStyle w:val="TableParagraph"/>
              <w:spacing w:before="9"/>
              <w:rPr>
                <w:rFonts w:ascii="Times New Roman"/>
                <w:sz w:val="20"/>
              </w:rPr>
            </w:pPr>
          </w:p>
          <w:p w:rsidR="00B75233" w:rsidRDefault="00153A98">
            <w:pPr>
              <w:pStyle w:val="TableParagraph"/>
              <w:ind w:left="148" w:right="115"/>
              <w:jc w:val="center"/>
              <w:rPr>
                <w:sz w:val="18"/>
              </w:rPr>
            </w:pPr>
            <w:r>
              <w:rPr>
                <w:sz w:val="18"/>
              </w:rPr>
              <w:t>≥1.5km</w:t>
            </w:r>
          </w:p>
        </w:tc>
        <w:tc>
          <w:tcPr>
            <w:tcW w:w="1509" w:type="dxa"/>
          </w:tcPr>
          <w:p w:rsidR="00B75233" w:rsidRDefault="00B75233">
            <w:pPr>
              <w:pStyle w:val="TableParagraph"/>
              <w:spacing w:before="9"/>
              <w:rPr>
                <w:rFonts w:ascii="Times New Roman"/>
                <w:sz w:val="20"/>
              </w:rPr>
            </w:pPr>
          </w:p>
          <w:p w:rsidR="00B75233" w:rsidRDefault="00153A98">
            <w:pPr>
              <w:pStyle w:val="TableParagraph"/>
              <w:ind w:left="111" w:right="78"/>
              <w:jc w:val="center"/>
              <w:rPr>
                <w:sz w:val="18"/>
              </w:rPr>
            </w:pPr>
            <w:r>
              <w:rPr>
                <w:sz w:val="18"/>
              </w:rPr>
              <w:t>3.2km</w:t>
            </w:r>
          </w:p>
        </w:tc>
        <w:tc>
          <w:tcPr>
            <w:tcW w:w="1499" w:type="dxa"/>
          </w:tcPr>
          <w:p w:rsidR="00B75233" w:rsidRDefault="00B75233">
            <w:pPr>
              <w:pStyle w:val="TableParagraph"/>
              <w:spacing w:before="9"/>
              <w:rPr>
                <w:rFonts w:ascii="Times New Roman"/>
                <w:sz w:val="20"/>
              </w:rPr>
            </w:pPr>
          </w:p>
          <w:p w:rsidR="00B75233" w:rsidRDefault="00153A98">
            <w:pPr>
              <w:pStyle w:val="TableParagraph"/>
              <w:ind w:left="62" w:right="22"/>
              <w:jc w:val="center"/>
              <w:rPr>
                <w:sz w:val="18"/>
              </w:rPr>
            </w:pPr>
            <w:r>
              <w:rPr>
                <w:sz w:val="18"/>
              </w:rPr>
              <w:t>10</w:t>
            </w:r>
          </w:p>
        </w:tc>
      </w:tr>
      <w:tr w:rsidR="00B75233">
        <w:trPr>
          <w:trHeight w:val="692"/>
        </w:trPr>
        <w:tc>
          <w:tcPr>
            <w:tcW w:w="799" w:type="dxa"/>
            <w:vMerge/>
            <w:tcBorders>
              <w:top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tcPr>
          <w:p w:rsidR="00B75233" w:rsidRDefault="00B75233">
            <w:pPr>
              <w:pStyle w:val="TableParagraph"/>
              <w:spacing w:before="3"/>
              <w:rPr>
                <w:rFonts w:ascii="Times New Roman"/>
                <w:sz w:val="21"/>
              </w:rPr>
            </w:pPr>
          </w:p>
          <w:p w:rsidR="00B75233" w:rsidRDefault="00153A98">
            <w:pPr>
              <w:pStyle w:val="TableParagraph"/>
              <w:ind w:left="62" w:right="26"/>
              <w:jc w:val="center"/>
              <w:rPr>
                <w:sz w:val="18"/>
              </w:rPr>
            </w:pPr>
            <w:r>
              <w:rPr>
                <w:sz w:val="18"/>
              </w:rPr>
              <w:t>质量指标</w:t>
            </w:r>
          </w:p>
        </w:tc>
        <w:tc>
          <w:tcPr>
            <w:tcW w:w="3326" w:type="dxa"/>
            <w:gridSpan w:val="2"/>
          </w:tcPr>
          <w:p w:rsidR="00B75233" w:rsidRDefault="00B75233">
            <w:pPr>
              <w:pStyle w:val="TableParagraph"/>
              <w:spacing w:before="3"/>
              <w:rPr>
                <w:rFonts w:ascii="Times New Roman"/>
                <w:sz w:val="21"/>
              </w:rPr>
            </w:pPr>
          </w:p>
          <w:p w:rsidR="00B75233" w:rsidRDefault="00153A98">
            <w:pPr>
              <w:pStyle w:val="TableParagraph"/>
              <w:ind w:left="36"/>
              <w:rPr>
                <w:sz w:val="18"/>
              </w:rPr>
            </w:pPr>
            <w:r>
              <w:rPr>
                <w:sz w:val="18"/>
              </w:rPr>
              <w:t>建设质量合格率（10分）</w:t>
            </w:r>
          </w:p>
        </w:tc>
        <w:tc>
          <w:tcPr>
            <w:tcW w:w="1675" w:type="dxa"/>
          </w:tcPr>
          <w:p w:rsidR="00B75233" w:rsidRDefault="00B75233">
            <w:pPr>
              <w:pStyle w:val="TableParagraph"/>
              <w:spacing w:before="3"/>
              <w:rPr>
                <w:rFonts w:ascii="Times New Roman"/>
                <w:sz w:val="21"/>
              </w:rPr>
            </w:pPr>
          </w:p>
          <w:p w:rsidR="00B75233" w:rsidRDefault="00153A98">
            <w:pPr>
              <w:pStyle w:val="TableParagraph"/>
              <w:ind w:left="147" w:right="115"/>
              <w:jc w:val="center"/>
              <w:rPr>
                <w:sz w:val="18"/>
              </w:rPr>
            </w:pPr>
            <w:r>
              <w:rPr>
                <w:sz w:val="18"/>
              </w:rPr>
              <w:t>≥90%</w:t>
            </w:r>
          </w:p>
        </w:tc>
        <w:tc>
          <w:tcPr>
            <w:tcW w:w="1509" w:type="dxa"/>
          </w:tcPr>
          <w:p w:rsidR="00B75233" w:rsidRDefault="00B75233">
            <w:pPr>
              <w:pStyle w:val="TableParagraph"/>
              <w:spacing w:before="3"/>
              <w:rPr>
                <w:rFonts w:ascii="Times New Roman"/>
                <w:sz w:val="21"/>
              </w:rPr>
            </w:pPr>
          </w:p>
          <w:p w:rsidR="00B75233" w:rsidRDefault="00153A98">
            <w:pPr>
              <w:pStyle w:val="TableParagraph"/>
              <w:ind w:left="111" w:right="75"/>
              <w:jc w:val="center"/>
              <w:rPr>
                <w:sz w:val="18"/>
              </w:rPr>
            </w:pPr>
            <w:r>
              <w:rPr>
                <w:sz w:val="18"/>
              </w:rPr>
              <w:t>100%</w:t>
            </w:r>
          </w:p>
        </w:tc>
        <w:tc>
          <w:tcPr>
            <w:tcW w:w="1499" w:type="dxa"/>
          </w:tcPr>
          <w:p w:rsidR="00B75233" w:rsidRDefault="00B75233">
            <w:pPr>
              <w:pStyle w:val="TableParagraph"/>
              <w:spacing w:before="3"/>
              <w:rPr>
                <w:rFonts w:ascii="Times New Roman"/>
                <w:sz w:val="21"/>
              </w:rPr>
            </w:pPr>
          </w:p>
          <w:p w:rsidR="00B75233" w:rsidRDefault="00153A98">
            <w:pPr>
              <w:pStyle w:val="TableParagraph"/>
              <w:ind w:left="62" w:right="22"/>
              <w:jc w:val="center"/>
              <w:rPr>
                <w:sz w:val="18"/>
              </w:rPr>
            </w:pPr>
            <w:r>
              <w:rPr>
                <w:sz w:val="18"/>
              </w:rPr>
              <w:t>10</w:t>
            </w:r>
          </w:p>
        </w:tc>
      </w:tr>
      <w:tr w:rsidR="00B75233">
        <w:trPr>
          <w:trHeight w:val="692"/>
        </w:trPr>
        <w:tc>
          <w:tcPr>
            <w:tcW w:w="799" w:type="dxa"/>
            <w:vMerge/>
            <w:tcBorders>
              <w:top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tcPr>
          <w:p w:rsidR="00B75233" w:rsidRDefault="00B75233">
            <w:pPr>
              <w:pStyle w:val="TableParagraph"/>
              <w:spacing w:before="2"/>
              <w:rPr>
                <w:rFonts w:ascii="Times New Roman"/>
                <w:sz w:val="21"/>
              </w:rPr>
            </w:pPr>
          </w:p>
          <w:p w:rsidR="00B75233" w:rsidRDefault="00153A98">
            <w:pPr>
              <w:pStyle w:val="TableParagraph"/>
              <w:ind w:left="62" w:right="26"/>
              <w:jc w:val="center"/>
              <w:rPr>
                <w:sz w:val="18"/>
              </w:rPr>
            </w:pPr>
            <w:r>
              <w:rPr>
                <w:sz w:val="18"/>
              </w:rPr>
              <w:t>时效指标</w:t>
            </w:r>
          </w:p>
        </w:tc>
        <w:tc>
          <w:tcPr>
            <w:tcW w:w="3326" w:type="dxa"/>
            <w:gridSpan w:val="2"/>
          </w:tcPr>
          <w:p w:rsidR="00B75233" w:rsidRDefault="00B75233">
            <w:pPr>
              <w:pStyle w:val="TableParagraph"/>
              <w:spacing w:before="2"/>
              <w:rPr>
                <w:rFonts w:ascii="Times New Roman"/>
                <w:sz w:val="21"/>
              </w:rPr>
            </w:pPr>
          </w:p>
          <w:p w:rsidR="00B75233" w:rsidRDefault="00153A98">
            <w:pPr>
              <w:pStyle w:val="TableParagraph"/>
              <w:ind w:left="36"/>
              <w:rPr>
                <w:sz w:val="18"/>
              </w:rPr>
            </w:pPr>
            <w:r>
              <w:rPr>
                <w:sz w:val="18"/>
              </w:rPr>
              <w:t>项目按时完工率（10分）</w:t>
            </w:r>
          </w:p>
        </w:tc>
        <w:tc>
          <w:tcPr>
            <w:tcW w:w="1675" w:type="dxa"/>
          </w:tcPr>
          <w:p w:rsidR="00B75233" w:rsidRDefault="00B75233">
            <w:pPr>
              <w:pStyle w:val="TableParagraph"/>
              <w:spacing w:before="2"/>
              <w:rPr>
                <w:rFonts w:ascii="Times New Roman"/>
                <w:sz w:val="21"/>
              </w:rPr>
            </w:pPr>
          </w:p>
          <w:p w:rsidR="00B75233" w:rsidRDefault="00153A98">
            <w:pPr>
              <w:pStyle w:val="TableParagraph"/>
              <w:ind w:left="148" w:right="115"/>
              <w:jc w:val="center"/>
              <w:rPr>
                <w:sz w:val="18"/>
              </w:rPr>
            </w:pPr>
            <w:r>
              <w:rPr>
                <w:sz w:val="18"/>
              </w:rPr>
              <w:t>100%</w:t>
            </w:r>
          </w:p>
        </w:tc>
        <w:tc>
          <w:tcPr>
            <w:tcW w:w="1509" w:type="dxa"/>
          </w:tcPr>
          <w:p w:rsidR="00B75233" w:rsidRDefault="00B75233">
            <w:pPr>
              <w:pStyle w:val="TableParagraph"/>
              <w:spacing w:before="2"/>
              <w:rPr>
                <w:rFonts w:ascii="Times New Roman"/>
                <w:sz w:val="21"/>
              </w:rPr>
            </w:pPr>
          </w:p>
          <w:p w:rsidR="00B75233" w:rsidRDefault="00153A98">
            <w:pPr>
              <w:pStyle w:val="TableParagraph"/>
              <w:ind w:left="111" w:right="75"/>
              <w:jc w:val="center"/>
              <w:rPr>
                <w:sz w:val="18"/>
              </w:rPr>
            </w:pPr>
            <w:r>
              <w:rPr>
                <w:sz w:val="18"/>
              </w:rPr>
              <w:t>100%</w:t>
            </w:r>
          </w:p>
        </w:tc>
        <w:tc>
          <w:tcPr>
            <w:tcW w:w="1499" w:type="dxa"/>
          </w:tcPr>
          <w:p w:rsidR="00B75233" w:rsidRDefault="00B75233">
            <w:pPr>
              <w:pStyle w:val="TableParagraph"/>
              <w:spacing w:before="2"/>
              <w:rPr>
                <w:rFonts w:ascii="Times New Roman"/>
                <w:sz w:val="21"/>
              </w:rPr>
            </w:pPr>
          </w:p>
          <w:p w:rsidR="00B75233" w:rsidRDefault="00153A98">
            <w:pPr>
              <w:pStyle w:val="TableParagraph"/>
              <w:ind w:left="62" w:right="22"/>
              <w:jc w:val="center"/>
              <w:rPr>
                <w:sz w:val="18"/>
              </w:rPr>
            </w:pPr>
            <w:r>
              <w:rPr>
                <w:sz w:val="18"/>
              </w:rPr>
              <w:t>10</w:t>
            </w:r>
          </w:p>
        </w:tc>
      </w:tr>
      <w:tr w:rsidR="00B75233">
        <w:trPr>
          <w:trHeight w:val="692"/>
        </w:trPr>
        <w:tc>
          <w:tcPr>
            <w:tcW w:w="799" w:type="dxa"/>
            <w:vMerge/>
            <w:tcBorders>
              <w:top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tcPr>
          <w:p w:rsidR="00B75233" w:rsidRDefault="00B75233">
            <w:pPr>
              <w:pStyle w:val="TableParagraph"/>
              <w:spacing w:before="2"/>
              <w:rPr>
                <w:rFonts w:ascii="Times New Roman"/>
                <w:sz w:val="21"/>
              </w:rPr>
            </w:pPr>
          </w:p>
          <w:p w:rsidR="00B75233" w:rsidRDefault="00153A98">
            <w:pPr>
              <w:pStyle w:val="TableParagraph"/>
              <w:ind w:left="62" w:right="26"/>
              <w:jc w:val="center"/>
              <w:rPr>
                <w:sz w:val="18"/>
              </w:rPr>
            </w:pPr>
            <w:r>
              <w:rPr>
                <w:sz w:val="18"/>
              </w:rPr>
              <w:t>成本指标</w:t>
            </w:r>
          </w:p>
        </w:tc>
        <w:tc>
          <w:tcPr>
            <w:tcW w:w="3326" w:type="dxa"/>
            <w:gridSpan w:val="2"/>
          </w:tcPr>
          <w:p w:rsidR="00B75233" w:rsidRDefault="00B75233">
            <w:pPr>
              <w:pStyle w:val="TableParagraph"/>
              <w:spacing w:before="2"/>
              <w:rPr>
                <w:rFonts w:ascii="Times New Roman"/>
                <w:sz w:val="21"/>
              </w:rPr>
            </w:pPr>
          </w:p>
          <w:p w:rsidR="00B75233" w:rsidRDefault="00153A98">
            <w:pPr>
              <w:pStyle w:val="TableParagraph"/>
              <w:ind w:left="36"/>
              <w:rPr>
                <w:sz w:val="18"/>
              </w:rPr>
            </w:pPr>
            <w:r>
              <w:rPr>
                <w:sz w:val="18"/>
              </w:rPr>
              <w:t>成本控制率（10分）</w:t>
            </w:r>
          </w:p>
        </w:tc>
        <w:tc>
          <w:tcPr>
            <w:tcW w:w="1675" w:type="dxa"/>
          </w:tcPr>
          <w:p w:rsidR="00B75233" w:rsidRDefault="00B75233">
            <w:pPr>
              <w:pStyle w:val="TableParagraph"/>
              <w:spacing w:before="2"/>
              <w:rPr>
                <w:rFonts w:ascii="Times New Roman"/>
                <w:sz w:val="21"/>
              </w:rPr>
            </w:pPr>
          </w:p>
          <w:p w:rsidR="00B75233" w:rsidRDefault="00153A98">
            <w:pPr>
              <w:pStyle w:val="TableParagraph"/>
              <w:ind w:left="148" w:right="115"/>
              <w:jc w:val="center"/>
              <w:rPr>
                <w:sz w:val="18"/>
              </w:rPr>
            </w:pPr>
            <w:r>
              <w:rPr>
                <w:sz w:val="18"/>
              </w:rPr>
              <w:t>≤100%</w:t>
            </w:r>
          </w:p>
        </w:tc>
        <w:tc>
          <w:tcPr>
            <w:tcW w:w="1509" w:type="dxa"/>
          </w:tcPr>
          <w:p w:rsidR="00B75233" w:rsidRDefault="00B75233">
            <w:pPr>
              <w:pStyle w:val="TableParagraph"/>
              <w:spacing w:before="2"/>
              <w:rPr>
                <w:rFonts w:ascii="Times New Roman"/>
                <w:sz w:val="21"/>
              </w:rPr>
            </w:pPr>
          </w:p>
          <w:p w:rsidR="00B75233" w:rsidRDefault="00153A98">
            <w:pPr>
              <w:pStyle w:val="TableParagraph"/>
              <w:ind w:left="111" w:right="75"/>
              <w:jc w:val="center"/>
              <w:rPr>
                <w:sz w:val="18"/>
              </w:rPr>
            </w:pPr>
            <w:r>
              <w:rPr>
                <w:sz w:val="18"/>
              </w:rPr>
              <w:t>99.61%</w:t>
            </w:r>
          </w:p>
        </w:tc>
        <w:tc>
          <w:tcPr>
            <w:tcW w:w="1499" w:type="dxa"/>
          </w:tcPr>
          <w:p w:rsidR="00B75233" w:rsidRDefault="00B75233">
            <w:pPr>
              <w:pStyle w:val="TableParagraph"/>
              <w:spacing w:before="2"/>
              <w:rPr>
                <w:rFonts w:ascii="Times New Roman"/>
                <w:sz w:val="21"/>
              </w:rPr>
            </w:pPr>
          </w:p>
          <w:p w:rsidR="00B75233" w:rsidRDefault="00153A98">
            <w:pPr>
              <w:pStyle w:val="TableParagraph"/>
              <w:ind w:left="62" w:right="22"/>
              <w:jc w:val="center"/>
              <w:rPr>
                <w:sz w:val="18"/>
              </w:rPr>
            </w:pPr>
            <w:r>
              <w:rPr>
                <w:sz w:val="18"/>
              </w:rPr>
              <w:t>10</w:t>
            </w:r>
          </w:p>
        </w:tc>
      </w:tr>
      <w:tr w:rsidR="00B75233">
        <w:trPr>
          <w:trHeight w:val="692"/>
        </w:trPr>
        <w:tc>
          <w:tcPr>
            <w:tcW w:w="799" w:type="dxa"/>
            <w:vMerge/>
            <w:tcBorders>
              <w:top w:val="nil"/>
            </w:tcBorders>
          </w:tcPr>
          <w:p w:rsidR="00B75233" w:rsidRDefault="00B75233">
            <w:pPr>
              <w:rPr>
                <w:sz w:val="2"/>
                <w:szCs w:val="2"/>
              </w:rPr>
            </w:pPr>
          </w:p>
        </w:tc>
        <w:tc>
          <w:tcPr>
            <w:tcW w:w="825" w:type="dxa"/>
            <w:vMerge w:val="restart"/>
          </w:tcPr>
          <w:p w:rsidR="00B75233" w:rsidRDefault="00B75233">
            <w:pPr>
              <w:pStyle w:val="TableParagraph"/>
              <w:rPr>
                <w:rFonts w:ascii="Times New Roman"/>
                <w:sz w:val="18"/>
              </w:rPr>
            </w:pPr>
          </w:p>
          <w:p w:rsidR="00B75233" w:rsidRDefault="00B75233">
            <w:pPr>
              <w:pStyle w:val="TableParagraph"/>
              <w:spacing w:before="10"/>
              <w:rPr>
                <w:rFonts w:ascii="Times New Roman"/>
                <w:sz w:val="25"/>
              </w:rPr>
            </w:pPr>
          </w:p>
          <w:p w:rsidR="00B75233" w:rsidRDefault="00153A98">
            <w:pPr>
              <w:pStyle w:val="TableParagraph"/>
              <w:spacing w:before="1" w:line="237" w:lineRule="auto"/>
              <w:ind w:left="326" w:right="292"/>
              <w:jc w:val="both"/>
              <w:rPr>
                <w:sz w:val="18"/>
              </w:rPr>
            </w:pPr>
            <w:r>
              <w:rPr>
                <w:sz w:val="18"/>
              </w:rPr>
              <w:t>效益指标</w:t>
            </w:r>
          </w:p>
          <w:p w:rsidR="00B75233" w:rsidRDefault="00153A98">
            <w:pPr>
              <w:pStyle w:val="TableParagraph"/>
              <w:spacing w:line="223" w:lineRule="exact"/>
              <w:ind w:left="50"/>
              <w:rPr>
                <w:sz w:val="18"/>
              </w:rPr>
            </w:pPr>
            <w:r>
              <w:rPr>
                <w:sz w:val="18"/>
              </w:rPr>
              <w:t>（40分）</w:t>
            </w:r>
          </w:p>
        </w:tc>
        <w:tc>
          <w:tcPr>
            <w:tcW w:w="1029" w:type="dxa"/>
          </w:tcPr>
          <w:p w:rsidR="00B75233" w:rsidRDefault="00153A98">
            <w:pPr>
              <w:pStyle w:val="TableParagraph"/>
              <w:spacing w:before="18" w:line="237" w:lineRule="auto"/>
              <w:ind w:left="339" w:right="117" w:hanging="184"/>
              <w:rPr>
                <w:sz w:val="18"/>
              </w:rPr>
            </w:pPr>
            <w:r>
              <w:rPr>
                <w:sz w:val="18"/>
              </w:rPr>
              <w:t>社会效益指标</w:t>
            </w:r>
          </w:p>
          <w:p w:rsidR="00B75233" w:rsidRDefault="00153A98">
            <w:pPr>
              <w:pStyle w:val="TableParagraph"/>
              <w:spacing w:line="198" w:lineRule="exact"/>
              <w:ind w:left="154"/>
              <w:rPr>
                <w:sz w:val="18"/>
              </w:rPr>
            </w:pPr>
            <w:r>
              <w:rPr>
                <w:sz w:val="18"/>
              </w:rPr>
              <w:t>（15分）</w:t>
            </w:r>
          </w:p>
        </w:tc>
        <w:tc>
          <w:tcPr>
            <w:tcW w:w="3326" w:type="dxa"/>
            <w:gridSpan w:val="2"/>
          </w:tcPr>
          <w:p w:rsidR="00B75233" w:rsidRDefault="00B75233">
            <w:pPr>
              <w:pStyle w:val="TableParagraph"/>
              <w:spacing w:before="2"/>
              <w:rPr>
                <w:rFonts w:ascii="Times New Roman"/>
                <w:sz w:val="21"/>
              </w:rPr>
            </w:pPr>
          </w:p>
          <w:p w:rsidR="00B75233" w:rsidRDefault="00153A98">
            <w:pPr>
              <w:pStyle w:val="TableParagraph"/>
              <w:ind w:left="36"/>
              <w:rPr>
                <w:sz w:val="18"/>
              </w:rPr>
            </w:pPr>
            <w:r>
              <w:rPr>
                <w:sz w:val="18"/>
              </w:rPr>
              <w:t>提升城市生态基础建设(15分）</w:t>
            </w:r>
          </w:p>
        </w:tc>
        <w:tc>
          <w:tcPr>
            <w:tcW w:w="1675" w:type="dxa"/>
          </w:tcPr>
          <w:p w:rsidR="00B75233" w:rsidRDefault="00B75233">
            <w:pPr>
              <w:pStyle w:val="TableParagraph"/>
              <w:spacing w:before="2"/>
              <w:rPr>
                <w:rFonts w:ascii="Times New Roman"/>
                <w:sz w:val="21"/>
              </w:rPr>
            </w:pPr>
          </w:p>
          <w:p w:rsidR="00B75233" w:rsidRDefault="00153A98">
            <w:pPr>
              <w:pStyle w:val="TableParagraph"/>
              <w:ind w:left="149" w:right="113"/>
              <w:jc w:val="center"/>
              <w:rPr>
                <w:sz w:val="18"/>
              </w:rPr>
            </w:pPr>
            <w:r>
              <w:rPr>
                <w:sz w:val="18"/>
              </w:rPr>
              <w:t>有所提升</w:t>
            </w:r>
          </w:p>
        </w:tc>
        <w:tc>
          <w:tcPr>
            <w:tcW w:w="1509" w:type="dxa"/>
          </w:tcPr>
          <w:p w:rsidR="00B75233" w:rsidRDefault="00B75233">
            <w:pPr>
              <w:pStyle w:val="TableParagraph"/>
              <w:spacing w:before="2"/>
              <w:rPr>
                <w:rFonts w:ascii="Times New Roman"/>
                <w:sz w:val="21"/>
              </w:rPr>
            </w:pPr>
          </w:p>
          <w:p w:rsidR="00B75233" w:rsidRDefault="00153A98">
            <w:pPr>
              <w:pStyle w:val="TableParagraph"/>
              <w:ind w:left="111" w:right="77"/>
              <w:jc w:val="center"/>
              <w:rPr>
                <w:sz w:val="18"/>
              </w:rPr>
            </w:pPr>
            <w:r>
              <w:rPr>
                <w:sz w:val="18"/>
              </w:rPr>
              <w:t>有所提升</w:t>
            </w:r>
          </w:p>
        </w:tc>
        <w:tc>
          <w:tcPr>
            <w:tcW w:w="1499" w:type="dxa"/>
          </w:tcPr>
          <w:p w:rsidR="00B75233" w:rsidRDefault="00B75233">
            <w:pPr>
              <w:pStyle w:val="TableParagraph"/>
              <w:spacing w:before="2"/>
              <w:rPr>
                <w:rFonts w:ascii="Times New Roman"/>
                <w:sz w:val="21"/>
              </w:rPr>
            </w:pPr>
          </w:p>
          <w:p w:rsidR="00B75233" w:rsidRDefault="00153A98">
            <w:pPr>
              <w:pStyle w:val="TableParagraph"/>
              <w:ind w:left="62" w:right="22"/>
              <w:jc w:val="center"/>
              <w:rPr>
                <w:sz w:val="18"/>
              </w:rPr>
            </w:pPr>
            <w:r>
              <w:rPr>
                <w:sz w:val="18"/>
              </w:rPr>
              <w:t>15</w:t>
            </w:r>
          </w:p>
        </w:tc>
      </w:tr>
      <w:tr w:rsidR="00B75233">
        <w:trPr>
          <w:trHeight w:val="692"/>
        </w:trPr>
        <w:tc>
          <w:tcPr>
            <w:tcW w:w="799" w:type="dxa"/>
            <w:vMerge/>
            <w:tcBorders>
              <w:top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tcPr>
          <w:p w:rsidR="00B75233" w:rsidRDefault="00153A98">
            <w:pPr>
              <w:pStyle w:val="TableParagraph"/>
              <w:spacing w:before="18" w:line="237" w:lineRule="auto"/>
              <w:ind w:left="339" w:right="117" w:hanging="184"/>
              <w:rPr>
                <w:sz w:val="18"/>
              </w:rPr>
            </w:pPr>
            <w:r>
              <w:rPr>
                <w:sz w:val="18"/>
              </w:rPr>
              <w:t>生态效益指标</w:t>
            </w:r>
          </w:p>
          <w:p w:rsidR="00B75233" w:rsidRDefault="00153A98">
            <w:pPr>
              <w:pStyle w:val="TableParagraph"/>
              <w:spacing w:line="198" w:lineRule="exact"/>
              <w:ind w:left="154"/>
              <w:rPr>
                <w:sz w:val="18"/>
              </w:rPr>
            </w:pPr>
            <w:r>
              <w:rPr>
                <w:sz w:val="18"/>
              </w:rPr>
              <w:t>（15分）</w:t>
            </w:r>
          </w:p>
        </w:tc>
        <w:tc>
          <w:tcPr>
            <w:tcW w:w="3326" w:type="dxa"/>
            <w:gridSpan w:val="2"/>
          </w:tcPr>
          <w:p w:rsidR="00B75233" w:rsidRDefault="00B75233">
            <w:pPr>
              <w:pStyle w:val="TableParagraph"/>
              <w:spacing w:before="2"/>
              <w:rPr>
                <w:rFonts w:ascii="Times New Roman"/>
                <w:sz w:val="21"/>
              </w:rPr>
            </w:pPr>
          </w:p>
          <w:p w:rsidR="00B75233" w:rsidRDefault="00153A98">
            <w:pPr>
              <w:pStyle w:val="TableParagraph"/>
              <w:spacing w:before="1"/>
              <w:ind w:left="36"/>
              <w:rPr>
                <w:sz w:val="18"/>
              </w:rPr>
            </w:pPr>
            <w:r>
              <w:rPr>
                <w:sz w:val="18"/>
              </w:rPr>
              <w:t>是否改善区内生态环境(15分）</w:t>
            </w:r>
          </w:p>
        </w:tc>
        <w:tc>
          <w:tcPr>
            <w:tcW w:w="1675" w:type="dxa"/>
          </w:tcPr>
          <w:p w:rsidR="00B75233" w:rsidRDefault="00B75233">
            <w:pPr>
              <w:pStyle w:val="TableParagraph"/>
              <w:spacing w:before="2"/>
              <w:rPr>
                <w:rFonts w:ascii="Times New Roman"/>
                <w:sz w:val="21"/>
              </w:rPr>
            </w:pPr>
          </w:p>
          <w:p w:rsidR="00B75233" w:rsidRDefault="00153A98">
            <w:pPr>
              <w:pStyle w:val="TableParagraph"/>
              <w:spacing w:before="1"/>
              <w:ind w:left="34"/>
              <w:jc w:val="center"/>
              <w:rPr>
                <w:sz w:val="18"/>
              </w:rPr>
            </w:pPr>
            <w:r>
              <w:rPr>
                <w:w w:val="102"/>
                <w:sz w:val="18"/>
              </w:rPr>
              <w:t>是</w:t>
            </w:r>
          </w:p>
        </w:tc>
        <w:tc>
          <w:tcPr>
            <w:tcW w:w="1509" w:type="dxa"/>
          </w:tcPr>
          <w:p w:rsidR="00B75233" w:rsidRDefault="00B75233">
            <w:pPr>
              <w:pStyle w:val="TableParagraph"/>
              <w:spacing w:before="2"/>
              <w:rPr>
                <w:rFonts w:ascii="Times New Roman"/>
                <w:sz w:val="21"/>
              </w:rPr>
            </w:pPr>
          </w:p>
          <w:p w:rsidR="00B75233" w:rsidRDefault="00153A98">
            <w:pPr>
              <w:pStyle w:val="TableParagraph"/>
              <w:spacing w:before="1"/>
              <w:ind w:left="37"/>
              <w:jc w:val="center"/>
              <w:rPr>
                <w:sz w:val="18"/>
              </w:rPr>
            </w:pPr>
            <w:r>
              <w:rPr>
                <w:w w:val="102"/>
                <w:sz w:val="18"/>
              </w:rPr>
              <w:t>是</w:t>
            </w:r>
          </w:p>
        </w:tc>
        <w:tc>
          <w:tcPr>
            <w:tcW w:w="1499" w:type="dxa"/>
          </w:tcPr>
          <w:p w:rsidR="00B75233" w:rsidRDefault="00B75233">
            <w:pPr>
              <w:pStyle w:val="TableParagraph"/>
              <w:spacing w:before="2"/>
              <w:rPr>
                <w:rFonts w:ascii="Times New Roman"/>
                <w:sz w:val="21"/>
              </w:rPr>
            </w:pPr>
          </w:p>
          <w:p w:rsidR="00B75233" w:rsidRDefault="00153A98">
            <w:pPr>
              <w:pStyle w:val="TableParagraph"/>
              <w:spacing w:before="1"/>
              <w:ind w:left="62" w:right="22"/>
              <w:jc w:val="center"/>
              <w:rPr>
                <w:sz w:val="18"/>
              </w:rPr>
            </w:pPr>
            <w:r>
              <w:rPr>
                <w:sz w:val="18"/>
              </w:rPr>
              <w:t>15</w:t>
            </w:r>
          </w:p>
        </w:tc>
      </w:tr>
      <w:tr w:rsidR="00B75233">
        <w:trPr>
          <w:trHeight w:val="692"/>
        </w:trPr>
        <w:tc>
          <w:tcPr>
            <w:tcW w:w="799" w:type="dxa"/>
            <w:vMerge/>
            <w:tcBorders>
              <w:top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tcPr>
          <w:p w:rsidR="00B75233" w:rsidRDefault="00153A98">
            <w:pPr>
              <w:pStyle w:val="TableParagraph"/>
              <w:spacing w:before="18" w:line="237" w:lineRule="auto"/>
              <w:ind w:left="339" w:right="25" w:hanging="275"/>
              <w:rPr>
                <w:sz w:val="18"/>
              </w:rPr>
            </w:pPr>
            <w:r>
              <w:rPr>
                <w:sz w:val="18"/>
              </w:rPr>
              <w:t>可持续影响指标</w:t>
            </w:r>
          </w:p>
          <w:p w:rsidR="00B75233" w:rsidRDefault="00153A98">
            <w:pPr>
              <w:pStyle w:val="TableParagraph"/>
              <w:spacing w:line="198" w:lineRule="exact"/>
              <w:ind w:left="154"/>
              <w:rPr>
                <w:sz w:val="18"/>
              </w:rPr>
            </w:pPr>
            <w:r>
              <w:rPr>
                <w:sz w:val="18"/>
              </w:rPr>
              <w:t>（10分）</w:t>
            </w:r>
          </w:p>
        </w:tc>
        <w:tc>
          <w:tcPr>
            <w:tcW w:w="3326" w:type="dxa"/>
            <w:gridSpan w:val="2"/>
          </w:tcPr>
          <w:p w:rsidR="00B75233" w:rsidRDefault="00B75233">
            <w:pPr>
              <w:pStyle w:val="TableParagraph"/>
              <w:spacing w:before="3"/>
              <w:rPr>
                <w:rFonts w:ascii="Times New Roman"/>
                <w:sz w:val="21"/>
              </w:rPr>
            </w:pPr>
          </w:p>
          <w:p w:rsidR="00B75233" w:rsidRDefault="00153A98">
            <w:pPr>
              <w:pStyle w:val="TableParagraph"/>
              <w:ind w:left="36"/>
              <w:rPr>
                <w:sz w:val="18"/>
              </w:rPr>
            </w:pPr>
            <w:r>
              <w:rPr>
                <w:sz w:val="18"/>
              </w:rPr>
              <w:t>是否有可持续影响(10分）</w:t>
            </w:r>
          </w:p>
        </w:tc>
        <w:tc>
          <w:tcPr>
            <w:tcW w:w="1675" w:type="dxa"/>
          </w:tcPr>
          <w:p w:rsidR="00B75233" w:rsidRDefault="00B75233">
            <w:pPr>
              <w:pStyle w:val="TableParagraph"/>
              <w:spacing w:before="3"/>
              <w:rPr>
                <w:rFonts w:ascii="Times New Roman"/>
                <w:sz w:val="21"/>
              </w:rPr>
            </w:pPr>
          </w:p>
          <w:p w:rsidR="00B75233" w:rsidRDefault="00153A98">
            <w:pPr>
              <w:pStyle w:val="TableParagraph"/>
              <w:ind w:left="34"/>
              <w:jc w:val="center"/>
              <w:rPr>
                <w:sz w:val="18"/>
              </w:rPr>
            </w:pPr>
            <w:r>
              <w:rPr>
                <w:w w:val="102"/>
                <w:sz w:val="18"/>
              </w:rPr>
              <w:t>是</w:t>
            </w:r>
          </w:p>
        </w:tc>
        <w:tc>
          <w:tcPr>
            <w:tcW w:w="1509" w:type="dxa"/>
          </w:tcPr>
          <w:p w:rsidR="00B75233" w:rsidRDefault="00B75233">
            <w:pPr>
              <w:pStyle w:val="TableParagraph"/>
              <w:spacing w:before="3"/>
              <w:rPr>
                <w:rFonts w:ascii="Times New Roman"/>
                <w:sz w:val="21"/>
              </w:rPr>
            </w:pPr>
          </w:p>
          <w:p w:rsidR="00B75233" w:rsidRDefault="00153A98">
            <w:pPr>
              <w:pStyle w:val="TableParagraph"/>
              <w:ind w:left="37"/>
              <w:jc w:val="center"/>
              <w:rPr>
                <w:sz w:val="18"/>
              </w:rPr>
            </w:pPr>
            <w:r>
              <w:rPr>
                <w:w w:val="102"/>
                <w:sz w:val="18"/>
              </w:rPr>
              <w:t>是</w:t>
            </w:r>
          </w:p>
        </w:tc>
        <w:tc>
          <w:tcPr>
            <w:tcW w:w="1499" w:type="dxa"/>
          </w:tcPr>
          <w:p w:rsidR="00B75233" w:rsidRDefault="00B75233">
            <w:pPr>
              <w:pStyle w:val="TableParagraph"/>
              <w:spacing w:before="3"/>
              <w:rPr>
                <w:rFonts w:ascii="Times New Roman"/>
                <w:sz w:val="21"/>
              </w:rPr>
            </w:pPr>
          </w:p>
          <w:p w:rsidR="00B75233" w:rsidRDefault="00153A98">
            <w:pPr>
              <w:pStyle w:val="TableParagraph"/>
              <w:ind w:left="62" w:right="22"/>
              <w:jc w:val="center"/>
              <w:rPr>
                <w:sz w:val="18"/>
              </w:rPr>
            </w:pPr>
            <w:r>
              <w:rPr>
                <w:sz w:val="18"/>
              </w:rPr>
              <w:t>10</w:t>
            </w:r>
          </w:p>
        </w:tc>
      </w:tr>
      <w:tr w:rsidR="00B75233">
        <w:trPr>
          <w:trHeight w:val="534"/>
        </w:trPr>
        <w:tc>
          <w:tcPr>
            <w:tcW w:w="799" w:type="dxa"/>
          </w:tcPr>
          <w:p w:rsidR="00B75233" w:rsidRDefault="00B75233">
            <w:pPr>
              <w:pStyle w:val="TableParagraph"/>
              <w:spacing w:before="3"/>
              <w:rPr>
                <w:rFonts w:ascii="Times New Roman"/>
                <w:sz w:val="14"/>
              </w:rPr>
            </w:pPr>
          </w:p>
          <w:p w:rsidR="00B75233" w:rsidRDefault="00153A98">
            <w:pPr>
              <w:pStyle w:val="TableParagraph"/>
              <w:ind w:left="222"/>
              <w:rPr>
                <w:sz w:val="18"/>
              </w:rPr>
            </w:pPr>
            <w:r>
              <w:rPr>
                <w:sz w:val="18"/>
              </w:rPr>
              <w:t>总分</w:t>
            </w:r>
          </w:p>
        </w:tc>
        <w:tc>
          <w:tcPr>
            <w:tcW w:w="9863" w:type="dxa"/>
            <w:gridSpan w:val="7"/>
          </w:tcPr>
          <w:p w:rsidR="00B75233" w:rsidRDefault="00B75233">
            <w:pPr>
              <w:pStyle w:val="TableParagraph"/>
              <w:spacing w:before="3"/>
              <w:rPr>
                <w:rFonts w:ascii="Times New Roman"/>
                <w:sz w:val="14"/>
              </w:rPr>
            </w:pPr>
          </w:p>
          <w:p w:rsidR="00B75233" w:rsidRDefault="00153A98">
            <w:pPr>
              <w:pStyle w:val="TableParagraph"/>
              <w:ind w:left="1407" w:right="1374"/>
              <w:jc w:val="center"/>
              <w:rPr>
                <w:sz w:val="18"/>
              </w:rPr>
            </w:pPr>
            <w:r>
              <w:rPr>
                <w:sz w:val="18"/>
              </w:rPr>
              <w:t>99.92</w:t>
            </w:r>
          </w:p>
        </w:tc>
      </w:tr>
      <w:tr w:rsidR="00B75233">
        <w:trPr>
          <w:trHeight w:val="1151"/>
        </w:trPr>
        <w:tc>
          <w:tcPr>
            <w:tcW w:w="799" w:type="dxa"/>
          </w:tcPr>
          <w:p w:rsidR="00B75233" w:rsidRDefault="00153A98">
            <w:pPr>
              <w:pStyle w:val="TableParagraph"/>
              <w:spacing w:before="135" w:line="237" w:lineRule="auto"/>
              <w:ind w:left="37" w:right="6"/>
              <w:jc w:val="center"/>
              <w:rPr>
                <w:sz w:val="18"/>
              </w:rPr>
            </w:pPr>
            <w:r>
              <w:rPr>
                <w:sz w:val="18"/>
              </w:rPr>
              <w:t>偏差大或目标未完成原因分析</w:t>
            </w:r>
          </w:p>
        </w:tc>
        <w:tc>
          <w:tcPr>
            <w:tcW w:w="9863" w:type="dxa"/>
            <w:gridSpan w:val="7"/>
          </w:tcPr>
          <w:p w:rsidR="00B75233" w:rsidRDefault="00B75233">
            <w:pPr>
              <w:pStyle w:val="TableParagraph"/>
              <w:rPr>
                <w:rFonts w:ascii="Times New Roman"/>
                <w:sz w:val="18"/>
              </w:rPr>
            </w:pPr>
          </w:p>
          <w:p w:rsidR="00B75233" w:rsidRDefault="00B75233">
            <w:pPr>
              <w:pStyle w:val="TableParagraph"/>
              <w:rPr>
                <w:rFonts w:ascii="Times New Roman"/>
                <w:sz w:val="23"/>
              </w:rPr>
            </w:pPr>
          </w:p>
          <w:p w:rsidR="00B75233" w:rsidRDefault="00153A98">
            <w:pPr>
              <w:pStyle w:val="TableParagraph"/>
              <w:spacing w:before="1"/>
              <w:ind w:left="36"/>
              <w:jc w:val="center"/>
              <w:rPr>
                <w:sz w:val="18"/>
              </w:rPr>
            </w:pPr>
            <w:r>
              <w:rPr>
                <w:w w:val="102"/>
                <w:sz w:val="18"/>
              </w:rPr>
              <w:t>无</w:t>
            </w:r>
          </w:p>
        </w:tc>
      </w:tr>
      <w:tr w:rsidR="00B75233">
        <w:trPr>
          <w:trHeight w:val="1151"/>
        </w:trPr>
        <w:tc>
          <w:tcPr>
            <w:tcW w:w="799" w:type="dxa"/>
          </w:tcPr>
          <w:p w:rsidR="00B75233" w:rsidRDefault="00B75233">
            <w:pPr>
              <w:pStyle w:val="TableParagraph"/>
              <w:spacing w:before="9"/>
              <w:rPr>
                <w:rFonts w:ascii="Times New Roman"/>
                <w:sz w:val="21"/>
              </w:rPr>
            </w:pPr>
          </w:p>
          <w:p w:rsidR="00B75233" w:rsidRDefault="00153A98">
            <w:pPr>
              <w:pStyle w:val="TableParagraph"/>
              <w:spacing w:line="235" w:lineRule="auto"/>
              <w:ind w:left="37" w:right="6"/>
              <w:jc w:val="both"/>
              <w:rPr>
                <w:sz w:val="18"/>
              </w:rPr>
            </w:pPr>
            <w:r>
              <w:rPr>
                <w:sz w:val="18"/>
              </w:rPr>
              <w:t>改进措施及结果应用方案</w:t>
            </w:r>
          </w:p>
        </w:tc>
        <w:tc>
          <w:tcPr>
            <w:tcW w:w="9863" w:type="dxa"/>
            <w:gridSpan w:val="7"/>
          </w:tcPr>
          <w:p w:rsidR="00B75233" w:rsidRDefault="00B75233">
            <w:pPr>
              <w:pStyle w:val="TableParagraph"/>
              <w:rPr>
                <w:rFonts w:ascii="Times New Roman"/>
                <w:sz w:val="18"/>
              </w:rPr>
            </w:pPr>
          </w:p>
          <w:p w:rsidR="00B75233" w:rsidRDefault="00B75233">
            <w:pPr>
              <w:pStyle w:val="TableParagraph"/>
              <w:rPr>
                <w:rFonts w:ascii="Times New Roman"/>
                <w:sz w:val="23"/>
              </w:rPr>
            </w:pPr>
          </w:p>
          <w:p w:rsidR="00B75233" w:rsidRDefault="00153A98">
            <w:pPr>
              <w:pStyle w:val="TableParagraph"/>
              <w:spacing w:before="1"/>
              <w:ind w:left="36"/>
              <w:jc w:val="center"/>
              <w:rPr>
                <w:sz w:val="18"/>
              </w:rPr>
            </w:pPr>
            <w:r>
              <w:rPr>
                <w:w w:val="102"/>
                <w:sz w:val="18"/>
              </w:rPr>
              <w:t>无</w:t>
            </w:r>
          </w:p>
        </w:tc>
      </w:tr>
      <w:tr w:rsidR="00B75233">
        <w:trPr>
          <w:trHeight w:val="1151"/>
        </w:trPr>
        <w:tc>
          <w:tcPr>
            <w:tcW w:w="799" w:type="dxa"/>
          </w:tcPr>
          <w:p w:rsidR="00B75233" w:rsidRDefault="00B75233">
            <w:pPr>
              <w:pStyle w:val="TableParagraph"/>
              <w:spacing w:before="9"/>
              <w:rPr>
                <w:rFonts w:ascii="Times New Roman"/>
                <w:sz w:val="21"/>
              </w:rPr>
            </w:pPr>
          </w:p>
          <w:p w:rsidR="00B75233" w:rsidRDefault="00153A98">
            <w:pPr>
              <w:pStyle w:val="TableParagraph"/>
              <w:spacing w:line="235" w:lineRule="auto"/>
              <w:ind w:left="37" w:right="6"/>
              <w:jc w:val="both"/>
              <w:rPr>
                <w:sz w:val="18"/>
              </w:rPr>
            </w:pPr>
            <w:r>
              <w:rPr>
                <w:sz w:val="18"/>
              </w:rPr>
              <w:t>单位主要负责人签批意见</w:t>
            </w:r>
          </w:p>
        </w:tc>
        <w:tc>
          <w:tcPr>
            <w:tcW w:w="9863" w:type="dxa"/>
            <w:gridSpan w:val="7"/>
          </w:tcPr>
          <w:p w:rsidR="00B75233" w:rsidRDefault="00B75233">
            <w:pPr>
              <w:pStyle w:val="TableParagraph"/>
              <w:rPr>
                <w:rFonts w:ascii="Times New Roman"/>
                <w:sz w:val="18"/>
              </w:rPr>
            </w:pPr>
          </w:p>
          <w:p w:rsidR="00B75233" w:rsidRDefault="00B75233">
            <w:pPr>
              <w:pStyle w:val="TableParagraph"/>
              <w:rPr>
                <w:rFonts w:ascii="Times New Roman"/>
                <w:sz w:val="23"/>
              </w:rPr>
            </w:pPr>
          </w:p>
          <w:p w:rsidR="00B75233" w:rsidRDefault="00153A98">
            <w:pPr>
              <w:pStyle w:val="TableParagraph"/>
              <w:spacing w:before="1"/>
              <w:ind w:right="1982"/>
              <w:jc w:val="right"/>
              <w:rPr>
                <w:sz w:val="18"/>
              </w:rPr>
            </w:pPr>
            <w:r>
              <w:rPr>
                <w:sz w:val="18"/>
              </w:rPr>
              <w:t>签名：年月日</w:t>
            </w:r>
          </w:p>
        </w:tc>
      </w:tr>
    </w:tbl>
    <w:p w:rsidR="00B75233" w:rsidRDefault="00B75233">
      <w:pPr>
        <w:jc w:val="right"/>
        <w:rPr>
          <w:sz w:val="18"/>
        </w:rPr>
        <w:sectPr w:rsidR="00B75233">
          <w:headerReference w:type="default" r:id="rId94"/>
          <w:pgSz w:w="11910" w:h="16840"/>
          <w:pgMar w:top="1500" w:right="0" w:bottom="2380" w:left="140" w:header="763" w:footer="2187" w:gutter="0"/>
          <w:cols w:space="720"/>
        </w:sectPr>
      </w:pPr>
    </w:p>
    <w:p w:rsidR="00B75233" w:rsidRDefault="00153A98">
      <w:pPr>
        <w:pStyle w:val="a3"/>
        <w:spacing w:before="7"/>
        <w:rPr>
          <w:rFonts w:ascii="Times New Roman"/>
          <w:sz w:val="8"/>
        </w:rPr>
      </w:pPr>
      <w:r>
        <w:rPr>
          <w:noProof/>
          <w:lang w:val="en-US" w:bidi="ar-SA"/>
        </w:rPr>
        <w:lastRenderedPageBreak/>
        <mc:AlternateContent>
          <mc:Choice Requires="wps">
            <w:drawing>
              <wp:anchor distT="0" distB="0" distL="114300" distR="114300" simplePos="0" relativeHeight="251714560" behindDoc="1" locked="0" layoutInCell="1" allowOverlap="1">
                <wp:simplePos x="0" y="0"/>
                <wp:positionH relativeFrom="page">
                  <wp:posOffset>346075</wp:posOffset>
                </wp:positionH>
                <wp:positionV relativeFrom="page">
                  <wp:posOffset>7222490</wp:posOffset>
                </wp:positionV>
                <wp:extent cx="142240" cy="142240"/>
                <wp:effectExtent l="0" t="0" r="0" b="0"/>
                <wp:wrapNone/>
                <wp:docPr id="55" name="文本框 56"/>
                <wp:cNvGraphicFramePr/>
                <a:graphic xmlns:a="http://schemas.openxmlformats.org/drawingml/2006/main">
                  <a:graphicData uri="http://schemas.microsoft.com/office/word/2010/wordprocessingShape">
                    <wps:wsp>
                      <wps:cNvSpPr txBox="1"/>
                      <wps:spPr>
                        <a:xfrm>
                          <a:off x="0" y="0"/>
                          <a:ext cx="142240" cy="142240"/>
                        </a:xfrm>
                        <a:prstGeom prst="rect">
                          <a:avLst/>
                        </a:prstGeom>
                        <a:noFill/>
                        <a:ln>
                          <a:noFill/>
                        </a:ln>
                      </wps:spPr>
                      <wps:txbx>
                        <w:txbxContent>
                          <w:p w:rsidR="00153A98" w:rsidRDefault="00153A98">
                            <w:pPr>
                              <w:spacing w:line="224" w:lineRule="exact"/>
                              <w:ind w:left="20"/>
                              <w:rPr>
                                <w:sz w:val="18"/>
                              </w:rPr>
                            </w:pPr>
                            <w:r>
                              <w:rPr>
                                <w:w w:val="102"/>
                                <w:sz w:val="18"/>
                              </w:rPr>
                              <w:t>（</w:t>
                            </w:r>
                          </w:p>
                        </w:txbxContent>
                      </wps:txbx>
                      <wps:bodyPr vert="vert" lIns="0" tIns="0" rIns="0" bIns="0" upright="1"/>
                    </wps:wsp>
                  </a:graphicData>
                </a:graphic>
              </wp:anchor>
            </w:drawing>
          </mc:Choice>
          <mc:Fallback>
            <w:pict>
              <v:shape id="文本框 56" o:spid="_x0000_s1080" type="#_x0000_t202" style="position:absolute;margin-left:27.25pt;margin-top:568.7pt;width:11.2pt;height:11.2pt;z-index:-2516019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" filled="f" stroked="f">
                <v:textbox style="layout-flow:vertical" inset="0,0,0,0">
                  <w:txbxContent>
                    <w:p w:rsidR="00153A98" w:rsidRDefault="00153A98">
                      <w:pPr>
                        <w:spacing w:line="224" w:lineRule="exact"/>
                        <w:ind w:left="20"/>
                        <w:rPr>
                          <w:sz w:val="18"/>
                        </w:rPr>
                      </w:pPr>
                      <w:r>
                        <w:rPr>
                          <w:w w:val="102"/>
                          <w:sz w:val="18"/>
                        </w:rPr>
                        <w:t>（</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15584" behindDoc="1" locked="0" layoutInCell="1" allowOverlap="1">
                <wp:simplePos x="0" y="0"/>
                <wp:positionH relativeFrom="page">
                  <wp:posOffset>346075</wp:posOffset>
                </wp:positionH>
                <wp:positionV relativeFrom="page">
                  <wp:posOffset>7798435</wp:posOffset>
                </wp:positionV>
                <wp:extent cx="142240" cy="142240"/>
                <wp:effectExtent l="0" t="0" r="0" b="0"/>
                <wp:wrapNone/>
                <wp:docPr id="56" name="文本框 57"/>
                <wp:cNvGraphicFramePr/>
                <a:graphic xmlns:a="http://schemas.openxmlformats.org/drawingml/2006/main">
                  <a:graphicData uri="http://schemas.microsoft.com/office/word/2010/wordprocessingShape">
                    <wps:wsp>
                      <wps:cNvSpPr txBox="1"/>
                      <wps:spPr>
                        <a:xfrm>
                          <a:off x="0" y="0"/>
                          <a:ext cx="142240" cy="142240"/>
                        </a:xfrm>
                        <a:prstGeom prst="rect">
                          <a:avLst/>
                        </a:prstGeom>
                        <a:noFill/>
                        <a:ln>
                          <a:noFill/>
                        </a:ln>
                      </wps:spPr>
                      <wps:txbx>
                        <w:txbxContent>
                          <w:p w:rsidR="00153A98" w:rsidRDefault="00153A98">
                            <w:pPr>
                              <w:spacing w:line="224" w:lineRule="exact"/>
                              <w:ind w:left="20"/>
                              <w:rPr>
                                <w:sz w:val="18"/>
                              </w:rPr>
                            </w:pPr>
                            <w:r>
                              <w:rPr>
                                <w:w w:val="102"/>
                                <w:sz w:val="18"/>
                              </w:rPr>
                              <w:t>）</w:t>
                            </w:r>
                          </w:p>
                        </w:txbxContent>
                      </wps:txbx>
                      <wps:bodyPr vert="vert" lIns="0" tIns="0" rIns="0" bIns="0" upright="1"/>
                    </wps:wsp>
                  </a:graphicData>
                </a:graphic>
              </wp:anchor>
            </w:drawing>
          </mc:Choice>
          <mc:Fallback>
            <w:pict>
              <v:shape id="文本框 57" o:spid="_x0000_s1081" type="#_x0000_t202" style="position:absolute;margin-left:27.25pt;margin-top:614.05pt;width:11.2pt;height:11.2pt;z-index:-2516008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" filled="f" stroked="f">
                <v:textbox style="layout-flow:vertical" inset="0,0,0,0">
                  <w:txbxContent>
                    <w:p w:rsidR="00153A98" w:rsidRDefault="00153A98">
                      <w:pPr>
                        <w:spacing w:line="224" w:lineRule="exact"/>
                        <w:ind w:left="20"/>
                        <w:rPr>
                          <w:sz w:val="18"/>
                        </w:rPr>
                      </w:pPr>
                      <w:r>
                        <w:rPr>
                          <w:w w:val="102"/>
                          <w:sz w:val="18"/>
                        </w:rPr>
                        <w:t>）</w:t>
                      </w:r>
                    </w:p>
                  </w:txbxContent>
                </v:textbox>
                <w10:wrap anchorx="page" anchory="page"/>
              </v:shape>
            </w:pict>
          </mc:Fallback>
        </mc:AlternateContent>
      </w: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99"/>
        <w:gridCol w:w="825"/>
        <w:gridCol w:w="1029"/>
        <w:gridCol w:w="2169"/>
        <w:gridCol w:w="2335"/>
        <w:gridCol w:w="1370"/>
        <w:gridCol w:w="1370"/>
        <w:gridCol w:w="1370"/>
      </w:tblGrid>
      <w:tr w:rsidR="00B75233">
        <w:trPr>
          <w:trHeight w:val="423"/>
        </w:trPr>
        <w:tc>
          <w:tcPr>
            <w:tcW w:w="2653" w:type="dxa"/>
            <w:gridSpan w:val="3"/>
          </w:tcPr>
          <w:p w:rsidR="00B75233" w:rsidRDefault="00153A98">
            <w:pPr>
              <w:pStyle w:val="TableParagraph"/>
              <w:spacing w:before="109"/>
              <w:ind w:left="953" w:right="919"/>
              <w:jc w:val="center"/>
              <w:rPr>
                <w:sz w:val="18"/>
              </w:rPr>
            </w:pPr>
            <w:r>
              <w:rPr>
                <w:sz w:val="18"/>
              </w:rPr>
              <w:t>项目名称</w:t>
            </w:r>
          </w:p>
        </w:tc>
        <w:tc>
          <w:tcPr>
            <w:tcW w:w="8614" w:type="dxa"/>
            <w:gridSpan w:val="5"/>
          </w:tcPr>
          <w:p w:rsidR="00B75233" w:rsidRDefault="00153A98">
            <w:pPr>
              <w:pStyle w:val="TableParagraph"/>
              <w:spacing w:before="109"/>
              <w:ind w:left="3036" w:right="2997"/>
              <w:jc w:val="center"/>
              <w:rPr>
                <w:sz w:val="18"/>
              </w:rPr>
            </w:pPr>
            <w:r>
              <w:rPr>
                <w:sz w:val="18"/>
              </w:rPr>
              <w:t>人防工程管理宣传及通信警报费</w:t>
            </w:r>
          </w:p>
        </w:tc>
      </w:tr>
      <w:tr w:rsidR="00B75233">
        <w:trPr>
          <w:trHeight w:val="424"/>
        </w:trPr>
        <w:tc>
          <w:tcPr>
            <w:tcW w:w="2653" w:type="dxa"/>
            <w:gridSpan w:val="3"/>
          </w:tcPr>
          <w:p w:rsidR="00B75233" w:rsidRDefault="00153A98">
            <w:pPr>
              <w:pStyle w:val="TableParagraph"/>
              <w:spacing w:before="109"/>
              <w:ind w:left="953" w:right="919"/>
              <w:jc w:val="center"/>
              <w:rPr>
                <w:sz w:val="18"/>
              </w:rPr>
            </w:pPr>
            <w:r>
              <w:rPr>
                <w:sz w:val="18"/>
              </w:rPr>
              <w:t>主管部门</w:t>
            </w:r>
          </w:p>
        </w:tc>
        <w:tc>
          <w:tcPr>
            <w:tcW w:w="4504" w:type="dxa"/>
            <w:gridSpan w:val="2"/>
          </w:tcPr>
          <w:p w:rsidR="00B75233" w:rsidRDefault="00153A98">
            <w:pPr>
              <w:pStyle w:val="TableParagraph"/>
              <w:spacing w:before="109"/>
              <w:ind w:left="886"/>
              <w:rPr>
                <w:sz w:val="18"/>
              </w:rPr>
            </w:pPr>
            <w:r>
              <w:rPr>
                <w:sz w:val="18"/>
              </w:rPr>
              <w:t>武汉市东西湖区住房和城乡建设局</w:t>
            </w:r>
          </w:p>
        </w:tc>
        <w:tc>
          <w:tcPr>
            <w:tcW w:w="1370" w:type="dxa"/>
          </w:tcPr>
          <w:p w:rsidR="00B75233" w:rsidRDefault="00153A98">
            <w:pPr>
              <w:pStyle w:val="TableParagraph"/>
              <w:spacing w:before="109"/>
              <w:ind w:right="105"/>
              <w:jc w:val="right"/>
              <w:rPr>
                <w:sz w:val="18"/>
              </w:rPr>
            </w:pPr>
            <w:r>
              <w:rPr>
                <w:sz w:val="18"/>
              </w:rPr>
              <w:t>项目实施单位</w:t>
            </w:r>
          </w:p>
        </w:tc>
        <w:tc>
          <w:tcPr>
            <w:tcW w:w="2740" w:type="dxa"/>
            <w:gridSpan w:val="2"/>
          </w:tcPr>
          <w:p w:rsidR="00B75233" w:rsidRDefault="00153A98">
            <w:pPr>
              <w:pStyle w:val="TableParagraph"/>
              <w:spacing w:before="109"/>
              <w:ind w:left="830"/>
              <w:rPr>
                <w:sz w:val="18"/>
              </w:rPr>
            </w:pPr>
            <w:proofErr w:type="gramStart"/>
            <w:r>
              <w:rPr>
                <w:sz w:val="18"/>
              </w:rPr>
              <w:t>人防办平管</w:t>
            </w:r>
            <w:proofErr w:type="gramEnd"/>
            <w:r>
              <w:rPr>
                <w:sz w:val="18"/>
              </w:rPr>
              <w:t>所</w:t>
            </w:r>
          </w:p>
        </w:tc>
      </w:tr>
      <w:tr w:rsidR="00B75233">
        <w:trPr>
          <w:trHeight w:val="424"/>
        </w:trPr>
        <w:tc>
          <w:tcPr>
            <w:tcW w:w="2653" w:type="dxa"/>
            <w:gridSpan w:val="3"/>
          </w:tcPr>
          <w:p w:rsidR="00B75233" w:rsidRDefault="00153A98">
            <w:pPr>
              <w:pStyle w:val="TableParagraph"/>
              <w:spacing w:before="110"/>
              <w:ind w:left="953" w:right="919"/>
              <w:jc w:val="center"/>
              <w:rPr>
                <w:sz w:val="18"/>
              </w:rPr>
            </w:pPr>
            <w:r>
              <w:rPr>
                <w:sz w:val="18"/>
              </w:rPr>
              <w:t>项目类别</w:t>
            </w:r>
          </w:p>
        </w:tc>
        <w:tc>
          <w:tcPr>
            <w:tcW w:w="8614" w:type="dxa"/>
            <w:gridSpan w:val="5"/>
          </w:tcPr>
          <w:p w:rsidR="00B75233" w:rsidRDefault="00153A98">
            <w:pPr>
              <w:pStyle w:val="TableParagraph"/>
              <w:tabs>
                <w:tab w:val="left" w:pos="2336"/>
                <w:tab w:val="left" w:pos="3716"/>
              </w:tabs>
              <w:spacing w:before="110"/>
              <w:ind w:left="37"/>
              <w:rPr>
                <w:rFonts w:ascii="Wingdings" w:hAnsi="Wingdings"/>
                <w:sz w:val="18"/>
              </w:rPr>
            </w:pPr>
            <w:r>
              <w:rPr>
                <w:sz w:val="18"/>
              </w:rPr>
              <w:t xml:space="preserve">1、部门预算项目 </w:t>
            </w:r>
            <w:r>
              <w:rPr>
                <w:spacing w:val="21"/>
                <w:sz w:val="18"/>
              </w:rPr>
              <w:t xml:space="preserve"> </w:t>
            </w:r>
            <w:r>
              <w:rPr>
                <w:sz w:val="18"/>
              </w:rPr>
              <w:t>口</w:t>
            </w:r>
            <w:r>
              <w:rPr>
                <w:sz w:val="18"/>
              </w:rPr>
              <w:tab/>
              <w:t>2、区直专项</w:t>
            </w:r>
            <w:r>
              <w:rPr>
                <w:sz w:val="18"/>
              </w:rPr>
              <w:tab/>
            </w:r>
            <w:r>
              <w:rPr>
                <w:rFonts w:ascii="Wingdings" w:hAnsi="Wingdings"/>
                <w:position w:val="1"/>
                <w:sz w:val="18"/>
              </w:rPr>
              <w:t></w:t>
            </w:r>
          </w:p>
        </w:tc>
      </w:tr>
      <w:tr w:rsidR="00B75233">
        <w:trPr>
          <w:trHeight w:val="424"/>
        </w:trPr>
        <w:tc>
          <w:tcPr>
            <w:tcW w:w="2653" w:type="dxa"/>
            <w:gridSpan w:val="3"/>
          </w:tcPr>
          <w:p w:rsidR="00B75233" w:rsidRDefault="00153A98">
            <w:pPr>
              <w:pStyle w:val="TableParagraph"/>
              <w:spacing w:before="109"/>
              <w:ind w:left="953" w:right="919"/>
              <w:jc w:val="center"/>
              <w:rPr>
                <w:sz w:val="18"/>
              </w:rPr>
            </w:pPr>
            <w:r>
              <w:rPr>
                <w:sz w:val="18"/>
              </w:rPr>
              <w:t>项目属性</w:t>
            </w:r>
          </w:p>
        </w:tc>
        <w:tc>
          <w:tcPr>
            <w:tcW w:w="8614" w:type="dxa"/>
            <w:gridSpan w:val="5"/>
          </w:tcPr>
          <w:p w:rsidR="00B75233" w:rsidRDefault="00153A98">
            <w:pPr>
              <w:pStyle w:val="TableParagraph"/>
              <w:tabs>
                <w:tab w:val="left" w:pos="1599"/>
                <w:tab w:val="left" w:pos="2134"/>
                <w:tab w:val="left" w:pos="3696"/>
              </w:tabs>
              <w:spacing w:before="109"/>
              <w:ind w:left="37"/>
              <w:rPr>
                <w:sz w:val="18"/>
              </w:rPr>
            </w:pPr>
            <w:r>
              <w:rPr>
                <w:sz w:val="18"/>
              </w:rPr>
              <w:t>1、持续性项目</w:t>
            </w:r>
            <w:r>
              <w:rPr>
                <w:sz w:val="18"/>
              </w:rPr>
              <w:tab/>
            </w:r>
            <w:r>
              <w:rPr>
                <w:rFonts w:ascii="Wingdings" w:eastAsia="Wingdings" w:hAnsi="Wingdings"/>
                <w:position w:val="1"/>
                <w:sz w:val="18"/>
              </w:rPr>
              <w:t></w:t>
            </w:r>
            <w:r>
              <w:rPr>
                <w:rFonts w:ascii="Times New Roman" w:eastAsia="Times New Roman" w:hAnsi="Times New Roman"/>
                <w:position w:val="1"/>
                <w:sz w:val="18"/>
              </w:rPr>
              <w:tab/>
            </w:r>
            <w:r>
              <w:rPr>
                <w:sz w:val="18"/>
              </w:rPr>
              <w:t>2、新增性项目</w:t>
            </w:r>
            <w:r>
              <w:rPr>
                <w:sz w:val="18"/>
              </w:rPr>
              <w:tab/>
              <w:t>口</w:t>
            </w:r>
          </w:p>
        </w:tc>
      </w:tr>
      <w:tr w:rsidR="00B75233">
        <w:trPr>
          <w:trHeight w:val="423"/>
        </w:trPr>
        <w:tc>
          <w:tcPr>
            <w:tcW w:w="2653" w:type="dxa"/>
            <w:gridSpan w:val="3"/>
          </w:tcPr>
          <w:p w:rsidR="00B75233" w:rsidRDefault="00153A98">
            <w:pPr>
              <w:pStyle w:val="TableParagraph"/>
              <w:spacing w:before="110"/>
              <w:ind w:left="953" w:right="919"/>
              <w:jc w:val="center"/>
              <w:rPr>
                <w:sz w:val="18"/>
              </w:rPr>
            </w:pPr>
            <w:r>
              <w:rPr>
                <w:sz w:val="18"/>
              </w:rPr>
              <w:t>项目类型</w:t>
            </w:r>
          </w:p>
        </w:tc>
        <w:tc>
          <w:tcPr>
            <w:tcW w:w="8614" w:type="dxa"/>
            <w:gridSpan w:val="5"/>
          </w:tcPr>
          <w:p w:rsidR="00B75233" w:rsidRDefault="00153A98">
            <w:pPr>
              <w:pStyle w:val="TableParagraph"/>
              <w:tabs>
                <w:tab w:val="left" w:pos="1599"/>
                <w:tab w:val="left" w:pos="2040"/>
                <w:tab w:val="left" w:pos="3977"/>
              </w:tabs>
              <w:spacing w:before="110"/>
              <w:ind w:left="37"/>
              <w:rPr>
                <w:sz w:val="18"/>
              </w:rPr>
            </w:pPr>
            <w:r>
              <w:rPr>
                <w:sz w:val="18"/>
              </w:rPr>
              <w:t>1、常年性项目</w:t>
            </w:r>
            <w:r>
              <w:rPr>
                <w:sz w:val="18"/>
              </w:rPr>
              <w:tab/>
            </w:r>
            <w:r>
              <w:rPr>
                <w:rFonts w:ascii="Wingdings" w:eastAsia="Wingdings" w:hAnsi="Wingdings"/>
                <w:position w:val="1"/>
                <w:sz w:val="18"/>
              </w:rPr>
              <w:t></w:t>
            </w:r>
            <w:r>
              <w:rPr>
                <w:rFonts w:ascii="Times New Roman" w:eastAsia="Times New Roman" w:hAnsi="Times New Roman"/>
                <w:position w:val="1"/>
                <w:sz w:val="18"/>
              </w:rPr>
              <w:tab/>
            </w:r>
            <w:r>
              <w:rPr>
                <w:sz w:val="18"/>
              </w:rPr>
              <w:t>2、延续性项目</w:t>
            </w:r>
            <w:r>
              <w:rPr>
                <w:sz w:val="18"/>
              </w:rPr>
              <w:tab/>
              <w:t>3、一次性项目</w:t>
            </w:r>
            <w:r>
              <w:rPr>
                <w:spacing w:val="2"/>
                <w:sz w:val="18"/>
              </w:rPr>
              <w:t xml:space="preserve"> </w:t>
            </w:r>
            <w:r>
              <w:rPr>
                <w:sz w:val="18"/>
              </w:rPr>
              <w:t>口</w:t>
            </w:r>
          </w:p>
        </w:tc>
      </w:tr>
      <w:tr w:rsidR="00B75233">
        <w:trPr>
          <w:trHeight w:val="462"/>
        </w:trPr>
        <w:tc>
          <w:tcPr>
            <w:tcW w:w="1624" w:type="dxa"/>
            <w:gridSpan w:val="2"/>
            <w:vMerge w:val="restart"/>
          </w:tcPr>
          <w:p w:rsidR="00B75233" w:rsidRDefault="00B75233">
            <w:pPr>
              <w:pStyle w:val="TableParagraph"/>
              <w:spacing w:before="5"/>
              <w:rPr>
                <w:rFonts w:ascii="Times New Roman"/>
                <w:sz w:val="23"/>
              </w:rPr>
            </w:pPr>
          </w:p>
          <w:p w:rsidR="00B75233" w:rsidRDefault="00153A98">
            <w:pPr>
              <w:pStyle w:val="TableParagraph"/>
              <w:spacing w:before="1" w:line="229" w:lineRule="exact"/>
              <w:ind w:left="77" w:right="45"/>
              <w:jc w:val="center"/>
              <w:rPr>
                <w:sz w:val="18"/>
              </w:rPr>
            </w:pPr>
            <w:r>
              <w:rPr>
                <w:sz w:val="18"/>
              </w:rPr>
              <w:t>预算执行情况</w:t>
            </w:r>
          </w:p>
          <w:p w:rsidR="00B75233" w:rsidRDefault="00153A98">
            <w:pPr>
              <w:pStyle w:val="TableParagraph"/>
              <w:spacing w:line="229" w:lineRule="exact"/>
              <w:ind w:left="77" w:right="46"/>
              <w:jc w:val="center"/>
              <w:rPr>
                <w:sz w:val="18"/>
              </w:rPr>
            </w:pPr>
            <w:r>
              <w:rPr>
                <w:sz w:val="18"/>
              </w:rPr>
              <w:t>（万元）（20分）</w:t>
            </w:r>
          </w:p>
        </w:tc>
        <w:tc>
          <w:tcPr>
            <w:tcW w:w="1029" w:type="dxa"/>
          </w:tcPr>
          <w:p w:rsidR="00B75233" w:rsidRDefault="00B75233">
            <w:pPr>
              <w:pStyle w:val="TableParagraph"/>
              <w:rPr>
                <w:rFonts w:ascii="Times New Roman"/>
                <w:sz w:val="18"/>
              </w:rPr>
            </w:pPr>
          </w:p>
        </w:tc>
        <w:tc>
          <w:tcPr>
            <w:tcW w:w="2169" w:type="dxa"/>
          </w:tcPr>
          <w:p w:rsidR="00B75233" w:rsidRDefault="00153A98">
            <w:pPr>
              <w:pStyle w:val="TableParagraph"/>
              <w:spacing w:before="128"/>
              <w:ind w:left="578" w:right="540"/>
              <w:jc w:val="center"/>
              <w:rPr>
                <w:sz w:val="18"/>
              </w:rPr>
            </w:pPr>
            <w:r>
              <w:rPr>
                <w:sz w:val="18"/>
              </w:rPr>
              <w:t>预算数（A）</w:t>
            </w:r>
          </w:p>
        </w:tc>
        <w:tc>
          <w:tcPr>
            <w:tcW w:w="3705" w:type="dxa"/>
            <w:gridSpan w:val="2"/>
          </w:tcPr>
          <w:p w:rsidR="00B75233" w:rsidRDefault="00153A98">
            <w:pPr>
              <w:pStyle w:val="TableParagraph"/>
              <w:spacing w:before="128"/>
              <w:ind w:left="1347" w:right="1308"/>
              <w:jc w:val="center"/>
              <w:rPr>
                <w:sz w:val="18"/>
              </w:rPr>
            </w:pPr>
            <w:r>
              <w:rPr>
                <w:sz w:val="18"/>
              </w:rPr>
              <w:t>执行数（B）</w:t>
            </w:r>
          </w:p>
        </w:tc>
        <w:tc>
          <w:tcPr>
            <w:tcW w:w="1370" w:type="dxa"/>
          </w:tcPr>
          <w:p w:rsidR="00B75233" w:rsidRDefault="00153A98">
            <w:pPr>
              <w:pStyle w:val="TableParagraph"/>
              <w:spacing w:before="128"/>
              <w:ind w:left="41" w:right="6"/>
              <w:jc w:val="center"/>
              <w:rPr>
                <w:sz w:val="18"/>
              </w:rPr>
            </w:pPr>
            <w:r>
              <w:rPr>
                <w:sz w:val="18"/>
              </w:rPr>
              <w:t>执行率（B/A)</w:t>
            </w:r>
          </w:p>
        </w:tc>
        <w:tc>
          <w:tcPr>
            <w:tcW w:w="1370" w:type="dxa"/>
          </w:tcPr>
          <w:p w:rsidR="00B75233" w:rsidRDefault="00153A98">
            <w:pPr>
              <w:pStyle w:val="TableParagraph"/>
              <w:spacing w:line="228" w:lineRule="exact"/>
              <w:ind w:left="43" w:right="4"/>
              <w:jc w:val="center"/>
              <w:rPr>
                <w:sz w:val="18"/>
              </w:rPr>
            </w:pPr>
            <w:r>
              <w:rPr>
                <w:sz w:val="18"/>
              </w:rPr>
              <w:t>得分</w:t>
            </w:r>
          </w:p>
          <w:p w:rsidR="00B75233" w:rsidRDefault="00153A98">
            <w:pPr>
              <w:pStyle w:val="TableParagraph"/>
              <w:spacing w:line="214" w:lineRule="exact"/>
              <w:ind w:left="43" w:right="6"/>
              <w:jc w:val="center"/>
              <w:rPr>
                <w:sz w:val="18"/>
              </w:rPr>
            </w:pPr>
            <w:r>
              <w:rPr>
                <w:sz w:val="18"/>
              </w:rPr>
              <w:t>（20分*执行</w:t>
            </w:r>
          </w:p>
        </w:tc>
      </w:tr>
      <w:tr w:rsidR="00B75233">
        <w:trPr>
          <w:trHeight w:val="491"/>
        </w:trPr>
        <w:tc>
          <w:tcPr>
            <w:tcW w:w="1624" w:type="dxa"/>
            <w:gridSpan w:val="2"/>
            <w:vMerge/>
            <w:tcBorders>
              <w:top w:val="nil"/>
            </w:tcBorders>
          </w:tcPr>
          <w:p w:rsidR="00B75233" w:rsidRDefault="00B75233">
            <w:pPr>
              <w:rPr>
                <w:sz w:val="2"/>
                <w:szCs w:val="2"/>
              </w:rPr>
            </w:pPr>
          </w:p>
        </w:tc>
        <w:tc>
          <w:tcPr>
            <w:tcW w:w="1029" w:type="dxa"/>
          </w:tcPr>
          <w:p w:rsidR="00B75233" w:rsidRDefault="00153A98">
            <w:pPr>
              <w:pStyle w:val="TableParagraph"/>
              <w:spacing w:before="25" w:line="228" w:lineRule="exact"/>
              <w:ind w:left="247" w:right="28" w:hanging="185"/>
              <w:rPr>
                <w:sz w:val="18"/>
              </w:rPr>
            </w:pPr>
            <w:r>
              <w:rPr>
                <w:sz w:val="18"/>
              </w:rPr>
              <w:t>年度财政资金总额</w:t>
            </w:r>
          </w:p>
        </w:tc>
        <w:tc>
          <w:tcPr>
            <w:tcW w:w="2169" w:type="dxa"/>
          </w:tcPr>
          <w:p w:rsidR="00B75233" w:rsidRDefault="00153A98">
            <w:pPr>
              <w:pStyle w:val="TableParagraph"/>
              <w:spacing w:before="143"/>
              <w:ind w:left="575" w:right="540"/>
              <w:jc w:val="center"/>
              <w:rPr>
                <w:sz w:val="18"/>
              </w:rPr>
            </w:pPr>
            <w:r>
              <w:rPr>
                <w:sz w:val="18"/>
              </w:rPr>
              <w:t>248</w:t>
            </w:r>
          </w:p>
        </w:tc>
        <w:tc>
          <w:tcPr>
            <w:tcW w:w="3705" w:type="dxa"/>
            <w:gridSpan w:val="2"/>
          </w:tcPr>
          <w:p w:rsidR="00B75233" w:rsidRDefault="00153A98">
            <w:pPr>
              <w:pStyle w:val="TableParagraph"/>
              <w:spacing w:before="143"/>
              <w:ind w:left="1344" w:right="1308"/>
              <w:jc w:val="center"/>
              <w:rPr>
                <w:sz w:val="18"/>
              </w:rPr>
            </w:pPr>
            <w:r>
              <w:rPr>
                <w:sz w:val="18"/>
              </w:rPr>
              <w:t>49.13</w:t>
            </w:r>
          </w:p>
        </w:tc>
        <w:tc>
          <w:tcPr>
            <w:tcW w:w="1370" w:type="dxa"/>
          </w:tcPr>
          <w:p w:rsidR="00B75233" w:rsidRDefault="00153A98">
            <w:pPr>
              <w:pStyle w:val="TableParagraph"/>
              <w:spacing w:before="143"/>
              <w:ind w:left="43" w:right="2"/>
              <w:jc w:val="center"/>
              <w:rPr>
                <w:sz w:val="18"/>
              </w:rPr>
            </w:pPr>
            <w:r>
              <w:rPr>
                <w:sz w:val="18"/>
              </w:rPr>
              <w:t>19.81%</w:t>
            </w:r>
          </w:p>
        </w:tc>
        <w:tc>
          <w:tcPr>
            <w:tcW w:w="1370" w:type="dxa"/>
          </w:tcPr>
          <w:p w:rsidR="00B75233" w:rsidRDefault="00153A98">
            <w:pPr>
              <w:pStyle w:val="TableParagraph"/>
              <w:spacing w:before="143"/>
              <w:ind w:left="43" w:right="4"/>
              <w:jc w:val="center"/>
              <w:rPr>
                <w:sz w:val="18"/>
              </w:rPr>
            </w:pPr>
            <w:r>
              <w:rPr>
                <w:sz w:val="18"/>
              </w:rPr>
              <w:t>3.96</w:t>
            </w:r>
          </w:p>
        </w:tc>
      </w:tr>
      <w:tr w:rsidR="00B75233">
        <w:trPr>
          <w:trHeight w:val="462"/>
        </w:trPr>
        <w:tc>
          <w:tcPr>
            <w:tcW w:w="799" w:type="dxa"/>
            <w:vMerge w:val="restart"/>
            <w:tcBorders>
              <w:bottom w:val="nil"/>
            </w:tcBorders>
          </w:tcPr>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spacing w:before="8"/>
              <w:rPr>
                <w:rFonts w:ascii="Times New Roman"/>
                <w:sz w:val="24"/>
              </w:rPr>
            </w:pPr>
          </w:p>
          <w:p w:rsidR="00B75233" w:rsidRDefault="00153A98">
            <w:pPr>
              <w:pStyle w:val="TableParagraph"/>
              <w:spacing w:line="235" w:lineRule="auto"/>
              <w:ind w:left="331" w:right="261"/>
              <w:jc w:val="both"/>
              <w:rPr>
                <w:sz w:val="18"/>
              </w:rPr>
            </w:pPr>
            <w:r>
              <w:rPr>
                <w:sz w:val="18"/>
              </w:rPr>
              <w:t>年度绩效目标</w:t>
            </w:r>
          </w:p>
          <w:p w:rsidR="00B75233" w:rsidRDefault="00B75233">
            <w:pPr>
              <w:pStyle w:val="TableParagraph"/>
              <w:spacing w:before="11"/>
              <w:rPr>
                <w:rFonts w:ascii="Times New Roman"/>
                <w:sz w:val="19"/>
              </w:rPr>
            </w:pPr>
          </w:p>
          <w:p w:rsidR="00B75233" w:rsidRDefault="00153A98">
            <w:pPr>
              <w:pStyle w:val="TableParagraph"/>
              <w:spacing w:line="229" w:lineRule="exact"/>
              <w:ind w:left="65"/>
              <w:jc w:val="center"/>
              <w:rPr>
                <w:sz w:val="18"/>
              </w:rPr>
            </w:pPr>
            <w:r>
              <w:rPr>
                <w:w w:val="102"/>
                <w:sz w:val="18"/>
              </w:rPr>
              <w:t>8</w:t>
            </w:r>
          </w:p>
          <w:p w:rsidR="00B75233" w:rsidRDefault="00153A98">
            <w:pPr>
              <w:pStyle w:val="TableParagraph"/>
              <w:spacing w:line="228" w:lineRule="exact"/>
              <w:ind w:left="65"/>
              <w:jc w:val="center"/>
              <w:rPr>
                <w:sz w:val="18"/>
              </w:rPr>
            </w:pPr>
            <w:r>
              <w:rPr>
                <w:w w:val="102"/>
                <w:sz w:val="18"/>
              </w:rPr>
              <w:t>0</w:t>
            </w:r>
          </w:p>
          <w:p w:rsidR="00B75233" w:rsidRDefault="00153A98">
            <w:pPr>
              <w:pStyle w:val="TableParagraph"/>
              <w:spacing w:line="229" w:lineRule="exact"/>
              <w:ind w:left="67"/>
              <w:jc w:val="center"/>
              <w:rPr>
                <w:sz w:val="18"/>
              </w:rPr>
            </w:pPr>
            <w:r>
              <w:rPr>
                <w:w w:val="102"/>
                <w:sz w:val="18"/>
              </w:rPr>
              <w:t>分</w:t>
            </w:r>
          </w:p>
        </w:tc>
        <w:tc>
          <w:tcPr>
            <w:tcW w:w="825" w:type="dxa"/>
          </w:tcPr>
          <w:p w:rsidR="00B75233" w:rsidRDefault="00153A98">
            <w:pPr>
              <w:pStyle w:val="TableParagraph"/>
              <w:spacing w:before="15" w:line="226" w:lineRule="exact"/>
              <w:ind w:left="235" w:right="200"/>
              <w:rPr>
                <w:sz w:val="18"/>
              </w:rPr>
            </w:pPr>
            <w:r>
              <w:rPr>
                <w:sz w:val="18"/>
              </w:rPr>
              <w:t>一级指标</w:t>
            </w:r>
          </w:p>
        </w:tc>
        <w:tc>
          <w:tcPr>
            <w:tcW w:w="1029" w:type="dxa"/>
          </w:tcPr>
          <w:p w:rsidR="00B75233" w:rsidRDefault="00153A98">
            <w:pPr>
              <w:pStyle w:val="TableParagraph"/>
              <w:spacing w:before="128"/>
              <w:ind w:left="154"/>
              <w:rPr>
                <w:sz w:val="18"/>
              </w:rPr>
            </w:pPr>
            <w:r>
              <w:rPr>
                <w:sz w:val="18"/>
              </w:rPr>
              <w:t>二级指标</w:t>
            </w:r>
          </w:p>
        </w:tc>
        <w:tc>
          <w:tcPr>
            <w:tcW w:w="4504" w:type="dxa"/>
            <w:gridSpan w:val="2"/>
          </w:tcPr>
          <w:p w:rsidR="00B75233" w:rsidRDefault="00153A98">
            <w:pPr>
              <w:pStyle w:val="TableParagraph"/>
              <w:spacing w:before="128"/>
              <w:ind w:left="1881" w:right="1843"/>
              <w:jc w:val="center"/>
              <w:rPr>
                <w:sz w:val="18"/>
              </w:rPr>
            </w:pPr>
            <w:r>
              <w:rPr>
                <w:sz w:val="18"/>
              </w:rPr>
              <w:t>三级指标</w:t>
            </w:r>
          </w:p>
        </w:tc>
        <w:tc>
          <w:tcPr>
            <w:tcW w:w="1370" w:type="dxa"/>
          </w:tcPr>
          <w:p w:rsidR="00B75233" w:rsidRDefault="00153A98">
            <w:pPr>
              <w:pStyle w:val="TableParagraph"/>
              <w:spacing w:before="16" w:line="228" w:lineRule="exact"/>
              <w:ind w:left="41" w:right="6"/>
              <w:jc w:val="center"/>
              <w:rPr>
                <w:sz w:val="18"/>
              </w:rPr>
            </w:pPr>
            <w:r>
              <w:rPr>
                <w:sz w:val="18"/>
              </w:rPr>
              <w:t>年度目标值</w:t>
            </w:r>
          </w:p>
          <w:p w:rsidR="00B75233" w:rsidRDefault="00153A98">
            <w:pPr>
              <w:pStyle w:val="TableParagraph"/>
              <w:spacing w:line="198" w:lineRule="exact"/>
              <w:ind w:left="41" w:right="6"/>
              <w:jc w:val="center"/>
              <w:rPr>
                <w:sz w:val="18"/>
              </w:rPr>
            </w:pPr>
            <w:r>
              <w:rPr>
                <w:sz w:val="18"/>
              </w:rPr>
              <w:t>（A）</w:t>
            </w:r>
          </w:p>
        </w:tc>
        <w:tc>
          <w:tcPr>
            <w:tcW w:w="1370" w:type="dxa"/>
          </w:tcPr>
          <w:p w:rsidR="00B75233" w:rsidRDefault="00153A98">
            <w:pPr>
              <w:pStyle w:val="TableParagraph"/>
              <w:spacing w:before="128"/>
              <w:ind w:left="43" w:right="6"/>
              <w:jc w:val="center"/>
              <w:rPr>
                <w:sz w:val="18"/>
              </w:rPr>
            </w:pPr>
            <w:r>
              <w:rPr>
                <w:sz w:val="18"/>
              </w:rPr>
              <w:t>实际完成值（B)</w:t>
            </w:r>
          </w:p>
        </w:tc>
        <w:tc>
          <w:tcPr>
            <w:tcW w:w="1370" w:type="dxa"/>
          </w:tcPr>
          <w:p w:rsidR="00B75233" w:rsidRDefault="00153A98">
            <w:pPr>
              <w:pStyle w:val="TableParagraph"/>
              <w:spacing w:before="128"/>
              <w:ind w:left="43" w:right="4"/>
              <w:jc w:val="center"/>
              <w:rPr>
                <w:sz w:val="18"/>
              </w:rPr>
            </w:pPr>
            <w:r>
              <w:rPr>
                <w:sz w:val="18"/>
              </w:rPr>
              <w:t>得分</w:t>
            </w:r>
          </w:p>
        </w:tc>
      </w:tr>
      <w:tr w:rsidR="00B75233">
        <w:trPr>
          <w:trHeight w:val="361"/>
        </w:trPr>
        <w:tc>
          <w:tcPr>
            <w:tcW w:w="799" w:type="dxa"/>
            <w:vMerge/>
            <w:tcBorders>
              <w:top w:val="nil"/>
              <w:bottom w:val="nil"/>
            </w:tcBorders>
          </w:tcPr>
          <w:p w:rsidR="00B75233" w:rsidRDefault="00B75233">
            <w:pPr>
              <w:rPr>
                <w:sz w:val="2"/>
                <w:szCs w:val="2"/>
              </w:rPr>
            </w:pPr>
          </w:p>
        </w:tc>
        <w:tc>
          <w:tcPr>
            <w:tcW w:w="825" w:type="dxa"/>
            <w:vMerge w:val="restart"/>
          </w:tcPr>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spacing w:before="8"/>
              <w:rPr>
                <w:rFonts w:ascii="Times New Roman"/>
                <w:sz w:val="24"/>
              </w:rPr>
            </w:pPr>
          </w:p>
          <w:p w:rsidR="00B75233" w:rsidRDefault="00153A98">
            <w:pPr>
              <w:pStyle w:val="TableParagraph"/>
              <w:spacing w:line="235" w:lineRule="auto"/>
              <w:ind w:left="326" w:right="292"/>
              <w:jc w:val="both"/>
              <w:rPr>
                <w:sz w:val="18"/>
              </w:rPr>
            </w:pPr>
            <w:r>
              <w:rPr>
                <w:sz w:val="18"/>
              </w:rPr>
              <w:t>产出指标</w:t>
            </w:r>
          </w:p>
          <w:p w:rsidR="00B75233" w:rsidRDefault="00153A98">
            <w:pPr>
              <w:pStyle w:val="TableParagraph"/>
              <w:spacing w:before="1"/>
              <w:ind w:left="50"/>
              <w:rPr>
                <w:sz w:val="18"/>
              </w:rPr>
            </w:pPr>
            <w:r>
              <w:rPr>
                <w:sz w:val="18"/>
              </w:rPr>
              <w:t>（40分）</w:t>
            </w:r>
          </w:p>
        </w:tc>
        <w:tc>
          <w:tcPr>
            <w:tcW w:w="1029" w:type="dxa"/>
            <w:vMerge w:val="restart"/>
          </w:tcPr>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spacing w:before="11"/>
              <w:rPr>
                <w:rFonts w:ascii="Times New Roman"/>
                <w:sz w:val="15"/>
              </w:rPr>
            </w:pPr>
          </w:p>
          <w:p w:rsidR="00B75233" w:rsidRDefault="00153A98">
            <w:pPr>
              <w:pStyle w:val="TableParagraph"/>
              <w:spacing w:line="229" w:lineRule="exact"/>
              <w:ind w:left="154"/>
              <w:rPr>
                <w:sz w:val="18"/>
              </w:rPr>
            </w:pPr>
            <w:r>
              <w:rPr>
                <w:sz w:val="18"/>
              </w:rPr>
              <w:t>数量指标</w:t>
            </w:r>
          </w:p>
          <w:p w:rsidR="00B75233" w:rsidRDefault="00153A98">
            <w:pPr>
              <w:pStyle w:val="TableParagraph"/>
              <w:spacing w:line="229" w:lineRule="exact"/>
              <w:ind w:left="199"/>
              <w:rPr>
                <w:sz w:val="18"/>
              </w:rPr>
            </w:pPr>
            <w:r>
              <w:rPr>
                <w:sz w:val="18"/>
              </w:rPr>
              <w:t>（8分）</w:t>
            </w:r>
          </w:p>
        </w:tc>
        <w:tc>
          <w:tcPr>
            <w:tcW w:w="4504" w:type="dxa"/>
            <w:gridSpan w:val="2"/>
          </w:tcPr>
          <w:p w:rsidR="00B75233" w:rsidRDefault="00153A98">
            <w:pPr>
              <w:pStyle w:val="TableParagraph"/>
              <w:spacing w:before="76"/>
              <w:ind w:left="37"/>
              <w:rPr>
                <w:sz w:val="18"/>
              </w:rPr>
            </w:pPr>
            <w:r>
              <w:rPr>
                <w:sz w:val="18"/>
              </w:rPr>
              <w:t>1.人防知识宣传教育活动（2分）</w:t>
            </w:r>
          </w:p>
        </w:tc>
        <w:tc>
          <w:tcPr>
            <w:tcW w:w="1370" w:type="dxa"/>
          </w:tcPr>
          <w:p w:rsidR="00B75233" w:rsidRDefault="00153A98">
            <w:pPr>
              <w:pStyle w:val="TableParagraph"/>
              <w:spacing w:before="76"/>
              <w:ind w:left="277"/>
              <w:rPr>
                <w:sz w:val="18"/>
              </w:rPr>
            </w:pPr>
            <w:r>
              <w:rPr>
                <w:sz w:val="18"/>
              </w:rPr>
              <w:t>200人/4次</w:t>
            </w:r>
          </w:p>
        </w:tc>
        <w:tc>
          <w:tcPr>
            <w:tcW w:w="1370" w:type="dxa"/>
          </w:tcPr>
          <w:p w:rsidR="00B75233" w:rsidRDefault="00153A98">
            <w:pPr>
              <w:pStyle w:val="TableParagraph"/>
              <w:spacing w:before="76"/>
              <w:ind w:left="38"/>
              <w:jc w:val="center"/>
              <w:rPr>
                <w:sz w:val="18"/>
              </w:rPr>
            </w:pPr>
            <w:r>
              <w:rPr>
                <w:w w:val="102"/>
                <w:sz w:val="18"/>
              </w:rPr>
              <w:t>0</w:t>
            </w:r>
          </w:p>
        </w:tc>
        <w:tc>
          <w:tcPr>
            <w:tcW w:w="1370" w:type="dxa"/>
          </w:tcPr>
          <w:p w:rsidR="00B75233" w:rsidRDefault="00153A98">
            <w:pPr>
              <w:pStyle w:val="TableParagraph"/>
              <w:spacing w:before="76"/>
              <w:ind w:left="38"/>
              <w:jc w:val="center"/>
              <w:rPr>
                <w:sz w:val="18"/>
              </w:rPr>
            </w:pPr>
            <w:r>
              <w:rPr>
                <w:w w:val="102"/>
                <w:sz w:val="18"/>
              </w:rPr>
              <w:t>0</w:t>
            </w:r>
          </w:p>
        </w:tc>
      </w:tr>
      <w:tr w:rsidR="00B75233">
        <w:trPr>
          <w:trHeight w:val="366"/>
        </w:trPr>
        <w:tc>
          <w:tcPr>
            <w:tcW w:w="799" w:type="dxa"/>
            <w:vMerge/>
            <w:tcBorders>
              <w:top w:val="nil"/>
              <w:bottom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vMerge/>
            <w:tcBorders>
              <w:top w:val="nil"/>
            </w:tcBorders>
          </w:tcPr>
          <w:p w:rsidR="00B75233" w:rsidRDefault="00B75233">
            <w:pPr>
              <w:rPr>
                <w:sz w:val="2"/>
                <w:szCs w:val="2"/>
              </w:rPr>
            </w:pPr>
          </w:p>
        </w:tc>
        <w:tc>
          <w:tcPr>
            <w:tcW w:w="4504" w:type="dxa"/>
            <w:gridSpan w:val="2"/>
          </w:tcPr>
          <w:p w:rsidR="00B75233" w:rsidRDefault="00153A98">
            <w:pPr>
              <w:pStyle w:val="TableParagraph"/>
              <w:spacing w:before="80"/>
              <w:ind w:left="37"/>
              <w:rPr>
                <w:sz w:val="18"/>
              </w:rPr>
            </w:pPr>
            <w:r>
              <w:rPr>
                <w:sz w:val="18"/>
              </w:rPr>
              <w:t>2.通信警报维护及卫星通讯信道（2分）</w:t>
            </w:r>
          </w:p>
        </w:tc>
        <w:tc>
          <w:tcPr>
            <w:tcW w:w="1370" w:type="dxa"/>
          </w:tcPr>
          <w:p w:rsidR="00B75233" w:rsidRDefault="00153A98">
            <w:pPr>
              <w:pStyle w:val="TableParagraph"/>
              <w:spacing w:before="80"/>
              <w:ind w:left="43" w:right="6"/>
              <w:jc w:val="center"/>
              <w:rPr>
                <w:sz w:val="18"/>
              </w:rPr>
            </w:pPr>
            <w:r>
              <w:rPr>
                <w:sz w:val="18"/>
              </w:rPr>
              <w:t>一年</w:t>
            </w:r>
          </w:p>
        </w:tc>
        <w:tc>
          <w:tcPr>
            <w:tcW w:w="1370" w:type="dxa"/>
          </w:tcPr>
          <w:p w:rsidR="00B75233" w:rsidRDefault="00153A98">
            <w:pPr>
              <w:pStyle w:val="TableParagraph"/>
              <w:spacing w:before="80"/>
              <w:ind w:left="43" w:right="4"/>
              <w:jc w:val="center"/>
              <w:rPr>
                <w:sz w:val="18"/>
              </w:rPr>
            </w:pPr>
            <w:r>
              <w:rPr>
                <w:sz w:val="18"/>
              </w:rPr>
              <w:t>一年</w:t>
            </w:r>
          </w:p>
        </w:tc>
        <w:tc>
          <w:tcPr>
            <w:tcW w:w="1370" w:type="dxa"/>
          </w:tcPr>
          <w:p w:rsidR="00B75233" w:rsidRDefault="00153A98">
            <w:pPr>
              <w:pStyle w:val="TableParagraph"/>
              <w:spacing w:before="80"/>
              <w:ind w:left="38"/>
              <w:jc w:val="center"/>
              <w:rPr>
                <w:sz w:val="18"/>
              </w:rPr>
            </w:pPr>
            <w:r>
              <w:rPr>
                <w:w w:val="102"/>
                <w:sz w:val="18"/>
              </w:rPr>
              <w:t>2</w:t>
            </w:r>
          </w:p>
        </w:tc>
      </w:tr>
      <w:tr w:rsidR="00B75233">
        <w:trPr>
          <w:trHeight w:val="479"/>
        </w:trPr>
        <w:tc>
          <w:tcPr>
            <w:tcW w:w="799" w:type="dxa"/>
            <w:vMerge/>
            <w:tcBorders>
              <w:top w:val="nil"/>
              <w:bottom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vMerge/>
            <w:tcBorders>
              <w:top w:val="nil"/>
            </w:tcBorders>
          </w:tcPr>
          <w:p w:rsidR="00B75233" w:rsidRDefault="00B75233">
            <w:pPr>
              <w:rPr>
                <w:sz w:val="2"/>
                <w:szCs w:val="2"/>
              </w:rPr>
            </w:pPr>
          </w:p>
        </w:tc>
        <w:tc>
          <w:tcPr>
            <w:tcW w:w="4504" w:type="dxa"/>
            <w:gridSpan w:val="2"/>
          </w:tcPr>
          <w:p w:rsidR="00B75233" w:rsidRDefault="00153A98">
            <w:pPr>
              <w:pStyle w:val="TableParagraph"/>
              <w:spacing w:before="135"/>
              <w:ind w:left="37"/>
              <w:rPr>
                <w:sz w:val="18"/>
              </w:rPr>
            </w:pPr>
            <w:r>
              <w:rPr>
                <w:sz w:val="18"/>
              </w:rPr>
              <w:t>3.人防固定指挥所维护；应急指挥</w:t>
            </w:r>
            <w:proofErr w:type="gramStart"/>
            <w:r>
              <w:rPr>
                <w:sz w:val="18"/>
              </w:rPr>
              <w:t>车改造</w:t>
            </w:r>
            <w:proofErr w:type="gramEnd"/>
            <w:r>
              <w:rPr>
                <w:sz w:val="18"/>
              </w:rPr>
              <w:t>升级（2分）</w:t>
            </w:r>
          </w:p>
        </w:tc>
        <w:tc>
          <w:tcPr>
            <w:tcW w:w="1370" w:type="dxa"/>
          </w:tcPr>
          <w:p w:rsidR="00B75233" w:rsidRDefault="00153A98">
            <w:pPr>
              <w:pStyle w:val="TableParagraph"/>
              <w:spacing w:before="135"/>
              <w:ind w:left="43" w:right="6"/>
              <w:jc w:val="center"/>
              <w:rPr>
                <w:sz w:val="18"/>
              </w:rPr>
            </w:pPr>
            <w:r>
              <w:rPr>
                <w:sz w:val="18"/>
              </w:rPr>
              <w:t>一辆</w:t>
            </w:r>
          </w:p>
        </w:tc>
        <w:tc>
          <w:tcPr>
            <w:tcW w:w="1370" w:type="dxa"/>
          </w:tcPr>
          <w:p w:rsidR="00B75233" w:rsidRDefault="00153A98">
            <w:pPr>
              <w:pStyle w:val="TableParagraph"/>
              <w:spacing w:before="135"/>
              <w:ind w:left="38"/>
              <w:jc w:val="center"/>
              <w:rPr>
                <w:sz w:val="18"/>
              </w:rPr>
            </w:pPr>
            <w:r>
              <w:rPr>
                <w:w w:val="102"/>
                <w:sz w:val="18"/>
              </w:rPr>
              <w:t>0</w:t>
            </w:r>
          </w:p>
        </w:tc>
        <w:tc>
          <w:tcPr>
            <w:tcW w:w="1370" w:type="dxa"/>
          </w:tcPr>
          <w:p w:rsidR="00B75233" w:rsidRDefault="00153A98">
            <w:pPr>
              <w:pStyle w:val="TableParagraph"/>
              <w:spacing w:before="135"/>
              <w:ind w:left="38"/>
              <w:jc w:val="center"/>
              <w:rPr>
                <w:sz w:val="18"/>
              </w:rPr>
            </w:pPr>
            <w:r>
              <w:rPr>
                <w:w w:val="102"/>
                <w:sz w:val="18"/>
              </w:rPr>
              <w:t>0</w:t>
            </w:r>
          </w:p>
        </w:tc>
      </w:tr>
      <w:tr w:rsidR="00B75233">
        <w:trPr>
          <w:trHeight w:val="366"/>
        </w:trPr>
        <w:tc>
          <w:tcPr>
            <w:tcW w:w="799" w:type="dxa"/>
            <w:vMerge/>
            <w:tcBorders>
              <w:top w:val="nil"/>
              <w:bottom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vMerge/>
            <w:tcBorders>
              <w:top w:val="nil"/>
            </w:tcBorders>
          </w:tcPr>
          <w:p w:rsidR="00B75233" w:rsidRDefault="00B75233">
            <w:pPr>
              <w:rPr>
                <w:sz w:val="2"/>
                <w:szCs w:val="2"/>
              </w:rPr>
            </w:pPr>
          </w:p>
        </w:tc>
        <w:tc>
          <w:tcPr>
            <w:tcW w:w="4504" w:type="dxa"/>
            <w:gridSpan w:val="2"/>
          </w:tcPr>
          <w:p w:rsidR="00B75233" w:rsidRDefault="00153A98">
            <w:pPr>
              <w:pStyle w:val="TableParagraph"/>
              <w:spacing w:before="81"/>
              <w:ind w:left="37"/>
              <w:rPr>
                <w:sz w:val="18"/>
              </w:rPr>
            </w:pPr>
            <w:r>
              <w:rPr>
                <w:sz w:val="18"/>
              </w:rPr>
              <w:t>4.人防专业队伍综合训练演练培训（2分）</w:t>
            </w:r>
          </w:p>
        </w:tc>
        <w:tc>
          <w:tcPr>
            <w:tcW w:w="1370" w:type="dxa"/>
          </w:tcPr>
          <w:p w:rsidR="00B75233" w:rsidRDefault="00153A98">
            <w:pPr>
              <w:pStyle w:val="TableParagraph"/>
              <w:spacing w:before="81"/>
              <w:ind w:left="43" w:right="6"/>
              <w:jc w:val="center"/>
              <w:rPr>
                <w:sz w:val="18"/>
              </w:rPr>
            </w:pPr>
            <w:r>
              <w:rPr>
                <w:sz w:val="18"/>
              </w:rPr>
              <w:t>80人</w:t>
            </w:r>
          </w:p>
        </w:tc>
        <w:tc>
          <w:tcPr>
            <w:tcW w:w="1370" w:type="dxa"/>
          </w:tcPr>
          <w:p w:rsidR="00B75233" w:rsidRDefault="00153A98">
            <w:pPr>
              <w:pStyle w:val="TableParagraph"/>
              <w:spacing w:before="81"/>
              <w:ind w:left="38"/>
              <w:jc w:val="center"/>
              <w:rPr>
                <w:sz w:val="18"/>
              </w:rPr>
            </w:pPr>
            <w:r>
              <w:rPr>
                <w:w w:val="102"/>
                <w:sz w:val="18"/>
              </w:rPr>
              <w:t>0</w:t>
            </w:r>
          </w:p>
        </w:tc>
        <w:tc>
          <w:tcPr>
            <w:tcW w:w="1370" w:type="dxa"/>
          </w:tcPr>
          <w:p w:rsidR="00B75233" w:rsidRDefault="00153A98">
            <w:pPr>
              <w:pStyle w:val="TableParagraph"/>
              <w:spacing w:before="81"/>
              <w:ind w:left="38"/>
              <w:jc w:val="center"/>
              <w:rPr>
                <w:sz w:val="18"/>
              </w:rPr>
            </w:pPr>
            <w:r>
              <w:rPr>
                <w:w w:val="102"/>
                <w:sz w:val="18"/>
              </w:rPr>
              <w:t>0</w:t>
            </w:r>
          </w:p>
        </w:tc>
      </w:tr>
      <w:tr w:rsidR="00B75233">
        <w:trPr>
          <w:trHeight w:val="534"/>
        </w:trPr>
        <w:tc>
          <w:tcPr>
            <w:tcW w:w="799" w:type="dxa"/>
            <w:vMerge/>
            <w:tcBorders>
              <w:top w:val="nil"/>
              <w:bottom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vMerge w:val="restart"/>
          </w:tcPr>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spacing w:before="11"/>
              <w:rPr>
                <w:rFonts w:ascii="Times New Roman"/>
                <w:sz w:val="16"/>
              </w:rPr>
            </w:pPr>
          </w:p>
          <w:p w:rsidR="00B75233" w:rsidRDefault="00153A98">
            <w:pPr>
              <w:pStyle w:val="TableParagraph"/>
              <w:spacing w:line="229" w:lineRule="exact"/>
              <w:ind w:left="154"/>
              <w:rPr>
                <w:sz w:val="18"/>
              </w:rPr>
            </w:pPr>
            <w:r>
              <w:rPr>
                <w:spacing w:val="-1"/>
                <w:sz w:val="18"/>
              </w:rPr>
              <w:t>质量指标</w:t>
            </w:r>
          </w:p>
          <w:p w:rsidR="00B75233" w:rsidRDefault="00153A98">
            <w:pPr>
              <w:pStyle w:val="TableParagraph"/>
              <w:spacing w:line="229" w:lineRule="exact"/>
              <w:ind w:left="154"/>
              <w:rPr>
                <w:sz w:val="18"/>
              </w:rPr>
            </w:pPr>
            <w:r>
              <w:rPr>
                <w:spacing w:val="-1"/>
                <w:sz w:val="18"/>
              </w:rPr>
              <w:t>（12</w:t>
            </w:r>
            <w:r>
              <w:rPr>
                <w:sz w:val="18"/>
              </w:rPr>
              <w:t>分）</w:t>
            </w:r>
          </w:p>
        </w:tc>
        <w:tc>
          <w:tcPr>
            <w:tcW w:w="4504" w:type="dxa"/>
            <w:gridSpan w:val="2"/>
          </w:tcPr>
          <w:p w:rsidR="00B75233" w:rsidRDefault="00153A98">
            <w:pPr>
              <w:pStyle w:val="TableParagraph"/>
              <w:spacing w:before="51" w:line="237" w:lineRule="auto"/>
              <w:ind w:left="37" w:right="49"/>
              <w:rPr>
                <w:sz w:val="18"/>
              </w:rPr>
            </w:pPr>
            <w:r>
              <w:rPr>
                <w:sz w:val="18"/>
              </w:rPr>
              <w:t>1.给全区防空、防灾应急提供机动通信保障；保障“两个平台”卫星通讯正常运行（2分）</w:t>
            </w:r>
          </w:p>
        </w:tc>
        <w:tc>
          <w:tcPr>
            <w:tcW w:w="1370" w:type="dxa"/>
          </w:tcPr>
          <w:p w:rsidR="00B75233" w:rsidRDefault="00B75233">
            <w:pPr>
              <w:pStyle w:val="TableParagraph"/>
              <w:spacing w:before="3"/>
              <w:rPr>
                <w:rFonts w:ascii="Times New Roman"/>
                <w:sz w:val="14"/>
              </w:rPr>
            </w:pPr>
          </w:p>
          <w:p w:rsidR="00B75233" w:rsidRDefault="00153A98">
            <w:pPr>
              <w:pStyle w:val="TableParagraph"/>
              <w:ind w:left="43" w:right="6"/>
              <w:jc w:val="center"/>
              <w:rPr>
                <w:sz w:val="18"/>
              </w:rPr>
            </w:pPr>
            <w:r>
              <w:rPr>
                <w:sz w:val="18"/>
              </w:rPr>
              <w:t>100%</w:t>
            </w:r>
          </w:p>
        </w:tc>
        <w:tc>
          <w:tcPr>
            <w:tcW w:w="1370" w:type="dxa"/>
          </w:tcPr>
          <w:p w:rsidR="00B75233" w:rsidRDefault="00B75233">
            <w:pPr>
              <w:pStyle w:val="TableParagraph"/>
              <w:spacing w:before="3"/>
              <w:rPr>
                <w:rFonts w:ascii="Times New Roman"/>
                <w:sz w:val="14"/>
              </w:rPr>
            </w:pPr>
          </w:p>
          <w:p w:rsidR="00B75233" w:rsidRDefault="00153A98">
            <w:pPr>
              <w:pStyle w:val="TableParagraph"/>
              <w:ind w:left="43" w:right="6"/>
              <w:jc w:val="center"/>
              <w:rPr>
                <w:sz w:val="18"/>
              </w:rPr>
            </w:pPr>
            <w:r>
              <w:rPr>
                <w:sz w:val="18"/>
              </w:rPr>
              <w:t>100%</w:t>
            </w:r>
          </w:p>
        </w:tc>
        <w:tc>
          <w:tcPr>
            <w:tcW w:w="1370" w:type="dxa"/>
          </w:tcPr>
          <w:p w:rsidR="00B75233" w:rsidRDefault="00B75233">
            <w:pPr>
              <w:pStyle w:val="TableParagraph"/>
              <w:spacing w:before="3"/>
              <w:rPr>
                <w:rFonts w:ascii="Times New Roman"/>
                <w:sz w:val="14"/>
              </w:rPr>
            </w:pPr>
          </w:p>
          <w:p w:rsidR="00B75233" w:rsidRDefault="00153A98">
            <w:pPr>
              <w:pStyle w:val="TableParagraph"/>
              <w:ind w:left="38"/>
              <w:jc w:val="center"/>
              <w:rPr>
                <w:sz w:val="18"/>
              </w:rPr>
            </w:pPr>
            <w:r>
              <w:rPr>
                <w:w w:val="102"/>
                <w:sz w:val="18"/>
              </w:rPr>
              <w:t>2</w:t>
            </w:r>
          </w:p>
        </w:tc>
      </w:tr>
      <w:tr w:rsidR="00B75233">
        <w:trPr>
          <w:trHeight w:val="534"/>
        </w:trPr>
        <w:tc>
          <w:tcPr>
            <w:tcW w:w="799" w:type="dxa"/>
            <w:vMerge/>
            <w:tcBorders>
              <w:top w:val="nil"/>
              <w:bottom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vMerge/>
            <w:tcBorders>
              <w:top w:val="nil"/>
            </w:tcBorders>
          </w:tcPr>
          <w:p w:rsidR="00B75233" w:rsidRDefault="00B75233">
            <w:pPr>
              <w:rPr>
                <w:sz w:val="2"/>
                <w:szCs w:val="2"/>
              </w:rPr>
            </w:pPr>
          </w:p>
        </w:tc>
        <w:tc>
          <w:tcPr>
            <w:tcW w:w="4504" w:type="dxa"/>
            <w:gridSpan w:val="2"/>
          </w:tcPr>
          <w:p w:rsidR="00B75233" w:rsidRDefault="00153A98">
            <w:pPr>
              <w:pStyle w:val="TableParagraph"/>
              <w:spacing w:before="51" w:line="237" w:lineRule="auto"/>
              <w:ind w:left="37" w:right="49"/>
              <w:rPr>
                <w:sz w:val="18"/>
              </w:rPr>
            </w:pPr>
            <w:r>
              <w:rPr>
                <w:sz w:val="18"/>
              </w:rPr>
              <w:t>2.应急指挥中心正常运转；保障全区固定防空警报器正常运转（2分）</w:t>
            </w:r>
          </w:p>
        </w:tc>
        <w:tc>
          <w:tcPr>
            <w:tcW w:w="1370" w:type="dxa"/>
          </w:tcPr>
          <w:p w:rsidR="00B75233" w:rsidRDefault="00B75233">
            <w:pPr>
              <w:pStyle w:val="TableParagraph"/>
              <w:spacing w:before="3"/>
              <w:rPr>
                <w:rFonts w:ascii="Times New Roman"/>
                <w:sz w:val="14"/>
              </w:rPr>
            </w:pPr>
          </w:p>
          <w:p w:rsidR="00B75233" w:rsidRDefault="00153A98">
            <w:pPr>
              <w:pStyle w:val="TableParagraph"/>
              <w:spacing w:before="1"/>
              <w:ind w:left="462"/>
              <w:rPr>
                <w:sz w:val="18"/>
              </w:rPr>
            </w:pPr>
            <w:r>
              <w:rPr>
                <w:sz w:val="18"/>
              </w:rPr>
              <w:t>≥99%</w:t>
            </w:r>
          </w:p>
        </w:tc>
        <w:tc>
          <w:tcPr>
            <w:tcW w:w="1370" w:type="dxa"/>
          </w:tcPr>
          <w:p w:rsidR="00B75233" w:rsidRDefault="00B75233">
            <w:pPr>
              <w:pStyle w:val="TableParagraph"/>
              <w:spacing w:before="3"/>
              <w:rPr>
                <w:rFonts w:ascii="Times New Roman"/>
                <w:sz w:val="14"/>
              </w:rPr>
            </w:pPr>
          </w:p>
          <w:p w:rsidR="00B75233" w:rsidRDefault="00153A98">
            <w:pPr>
              <w:pStyle w:val="TableParagraph"/>
              <w:spacing w:before="1"/>
              <w:ind w:left="42" w:right="6"/>
              <w:jc w:val="center"/>
              <w:rPr>
                <w:sz w:val="18"/>
              </w:rPr>
            </w:pPr>
            <w:r>
              <w:rPr>
                <w:sz w:val="18"/>
              </w:rPr>
              <w:t>≥99%</w:t>
            </w:r>
          </w:p>
        </w:tc>
        <w:tc>
          <w:tcPr>
            <w:tcW w:w="1370" w:type="dxa"/>
          </w:tcPr>
          <w:p w:rsidR="00B75233" w:rsidRDefault="00B75233">
            <w:pPr>
              <w:pStyle w:val="TableParagraph"/>
              <w:spacing w:before="3"/>
              <w:rPr>
                <w:rFonts w:ascii="Times New Roman"/>
                <w:sz w:val="14"/>
              </w:rPr>
            </w:pPr>
          </w:p>
          <w:p w:rsidR="00B75233" w:rsidRDefault="00153A98">
            <w:pPr>
              <w:pStyle w:val="TableParagraph"/>
              <w:spacing w:before="1"/>
              <w:ind w:left="38"/>
              <w:jc w:val="center"/>
              <w:rPr>
                <w:sz w:val="18"/>
              </w:rPr>
            </w:pPr>
            <w:r>
              <w:rPr>
                <w:w w:val="102"/>
                <w:sz w:val="18"/>
              </w:rPr>
              <w:t>2</w:t>
            </w:r>
          </w:p>
        </w:tc>
      </w:tr>
      <w:tr w:rsidR="00B75233">
        <w:trPr>
          <w:trHeight w:val="534"/>
        </w:trPr>
        <w:tc>
          <w:tcPr>
            <w:tcW w:w="799" w:type="dxa"/>
            <w:vMerge/>
            <w:tcBorders>
              <w:top w:val="nil"/>
              <w:bottom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vMerge/>
            <w:tcBorders>
              <w:top w:val="nil"/>
            </w:tcBorders>
          </w:tcPr>
          <w:p w:rsidR="00B75233" w:rsidRDefault="00B75233">
            <w:pPr>
              <w:rPr>
                <w:sz w:val="2"/>
                <w:szCs w:val="2"/>
              </w:rPr>
            </w:pPr>
          </w:p>
        </w:tc>
        <w:tc>
          <w:tcPr>
            <w:tcW w:w="4504" w:type="dxa"/>
            <w:gridSpan w:val="2"/>
          </w:tcPr>
          <w:p w:rsidR="00B75233" w:rsidRDefault="00B75233">
            <w:pPr>
              <w:pStyle w:val="TableParagraph"/>
              <w:spacing w:before="4"/>
              <w:rPr>
                <w:rFonts w:ascii="Times New Roman"/>
                <w:sz w:val="14"/>
              </w:rPr>
            </w:pPr>
          </w:p>
          <w:p w:rsidR="00B75233" w:rsidRDefault="00153A98">
            <w:pPr>
              <w:pStyle w:val="TableParagraph"/>
              <w:ind w:left="37"/>
              <w:rPr>
                <w:sz w:val="18"/>
              </w:rPr>
            </w:pPr>
            <w:r>
              <w:rPr>
                <w:sz w:val="18"/>
              </w:rPr>
              <w:t>3.提升人防专业队综合能力和实战能力（2分）</w:t>
            </w:r>
          </w:p>
        </w:tc>
        <w:tc>
          <w:tcPr>
            <w:tcW w:w="1370" w:type="dxa"/>
          </w:tcPr>
          <w:p w:rsidR="00B75233" w:rsidRDefault="00153A98">
            <w:pPr>
              <w:pStyle w:val="TableParagraph"/>
              <w:spacing w:before="51" w:line="237" w:lineRule="auto"/>
              <w:ind w:left="553" w:hanging="411"/>
              <w:rPr>
                <w:sz w:val="18"/>
              </w:rPr>
            </w:pPr>
            <w:r>
              <w:rPr>
                <w:sz w:val="18"/>
              </w:rPr>
              <w:t>培训合格率≥ 99%</w:t>
            </w:r>
          </w:p>
        </w:tc>
        <w:tc>
          <w:tcPr>
            <w:tcW w:w="1370" w:type="dxa"/>
          </w:tcPr>
          <w:p w:rsidR="00B75233" w:rsidRDefault="00153A98">
            <w:pPr>
              <w:pStyle w:val="TableParagraph"/>
              <w:spacing w:before="51" w:line="237" w:lineRule="auto"/>
              <w:ind w:left="554" w:hanging="409"/>
              <w:rPr>
                <w:sz w:val="18"/>
              </w:rPr>
            </w:pPr>
            <w:r>
              <w:rPr>
                <w:sz w:val="18"/>
              </w:rPr>
              <w:t>培训合格率≤ 99%</w:t>
            </w:r>
          </w:p>
        </w:tc>
        <w:tc>
          <w:tcPr>
            <w:tcW w:w="1370" w:type="dxa"/>
          </w:tcPr>
          <w:p w:rsidR="00B75233" w:rsidRDefault="00B75233">
            <w:pPr>
              <w:pStyle w:val="TableParagraph"/>
              <w:spacing w:before="4"/>
              <w:rPr>
                <w:rFonts w:ascii="Times New Roman"/>
                <w:sz w:val="14"/>
              </w:rPr>
            </w:pPr>
          </w:p>
          <w:p w:rsidR="00B75233" w:rsidRDefault="00153A98">
            <w:pPr>
              <w:pStyle w:val="TableParagraph"/>
              <w:ind w:left="38"/>
              <w:jc w:val="center"/>
              <w:rPr>
                <w:sz w:val="18"/>
              </w:rPr>
            </w:pPr>
            <w:r>
              <w:rPr>
                <w:w w:val="102"/>
                <w:sz w:val="18"/>
              </w:rPr>
              <w:t>0</w:t>
            </w:r>
          </w:p>
        </w:tc>
      </w:tr>
      <w:tr w:rsidR="00B75233">
        <w:trPr>
          <w:trHeight w:val="534"/>
        </w:trPr>
        <w:tc>
          <w:tcPr>
            <w:tcW w:w="799" w:type="dxa"/>
            <w:vMerge/>
            <w:tcBorders>
              <w:top w:val="nil"/>
              <w:bottom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vMerge/>
            <w:tcBorders>
              <w:top w:val="nil"/>
            </w:tcBorders>
          </w:tcPr>
          <w:p w:rsidR="00B75233" w:rsidRDefault="00B75233">
            <w:pPr>
              <w:rPr>
                <w:sz w:val="2"/>
                <w:szCs w:val="2"/>
              </w:rPr>
            </w:pPr>
          </w:p>
        </w:tc>
        <w:tc>
          <w:tcPr>
            <w:tcW w:w="4504" w:type="dxa"/>
            <w:gridSpan w:val="2"/>
          </w:tcPr>
          <w:p w:rsidR="00B75233" w:rsidRDefault="00153A98">
            <w:pPr>
              <w:pStyle w:val="TableParagraph"/>
              <w:spacing w:before="49" w:line="229" w:lineRule="exact"/>
              <w:ind w:left="37"/>
              <w:rPr>
                <w:sz w:val="18"/>
              </w:rPr>
            </w:pPr>
            <w:r>
              <w:rPr>
                <w:sz w:val="18"/>
              </w:rPr>
              <w:t>4.保障自管公共人防工程及办公场所的安全使用</w:t>
            </w:r>
          </w:p>
          <w:p w:rsidR="00B75233" w:rsidRDefault="00153A98">
            <w:pPr>
              <w:pStyle w:val="TableParagraph"/>
              <w:spacing w:line="229" w:lineRule="exact"/>
              <w:ind w:left="37"/>
              <w:rPr>
                <w:sz w:val="18"/>
              </w:rPr>
            </w:pPr>
            <w:r>
              <w:rPr>
                <w:sz w:val="18"/>
              </w:rPr>
              <w:t>（2分）</w:t>
            </w:r>
          </w:p>
        </w:tc>
        <w:tc>
          <w:tcPr>
            <w:tcW w:w="1370" w:type="dxa"/>
          </w:tcPr>
          <w:p w:rsidR="00B75233" w:rsidRDefault="00B75233">
            <w:pPr>
              <w:pStyle w:val="TableParagraph"/>
              <w:spacing w:before="3"/>
              <w:rPr>
                <w:rFonts w:ascii="Times New Roman"/>
                <w:sz w:val="14"/>
              </w:rPr>
            </w:pPr>
          </w:p>
          <w:p w:rsidR="00B75233" w:rsidRDefault="00153A98">
            <w:pPr>
              <w:pStyle w:val="TableParagraph"/>
              <w:ind w:left="43" w:right="6"/>
              <w:jc w:val="center"/>
              <w:rPr>
                <w:sz w:val="18"/>
              </w:rPr>
            </w:pPr>
            <w:r>
              <w:rPr>
                <w:sz w:val="18"/>
              </w:rPr>
              <w:t>100%</w:t>
            </w:r>
          </w:p>
        </w:tc>
        <w:tc>
          <w:tcPr>
            <w:tcW w:w="1370" w:type="dxa"/>
          </w:tcPr>
          <w:p w:rsidR="00B75233" w:rsidRDefault="00B75233">
            <w:pPr>
              <w:pStyle w:val="TableParagraph"/>
              <w:spacing w:before="3"/>
              <w:rPr>
                <w:rFonts w:ascii="Times New Roman"/>
                <w:sz w:val="14"/>
              </w:rPr>
            </w:pPr>
          </w:p>
          <w:p w:rsidR="00B75233" w:rsidRDefault="00153A98">
            <w:pPr>
              <w:pStyle w:val="TableParagraph"/>
              <w:ind w:left="43" w:right="6"/>
              <w:jc w:val="center"/>
              <w:rPr>
                <w:sz w:val="18"/>
              </w:rPr>
            </w:pPr>
            <w:r>
              <w:rPr>
                <w:sz w:val="18"/>
              </w:rPr>
              <w:t>100%</w:t>
            </w:r>
          </w:p>
        </w:tc>
        <w:tc>
          <w:tcPr>
            <w:tcW w:w="1370" w:type="dxa"/>
          </w:tcPr>
          <w:p w:rsidR="00B75233" w:rsidRDefault="00B75233">
            <w:pPr>
              <w:pStyle w:val="TableParagraph"/>
              <w:spacing w:before="3"/>
              <w:rPr>
                <w:rFonts w:ascii="Times New Roman"/>
                <w:sz w:val="14"/>
              </w:rPr>
            </w:pPr>
          </w:p>
          <w:p w:rsidR="00B75233" w:rsidRDefault="00153A98">
            <w:pPr>
              <w:pStyle w:val="TableParagraph"/>
              <w:ind w:left="38"/>
              <w:jc w:val="center"/>
              <w:rPr>
                <w:sz w:val="18"/>
              </w:rPr>
            </w:pPr>
            <w:r>
              <w:rPr>
                <w:w w:val="102"/>
                <w:sz w:val="18"/>
              </w:rPr>
              <w:t>2</w:t>
            </w:r>
          </w:p>
        </w:tc>
      </w:tr>
      <w:tr w:rsidR="00B75233">
        <w:trPr>
          <w:trHeight w:val="534"/>
        </w:trPr>
        <w:tc>
          <w:tcPr>
            <w:tcW w:w="799" w:type="dxa"/>
            <w:vMerge/>
            <w:tcBorders>
              <w:top w:val="nil"/>
              <w:bottom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vMerge/>
            <w:tcBorders>
              <w:top w:val="nil"/>
            </w:tcBorders>
          </w:tcPr>
          <w:p w:rsidR="00B75233" w:rsidRDefault="00B75233">
            <w:pPr>
              <w:rPr>
                <w:sz w:val="2"/>
                <w:szCs w:val="2"/>
              </w:rPr>
            </w:pPr>
          </w:p>
        </w:tc>
        <w:tc>
          <w:tcPr>
            <w:tcW w:w="4504" w:type="dxa"/>
            <w:gridSpan w:val="2"/>
          </w:tcPr>
          <w:p w:rsidR="00B75233" w:rsidRDefault="00B75233">
            <w:pPr>
              <w:pStyle w:val="TableParagraph"/>
              <w:spacing w:before="4"/>
              <w:rPr>
                <w:rFonts w:ascii="Times New Roman"/>
                <w:sz w:val="14"/>
              </w:rPr>
            </w:pPr>
          </w:p>
          <w:p w:rsidR="00B75233" w:rsidRDefault="00153A98">
            <w:pPr>
              <w:pStyle w:val="TableParagraph"/>
              <w:ind w:left="37"/>
              <w:rPr>
                <w:sz w:val="18"/>
              </w:rPr>
            </w:pPr>
            <w:r>
              <w:rPr>
                <w:sz w:val="18"/>
              </w:rPr>
              <w:t>5.开展各类以人防知识教育为主题宣传活动（2分）</w:t>
            </w:r>
          </w:p>
        </w:tc>
        <w:tc>
          <w:tcPr>
            <w:tcW w:w="1370" w:type="dxa"/>
          </w:tcPr>
          <w:p w:rsidR="00B75233" w:rsidRDefault="00B75233">
            <w:pPr>
              <w:pStyle w:val="TableParagraph"/>
              <w:spacing w:before="4"/>
              <w:rPr>
                <w:rFonts w:ascii="Times New Roman"/>
                <w:sz w:val="14"/>
              </w:rPr>
            </w:pPr>
          </w:p>
          <w:p w:rsidR="00B75233" w:rsidRDefault="00153A98">
            <w:pPr>
              <w:pStyle w:val="TableParagraph"/>
              <w:ind w:left="323"/>
              <w:rPr>
                <w:sz w:val="18"/>
              </w:rPr>
            </w:pPr>
            <w:r>
              <w:rPr>
                <w:sz w:val="18"/>
              </w:rPr>
              <w:t>≥1000人</w:t>
            </w:r>
          </w:p>
        </w:tc>
        <w:tc>
          <w:tcPr>
            <w:tcW w:w="1370" w:type="dxa"/>
          </w:tcPr>
          <w:p w:rsidR="00B75233" w:rsidRDefault="00B75233">
            <w:pPr>
              <w:pStyle w:val="TableParagraph"/>
              <w:spacing w:before="4"/>
              <w:rPr>
                <w:rFonts w:ascii="Times New Roman"/>
                <w:sz w:val="14"/>
              </w:rPr>
            </w:pPr>
          </w:p>
          <w:p w:rsidR="00B75233" w:rsidRDefault="00153A98">
            <w:pPr>
              <w:pStyle w:val="TableParagraph"/>
              <w:ind w:left="43" w:right="2"/>
              <w:jc w:val="center"/>
              <w:rPr>
                <w:sz w:val="18"/>
              </w:rPr>
            </w:pPr>
            <w:r>
              <w:rPr>
                <w:sz w:val="18"/>
              </w:rPr>
              <w:t>≤1000人</w:t>
            </w:r>
          </w:p>
        </w:tc>
        <w:tc>
          <w:tcPr>
            <w:tcW w:w="1370" w:type="dxa"/>
          </w:tcPr>
          <w:p w:rsidR="00B75233" w:rsidRDefault="00B75233">
            <w:pPr>
              <w:pStyle w:val="TableParagraph"/>
              <w:spacing w:before="4"/>
              <w:rPr>
                <w:rFonts w:ascii="Times New Roman"/>
                <w:sz w:val="14"/>
              </w:rPr>
            </w:pPr>
          </w:p>
          <w:p w:rsidR="00B75233" w:rsidRDefault="00153A98">
            <w:pPr>
              <w:pStyle w:val="TableParagraph"/>
              <w:ind w:left="38"/>
              <w:jc w:val="center"/>
              <w:rPr>
                <w:sz w:val="18"/>
              </w:rPr>
            </w:pPr>
            <w:r>
              <w:rPr>
                <w:w w:val="102"/>
                <w:sz w:val="18"/>
              </w:rPr>
              <w:t>0</w:t>
            </w:r>
          </w:p>
        </w:tc>
      </w:tr>
      <w:tr w:rsidR="00B75233">
        <w:trPr>
          <w:trHeight w:val="534"/>
        </w:trPr>
        <w:tc>
          <w:tcPr>
            <w:tcW w:w="799" w:type="dxa"/>
            <w:vMerge/>
            <w:tcBorders>
              <w:top w:val="nil"/>
              <w:bottom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vMerge/>
            <w:tcBorders>
              <w:top w:val="nil"/>
            </w:tcBorders>
          </w:tcPr>
          <w:p w:rsidR="00B75233" w:rsidRDefault="00B75233">
            <w:pPr>
              <w:rPr>
                <w:sz w:val="2"/>
                <w:szCs w:val="2"/>
              </w:rPr>
            </w:pPr>
          </w:p>
        </w:tc>
        <w:tc>
          <w:tcPr>
            <w:tcW w:w="4504" w:type="dxa"/>
            <w:gridSpan w:val="2"/>
          </w:tcPr>
          <w:p w:rsidR="00B75233" w:rsidRDefault="00153A98">
            <w:pPr>
              <w:pStyle w:val="TableParagraph"/>
              <w:spacing w:before="51" w:line="237" w:lineRule="auto"/>
              <w:ind w:left="37" w:right="47"/>
              <w:rPr>
                <w:sz w:val="18"/>
              </w:rPr>
            </w:pPr>
            <w:r>
              <w:rPr>
                <w:sz w:val="18"/>
              </w:rPr>
              <w:t>6.巩固中小学人防安全教育培训成果，面向全区中学生发放应急包（2分）</w:t>
            </w:r>
          </w:p>
        </w:tc>
        <w:tc>
          <w:tcPr>
            <w:tcW w:w="1370" w:type="dxa"/>
          </w:tcPr>
          <w:p w:rsidR="00B75233" w:rsidRDefault="00B75233">
            <w:pPr>
              <w:pStyle w:val="TableParagraph"/>
              <w:spacing w:before="3"/>
              <w:rPr>
                <w:rFonts w:ascii="Times New Roman"/>
                <w:sz w:val="14"/>
              </w:rPr>
            </w:pPr>
          </w:p>
          <w:p w:rsidR="00B75233" w:rsidRDefault="00153A98">
            <w:pPr>
              <w:pStyle w:val="TableParagraph"/>
              <w:ind w:right="105"/>
              <w:jc w:val="right"/>
              <w:rPr>
                <w:sz w:val="18"/>
              </w:rPr>
            </w:pPr>
            <w:r>
              <w:rPr>
                <w:sz w:val="18"/>
              </w:rPr>
              <w:t>全区初二学生</w:t>
            </w:r>
          </w:p>
        </w:tc>
        <w:tc>
          <w:tcPr>
            <w:tcW w:w="1370" w:type="dxa"/>
          </w:tcPr>
          <w:p w:rsidR="00B75233" w:rsidRDefault="00B75233">
            <w:pPr>
              <w:pStyle w:val="TableParagraph"/>
              <w:spacing w:before="3"/>
              <w:rPr>
                <w:rFonts w:ascii="Times New Roman"/>
                <w:sz w:val="14"/>
              </w:rPr>
            </w:pPr>
          </w:p>
          <w:p w:rsidR="00B75233" w:rsidRDefault="00153A98">
            <w:pPr>
              <w:pStyle w:val="TableParagraph"/>
              <w:ind w:left="43" w:right="2"/>
              <w:jc w:val="center"/>
              <w:rPr>
                <w:sz w:val="18"/>
              </w:rPr>
            </w:pPr>
            <w:r>
              <w:rPr>
                <w:sz w:val="18"/>
              </w:rPr>
              <w:t>全区初二学生</w:t>
            </w:r>
          </w:p>
        </w:tc>
        <w:tc>
          <w:tcPr>
            <w:tcW w:w="1370" w:type="dxa"/>
          </w:tcPr>
          <w:p w:rsidR="00B75233" w:rsidRDefault="00B75233">
            <w:pPr>
              <w:pStyle w:val="TableParagraph"/>
              <w:spacing w:before="3"/>
              <w:rPr>
                <w:rFonts w:ascii="Times New Roman"/>
                <w:sz w:val="14"/>
              </w:rPr>
            </w:pPr>
          </w:p>
          <w:p w:rsidR="00B75233" w:rsidRDefault="00153A98">
            <w:pPr>
              <w:pStyle w:val="TableParagraph"/>
              <w:ind w:left="38"/>
              <w:jc w:val="center"/>
              <w:rPr>
                <w:sz w:val="18"/>
              </w:rPr>
            </w:pPr>
            <w:r>
              <w:rPr>
                <w:w w:val="102"/>
                <w:sz w:val="18"/>
              </w:rPr>
              <w:t>2</w:t>
            </w:r>
          </w:p>
        </w:tc>
      </w:tr>
      <w:tr w:rsidR="00B75233">
        <w:trPr>
          <w:trHeight w:val="366"/>
        </w:trPr>
        <w:tc>
          <w:tcPr>
            <w:tcW w:w="799" w:type="dxa"/>
            <w:vMerge/>
            <w:tcBorders>
              <w:top w:val="nil"/>
              <w:bottom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vMerge w:val="restart"/>
          </w:tcPr>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spacing w:before="8"/>
              <w:rPr>
                <w:rFonts w:ascii="Times New Roman"/>
                <w:sz w:val="24"/>
              </w:rPr>
            </w:pPr>
          </w:p>
          <w:p w:rsidR="00B75233" w:rsidRDefault="00153A98">
            <w:pPr>
              <w:pStyle w:val="TableParagraph"/>
              <w:spacing w:line="229" w:lineRule="exact"/>
              <w:ind w:left="154"/>
              <w:rPr>
                <w:sz w:val="18"/>
              </w:rPr>
            </w:pPr>
            <w:r>
              <w:rPr>
                <w:spacing w:val="-1"/>
                <w:sz w:val="18"/>
              </w:rPr>
              <w:t>时效指标</w:t>
            </w:r>
          </w:p>
          <w:p w:rsidR="00B75233" w:rsidRDefault="00153A98">
            <w:pPr>
              <w:pStyle w:val="TableParagraph"/>
              <w:spacing w:line="229" w:lineRule="exact"/>
              <w:ind w:left="154"/>
              <w:rPr>
                <w:sz w:val="18"/>
              </w:rPr>
            </w:pPr>
            <w:r>
              <w:rPr>
                <w:spacing w:val="-1"/>
                <w:sz w:val="18"/>
              </w:rPr>
              <w:t>（16</w:t>
            </w:r>
            <w:r>
              <w:rPr>
                <w:sz w:val="18"/>
              </w:rPr>
              <w:t>分）</w:t>
            </w:r>
          </w:p>
        </w:tc>
        <w:tc>
          <w:tcPr>
            <w:tcW w:w="4504" w:type="dxa"/>
            <w:gridSpan w:val="2"/>
          </w:tcPr>
          <w:p w:rsidR="00B75233" w:rsidRDefault="00153A98">
            <w:pPr>
              <w:pStyle w:val="TableParagraph"/>
              <w:spacing w:before="81"/>
              <w:ind w:left="37"/>
              <w:rPr>
                <w:sz w:val="18"/>
              </w:rPr>
            </w:pPr>
            <w:r>
              <w:rPr>
                <w:sz w:val="18"/>
              </w:rPr>
              <w:t>1.应急指挥车升级改造（2分）</w:t>
            </w:r>
          </w:p>
        </w:tc>
        <w:tc>
          <w:tcPr>
            <w:tcW w:w="1370" w:type="dxa"/>
          </w:tcPr>
          <w:p w:rsidR="00B75233" w:rsidRDefault="00153A98">
            <w:pPr>
              <w:pStyle w:val="TableParagraph"/>
              <w:spacing w:before="81"/>
              <w:ind w:left="417"/>
              <w:rPr>
                <w:sz w:val="18"/>
              </w:rPr>
            </w:pPr>
            <w:r>
              <w:rPr>
                <w:sz w:val="18"/>
              </w:rPr>
              <w:t>12月底</w:t>
            </w:r>
          </w:p>
        </w:tc>
        <w:tc>
          <w:tcPr>
            <w:tcW w:w="1370" w:type="dxa"/>
          </w:tcPr>
          <w:p w:rsidR="00B75233" w:rsidRDefault="00153A98">
            <w:pPr>
              <w:pStyle w:val="TableParagraph"/>
              <w:spacing w:before="81"/>
              <w:ind w:left="43" w:right="3"/>
              <w:jc w:val="center"/>
              <w:rPr>
                <w:sz w:val="18"/>
              </w:rPr>
            </w:pPr>
            <w:r>
              <w:rPr>
                <w:sz w:val="18"/>
              </w:rPr>
              <w:t>未批准</w:t>
            </w:r>
          </w:p>
        </w:tc>
        <w:tc>
          <w:tcPr>
            <w:tcW w:w="1370" w:type="dxa"/>
          </w:tcPr>
          <w:p w:rsidR="00B75233" w:rsidRDefault="00153A98">
            <w:pPr>
              <w:pStyle w:val="TableParagraph"/>
              <w:spacing w:before="81"/>
              <w:ind w:left="38"/>
              <w:jc w:val="center"/>
              <w:rPr>
                <w:sz w:val="18"/>
              </w:rPr>
            </w:pPr>
            <w:r>
              <w:rPr>
                <w:w w:val="102"/>
                <w:sz w:val="18"/>
              </w:rPr>
              <w:t>0</w:t>
            </w:r>
          </w:p>
        </w:tc>
      </w:tr>
      <w:tr w:rsidR="00B75233">
        <w:trPr>
          <w:trHeight w:val="366"/>
        </w:trPr>
        <w:tc>
          <w:tcPr>
            <w:tcW w:w="799" w:type="dxa"/>
            <w:vMerge/>
            <w:tcBorders>
              <w:top w:val="nil"/>
              <w:bottom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vMerge/>
            <w:tcBorders>
              <w:top w:val="nil"/>
            </w:tcBorders>
          </w:tcPr>
          <w:p w:rsidR="00B75233" w:rsidRDefault="00B75233">
            <w:pPr>
              <w:rPr>
                <w:sz w:val="2"/>
                <w:szCs w:val="2"/>
              </w:rPr>
            </w:pPr>
          </w:p>
        </w:tc>
        <w:tc>
          <w:tcPr>
            <w:tcW w:w="4504" w:type="dxa"/>
            <w:gridSpan w:val="2"/>
          </w:tcPr>
          <w:p w:rsidR="00B75233" w:rsidRDefault="00153A98">
            <w:pPr>
              <w:pStyle w:val="TableParagraph"/>
              <w:spacing w:before="81"/>
              <w:ind w:left="37"/>
              <w:rPr>
                <w:sz w:val="18"/>
              </w:rPr>
            </w:pPr>
            <w:r>
              <w:rPr>
                <w:sz w:val="18"/>
              </w:rPr>
              <w:t>2.信道响应（2分）</w:t>
            </w:r>
          </w:p>
        </w:tc>
        <w:tc>
          <w:tcPr>
            <w:tcW w:w="1370" w:type="dxa"/>
          </w:tcPr>
          <w:p w:rsidR="00B75233" w:rsidRDefault="00153A98">
            <w:pPr>
              <w:pStyle w:val="TableParagraph"/>
              <w:spacing w:before="81"/>
              <w:ind w:left="371"/>
              <w:rPr>
                <w:sz w:val="18"/>
              </w:rPr>
            </w:pPr>
            <w:r>
              <w:rPr>
                <w:sz w:val="18"/>
              </w:rPr>
              <w:t>≤1小时</w:t>
            </w:r>
          </w:p>
        </w:tc>
        <w:tc>
          <w:tcPr>
            <w:tcW w:w="1370" w:type="dxa"/>
          </w:tcPr>
          <w:p w:rsidR="00B75233" w:rsidRDefault="00153A98">
            <w:pPr>
              <w:pStyle w:val="TableParagraph"/>
              <w:spacing w:before="81"/>
              <w:ind w:left="43" w:right="2"/>
              <w:jc w:val="center"/>
              <w:rPr>
                <w:sz w:val="18"/>
              </w:rPr>
            </w:pPr>
            <w:r>
              <w:rPr>
                <w:sz w:val="18"/>
              </w:rPr>
              <w:t>≤1小时</w:t>
            </w:r>
          </w:p>
        </w:tc>
        <w:tc>
          <w:tcPr>
            <w:tcW w:w="1370" w:type="dxa"/>
          </w:tcPr>
          <w:p w:rsidR="00B75233" w:rsidRDefault="00153A98">
            <w:pPr>
              <w:pStyle w:val="TableParagraph"/>
              <w:spacing w:before="81"/>
              <w:ind w:left="38"/>
              <w:jc w:val="center"/>
              <w:rPr>
                <w:sz w:val="18"/>
              </w:rPr>
            </w:pPr>
            <w:r>
              <w:rPr>
                <w:w w:val="102"/>
                <w:sz w:val="18"/>
              </w:rPr>
              <w:t>2</w:t>
            </w:r>
          </w:p>
        </w:tc>
      </w:tr>
      <w:tr w:rsidR="00B75233">
        <w:trPr>
          <w:trHeight w:val="366"/>
        </w:trPr>
        <w:tc>
          <w:tcPr>
            <w:tcW w:w="799" w:type="dxa"/>
            <w:vMerge/>
            <w:tcBorders>
              <w:top w:val="nil"/>
              <w:bottom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vMerge/>
            <w:tcBorders>
              <w:top w:val="nil"/>
            </w:tcBorders>
          </w:tcPr>
          <w:p w:rsidR="00B75233" w:rsidRDefault="00B75233">
            <w:pPr>
              <w:rPr>
                <w:sz w:val="2"/>
                <w:szCs w:val="2"/>
              </w:rPr>
            </w:pPr>
          </w:p>
        </w:tc>
        <w:tc>
          <w:tcPr>
            <w:tcW w:w="4504" w:type="dxa"/>
            <w:gridSpan w:val="2"/>
          </w:tcPr>
          <w:p w:rsidR="00B75233" w:rsidRDefault="00153A98">
            <w:pPr>
              <w:pStyle w:val="TableParagraph"/>
              <w:spacing w:before="81"/>
              <w:ind w:left="37"/>
              <w:rPr>
                <w:sz w:val="18"/>
              </w:rPr>
            </w:pPr>
            <w:r>
              <w:rPr>
                <w:sz w:val="18"/>
              </w:rPr>
              <w:t>3.系统故障修复（2分）</w:t>
            </w:r>
          </w:p>
        </w:tc>
        <w:tc>
          <w:tcPr>
            <w:tcW w:w="1370" w:type="dxa"/>
          </w:tcPr>
          <w:p w:rsidR="00B75233" w:rsidRDefault="00153A98">
            <w:pPr>
              <w:pStyle w:val="TableParagraph"/>
              <w:spacing w:before="81"/>
              <w:ind w:left="325"/>
              <w:rPr>
                <w:sz w:val="18"/>
              </w:rPr>
            </w:pPr>
            <w:r>
              <w:rPr>
                <w:sz w:val="18"/>
              </w:rPr>
              <w:t>≤48小时</w:t>
            </w:r>
          </w:p>
        </w:tc>
        <w:tc>
          <w:tcPr>
            <w:tcW w:w="1370" w:type="dxa"/>
          </w:tcPr>
          <w:p w:rsidR="00B75233" w:rsidRDefault="00153A98">
            <w:pPr>
              <w:pStyle w:val="TableParagraph"/>
              <w:spacing w:before="81"/>
              <w:ind w:left="43" w:right="4"/>
              <w:jc w:val="center"/>
              <w:rPr>
                <w:sz w:val="18"/>
              </w:rPr>
            </w:pPr>
            <w:r>
              <w:rPr>
                <w:sz w:val="18"/>
              </w:rPr>
              <w:t>≤48小时</w:t>
            </w:r>
          </w:p>
        </w:tc>
        <w:tc>
          <w:tcPr>
            <w:tcW w:w="1370" w:type="dxa"/>
          </w:tcPr>
          <w:p w:rsidR="00B75233" w:rsidRDefault="00153A98">
            <w:pPr>
              <w:pStyle w:val="TableParagraph"/>
              <w:spacing w:before="81"/>
              <w:ind w:left="38"/>
              <w:jc w:val="center"/>
              <w:rPr>
                <w:sz w:val="18"/>
              </w:rPr>
            </w:pPr>
            <w:r>
              <w:rPr>
                <w:w w:val="102"/>
                <w:sz w:val="18"/>
              </w:rPr>
              <w:t>2</w:t>
            </w:r>
          </w:p>
        </w:tc>
      </w:tr>
      <w:tr w:rsidR="00B75233">
        <w:trPr>
          <w:trHeight w:val="366"/>
        </w:trPr>
        <w:tc>
          <w:tcPr>
            <w:tcW w:w="799" w:type="dxa"/>
            <w:vMerge/>
            <w:tcBorders>
              <w:top w:val="nil"/>
              <w:bottom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vMerge/>
            <w:tcBorders>
              <w:top w:val="nil"/>
            </w:tcBorders>
          </w:tcPr>
          <w:p w:rsidR="00B75233" w:rsidRDefault="00B75233">
            <w:pPr>
              <w:rPr>
                <w:sz w:val="2"/>
                <w:szCs w:val="2"/>
              </w:rPr>
            </w:pPr>
          </w:p>
        </w:tc>
        <w:tc>
          <w:tcPr>
            <w:tcW w:w="4504" w:type="dxa"/>
            <w:gridSpan w:val="2"/>
          </w:tcPr>
          <w:p w:rsidR="00B75233" w:rsidRDefault="00153A98">
            <w:pPr>
              <w:pStyle w:val="TableParagraph"/>
              <w:spacing w:before="81"/>
              <w:ind w:left="37"/>
              <w:rPr>
                <w:sz w:val="18"/>
              </w:rPr>
            </w:pPr>
            <w:r>
              <w:rPr>
                <w:sz w:val="18"/>
              </w:rPr>
              <w:t>4.警报维护及故障修复（2分）</w:t>
            </w:r>
          </w:p>
        </w:tc>
        <w:tc>
          <w:tcPr>
            <w:tcW w:w="1370" w:type="dxa"/>
          </w:tcPr>
          <w:p w:rsidR="00B75233" w:rsidRDefault="00153A98">
            <w:pPr>
              <w:pStyle w:val="TableParagraph"/>
              <w:spacing w:before="81"/>
              <w:ind w:left="43" w:right="6"/>
              <w:jc w:val="center"/>
              <w:rPr>
                <w:sz w:val="18"/>
              </w:rPr>
            </w:pPr>
            <w:r>
              <w:rPr>
                <w:sz w:val="18"/>
              </w:rPr>
              <w:t>全年</w:t>
            </w:r>
          </w:p>
        </w:tc>
        <w:tc>
          <w:tcPr>
            <w:tcW w:w="1370" w:type="dxa"/>
          </w:tcPr>
          <w:p w:rsidR="00B75233" w:rsidRDefault="00153A98">
            <w:pPr>
              <w:pStyle w:val="TableParagraph"/>
              <w:spacing w:before="81"/>
              <w:ind w:left="43" w:right="4"/>
              <w:jc w:val="center"/>
              <w:rPr>
                <w:sz w:val="18"/>
              </w:rPr>
            </w:pPr>
            <w:r>
              <w:rPr>
                <w:sz w:val="18"/>
              </w:rPr>
              <w:t>全年</w:t>
            </w:r>
          </w:p>
        </w:tc>
        <w:tc>
          <w:tcPr>
            <w:tcW w:w="1370" w:type="dxa"/>
          </w:tcPr>
          <w:p w:rsidR="00B75233" w:rsidRDefault="00153A98">
            <w:pPr>
              <w:pStyle w:val="TableParagraph"/>
              <w:spacing w:before="81"/>
              <w:ind w:left="38"/>
              <w:jc w:val="center"/>
              <w:rPr>
                <w:sz w:val="18"/>
              </w:rPr>
            </w:pPr>
            <w:r>
              <w:rPr>
                <w:w w:val="102"/>
                <w:sz w:val="18"/>
              </w:rPr>
              <w:t>2</w:t>
            </w:r>
          </w:p>
        </w:tc>
      </w:tr>
      <w:tr w:rsidR="00B75233">
        <w:trPr>
          <w:trHeight w:val="366"/>
        </w:trPr>
        <w:tc>
          <w:tcPr>
            <w:tcW w:w="799" w:type="dxa"/>
            <w:vMerge/>
            <w:tcBorders>
              <w:top w:val="nil"/>
              <w:bottom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vMerge/>
            <w:tcBorders>
              <w:top w:val="nil"/>
            </w:tcBorders>
          </w:tcPr>
          <w:p w:rsidR="00B75233" w:rsidRDefault="00B75233">
            <w:pPr>
              <w:rPr>
                <w:sz w:val="2"/>
                <w:szCs w:val="2"/>
              </w:rPr>
            </w:pPr>
          </w:p>
        </w:tc>
        <w:tc>
          <w:tcPr>
            <w:tcW w:w="4504" w:type="dxa"/>
            <w:gridSpan w:val="2"/>
          </w:tcPr>
          <w:p w:rsidR="00B75233" w:rsidRDefault="00153A98">
            <w:pPr>
              <w:pStyle w:val="TableParagraph"/>
              <w:spacing w:before="81"/>
              <w:ind w:left="37"/>
              <w:rPr>
                <w:sz w:val="18"/>
              </w:rPr>
            </w:pPr>
            <w:r>
              <w:rPr>
                <w:sz w:val="18"/>
              </w:rPr>
              <w:t>5.人防专业队伍综合训练演练培训（2分）</w:t>
            </w:r>
          </w:p>
        </w:tc>
        <w:tc>
          <w:tcPr>
            <w:tcW w:w="1370" w:type="dxa"/>
          </w:tcPr>
          <w:p w:rsidR="00B75233" w:rsidRDefault="00153A98">
            <w:pPr>
              <w:pStyle w:val="TableParagraph"/>
              <w:spacing w:before="81"/>
              <w:ind w:left="462"/>
              <w:rPr>
                <w:sz w:val="18"/>
              </w:rPr>
            </w:pPr>
            <w:r>
              <w:rPr>
                <w:sz w:val="18"/>
              </w:rPr>
              <w:t>6月前</w:t>
            </w:r>
          </w:p>
        </w:tc>
        <w:tc>
          <w:tcPr>
            <w:tcW w:w="1370" w:type="dxa"/>
          </w:tcPr>
          <w:p w:rsidR="00B75233" w:rsidRDefault="00153A98">
            <w:pPr>
              <w:pStyle w:val="TableParagraph"/>
              <w:spacing w:before="81"/>
              <w:ind w:left="43" w:right="3"/>
              <w:jc w:val="center"/>
              <w:rPr>
                <w:sz w:val="18"/>
              </w:rPr>
            </w:pPr>
            <w:r>
              <w:rPr>
                <w:sz w:val="18"/>
              </w:rPr>
              <w:t>未培训</w:t>
            </w:r>
          </w:p>
        </w:tc>
        <w:tc>
          <w:tcPr>
            <w:tcW w:w="1370" w:type="dxa"/>
          </w:tcPr>
          <w:p w:rsidR="00B75233" w:rsidRDefault="00153A98">
            <w:pPr>
              <w:pStyle w:val="TableParagraph"/>
              <w:spacing w:before="81"/>
              <w:ind w:left="38"/>
              <w:jc w:val="center"/>
              <w:rPr>
                <w:sz w:val="18"/>
              </w:rPr>
            </w:pPr>
            <w:r>
              <w:rPr>
                <w:w w:val="102"/>
                <w:sz w:val="18"/>
              </w:rPr>
              <w:t>0</w:t>
            </w:r>
          </w:p>
        </w:tc>
      </w:tr>
      <w:tr w:rsidR="00B75233">
        <w:trPr>
          <w:trHeight w:val="366"/>
        </w:trPr>
        <w:tc>
          <w:tcPr>
            <w:tcW w:w="799" w:type="dxa"/>
            <w:vMerge/>
            <w:tcBorders>
              <w:top w:val="nil"/>
              <w:bottom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vMerge/>
            <w:tcBorders>
              <w:top w:val="nil"/>
            </w:tcBorders>
          </w:tcPr>
          <w:p w:rsidR="00B75233" w:rsidRDefault="00B75233">
            <w:pPr>
              <w:rPr>
                <w:sz w:val="2"/>
                <w:szCs w:val="2"/>
              </w:rPr>
            </w:pPr>
          </w:p>
        </w:tc>
        <w:tc>
          <w:tcPr>
            <w:tcW w:w="4504" w:type="dxa"/>
            <w:gridSpan w:val="2"/>
          </w:tcPr>
          <w:p w:rsidR="00B75233" w:rsidRDefault="00153A98">
            <w:pPr>
              <w:pStyle w:val="TableParagraph"/>
              <w:spacing w:before="81"/>
              <w:ind w:left="37"/>
              <w:rPr>
                <w:sz w:val="18"/>
              </w:rPr>
            </w:pPr>
            <w:r>
              <w:rPr>
                <w:sz w:val="18"/>
              </w:rPr>
              <w:t>6.自管公共人防工程及办公场所维护管理（2分）</w:t>
            </w:r>
          </w:p>
        </w:tc>
        <w:tc>
          <w:tcPr>
            <w:tcW w:w="1370" w:type="dxa"/>
          </w:tcPr>
          <w:p w:rsidR="00B75233" w:rsidRDefault="00153A98">
            <w:pPr>
              <w:pStyle w:val="TableParagraph"/>
              <w:spacing w:before="81"/>
              <w:ind w:left="43" w:right="6"/>
              <w:jc w:val="center"/>
              <w:rPr>
                <w:sz w:val="18"/>
              </w:rPr>
            </w:pPr>
            <w:r>
              <w:rPr>
                <w:sz w:val="18"/>
              </w:rPr>
              <w:t>全年</w:t>
            </w:r>
          </w:p>
        </w:tc>
        <w:tc>
          <w:tcPr>
            <w:tcW w:w="1370" w:type="dxa"/>
          </w:tcPr>
          <w:p w:rsidR="00B75233" w:rsidRDefault="00153A98">
            <w:pPr>
              <w:pStyle w:val="TableParagraph"/>
              <w:spacing w:before="81"/>
              <w:ind w:left="43" w:right="4"/>
              <w:jc w:val="center"/>
              <w:rPr>
                <w:sz w:val="18"/>
              </w:rPr>
            </w:pPr>
            <w:r>
              <w:rPr>
                <w:sz w:val="18"/>
              </w:rPr>
              <w:t>全年</w:t>
            </w:r>
          </w:p>
        </w:tc>
        <w:tc>
          <w:tcPr>
            <w:tcW w:w="1370" w:type="dxa"/>
          </w:tcPr>
          <w:p w:rsidR="00B75233" w:rsidRDefault="00153A98">
            <w:pPr>
              <w:pStyle w:val="TableParagraph"/>
              <w:spacing w:before="81"/>
              <w:ind w:left="38"/>
              <w:jc w:val="center"/>
              <w:rPr>
                <w:sz w:val="18"/>
              </w:rPr>
            </w:pPr>
            <w:r>
              <w:rPr>
                <w:w w:val="102"/>
                <w:sz w:val="18"/>
              </w:rPr>
              <w:t>2</w:t>
            </w:r>
          </w:p>
        </w:tc>
      </w:tr>
      <w:tr w:rsidR="00B75233">
        <w:trPr>
          <w:trHeight w:val="366"/>
        </w:trPr>
        <w:tc>
          <w:tcPr>
            <w:tcW w:w="799" w:type="dxa"/>
            <w:vMerge/>
            <w:tcBorders>
              <w:top w:val="nil"/>
              <w:bottom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vMerge/>
            <w:tcBorders>
              <w:top w:val="nil"/>
            </w:tcBorders>
          </w:tcPr>
          <w:p w:rsidR="00B75233" w:rsidRDefault="00B75233">
            <w:pPr>
              <w:rPr>
                <w:sz w:val="2"/>
                <w:szCs w:val="2"/>
              </w:rPr>
            </w:pPr>
          </w:p>
        </w:tc>
        <w:tc>
          <w:tcPr>
            <w:tcW w:w="4504" w:type="dxa"/>
            <w:gridSpan w:val="2"/>
          </w:tcPr>
          <w:p w:rsidR="00B75233" w:rsidRDefault="00153A98">
            <w:pPr>
              <w:pStyle w:val="TableParagraph"/>
              <w:spacing w:before="81"/>
              <w:ind w:left="37"/>
              <w:rPr>
                <w:sz w:val="18"/>
              </w:rPr>
            </w:pPr>
            <w:r>
              <w:rPr>
                <w:sz w:val="18"/>
              </w:rPr>
              <w:t>7.全区中学生应急包发放宣传活动（2分）</w:t>
            </w:r>
          </w:p>
        </w:tc>
        <w:tc>
          <w:tcPr>
            <w:tcW w:w="1370" w:type="dxa"/>
          </w:tcPr>
          <w:p w:rsidR="00B75233" w:rsidRDefault="00153A98">
            <w:pPr>
              <w:pStyle w:val="TableParagraph"/>
              <w:spacing w:before="81"/>
              <w:ind w:left="417"/>
              <w:rPr>
                <w:sz w:val="18"/>
              </w:rPr>
            </w:pPr>
            <w:r>
              <w:rPr>
                <w:sz w:val="18"/>
              </w:rPr>
              <w:t>10月份</w:t>
            </w:r>
          </w:p>
        </w:tc>
        <w:tc>
          <w:tcPr>
            <w:tcW w:w="1370" w:type="dxa"/>
          </w:tcPr>
          <w:p w:rsidR="00B75233" w:rsidRDefault="00153A98">
            <w:pPr>
              <w:pStyle w:val="TableParagraph"/>
              <w:spacing w:before="81"/>
              <w:ind w:left="43" w:right="4"/>
              <w:jc w:val="center"/>
              <w:rPr>
                <w:sz w:val="18"/>
              </w:rPr>
            </w:pPr>
            <w:r>
              <w:rPr>
                <w:sz w:val="18"/>
              </w:rPr>
              <w:t>10月份</w:t>
            </w:r>
          </w:p>
        </w:tc>
        <w:tc>
          <w:tcPr>
            <w:tcW w:w="1370" w:type="dxa"/>
          </w:tcPr>
          <w:p w:rsidR="00B75233" w:rsidRDefault="00153A98">
            <w:pPr>
              <w:pStyle w:val="TableParagraph"/>
              <w:spacing w:before="81"/>
              <w:ind w:left="38"/>
              <w:jc w:val="center"/>
              <w:rPr>
                <w:sz w:val="18"/>
              </w:rPr>
            </w:pPr>
            <w:r>
              <w:rPr>
                <w:w w:val="102"/>
                <w:sz w:val="18"/>
              </w:rPr>
              <w:t>2</w:t>
            </w:r>
          </w:p>
        </w:tc>
      </w:tr>
      <w:tr w:rsidR="00B75233">
        <w:trPr>
          <w:trHeight w:val="366"/>
        </w:trPr>
        <w:tc>
          <w:tcPr>
            <w:tcW w:w="799" w:type="dxa"/>
            <w:vMerge/>
            <w:tcBorders>
              <w:top w:val="nil"/>
              <w:bottom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vMerge/>
            <w:tcBorders>
              <w:top w:val="nil"/>
            </w:tcBorders>
          </w:tcPr>
          <w:p w:rsidR="00B75233" w:rsidRDefault="00B75233">
            <w:pPr>
              <w:rPr>
                <w:sz w:val="2"/>
                <w:szCs w:val="2"/>
              </w:rPr>
            </w:pPr>
          </w:p>
        </w:tc>
        <w:tc>
          <w:tcPr>
            <w:tcW w:w="4504" w:type="dxa"/>
            <w:gridSpan w:val="2"/>
          </w:tcPr>
          <w:p w:rsidR="00B75233" w:rsidRDefault="00153A98">
            <w:pPr>
              <w:pStyle w:val="TableParagraph"/>
              <w:spacing w:before="81"/>
              <w:ind w:left="37"/>
              <w:rPr>
                <w:sz w:val="18"/>
              </w:rPr>
            </w:pPr>
            <w:r>
              <w:rPr>
                <w:sz w:val="18"/>
              </w:rPr>
              <w:t>8.开展宣传教育活动（2分）</w:t>
            </w:r>
          </w:p>
        </w:tc>
        <w:tc>
          <w:tcPr>
            <w:tcW w:w="1370" w:type="dxa"/>
          </w:tcPr>
          <w:p w:rsidR="00B75233" w:rsidRDefault="00153A98">
            <w:pPr>
              <w:pStyle w:val="TableParagraph"/>
              <w:spacing w:before="81"/>
              <w:ind w:left="6"/>
              <w:rPr>
                <w:sz w:val="18"/>
              </w:rPr>
            </w:pPr>
            <w:r>
              <w:rPr>
                <w:sz w:val="18"/>
              </w:rPr>
              <w:t>配合宣传日期</w:t>
            </w:r>
          </w:p>
        </w:tc>
        <w:tc>
          <w:tcPr>
            <w:tcW w:w="1370" w:type="dxa"/>
          </w:tcPr>
          <w:p w:rsidR="00B75233" w:rsidRDefault="00153A98">
            <w:pPr>
              <w:pStyle w:val="TableParagraph"/>
              <w:spacing w:before="81"/>
              <w:ind w:left="43" w:right="3"/>
              <w:jc w:val="center"/>
              <w:rPr>
                <w:sz w:val="18"/>
              </w:rPr>
            </w:pPr>
            <w:r>
              <w:rPr>
                <w:sz w:val="18"/>
              </w:rPr>
              <w:t>未开展</w:t>
            </w:r>
          </w:p>
        </w:tc>
        <w:tc>
          <w:tcPr>
            <w:tcW w:w="1370" w:type="dxa"/>
          </w:tcPr>
          <w:p w:rsidR="00B75233" w:rsidRDefault="00153A98">
            <w:pPr>
              <w:pStyle w:val="TableParagraph"/>
              <w:spacing w:before="81"/>
              <w:ind w:left="38"/>
              <w:jc w:val="center"/>
              <w:rPr>
                <w:sz w:val="18"/>
              </w:rPr>
            </w:pPr>
            <w:r>
              <w:rPr>
                <w:w w:val="102"/>
                <w:sz w:val="18"/>
              </w:rPr>
              <w:t>0</w:t>
            </w:r>
          </w:p>
        </w:tc>
      </w:tr>
      <w:tr w:rsidR="00B75233">
        <w:trPr>
          <w:trHeight w:val="644"/>
        </w:trPr>
        <w:tc>
          <w:tcPr>
            <w:tcW w:w="799" w:type="dxa"/>
            <w:vMerge/>
            <w:tcBorders>
              <w:top w:val="nil"/>
              <w:bottom w:val="nil"/>
            </w:tcBorders>
          </w:tcPr>
          <w:p w:rsidR="00B75233" w:rsidRDefault="00B75233">
            <w:pPr>
              <w:rPr>
                <w:sz w:val="2"/>
                <w:szCs w:val="2"/>
              </w:rPr>
            </w:pPr>
          </w:p>
        </w:tc>
        <w:tc>
          <w:tcPr>
            <w:tcW w:w="825" w:type="dxa"/>
            <w:vMerge/>
            <w:tcBorders>
              <w:top w:val="nil"/>
            </w:tcBorders>
          </w:tcPr>
          <w:p w:rsidR="00B75233" w:rsidRDefault="00B75233">
            <w:pPr>
              <w:rPr>
                <w:sz w:val="2"/>
                <w:szCs w:val="2"/>
              </w:rPr>
            </w:pPr>
          </w:p>
        </w:tc>
        <w:tc>
          <w:tcPr>
            <w:tcW w:w="1029" w:type="dxa"/>
          </w:tcPr>
          <w:p w:rsidR="00B75233" w:rsidRDefault="00153A98">
            <w:pPr>
              <w:pStyle w:val="TableParagraph"/>
              <w:spacing w:before="105" w:line="229" w:lineRule="exact"/>
              <w:ind w:left="154"/>
              <w:rPr>
                <w:sz w:val="18"/>
              </w:rPr>
            </w:pPr>
            <w:r>
              <w:rPr>
                <w:sz w:val="18"/>
              </w:rPr>
              <w:t>成本指标</w:t>
            </w:r>
          </w:p>
          <w:p w:rsidR="00B75233" w:rsidRDefault="00153A98">
            <w:pPr>
              <w:pStyle w:val="TableParagraph"/>
              <w:spacing w:line="229" w:lineRule="exact"/>
              <w:ind w:left="199"/>
              <w:rPr>
                <w:sz w:val="18"/>
              </w:rPr>
            </w:pPr>
            <w:r>
              <w:rPr>
                <w:sz w:val="18"/>
              </w:rPr>
              <w:t>（4分）</w:t>
            </w:r>
          </w:p>
        </w:tc>
        <w:tc>
          <w:tcPr>
            <w:tcW w:w="4504" w:type="dxa"/>
            <w:gridSpan w:val="2"/>
          </w:tcPr>
          <w:p w:rsidR="00B75233" w:rsidRDefault="00B75233">
            <w:pPr>
              <w:pStyle w:val="TableParagraph"/>
              <w:spacing w:before="1"/>
              <w:rPr>
                <w:rFonts w:ascii="Times New Roman"/>
                <w:sz w:val="19"/>
              </w:rPr>
            </w:pPr>
          </w:p>
          <w:p w:rsidR="00B75233" w:rsidRDefault="00153A98">
            <w:pPr>
              <w:pStyle w:val="TableParagraph"/>
              <w:ind w:left="37"/>
              <w:rPr>
                <w:sz w:val="18"/>
              </w:rPr>
            </w:pPr>
            <w:r>
              <w:rPr>
                <w:sz w:val="18"/>
              </w:rPr>
              <w:t>应急指挥车升级改造成本（4分）</w:t>
            </w:r>
          </w:p>
        </w:tc>
        <w:tc>
          <w:tcPr>
            <w:tcW w:w="1370" w:type="dxa"/>
          </w:tcPr>
          <w:p w:rsidR="00B75233" w:rsidRDefault="00B75233">
            <w:pPr>
              <w:pStyle w:val="TableParagraph"/>
              <w:spacing w:before="1"/>
              <w:rPr>
                <w:rFonts w:ascii="Times New Roman"/>
                <w:sz w:val="19"/>
              </w:rPr>
            </w:pPr>
          </w:p>
          <w:p w:rsidR="00B75233" w:rsidRDefault="00153A98">
            <w:pPr>
              <w:pStyle w:val="TableParagraph"/>
              <w:ind w:left="43" w:right="6"/>
              <w:jc w:val="center"/>
              <w:rPr>
                <w:sz w:val="18"/>
              </w:rPr>
            </w:pPr>
            <w:r>
              <w:rPr>
                <w:sz w:val="18"/>
              </w:rPr>
              <w:t>新增</w:t>
            </w:r>
          </w:p>
        </w:tc>
        <w:tc>
          <w:tcPr>
            <w:tcW w:w="1370" w:type="dxa"/>
          </w:tcPr>
          <w:p w:rsidR="00B75233" w:rsidRDefault="00B75233">
            <w:pPr>
              <w:pStyle w:val="TableParagraph"/>
              <w:spacing w:before="1"/>
              <w:rPr>
                <w:rFonts w:ascii="Times New Roman"/>
                <w:sz w:val="19"/>
              </w:rPr>
            </w:pPr>
          </w:p>
          <w:p w:rsidR="00B75233" w:rsidRDefault="00153A98">
            <w:pPr>
              <w:pStyle w:val="TableParagraph"/>
              <w:ind w:left="43" w:right="3"/>
              <w:jc w:val="center"/>
              <w:rPr>
                <w:sz w:val="18"/>
              </w:rPr>
            </w:pPr>
            <w:r>
              <w:rPr>
                <w:sz w:val="18"/>
              </w:rPr>
              <w:t>无新增</w:t>
            </w:r>
          </w:p>
        </w:tc>
        <w:tc>
          <w:tcPr>
            <w:tcW w:w="1370" w:type="dxa"/>
          </w:tcPr>
          <w:p w:rsidR="00B75233" w:rsidRDefault="00B75233">
            <w:pPr>
              <w:pStyle w:val="TableParagraph"/>
              <w:spacing w:before="1"/>
              <w:rPr>
                <w:rFonts w:ascii="Times New Roman"/>
                <w:sz w:val="19"/>
              </w:rPr>
            </w:pPr>
          </w:p>
          <w:p w:rsidR="00B75233" w:rsidRDefault="00153A98">
            <w:pPr>
              <w:pStyle w:val="TableParagraph"/>
              <w:ind w:left="38"/>
              <w:jc w:val="center"/>
              <w:rPr>
                <w:sz w:val="18"/>
              </w:rPr>
            </w:pPr>
            <w:r>
              <w:rPr>
                <w:w w:val="102"/>
                <w:sz w:val="18"/>
              </w:rPr>
              <w:t>4</w:t>
            </w:r>
          </w:p>
        </w:tc>
      </w:tr>
      <w:tr w:rsidR="00B75233">
        <w:trPr>
          <w:trHeight w:val="366"/>
        </w:trPr>
        <w:tc>
          <w:tcPr>
            <w:tcW w:w="799" w:type="dxa"/>
            <w:vMerge/>
            <w:tcBorders>
              <w:top w:val="nil"/>
              <w:bottom w:val="nil"/>
            </w:tcBorders>
          </w:tcPr>
          <w:p w:rsidR="00B75233" w:rsidRDefault="00B75233">
            <w:pPr>
              <w:rPr>
                <w:sz w:val="2"/>
                <w:szCs w:val="2"/>
              </w:rPr>
            </w:pPr>
          </w:p>
        </w:tc>
        <w:tc>
          <w:tcPr>
            <w:tcW w:w="825" w:type="dxa"/>
            <w:vMerge w:val="restart"/>
            <w:tcBorders>
              <w:bottom w:val="nil"/>
            </w:tcBorders>
          </w:tcPr>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153A98">
            <w:pPr>
              <w:pStyle w:val="TableParagraph"/>
              <w:spacing w:before="152" w:line="237" w:lineRule="auto"/>
              <w:ind w:left="326" w:right="292"/>
              <w:jc w:val="both"/>
              <w:rPr>
                <w:sz w:val="18"/>
              </w:rPr>
            </w:pPr>
            <w:r>
              <w:rPr>
                <w:sz w:val="18"/>
              </w:rPr>
              <w:t>效益指标</w:t>
            </w:r>
          </w:p>
          <w:p w:rsidR="00B75233" w:rsidRDefault="00153A98">
            <w:pPr>
              <w:pStyle w:val="TableParagraph"/>
              <w:spacing w:line="225" w:lineRule="exact"/>
              <w:ind w:left="50"/>
              <w:rPr>
                <w:sz w:val="18"/>
              </w:rPr>
            </w:pPr>
            <w:r>
              <w:rPr>
                <w:sz w:val="18"/>
              </w:rPr>
              <w:t>（30分）</w:t>
            </w:r>
          </w:p>
        </w:tc>
        <w:tc>
          <w:tcPr>
            <w:tcW w:w="1029" w:type="dxa"/>
            <w:vMerge w:val="restart"/>
          </w:tcPr>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rPr>
                <w:rFonts w:ascii="Times New Roman"/>
                <w:sz w:val="18"/>
              </w:rPr>
            </w:pPr>
          </w:p>
          <w:p w:rsidR="00B75233" w:rsidRDefault="00B75233">
            <w:pPr>
              <w:pStyle w:val="TableParagraph"/>
              <w:spacing w:before="7"/>
              <w:rPr>
                <w:rFonts w:ascii="Times New Roman"/>
                <w:sz w:val="17"/>
              </w:rPr>
            </w:pPr>
          </w:p>
          <w:p w:rsidR="00B75233" w:rsidRDefault="00153A98">
            <w:pPr>
              <w:pStyle w:val="TableParagraph"/>
              <w:spacing w:line="235" w:lineRule="auto"/>
              <w:ind w:left="336" w:right="119" w:hanging="183"/>
              <w:rPr>
                <w:sz w:val="18"/>
              </w:rPr>
            </w:pPr>
            <w:r>
              <w:rPr>
                <w:sz w:val="18"/>
              </w:rPr>
              <w:t>社会效益指标</w:t>
            </w:r>
          </w:p>
          <w:p w:rsidR="00B75233" w:rsidRDefault="00153A98">
            <w:pPr>
              <w:pStyle w:val="TableParagraph"/>
              <w:spacing w:line="229" w:lineRule="exact"/>
              <w:ind w:left="154"/>
              <w:rPr>
                <w:sz w:val="18"/>
              </w:rPr>
            </w:pPr>
            <w:r>
              <w:rPr>
                <w:sz w:val="18"/>
              </w:rPr>
              <w:t>（24分）</w:t>
            </w:r>
          </w:p>
        </w:tc>
        <w:tc>
          <w:tcPr>
            <w:tcW w:w="4504" w:type="dxa"/>
            <w:gridSpan w:val="2"/>
          </w:tcPr>
          <w:p w:rsidR="00B75233" w:rsidRDefault="00153A98">
            <w:pPr>
              <w:pStyle w:val="TableParagraph"/>
              <w:spacing w:before="80"/>
              <w:ind w:left="37"/>
              <w:rPr>
                <w:sz w:val="18"/>
              </w:rPr>
            </w:pPr>
            <w:r>
              <w:rPr>
                <w:sz w:val="18"/>
              </w:rPr>
              <w:t>1.处置防空防灾应急效率（4分）</w:t>
            </w:r>
          </w:p>
        </w:tc>
        <w:tc>
          <w:tcPr>
            <w:tcW w:w="1370" w:type="dxa"/>
          </w:tcPr>
          <w:p w:rsidR="00B75233" w:rsidRDefault="00153A98">
            <w:pPr>
              <w:pStyle w:val="TableParagraph"/>
              <w:spacing w:before="80"/>
              <w:ind w:left="462"/>
              <w:rPr>
                <w:sz w:val="18"/>
              </w:rPr>
            </w:pPr>
            <w:r>
              <w:rPr>
                <w:sz w:val="18"/>
              </w:rPr>
              <w:t>≥99%</w:t>
            </w:r>
          </w:p>
        </w:tc>
        <w:tc>
          <w:tcPr>
            <w:tcW w:w="1370" w:type="dxa"/>
          </w:tcPr>
          <w:p w:rsidR="00B75233" w:rsidRDefault="00153A98">
            <w:pPr>
              <w:pStyle w:val="TableParagraph"/>
              <w:spacing w:before="80"/>
              <w:ind w:left="42" w:right="6"/>
              <w:jc w:val="center"/>
              <w:rPr>
                <w:sz w:val="18"/>
              </w:rPr>
            </w:pPr>
            <w:r>
              <w:rPr>
                <w:sz w:val="18"/>
              </w:rPr>
              <w:t>≥99%</w:t>
            </w:r>
          </w:p>
        </w:tc>
        <w:tc>
          <w:tcPr>
            <w:tcW w:w="1370" w:type="dxa"/>
          </w:tcPr>
          <w:p w:rsidR="00B75233" w:rsidRDefault="00153A98">
            <w:pPr>
              <w:pStyle w:val="TableParagraph"/>
              <w:spacing w:before="80"/>
              <w:ind w:left="38"/>
              <w:jc w:val="center"/>
              <w:rPr>
                <w:sz w:val="18"/>
              </w:rPr>
            </w:pPr>
            <w:r>
              <w:rPr>
                <w:w w:val="102"/>
                <w:sz w:val="18"/>
              </w:rPr>
              <w:t>4</w:t>
            </w:r>
          </w:p>
        </w:tc>
      </w:tr>
      <w:tr w:rsidR="00B75233">
        <w:trPr>
          <w:trHeight w:val="366"/>
        </w:trPr>
        <w:tc>
          <w:tcPr>
            <w:tcW w:w="799" w:type="dxa"/>
            <w:vMerge/>
            <w:tcBorders>
              <w:top w:val="nil"/>
              <w:bottom w:val="nil"/>
            </w:tcBorders>
          </w:tcPr>
          <w:p w:rsidR="00B75233" w:rsidRDefault="00B75233">
            <w:pPr>
              <w:rPr>
                <w:sz w:val="2"/>
                <w:szCs w:val="2"/>
              </w:rPr>
            </w:pPr>
          </w:p>
        </w:tc>
        <w:tc>
          <w:tcPr>
            <w:tcW w:w="825" w:type="dxa"/>
            <w:vMerge/>
            <w:tcBorders>
              <w:top w:val="nil"/>
              <w:bottom w:val="nil"/>
            </w:tcBorders>
          </w:tcPr>
          <w:p w:rsidR="00B75233" w:rsidRDefault="00B75233">
            <w:pPr>
              <w:rPr>
                <w:sz w:val="2"/>
                <w:szCs w:val="2"/>
              </w:rPr>
            </w:pPr>
          </w:p>
        </w:tc>
        <w:tc>
          <w:tcPr>
            <w:tcW w:w="1029" w:type="dxa"/>
            <w:vMerge/>
            <w:tcBorders>
              <w:top w:val="nil"/>
            </w:tcBorders>
          </w:tcPr>
          <w:p w:rsidR="00B75233" w:rsidRDefault="00B75233">
            <w:pPr>
              <w:rPr>
                <w:sz w:val="2"/>
                <w:szCs w:val="2"/>
              </w:rPr>
            </w:pPr>
          </w:p>
        </w:tc>
        <w:tc>
          <w:tcPr>
            <w:tcW w:w="4504" w:type="dxa"/>
            <w:gridSpan w:val="2"/>
          </w:tcPr>
          <w:p w:rsidR="00B75233" w:rsidRDefault="00153A98">
            <w:pPr>
              <w:pStyle w:val="TableParagraph"/>
              <w:spacing w:before="80"/>
              <w:ind w:left="37"/>
              <w:rPr>
                <w:sz w:val="18"/>
              </w:rPr>
            </w:pPr>
            <w:r>
              <w:rPr>
                <w:sz w:val="18"/>
              </w:rPr>
              <w:t>2.人防专业队综合实战能力（4分）</w:t>
            </w:r>
          </w:p>
        </w:tc>
        <w:tc>
          <w:tcPr>
            <w:tcW w:w="1370" w:type="dxa"/>
          </w:tcPr>
          <w:p w:rsidR="00B75233" w:rsidRDefault="00153A98">
            <w:pPr>
              <w:pStyle w:val="TableParagraph"/>
              <w:spacing w:before="80"/>
              <w:ind w:left="328"/>
              <w:rPr>
                <w:sz w:val="18"/>
              </w:rPr>
            </w:pPr>
            <w:r>
              <w:rPr>
                <w:sz w:val="18"/>
              </w:rPr>
              <w:t>有所提升</w:t>
            </w:r>
          </w:p>
        </w:tc>
        <w:tc>
          <w:tcPr>
            <w:tcW w:w="1370" w:type="dxa"/>
          </w:tcPr>
          <w:p w:rsidR="00B75233" w:rsidRDefault="00153A98">
            <w:pPr>
              <w:pStyle w:val="TableParagraph"/>
              <w:spacing w:before="80"/>
              <w:ind w:left="43" w:right="3"/>
              <w:jc w:val="center"/>
              <w:rPr>
                <w:sz w:val="18"/>
              </w:rPr>
            </w:pPr>
            <w:r>
              <w:rPr>
                <w:sz w:val="18"/>
              </w:rPr>
              <w:t>未提升</w:t>
            </w:r>
          </w:p>
        </w:tc>
        <w:tc>
          <w:tcPr>
            <w:tcW w:w="1370" w:type="dxa"/>
          </w:tcPr>
          <w:p w:rsidR="00B75233" w:rsidRDefault="00153A98">
            <w:pPr>
              <w:pStyle w:val="TableParagraph"/>
              <w:spacing w:before="80"/>
              <w:ind w:left="38"/>
              <w:jc w:val="center"/>
              <w:rPr>
                <w:sz w:val="18"/>
              </w:rPr>
            </w:pPr>
            <w:r>
              <w:rPr>
                <w:w w:val="102"/>
                <w:sz w:val="18"/>
              </w:rPr>
              <w:t>0</w:t>
            </w:r>
          </w:p>
        </w:tc>
      </w:tr>
      <w:tr w:rsidR="00B75233">
        <w:trPr>
          <w:trHeight w:val="366"/>
        </w:trPr>
        <w:tc>
          <w:tcPr>
            <w:tcW w:w="799" w:type="dxa"/>
            <w:vMerge/>
            <w:tcBorders>
              <w:top w:val="nil"/>
              <w:bottom w:val="nil"/>
            </w:tcBorders>
          </w:tcPr>
          <w:p w:rsidR="00B75233" w:rsidRDefault="00B75233">
            <w:pPr>
              <w:rPr>
                <w:sz w:val="2"/>
                <w:szCs w:val="2"/>
              </w:rPr>
            </w:pPr>
          </w:p>
        </w:tc>
        <w:tc>
          <w:tcPr>
            <w:tcW w:w="825" w:type="dxa"/>
            <w:vMerge/>
            <w:tcBorders>
              <w:top w:val="nil"/>
              <w:bottom w:val="nil"/>
            </w:tcBorders>
          </w:tcPr>
          <w:p w:rsidR="00B75233" w:rsidRDefault="00B75233">
            <w:pPr>
              <w:rPr>
                <w:sz w:val="2"/>
                <w:szCs w:val="2"/>
              </w:rPr>
            </w:pPr>
          </w:p>
        </w:tc>
        <w:tc>
          <w:tcPr>
            <w:tcW w:w="1029" w:type="dxa"/>
            <w:vMerge/>
            <w:tcBorders>
              <w:top w:val="nil"/>
            </w:tcBorders>
          </w:tcPr>
          <w:p w:rsidR="00B75233" w:rsidRDefault="00B75233">
            <w:pPr>
              <w:rPr>
                <w:sz w:val="2"/>
                <w:szCs w:val="2"/>
              </w:rPr>
            </w:pPr>
          </w:p>
        </w:tc>
        <w:tc>
          <w:tcPr>
            <w:tcW w:w="4504" w:type="dxa"/>
            <w:gridSpan w:val="2"/>
          </w:tcPr>
          <w:p w:rsidR="00B75233" w:rsidRDefault="00153A98">
            <w:pPr>
              <w:pStyle w:val="TableParagraph"/>
              <w:spacing w:before="80"/>
              <w:ind w:left="37"/>
              <w:rPr>
                <w:sz w:val="18"/>
              </w:rPr>
            </w:pPr>
            <w:r>
              <w:rPr>
                <w:sz w:val="18"/>
              </w:rPr>
              <w:t>3.防空防灾应急通信警报能力（4分）</w:t>
            </w:r>
          </w:p>
        </w:tc>
        <w:tc>
          <w:tcPr>
            <w:tcW w:w="1370" w:type="dxa"/>
          </w:tcPr>
          <w:p w:rsidR="00B75233" w:rsidRDefault="00153A98">
            <w:pPr>
              <w:pStyle w:val="TableParagraph"/>
              <w:spacing w:before="80"/>
              <w:ind w:left="328"/>
              <w:rPr>
                <w:sz w:val="18"/>
              </w:rPr>
            </w:pPr>
            <w:r>
              <w:rPr>
                <w:sz w:val="18"/>
              </w:rPr>
              <w:t>有所提升</w:t>
            </w:r>
          </w:p>
        </w:tc>
        <w:tc>
          <w:tcPr>
            <w:tcW w:w="1370" w:type="dxa"/>
          </w:tcPr>
          <w:p w:rsidR="00B75233" w:rsidRDefault="00153A98">
            <w:pPr>
              <w:pStyle w:val="TableParagraph"/>
              <w:spacing w:before="80"/>
              <w:ind w:left="43" w:right="3"/>
              <w:jc w:val="center"/>
              <w:rPr>
                <w:sz w:val="18"/>
              </w:rPr>
            </w:pPr>
            <w:r>
              <w:rPr>
                <w:sz w:val="18"/>
              </w:rPr>
              <w:t>未提升</w:t>
            </w:r>
          </w:p>
        </w:tc>
        <w:tc>
          <w:tcPr>
            <w:tcW w:w="1370" w:type="dxa"/>
          </w:tcPr>
          <w:p w:rsidR="00B75233" w:rsidRDefault="00153A98">
            <w:pPr>
              <w:pStyle w:val="TableParagraph"/>
              <w:spacing w:before="80"/>
              <w:ind w:left="38"/>
              <w:jc w:val="center"/>
              <w:rPr>
                <w:sz w:val="18"/>
              </w:rPr>
            </w:pPr>
            <w:r>
              <w:rPr>
                <w:w w:val="102"/>
                <w:sz w:val="18"/>
              </w:rPr>
              <w:t>0</w:t>
            </w:r>
          </w:p>
        </w:tc>
      </w:tr>
      <w:tr w:rsidR="00B75233">
        <w:trPr>
          <w:trHeight w:val="366"/>
        </w:trPr>
        <w:tc>
          <w:tcPr>
            <w:tcW w:w="799" w:type="dxa"/>
            <w:vMerge/>
            <w:tcBorders>
              <w:top w:val="nil"/>
              <w:bottom w:val="nil"/>
            </w:tcBorders>
          </w:tcPr>
          <w:p w:rsidR="00B75233" w:rsidRDefault="00B75233">
            <w:pPr>
              <w:rPr>
                <w:sz w:val="2"/>
                <w:szCs w:val="2"/>
              </w:rPr>
            </w:pPr>
          </w:p>
        </w:tc>
        <w:tc>
          <w:tcPr>
            <w:tcW w:w="825" w:type="dxa"/>
            <w:vMerge/>
            <w:tcBorders>
              <w:top w:val="nil"/>
              <w:bottom w:val="nil"/>
            </w:tcBorders>
          </w:tcPr>
          <w:p w:rsidR="00B75233" w:rsidRDefault="00B75233">
            <w:pPr>
              <w:rPr>
                <w:sz w:val="2"/>
                <w:szCs w:val="2"/>
              </w:rPr>
            </w:pPr>
          </w:p>
        </w:tc>
        <w:tc>
          <w:tcPr>
            <w:tcW w:w="1029" w:type="dxa"/>
            <w:vMerge/>
            <w:tcBorders>
              <w:top w:val="nil"/>
            </w:tcBorders>
          </w:tcPr>
          <w:p w:rsidR="00B75233" w:rsidRDefault="00B75233">
            <w:pPr>
              <w:rPr>
                <w:sz w:val="2"/>
                <w:szCs w:val="2"/>
              </w:rPr>
            </w:pPr>
          </w:p>
        </w:tc>
        <w:tc>
          <w:tcPr>
            <w:tcW w:w="4504" w:type="dxa"/>
            <w:gridSpan w:val="2"/>
          </w:tcPr>
          <w:p w:rsidR="00B75233" w:rsidRDefault="00153A98">
            <w:pPr>
              <w:pStyle w:val="TableParagraph"/>
              <w:spacing w:before="80"/>
              <w:ind w:left="37"/>
              <w:rPr>
                <w:sz w:val="18"/>
              </w:rPr>
            </w:pPr>
            <w:r>
              <w:rPr>
                <w:sz w:val="18"/>
              </w:rPr>
              <w:t>4.人民防空工程平战转换能力（4分）</w:t>
            </w:r>
          </w:p>
        </w:tc>
        <w:tc>
          <w:tcPr>
            <w:tcW w:w="1370" w:type="dxa"/>
          </w:tcPr>
          <w:p w:rsidR="00B75233" w:rsidRDefault="00153A98">
            <w:pPr>
              <w:pStyle w:val="TableParagraph"/>
              <w:spacing w:before="80"/>
              <w:ind w:left="328"/>
              <w:rPr>
                <w:sz w:val="18"/>
              </w:rPr>
            </w:pPr>
            <w:r>
              <w:rPr>
                <w:sz w:val="18"/>
              </w:rPr>
              <w:t>有所提升</w:t>
            </w:r>
          </w:p>
        </w:tc>
        <w:tc>
          <w:tcPr>
            <w:tcW w:w="1370" w:type="dxa"/>
          </w:tcPr>
          <w:p w:rsidR="00B75233" w:rsidRDefault="00153A98">
            <w:pPr>
              <w:pStyle w:val="TableParagraph"/>
              <w:spacing w:before="80"/>
              <w:ind w:left="43" w:right="3"/>
              <w:jc w:val="center"/>
              <w:rPr>
                <w:sz w:val="18"/>
              </w:rPr>
            </w:pPr>
            <w:r>
              <w:rPr>
                <w:sz w:val="18"/>
              </w:rPr>
              <w:t>未提升</w:t>
            </w:r>
          </w:p>
        </w:tc>
        <w:tc>
          <w:tcPr>
            <w:tcW w:w="1370" w:type="dxa"/>
          </w:tcPr>
          <w:p w:rsidR="00B75233" w:rsidRDefault="00153A98">
            <w:pPr>
              <w:pStyle w:val="TableParagraph"/>
              <w:spacing w:before="80"/>
              <w:ind w:left="38"/>
              <w:jc w:val="center"/>
              <w:rPr>
                <w:sz w:val="18"/>
              </w:rPr>
            </w:pPr>
            <w:r>
              <w:rPr>
                <w:w w:val="102"/>
                <w:sz w:val="18"/>
              </w:rPr>
              <w:t>0</w:t>
            </w:r>
          </w:p>
        </w:tc>
      </w:tr>
      <w:tr w:rsidR="00B75233">
        <w:trPr>
          <w:trHeight w:val="366"/>
        </w:trPr>
        <w:tc>
          <w:tcPr>
            <w:tcW w:w="799" w:type="dxa"/>
            <w:vMerge/>
            <w:tcBorders>
              <w:top w:val="nil"/>
              <w:bottom w:val="nil"/>
            </w:tcBorders>
          </w:tcPr>
          <w:p w:rsidR="00B75233" w:rsidRDefault="00B75233">
            <w:pPr>
              <w:rPr>
                <w:sz w:val="2"/>
                <w:szCs w:val="2"/>
              </w:rPr>
            </w:pPr>
          </w:p>
        </w:tc>
        <w:tc>
          <w:tcPr>
            <w:tcW w:w="825" w:type="dxa"/>
            <w:vMerge/>
            <w:tcBorders>
              <w:top w:val="nil"/>
              <w:bottom w:val="nil"/>
            </w:tcBorders>
          </w:tcPr>
          <w:p w:rsidR="00B75233" w:rsidRDefault="00B75233">
            <w:pPr>
              <w:rPr>
                <w:sz w:val="2"/>
                <w:szCs w:val="2"/>
              </w:rPr>
            </w:pPr>
          </w:p>
        </w:tc>
        <w:tc>
          <w:tcPr>
            <w:tcW w:w="1029" w:type="dxa"/>
            <w:vMerge/>
            <w:tcBorders>
              <w:top w:val="nil"/>
            </w:tcBorders>
          </w:tcPr>
          <w:p w:rsidR="00B75233" w:rsidRDefault="00B75233">
            <w:pPr>
              <w:rPr>
                <w:sz w:val="2"/>
                <w:szCs w:val="2"/>
              </w:rPr>
            </w:pPr>
          </w:p>
        </w:tc>
        <w:tc>
          <w:tcPr>
            <w:tcW w:w="4504" w:type="dxa"/>
            <w:gridSpan w:val="2"/>
          </w:tcPr>
          <w:p w:rsidR="00B75233" w:rsidRDefault="00153A98">
            <w:pPr>
              <w:pStyle w:val="TableParagraph"/>
              <w:spacing w:before="80"/>
              <w:ind w:left="37"/>
              <w:rPr>
                <w:sz w:val="18"/>
              </w:rPr>
            </w:pPr>
            <w:r>
              <w:rPr>
                <w:sz w:val="18"/>
              </w:rPr>
              <w:t>5.人民防空知识普及能力（4分）</w:t>
            </w:r>
          </w:p>
        </w:tc>
        <w:tc>
          <w:tcPr>
            <w:tcW w:w="1370" w:type="dxa"/>
          </w:tcPr>
          <w:p w:rsidR="00B75233" w:rsidRDefault="00153A98">
            <w:pPr>
              <w:pStyle w:val="TableParagraph"/>
              <w:spacing w:before="80"/>
              <w:ind w:left="328"/>
              <w:rPr>
                <w:sz w:val="18"/>
              </w:rPr>
            </w:pPr>
            <w:r>
              <w:rPr>
                <w:sz w:val="18"/>
              </w:rPr>
              <w:t>有所提升</w:t>
            </w:r>
          </w:p>
        </w:tc>
        <w:tc>
          <w:tcPr>
            <w:tcW w:w="1370" w:type="dxa"/>
          </w:tcPr>
          <w:p w:rsidR="00B75233" w:rsidRDefault="00153A98">
            <w:pPr>
              <w:pStyle w:val="TableParagraph"/>
              <w:spacing w:before="80"/>
              <w:ind w:left="43" w:right="3"/>
              <w:jc w:val="center"/>
              <w:rPr>
                <w:sz w:val="18"/>
              </w:rPr>
            </w:pPr>
            <w:r>
              <w:rPr>
                <w:sz w:val="18"/>
              </w:rPr>
              <w:t>未提升</w:t>
            </w:r>
          </w:p>
        </w:tc>
        <w:tc>
          <w:tcPr>
            <w:tcW w:w="1370" w:type="dxa"/>
          </w:tcPr>
          <w:p w:rsidR="00B75233" w:rsidRDefault="00153A98">
            <w:pPr>
              <w:pStyle w:val="TableParagraph"/>
              <w:spacing w:before="80"/>
              <w:ind w:left="38"/>
              <w:jc w:val="center"/>
              <w:rPr>
                <w:sz w:val="18"/>
              </w:rPr>
            </w:pPr>
            <w:r>
              <w:rPr>
                <w:w w:val="102"/>
                <w:sz w:val="18"/>
              </w:rPr>
              <w:t>0</w:t>
            </w:r>
          </w:p>
        </w:tc>
      </w:tr>
      <w:tr w:rsidR="00B75233">
        <w:trPr>
          <w:trHeight w:val="366"/>
        </w:trPr>
        <w:tc>
          <w:tcPr>
            <w:tcW w:w="799" w:type="dxa"/>
            <w:vMerge/>
            <w:tcBorders>
              <w:top w:val="nil"/>
              <w:bottom w:val="nil"/>
            </w:tcBorders>
          </w:tcPr>
          <w:p w:rsidR="00B75233" w:rsidRDefault="00B75233">
            <w:pPr>
              <w:rPr>
                <w:sz w:val="2"/>
                <w:szCs w:val="2"/>
              </w:rPr>
            </w:pPr>
          </w:p>
        </w:tc>
        <w:tc>
          <w:tcPr>
            <w:tcW w:w="825" w:type="dxa"/>
            <w:vMerge/>
            <w:tcBorders>
              <w:top w:val="nil"/>
              <w:bottom w:val="nil"/>
            </w:tcBorders>
          </w:tcPr>
          <w:p w:rsidR="00B75233" w:rsidRDefault="00B75233">
            <w:pPr>
              <w:rPr>
                <w:sz w:val="2"/>
                <w:szCs w:val="2"/>
              </w:rPr>
            </w:pPr>
          </w:p>
        </w:tc>
        <w:tc>
          <w:tcPr>
            <w:tcW w:w="1029" w:type="dxa"/>
            <w:vMerge/>
            <w:tcBorders>
              <w:top w:val="nil"/>
            </w:tcBorders>
          </w:tcPr>
          <w:p w:rsidR="00B75233" w:rsidRDefault="00B75233">
            <w:pPr>
              <w:rPr>
                <w:sz w:val="2"/>
                <w:szCs w:val="2"/>
              </w:rPr>
            </w:pPr>
          </w:p>
        </w:tc>
        <w:tc>
          <w:tcPr>
            <w:tcW w:w="4504" w:type="dxa"/>
            <w:gridSpan w:val="2"/>
          </w:tcPr>
          <w:p w:rsidR="00B75233" w:rsidRDefault="00153A98">
            <w:pPr>
              <w:pStyle w:val="TableParagraph"/>
              <w:spacing w:before="80"/>
              <w:ind w:left="37"/>
              <w:rPr>
                <w:sz w:val="18"/>
              </w:rPr>
            </w:pPr>
            <w:r>
              <w:rPr>
                <w:sz w:val="18"/>
              </w:rPr>
              <w:t>6.发布公开信息（4分）</w:t>
            </w:r>
          </w:p>
        </w:tc>
        <w:tc>
          <w:tcPr>
            <w:tcW w:w="1370" w:type="dxa"/>
          </w:tcPr>
          <w:p w:rsidR="00B75233" w:rsidRDefault="00153A98">
            <w:pPr>
              <w:pStyle w:val="TableParagraph"/>
              <w:spacing w:before="80"/>
              <w:ind w:left="417"/>
              <w:rPr>
                <w:sz w:val="18"/>
              </w:rPr>
            </w:pPr>
            <w:r>
              <w:rPr>
                <w:sz w:val="18"/>
              </w:rPr>
              <w:t>≥12条</w:t>
            </w:r>
          </w:p>
        </w:tc>
        <w:tc>
          <w:tcPr>
            <w:tcW w:w="1370" w:type="dxa"/>
          </w:tcPr>
          <w:p w:rsidR="00B75233" w:rsidRDefault="00153A98">
            <w:pPr>
              <w:pStyle w:val="TableParagraph"/>
              <w:spacing w:before="80"/>
              <w:ind w:left="43" w:right="5"/>
              <w:jc w:val="center"/>
              <w:rPr>
                <w:sz w:val="18"/>
              </w:rPr>
            </w:pPr>
            <w:r>
              <w:rPr>
                <w:sz w:val="18"/>
              </w:rPr>
              <w:t>≥12条</w:t>
            </w:r>
          </w:p>
        </w:tc>
        <w:tc>
          <w:tcPr>
            <w:tcW w:w="1370" w:type="dxa"/>
          </w:tcPr>
          <w:p w:rsidR="00B75233" w:rsidRDefault="00153A98">
            <w:pPr>
              <w:pStyle w:val="TableParagraph"/>
              <w:spacing w:before="80"/>
              <w:ind w:left="38"/>
              <w:jc w:val="center"/>
              <w:rPr>
                <w:sz w:val="18"/>
              </w:rPr>
            </w:pPr>
            <w:r>
              <w:rPr>
                <w:w w:val="102"/>
                <w:sz w:val="18"/>
              </w:rPr>
              <w:t>4</w:t>
            </w:r>
          </w:p>
        </w:tc>
      </w:tr>
    </w:tbl>
    <w:p w:rsidR="00B75233" w:rsidRDefault="00B75233">
      <w:pPr>
        <w:jc w:val="center"/>
        <w:rPr>
          <w:sz w:val="18"/>
        </w:rPr>
        <w:sectPr w:rsidR="00B75233">
          <w:headerReference w:type="default" r:id="rId95"/>
          <w:footerReference w:type="default" r:id="rId96"/>
          <w:pgSz w:w="11910" w:h="16840"/>
          <w:pgMar w:top="1460" w:right="0" w:bottom="280" w:left="140" w:header="732" w:footer="0" w:gutter="0"/>
          <w:cols w:space="720"/>
        </w:sectPr>
      </w:pPr>
    </w:p>
    <w:p w:rsidR="00B75233" w:rsidRDefault="00B75233">
      <w:pPr>
        <w:pStyle w:val="a3"/>
        <w:rPr>
          <w:rFonts w:ascii="Times New Roman"/>
          <w:sz w:val="20"/>
        </w:rPr>
      </w:pPr>
    </w:p>
    <w:p w:rsidR="00B75233" w:rsidRDefault="00B75233">
      <w:pPr>
        <w:pStyle w:val="a3"/>
        <w:rPr>
          <w:rFonts w:ascii="Times New Roman"/>
          <w:sz w:val="20"/>
        </w:rPr>
      </w:pPr>
    </w:p>
    <w:p w:rsidR="00B75233" w:rsidRDefault="00B75233">
      <w:pPr>
        <w:pStyle w:val="a3"/>
        <w:rPr>
          <w:rFonts w:ascii="Times New Roman"/>
          <w:sz w:val="20"/>
        </w:rPr>
      </w:pPr>
    </w:p>
    <w:p w:rsidR="00B75233" w:rsidRDefault="00B75233">
      <w:pPr>
        <w:pStyle w:val="a3"/>
        <w:rPr>
          <w:rFonts w:ascii="Times New Roman"/>
          <w:sz w:val="20"/>
        </w:rPr>
      </w:pPr>
    </w:p>
    <w:p w:rsidR="00B75233" w:rsidRDefault="00B75233">
      <w:pPr>
        <w:pStyle w:val="a3"/>
        <w:rPr>
          <w:rFonts w:ascii="Times New Roman"/>
          <w:sz w:val="20"/>
        </w:rPr>
      </w:pPr>
    </w:p>
    <w:p w:rsidR="00B75233" w:rsidRDefault="00B75233">
      <w:pPr>
        <w:pStyle w:val="a3"/>
        <w:rPr>
          <w:rFonts w:ascii="Times New Roman"/>
          <w:sz w:val="20"/>
        </w:rPr>
      </w:pPr>
    </w:p>
    <w:p w:rsidR="00B75233" w:rsidRDefault="00B75233">
      <w:pPr>
        <w:pStyle w:val="a3"/>
        <w:rPr>
          <w:rFonts w:ascii="Times New Roman"/>
          <w:sz w:val="20"/>
        </w:rPr>
      </w:pPr>
    </w:p>
    <w:p w:rsidR="00B75233" w:rsidRDefault="00B75233">
      <w:pPr>
        <w:pStyle w:val="a3"/>
        <w:rPr>
          <w:rFonts w:ascii="Times New Roman"/>
          <w:sz w:val="20"/>
        </w:rPr>
      </w:pPr>
    </w:p>
    <w:p w:rsidR="00B75233" w:rsidRDefault="00B75233">
      <w:pPr>
        <w:pStyle w:val="a3"/>
        <w:rPr>
          <w:rFonts w:ascii="Times New Roman"/>
          <w:sz w:val="20"/>
        </w:rPr>
      </w:pPr>
    </w:p>
    <w:p w:rsidR="00B75233" w:rsidRDefault="00B75233">
      <w:pPr>
        <w:pStyle w:val="a3"/>
        <w:rPr>
          <w:rFonts w:ascii="Times New Roman"/>
          <w:sz w:val="20"/>
        </w:rPr>
      </w:pPr>
    </w:p>
    <w:p w:rsidR="00B75233" w:rsidRDefault="00B75233">
      <w:pPr>
        <w:pStyle w:val="a3"/>
        <w:rPr>
          <w:rFonts w:ascii="Times New Roman"/>
          <w:sz w:val="20"/>
        </w:rPr>
      </w:pPr>
    </w:p>
    <w:p w:rsidR="00B75233" w:rsidRDefault="00B75233">
      <w:pPr>
        <w:pStyle w:val="a3"/>
        <w:rPr>
          <w:rFonts w:ascii="Times New Roman"/>
          <w:sz w:val="20"/>
        </w:rPr>
      </w:pPr>
    </w:p>
    <w:p w:rsidR="00B75233" w:rsidRDefault="00B75233">
      <w:pPr>
        <w:pStyle w:val="a3"/>
        <w:rPr>
          <w:rFonts w:ascii="Times New Roman"/>
          <w:sz w:val="20"/>
        </w:rPr>
      </w:pPr>
    </w:p>
    <w:p w:rsidR="00B75233" w:rsidRDefault="00B75233">
      <w:pPr>
        <w:pStyle w:val="a3"/>
        <w:spacing w:before="1"/>
        <w:rPr>
          <w:rFonts w:ascii="Times New Roman"/>
          <w:sz w:val="15"/>
        </w:rPr>
      </w:pPr>
    </w:p>
    <w:tbl>
      <w:tblPr>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799"/>
        <w:gridCol w:w="825"/>
        <w:gridCol w:w="1029"/>
        <w:gridCol w:w="4504"/>
        <w:gridCol w:w="1370"/>
        <w:gridCol w:w="1370"/>
        <w:gridCol w:w="1370"/>
      </w:tblGrid>
      <w:tr w:rsidR="00B75233">
        <w:trPr>
          <w:trHeight w:val="755"/>
        </w:trPr>
        <w:tc>
          <w:tcPr>
            <w:tcW w:w="799" w:type="dxa"/>
            <w:vMerge w:val="restart"/>
            <w:tcBorders>
              <w:top w:val="nil"/>
            </w:tcBorders>
          </w:tcPr>
          <w:p w:rsidR="00B75233" w:rsidRDefault="00B75233">
            <w:pPr>
              <w:pStyle w:val="TableParagraph"/>
              <w:rPr>
                <w:rFonts w:ascii="Times New Roman"/>
                <w:sz w:val="16"/>
              </w:rPr>
            </w:pPr>
          </w:p>
        </w:tc>
        <w:tc>
          <w:tcPr>
            <w:tcW w:w="825" w:type="dxa"/>
            <w:tcBorders>
              <w:top w:val="nil"/>
            </w:tcBorders>
          </w:tcPr>
          <w:p w:rsidR="00B75233" w:rsidRDefault="00B75233">
            <w:pPr>
              <w:pStyle w:val="TableParagraph"/>
              <w:rPr>
                <w:rFonts w:ascii="Times New Roman"/>
                <w:sz w:val="16"/>
              </w:rPr>
            </w:pPr>
          </w:p>
        </w:tc>
        <w:tc>
          <w:tcPr>
            <w:tcW w:w="1029" w:type="dxa"/>
          </w:tcPr>
          <w:p w:rsidR="00B75233" w:rsidRDefault="00153A98">
            <w:pPr>
              <w:pStyle w:val="TableParagraph"/>
              <w:spacing w:before="49" w:line="237" w:lineRule="auto"/>
              <w:ind w:left="62" w:right="28"/>
              <w:jc w:val="center"/>
              <w:rPr>
                <w:sz w:val="18"/>
              </w:rPr>
            </w:pPr>
            <w:r>
              <w:rPr>
                <w:sz w:val="18"/>
              </w:rPr>
              <w:t>可持续影响指标</w:t>
            </w:r>
          </w:p>
          <w:p w:rsidR="00B75233" w:rsidRDefault="00153A98">
            <w:pPr>
              <w:pStyle w:val="TableParagraph"/>
              <w:spacing w:line="229" w:lineRule="exact"/>
              <w:ind w:left="60" w:right="28"/>
              <w:jc w:val="center"/>
              <w:rPr>
                <w:sz w:val="18"/>
              </w:rPr>
            </w:pPr>
            <w:r>
              <w:rPr>
                <w:sz w:val="18"/>
              </w:rPr>
              <w:t>（6分）</w:t>
            </w:r>
          </w:p>
        </w:tc>
        <w:tc>
          <w:tcPr>
            <w:tcW w:w="4504" w:type="dxa"/>
          </w:tcPr>
          <w:p w:rsidR="00B75233" w:rsidRDefault="00B75233">
            <w:pPr>
              <w:pStyle w:val="TableParagraph"/>
              <w:spacing w:before="10"/>
              <w:rPr>
                <w:rFonts w:ascii="Times New Roman"/>
                <w:sz w:val="23"/>
              </w:rPr>
            </w:pPr>
          </w:p>
          <w:p w:rsidR="00B75233" w:rsidRDefault="00153A98">
            <w:pPr>
              <w:pStyle w:val="TableParagraph"/>
              <w:ind w:left="37"/>
              <w:rPr>
                <w:sz w:val="18"/>
              </w:rPr>
            </w:pPr>
            <w:r>
              <w:rPr>
                <w:sz w:val="18"/>
              </w:rPr>
              <w:t>设备正常使用（6分）</w:t>
            </w:r>
          </w:p>
        </w:tc>
        <w:tc>
          <w:tcPr>
            <w:tcW w:w="1370" w:type="dxa"/>
          </w:tcPr>
          <w:p w:rsidR="00B75233" w:rsidRDefault="00B75233">
            <w:pPr>
              <w:pStyle w:val="TableParagraph"/>
              <w:spacing w:before="10"/>
              <w:rPr>
                <w:rFonts w:ascii="Times New Roman"/>
                <w:sz w:val="23"/>
              </w:rPr>
            </w:pPr>
          </w:p>
          <w:p w:rsidR="00B75233" w:rsidRDefault="00153A98">
            <w:pPr>
              <w:pStyle w:val="TableParagraph"/>
              <w:ind w:left="41" w:right="6"/>
              <w:jc w:val="center"/>
              <w:rPr>
                <w:sz w:val="18"/>
              </w:rPr>
            </w:pPr>
            <w:r>
              <w:rPr>
                <w:sz w:val="18"/>
              </w:rPr>
              <w:t>≥5年</w:t>
            </w:r>
          </w:p>
        </w:tc>
        <w:tc>
          <w:tcPr>
            <w:tcW w:w="1370" w:type="dxa"/>
          </w:tcPr>
          <w:p w:rsidR="00B75233" w:rsidRDefault="00B75233">
            <w:pPr>
              <w:pStyle w:val="TableParagraph"/>
              <w:spacing w:before="10"/>
              <w:rPr>
                <w:rFonts w:ascii="Times New Roman"/>
                <w:sz w:val="23"/>
              </w:rPr>
            </w:pPr>
          </w:p>
          <w:p w:rsidR="00B75233" w:rsidRDefault="00153A98">
            <w:pPr>
              <w:pStyle w:val="TableParagraph"/>
              <w:ind w:left="43" w:right="3"/>
              <w:jc w:val="center"/>
              <w:rPr>
                <w:sz w:val="18"/>
              </w:rPr>
            </w:pPr>
            <w:r>
              <w:rPr>
                <w:sz w:val="18"/>
              </w:rPr>
              <w:t>≥5年</w:t>
            </w:r>
          </w:p>
        </w:tc>
        <w:tc>
          <w:tcPr>
            <w:tcW w:w="1370" w:type="dxa"/>
          </w:tcPr>
          <w:p w:rsidR="00B75233" w:rsidRDefault="00B75233">
            <w:pPr>
              <w:pStyle w:val="TableParagraph"/>
              <w:spacing w:before="10"/>
              <w:rPr>
                <w:rFonts w:ascii="Times New Roman"/>
                <w:sz w:val="23"/>
              </w:rPr>
            </w:pPr>
          </w:p>
          <w:p w:rsidR="00B75233" w:rsidRDefault="00153A98">
            <w:pPr>
              <w:pStyle w:val="TableParagraph"/>
              <w:ind w:left="38"/>
              <w:jc w:val="center"/>
              <w:rPr>
                <w:sz w:val="18"/>
              </w:rPr>
            </w:pPr>
            <w:r>
              <w:rPr>
                <w:w w:val="102"/>
                <w:sz w:val="18"/>
              </w:rPr>
              <w:t>6</w:t>
            </w:r>
          </w:p>
        </w:tc>
      </w:tr>
      <w:tr w:rsidR="00B75233">
        <w:trPr>
          <w:trHeight w:val="683"/>
        </w:trPr>
        <w:tc>
          <w:tcPr>
            <w:tcW w:w="799" w:type="dxa"/>
            <w:vMerge/>
            <w:tcBorders>
              <w:top w:val="nil"/>
            </w:tcBorders>
          </w:tcPr>
          <w:p w:rsidR="00B75233" w:rsidRDefault="00B75233">
            <w:pPr>
              <w:rPr>
                <w:sz w:val="2"/>
                <w:szCs w:val="2"/>
              </w:rPr>
            </w:pPr>
          </w:p>
        </w:tc>
        <w:tc>
          <w:tcPr>
            <w:tcW w:w="825" w:type="dxa"/>
          </w:tcPr>
          <w:p w:rsidR="00B75233" w:rsidRDefault="00153A98">
            <w:pPr>
              <w:pStyle w:val="TableParagraph"/>
              <w:spacing w:before="13" w:line="237" w:lineRule="auto"/>
              <w:ind w:left="326" w:right="16" w:hanging="274"/>
              <w:rPr>
                <w:sz w:val="18"/>
              </w:rPr>
            </w:pPr>
            <w:r>
              <w:rPr>
                <w:sz w:val="18"/>
              </w:rPr>
              <w:t>满意度指标</w:t>
            </w:r>
          </w:p>
          <w:p w:rsidR="00B75233" w:rsidRDefault="00153A98">
            <w:pPr>
              <w:pStyle w:val="TableParagraph"/>
              <w:spacing w:line="193" w:lineRule="exact"/>
              <w:ind w:left="50"/>
              <w:rPr>
                <w:sz w:val="18"/>
              </w:rPr>
            </w:pPr>
            <w:r>
              <w:rPr>
                <w:sz w:val="18"/>
              </w:rPr>
              <w:t>（10分）</w:t>
            </w:r>
          </w:p>
        </w:tc>
        <w:tc>
          <w:tcPr>
            <w:tcW w:w="1029" w:type="dxa"/>
          </w:tcPr>
          <w:p w:rsidR="00B75233" w:rsidRDefault="00153A98">
            <w:pPr>
              <w:pStyle w:val="TableParagraph"/>
              <w:spacing w:before="13" w:line="237" w:lineRule="auto"/>
              <w:ind w:left="62" w:right="28" w:firstLine="92"/>
              <w:rPr>
                <w:sz w:val="18"/>
              </w:rPr>
            </w:pPr>
            <w:r>
              <w:rPr>
                <w:sz w:val="18"/>
              </w:rPr>
              <w:t>服务对象</w:t>
            </w:r>
            <w:r>
              <w:rPr>
                <w:spacing w:val="-5"/>
                <w:sz w:val="18"/>
              </w:rPr>
              <w:t>满意度指标</w:t>
            </w:r>
          </w:p>
          <w:p w:rsidR="00B75233" w:rsidRDefault="00153A98">
            <w:pPr>
              <w:pStyle w:val="TableParagraph"/>
              <w:spacing w:line="193" w:lineRule="exact"/>
              <w:ind w:left="154"/>
              <w:rPr>
                <w:sz w:val="18"/>
              </w:rPr>
            </w:pPr>
            <w:r>
              <w:rPr>
                <w:spacing w:val="-1"/>
                <w:sz w:val="18"/>
              </w:rPr>
              <w:t>（10</w:t>
            </w:r>
            <w:r>
              <w:rPr>
                <w:sz w:val="18"/>
              </w:rPr>
              <w:t>分）</w:t>
            </w:r>
          </w:p>
        </w:tc>
        <w:tc>
          <w:tcPr>
            <w:tcW w:w="4504" w:type="dxa"/>
          </w:tcPr>
          <w:p w:rsidR="00B75233" w:rsidRDefault="00B75233">
            <w:pPr>
              <w:pStyle w:val="TableParagraph"/>
              <w:spacing w:before="9"/>
              <w:rPr>
                <w:rFonts w:ascii="Times New Roman"/>
                <w:sz w:val="20"/>
              </w:rPr>
            </w:pPr>
          </w:p>
          <w:p w:rsidR="00B75233" w:rsidRDefault="00153A98">
            <w:pPr>
              <w:pStyle w:val="TableParagraph"/>
              <w:ind w:left="37"/>
              <w:rPr>
                <w:sz w:val="18"/>
              </w:rPr>
            </w:pPr>
            <w:r>
              <w:rPr>
                <w:sz w:val="18"/>
              </w:rPr>
              <w:t>业务科室满意度（10分）</w:t>
            </w:r>
          </w:p>
        </w:tc>
        <w:tc>
          <w:tcPr>
            <w:tcW w:w="1370" w:type="dxa"/>
          </w:tcPr>
          <w:p w:rsidR="00B75233" w:rsidRDefault="00B75233">
            <w:pPr>
              <w:pStyle w:val="TableParagraph"/>
              <w:spacing w:before="9"/>
              <w:rPr>
                <w:rFonts w:ascii="Times New Roman"/>
                <w:sz w:val="20"/>
              </w:rPr>
            </w:pPr>
          </w:p>
          <w:p w:rsidR="00B75233" w:rsidRDefault="00153A98">
            <w:pPr>
              <w:pStyle w:val="TableParagraph"/>
              <w:ind w:left="41" w:right="6"/>
              <w:jc w:val="center"/>
              <w:rPr>
                <w:sz w:val="18"/>
              </w:rPr>
            </w:pPr>
            <w:r>
              <w:rPr>
                <w:sz w:val="18"/>
              </w:rPr>
              <w:t>≥90%</w:t>
            </w:r>
          </w:p>
        </w:tc>
        <w:tc>
          <w:tcPr>
            <w:tcW w:w="1370" w:type="dxa"/>
          </w:tcPr>
          <w:p w:rsidR="00B75233" w:rsidRDefault="00B75233">
            <w:pPr>
              <w:pStyle w:val="TableParagraph"/>
              <w:spacing w:before="9"/>
              <w:rPr>
                <w:rFonts w:ascii="Times New Roman"/>
                <w:sz w:val="20"/>
              </w:rPr>
            </w:pPr>
          </w:p>
          <w:p w:rsidR="00B75233" w:rsidRDefault="00153A98">
            <w:pPr>
              <w:pStyle w:val="TableParagraph"/>
              <w:ind w:left="42" w:right="6"/>
              <w:jc w:val="center"/>
              <w:rPr>
                <w:sz w:val="18"/>
              </w:rPr>
            </w:pPr>
            <w:r>
              <w:rPr>
                <w:sz w:val="18"/>
              </w:rPr>
              <w:t>≥90%</w:t>
            </w:r>
          </w:p>
        </w:tc>
        <w:tc>
          <w:tcPr>
            <w:tcW w:w="1370" w:type="dxa"/>
          </w:tcPr>
          <w:p w:rsidR="00B75233" w:rsidRDefault="00B75233">
            <w:pPr>
              <w:pStyle w:val="TableParagraph"/>
              <w:spacing w:before="9"/>
              <w:rPr>
                <w:rFonts w:ascii="Times New Roman"/>
                <w:sz w:val="20"/>
              </w:rPr>
            </w:pPr>
          </w:p>
          <w:p w:rsidR="00B75233" w:rsidRDefault="00153A98">
            <w:pPr>
              <w:pStyle w:val="TableParagraph"/>
              <w:ind w:left="38"/>
              <w:jc w:val="center"/>
              <w:rPr>
                <w:sz w:val="18"/>
              </w:rPr>
            </w:pPr>
            <w:r>
              <w:rPr>
                <w:w w:val="102"/>
                <w:sz w:val="18"/>
              </w:rPr>
              <w:t>9</w:t>
            </w:r>
          </w:p>
        </w:tc>
      </w:tr>
      <w:tr w:rsidR="00B75233">
        <w:trPr>
          <w:trHeight w:val="438"/>
        </w:trPr>
        <w:tc>
          <w:tcPr>
            <w:tcW w:w="799" w:type="dxa"/>
          </w:tcPr>
          <w:p w:rsidR="00B75233" w:rsidRDefault="00153A98">
            <w:pPr>
              <w:pStyle w:val="TableParagraph"/>
              <w:spacing w:before="117"/>
              <w:ind w:left="222"/>
              <w:rPr>
                <w:sz w:val="18"/>
              </w:rPr>
            </w:pPr>
            <w:r>
              <w:rPr>
                <w:sz w:val="18"/>
              </w:rPr>
              <w:t>总分</w:t>
            </w:r>
          </w:p>
        </w:tc>
        <w:tc>
          <w:tcPr>
            <w:tcW w:w="10468" w:type="dxa"/>
            <w:gridSpan w:val="6"/>
          </w:tcPr>
          <w:p w:rsidR="00B75233" w:rsidRDefault="00153A98">
            <w:pPr>
              <w:pStyle w:val="TableParagraph"/>
              <w:spacing w:before="117"/>
              <w:ind w:left="4997" w:right="4960"/>
              <w:jc w:val="center"/>
              <w:rPr>
                <w:sz w:val="18"/>
              </w:rPr>
            </w:pPr>
            <w:r>
              <w:rPr>
                <w:sz w:val="18"/>
              </w:rPr>
              <w:t>50.96</w:t>
            </w:r>
          </w:p>
        </w:tc>
      </w:tr>
      <w:tr w:rsidR="00B75233">
        <w:trPr>
          <w:trHeight w:val="1151"/>
        </w:trPr>
        <w:tc>
          <w:tcPr>
            <w:tcW w:w="799" w:type="dxa"/>
          </w:tcPr>
          <w:p w:rsidR="00B75233" w:rsidRDefault="00153A98">
            <w:pPr>
              <w:pStyle w:val="TableParagraph"/>
              <w:spacing w:before="133" w:line="237" w:lineRule="auto"/>
              <w:ind w:left="37" w:right="5"/>
              <w:jc w:val="center"/>
              <w:rPr>
                <w:sz w:val="18"/>
              </w:rPr>
            </w:pPr>
            <w:r>
              <w:rPr>
                <w:sz w:val="18"/>
              </w:rPr>
              <w:t>偏差大或目标未完成原因分析</w:t>
            </w:r>
          </w:p>
        </w:tc>
        <w:tc>
          <w:tcPr>
            <w:tcW w:w="10468" w:type="dxa"/>
            <w:gridSpan w:val="6"/>
          </w:tcPr>
          <w:p w:rsidR="00B75233" w:rsidRDefault="00B75233">
            <w:pPr>
              <w:pStyle w:val="TableParagraph"/>
              <w:spacing w:before="8"/>
              <w:rPr>
                <w:rFonts w:ascii="Times New Roman"/>
                <w:sz w:val="21"/>
              </w:rPr>
            </w:pPr>
          </w:p>
          <w:p w:rsidR="00B75233" w:rsidRDefault="00153A98">
            <w:pPr>
              <w:pStyle w:val="TableParagraph"/>
              <w:spacing w:line="235" w:lineRule="auto"/>
              <w:ind w:left="35" w:right="57" w:firstLine="278"/>
              <w:rPr>
                <w:sz w:val="18"/>
              </w:rPr>
            </w:pPr>
            <w:r>
              <w:rPr>
                <w:spacing w:val="-1"/>
                <w:sz w:val="18"/>
              </w:rPr>
              <w:t>2020</w:t>
            </w:r>
            <w:r>
              <w:rPr>
                <w:spacing w:val="-3"/>
                <w:sz w:val="18"/>
              </w:rPr>
              <w:t xml:space="preserve">年度项目绩效目标完成偏差较大，主要原因是因为突如其来的一场疫情，导致许多活动无法正常开展，如原计划开展年度 人防专业队综合训练演练、开展宣传教育活动等，因疫情原因上级部门为广大人民群众的健康安全考虑，不建议开展。市政府办  </w:t>
            </w:r>
            <w:proofErr w:type="gramStart"/>
            <w:r>
              <w:rPr>
                <w:spacing w:val="-3"/>
                <w:sz w:val="18"/>
              </w:rPr>
              <w:t>公厅下发</w:t>
            </w:r>
            <w:proofErr w:type="gramEnd"/>
            <w:r>
              <w:rPr>
                <w:spacing w:val="-3"/>
                <w:sz w:val="18"/>
              </w:rPr>
              <w:t>（武政办[2020]79号文，因疫情原因要求本年度为压减开支不得新增购置公务用车。</w:t>
            </w:r>
          </w:p>
        </w:tc>
      </w:tr>
      <w:tr w:rsidR="00B75233">
        <w:trPr>
          <w:trHeight w:val="1151"/>
        </w:trPr>
        <w:tc>
          <w:tcPr>
            <w:tcW w:w="799" w:type="dxa"/>
          </w:tcPr>
          <w:p w:rsidR="00B75233" w:rsidRDefault="00B75233">
            <w:pPr>
              <w:pStyle w:val="TableParagraph"/>
              <w:spacing w:before="8"/>
              <w:rPr>
                <w:rFonts w:ascii="Times New Roman"/>
                <w:sz w:val="21"/>
              </w:rPr>
            </w:pPr>
          </w:p>
          <w:p w:rsidR="00B75233" w:rsidRDefault="00153A98">
            <w:pPr>
              <w:pStyle w:val="TableParagraph"/>
              <w:spacing w:line="235" w:lineRule="auto"/>
              <w:ind w:left="37" w:right="5"/>
              <w:jc w:val="both"/>
              <w:rPr>
                <w:sz w:val="18"/>
              </w:rPr>
            </w:pPr>
            <w:r>
              <w:rPr>
                <w:sz w:val="18"/>
              </w:rPr>
              <w:t>改进措施及结果应用方案</w:t>
            </w:r>
          </w:p>
        </w:tc>
        <w:tc>
          <w:tcPr>
            <w:tcW w:w="10468" w:type="dxa"/>
            <w:gridSpan w:val="6"/>
          </w:tcPr>
          <w:p w:rsidR="00B75233" w:rsidRDefault="00B75233">
            <w:pPr>
              <w:pStyle w:val="TableParagraph"/>
              <w:rPr>
                <w:rFonts w:ascii="Times New Roman"/>
                <w:sz w:val="18"/>
              </w:rPr>
            </w:pPr>
          </w:p>
          <w:p w:rsidR="00B75233" w:rsidRDefault="00153A98">
            <w:pPr>
              <w:pStyle w:val="TableParagraph"/>
              <w:spacing w:before="154" w:line="237" w:lineRule="auto"/>
              <w:ind w:left="35" w:right="148" w:firstLine="184"/>
              <w:rPr>
                <w:sz w:val="18"/>
              </w:rPr>
            </w:pPr>
            <w:r>
              <w:rPr>
                <w:spacing w:val="-1"/>
                <w:sz w:val="18"/>
              </w:rPr>
              <w:t xml:space="preserve">2021年，将继续申报完成人防机动指挥车更换事宜。视疫情情况，择期开展年度人防专业队综合训练演练、群众防空组织综合 </w:t>
            </w:r>
            <w:r>
              <w:rPr>
                <w:spacing w:val="-2"/>
                <w:sz w:val="18"/>
              </w:rPr>
              <w:t>训练演练任务，完成年度训练目标。视疫情情况，择期开展年度人防知识普及宣传教育活动，完成人防“五进”宣传教育工作。</w:t>
            </w:r>
          </w:p>
        </w:tc>
      </w:tr>
      <w:tr w:rsidR="00B75233">
        <w:trPr>
          <w:trHeight w:val="1151"/>
        </w:trPr>
        <w:tc>
          <w:tcPr>
            <w:tcW w:w="799" w:type="dxa"/>
          </w:tcPr>
          <w:p w:rsidR="00B75233" w:rsidRDefault="00B75233">
            <w:pPr>
              <w:pStyle w:val="TableParagraph"/>
              <w:spacing w:before="8"/>
              <w:rPr>
                <w:rFonts w:ascii="Times New Roman"/>
                <w:sz w:val="21"/>
              </w:rPr>
            </w:pPr>
          </w:p>
          <w:p w:rsidR="00B75233" w:rsidRDefault="00153A98">
            <w:pPr>
              <w:pStyle w:val="TableParagraph"/>
              <w:spacing w:line="235" w:lineRule="auto"/>
              <w:ind w:left="37" w:right="5"/>
              <w:jc w:val="both"/>
              <w:rPr>
                <w:sz w:val="18"/>
              </w:rPr>
            </w:pPr>
            <w:r>
              <w:rPr>
                <w:sz w:val="18"/>
              </w:rPr>
              <w:t>单位主要负责人签批意见</w:t>
            </w:r>
          </w:p>
        </w:tc>
        <w:tc>
          <w:tcPr>
            <w:tcW w:w="10468" w:type="dxa"/>
            <w:gridSpan w:val="6"/>
          </w:tcPr>
          <w:p w:rsidR="00B75233" w:rsidRDefault="00B75233">
            <w:pPr>
              <w:pStyle w:val="TableParagraph"/>
              <w:rPr>
                <w:rFonts w:ascii="Times New Roman"/>
                <w:sz w:val="18"/>
              </w:rPr>
            </w:pPr>
          </w:p>
          <w:p w:rsidR="00B75233" w:rsidRDefault="00B75233">
            <w:pPr>
              <w:pStyle w:val="TableParagraph"/>
              <w:rPr>
                <w:rFonts w:ascii="Times New Roman"/>
                <w:sz w:val="23"/>
              </w:rPr>
            </w:pPr>
          </w:p>
          <w:p w:rsidR="00B75233" w:rsidRDefault="00153A98">
            <w:pPr>
              <w:pStyle w:val="TableParagraph"/>
              <w:ind w:right="2285"/>
              <w:jc w:val="right"/>
              <w:rPr>
                <w:sz w:val="18"/>
              </w:rPr>
            </w:pPr>
            <w:r>
              <w:rPr>
                <w:sz w:val="18"/>
              </w:rPr>
              <w:t>签名：年月日</w:t>
            </w:r>
          </w:p>
        </w:tc>
      </w:tr>
    </w:tbl>
    <w:p w:rsidR="00B75233" w:rsidRDefault="00153A98">
      <w:pPr>
        <w:pStyle w:val="a3"/>
        <w:spacing w:before="38"/>
        <w:ind w:left="153"/>
      </w:pPr>
      <w:r>
        <w:rPr>
          <w:w w:val="105"/>
        </w:rPr>
        <w:t>备注：</w:t>
      </w:r>
    </w:p>
    <w:p w:rsidR="00B75233" w:rsidRDefault="00153A98">
      <w:pPr>
        <w:pStyle w:val="a4"/>
        <w:numPr>
          <w:ilvl w:val="0"/>
          <w:numId w:val="33"/>
        </w:numPr>
        <w:tabs>
          <w:tab w:val="left" w:pos="659"/>
        </w:tabs>
        <w:spacing w:before="126"/>
        <w:ind w:hanging="170"/>
        <w:rPr>
          <w:sz w:val="16"/>
        </w:rPr>
      </w:pPr>
      <w:r>
        <w:rPr>
          <w:w w:val="105"/>
          <w:sz w:val="16"/>
        </w:rPr>
        <w:t>预算执行情况口径：预算数为调整后财政资金总额（包括上年结余结转），执行数为资金使用单位财政资金实际支出数。</w:t>
      </w:r>
    </w:p>
    <w:p w:rsidR="00B75233" w:rsidRDefault="00153A98">
      <w:pPr>
        <w:pStyle w:val="a4"/>
        <w:numPr>
          <w:ilvl w:val="0"/>
          <w:numId w:val="33"/>
        </w:numPr>
        <w:tabs>
          <w:tab w:val="left" w:pos="659"/>
        </w:tabs>
        <w:spacing w:before="143"/>
        <w:ind w:hanging="170"/>
        <w:rPr>
          <w:sz w:val="16"/>
        </w:rPr>
      </w:pPr>
      <w:r>
        <w:rPr>
          <w:w w:val="105"/>
          <w:sz w:val="16"/>
        </w:rPr>
        <w:t>定量指标完成数汇总原则：绝对值直接累加计算，相对值按照资金额度加权平均计算。定量指标计分原则：正向指标（即目标值为≥X,得分=权重</w:t>
      </w:r>
    </w:p>
    <w:p w:rsidR="00B75233" w:rsidRDefault="00153A98">
      <w:pPr>
        <w:pStyle w:val="a3"/>
        <w:spacing w:before="1"/>
        <w:ind w:left="153"/>
      </w:pPr>
      <w:r>
        <w:rPr>
          <w:w w:val="105"/>
        </w:rPr>
        <w:t>*B/A,反向指标（即目标值为≤X,得分=权重*A/B）,得分不得突破权重总额。定量指标先汇总完成数，再计算得分。</w:t>
      </w:r>
    </w:p>
    <w:p w:rsidR="00B75233" w:rsidRDefault="00153A98">
      <w:pPr>
        <w:pStyle w:val="a4"/>
        <w:numPr>
          <w:ilvl w:val="0"/>
          <w:numId w:val="33"/>
        </w:numPr>
        <w:tabs>
          <w:tab w:val="left" w:pos="659"/>
        </w:tabs>
        <w:spacing w:before="102"/>
        <w:ind w:hanging="170"/>
        <w:rPr>
          <w:sz w:val="16"/>
        </w:rPr>
      </w:pPr>
      <w:r>
        <w:rPr>
          <w:w w:val="105"/>
          <w:sz w:val="16"/>
        </w:rPr>
        <w:t>定性指标计分原则：达成预期指标、部分达成预期指标并具有一定效果、未达成预期指标且效果较差三档，分別按照该指标对应分值区间100-80%</w:t>
      </w:r>
    </w:p>
    <w:p w:rsidR="00B75233" w:rsidRDefault="00153A98">
      <w:pPr>
        <w:pStyle w:val="a3"/>
        <w:spacing w:before="2" w:line="326" w:lineRule="auto"/>
        <w:ind w:left="489" w:right="3392" w:hanging="336"/>
      </w:pPr>
      <w:r>
        <w:rPr>
          <w:w w:val="105"/>
        </w:rPr>
        <w:t>（含80%）、80-50</w:t>
      </w:r>
      <w:r>
        <w:rPr>
          <w:spacing w:val="-20"/>
          <w:w w:val="105"/>
        </w:rPr>
        <w:t xml:space="preserve">% </w:t>
      </w:r>
      <w:r>
        <w:rPr>
          <w:w w:val="105"/>
        </w:rPr>
        <w:t>（含50%</w:t>
      </w:r>
      <w:r>
        <w:rPr>
          <w:spacing w:val="-14"/>
          <w:w w:val="105"/>
        </w:rPr>
        <w:t xml:space="preserve">)、 </w:t>
      </w:r>
      <w:r>
        <w:rPr>
          <w:w w:val="105"/>
        </w:rPr>
        <w:t>50-0</w:t>
      </w:r>
      <w:r>
        <w:rPr>
          <w:spacing w:val="-6"/>
          <w:w w:val="105"/>
        </w:rPr>
        <w:t>% 合理确定分值。汇总时，以资金额度为权重，对分值进行加权平均计算。4.基于经济性和必要性等因素考虑，满意度指标暂可不</w:t>
      </w:r>
      <w:proofErr w:type="gramStart"/>
      <w:r>
        <w:rPr>
          <w:spacing w:val="-6"/>
          <w:w w:val="105"/>
        </w:rPr>
        <w:t>作为必评指标</w:t>
      </w:r>
      <w:proofErr w:type="gramEnd"/>
      <w:r>
        <w:rPr>
          <w:spacing w:val="-6"/>
          <w:w w:val="105"/>
        </w:rPr>
        <w:t>。</w:t>
      </w:r>
    </w:p>
    <w:sectPr w:rsidR="00B75233">
      <w:headerReference w:type="default" r:id="rId97"/>
      <w:footerReference w:type="default" r:id="rId98"/>
      <w:pgSz w:w="11910" w:h="16840"/>
      <w:pgMar w:top="1580" w:right="0" w:bottom="280" w:left="140"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0807" w:rsidRDefault="000C0807">
      <w:r>
        <w:separator/>
      </w:r>
    </w:p>
  </w:endnote>
  <w:endnote w:type="continuationSeparator" w:id="0">
    <w:p w:rsidR="000C0807" w:rsidRDefault="000C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680768" behindDoc="1" locked="0" layoutInCell="1" allowOverlap="1">
              <wp:simplePos x="0" y="0"/>
              <wp:positionH relativeFrom="page">
                <wp:posOffset>812800</wp:posOffset>
              </wp:positionH>
              <wp:positionV relativeFrom="page">
                <wp:posOffset>10219055</wp:posOffset>
              </wp:positionV>
              <wp:extent cx="3107690" cy="123190"/>
              <wp:effectExtent l="0" t="0" r="0" b="0"/>
              <wp:wrapNone/>
              <wp:docPr id="78" name="文本框 22"/>
              <wp:cNvGraphicFramePr/>
              <a:graphic xmlns:a="http://schemas.openxmlformats.org/drawingml/2006/main">
                <a:graphicData uri="http://schemas.microsoft.com/office/word/2010/wordprocessingShape">
                  <wps:wsp>
                    <wps:cNvSpPr txBox="1"/>
                    <wps:spPr>
                      <a:xfrm>
                        <a:off x="0" y="0"/>
                        <a:ext cx="3107690" cy="123190"/>
                      </a:xfrm>
                      <a:prstGeom prst="rect">
                        <a:avLst/>
                      </a:prstGeom>
                      <a:noFill/>
                      <a:ln>
                        <a:noFill/>
                      </a:ln>
                    </wps:spPr>
                    <wps:txbx>
                      <w:txbxContent>
                        <w:p w:rsidR="00153A98" w:rsidRDefault="00153A98">
                          <w:pPr>
                            <w:spacing w:before="2" w:line="192" w:lineRule="exact"/>
                            <w:ind w:left="20"/>
                            <w:rPr>
                              <w:sz w:val="15"/>
                            </w:rPr>
                          </w:pPr>
                          <w:r>
                            <w:rPr>
                              <w:sz w:val="15"/>
                            </w:rPr>
                            <w:t>4.基于经济性和必要性等因素考虑，满意度指标暂可不</w:t>
                          </w:r>
                          <w:proofErr w:type="gramStart"/>
                          <w:r>
                            <w:rPr>
                              <w:sz w:val="15"/>
                            </w:rPr>
                            <w:t>作为必评指标</w:t>
                          </w:r>
                          <w:proofErr w:type="gramEnd"/>
                          <w:r>
                            <w:rPr>
                              <w:sz w:val="15"/>
                            </w:rPr>
                            <w:t>。</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098" type="#_x0000_t202" style="position:absolute;margin-left:64pt;margin-top:804.65pt;width:244.7pt;height:9.7pt;z-index:-2516357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" filled="f" stroked="f">
              <v:textbox inset="0,0,0,0">
                <w:txbxContent>
                  <w:p w:rsidR="00153A98" w:rsidRDefault="00153A98">
                    <w:pPr>
                      <w:spacing w:before="2" w:line="192" w:lineRule="exact"/>
                      <w:ind w:left="20"/>
                      <w:rPr>
                        <w:sz w:val="15"/>
                      </w:rPr>
                    </w:pPr>
                    <w:r>
                      <w:rPr>
                        <w:sz w:val="15"/>
                      </w:rPr>
                      <w:t>4.基于经济性和必要性等因素考虑，满意度指标暂可不</w:t>
                    </w:r>
                    <w:proofErr w:type="gramStart"/>
                    <w:r>
                      <w:rPr>
                        <w:sz w:val="15"/>
                      </w:rPr>
                      <w:t>作为必评指标</w:t>
                    </w:r>
                    <w:proofErr w:type="gramEnd"/>
                    <w:r>
                      <w:rPr>
                        <w:sz w:val="15"/>
                      </w:rPr>
                      <w:t>。</w:t>
                    </w:r>
                  </w:p>
                </w:txbxContent>
              </v:textbox>
              <w10:wrap anchorx="page" anchory="page"/>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681792" behindDoc="1" locked="0" layoutInCell="1" allowOverlap="1">
              <wp:simplePos x="0" y="0"/>
              <wp:positionH relativeFrom="page">
                <wp:posOffset>378460</wp:posOffset>
              </wp:positionH>
              <wp:positionV relativeFrom="page">
                <wp:posOffset>9773285</wp:posOffset>
              </wp:positionV>
              <wp:extent cx="6798310" cy="448945"/>
              <wp:effectExtent l="0" t="0" r="0" b="0"/>
              <wp:wrapNone/>
              <wp:docPr id="79" name="文本框 23"/>
              <wp:cNvGraphicFramePr/>
              <a:graphic xmlns:a="http://schemas.openxmlformats.org/drawingml/2006/main">
                <a:graphicData uri="http://schemas.microsoft.com/office/word/2010/wordprocessingShape">
                  <wps:wsp>
                    <wps:cNvSpPr txBox="1"/>
                    <wps:spPr>
                      <a:xfrm>
                        <a:off x="0" y="0"/>
                        <a:ext cx="6798310" cy="448945"/>
                      </a:xfrm>
                      <a:prstGeom prst="rect">
                        <a:avLst/>
                      </a:prstGeom>
                      <a:noFill/>
                      <a:ln>
                        <a:noFill/>
                      </a:ln>
                    </wps:spPr>
                    <wps:txbx>
                      <w:txbxContent>
                        <w:p w:rsidR="00153A98" w:rsidRDefault="00153A98">
                          <w:pPr>
                            <w:spacing w:line="210" w:lineRule="exact"/>
                            <w:ind w:left="360"/>
                            <w:rPr>
                              <w:sz w:val="17"/>
                            </w:rPr>
                          </w:pPr>
                          <w:r>
                            <w:rPr>
                              <w:spacing w:val="-1"/>
                              <w:sz w:val="17"/>
                            </w:rPr>
                            <w:t>3.定性指标计分原则：达成预期指标、部分达成预期指标并具有一定效果、未达成预期指标且效果较差三档，分別按照该指标对应分值区间</w:t>
                          </w:r>
                        </w:p>
                        <w:p w:rsidR="00153A98" w:rsidRDefault="00153A98">
                          <w:pPr>
                            <w:spacing w:line="214" w:lineRule="exact"/>
                            <w:ind w:left="20"/>
                            <w:rPr>
                              <w:sz w:val="17"/>
                            </w:rPr>
                          </w:pPr>
                          <w:r>
                            <w:rPr>
                              <w:sz w:val="17"/>
                            </w:rPr>
                            <w:t>100-80% （含80%）、80-50% （含50%)、 50-0% 合理确定分值。汇总时，以资金额度为权重，对分值进行加权平均计算。</w:t>
                          </w:r>
                        </w:p>
                        <w:p w:rsidR="00153A98" w:rsidRDefault="00153A98">
                          <w:pPr>
                            <w:spacing w:before="68" w:line="214" w:lineRule="exact"/>
                            <w:ind w:left="360"/>
                            <w:rPr>
                              <w:sz w:val="17"/>
                            </w:rPr>
                          </w:pPr>
                          <w:r>
                            <w:rPr>
                              <w:sz w:val="17"/>
                            </w:rPr>
                            <w:t>4.基于经济性和必要性等因素考虑，满意度指标暂可不</w:t>
                          </w:r>
                          <w:proofErr w:type="gramStart"/>
                          <w:r>
                            <w:rPr>
                              <w:sz w:val="17"/>
                            </w:rPr>
                            <w:t>作为必评指标</w:t>
                          </w:r>
                          <w:proofErr w:type="gramEnd"/>
                          <w:r>
                            <w:rPr>
                              <w:sz w:val="17"/>
                            </w:rPr>
                            <w:t>。</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099" type="#_x0000_t202" style="position:absolute;margin-left:29.8pt;margin-top:769.55pt;width:535.3pt;height:35.35pt;z-index:-2516346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" filled="f" stroked="f">
              <v:textbox inset="0,0,0,0">
                <w:txbxContent>
                  <w:p w:rsidR="00153A98" w:rsidRDefault="00153A98">
                    <w:pPr>
                      <w:spacing w:line="210" w:lineRule="exact"/>
                      <w:ind w:left="360"/>
                      <w:rPr>
                        <w:sz w:val="17"/>
                      </w:rPr>
                    </w:pPr>
                    <w:r>
                      <w:rPr>
                        <w:spacing w:val="-1"/>
                        <w:sz w:val="17"/>
                      </w:rPr>
                      <w:t>3.定性指标计分原则：达成预期指标、部分达成预期指标并具有一定效果、未达成预期指标且效果较差三档，分別按照该指标对应分值区间</w:t>
                    </w:r>
                  </w:p>
                  <w:p w:rsidR="00153A98" w:rsidRDefault="00153A98">
                    <w:pPr>
                      <w:spacing w:line="214" w:lineRule="exact"/>
                      <w:ind w:left="20"/>
                      <w:rPr>
                        <w:sz w:val="17"/>
                      </w:rPr>
                    </w:pPr>
                    <w:r>
                      <w:rPr>
                        <w:sz w:val="17"/>
                      </w:rPr>
                      <w:t>100-80% （含80%）、80-50% （含50%)、 50-0% 合理确定分值。汇总时，以资金额度为权重，对分值进行加权平均计算。</w:t>
                    </w:r>
                  </w:p>
                  <w:p w:rsidR="00153A98" w:rsidRDefault="00153A98">
                    <w:pPr>
                      <w:spacing w:before="68" w:line="214" w:lineRule="exact"/>
                      <w:ind w:left="360"/>
                      <w:rPr>
                        <w:sz w:val="17"/>
                      </w:rPr>
                    </w:pPr>
                    <w:r>
                      <w:rPr>
                        <w:sz w:val="17"/>
                      </w:rPr>
                      <w:t>4.基于经济性和必要性等因素考虑，满意度指标暂可不</w:t>
                    </w:r>
                    <w:proofErr w:type="gramStart"/>
                    <w:r>
                      <w:rPr>
                        <w:sz w:val="17"/>
                      </w:rPr>
                      <w:t>作为必评指标</w:t>
                    </w:r>
                    <w:proofErr w:type="gramEnd"/>
                    <w:r>
                      <w:rPr>
                        <w:sz w:val="17"/>
                      </w:rPr>
                      <w:t>。</w:t>
                    </w:r>
                  </w:p>
                </w:txbxContent>
              </v:textbox>
              <w10:wrap anchorx="page" anchory="page"/>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682816" behindDoc="1" locked="0" layoutInCell="1" allowOverlap="1">
              <wp:simplePos x="0" y="0"/>
              <wp:positionH relativeFrom="page">
                <wp:posOffset>369570</wp:posOffset>
              </wp:positionH>
              <wp:positionV relativeFrom="page">
                <wp:posOffset>9712325</wp:posOffset>
              </wp:positionV>
              <wp:extent cx="6943090" cy="457200"/>
              <wp:effectExtent l="0" t="0" r="0" b="0"/>
              <wp:wrapNone/>
              <wp:docPr id="80" name="文本框 24"/>
              <wp:cNvGraphicFramePr/>
              <a:graphic xmlns:a="http://schemas.openxmlformats.org/drawingml/2006/main">
                <a:graphicData uri="http://schemas.microsoft.com/office/word/2010/wordprocessingShape">
                  <wps:wsp>
                    <wps:cNvSpPr txBox="1"/>
                    <wps:spPr>
                      <a:xfrm>
                        <a:off x="0" y="0"/>
                        <a:ext cx="6943090" cy="457200"/>
                      </a:xfrm>
                      <a:prstGeom prst="rect">
                        <a:avLst/>
                      </a:prstGeom>
                      <a:noFill/>
                      <a:ln>
                        <a:noFill/>
                      </a:ln>
                    </wps:spPr>
                    <wps:txbx>
                      <w:txbxContent>
                        <w:p w:rsidR="00153A98" w:rsidRDefault="00153A98">
                          <w:pPr>
                            <w:spacing w:line="215" w:lineRule="exact"/>
                            <w:ind w:left="370"/>
                            <w:rPr>
                              <w:sz w:val="17"/>
                            </w:rPr>
                          </w:pPr>
                          <w:r>
                            <w:rPr>
                              <w:sz w:val="17"/>
                            </w:rPr>
                            <w:t>3.定性指标计分原则：达成预期指标、部分达成预期指标并具有一定效果、未达成预期指标且效果较差三档，分別按照该指标对应分值区间</w:t>
                          </w:r>
                        </w:p>
                        <w:p w:rsidR="00153A98" w:rsidRDefault="00153A98">
                          <w:pPr>
                            <w:spacing w:line="217" w:lineRule="exact"/>
                            <w:ind w:left="20"/>
                            <w:rPr>
                              <w:sz w:val="17"/>
                            </w:rPr>
                          </w:pPr>
                          <w:r>
                            <w:rPr>
                              <w:sz w:val="17"/>
                            </w:rPr>
                            <w:t>100-80% （含80%）、80-50% （含50%)、 50-0% 合理确定分值。汇总时，以资金额度为权重，对分值进行加权平均计算。</w:t>
                          </w:r>
                        </w:p>
                        <w:p w:rsidR="00153A98" w:rsidRDefault="00153A98">
                          <w:pPr>
                            <w:spacing w:before="73" w:line="214" w:lineRule="exact"/>
                            <w:ind w:left="370"/>
                            <w:rPr>
                              <w:sz w:val="17"/>
                            </w:rPr>
                          </w:pPr>
                          <w:r>
                            <w:rPr>
                              <w:sz w:val="17"/>
                            </w:rPr>
                            <w:t>4.基于经济性和必要性等因素考虑，满意度指标暂可不</w:t>
                          </w:r>
                          <w:proofErr w:type="gramStart"/>
                          <w:r>
                            <w:rPr>
                              <w:sz w:val="17"/>
                            </w:rPr>
                            <w:t>作为必评指标</w:t>
                          </w:r>
                          <w:proofErr w:type="gramEnd"/>
                          <w:r>
                            <w:rPr>
                              <w:sz w:val="17"/>
                            </w:rPr>
                            <w:t>。</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100" type="#_x0000_t202" style="position:absolute;margin-left:29.1pt;margin-top:764.75pt;width:546.7pt;height:36pt;z-index:-2516336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" filled="f" stroked="f">
              <v:textbox inset="0,0,0,0">
                <w:txbxContent>
                  <w:p w:rsidR="00153A98" w:rsidRDefault="00153A98">
                    <w:pPr>
                      <w:spacing w:line="215" w:lineRule="exact"/>
                      <w:ind w:left="370"/>
                      <w:rPr>
                        <w:sz w:val="17"/>
                      </w:rPr>
                    </w:pPr>
                    <w:r>
                      <w:rPr>
                        <w:sz w:val="17"/>
                      </w:rPr>
                      <w:t>3.定性指标计分原则：达成预期指标、部分达成预期指标并具有一定效果、未达成预期指标且效果较差三档，分別按照该指标对应分值区间</w:t>
                    </w:r>
                  </w:p>
                  <w:p w:rsidR="00153A98" w:rsidRDefault="00153A98">
                    <w:pPr>
                      <w:spacing w:line="217" w:lineRule="exact"/>
                      <w:ind w:left="20"/>
                      <w:rPr>
                        <w:sz w:val="17"/>
                      </w:rPr>
                    </w:pPr>
                    <w:r>
                      <w:rPr>
                        <w:sz w:val="17"/>
                      </w:rPr>
                      <w:t>100-80% （含80%）、80-50% （含50%)、 50-0% 合理确定分值。汇总时，以资金额度为权重，对分值进行加权平均计算。</w:t>
                    </w:r>
                  </w:p>
                  <w:p w:rsidR="00153A98" w:rsidRDefault="00153A98">
                    <w:pPr>
                      <w:spacing w:before="73" w:line="214" w:lineRule="exact"/>
                      <w:ind w:left="370"/>
                      <w:rPr>
                        <w:sz w:val="17"/>
                      </w:rPr>
                    </w:pPr>
                    <w:r>
                      <w:rPr>
                        <w:sz w:val="17"/>
                      </w:rPr>
                      <w:t>4.基于经济性和必要性等因素考虑，满意度指标暂可不</w:t>
                    </w:r>
                    <w:proofErr w:type="gramStart"/>
                    <w:r>
                      <w:rPr>
                        <w:sz w:val="17"/>
                      </w:rPr>
                      <w:t>作为必评指标</w:t>
                    </w:r>
                    <w:proofErr w:type="gramEnd"/>
                    <w:r>
                      <w:rPr>
                        <w:sz w:val="17"/>
                      </w:rPr>
                      <w:t>。</w:t>
                    </w:r>
                  </w:p>
                </w:txbxContent>
              </v:textbox>
              <w10:wrap anchorx="page" anchory="page"/>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660288" behindDoc="1" locked="0" layoutInCell="1" allowOverlap="1">
              <wp:simplePos x="0" y="0"/>
              <wp:positionH relativeFrom="page">
                <wp:posOffset>588645</wp:posOffset>
              </wp:positionH>
              <wp:positionV relativeFrom="page">
                <wp:posOffset>9734550</wp:posOffset>
              </wp:positionV>
              <wp:extent cx="5589270" cy="128905"/>
              <wp:effectExtent l="0" t="0" r="0" b="0"/>
              <wp:wrapNone/>
              <wp:docPr id="58" name="文本框 2"/>
              <wp:cNvGraphicFramePr/>
              <a:graphic xmlns:a="http://schemas.openxmlformats.org/drawingml/2006/main">
                <a:graphicData uri="http://schemas.microsoft.com/office/word/2010/wordprocessingShape">
                  <wps:wsp>
                    <wps:cNvSpPr txBox="1"/>
                    <wps:spPr>
                      <a:xfrm>
                        <a:off x="0" y="0"/>
                        <a:ext cx="5589270" cy="128905"/>
                      </a:xfrm>
                      <a:prstGeom prst="rect">
                        <a:avLst/>
                      </a:prstGeom>
                      <a:noFill/>
                      <a:ln>
                        <a:noFill/>
                      </a:ln>
                    </wps:spPr>
                    <wps:txbx>
                      <w:txbxContent>
                        <w:p w:rsidR="00153A98" w:rsidRDefault="00153A98">
                          <w:pPr>
                            <w:pStyle w:val="a3"/>
                            <w:spacing w:line="203" w:lineRule="exact"/>
                            <w:ind w:left="20"/>
                          </w:pPr>
                          <w:r>
                            <w:t>分=权重*B/A,反向指标（即目标值为≤X,得分=权重*A/B）,得分不得突破权重总额。定量指标先汇总完成数，再计算得分。</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082" type="#_x0000_t202" style="position:absolute;margin-left:46.35pt;margin-top:766.5pt;width:440.1pt;height:10.15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" filled="f" stroked="f">
              <v:textbox inset="0,0,0,0">
                <w:txbxContent>
                  <w:p w:rsidR="00153A98" w:rsidRDefault="00153A98">
                    <w:pPr>
                      <w:pStyle w:val="a3"/>
                      <w:spacing w:line="203" w:lineRule="exact"/>
                      <w:ind w:left="20"/>
                    </w:pPr>
                    <w:r>
                      <w:t>分=权重*B/A,反向指标（即目标值为≤X,得分=权重*A/B）,得分不得突破权重总额。定量指标先汇总完成数，再计算得分。</w:t>
                    </w:r>
                  </w:p>
                </w:txbxContent>
              </v:textbox>
              <w10:wrap anchorx="page" anchory="page"/>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692032" behindDoc="1" locked="0" layoutInCell="1" allowOverlap="1">
              <wp:simplePos x="0" y="0"/>
              <wp:positionH relativeFrom="page">
                <wp:posOffset>694055</wp:posOffset>
              </wp:positionH>
              <wp:positionV relativeFrom="page">
                <wp:posOffset>7726045</wp:posOffset>
              </wp:positionV>
              <wp:extent cx="6094095" cy="880110"/>
              <wp:effectExtent l="0" t="0" r="0" b="0"/>
              <wp:wrapNone/>
              <wp:docPr id="89" name="文本框 33"/>
              <wp:cNvGraphicFramePr/>
              <a:graphic xmlns:a="http://schemas.openxmlformats.org/drawingml/2006/main">
                <a:graphicData uri="http://schemas.microsoft.com/office/word/2010/wordprocessingShape">
                  <wps:wsp>
                    <wps:cNvSpPr txBox="1"/>
                    <wps:spPr>
                      <a:xfrm>
                        <a:off x="0" y="0"/>
                        <a:ext cx="6094095" cy="880110"/>
                      </a:xfrm>
                      <a:prstGeom prst="rect">
                        <a:avLst/>
                      </a:prstGeom>
                      <a:noFill/>
                      <a:ln>
                        <a:noFill/>
                      </a:ln>
                    </wps:spPr>
                    <wps:txbx>
                      <w:txbxContent>
                        <w:p w:rsidR="00153A98" w:rsidRDefault="00153A98">
                          <w:pPr>
                            <w:pStyle w:val="a3"/>
                            <w:spacing w:line="198" w:lineRule="exact"/>
                            <w:ind w:left="20"/>
                          </w:pPr>
                          <w:r>
                            <w:t>备注：</w:t>
                          </w:r>
                        </w:p>
                        <w:p w:rsidR="00153A98" w:rsidRDefault="00153A98">
                          <w:pPr>
                            <w:pStyle w:val="a3"/>
                            <w:spacing w:line="197" w:lineRule="exact"/>
                            <w:ind w:left="20"/>
                          </w:pPr>
                          <w:r>
                            <w:t>1.预算执行情况口径：预算数为调整后财政资金总额（包括上年结余结转），执行数为资金使用单位财政资金实际支出数。</w:t>
                          </w:r>
                        </w:p>
                        <w:p w:rsidR="00153A98" w:rsidRDefault="00153A98">
                          <w:pPr>
                            <w:pStyle w:val="a3"/>
                            <w:spacing w:line="232" w:lineRule="auto"/>
                            <w:ind w:left="20" w:right="18"/>
                          </w:pPr>
                          <w:r>
                            <w:rPr>
                              <w:spacing w:val="-1"/>
                            </w:rPr>
                            <w:t>2.定量指标完成数汇总原则：绝对值直接累加计算，相对值按照资金额度加权平均计算。定量指标计分原则：正向指标</w:t>
                          </w:r>
                          <w:r>
                            <w:t>（</w:t>
                          </w:r>
                          <w:r>
                            <w:rPr>
                              <w:spacing w:val="-1"/>
                            </w:rPr>
                            <w:t>即目标值为</w:t>
                          </w:r>
                          <w:r>
                            <w:t>≥X, 得分=权重*B/A），反向指标（即目标值为≤X，得分=权重*A/B）</w:t>
                          </w:r>
                          <w:r>
                            <w:rPr>
                              <w:spacing w:val="-1"/>
                            </w:rPr>
                            <w:t>，得分不得突破权重总额。定量指标先汇总完成数，再计算得分。</w:t>
                          </w:r>
                        </w:p>
                        <w:p w:rsidR="00153A98" w:rsidRDefault="00153A98">
                          <w:pPr>
                            <w:pStyle w:val="a3"/>
                            <w:spacing w:line="230" w:lineRule="auto"/>
                            <w:ind w:left="20" w:right="19"/>
                          </w:pPr>
                          <w:r>
                            <w:rPr>
                              <w:spacing w:val="-1"/>
                            </w:rPr>
                            <w:t>3.定性指标计分原则：达成预期指标、部分达成预期指标并具有一定效果、未达成预期指标且效果较差三档，分别按照该指标对应分值区间100-80%（含80%）、80-50%（含50%）、50-0%</w:t>
                          </w:r>
                          <w:r>
                            <w:rPr>
                              <w:spacing w:val="-3"/>
                            </w:rPr>
                            <w:t>合理确定分值。汇总时，以资金额度为权重，对分值进行加权平均计算。</w:t>
                          </w:r>
                        </w:p>
                        <w:p w:rsidR="00153A98" w:rsidRDefault="00153A98">
                          <w:pPr>
                            <w:pStyle w:val="a3"/>
                            <w:spacing w:line="199" w:lineRule="exact"/>
                            <w:ind w:left="20"/>
                          </w:pPr>
                          <w:r>
                            <w:t>4.基于经济性和必要性等因素考虑，满意度指标暂可不</w:t>
                          </w:r>
                          <w:proofErr w:type="gramStart"/>
                          <w:r>
                            <w:t>作为必评指标</w:t>
                          </w:r>
                          <w:proofErr w:type="gramEnd"/>
                          <w:r>
                            <w:t>。</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109" type="#_x0000_t202" style="position:absolute;margin-left:54.65pt;margin-top:608.35pt;width:479.85pt;height:69.3pt;z-index:-2516244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" filled="f" stroked="f">
              <v:textbox inset="0,0,0,0">
                <w:txbxContent>
                  <w:p w:rsidR="00153A98" w:rsidRDefault="00153A98">
                    <w:pPr>
                      <w:pStyle w:val="a3"/>
                      <w:spacing w:line="198" w:lineRule="exact"/>
                      <w:ind w:left="20"/>
                    </w:pPr>
                    <w:r>
                      <w:t>备注：</w:t>
                    </w:r>
                  </w:p>
                  <w:p w:rsidR="00153A98" w:rsidRDefault="00153A98">
                    <w:pPr>
                      <w:pStyle w:val="a3"/>
                      <w:spacing w:line="197" w:lineRule="exact"/>
                      <w:ind w:left="20"/>
                    </w:pPr>
                    <w:r>
                      <w:t>1.预算执行情况口径：预算数为调整后财政资金总额（包括上年结余结转），执行数为资金使用单位财政资金实际支出数。</w:t>
                    </w:r>
                  </w:p>
                  <w:p w:rsidR="00153A98" w:rsidRDefault="00153A98">
                    <w:pPr>
                      <w:pStyle w:val="a3"/>
                      <w:spacing w:line="232" w:lineRule="auto"/>
                      <w:ind w:left="20" w:right="18"/>
                    </w:pPr>
                    <w:r>
                      <w:rPr>
                        <w:spacing w:val="-1"/>
                      </w:rPr>
                      <w:t>2.定量指标完成数汇总原则：绝对值直接累加计算，相对值按照资金额度加权平均计算。定量指标计分原则：正向指标</w:t>
                    </w:r>
                    <w:r>
                      <w:t>（</w:t>
                    </w:r>
                    <w:r>
                      <w:rPr>
                        <w:spacing w:val="-1"/>
                      </w:rPr>
                      <w:t>即目标值为</w:t>
                    </w:r>
                    <w:r>
                      <w:t>≥X, 得分=权重*B/A），反向指标（即目标值为≤X，得分=权重*A/B）</w:t>
                    </w:r>
                    <w:r>
                      <w:rPr>
                        <w:spacing w:val="-1"/>
                      </w:rPr>
                      <w:t>，得分不得突破权重总额。定量指标先汇总完成数，再计算得分。</w:t>
                    </w:r>
                  </w:p>
                  <w:p w:rsidR="00153A98" w:rsidRDefault="00153A98">
                    <w:pPr>
                      <w:pStyle w:val="a3"/>
                      <w:spacing w:line="230" w:lineRule="auto"/>
                      <w:ind w:left="20" w:right="19"/>
                    </w:pPr>
                    <w:r>
                      <w:rPr>
                        <w:spacing w:val="-1"/>
                      </w:rPr>
                      <w:t>3.定性指标计分原则：达成预期指标、部分达成预期指标并具有一定效果、未达成预期指标且效果较差三档，分别按照该指标对应分值区间100-80%（含80%）、80-50%（含50%）、50-0%</w:t>
                    </w:r>
                    <w:r>
                      <w:rPr>
                        <w:spacing w:val="-3"/>
                      </w:rPr>
                      <w:t>合理确定分值。汇总时，以资金额度为权重，对分值进行加权平均计算。</w:t>
                    </w:r>
                  </w:p>
                  <w:p w:rsidR="00153A98" w:rsidRDefault="00153A98">
                    <w:pPr>
                      <w:pStyle w:val="a3"/>
                      <w:spacing w:line="199" w:lineRule="exact"/>
                      <w:ind w:left="20"/>
                    </w:pPr>
                    <w:r>
                      <w:t>4.基于经济性和必要性等因素考虑，满意度指标暂可不</w:t>
                    </w:r>
                    <w:proofErr w:type="gramStart"/>
                    <w:r>
                      <w:t>作为必评指标</w:t>
                    </w:r>
                    <w:proofErr w:type="gramEnd"/>
                    <w:r>
                      <w:t>。</w:t>
                    </w:r>
                  </w:p>
                </w:txbxContent>
              </v:textbox>
              <w10:wrap anchorx="page" anchory="page"/>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736064" behindDoc="1" locked="0" layoutInCell="1" allowOverlap="1">
              <wp:simplePos x="0" y="0"/>
              <wp:positionH relativeFrom="page">
                <wp:posOffset>451485</wp:posOffset>
              </wp:positionH>
              <wp:positionV relativeFrom="page">
                <wp:posOffset>9167495</wp:posOffset>
              </wp:positionV>
              <wp:extent cx="342265" cy="130810"/>
              <wp:effectExtent l="0" t="0" r="0" b="0"/>
              <wp:wrapNone/>
              <wp:docPr id="132" name="文本框 76"/>
              <wp:cNvGraphicFramePr/>
              <a:graphic xmlns:a="http://schemas.openxmlformats.org/drawingml/2006/main">
                <a:graphicData uri="http://schemas.microsoft.com/office/word/2010/wordprocessingShape">
                  <wps:wsp>
                    <wps:cNvSpPr txBox="1"/>
                    <wps:spPr>
                      <a:xfrm>
                        <a:off x="0" y="0"/>
                        <a:ext cx="342265" cy="130810"/>
                      </a:xfrm>
                      <a:prstGeom prst="rect">
                        <a:avLst/>
                      </a:prstGeom>
                      <a:noFill/>
                      <a:ln>
                        <a:noFill/>
                      </a:ln>
                    </wps:spPr>
                    <wps:txbx>
                      <w:txbxContent>
                        <w:p w:rsidR="00153A98" w:rsidRDefault="00153A98">
                          <w:pPr>
                            <w:pStyle w:val="a3"/>
                            <w:spacing w:before="2" w:line="203" w:lineRule="exact"/>
                            <w:ind w:left="20"/>
                          </w:pPr>
                          <w:r>
                            <w:rPr>
                              <w:w w:val="105"/>
                            </w:rPr>
                            <w:t>备注：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76" o:spid="_x0000_s1152" type="#_x0000_t202" style="position:absolute;margin-left:35.55pt;margin-top:721.85pt;width:26.95pt;height:10.3pt;z-index:-2515804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" filled="f" stroked="f">
              <v:textbox inset="0,0,0,0">
                <w:txbxContent>
                  <w:p w:rsidR="00153A98" w:rsidRDefault="00153A98">
                    <w:pPr>
                      <w:pStyle w:val="a3"/>
                      <w:spacing w:before="2" w:line="203" w:lineRule="exact"/>
                      <w:ind w:left="20"/>
                    </w:pPr>
                    <w:r>
                      <w:rPr>
                        <w:w w:val="105"/>
                      </w:rPr>
                      <w:t>备注：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37088" behindDoc="1" locked="0" layoutInCell="1" allowOverlap="1">
              <wp:simplePos x="0" y="0"/>
              <wp:positionH relativeFrom="page">
                <wp:posOffset>666115</wp:posOffset>
              </wp:positionH>
              <wp:positionV relativeFrom="page">
                <wp:posOffset>9381490</wp:posOffset>
              </wp:positionV>
              <wp:extent cx="5764530" cy="130810"/>
              <wp:effectExtent l="0" t="0" r="0" b="0"/>
              <wp:wrapNone/>
              <wp:docPr id="133" name="文本框 77"/>
              <wp:cNvGraphicFramePr/>
              <a:graphic xmlns:a="http://schemas.openxmlformats.org/drawingml/2006/main">
                <a:graphicData uri="http://schemas.microsoft.com/office/word/2010/wordprocessingShape">
                  <wps:wsp>
                    <wps:cNvSpPr txBox="1"/>
                    <wps:spPr>
                      <a:xfrm>
                        <a:off x="0" y="0"/>
                        <a:ext cx="5764530" cy="130810"/>
                      </a:xfrm>
                      <a:prstGeom prst="rect">
                        <a:avLst/>
                      </a:prstGeom>
                      <a:noFill/>
                      <a:ln>
                        <a:noFill/>
                      </a:ln>
                    </wps:spPr>
                    <wps:txbx>
                      <w:txbxContent>
                        <w:p w:rsidR="00153A98" w:rsidRDefault="00153A98">
                          <w:pPr>
                            <w:pStyle w:val="a3"/>
                            <w:spacing w:before="2" w:line="203" w:lineRule="exact"/>
                            <w:ind w:left="20"/>
                          </w:pPr>
                          <w:r>
                            <w:t>1.预算执行情况口径：预算数为调整后财政资金总额（包括上年结余结转），执行数为资金使用单位财政资金实际支出数。</w:t>
                          </w:r>
                        </w:p>
                      </w:txbxContent>
                    </wps:txbx>
                    <wps:bodyPr lIns="0" tIns="0" rIns="0" bIns="0" upright="1"/>
                  </wps:wsp>
                </a:graphicData>
              </a:graphic>
            </wp:anchor>
          </w:drawing>
        </mc:Choice>
        <mc:Fallback>
          <w:pict>
            <v:shape id="文本框 77" o:spid="_x0000_s1153" type="#_x0000_t202" style="position:absolute;margin-left:52.45pt;margin-top:738.7pt;width:453.9pt;height:10.3pt;z-index:-2515793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" filled="f" stroked="f">
              <v:textbox inset="0,0,0,0">
                <w:txbxContent>
                  <w:p w:rsidR="00153A98" w:rsidRDefault="00153A98">
                    <w:pPr>
                      <w:pStyle w:val="a3"/>
                      <w:spacing w:before="2" w:line="203" w:lineRule="exact"/>
                      <w:ind w:left="20"/>
                    </w:pPr>
                    <w:r>
                      <w:t>1.预算执行情况口径：预算数为调整后财政资金总额（包括上年结余结转），执行数为资金使用单位财政资金实际支出数。</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38112" behindDoc="1" locked="0" layoutInCell="1" allowOverlap="1">
              <wp:simplePos x="0" y="0"/>
              <wp:positionH relativeFrom="page">
                <wp:posOffset>451485</wp:posOffset>
              </wp:positionH>
              <wp:positionV relativeFrom="page">
                <wp:posOffset>9603105</wp:posOffset>
              </wp:positionV>
              <wp:extent cx="6830060" cy="774065"/>
              <wp:effectExtent l="0" t="0" r="0" b="0"/>
              <wp:wrapNone/>
              <wp:docPr id="134" name="文本框 78"/>
              <wp:cNvGraphicFramePr/>
              <a:graphic xmlns:a="http://schemas.openxmlformats.org/drawingml/2006/main">
                <a:graphicData uri="http://schemas.microsoft.com/office/word/2010/wordprocessingShape">
                  <wps:wsp>
                    <wps:cNvSpPr txBox="1"/>
                    <wps:spPr>
                      <a:xfrm>
                        <a:off x="0" y="0"/>
                        <a:ext cx="6830060" cy="774065"/>
                      </a:xfrm>
                      <a:prstGeom prst="rect">
                        <a:avLst/>
                      </a:prstGeom>
                      <a:noFill/>
                      <a:ln>
                        <a:noFill/>
                      </a:ln>
                    </wps:spPr>
                    <wps:txbx>
                      <w:txbxContent>
                        <w:p w:rsidR="00153A98" w:rsidRDefault="00153A98">
                          <w:pPr>
                            <w:pStyle w:val="a3"/>
                            <w:spacing w:before="2"/>
                            <w:ind w:left="358"/>
                          </w:pPr>
                          <w:r>
                            <w:t>2.定量指标完成数汇总原则：绝对值直接累加计算，相对值按照资金额度加权平均计算。定量指标计分原则：正向指标（即目标值为≥X,得分</w:t>
                          </w:r>
                        </w:p>
                        <w:p w:rsidR="00153A98" w:rsidRDefault="00153A98">
                          <w:pPr>
                            <w:pStyle w:val="a3"/>
                            <w:spacing w:before="4"/>
                            <w:ind w:left="20"/>
                          </w:pPr>
                          <w:r>
                            <w:rPr>
                              <w:w w:val="105"/>
                            </w:rPr>
                            <w:t>=权重*B/A,反向指标（即目标值为≤X,得分=权重*A/B）,得分不得突破权重总额。定量指标先汇总完成数，再计算得分。</w:t>
                          </w:r>
                        </w:p>
                        <w:p w:rsidR="00153A98" w:rsidRDefault="00153A98">
                          <w:pPr>
                            <w:pStyle w:val="a3"/>
                            <w:spacing w:before="107"/>
                            <w:ind w:left="358"/>
                          </w:pPr>
                          <w:r>
                            <w:t>3.定性指标计分原则：达成预期指标、部分达成预期指标并具有一定效果、未达成预期指标且效果较差三档，分別按照该指标对应分值区间</w:t>
                          </w:r>
                        </w:p>
                        <w:p w:rsidR="00153A98" w:rsidRDefault="00153A98">
                          <w:pPr>
                            <w:pStyle w:val="a3"/>
                            <w:spacing w:before="4"/>
                            <w:ind w:left="20"/>
                          </w:pPr>
                          <w:r>
                            <w:rPr>
                              <w:w w:val="105"/>
                            </w:rPr>
                            <w:t>100-80% （含80%）、80-50% （含50%)、 50-0% 合理确定分值。汇总时，以资金额度为权重，对分值进行加权平均计算。</w:t>
                          </w:r>
                        </w:p>
                        <w:p w:rsidR="00153A98" w:rsidRDefault="00153A98">
                          <w:pPr>
                            <w:pStyle w:val="a3"/>
                            <w:spacing w:before="78" w:line="203" w:lineRule="exact"/>
                            <w:ind w:left="358"/>
                          </w:pPr>
                          <w:r>
                            <w:rPr>
                              <w:w w:val="105"/>
                            </w:rPr>
                            <w:t>4.基于经济性和必要性等因素考虑，满意度指标暂可不</w:t>
                          </w:r>
                          <w:proofErr w:type="gramStart"/>
                          <w:r>
                            <w:rPr>
                              <w:w w:val="105"/>
                            </w:rPr>
                            <w:t>作为必评指标</w:t>
                          </w:r>
                          <w:proofErr w:type="gramEnd"/>
                          <w:r>
                            <w:rPr>
                              <w:w w:val="105"/>
                            </w:rPr>
                            <w:t>。</w:t>
                          </w:r>
                        </w:p>
                      </w:txbxContent>
                    </wps:txbx>
                    <wps:bodyPr lIns="0" tIns="0" rIns="0" bIns="0" upright="1"/>
                  </wps:wsp>
                </a:graphicData>
              </a:graphic>
            </wp:anchor>
          </w:drawing>
        </mc:Choice>
        <mc:Fallback>
          <w:pict>
            <v:shape id="文本框 78" o:spid="_x0000_s1154" type="#_x0000_t202" style="position:absolute;margin-left:35.55pt;margin-top:756.15pt;width:537.8pt;height:60.95pt;z-index:-2515783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" filled="f" stroked="f">
              <v:textbox inset="0,0,0,0">
                <w:txbxContent>
                  <w:p w:rsidR="00153A98" w:rsidRDefault="00153A98">
                    <w:pPr>
                      <w:pStyle w:val="a3"/>
                      <w:spacing w:before="2"/>
                      <w:ind w:left="358"/>
                    </w:pPr>
                    <w:r>
                      <w:t>2.定量指标完成数汇总原则：绝对值直接累加计算，相对值按照资金额度加权平均计算。定量指标计分原则：正向指标（即目标值为≥X,得分</w:t>
                    </w:r>
                  </w:p>
                  <w:p w:rsidR="00153A98" w:rsidRDefault="00153A98">
                    <w:pPr>
                      <w:pStyle w:val="a3"/>
                      <w:spacing w:before="4"/>
                      <w:ind w:left="20"/>
                    </w:pPr>
                    <w:r>
                      <w:rPr>
                        <w:w w:val="105"/>
                      </w:rPr>
                      <w:t>=权重*B/A,反向指标（即目标值为≤X,得分=权重*A/B）,得分不得突破权重总额。定量指标先汇总完成数，再计算得分。</w:t>
                    </w:r>
                  </w:p>
                  <w:p w:rsidR="00153A98" w:rsidRDefault="00153A98">
                    <w:pPr>
                      <w:pStyle w:val="a3"/>
                      <w:spacing w:before="107"/>
                      <w:ind w:left="358"/>
                    </w:pPr>
                    <w:r>
                      <w:t>3.定性指标计分原则：达成预期指标、部分达成预期指标并具有一定效果、未达成预期指标且效果较差三档，分別按照该指标对应分值区间</w:t>
                    </w:r>
                  </w:p>
                  <w:p w:rsidR="00153A98" w:rsidRDefault="00153A98">
                    <w:pPr>
                      <w:pStyle w:val="a3"/>
                      <w:spacing w:before="4"/>
                      <w:ind w:left="20"/>
                    </w:pPr>
                    <w:r>
                      <w:rPr>
                        <w:w w:val="105"/>
                      </w:rPr>
                      <w:t>100-80% （含80%）、80-50% （含50%)、 50-0% 合理确定分值。汇总时，以资金额度为权重，对分值进行加权平均计算。</w:t>
                    </w:r>
                  </w:p>
                  <w:p w:rsidR="00153A98" w:rsidRDefault="00153A98">
                    <w:pPr>
                      <w:pStyle w:val="a3"/>
                      <w:spacing w:before="78" w:line="203" w:lineRule="exact"/>
                      <w:ind w:left="358"/>
                    </w:pPr>
                    <w:r>
                      <w:rPr>
                        <w:w w:val="105"/>
                      </w:rPr>
                      <w:t>4.基于经济性和必要性等因素考虑，满意度指标暂可不</w:t>
                    </w:r>
                    <w:proofErr w:type="gramStart"/>
                    <w:r>
                      <w:rPr>
                        <w:w w:val="105"/>
                      </w:rPr>
                      <w:t>作为必评指标</w:t>
                    </w:r>
                    <w:proofErr w:type="gramEnd"/>
                    <w:r>
                      <w:rPr>
                        <w:w w:val="105"/>
                      </w:rPr>
                      <w:t>。</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749376" behindDoc="1" locked="0" layoutInCell="1" allowOverlap="1">
              <wp:simplePos x="0" y="0"/>
              <wp:positionH relativeFrom="page">
                <wp:posOffset>377190</wp:posOffset>
              </wp:positionH>
              <wp:positionV relativeFrom="page">
                <wp:posOffset>9053195</wp:posOffset>
              </wp:positionV>
              <wp:extent cx="349250" cy="132715"/>
              <wp:effectExtent l="0" t="0" r="0" b="0"/>
              <wp:wrapNone/>
              <wp:docPr id="145" name="文本框 89"/>
              <wp:cNvGraphicFramePr/>
              <a:graphic xmlns:a="http://schemas.openxmlformats.org/drawingml/2006/main">
                <a:graphicData uri="http://schemas.microsoft.com/office/word/2010/wordprocessingShape">
                  <wps:wsp>
                    <wps:cNvSpPr txBox="1"/>
                    <wps:spPr>
                      <a:xfrm>
                        <a:off x="0" y="0"/>
                        <a:ext cx="349250" cy="132715"/>
                      </a:xfrm>
                      <a:prstGeom prst="rect">
                        <a:avLst/>
                      </a:prstGeom>
                      <a:noFill/>
                      <a:ln>
                        <a:noFill/>
                      </a:ln>
                    </wps:spPr>
                    <wps:txbx>
                      <w:txbxContent>
                        <w:p w:rsidR="00153A98" w:rsidRDefault="00153A98">
                          <w:pPr>
                            <w:spacing w:line="208" w:lineRule="exact"/>
                            <w:ind w:left="20"/>
                            <w:rPr>
                              <w:sz w:val="17"/>
                            </w:rPr>
                          </w:pPr>
                          <w:r>
                            <w:rPr>
                              <w:sz w:val="17"/>
                            </w:rPr>
                            <w:t>备注：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89" o:spid="_x0000_s1165" type="#_x0000_t202" style="position:absolute;margin-left:29.7pt;margin-top:712.85pt;width:27.5pt;height:10.45pt;z-index:-2515671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" filled="f" stroked="f">
              <v:textbox inset="0,0,0,0">
                <w:txbxContent>
                  <w:p w:rsidR="00153A98" w:rsidRDefault="00153A98">
                    <w:pPr>
                      <w:spacing w:line="208" w:lineRule="exact"/>
                      <w:ind w:left="20"/>
                      <w:rPr>
                        <w:sz w:val="17"/>
                      </w:rPr>
                    </w:pPr>
                    <w:r>
                      <w:rPr>
                        <w:sz w:val="17"/>
                      </w:rPr>
                      <w:t>备注：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50400" behindDoc="1" locked="0" layoutInCell="1" allowOverlap="1">
              <wp:simplePos x="0" y="0"/>
              <wp:positionH relativeFrom="page">
                <wp:posOffset>596900</wp:posOffset>
              </wp:positionH>
              <wp:positionV relativeFrom="page">
                <wp:posOffset>9271635</wp:posOffset>
              </wp:positionV>
              <wp:extent cx="5888990" cy="132715"/>
              <wp:effectExtent l="0" t="0" r="0" b="0"/>
              <wp:wrapNone/>
              <wp:docPr id="146" name="文本框 90"/>
              <wp:cNvGraphicFramePr/>
              <a:graphic xmlns:a="http://schemas.openxmlformats.org/drawingml/2006/main">
                <a:graphicData uri="http://schemas.microsoft.com/office/word/2010/wordprocessingShape">
                  <wps:wsp>
                    <wps:cNvSpPr txBox="1"/>
                    <wps:spPr>
                      <a:xfrm>
                        <a:off x="0" y="0"/>
                        <a:ext cx="5888990" cy="132715"/>
                      </a:xfrm>
                      <a:prstGeom prst="rect">
                        <a:avLst/>
                      </a:prstGeom>
                      <a:noFill/>
                      <a:ln>
                        <a:noFill/>
                      </a:ln>
                    </wps:spPr>
                    <wps:txbx>
                      <w:txbxContent>
                        <w:p w:rsidR="00153A98" w:rsidRDefault="00153A98">
                          <w:pPr>
                            <w:spacing w:line="208" w:lineRule="exact"/>
                            <w:ind w:left="20"/>
                            <w:rPr>
                              <w:sz w:val="17"/>
                            </w:rPr>
                          </w:pPr>
                          <w:r>
                            <w:rPr>
                              <w:w w:val="95"/>
                              <w:sz w:val="17"/>
                            </w:rPr>
                            <w:t>1.预算执行情况口径：预算数为调整后财政资金总额（包括上年结余结转），执行数为资金使用单位财政资金实际支出数。</w:t>
                          </w:r>
                        </w:p>
                      </w:txbxContent>
                    </wps:txbx>
                    <wps:bodyPr lIns="0" tIns="0" rIns="0" bIns="0" upright="1"/>
                  </wps:wsp>
                </a:graphicData>
              </a:graphic>
            </wp:anchor>
          </w:drawing>
        </mc:Choice>
        <mc:Fallback>
          <w:pict>
            <v:shape id="文本框 90" o:spid="_x0000_s1166" type="#_x0000_t202" style="position:absolute;margin-left:47pt;margin-top:730.05pt;width:463.7pt;height:10.45pt;z-index:-2515660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" filled="f" stroked="f">
              <v:textbox inset="0,0,0,0">
                <w:txbxContent>
                  <w:p w:rsidR="00153A98" w:rsidRDefault="00153A98">
                    <w:pPr>
                      <w:spacing w:line="208" w:lineRule="exact"/>
                      <w:ind w:left="20"/>
                      <w:rPr>
                        <w:sz w:val="17"/>
                      </w:rPr>
                    </w:pPr>
                    <w:r>
                      <w:rPr>
                        <w:w w:val="95"/>
                        <w:sz w:val="17"/>
                      </w:rPr>
                      <w:t>1.预算执行情况口径：预算数为调整后财政资金总额（包括上年结余结转），执行数为资金使用单位财政资金实际支出数。</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51424" behindDoc="1" locked="0" layoutInCell="1" allowOverlap="1">
              <wp:simplePos x="0" y="0"/>
              <wp:positionH relativeFrom="page">
                <wp:posOffset>377190</wp:posOffset>
              </wp:positionH>
              <wp:positionV relativeFrom="page">
                <wp:posOffset>9498330</wp:posOffset>
              </wp:positionV>
              <wp:extent cx="6977380" cy="267970"/>
              <wp:effectExtent l="0" t="0" r="0" b="0"/>
              <wp:wrapNone/>
              <wp:docPr id="147" name="文本框 91"/>
              <wp:cNvGraphicFramePr/>
              <a:graphic xmlns:a="http://schemas.openxmlformats.org/drawingml/2006/main">
                <a:graphicData uri="http://schemas.microsoft.com/office/word/2010/wordprocessingShape">
                  <wps:wsp>
                    <wps:cNvSpPr txBox="1"/>
                    <wps:spPr>
                      <a:xfrm>
                        <a:off x="0" y="0"/>
                        <a:ext cx="6977380" cy="267970"/>
                      </a:xfrm>
                      <a:prstGeom prst="rect">
                        <a:avLst/>
                      </a:prstGeom>
                      <a:noFill/>
                      <a:ln>
                        <a:noFill/>
                      </a:ln>
                    </wps:spPr>
                    <wps:txbx>
                      <w:txbxContent>
                        <w:p w:rsidR="00153A98" w:rsidRDefault="00153A98">
                          <w:pPr>
                            <w:spacing w:line="210" w:lineRule="exact"/>
                            <w:ind w:left="365"/>
                            <w:rPr>
                              <w:sz w:val="17"/>
                            </w:rPr>
                          </w:pPr>
                          <w:r>
                            <w:rPr>
                              <w:w w:val="95"/>
                              <w:sz w:val="17"/>
                            </w:rPr>
                            <w:t>2.定量指标完成数汇总原则：绝对值直接累加计算，相对值按照资金额度加权平均计算。定量指标计分原则：正向指标（即目标值为≥X,得分</w:t>
                          </w:r>
                        </w:p>
                        <w:p w:rsidR="00153A98" w:rsidRDefault="00153A98">
                          <w:pPr>
                            <w:spacing w:line="212" w:lineRule="exact"/>
                            <w:ind w:left="20"/>
                            <w:rPr>
                              <w:sz w:val="17"/>
                            </w:rPr>
                          </w:pPr>
                          <w:r>
                            <w:rPr>
                              <w:sz w:val="17"/>
                            </w:rPr>
                            <w:t>=权重*B/A,反向指标（即目标值为≤X,得分=权重*A/B）,得分不得突破权重总额。定量指标先汇总完成数，再计算得分。</w:t>
                          </w:r>
                        </w:p>
                      </w:txbxContent>
                    </wps:txbx>
                    <wps:bodyPr lIns="0" tIns="0" rIns="0" bIns="0" upright="1"/>
                  </wps:wsp>
                </a:graphicData>
              </a:graphic>
            </wp:anchor>
          </w:drawing>
        </mc:Choice>
        <mc:Fallback>
          <w:pict>
            <v:shape id="文本框 91" o:spid="_x0000_s1167" type="#_x0000_t202" style="position:absolute;margin-left:29.7pt;margin-top:747.9pt;width:549.4pt;height:21.1pt;z-index:-2515650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" filled="f" stroked="f">
              <v:textbox inset="0,0,0,0">
                <w:txbxContent>
                  <w:p w:rsidR="00153A98" w:rsidRDefault="00153A98">
                    <w:pPr>
                      <w:spacing w:line="210" w:lineRule="exact"/>
                      <w:ind w:left="365"/>
                      <w:rPr>
                        <w:sz w:val="17"/>
                      </w:rPr>
                    </w:pPr>
                    <w:r>
                      <w:rPr>
                        <w:w w:val="95"/>
                        <w:sz w:val="17"/>
                      </w:rPr>
                      <w:t>2.定量指标完成数汇总原则：绝对值直接累加计算，相对值按照资金额度加权平均计算。定量指标计分原则：正向指标（即目标值为≥X,得分</w:t>
                    </w:r>
                  </w:p>
                  <w:p w:rsidR="00153A98" w:rsidRDefault="00153A98">
                    <w:pPr>
                      <w:spacing w:line="212" w:lineRule="exact"/>
                      <w:ind w:left="20"/>
                      <w:rPr>
                        <w:sz w:val="17"/>
                      </w:rPr>
                    </w:pPr>
                    <w:r>
                      <w:rPr>
                        <w:sz w:val="17"/>
                      </w:rPr>
                      <w:t>=权重*B/A,反向指标（即目标值为≤X,得分=权重*A/B）,得分不得突破权重总额。定量指标先汇总完成数，再计算得分。</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52448" behindDoc="1" locked="0" layoutInCell="1" allowOverlap="1">
              <wp:simplePos x="0" y="0"/>
              <wp:positionH relativeFrom="page">
                <wp:posOffset>377190</wp:posOffset>
              </wp:positionH>
              <wp:positionV relativeFrom="page">
                <wp:posOffset>9834880</wp:posOffset>
              </wp:positionV>
              <wp:extent cx="6854825" cy="449580"/>
              <wp:effectExtent l="0" t="0" r="0" b="0"/>
              <wp:wrapNone/>
              <wp:docPr id="148" name="文本框 92"/>
              <wp:cNvGraphicFramePr/>
              <a:graphic xmlns:a="http://schemas.openxmlformats.org/drawingml/2006/main">
                <a:graphicData uri="http://schemas.microsoft.com/office/word/2010/wordprocessingShape">
                  <wps:wsp>
                    <wps:cNvSpPr txBox="1"/>
                    <wps:spPr>
                      <a:xfrm>
                        <a:off x="0" y="0"/>
                        <a:ext cx="6854825" cy="449580"/>
                      </a:xfrm>
                      <a:prstGeom prst="rect">
                        <a:avLst/>
                      </a:prstGeom>
                      <a:noFill/>
                      <a:ln>
                        <a:noFill/>
                      </a:ln>
                    </wps:spPr>
                    <wps:txbx>
                      <w:txbxContent>
                        <w:p w:rsidR="00153A98" w:rsidRDefault="00153A98">
                          <w:pPr>
                            <w:spacing w:line="210" w:lineRule="exact"/>
                            <w:ind w:left="365"/>
                            <w:rPr>
                              <w:sz w:val="17"/>
                            </w:rPr>
                          </w:pPr>
                          <w:r>
                            <w:rPr>
                              <w:w w:val="95"/>
                              <w:sz w:val="17"/>
                            </w:rPr>
                            <w:t>3.定性指标计分原则：达成预期指标、部分达成预期指标并具有一定效果、未达成预期指标且效果较差三档，分別按照该指标对应分值区间</w:t>
                          </w:r>
                        </w:p>
                        <w:p w:rsidR="00153A98" w:rsidRDefault="00153A98">
                          <w:pPr>
                            <w:spacing w:line="216" w:lineRule="exact"/>
                            <w:ind w:left="20"/>
                            <w:rPr>
                              <w:sz w:val="17"/>
                            </w:rPr>
                          </w:pPr>
                          <w:r>
                            <w:rPr>
                              <w:sz w:val="17"/>
                            </w:rPr>
                            <w:t>100-80% （含80%）、80-50% （含50%)、 50-0% 合理确定分值。汇总时，以资金额度为权重，对分值进行加权平均计算。</w:t>
                          </w:r>
                        </w:p>
                        <w:p w:rsidR="00153A98" w:rsidRDefault="00153A98">
                          <w:pPr>
                            <w:spacing w:before="68" w:line="214" w:lineRule="exact"/>
                            <w:ind w:left="365"/>
                            <w:rPr>
                              <w:sz w:val="17"/>
                            </w:rPr>
                          </w:pPr>
                          <w:r>
                            <w:rPr>
                              <w:sz w:val="17"/>
                            </w:rPr>
                            <w:t>4.基于经济性和必要性等因素考虑，满意度指标暂可不</w:t>
                          </w:r>
                          <w:proofErr w:type="gramStart"/>
                          <w:r>
                            <w:rPr>
                              <w:sz w:val="17"/>
                            </w:rPr>
                            <w:t>作为必评指标</w:t>
                          </w:r>
                          <w:proofErr w:type="gramEnd"/>
                          <w:r>
                            <w:rPr>
                              <w:sz w:val="17"/>
                            </w:rPr>
                            <w:t>。</w:t>
                          </w:r>
                        </w:p>
                      </w:txbxContent>
                    </wps:txbx>
                    <wps:bodyPr lIns="0" tIns="0" rIns="0" bIns="0" upright="1"/>
                  </wps:wsp>
                </a:graphicData>
              </a:graphic>
            </wp:anchor>
          </w:drawing>
        </mc:Choice>
        <mc:Fallback>
          <w:pict>
            <v:shape id="文本框 92" o:spid="_x0000_s1168" type="#_x0000_t202" style="position:absolute;margin-left:29.7pt;margin-top:774.4pt;width:539.75pt;height:35.4pt;z-index:-2515640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" filled="f" stroked="f">
              <v:textbox inset="0,0,0,0">
                <w:txbxContent>
                  <w:p w:rsidR="00153A98" w:rsidRDefault="00153A98">
                    <w:pPr>
                      <w:spacing w:line="210" w:lineRule="exact"/>
                      <w:ind w:left="365"/>
                      <w:rPr>
                        <w:sz w:val="17"/>
                      </w:rPr>
                    </w:pPr>
                    <w:r>
                      <w:rPr>
                        <w:w w:val="95"/>
                        <w:sz w:val="17"/>
                      </w:rPr>
                      <w:t>3.定性指标计分原则：达成预期指标、部分达成预期指标并具有一定效果、未达成预期指标且效果较差三档，分別按照该指标对应分值区间</w:t>
                    </w:r>
                  </w:p>
                  <w:p w:rsidR="00153A98" w:rsidRDefault="00153A98">
                    <w:pPr>
                      <w:spacing w:line="216" w:lineRule="exact"/>
                      <w:ind w:left="20"/>
                      <w:rPr>
                        <w:sz w:val="17"/>
                      </w:rPr>
                    </w:pPr>
                    <w:r>
                      <w:rPr>
                        <w:sz w:val="17"/>
                      </w:rPr>
                      <w:t>100-80% （含80%）、80-50% （含50%)、 50-0% 合理确定分值。汇总时，以资金额度为权重，对分值进行加权平均计算。</w:t>
                    </w:r>
                  </w:p>
                  <w:p w:rsidR="00153A98" w:rsidRDefault="00153A98">
                    <w:pPr>
                      <w:spacing w:before="68" w:line="214" w:lineRule="exact"/>
                      <w:ind w:left="365"/>
                      <w:rPr>
                        <w:sz w:val="17"/>
                      </w:rPr>
                    </w:pPr>
                    <w:r>
                      <w:rPr>
                        <w:sz w:val="17"/>
                      </w:rPr>
                      <w:t>4.基于经济性和必要性等因素考虑，满意度指标暂可不</w:t>
                    </w:r>
                    <w:proofErr w:type="gramStart"/>
                    <w:r>
                      <w:rPr>
                        <w:sz w:val="17"/>
                      </w:rPr>
                      <w:t>作为必评指标</w:t>
                    </w:r>
                    <w:proofErr w:type="gramEnd"/>
                    <w:r>
                      <w:rPr>
                        <w:sz w:val="17"/>
                      </w:rPr>
                      <w:t>。</w:t>
                    </w:r>
                  </w:p>
                </w:txbxContent>
              </v:textbox>
              <w10:wrap anchorx="page" anchory="page"/>
            </v:shape>
          </w:pict>
        </mc:Fallback>
      </mc:AlternateConten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759616" behindDoc="1" locked="0" layoutInCell="1" allowOverlap="1">
              <wp:simplePos x="0" y="0"/>
              <wp:positionH relativeFrom="page">
                <wp:posOffset>487045</wp:posOffset>
              </wp:positionH>
              <wp:positionV relativeFrom="page">
                <wp:posOffset>9154795</wp:posOffset>
              </wp:positionV>
              <wp:extent cx="340360" cy="130175"/>
              <wp:effectExtent l="0" t="0" r="0" b="0"/>
              <wp:wrapNone/>
              <wp:docPr id="155" name="文本框 99"/>
              <wp:cNvGraphicFramePr/>
              <a:graphic xmlns:a="http://schemas.openxmlformats.org/drawingml/2006/main">
                <a:graphicData uri="http://schemas.microsoft.com/office/word/2010/wordprocessingShape">
                  <wps:wsp>
                    <wps:cNvSpPr txBox="1"/>
                    <wps:spPr>
                      <a:xfrm>
                        <a:off x="0" y="0"/>
                        <a:ext cx="340360" cy="130175"/>
                      </a:xfrm>
                      <a:prstGeom prst="rect">
                        <a:avLst/>
                      </a:prstGeom>
                      <a:noFill/>
                      <a:ln>
                        <a:noFill/>
                      </a:ln>
                    </wps:spPr>
                    <wps:txbx>
                      <w:txbxContent>
                        <w:p w:rsidR="00153A98" w:rsidRDefault="00153A98">
                          <w:pPr>
                            <w:pStyle w:val="a3"/>
                            <w:spacing w:before="1" w:line="203" w:lineRule="exact"/>
                            <w:ind w:left="20"/>
                          </w:pPr>
                          <w:r>
                            <w:rPr>
                              <w:w w:val="105"/>
                            </w:rPr>
                            <w:t>备注：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99" o:spid="_x0000_s1175" type="#_x0000_t202" style="position:absolute;margin-left:38.35pt;margin-top:720.85pt;width:26.8pt;height:10.25pt;z-index:-2515568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" filled="f" stroked="f">
              <v:textbox inset="0,0,0,0">
                <w:txbxContent>
                  <w:p w:rsidR="00153A98" w:rsidRDefault="00153A98">
                    <w:pPr>
                      <w:pStyle w:val="a3"/>
                      <w:spacing w:before="1" w:line="203" w:lineRule="exact"/>
                      <w:ind w:left="20"/>
                    </w:pPr>
                    <w:r>
                      <w:rPr>
                        <w:w w:val="105"/>
                      </w:rPr>
                      <w:t>备注：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60640" behindDoc="1" locked="0" layoutInCell="1" allowOverlap="1">
              <wp:simplePos x="0" y="0"/>
              <wp:positionH relativeFrom="page">
                <wp:posOffset>699770</wp:posOffset>
              </wp:positionH>
              <wp:positionV relativeFrom="page">
                <wp:posOffset>9364980</wp:posOffset>
              </wp:positionV>
              <wp:extent cx="5705475" cy="130175"/>
              <wp:effectExtent l="0" t="0" r="0" b="0"/>
              <wp:wrapNone/>
              <wp:docPr id="156" name="文本框 100"/>
              <wp:cNvGraphicFramePr/>
              <a:graphic xmlns:a="http://schemas.openxmlformats.org/drawingml/2006/main">
                <a:graphicData uri="http://schemas.microsoft.com/office/word/2010/wordprocessingShape">
                  <wps:wsp>
                    <wps:cNvSpPr txBox="1"/>
                    <wps:spPr>
                      <a:xfrm>
                        <a:off x="0" y="0"/>
                        <a:ext cx="5705475" cy="130175"/>
                      </a:xfrm>
                      <a:prstGeom prst="rect">
                        <a:avLst/>
                      </a:prstGeom>
                      <a:noFill/>
                      <a:ln>
                        <a:noFill/>
                      </a:ln>
                    </wps:spPr>
                    <wps:txbx>
                      <w:txbxContent>
                        <w:p w:rsidR="00153A98" w:rsidRDefault="00153A98">
                          <w:pPr>
                            <w:pStyle w:val="a3"/>
                            <w:spacing w:before="1" w:line="203" w:lineRule="exact"/>
                            <w:ind w:left="20"/>
                          </w:pPr>
                          <w:r>
                            <w:t>1.预算执行情况口径：预算数为调整后财政资金总额（包括上年结余结转），执行数为资金使用单位财政资金实际支出数。</w:t>
                          </w:r>
                        </w:p>
                      </w:txbxContent>
                    </wps:txbx>
                    <wps:bodyPr lIns="0" tIns="0" rIns="0" bIns="0" upright="1"/>
                  </wps:wsp>
                </a:graphicData>
              </a:graphic>
            </wp:anchor>
          </w:drawing>
        </mc:Choice>
        <mc:Fallback>
          <w:pict>
            <v:shape id="文本框 100" o:spid="_x0000_s1176" type="#_x0000_t202" style="position:absolute;margin-left:55.1pt;margin-top:737.4pt;width:449.25pt;height:10.25pt;z-index:-2515558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" filled="f" stroked="f">
              <v:textbox inset="0,0,0,0">
                <w:txbxContent>
                  <w:p w:rsidR="00153A98" w:rsidRDefault="00153A98">
                    <w:pPr>
                      <w:pStyle w:val="a3"/>
                      <w:spacing w:before="1" w:line="203" w:lineRule="exact"/>
                      <w:ind w:left="20"/>
                    </w:pPr>
                    <w:r>
                      <w:t>1.预算执行情况口径：预算数为调整后财政资金总额（包括上年结余结转），执行数为资金使用单位财政资金实际支出数。</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61664" behindDoc="1" locked="0" layoutInCell="1" allowOverlap="1">
              <wp:simplePos x="0" y="0"/>
              <wp:positionH relativeFrom="page">
                <wp:posOffset>487045</wp:posOffset>
              </wp:positionH>
              <wp:positionV relativeFrom="page">
                <wp:posOffset>9584055</wp:posOffset>
              </wp:positionV>
              <wp:extent cx="6759575" cy="261620"/>
              <wp:effectExtent l="0" t="0" r="0" b="0"/>
              <wp:wrapNone/>
              <wp:docPr id="157" name="文本框 101"/>
              <wp:cNvGraphicFramePr/>
              <a:graphic xmlns:a="http://schemas.openxmlformats.org/drawingml/2006/main">
                <a:graphicData uri="http://schemas.microsoft.com/office/word/2010/wordprocessingShape">
                  <wps:wsp>
                    <wps:cNvSpPr txBox="1"/>
                    <wps:spPr>
                      <a:xfrm>
                        <a:off x="0" y="0"/>
                        <a:ext cx="6759575" cy="261620"/>
                      </a:xfrm>
                      <a:prstGeom prst="rect">
                        <a:avLst/>
                      </a:prstGeom>
                      <a:noFill/>
                      <a:ln>
                        <a:noFill/>
                      </a:ln>
                    </wps:spPr>
                    <wps:txbx>
                      <w:txbxContent>
                        <w:p w:rsidR="00153A98" w:rsidRDefault="00153A98">
                          <w:pPr>
                            <w:pStyle w:val="a3"/>
                            <w:spacing w:before="1"/>
                            <w:ind w:left="355"/>
                          </w:pPr>
                          <w:r>
                            <w:t>2.定量指标完成数汇总原则：绝对值直接累加计算，相对值按照资金额度加权平均计算。定量指标计分原则：正向指标（即目标值为≥X,得分</w:t>
                          </w:r>
                        </w:p>
                        <w:p w:rsidR="00153A98" w:rsidRDefault="00153A98">
                          <w:pPr>
                            <w:pStyle w:val="a3"/>
                            <w:spacing w:before="2" w:line="203" w:lineRule="exact"/>
                            <w:ind w:left="20"/>
                          </w:pPr>
                          <w:r>
                            <w:rPr>
                              <w:w w:val="105"/>
                            </w:rPr>
                            <w:t>=权重*B/A,反向指标（即目标值为≤X,得分=权重*A/B）,得分不得突破权重总额。定量指标先汇总完成数，再计算得分。</w:t>
                          </w:r>
                        </w:p>
                      </w:txbxContent>
                    </wps:txbx>
                    <wps:bodyPr lIns="0" tIns="0" rIns="0" bIns="0" upright="1"/>
                  </wps:wsp>
                </a:graphicData>
              </a:graphic>
            </wp:anchor>
          </w:drawing>
        </mc:Choice>
        <mc:Fallback>
          <w:pict>
            <v:shape id="文本框 101" o:spid="_x0000_s1177" type="#_x0000_t202" style="position:absolute;margin-left:38.35pt;margin-top:754.65pt;width:532.25pt;height:20.6pt;z-index:-2515548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" filled="f" stroked="f">
              <v:textbox inset="0,0,0,0">
                <w:txbxContent>
                  <w:p w:rsidR="00153A98" w:rsidRDefault="00153A98">
                    <w:pPr>
                      <w:pStyle w:val="a3"/>
                      <w:spacing w:before="1"/>
                      <w:ind w:left="355"/>
                    </w:pPr>
                    <w:r>
                      <w:t>2.定量指标完成数汇总原则：绝对值直接累加计算，相对值按照资金额度加权平均计算。定量指标计分原则：正向指标（即目标值为≥X,得分</w:t>
                    </w:r>
                  </w:p>
                  <w:p w:rsidR="00153A98" w:rsidRDefault="00153A98">
                    <w:pPr>
                      <w:pStyle w:val="a3"/>
                      <w:spacing w:before="2" w:line="203" w:lineRule="exact"/>
                      <w:ind w:left="20"/>
                    </w:pPr>
                    <w:r>
                      <w:rPr>
                        <w:w w:val="105"/>
                      </w:rPr>
                      <w:t>=权重*B/A,反向指标（即目标值为≤X,得分=权重*A/B）,得分不得突破权重总额。定量指标先汇总完成数，再计算得分。</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62688" behindDoc="1" locked="0" layoutInCell="1" allowOverlap="1">
              <wp:simplePos x="0" y="0"/>
              <wp:positionH relativeFrom="page">
                <wp:posOffset>487045</wp:posOffset>
              </wp:positionH>
              <wp:positionV relativeFrom="page">
                <wp:posOffset>9910445</wp:posOffset>
              </wp:positionV>
              <wp:extent cx="6654800" cy="438150"/>
              <wp:effectExtent l="0" t="0" r="0" b="0"/>
              <wp:wrapNone/>
              <wp:docPr id="158" name="文本框 102"/>
              <wp:cNvGraphicFramePr/>
              <a:graphic xmlns:a="http://schemas.openxmlformats.org/drawingml/2006/main">
                <a:graphicData uri="http://schemas.microsoft.com/office/word/2010/wordprocessingShape">
                  <wps:wsp>
                    <wps:cNvSpPr txBox="1"/>
                    <wps:spPr>
                      <a:xfrm>
                        <a:off x="0" y="0"/>
                        <a:ext cx="6654800" cy="438150"/>
                      </a:xfrm>
                      <a:prstGeom prst="rect">
                        <a:avLst/>
                      </a:prstGeom>
                      <a:noFill/>
                      <a:ln>
                        <a:noFill/>
                      </a:ln>
                    </wps:spPr>
                    <wps:txbx>
                      <w:txbxContent>
                        <w:p w:rsidR="00153A98" w:rsidRDefault="00153A98">
                          <w:pPr>
                            <w:pStyle w:val="a3"/>
                            <w:spacing w:before="1"/>
                            <w:ind w:left="355"/>
                          </w:pPr>
                          <w:r>
                            <w:t>3.定性指标计分原则：达成预期指标、部分达成预期指标并具有一定效果、未达成预期指标且效果较差三档，分別按照该指标对应分值区间</w:t>
                          </w:r>
                        </w:p>
                        <w:p w:rsidR="00153A98" w:rsidRDefault="00153A98">
                          <w:pPr>
                            <w:pStyle w:val="a3"/>
                            <w:spacing w:before="1"/>
                            <w:ind w:left="20"/>
                          </w:pPr>
                          <w:r>
                            <w:rPr>
                              <w:w w:val="105"/>
                            </w:rPr>
                            <w:t>100-80% （含80%）、80-50% （含50%)、 50-0% 合理确定分值。汇总时，以资金额度为权重，对分值进行加权平均计算。</w:t>
                          </w:r>
                        </w:p>
                        <w:p w:rsidR="00153A98" w:rsidRDefault="00153A98">
                          <w:pPr>
                            <w:pStyle w:val="a3"/>
                            <w:spacing w:before="74" w:line="203" w:lineRule="exact"/>
                            <w:ind w:left="355"/>
                          </w:pPr>
                          <w:r>
                            <w:rPr>
                              <w:w w:val="105"/>
                            </w:rPr>
                            <w:t>4.基于经济性和必要性等因素考虑，满意度指标暂可不</w:t>
                          </w:r>
                          <w:proofErr w:type="gramStart"/>
                          <w:r>
                            <w:rPr>
                              <w:w w:val="105"/>
                            </w:rPr>
                            <w:t>作为必评指标</w:t>
                          </w:r>
                          <w:proofErr w:type="gramEnd"/>
                          <w:r>
                            <w:rPr>
                              <w:w w:val="105"/>
                            </w:rPr>
                            <w:t>。</w:t>
                          </w:r>
                        </w:p>
                      </w:txbxContent>
                    </wps:txbx>
                    <wps:bodyPr lIns="0" tIns="0" rIns="0" bIns="0" upright="1"/>
                  </wps:wsp>
                </a:graphicData>
              </a:graphic>
            </wp:anchor>
          </w:drawing>
        </mc:Choice>
        <mc:Fallback>
          <w:pict>
            <v:shape id="文本框 102" o:spid="_x0000_s1178" type="#_x0000_t202" style="position:absolute;margin-left:38.35pt;margin-top:780.35pt;width:524pt;height:34.5pt;z-index:-2515537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" filled="f" stroked="f">
              <v:textbox inset="0,0,0,0">
                <w:txbxContent>
                  <w:p w:rsidR="00153A98" w:rsidRDefault="00153A98">
                    <w:pPr>
                      <w:pStyle w:val="a3"/>
                      <w:spacing w:before="1"/>
                      <w:ind w:left="355"/>
                    </w:pPr>
                    <w:r>
                      <w:t>3.定性指标计分原则：达成预期指标、部分达成预期指标并具有一定效果、未达成预期指标且效果较差三档，分別按照该指标对应分值区间</w:t>
                    </w:r>
                  </w:p>
                  <w:p w:rsidR="00153A98" w:rsidRDefault="00153A98">
                    <w:pPr>
                      <w:pStyle w:val="a3"/>
                      <w:spacing w:before="1"/>
                      <w:ind w:left="20"/>
                    </w:pPr>
                    <w:r>
                      <w:rPr>
                        <w:w w:val="105"/>
                      </w:rPr>
                      <w:t>100-80% （含80%）、80-50% （含50%)、 50-0% 合理确定分值。汇总时，以资金额度为权重，对分值进行加权平均计算。</w:t>
                    </w:r>
                  </w:p>
                  <w:p w:rsidR="00153A98" w:rsidRDefault="00153A98">
                    <w:pPr>
                      <w:pStyle w:val="a3"/>
                      <w:spacing w:before="74" w:line="203" w:lineRule="exact"/>
                      <w:ind w:left="355"/>
                    </w:pPr>
                    <w:r>
                      <w:rPr>
                        <w:w w:val="105"/>
                      </w:rPr>
                      <w:t>4.基于经济性和必要性等因素考虑，满意度指标暂可不</w:t>
                    </w:r>
                    <w:proofErr w:type="gramStart"/>
                    <w:r>
                      <w:rPr>
                        <w:w w:val="105"/>
                      </w:rPr>
                      <w:t>作为必评指标</w:t>
                    </w:r>
                    <w:proofErr w:type="gramEnd"/>
                    <w:r>
                      <w:rPr>
                        <w:w w:val="105"/>
                      </w:rPr>
                      <w:t>。</w:t>
                    </w:r>
                  </w:p>
                </w:txbxContent>
              </v:textbox>
              <w10:wrap anchorx="page" anchory="page"/>
            </v:shape>
          </w:pict>
        </mc:Fallback>
      </mc:AlternateConten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666432" behindDoc="1" locked="0" layoutInCell="1" allowOverlap="1">
              <wp:simplePos x="0" y="0"/>
              <wp:positionH relativeFrom="page">
                <wp:posOffset>890270</wp:posOffset>
              </wp:positionH>
              <wp:positionV relativeFrom="page">
                <wp:posOffset>9311640</wp:posOffset>
              </wp:positionV>
              <wp:extent cx="304800" cy="119380"/>
              <wp:effectExtent l="0" t="0" r="0" b="0"/>
              <wp:wrapNone/>
              <wp:docPr id="64" name="文本框 8"/>
              <wp:cNvGraphicFramePr/>
              <a:graphic xmlns:a="http://schemas.openxmlformats.org/drawingml/2006/main">
                <a:graphicData uri="http://schemas.microsoft.com/office/word/2010/wordprocessingShape">
                  <wps:wsp>
                    <wps:cNvSpPr txBox="1"/>
                    <wps:spPr>
                      <a:xfrm>
                        <a:off x="0" y="0"/>
                        <a:ext cx="304800" cy="119380"/>
                      </a:xfrm>
                      <a:prstGeom prst="rect">
                        <a:avLst/>
                      </a:prstGeom>
                      <a:noFill/>
                      <a:ln>
                        <a:noFill/>
                      </a:ln>
                    </wps:spPr>
                    <wps:txbx>
                      <w:txbxContent>
                        <w:p w:rsidR="00153A98" w:rsidRDefault="00153A98">
                          <w:pPr>
                            <w:spacing w:before="7"/>
                            <w:ind w:left="20"/>
                            <w:rPr>
                              <w:sz w:val="14"/>
                            </w:rPr>
                          </w:pPr>
                          <w:r>
                            <w:rPr>
                              <w:w w:val="105"/>
                              <w:sz w:val="14"/>
                            </w:rPr>
                            <w:t>备注：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086" type="#_x0000_t202" style="position:absolute;margin-left:70.1pt;margin-top:733.2pt;width:24pt;height:9.4pt;z-index:-2516500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" filled="f" stroked="f">
              <v:textbox inset="0,0,0,0">
                <w:txbxContent>
                  <w:p w:rsidR="00153A98" w:rsidRDefault="00153A98">
                    <w:pPr>
                      <w:spacing w:before="7"/>
                      <w:ind w:left="20"/>
                      <w:rPr>
                        <w:sz w:val="14"/>
                      </w:rPr>
                    </w:pPr>
                    <w:r>
                      <w:rPr>
                        <w:w w:val="105"/>
                        <w:sz w:val="14"/>
                      </w:rPr>
                      <w:t>备注：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67456" behindDoc="1" locked="0" layoutInCell="1" allowOverlap="1">
              <wp:simplePos x="0" y="0"/>
              <wp:positionH relativeFrom="page">
                <wp:posOffset>1077595</wp:posOffset>
              </wp:positionH>
              <wp:positionV relativeFrom="page">
                <wp:posOffset>9497060</wp:posOffset>
              </wp:positionV>
              <wp:extent cx="5026660" cy="119380"/>
              <wp:effectExtent l="0" t="0" r="0" b="0"/>
              <wp:wrapNone/>
              <wp:docPr id="65" name="文本框 9"/>
              <wp:cNvGraphicFramePr/>
              <a:graphic xmlns:a="http://schemas.openxmlformats.org/drawingml/2006/main">
                <a:graphicData uri="http://schemas.microsoft.com/office/word/2010/wordprocessingShape">
                  <wps:wsp>
                    <wps:cNvSpPr txBox="1"/>
                    <wps:spPr>
                      <a:xfrm>
                        <a:off x="0" y="0"/>
                        <a:ext cx="5026660" cy="119380"/>
                      </a:xfrm>
                      <a:prstGeom prst="rect">
                        <a:avLst/>
                      </a:prstGeom>
                      <a:noFill/>
                      <a:ln>
                        <a:noFill/>
                      </a:ln>
                    </wps:spPr>
                    <wps:txbx>
                      <w:txbxContent>
                        <w:p w:rsidR="00153A98" w:rsidRDefault="00153A98">
                          <w:pPr>
                            <w:spacing w:before="7"/>
                            <w:ind w:left="20"/>
                            <w:rPr>
                              <w:sz w:val="14"/>
                            </w:rPr>
                          </w:pPr>
                          <w:r>
                            <w:rPr>
                              <w:w w:val="105"/>
                              <w:sz w:val="14"/>
                            </w:rPr>
                            <w:t>1</w:t>
                          </w:r>
                          <w:r>
                            <w:rPr>
                              <w:spacing w:val="-3"/>
                              <w:w w:val="105"/>
                              <w:sz w:val="14"/>
                            </w:rPr>
                            <w:t>.预算执行情况口径：预算数为调整后财政资金总额</w:t>
                          </w:r>
                          <w:r>
                            <w:rPr>
                              <w:w w:val="105"/>
                              <w:sz w:val="14"/>
                            </w:rPr>
                            <w:t>（</w:t>
                          </w:r>
                          <w:r>
                            <w:rPr>
                              <w:spacing w:val="-2"/>
                              <w:w w:val="105"/>
                              <w:sz w:val="14"/>
                            </w:rPr>
                            <w:t>包括上年结余结转</w:t>
                          </w:r>
                          <w:r>
                            <w:rPr>
                              <w:spacing w:val="-3"/>
                              <w:w w:val="105"/>
                              <w:sz w:val="14"/>
                            </w:rPr>
                            <w:t>）</w:t>
                          </w:r>
                          <w:r>
                            <w:rPr>
                              <w:spacing w:val="-4"/>
                              <w:w w:val="105"/>
                              <w:sz w:val="14"/>
                            </w:rPr>
                            <w:t>，执行数为资金使用单位财政资金实际支出数。</w:t>
                          </w:r>
                        </w:p>
                      </w:txbxContent>
                    </wps:txbx>
                    <wps:bodyPr lIns="0" tIns="0" rIns="0" bIns="0" upright="1"/>
                  </wps:wsp>
                </a:graphicData>
              </a:graphic>
            </wp:anchor>
          </w:drawing>
        </mc:Choice>
        <mc:Fallback>
          <w:pict>
            <v:shape id="_x0000_s1087" type="#_x0000_t202" style="position:absolute;margin-left:84.85pt;margin-top:747.8pt;width:395.8pt;height:9.4pt;z-index:-2516490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" filled="f" stroked="f">
              <v:textbox inset="0,0,0,0">
                <w:txbxContent>
                  <w:p w:rsidR="00153A98" w:rsidRDefault="00153A98">
                    <w:pPr>
                      <w:spacing w:before="7"/>
                      <w:ind w:left="20"/>
                      <w:rPr>
                        <w:sz w:val="14"/>
                      </w:rPr>
                    </w:pPr>
                    <w:r>
                      <w:rPr>
                        <w:w w:val="105"/>
                        <w:sz w:val="14"/>
                      </w:rPr>
                      <w:t>1</w:t>
                    </w:r>
                    <w:r>
                      <w:rPr>
                        <w:spacing w:val="-3"/>
                        <w:w w:val="105"/>
                        <w:sz w:val="14"/>
                      </w:rPr>
                      <w:t>.预算执行情况口径：预算数为调整后财政资金总额</w:t>
                    </w:r>
                    <w:r>
                      <w:rPr>
                        <w:w w:val="105"/>
                        <w:sz w:val="14"/>
                      </w:rPr>
                      <w:t>（</w:t>
                    </w:r>
                    <w:r>
                      <w:rPr>
                        <w:spacing w:val="-2"/>
                        <w:w w:val="105"/>
                        <w:sz w:val="14"/>
                      </w:rPr>
                      <w:t>包括上年结余结转</w:t>
                    </w:r>
                    <w:r>
                      <w:rPr>
                        <w:spacing w:val="-3"/>
                        <w:w w:val="105"/>
                        <w:sz w:val="14"/>
                      </w:rPr>
                      <w:t>）</w:t>
                    </w:r>
                    <w:r>
                      <w:rPr>
                        <w:spacing w:val="-4"/>
                        <w:w w:val="105"/>
                        <w:sz w:val="14"/>
                      </w:rPr>
                      <w:t>，执行数为资金使用单位财政资金实际支出数。</w:t>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676672" behindDoc="1" locked="0" layoutInCell="1" allowOverlap="1">
              <wp:simplePos x="0" y="0"/>
              <wp:positionH relativeFrom="page">
                <wp:posOffset>621030</wp:posOffset>
              </wp:positionH>
              <wp:positionV relativeFrom="page">
                <wp:posOffset>9219565</wp:posOffset>
              </wp:positionV>
              <wp:extent cx="321310" cy="124460"/>
              <wp:effectExtent l="0" t="0" r="0" b="0"/>
              <wp:wrapNone/>
              <wp:docPr id="74" name="文本框 18"/>
              <wp:cNvGraphicFramePr/>
              <a:graphic xmlns:a="http://schemas.openxmlformats.org/drawingml/2006/main">
                <a:graphicData uri="http://schemas.microsoft.com/office/word/2010/wordprocessingShape">
                  <wps:wsp>
                    <wps:cNvSpPr txBox="1"/>
                    <wps:spPr>
                      <a:xfrm>
                        <a:off x="0" y="0"/>
                        <a:ext cx="321310" cy="124460"/>
                      </a:xfrm>
                      <a:prstGeom prst="rect">
                        <a:avLst/>
                      </a:prstGeom>
                      <a:noFill/>
                      <a:ln>
                        <a:noFill/>
                      </a:ln>
                    </wps:spPr>
                    <wps:txbx>
                      <w:txbxContent>
                        <w:p w:rsidR="00153A98" w:rsidRDefault="00153A98">
                          <w:pPr>
                            <w:spacing w:before="3" w:line="192" w:lineRule="exact"/>
                            <w:ind w:left="20"/>
                            <w:rPr>
                              <w:sz w:val="15"/>
                            </w:rPr>
                          </w:pPr>
                          <w:r>
                            <w:rPr>
                              <w:w w:val="105"/>
                              <w:sz w:val="15"/>
                            </w:rPr>
                            <w:t>备注：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095" type="#_x0000_t202" style="position:absolute;margin-left:48.9pt;margin-top:725.95pt;width:25.3pt;height:9.8pt;z-index:-2516398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" filled="f" stroked="f">
              <v:textbox inset="0,0,0,0">
                <w:txbxContent>
                  <w:p w:rsidR="00153A98" w:rsidRDefault="00153A98">
                    <w:pPr>
                      <w:spacing w:before="3" w:line="192" w:lineRule="exact"/>
                      <w:ind w:left="20"/>
                      <w:rPr>
                        <w:sz w:val="15"/>
                      </w:rPr>
                    </w:pPr>
                    <w:r>
                      <w:rPr>
                        <w:w w:val="105"/>
                        <w:sz w:val="15"/>
                      </w:rPr>
                      <w:t>备注：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77696" behindDoc="1" locked="0" layoutInCell="1" allowOverlap="1">
              <wp:simplePos x="0" y="0"/>
              <wp:positionH relativeFrom="page">
                <wp:posOffset>819150</wp:posOffset>
              </wp:positionH>
              <wp:positionV relativeFrom="page">
                <wp:posOffset>9417685</wp:posOffset>
              </wp:positionV>
              <wp:extent cx="5335270" cy="124460"/>
              <wp:effectExtent l="0" t="0" r="0" b="0"/>
              <wp:wrapNone/>
              <wp:docPr id="75" name="文本框 19"/>
              <wp:cNvGraphicFramePr/>
              <a:graphic xmlns:a="http://schemas.openxmlformats.org/drawingml/2006/main">
                <a:graphicData uri="http://schemas.microsoft.com/office/word/2010/wordprocessingShape">
                  <wps:wsp>
                    <wps:cNvSpPr txBox="1"/>
                    <wps:spPr>
                      <a:xfrm>
                        <a:off x="0" y="0"/>
                        <a:ext cx="5335270" cy="124460"/>
                      </a:xfrm>
                      <a:prstGeom prst="rect">
                        <a:avLst/>
                      </a:prstGeom>
                      <a:noFill/>
                      <a:ln>
                        <a:noFill/>
                      </a:ln>
                    </wps:spPr>
                    <wps:txbx>
                      <w:txbxContent>
                        <w:p w:rsidR="00153A98" w:rsidRDefault="00153A98">
                          <w:pPr>
                            <w:spacing w:before="3" w:line="192" w:lineRule="exact"/>
                            <w:ind w:left="20"/>
                            <w:rPr>
                              <w:sz w:val="15"/>
                            </w:rPr>
                          </w:pPr>
                          <w:r>
                            <w:rPr>
                              <w:sz w:val="15"/>
                            </w:rPr>
                            <w:t>1.预算执行情况口径：预算数为调整后财政资金总额（包括上年结余结转），执行数为资金使用单位财政资金实际支出数。</w:t>
                          </w:r>
                        </w:p>
                      </w:txbxContent>
                    </wps:txbx>
                    <wps:bodyPr lIns="0" tIns="0" rIns="0" bIns="0" upright="1"/>
                  </wps:wsp>
                </a:graphicData>
              </a:graphic>
            </wp:anchor>
          </w:drawing>
        </mc:Choice>
        <mc:Fallback>
          <w:pict>
            <v:shape id="_x0000_s1096" type="#_x0000_t202" style="position:absolute;margin-left:64.5pt;margin-top:741.55pt;width:420.1pt;height:9.8pt;z-index:-2516387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" filled="f" stroked="f">
              <v:textbox inset="0,0,0,0">
                <w:txbxContent>
                  <w:p w:rsidR="00153A98" w:rsidRDefault="00153A98">
                    <w:pPr>
                      <w:spacing w:before="3" w:line="192" w:lineRule="exact"/>
                      <w:ind w:left="20"/>
                      <w:rPr>
                        <w:sz w:val="15"/>
                      </w:rPr>
                    </w:pPr>
                    <w:r>
                      <w:rPr>
                        <w:sz w:val="15"/>
                      </w:rPr>
                      <w:t>1.预算执行情况口径：预算数为调整后财政资金总额（包括上年结余结转），执行数为资金使用单位财政资金实际支出数。</w:t>
                    </w:r>
                  </w:p>
                </w:txbxContent>
              </v:textbox>
              <w10:wrap anchorx="page" anchory="page"/>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679744" behindDoc="1" locked="0" layoutInCell="1" allowOverlap="1">
              <wp:simplePos x="0" y="0"/>
              <wp:positionH relativeFrom="page">
                <wp:posOffset>594995</wp:posOffset>
              </wp:positionH>
              <wp:positionV relativeFrom="page">
                <wp:posOffset>10202545</wp:posOffset>
              </wp:positionV>
              <wp:extent cx="3321050" cy="130810"/>
              <wp:effectExtent l="0" t="0" r="0" b="0"/>
              <wp:wrapNone/>
              <wp:docPr id="77" name="文本框 21"/>
              <wp:cNvGraphicFramePr/>
              <a:graphic xmlns:a="http://schemas.openxmlformats.org/drawingml/2006/main">
                <a:graphicData uri="http://schemas.microsoft.com/office/word/2010/wordprocessingShape">
                  <wps:wsp>
                    <wps:cNvSpPr txBox="1"/>
                    <wps:spPr>
                      <a:xfrm>
                        <a:off x="0" y="0"/>
                        <a:ext cx="3321050" cy="130810"/>
                      </a:xfrm>
                      <a:prstGeom prst="rect">
                        <a:avLst/>
                      </a:prstGeom>
                      <a:noFill/>
                      <a:ln>
                        <a:noFill/>
                      </a:ln>
                    </wps:spPr>
                    <wps:txbx>
                      <w:txbxContent>
                        <w:p w:rsidR="00153A98" w:rsidRDefault="00153A98">
                          <w:pPr>
                            <w:pStyle w:val="a3"/>
                            <w:spacing w:before="2" w:line="203" w:lineRule="exact"/>
                            <w:ind w:left="20"/>
                          </w:pPr>
                          <w:r>
                            <w:t>4.基于经济性和必要性等因素考虑，满意度指标暂可不</w:t>
                          </w:r>
                          <w:proofErr w:type="gramStart"/>
                          <w:r>
                            <w:t>作为必评指标</w:t>
                          </w:r>
                          <w:proofErr w:type="gramEnd"/>
                          <w:r>
                            <w:t>。</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097" type="#_x0000_t202" style="position:absolute;margin-left:46.85pt;margin-top:803.35pt;width:261.5pt;height:10.3pt;z-index:-2516367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" filled="f" stroked="f">
              <v:textbox inset="0,0,0,0">
                <w:txbxContent>
                  <w:p w:rsidR="00153A98" w:rsidRDefault="00153A98">
                    <w:pPr>
                      <w:pStyle w:val="a3"/>
                      <w:spacing w:before="2" w:line="203" w:lineRule="exact"/>
                      <w:ind w:left="20"/>
                    </w:pPr>
                    <w:r>
                      <w:t>4.基于经济性和必要性等因素考虑，满意度指标暂可不</w:t>
                    </w:r>
                    <w:proofErr w:type="gramStart"/>
                    <w:r>
                      <w:t>作为必评指标</w:t>
                    </w:r>
                    <w:proofErr w:type="gramEnd"/>
                    <w:r>
                      <w:t>。</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0807" w:rsidRDefault="000C0807">
      <w:r>
        <w:separator/>
      </w:r>
    </w:p>
  </w:footnote>
  <w:footnote w:type="continuationSeparator" w:id="0">
    <w:p w:rsidR="000C0807" w:rsidRDefault="000C08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663360" behindDoc="1" locked="0" layoutInCell="1" allowOverlap="1">
              <wp:simplePos x="0" y="0"/>
              <wp:positionH relativeFrom="page">
                <wp:posOffset>1618615</wp:posOffset>
              </wp:positionH>
              <wp:positionV relativeFrom="page">
                <wp:posOffset>440055</wp:posOffset>
              </wp:positionV>
              <wp:extent cx="4551680" cy="192405"/>
              <wp:effectExtent l="0" t="0" r="0" b="0"/>
              <wp:wrapNone/>
              <wp:docPr id="61" name="文本框 5"/>
              <wp:cNvGraphicFramePr/>
              <a:graphic xmlns:a="http://schemas.openxmlformats.org/drawingml/2006/main">
                <a:graphicData uri="http://schemas.microsoft.com/office/word/2010/wordprocessingShape">
                  <wps:wsp>
                    <wps:cNvSpPr txBox="1"/>
                    <wps:spPr>
                      <a:xfrm>
                        <a:off x="0" y="0"/>
                        <a:ext cx="4551680" cy="192405"/>
                      </a:xfrm>
                      <a:prstGeom prst="rect">
                        <a:avLst/>
                      </a:prstGeom>
                      <a:noFill/>
                      <a:ln>
                        <a:noFill/>
                      </a:ln>
                    </wps:spPr>
                    <wps:txbx>
                      <w:txbxContent>
                        <w:p w:rsidR="00153A98" w:rsidRDefault="00153A98">
                          <w:pPr>
                            <w:spacing w:line="302" w:lineRule="exact"/>
                            <w:ind w:left="20"/>
                            <w:rPr>
                              <w:b/>
                              <w:sz w:val="26"/>
                            </w:rPr>
                          </w:pPr>
                          <w:r>
                            <w:rPr>
                              <w:b/>
                              <w:sz w:val="26"/>
                            </w:rPr>
                            <w:t>2020年度房产交易工作专业技能服务外包项目绩效目标自评表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083" type="#_x0000_t202" style="position:absolute;margin-left:127.45pt;margin-top:34.65pt;width:358.4pt;height:15.15pt;z-index:-2516531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" filled="f" stroked="f">
              <v:textbox inset="0,0,0,0">
                <w:txbxContent>
                  <w:p w:rsidR="00153A98" w:rsidRDefault="00153A98">
                    <w:pPr>
                      <w:spacing w:line="302" w:lineRule="exact"/>
                      <w:ind w:left="20"/>
                      <w:rPr>
                        <w:b/>
                        <w:sz w:val="26"/>
                      </w:rPr>
                    </w:pPr>
                    <w:r>
                      <w:rPr>
                        <w:b/>
                        <w:sz w:val="26"/>
                      </w:rPr>
                      <w:t>2020年度房产交易工作专业技能服务外包项目绩效目标自评表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64384" behindDoc="1" locked="0" layoutInCell="1" allowOverlap="1">
              <wp:simplePos x="0" y="0"/>
              <wp:positionH relativeFrom="page">
                <wp:posOffset>890270</wp:posOffset>
              </wp:positionH>
              <wp:positionV relativeFrom="page">
                <wp:posOffset>699135</wp:posOffset>
              </wp:positionV>
              <wp:extent cx="2319020" cy="139700"/>
              <wp:effectExtent l="0" t="0" r="0" b="0"/>
              <wp:wrapNone/>
              <wp:docPr id="62" name="文本框 6"/>
              <wp:cNvGraphicFramePr/>
              <a:graphic xmlns:a="http://schemas.openxmlformats.org/drawingml/2006/main">
                <a:graphicData uri="http://schemas.microsoft.com/office/word/2010/wordprocessingShape">
                  <wps:wsp>
                    <wps:cNvSpPr txBox="1"/>
                    <wps:spPr>
                      <a:xfrm>
                        <a:off x="0" y="0"/>
                        <a:ext cx="2319020" cy="139700"/>
                      </a:xfrm>
                      <a:prstGeom prst="rect">
                        <a:avLst/>
                      </a:prstGeom>
                      <a:noFill/>
                      <a:ln>
                        <a:noFill/>
                      </a:ln>
                    </wps:spPr>
                    <wps:txbx>
                      <w:txbxContent>
                        <w:p w:rsidR="00153A98" w:rsidRDefault="00153A98">
                          <w:pPr>
                            <w:spacing w:line="220" w:lineRule="exact"/>
                            <w:ind w:left="20"/>
                            <w:rPr>
                              <w:sz w:val="18"/>
                            </w:rPr>
                          </w:pPr>
                          <w:r>
                            <w:rPr>
                              <w:sz w:val="18"/>
                            </w:rPr>
                            <w:t>单位名称：武汉市东西湖区住房和城乡建设局</w:t>
                          </w:r>
                        </w:p>
                      </w:txbxContent>
                    </wps:txbx>
                    <wps:bodyPr lIns="0" tIns="0" rIns="0" bIns="0" upright="1"/>
                  </wps:wsp>
                </a:graphicData>
              </a:graphic>
            </wp:anchor>
          </w:drawing>
        </mc:Choice>
        <mc:Fallback>
          <w:pict>
            <v:shape id="_x0000_s1084" type="#_x0000_t202" style="position:absolute;margin-left:70.1pt;margin-top:55.05pt;width:182.6pt;height:11pt;z-index:-2516520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" filled="f" stroked="f">
              <v:textbox inset="0,0,0,0">
                <w:txbxContent>
                  <w:p w:rsidR="00153A98" w:rsidRDefault="00153A98">
                    <w:pPr>
                      <w:spacing w:line="220" w:lineRule="exact"/>
                      <w:ind w:left="20"/>
                      <w:rPr>
                        <w:sz w:val="18"/>
                      </w:rPr>
                    </w:pPr>
                    <w:r>
                      <w:rPr>
                        <w:sz w:val="18"/>
                      </w:rP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65408" behindDoc="1" locked="0" layoutInCell="1" allowOverlap="1">
              <wp:simplePos x="0" y="0"/>
              <wp:positionH relativeFrom="page">
                <wp:posOffset>4690745</wp:posOffset>
              </wp:positionH>
              <wp:positionV relativeFrom="page">
                <wp:posOffset>699135</wp:posOffset>
              </wp:positionV>
              <wp:extent cx="595630" cy="139700"/>
              <wp:effectExtent l="0" t="0" r="0" b="0"/>
              <wp:wrapNone/>
              <wp:docPr id="63" name="文本框 7"/>
              <wp:cNvGraphicFramePr/>
              <a:graphic xmlns:a="http://schemas.openxmlformats.org/drawingml/2006/main">
                <a:graphicData uri="http://schemas.microsoft.com/office/word/2010/wordprocessingShape">
                  <wps:wsp>
                    <wps:cNvSpPr txBox="1"/>
                    <wps:spPr>
                      <a:xfrm>
                        <a:off x="0" y="0"/>
                        <a:ext cx="595630" cy="139700"/>
                      </a:xfrm>
                      <a:prstGeom prst="rect">
                        <a:avLst/>
                      </a:prstGeom>
                      <a:noFill/>
                      <a:ln>
                        <a:noFill/>
                      </a:ln>
                    </wps:spPr>
                    <wps:txbx>
                      <w:txbxContent>
                        <w:p w:rsidR="00153A98" w:rsidRDefault="00153A98">
                          <w:pPr>
                            <w:spacing w:line="220" w:lineRule="exact"/>
                            <w:ind w:left="20"/>
                            <w:rPr>
                              <w:sz w:val="18"/>
                            </w:rPr>
                          </w:pPr>
                          <w:r>
                            <w:rPr>
                              <w:sz w:val="18"/>
                            </w:rPr>
                            <w:t>填报日期：</w:t>
                          </w:r>
                        </w:p>
                      </w:txbxContent>
                    </wps:txbx>
                    <wps:bodyPr lIns="0" tIns="0" rIns="0" bIns="0" upright="1"/>
                  </wps:wsp>
                </a:graphicData>
              </a:graphic>
            </wp:anchor>
          </w:drawing>
        </mc:Choice>
        <mc:Fallback>
          <w:pict>
            <v:shape id="_x0000_s1085" type="#_x0000_t202" style="position:absolute;margin-left:369.35pt;margin-top:55.05pt;width:46.9pt;height:11pt;z-index:-2516510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" filled="f" stroked="f">
              <v:textbox inset="0,0,0,0">
                <w:txbxContent>
                  <w:p w:rsidR="00153A98" w:rsidRDefault="00153A98">
                    <w:pPr>
                      <w:spacing w:line="220" w:lineRule="exact"/>
                      <w:ind w:left="20"/>
                      <w:rPr>
                        <w:sz w:val="18"/>
                      </w:rPr>
                    </w:pPr>
                    <w:r>
                      <w:rPr>
                        <w:sz w:val="18"/>
                      </w:rPr>
                      <w:t>填报日期：</w:t>
                    </w:r>
                  </w:p>
                </w:txbxContent>
              </v:textbox>
              <w10:wrap anchorx="page" anchory="page"/>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683840" behindDoc="1" locked="0" layoutInCell="1" allowOverlap="1">
              <wp:simplePos x="0" y="0"/>
              <wp:positionH relativeFrom="page">
                <wp:posOffset>467995</wp:posOffset>
              </wp:positionH>
              <wp:positionV relativeFrom="page">
                <wp:posOffset>1009015</wp:posOffset>
              </wp:positionV>
              <wp:extent cx="6800850" cy="440055"/>
              <wp:effectExtent l="0" t="0" r="0" b="0"/>
              <wp:wrapNone/>
              <wp:docPr id="81" name="文本框 25"/>
              <wp:cNvGraphicFramePr/>
              <a:graphic xmlns:a="http://schemas.openxmlformats.org/drawingml/2006/main">
                <a:graphicData uri="http://schemas.microsoft.com/office/word/2010/wordprocessingShape">
                  <wps:wsp>
                    <wps:cNvSpPr txBox="1"/>
                    <wps:spPr>
                      <a:xfrm>
                        <a:off x="0" y="0"/>
                        <a:ext cx="6800850" cy="440055"/>
                      </a:xfrm>
                      <a:prstGeom prst="rect">
                        <a:avLst/>
                      </a:prstGeom>
                      <a:noFill/>
                      <a:ln>
                        <a:noFill/>
                      </a:ln>
                    </wps:spPr>
                    <wps:txbx>
                      <w:txbxContent>
                        <w:p w:rsidR="00153A98" w:rsidRDefault="00153A98">
                          <w:pPr>
                            <w:spacing w:line="230" w:lineRule="auto"/>
                            <w:ind w:left="4910" w:right="18" w:hanging="4891"/>
                            <w:rPr>
                              <w:b/>
                              <w:sz w:val="29"/>
                            </w:rPr>
                          </w:pPr>
                          <w:r>
                            <w:rPr>
                              <w:b/>
                              <w:sz w:val="29"/>
                            </w:rPr>
                            <w:t>2020年度物业住宅小区日常监管服务、老旧小区环境整治及应急经费项目绩效目标自评表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101" type="#_x0000_t202" style="position:absolute;margin-left:36.85pt;margin-top:79.45pt;width:535.5pt;height:34.65pt;z-index:-2516326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" filled="f" stroked="f">
              <v:textbox inset="0,0,0,0">
                <w:txbxContent>
                  <w:p w:rsidR="00153A98" w:rsidRDefault="00153A98">
                    <w:pPr>
                      <w:spacing w:line="230" w:lineRule="auto"/>
                      <w:ind w:left="4910" w:right="18" w:hanging="4891"/>
                      <w:rPr>
                        <w:b/>
                        <w:sz w:val="29"/>
                      </w:rPr>
                    </w:pPr>
                    <w:r>
                      <w:rPr>
                        <w:b/>
                        <w:sz w:val="29"/>
                      </w:rPr>
                      <w:t>2020年度物业住宅小区日常监管服务、老旧小区环境整治及应急经费项目绩效目标自评表</w:t>
                    </w:r>
                  </w:p>
                </w:txbxContent>
              </v:textbox>
              <w10:wrap anchorx="page" anchory="page"/>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684864" behindDoc="1" locked="0" layoutInCell="1" allowOverlap="1">
              <wp:simplePos x="0" y="0"/>
              <wp:positionH relativeFrom="page">
                <wp:posOffset>429895</wp:posOffset>
              </wp:positionH>
              <wp:positionV relativeFrom="page">
                <wp:posOffset>857250</wp:posOffset>
              </wp:positionV>
              <wp:extent cx="6805930" cy="441325"/>
              <wp:effectExtent l="0" t="0" r="0" b="0"/>
              <wp:wrapNone/>
              <wp:docPr id="82" name="文本框 26"/>
              <wp:cNvGraphicFramePr/>
              <a:graphic xmlns:a="http://schemas.openxmlformats.org/drawingml/2006/main">
                <a:graphicData uri="http://schemas.microsoft.com/office/word/2010/wordprocessingShape">
                  <wps:wsp>
                    <wps:cNvSpPr txBox="1"/>
                    <wps:spPr>
                      <a:xfrm>
                        <a:off x="0" y="0"/>
                        <a:ext cx="6805930" cy="441325"/>
                      </a:xfrm>
                      <a:prstGeom prst="rect">
                        <a:avLst/>
                      </a:prstGeom>
                      <a:noFill/>
                      <a:ln>
                        <a:noFill/>
                      </a:ln>
                    </wps:spPr>
                    <wps:txbx>
                      <w:txbxContent>
                        <w:p w:rsidR="00153A98" w:rsidRDefault="00153A98">
                          <w:pPr>
                            <w:spacing w:line="232" w:lineRule="auto"/>
                            <w:ind w:left="4966" w:right="18" w:hanging="4947"/>
                            <w:rPr>
                              <w:b/>
                              <w:sz w:val="29"/>
                            </w:rPr>
                          </w:pPr>
                          <w:r>
                            <w:rPr>
                              <w:b/>
                              <w:sz w:val="29"/>
                            </w:rPr>
                            <w:t>2020年度特种设备检查及购买第三方检查测评服务及短信平台使用费项目绩效目标自评表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102" type="#_x0000_t202" style="position:absolute;margin-left:33.85pt;margin-top:67.5pt;width:535.9pt;height:34.75pt;z-index:-2516316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" filled="f" stroked="f">
              <v:textbox inset="0,0,0,0">
                <w:txbxContent>
                  <w:p w:rsidR="00153A98" w:rsidRDefault="00153A98">
                    <w:pPr>
                      <w:spacing w:line="232" w:lineRule="auto"/>
                      <w:ind w:left="4966" w:right="18" w:hanging="4947"/>
                      <w:rPr>
                        <w:b/>
                        <w:sz w:val="29"/>
                      </w:rPr>
                    </w:pPr>
                    <w:r>
                      <w:rPr>
                        <w:b/>
                        <w:sz w:val="29"/>
                      </w:rPr>
                      <w:t>2020年度特种设备检查及购买第三方检查测评服务及短信平台使用费项目绩效目标自评表</w:t>
                    </w:r>
                  </w:p>
                </w:txbxContent>
              </v:textbox>
              <w10:wrap anchorx="page" anchory="page"/>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685888" behindDoc="1" locked="0" layoutInCell="1" allowOverlap="1">
              <wp:simplePos x="0" y="0"/>
              <wp:positionH relativeFrom="page">
                <wp:posOffset>2210435</wp:posOffset>
              </wp:positionH>
              <wp:positionV relativeFrom="page">
                <wp:posOffset>981075</wp:posOffset>
              </wp:positionV>
              <wp:extent cx="3131185" cy="187325"/>
              <wp:effectExtent l="0" t="0" r="0" b="0"/>
              <wp:wrapNone/>
              <wp:docPr id="83" name="文本框 27"/>
              <wp:cNvGraphicFramePr/>
              <a:graphic xmlns:a="http://schemas.openxmlformats.org/drawingml/2006/main">
                <a:graphicData uri="http://schemas.microsoft.com/office/word/2010/wordprocessingShape">
                  <wps:wsp>
                    <wps:cNvSpPr txBox="1"/>
                    <wps:spPr>
                      <a:xfrm>
                        <a:off x="0" y="0"/>
                        <a:ext cx="3131185" cy="187325"/>
                      </a:xfrm>
                      <a:prstGeom prst="rect">
                        <a:avLst/>
                      </a:prstGeom>
                      <a:noFill/>
                      <a:ln>
                        <a:noFill/>
                      </a:ln>
                    </wps:spPr>
                    <wps:txbx>
                      <w:txbxContent>
                        <w:p w:rsidR="00153A98" w:rsidRDefault="00153A98">
                          <w:pPr>
                            <w:spacing w:line="294" w:lineRule="exact"/>
                            <w:ind w:left="20"/>
                            <w:rPr>
                              <w:b/>
                              <w:sz w:val="25"/>
                            </w:rPr>
                          </w:pPr>
                          <w:proofErr w:type="gramStart"/>
                          <w:r>
                            <w:rPr>
                              <w:b/>
                              <w:sz w:val="25"/>
                            </w:rPr>
                            <w:t>2020年度航嘉中路</w:t>
                          </w:r>
                          <w:proofErr w:type="gramEnd"/>
                          <w:r>
                            <w:rPr>
                              <w:b/>
                              <w:sz w:val="25"/>
                            </w:rPr>
                            <w:t>西</w:t>
                          </w:r>
                          <w:proofErr w:type="gramStart"/>
                          <w:r>
                            <w:rPr>
                              <w:b/>
                              <w:sz w:val="25"/>
                            </w:rPr>
                            <w:t>延道路</w:t>
                          </w:r>
                          <w:proofErr w:type="gramEnd"/>
                          <w:r>
                            <w:rPr>
                              <w:b/>
                              <w:sz w:val="25"/>
                            </w:rPr>
                            <w:t>工程项目自评表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103" type="#_x0000_t202" style="position:absolute;margin-left:174.05pt;margin-top:77.25pt;width:246.55pt;height:14.75pt;z-index:-2516305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" filled="f" stroked="f">
              <v:textbox inset="0,0,0,0">
                <w:txbxContent>
                  <w:p w:rsidR="00153A98" w:rsidRDefault="00153A98">
                    <w:pPr>
                      <w:spacing w:line="294" w:lineRule="exact"/>
                      <w:ind w:left="20"/>
                      <w:rPr>
                        <w:b/>
                        <w:sz w:val="25"/>
                      </w:rPr>
                    </w:pPr>
                    <w:proofErr w:type="gramStart"/>
                    <w:r>
                      <w:rPr>
                        <w:b/>
                        <w:sz w:val="25"/>
                      </w:rPr>
                      <w:t>2020年度航嘉中路</w:t>
                    </w:r>
                    <w:proofErr w:type="gramEnd"/>
                    <w:r>
                      <w:rPr>
                        <w:b/>
                        <w:sz w:val="25"/>
                      </w:rPr>
                      <w:t>西</w:t>
                    </w:r>
                    <w:proofErr w:type="gramStart"/>
                    <w:r>
                      <w:rPr>
                        <w:b/>
                        <w:sz w:val="25"/>
                      </w:rPr>
                      <w:t>延道路</w:t>
                    </w:r>
                    <w:proofErr w:type="gramEnd"/>
                    <w:r>
                      <w:rPr>
                        <w:b/>
                        <w:sz w:val="25"/>
                      </w:rPr>
                      <w:t>工程项目自评表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86912" behindDoc="1" locked="0" layoutInCell="1" allowOverlap="1">
              <wp:simplePos x="0" y="0"/>
              <wp:positionH relativeFrom="page">
                <wp:posOffset>694055</wp:posOffset>
              </wp:positionH>
              <wp:positionV relativeFrom="page">
                <wp:posOffset>1280795</wp:posOffset>
              </wp:positionV>
              <wp:extent cx="2040890" cy="127000"/>
              <wp:effectExtent l="0" t="0" r="0" b="0"/>
              <wp:wrapNone/>
              <wp:docPr id="84" name="文本框 28"/>
              <wp:cNvGraphicFramePr/>
              <a:graphic xmlns:a="http://schemas.openxmlformats.org/drawingml/2006/main">
                <a:graphicData uri="http://schemas.microsoft.com/office/word/2010/wordprocessingShape">
                  <wps:wsp>
                    <wps:cNvSpPr txBox="1"/>
                    <wps:spPr>
                      <a:xfrm>
                        <a:off x="0" y="0"/>
                        <a:ext cx="2040890" cy="127000"/>
                      </a:xfrm>
                      <a:prstGeom prst="rect">
                        <a:avLst/>
                      </a:prstGeom>
                      <a:noFill/>
                      <a:ln>
                        <a:noFill/>
                      </a:ln>
                    </wps:spPr>
                    <wps:txbx>
                      <w:txbxContent>
                        <w:p w:rsidR="00153A98" w:rsidRDefault="00153A98">
                          <w:pPr>
                            <w:pStyle w:val="a3"/>
                            <w:spacing w:line="200" w:lineRule="exact"/>
                            <w:ind w:left="20"/>
                          </w:pPr>
                          <w:r>
                            <w:rPr>
                              <w:spacing w:val="-4"/>
                            </w:rPr>
                            <w:t>单位名称：武汉市东西湖区住房和城乡建设局</w:t>
                          </w:r>
                        </w:p>
                      </w:txbxContent>
                    </wps:txbx>
                    <wps:bodyPr lIns="0" tIns="0" rIns="0" bIns="0" upright="1"/>
                  </wps:wsp>
                </a:graphicData>
              </a:graphic>
            </wp:anchor>
          </w:drawing>
        </mc:Choice>
        <mc:Fallback>
          <w:pict>
            <v:shape id="_x0000_s1104" type="#_x0000_t202" style="position:absolute;margin-left:54.65pt;margin-top:100.85pt;width:160.7pt;height:10pt;z-index:-2516295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" filled="f" stroked="f">
              <v:textbox inset="0,0,0,0">
                <w:txbxContent>
                  <w:p w:rsidR="00153A98" w:rsidRDefault="00153A98">
                    <w:pPr>
                      <w:pStyle w:val="a3"/>
                      <w:spacing w:line="200" w:lineRule="exact"/>
                      <w:ind w:left="20"/>
                    </w:pPr>
                    <w:r>
                      <w:rPr>
                        <w:spacing w:val="-4"/>
                      </w:rP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87936" behindDoc="1" locked="0" layoutInCell="1" allowOverlap="1">
              <wp:simplePos x="0" y="0"/>
              <wp:positionH relativeFrom="page">
                <wp:posOffset>4518025</wp:posOffset>
              </wp:positionH>
              <wp:positionV relativeFrom="page">
                <wp:posOffset>1280795</wp:posOffset>
              </wp:positionV>
              <wp:extent cx="526415" cy="127000"/>
              <wp:effectExtent l="0" t="0" r="0" b="0"/>
              <wp:wrapNone/>
              <wp:docPr id="85" name="文本框 29"/>
              <wp:cNvGraphicFramePr/>
              <a:graphic xmlns:a="http://schemas.openxmlformats.org/drawingml/2006/main">
                <a:graphicData uri="http://schemas.microsoft.com/office/word/2010/wordprocessingShape">
                  <wps:wsp>
                    <wps:cNvSpPr txBox="1"/>
                    <wps:spPr>
                      <a:xfrm>
                        <a:off x="0" y="0"/>
                        <a:ext cx="526415" cy="127000"/>
                      </a:xfrm>
                      <a:prstGeom prst="rect">
                        <a:avLst/>
                      </a:prstGeom>
                      <a:noFill/>
                      <a:ln>
                        <a:noFill/>
                      </a:ln>
                    </wps:spPr>
                    <wps:txbx>
                      <w:txbxContent>
                        <w:p w:rsidR="00153A98" w:rsidRDefault="00153A98">
                          <w:pPr>
                            <w:pStyle w:val="a3"/>
                            <w:spacing w:line="200" w:lineRule="exact"/>
                            <w:ind w:left="20"/>
                          </w:pPr>
                          <w:r>
                            <w:t>填报日期：</w:t>
                          </w:r>
                        </w:p>
                      </w:txbxContent>
                    </wps:txbx>
                    <wps:bodyPr lIns="0" tIns="0" rIns="0" bIns="0" upright="1"/>
                  </wps:wsp>
                </a:graphicData>
              </a:graphic>
            </wp:anchor>
          </w:drawing>
        </mc:Choice>
        <mc:Fallback>
          <w:pict>
            <v:shape id="_x0000_s1105" type="#_x0000_t202" style="position:absolute;margin-left:355.75pt;margin-top:100.85pt;width:41.45pt;height:10pt;z-index:-2516285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" filled="f" stroked="f">
              <v:textbox inset="0,0,0,0">
                <w:txbxContent>
                  <w:p w:rsidR="00153A98" w:rsidRDefault="00153A98">
                    <w:pPr>
                      <w:pStyle w:val="a3"/>
                      <w:spacing w:line="200" w:lineRule="exact"/>
                      <w:ind w:left="20"/>
                    </w:pPr>
                    <w:r>
                      <w:t>填报日期：</w:t>
                    </w:r>
                  </w:p>
                </w:txbxContent>
              </v:textbox>
              <w10:wrap anchorx="page" anchory="page"/>
            </v:shape>
          </w:pict>
        </mc:Fallback>
      </mc:AlternateConten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688960" behindDoc="1" locked="0" layoutInCell="1" allowOverlap="1">
              <wp:simplePos x="0" y="0"/>
              <wp:positionH relativeFrom="page">
                <wp:posOffset>2350770</wp:posOffset>
              </wp:positionH>
              <wp:positionV relativeFrom="page">
                <wp:posOffset>982980</wp:posOffset>
              </wp:positionV>
              <wp:extent cx="2810510" cy="187960"/>
              <wp:effectExtent l="0" t="0" r="0" b="0"/>
              <wp:wrapNone/>
              <wp:docPr id="86" name="文本框 30"/>
              <wp:cNvGraphicFramePr/>
              <a:graphic xmlns:a="http://schemas.openxmlformats.org/drawingml/2006/main">
                <a:graphicData uri="http://schemas.microsoft.com/office/word/2010/wordprocessingShape">
                  <wps:wsp>
                    <wps:cNvSpPr txBox="1"/>
                    <wps:spPr>
                      <a:xfrm>
                        <a:off x="0" y="0"/>
                        <a:ext cx="2810510" cy="187960"/>
                      </a:xfrm>
                      <a:prstGeom prst="rect">
                        <a:avLst/>
                      </a:prstGeom>
                      <a:noFill/>
                      <a:ln>
                        <a:noFill/>
                      </a:ln>
                    </wps:spPr>
                    <wps:txbx>
                      <w:txbxContent>
                        <w:p w:rsidR="00153A98" w:rsidRDefault="00153A98">
                          <w:pPr>
                            <w:spacing w:line="296" w:lineRule="exact"/>
                            <w:ind w:left="20"/>
                            <w:rPr>
                              <w:b/>
                              <w:sz w:val="25"/>
                            </w:rPr>
                          </w:pPr>
                          <w:r>
                            <w:rPr>
                              <w:b/>
                              <w:sz w:val="25"/>
                            </w:rPr>
                            <w:t>2020年度</w:t>
                          </w:r>
                          <w:proofErr w:type="gramStart"/>
                          <w:r>
                            <w:rPr>
                              <w:b/>
                              <w:sz w:val="25"/>
                            </w:rPr>
                            <w:t>航天北路道</w:t>
                          </w:r>
                          <w:proofErr w:type="gramEnd"/>
                          <w:r>
                            <w:rPr>
                              <w:b/>
                              <w:sz w:val="25"/>
                            </w:rPr>
                            <w:t>路工程项目自评表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106" type="#_x0000_t202" style="position:absolute;margin-left:185.1pt;margin-top:77.4pt;width:221.3pt;height:14.8pt;z-index:-2516275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" filled="f" stroked="f">
              <v:textbox inset="0,0,0,0">
                <w:txbxContent>
                  <w:p w:rsidR="00153A98" w:rsidRDefault="00153A98">
                    <w:pPr>
                      <w:spacing w:line="296" w:lineRule="exact"/>
                      <w:ind w:left="20"/>
                      <w:rPr>
                        <w:b/>
                        <w:sz w:val="25"/>
                      </w:rPr>
                    </w:pPr>
                    <w:r>
                      <w:rPr>
                        <w:b/>
                        <w:sz w:val="25"/>
                      </w:rPr>
                      <w:t>2020年度</w:t>
                    </w:r>
                    <w:proofErr w:type="gramStart"/>
                    <w:r>
                      <w:rPr>
                        <w:b/>
                        <w:sz w:val="25"/>
                      </w:rPr>
                      <w:t>航天北路道</w:t>
                    </w:r>
                    <w:proofErr w:type="gramEnd"/>
                    <w:r>
                      <w:rPr>
                        <w:b/>
                        <w:sz w:val="25"/>
                      </w:rPr>
                      <w:t>路工程项目自评表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89984" behindDoc="1" locked="0" layoutInCell="1" allowOverlap="1">
              <wp:simplePos x="0" y="0"/>
              <wp:positionH relativeFrom="page">
                <wp:posOffset>694055</wp:posOffset>
              </wp:positionH>
              <wp:positionV relativeFrom="page">
                <wp:posOffset>1291590</wp:posOffset>
              </wp:positionV>
              <wp:extent cx="2048510" cy="127000"/>
              <wp:effectExtent l="0" t="0" r="0" b="0"/>
              <wp:wrapNone/>
              <wp:docPr id="87" name="文本框 31"/>
              <wp:cNvGraphicFramePr/>
              <a:graphic xmlns:a="http://schemas.openxmlformats.org/drawingml/2006/main">
                <a:graphicData uri="http://schemas.microsoft.com/office/word/2010/wordprocessingShape">
                  <wps:wsp>
                    <wps:cNvSpPr txBox="1"/>
                    <wps:spPr>
                      <a:xfrm>
                        <a:off x="0" y="0"/>
                        <a:ext cx="2048510" cy="127000"/>
                      </a:xfrm>
                      <a:prstGeom prst="rect">
                        <a:avLst/>
                      </a:prstGeom>
                      <a:noFill/>
                      <a:ln>
                        <a:noFill/>
                      </a:ln>
                    </wps:spPr>
                    <wps:txbx>
                      <w:txbxContent>
                        <w:p w:rsidR="00153A98" w:rsidRDefault="00153A98">
                          <w:pPr>
                            <w:pStyle w:val="a3"/>
                            <w:spacing w:line="200" w:lineRule="exact"/>
                            <w:ind w:left="20"/>
                          </w:pPr>
                          <w:r>
                            <w:t>单位名称：武汉市东西湖区住房和城乡建设局</w:t>
                          </w:r>
                        </w:p>
                      </w:txbxContent>
                    </wps:txbx>
                    <wps:bodyPr lIns="0" tIns="0" rIns="0" bIns="0" upright="1"/>
                  </wps:wsp>
                </a:graphicData>
              </a:graphic>
            </wp:anchor>
          </w:drawing>
        </mc:Choice>
        <mc:Fallback>
          <w:pict>
            <v:shape id="_x0000_s1107" type="#_x0000_t202" style="position:absolute;margin-left:54.65pt;margin-top:101.7pt;width:161.3pt;height:10pt;z-index:-2516264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" filled="f" stroked="f">
              <v:textbox inset="0,0,0,0">
                <w:txbxContent>
                  <w:p w:rsidR="00153A98" w:rsidRDefault="00153A98">
                    <w:pPr>
                      <w:pStyle w:val="a3"/>
                      <w:spacing w:line="200" w:lineRule="exact"/>
                      <w:ind w:left="20"/>
                    </w:pPr>
                    <w: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91008" behindDoc="1" locked="0" layoutInCell="1" allowOverlap="1">
              <wp:simplePos x="0" y="0"/>
              <wp:positionH relativeFrom="page">
                <wp:posOffset>4510405</wp:posOffset>
              </wp:positionH>
              <wp:positionV relativeFrom="page">
                <wp:posOffset>1291590</wp:posOffset>
              </wp:positionV>
              <wp:extent cx="530860" cy="127000"/>
              <wp:effectExtent l="0" t="0" r="0" b="0"/>
              <wp:wrapNone/>
              <wp:docPr id="88" name="文本框 32"/>
              <wp:cNvGraphicFramePr/>
              <a:graphic xmlns:a="http://schemas.openxmlformats.org/drawingml/2006/main">
                <a:graphicData uri="http://schemas.microsoft.com/office/word/2010/wordprocessingShape">
                  <wps:wsp>
                    <wps:cNvSpPr txBox="1"/>
                    <wps:spPr>
                      <a:xfrm>
                        <a:off x="0" y="0"/>
                        <a:ext cx="530860" cy="127000"/>
                      </a:xfrm>
                      <a:prstGeom prst="rect">
                        <a:avLst/>
                      </a:prstGeom>
                      <a:noFill/>
                      <a:ln>
                        <a:noFill/>
                      </a:ln>
                    </wps:spPr>
                    <wps:txbx>
                      <w:txbxContent>
                        <w:p w:rsidR="00153A98" w:rsidRDefault="00153A98">
                          <w:pPr>
                            <w:pStyle w:val="a3"/>
                            <w:spacing w:line="200" w:lineRule="exact"/>
                            <w:ind w:left="20"/>
                          </w:pPr>
                          <w:r>
                            <w:t>填报日期：</w:t>
                          </w:r>
                        </w:p>
                      </w:txbxContent>
                    </wps:txbx>
                    <wps:bodyPr lIns="0" tIns="0" rIns="0" bIns="0" upright="1"/>
                  </wps:wsp>
                </a:graphicData>
              </a:graphic>
            </wp:anchor>
          </w:drawing>
        </mc:Choice>
        <mc:Fallback>
          <w:pict>
            <v:shape id="_x0000_s1108" type="#_x0000_t202" style="position:absolute;margin-left:355.15pt;margin-top:101.7pt;width:41.8pt;height:10pt;z-index:-2516254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" filled="f" stroked="f">
              <v:textbox inset="0,0,0,0">
                <w:txbxContent>
                  <w:p w:rsidR="00153A98" w:rsidRDefault="00153A98">
                    <w:pPr>
                      <w:pStyle w:val="a3"/>
                      <w:spacing w:line="200" w:lineRule="exact"/>
                      <w:ind w:left="20"/>
                    </w:pPr>
                    <w:r>
                      <w:t>填报日期：</w:t>
                    </w:r>
                  </w:p>
                </w:txbxContent>
              </v:textbox>
              <w10:wrap anchorx="page" anchory="page"/>
            </v:shape>
          </w:pict>
        </mc:Fallback>
      </mc:AlternateConten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669504" behindDoc="1" locked="0" layoutInCell="1" allowOverlap="1">
              <wp:simplePos x="0" y="0"/>
              <wp:positionH relativeFrom="page">
                <wp:posOffset>1391920</wp:posOffset>
              </wp:positionH>
              <wp:positionV relativeFrom="page">
                <wp:posOffset>467360</wp:posOffset>
              </wp:positionV>
              <wp:extent cx="4896485" cy="192405"/>
              <wp:effectExtent l="0" t="0" r="0" b="0"/>
              <wp:wrapNone/>
              <wp:docPr id="67" name="文本框 11"/>
              <wp:cNvGraphicFramePr/>
              <a:graphic xmlns:a="http://schemas.openxmlformats.org/drawingml/2006/main">
                <a:graphicData uri="http://schemas.microsoft.com/office/word/2010/wordprocessingShape">
                  <wps:wsp>
                    <wps:cNvSpPr txBox="1"/>
                    <wps:spPr>
                      <a:xfrm>
                        <a:off x="0" y="0"/>
                        <a:ext cx="4896485" cy="192405"/>
                      </a:xfrm>
                      <a:prstGeom prst="rect">
                        <a:avLst/>
                      </a:prstGeom>
                      <a:noFill/>
                      <a:ln>
                        <a:noFill/>
                      </a:ln>
                    </wps:spPr>
                    <wps:txbx>
                      <w:txbxContent>
                        <w:p w:rsidR="00153A98" w:rsidRDefault="00153A98">
                          <w:pPr>
                            <w:spacing w:line="302" w:lineRule="exact"/>
                            <w:ind w:left="20"/>
                            <w:rPr>
                              <w:b/>
                              <w:sz w:val="26"/>
                            </w:rPr>
                          </w:pPr>
                          <w:r>
                            <w:rPr>
                              <w:b/>
                              <w:sz w:val="26"/>
                            </w:rPr>
                            <w:t>2020年度房产交易中心购房资格核查业务经费项目绩效目标自评表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088" type="#_x0000_t202" style="position:absolute;margin-left:109.6pt;margin-top:36.8pt;width:385.55pt;height:15.15pt;z-index:-2516469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" filled="f" stroked="f">
              <v:textbox inset="0,0,0,0">
                <w:txbxContent>
                  <w:p w:rsidR="00153A98" w:rsidRDefault="00153A98">
                    <w:pPr>
                      <w:spacing w:line="302" w:lineRule="exact"/>
                      <w:ind w:left="20"/>
                      <w:rPr>
                        <w:b/>
                        <w:sz w:val="26"/>
                      </w:rPr>
                    </w:pPr>
                    <w:r>
                      <w:rPr>
                        <w:b/>
                        <w:sz w:val="26"/>
                      </w:rPr>
                      <w:t>2020年度房产交易中心购房资格核查业务经费项目绩效目标自评表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70528" behindDoc="1" locked="0" layoutInCell="1" allowOverlap="1">
              <wp:simplePos x="0" y="0"/>
              <wp:positionH relativeFrom="page">
                <wp:posOffset>815975</wp:posOffset>
              </wp:positionH>
              <wp:positionV relativeFrom="page">
                <wp:posOffset>732155</wp:posOffset>
              </wp:positionV>
              <wp:extent cx="2332990" cy="139700"/>
              <wp:effectExtent l="0" t="0" r="0" b="0"/>
              <wp:wrapNone/>
              <wp:docPr id="68" name="文本框 12"/>
              <wp:cNvGraphicFramePr/>
              <a:graphic xmlns:a="http://schemas.openxmlformats.org/drawingml/2006/main">
                <a:graphicData uri="http://schemas.microsoft.com/office/word/2010/wordprocessingShape">
                  <wps:wsp>
                    <wps:cNvSpPr txBox="1"/>
                    <wps:spPr>
                      <a:xfrm>
                        <a:off x="0" y="0"/>
                        <a:ext cx="2332990" cy="139700"/>
                      </a:xfrm>
                      <a:prstGeom prst="rect">
                        <a:avLst/>
                      </a:prstGeom>
                      <a:noFill/>
                      <a:ln>
                        <a:noFill/>
                      </a:ln>
                    </wps:spPr>
                    <wps:txbx>
                      <w:txbxContent>
                        <w:p w:rsidR="00153A98" w:rsidRDefault="00153A98">
                          <w:pPr>
                            <w:spacing w:line="220" w:lineRule="exact"/>
                            <w:ind w:left="20"/>
                            <w:rPr>
                              <w:sz w:val="18"/>
                            </w:rPr>
                          </w:pPr>
                          <w:r>
                            <w:rPr>
                              <w:sz w:val="18"/>
                            </w:rPr>
                            <w:t>单位名称：武汉市东西湖区住房和城乡建设局</w:t>
                          </w:r>
                        </w:p>
                      </w:txbxContent>
                    </wps:txbx>
                    <wps:bodyPr lIns="0" tIns="0" rIns="0" bIns="0" upright="1"/>
                  </wps:wsp>
                </a:graphicData>
              </a:graphic>
            </wp:anchor>
          </w:drawing>
        </mc:Choice>
        <mc:Fallback>
          <w:pict>
            <v:shape id="_x0000_s1089" type="#_x0000_t202" style="position:absolute;margin-left:64.25pt;margin-top:57.65pt;width:183.7pt;height:11pt;z-index:-2516459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" filled="f" stroked="f">
              <v:textbox inset="0,0,0,0">
                <w:txbxContent>
                  <w:p w:rsidR="00153A98" w:rsidRDefault="00153A98">
                    <w:pPr>
                      <w:spacing w:line="220" w:lineRule="exact"/>
                      <w:ind w:left="20"/>
                      <w:rPr>
                        <w:sz w:val="18"/>
                      </w:rPr>
                    </w:pPr>
                    <w:r>
                      <w:rPr>
                        <w:sz w:val="18"/>
                      </w:rP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71552" behindDoc="1" locked="0" layoutInCell="1" allowOverlap="1">
              <wp:simplePos x="0" y="0"/>
              <wp:positionH relativeFrom="page">
                <wp:posOffset>4827270</wp:posOffset>
              </wp:positionH>
              <wp:positionV relativeFrom="page">
                <wp:posOffset>732155</wp:posOffset>
              </wp:positionV>
              <wp:extent cx="605790" cy="139700"/>
              <wp:effectExtent l="0" t="0" r="0" b="0"/>
              <wp:wrapNone/>
              <wp:docPr id="69" name="文本框 13"/>
              <wp:cNvGraphicFramePr/>
              <a:graphic xmlns:a="http://schemas.openxmlformats.org/drawingml/2006/main">
                <a:graphicData uri="http://schemas.microsoft.com/office/word/2010/wordprocessingShape">
                  <wps:wsp>
                    <wps:cNvSpPr txBox="1"/>
                    <wps:spPr>
                      <a:xfrm>
                        <a:off x="0" y="0"/>
                        <a:ext cx="605790" cy="139700"/>
                      </a:xfrm>
                      <a:prstGeom prst="rect">
                        <a:avLst/>
                      </a:prstGeom>
                      <a:noFill/>
                      <a:ln>
                        <a:noFill/>
                      </a:ln>
                    </wps:spPr>
                    <wps:txbx>
                      <w:txbxContent>
                        <w:p w:rsidR="00153A98" w:rsidRDefault="00153A98">
                          <w:pPr>
                            <w:spacing w:line="220" w:lineRule="exact"/>
                            <w:ind w:left="20"/>
                            <w:rPr>
                              <w:sz w:val="18"/>
                            </w:rPr>
                          </w:pPr>
                          <w:r>
                            <w:rPr>
                              <w:sz w:val="18"/>
                            </w:rPr>
                            <w:t>填报日期：</w:t>
                          </w:r>
                        </w:p>
                      </w:txbxContent>
                    </wps:txbx>
                    <wps:bodyPr lIns="0" tIns="0" rIns="0" bIns="0" upright="1"/>
                  </wps:wsp>
                </a:graphicData>
              </a:graphic>
            </wp:anchor>
          </w:drawing>
        </mc:Choice>
        <mc:Fallback>
          <w:pict>
            <v:shape id="_x0000_s1090" type="#_x0000_t202" style="position:absolute;margin-left:380.1pt;margin-top:57.65pt;width:47.7pt;height:11pt;z-index:-2516449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" filled="f" stroked="f">
              <v:textbox inset="0,0,0,0">
                <w:txbxContent>
                  <w:p w:rsidR="00153A98" w:rsidRDefault="00153A98">
                    <w:pPr>
                      <w:spacing w:line="220" w:lineRule="exact"/>
                      <w:ind w:left="20"/>
                      <w:rPr>
                        <w:sz w:val="18"/>
                      </w:rPr>
                    </w:pPr>
                    <w:r>
                      <w:rPr>
                        <w:sz w:val="18"/>
                      </w:rPr>
                      <w:t>填报日期：</w:t>
                    </w:r>
                  </w:p>
                </w:txbxContent>
              </v:textbox>
              <w10:wrap anchorx="page" anchory="page"/>
            </v:shape>
          </w:pict>
        </mc:Fallback>
      </mc:AlternateConten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693056" behindDoc="1" locked="0" layoutInCell="1" allowOverlap="1">
              <wp:simplePos x="0" y="0"/>
              <wp:positionH relativeFrom="page">
                <wp:posOffset>2352040</wp:posOffset>
              </wp:positionH>
              <wp:positionV relativeFrom="page">
                <wp:posOffset>982980</wp:posOffset>
              </wp:positionV>
              <wp:extent cx="2810510" cy="187960"/>
              <wp:effectExtent l="0" t="0" r="0" b="0"/>
              <wp:wrapNone/>
              <wp:docPr id="90" name="文本框 34"/>
              <wp:cNvGraphicFramePr/>
              <a:graphic xmlns:a="http://schemas.openxmlformats.org/drawingml/2006/main">
                <a:graphicData uri="http://schemas.microsoft.com/office/word/2010/wordprocessingShape">
                  <wps:wsp>
                    <wps:cNvSpPr txBox="1"/>
                    <wps:spPr>
                      <a:xfrm>
                        <a:off x="0" y="0"/>
                        <a:ext cx="2810510" cy="187960"/>
                      </a:xfrm>
                      <a:prstGeom prst="rect">
                        <a:avLst/>
                      </a:prstGeom>
                      <a:noFill/>
                      <a:ln>
                        <a:noFill/>
                      </a:ln>
                    </wps:spPr>
                    <wps:txbx>
                      <w:txbxContent>
                        <w:p w:rsidR="00153A98" w:rsidRDefault="00153A98">
                          <w:pPr>
                            <w:spacing w:line="296" w:lineRule="exact"/>
                            <w:ind w:left="20"/>
                            <w:rPr>
                              <w:b/>
                              <w:sz w:val="25"/>
                            </w:rPr>
                          </w:pPr>
                          <w:r>
                            <w:rPr>
                              <w:b/>
                              <w:sz w:val="25"/>
                            </w:rPr>
                            <w:t>2020年度立光路北半幅道路项目自评表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110" type="#_x0000_t202" style="position:absolute;margin-left:185.2pt;margin-top:77.4pt;width:221.3pt;height:14.8pt;z-index:-2516234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" filled="f" stroked="f">
              <v:textbox inset="0,0,0,0">
                <w:txbxContent>
                  <w:p w:rsidR="00153A98" w:rsidRDefault="00153A98">
                    <w:pPr>
                      <w:spacing w:line="296" w:lineRule="exact"/>
                      <w:ind w:left="20"/>
                      <w:rPr>
                        <w:b/>
                        <w:sz w:val="25"/>
                      </w:rPr>
                    </w:pPr>
                    <w:r>
                      <w:rPr>
                        <w:b/>
                        <w:sz w:val="25"/>
                      </w:rPr>
                      <w:t>2020年度立光路北半幅道路项目自评表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94080" behindDoc="1" locked="0" layoutInCell="1" allowOverlap="1">
              <wp:simplePos x="0" y="0"/>
              <wp:positionH relativeFrom="page">
                <wp:posOffset>694055</wp:posOffset>
              </wp:positionH>
              <wp:positionV relativeFrom="page">
                <wp:posOffset>1287145</wp:posOffset>
              </wp:positionV>
              <wp:extent cx="2048510" cy="127000"/>
              <wp:effectExtent l="0" t="0" r="0" b="0"/>
              <wp:wrapNone/>
              <wp:docPr id="91" name="文本框 35"/>
              <wp:cNvGraphicFramePr/>
              <a:graphic xmlns:a="http://schemas.openxmlformats.org/drawingml/2006/main">
                <a:graphicData uri="http://schemas.microsoft.com/office/word/2010/wordprocessingShape">
                  <wps:wsp>
                    <wps:cNvSpPr txBox="1"/>
                    <wps:spPr>
                      <a:xfrm>
                        <a:off x="0" y="0"/>
                        <a:ext cx="2048510" cy="127000"/>
                      </a:xfrm>
                      <a:prstGeom prst="rect">
                        <a:avLst/>
                      </a:prstGeom>
                      <a:noFill/>
                      <a:ln>
                        <a:noFill/>
                      </a:ln>
                    </wps:spPr>
                    <wps:txbx>
                      <w:txbxContent>
                        <w:p w:rsidR="00153A98" w:rsidRDefault="00153A98">
                          <w:pPr>
                            <w:pStyle w:val="a3"/>
                            <w:spacing w:line="200" w:lineRule="exact"/>
                            <w:ind w:left="20"/>
                          </w:pPr>
                          <w:r>
                            <w:t>单位名称：武汉市东西湖区住房和城乡建设局</w:t>
                          </w:r>
                        </w:p>
                      </w:txbxContent>
                    </wps:txbx>
                    <wps:bodyPr lIns="0" tIns="0" rIns="0" bIns="0" upright="1"/>
                  </wps:wsp>
                </a:graphicData>
              </a:graphic>
            </wp:anchor>
          </w:drawing>
        </mc:Choice>
        <mc:Fallback>
          <w:pict>
            <v:shape id="_x0000_s1111" type="#_x0000_t202" style="position:absolute;margin-left:54.65pt;margin-top:101.35pt;width:161.3pt;height:10pt;z-index:-2516224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" filled="f" stroked="f">
              <v:textbox inset="0,0,0,0">
                <w:txbxContent>
                  <w:p w:rsidR="00153A98" w:rsidRDefault="00153A98">
                    <w:pPr>
                      <w:pStyle w:val="a3"/>
                      <w:spacing w:line="200" w:lineRule="exact"/>
                      <w:ind w:left="20"/>
                    </w:pPr>
                    <w: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95104" behindDoc="1" locked="0" layoutInCell="1" allowOverlap="1">
              <wp:simplePos x="0" y="0"/>
              <wp:positionH relativeFrom="page">
                <wp:posOffset>4275455</wp:posOffset>
              </wp:positionH>
              <wp:positionV relativeFrom="page">
                <wp:posOffset>1287145</wp:posOffset>
              </wp:positionV>
              <wp:extent cx="530860" cy="127000"/>
              <wp:effectExtent l="0" t="0" r="0" b="0"/>
              <wp:wrapNone/>
              <wp:docPr id="92" name="文本框 36"/>
              <wp:cNvGraphicFramePr/>
              <a:graphic xmlns:a="http://schemas.openxmlformats.org/drawingml/2006/main">
                <a:graphicData uri="http://schemas.microsoft.com/office/word/2010/wordprocessingShape">
                  <wps:wsp>
                    <wps:cNvSpPr txBox="1"/>
                    <wps:spPr>
                      <a:xfrm>
                        <a:off x="0" y="0"/>
                        <a:ext cx="530860" cy="127000"/>
                      </a:xfrm>
                      <a:prstGeom prst="rect">
                        <a:avLst/>
                      </a:prstGeom>
                      <a:noFill/>
                      <a:ln>
                        <a:noFill/>
                      </a:ln>
                    </wps:spPr>
                    <wps:txbx>
                      <w:txbxContent>
                        <w:p w:rsidR="00153A98" w:rsidRDefault="00153A98">
                          <w:pPr>
                            <w:pStyle w:val="a3"/>
                            <w:spacing w:line="200" w:lineRule="exact"/>
                            <w:ind w:left="20"/>
                          </w:pPr>
                          <w:r>
                            <w:t>填报日期：</w:t>
                          </w:r>
                        </w:p>
                      </w:txbxContent>
                    </wps:txbx>
                    <wps:bodyPr lIns="0" tIns="0" rIns="0" bIns="0" upright="1"/>
                  </wps:wsp>
                </a:graphicData>
              </a:graphic>
            </wp:anchor>
          </w:drawing>
        </mc:Choice>
        <mc:Fallback>
          <w:pict>
            <v:shape id="_x0000_s1112" type="#_x0000_t202" style="position:absolute;margin-left:336.65pt;margin-top:101.35pt;width:41.8pt;height:10pt;z-index:-2516213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" filled="f" stroked="f">
              <v:textbox inset="0,0,0,0">
                <w:txbxContent>
                  <w:p w:rsidR="00153A98" w:rsidRDefault="00153A98">
                    <w:pPr>
                      <w:pStyle w:val="a3"/>
                      <w:spacing w:line="200" w:lineRule="exact"/>
                      <w:ind w:left="20"/>
                    </w:pPr>
                    <w:r>
                      <w:t>填报日期：</w:t>
                    </w:r>
                  </w:p>
                </w:txbxContent>
              </v:textbox>
              <w10:wrap anchorx="page" anchory="page"/>
            </v:shape>
          </w:pict>
        </mc:Fallback>
      </mc:AlternateConten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696128" behindDoc="1" locked="0" layoutInCell="1" allowOverlap="1">
              <wp:simplePos x="0" y="0"/>
              <wp:positionH relativeFrom="page">
                <wp:posOffset>2364105</wp:posOffset>
              </wp:positionH>
              <wp:positionV relativeFrom="page">
                <wp:posOffset>987425</wp:posOffset>
              </wp:positionV>
              <wp:extent cx="2809240" cy="187960"/>
              <wp:effectExtent l="0" t="0" r="0" b="0"/>
              <wp:wrapNone/>
              <wp:docPr id="93" name="文本框 37"/>
              <wp:cNvGraphicFramePr/>
              <a:graphic xmlns:a="http://schemas.openxmlformats.org/drawingml/2006/main">
                <a:graphicData uri="http://schemas.microsoft.com/office/word/2010/wordprocessingShape">
                  <wps:wsp>
                    <wps:cNvSpPr txBox="1"/>
                    <wps:spPr>
                      <a:xfrm>
                        <a:off x="0" y="0"/>
                        <a:ext cx="2809240" cy="187960"/>
                      </a:xfrm>
                      <a:prstGeom prst="rect">
                        <a:avLst/>
                      </a:prstGeom>
                      <a:noFill/>
                      <a:ln>
                        <a:noFill/>
                      </a:ln>
                    </wps:spPr>
                    <wps:txbx>
                      <w:txbxContent>
                        <w:p w:rsidR="00153A98" w:rsidRDefault="00153A98">
                          <w:pPr>
                            <w:spacing w:line="296" w:lineRule="exact"/>
                            <w:ind w:left="20"/>
                            <w:rPr>
                              <w:b/>
                              <w:sz w:val="25"/>
                            </w:rPr>
                          </w:pPr>
                          <w:r>
                            <w:rPr>
                              <w:b/>
                              <w:sz w:val="25"/>
                            </w:rPr>
                            <w:t>2020年度</w:t>
                          </w:r>
                          <w:proofErr w:type="gramStart"/>
                          <w:r>
                            <w:rPr>
                              <w:b/>
                              <w:sz w:val="25"/>
                            </w:rPr>
                            <w:t>莲港中路</w:t>
                          </w:r>
                          <w:proofErr w:type="gramEnd"/>
                          <w:r>
                            <w:rPr>
                              <w:b/>
                              <w:sz w:val="25"/>
                            </w:rPr>
                            <w:t>道路工程项目自评表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113" type="#_x0000_t202" style="position:absolute;margin-left:186.15pt;margin-top:77.75pt;width:221.2pt;height:14.8pt;z-index:-2516203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" filled="f" stroked="f">
              <v:textbox inset="0,0,0,0">
                <w:txbxContent>
                  <w:p w:rsidR="00153A98" w:rsidRDefault="00153A98">
                    <w:pPr>
                      <w:spacing w:line="296" w:lineRule="exact"/>
                      <w:ind w:left="20"/>
                      <w:rPr>
                        <w:b/>
                        <w:sz w:val="25"/>
                      </w:rPr>
                    </w:pPr>
                    <w:r>
                      <w:rPr>
                        <w:b/>
                        <w:sz w:val="25"/>
                      </w:rPr>
                      <w:t>2020年度</w:t>
                    </w:r>
                    <w:proofErr w:type="gramStart"/>
                    <w:r>
                      <w:rPr>
                        <w:b/>
                        <w:sz w:val="25"/>
                      </w:rPr>
                      <w:t>莲港中路</w:t>
                    </w:r>
                    <w:proofErr w:type="gramEnd"/>
                    <w:r>
                      <w:rPr>
                        <w:b/>
                        <w:sz w:val="25"/>
                      </w:rPr>
                      <w:t>道路工程项目自评表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97152" behindDoc="1" locked="0" layoutInCell="1" allowOverlap="1">
              <wp:simplePos x="0" y="0"/>
              <wp:positionH relativeFrom="page">
                <wp:posOffset>694055</wp:posOffset>
              </wp:positionH>
              <wp:positionV relativeFrom="page">
                <wp:posOffset>1296035</wp:posOffset>
              </wp:positionV>
              <wp:extent cx="2048510" cy="127000"/>
              <wp:effectExtent l="0" t="0" r="0" b="0"/>
              <wp:wrapNone/>
              <wp:docPr id="94" name="文本框 38"/>
              <wp:cNvGraphicFramePr/>
              <a:graphic xmlns:a="http://schemas.openxmlformats.org/drawingml/2006/main">
                <a:graphicData uri="http://schemas.microsoft.com/office/word/2010/wordprocessingShape">
                  <wps:wsp>
                    <wps:cNvSpPr txBox="1"/>
                    <wps:spPr>
                      <a:xfrm>
                        <a:off x="0" y="0"/>
                        <a:ext cx="2048510" cy="127000"/>
                      </a:xfrm>
                      <a:prstGeom prst="rect">
                        <a:avLst/>
                      </a:prstGeom>
                      <a:noFill/>
                      <a:ln>
                        <a:noFill/>
                      </a:ln>
                    </wps:spPr>
                    <wps:txbx>
                      <w:txbxContent>
                        <w:p w:rsidR="00153A98" w:rsidRDefault="00153A98">
                          <w:pPr>
                            <w:pStyle w:val="a3"/>
                            <w:spacing w:line="200" w:lineRule="exact"/>
                            <w:ind w:left="20"/>
                          </w:pPr>
                          <w:r>
                            <w:t>单位名称：武汉市东西湖区住房和城乡建设局</w:t>
                          </w:r>
                        </w:p>
                      </w:txbxContent>
                    </wps:txbx>
                    <wps:bodyPr lIns="0" tIns="0" rIns="0" bIns="0" upright="1"/>
                  </wps:wsp>
                </a:graphicData>
              </a:graphic>
            </wp:anchor>
          </w:drawing>
        </mc:Choice>
        <mc:Fallback>
          <w:pict>
            <v:shape id="_x0000_s1114" type="#_x0000_t202" style="position:absolute;margin-left:54.65pt;margin-top:102.05pt;width:161.3pt;height:10pt;z-index:-2516193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" filled="f" stroked="f">
              <v:textbox inset="0,0,0,0">
                <w:txbxContent>
                  <w:p w:rsidR="00153A98" w:rsidRDefault="00153A98">
                    <w:pPr>
                      <w:pStyle w:val="a3"/>
                      <w:spacing w:line="200" w:lineRule="exact"/>
                      <w:ind w:left="20"/>
                    </w:pPr>
                    <w: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98176" behindDoc="1" locked="0" layoutInCell="1" allowOverlap="1">
              <wp:simplePos x="0" y="0"/>
              <wp:positionH relativeFrom="page">
                <wp:posOffset>4290695</wp:posOffset>
              </wp:positionH>
              <wp:positionV relativeFrom="page">
                <wp:posOffset>1296035</wp:posOffset>
              </wp:positionV>
              <wp:extent cx="530860" cy="127000"/>
              <wp:effectExtent l="0" t="0" r="0" b="0"/>
              <wp:wrapNone/>
              <wp:docPr id="95" name="文本框 39"/>
              <wp:cNvGraphicFramePr/>
              <a:graphic xmlns:a="http://schemas.openxmlformats.org/drawingml/2006/main">
                <a:graphicData uri="http://schemas.microsoft.com/office/word/2010/wordprocessingShape">
                  <wps:wsp>
                    <wps:cNvSpPr txBox="1"/>
                    <wps:spPr>
                      <a:xfrm>
                        <a:off x="0" y="0"/>
                        <a:ext cx="530860" cy="127000"/>
                      </a:xfrm>
                      <a:prstGeom prst="rect">
                        <a:avLst/>
                      </a:prstGeom>
                      <a:noFill/>
                      <a:ln>
                        <a:noFill/>
                      </a:ln>
                    </wps:spPr>
                    <wps:txbx>
                      <w:txbxContent>
                        <w:p w:rsidR="00153A98" w:rsidRDefault="00153A98">
                          <w:pPr>
                            <w:pStyle w:val="a3"/>
                            <w:spacing w:line="200" w:lineRule="exact"/>
                            <w:ind w:left="20"/>
                          </w:pPr>
                          <w:r>
                            <w:t>填报日期：</w:t>
                          </w:r>
                        </w:p>
                      </w:txbxContent>
                    </wps:txbx>
                    <wps:bodyPr lIns="0" tIns="0" rIns="0" bIns="0" upright="1"/>
                  </wps:wsp>
                </a:graphicData>
              </a:graphic>
            </wp:anchor>
          </w:drawing>
        </mc:Choice>
        <mc:Fallback>
          <w:pict>
            <v:shape id="_x0000_s1115" type="#_x0000_t202" style="position:absolute;margin-left:337.85pt;margin-top:102.05pt;width:41.8pt;height:10pt;z-index:-2516183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" filled="f" stroked="f">
              <v:textbox inset="0,0,0,0">
                <w:txbxContent>
                  <w:p w:rsidR="00153A98" w:rsidRDefault="00153A98">
                    <w:pPr>
                      <w:pStyle w:val="a3"/>
                      <w:spacing w:line="200" w:lineRule="exact"/>
                      <w:ind w:left="20"/>
                    </w:pPr>
                    <w:r>
                      <w:t>填报日期：</w:t>
                    </w:r>
                  </w:p>
                </w:txbxContent>
              </v:textbox>
              <w10:wrap anchorx="page" anchory="page"/>
            </v:shape>
          </w:pict>
        </mc:Fallback>
      </mc:AlternateConten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699200" behindDoc="1" locked="0" layoutInCell="1" allowOverlap="1">
              <wp:simplePos x="0" y="0"/>
              <wp:positionH relativeFrom="page">
                <wp:posOffset>2358390</wp:posOffset>
              </wp:positionH>
              <wp:positionV relativeFrom="page">
                <wp:posOffset>987425</wp:posOffset>
              </wp:positionV>
              <wp:extent cx="2809240" cy="187960"/>
              <wp:effectExtent l="0" t="0" r="0" b="0"/>
              <wp:wrapNone/>
              <wp:docPr id="96" name="文本框 40"/>
              <wp:cNvGraphicFramePr/>
              <a:graphic xmlns:a="http://schemas.openxmlformats.org/drawingml/2006/main">
                <a:graphicData uri="http://schemas.microsoft.com/office/word/2010/wordprocessingShape">
                  <wps:wsp>
                    <wps:cNvSpPr txBox="1"/>
                    <wps:spPr>
                      <a:xfrm>
                        <a:off x="0" y="0"/>
                        <a:ext cx="2809240" cy="187960"/>
                      </a:xfrm>
                      <a:prstGeom prst="rect">
                        <a:avLst/>
                      </a:prstGeom>
                      <a:noFill/>
                      <a:ln>
                        <a:noFill/>
                      </a:ln>
                    </wps:spPr>
                    <wps:txbx>
                      <w:txbxContent>
                        <w:p w:rsidR="00153A98" w:rsidRDefault="00153A98">
                          <w:pPr>
                            <w:spacing w:line="296" w:lineRule="exact"/>
                            <w:ind w:left="20"/>
                            <w:rPr>
                              <w:b/>
                              <w:sz w:val="25"/>
                            </w:rPr>
                          </w:pPr>
                          <w:r>
                            <w:rPr>
                              <w:b/>
                              <w:sz w:val="25"/>
                            </w:rPr>
                            <w:t>2020年度凌云西路道路工程项目自评表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116" type="#_x0000_t202" style="position:absolute;margin-left:185.7pt;margin-top:77.75pt;width:221.2pt;height:14.8pt;z-index:-2516172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" filled="f" stroked="f">
              <v:textbox inset="0,0,0,0">
                <w:txbxContent>
                  <w:p w:rsidR="00153A98" w:rsidRDefault="00153A98">
                    <w:pPr>
                      <w:spacing w:line="296" w:lineRule="exact"/>
                      <w:ind w:left="20"/>
                      <w:rPr>
                        <w:b/>
                        <w:sz w:val="25"/>
                      </w:rPr>
                    </w:pPr>
                    <w:r>
                      <w:rPr>
                        <w:b/>
                        <w:sz w:val="25"/>
                      </w:rPr>
                      <w:t>2020年度凌云西路道路工程项目自评表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00224" behindDoc="1" locked="0" layoutInCell="1" allowOverlap="1">
              <wp:simplePos x="0" y="0"/>
              <wp:positionH relativeFrom="page">
                <wp:posOffset>694055</wp:posOffset>
              </wp:positionH>
              <wp:positionV relativeFrom="page">
                <wp:posOffset>1296035</wp:posOffset>
              </wp:positionV>
              <wp:extent cx="2048510" cy="127000"/>
              <wp:effectExtent l="0" t="0" r="0" b="0"/>
              <wp:wrapNone/>
              <wp:docPr id="97" name="文本框 41"/>
              <wp:cNvGraphicFramePr/>
              <a:graphic xmlns:a="http://schemas.openxmlformats.org/drawingml/2006/main">
                <a:graphicData uri="http://schemas.microsoft.com/office/word/2010/wordprocessingShape">
                  <wps:wsp>
                    <wps:cNvSpPr txBox="1"/>
                    <wps:spPr>
                      <a:xfrm>
                        <a:off x="0" y="0"/>
                        <a:ext cx="2048510" cy="127000"/>
                      </a:xfrm>
                      <a:prstGeom prst="rect">
                        <a:avLst/>
                      </a:prstGeom>
                      <a:noFill/>
                      <a:ln>
                        <a:noFill/>
                      </a:ln>
                    </wps:spPr>
                    <wps:txbx>
                      <w:txbxContent>
                        <w:p w:rsidR="00153A98" w:rsidRDefault="00153A98">
                          <w:pPr>
                            <w:pStyle w:val="a3"/>
                            <w:spacing w:line="200" w:lineRule="exact"/>
                            <w:ind w:left="20"/>
                          </w:pPr>
                          <w:r>
                            <w:t>单位名称：武汉市东西湖区住房和城乡建设局</w:t>
                          </w:r>
                        </w:p>
                      </w:txbxContent>
                    </wps:txbx>
                    <wps:bodyPr lIns="0" tIns="0" rIns="0" bIns="0" upright="1"/>
                  </wps:wsp>
                </a:graphicData>
              </a:graphic>
            </wp:anchor>
          </w:drawing>
        </mc:Choice>
        <mc:Fallback>
          <w:pict>
            <v:shape id="_x0000_s1117" type="#_x0000_t202" style="position:absolute;margin-left:54.65pt;margin-top:102.05pt;width:161.3pt;height:10pt;z-index:-2516162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" filled="f" stroked="f">
              <v:textbox inset="0,0,0,0">
                <w:txbxContent>
                  <w:p w:rsidR="00153A98" w:rsidRDefault="00153A98">
                    <w:pPr>
                      <w:pStyle w:val="a3"/>
                      <w:spacing w:line="200" w:lineRule="exact"/>
                      <w:ind w:left="20"/>
                    </w:pPr>
                    <w: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01248" behindDoc="1" locked="0" layoutInCell="1" allowOverlap="1">
              <wp:simplePos x="0" y="0"/>
              <wp:positionH relativeFrom="page">
                <wp:posOffset>4287520</wp:posOffset>
              </wp:positionH>
              <wp:positionV relativeFrom="page">
                <wp:posOffset>1296035</wp:posOffset>
              </wp:positionV>
              <wp:extent cx="530860" cy="127000"/>
              <wp:effectExtent l="0" t="0" r="0" b="0"/>
              <wp:wrapNone/>
              <wp:docPr id="98" name="文本框 42"/>
              <wp:cNvGraphicFramePr/>
              <a:graphic xmlns:a="http://schemas.openxmlformats.org/drawingml/2006/main">
                <a:graphicData uri="http://schemas.microsoft.com/office/word/2010/wordprocessingShape">
                  <wps:wsp>
                    <wps:cNvSpPr txBox="1"/>
                    <wps:spPr>
                      <a:xfrm>
                        <a:off x="0" y="0"/>
                        <a:ext cx="530860" cy="127000"/>
                      </a:xfrm>
                      <a:prstGeom prst="rect">
                        <a:avLst/>
                      </a:prstGeom>
                      <a:noFill/>
                      <a:ln>
                        <a:noFill/>
                      </a:ln>
                    </wps:spPr>
                    <wps:txbx>
                      <w:txbxContent>
                        <w:p w:rsidR="00153A98" w:rsidRDefault="00153A98">
                          <w:pPr>
                            <w:pStyle w:val="a3"/>
                            <w:spacing w:line="200" w:lineRule="exact"/>
                            <w:ind w:left="20"/>
                          </w:pPr>
                          <w:r>
                            <w:t>填报日期：</w:t>
                          </w:r>
                        </w:p>
                      </w:txbxContent>
                    </wps:txbx>
                    <wps:bodyPr lIns="0" tIns="0" rIns="0" bIns="0" upright="1"/>
                  </wps:wsp>
                </a:graphicData>
              </a:graphic>
            </wp:anchor>
          </w:drawing>
        </mc:Choice>
        <mc:Fallback>
          <w:pict>
            <v:shape id="_x0000_s1118" type="#_x0000_t202" style="position:absolute;margin-left:337.6pt;margin-top:102.05pt;width:41.8pt;height:10pt;z-index:-2516152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" filled="f" stroked="f">
              <v:textbox inset="0,0,0,0">
                <w:txbxContent>
                  <w:p w:rsidR="00153A98" w:rsidRDefault="00153A98">
                    <w:pPr>
                      <w:pStyle w:val="a3"/>
                      <w:spacing w:line="200" w:lineRule="exact"/>
                      <w:ind w:left="20"/>
                    </w:pPr>
                    <w:r>
                      <w:t>填报日期：</w:t>
                    </w:r>
                  </w:p>
                </w:txbxContent>
              </v:textbox>
              <w10:wrap anchorx="page" anchory="page"/>
            </v:shape>
          </w:pict>
        </mc:Fallback>
      </mc:AlternateConten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702272" behindDoc="1" locked="0" layoutInCell="1" allowOverlap="1">
              <wp:simplePos x="0" y="0"/>
              <wp:positionH relativeFrom="page">
                <wp:posOffset>1637665</wp:posOffset>
              </wp:positionH>
              <wp:positionV relativeFrom="page">
                <wp:posOffset>981075</wp:posOffset>
              </wp:positionV>
              <wp:extent cx="4237355" cy="187325"/>
              <wp:effectExtent l="0" t="0" r="0" b="0"/>
              <wp:wrapNone/>
              <wp:docPr id="99" name="文本框 43"/>
              <wp:cNvGraphicFramePr/>
              <a:graphic xmlns:a="http://schemas.openxmlformats.org/drawingml/2006/main">
                <a:graphicData uri="http://schemas.microsoft.com/office/word/2010/wordprocessingShape">
                  <wps:wsp>
                    <wps:cNvSpPr txBox="1"/>
                    <wps:spPr>
                      <a:xfrm>
                        <a:off x="0" y="0"/>
                        <a:ext cx="4237355" cy="187325"/>
                      </a:xfrm>
                      <a:prstGeom prst="rect">
                        <a:avLst/>
                      </a:prstGeom>
                      <a:noFill/>
                      <a:ln>
                        <a:noFill/>
                      </a:ln>
                    </wps:spPr>
                    <wps:txbx>
                      <w:txbxContent>
                        <w:p w:rsidR="00153A98" w:rsidRDefault="00153A98">
                          <w:pPr>
                            <w:spacing w:line="294" w:lineRule="exact"/>
                            <w:ind w:left="20"/>
                            <w:rPr>
                              <w:b/>
                              <w:sz w:val="25"/>
                            </w:rPr>
                          </w:pPr>
                          <w:r>
                            <w:rPr>
                              <w:b/>
                              <w:sz w:val="25"/>
                            </w:rPr>
                            <w:t>2020年度田园大道整治工程（三秀路至七雄路）项目自评表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119" type="#_x0000_t202" style="position:absolute;margin-left:128.95pt;margin-top:77.25pt;width:333.65pt;height:14.75pt;z-index:-2516142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" filled="f" stroked="f">
              <v:textbox inset="0,0,0,0">
                <w:txbxContent>
                  <w:p w:rsidR="00153A98" w:rsidRDefault="00153A98">
                    <w:pPr>
                      <w:spacing w:line="294" w:lineRule="exact"/>
                      <w:ind w:left="20"/>
                      <w:rPr>
                        <w:b/>
                        <w:sz w:val="25"/>
                      </w:rPr>
                    </w:pPr>
                    <w:r>
                      <w:rPr>
                        <w:b/>
                        <w:sz w:val="25"/>
                      </w:rPr>
                      <w:t>2020年度田园大道整治工程（三秀路至七雄路）项目自评表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03296" behindDoc="1" locked="0" layoutInCell="1" allowOverlap="1">
              <wp:simplePos x="0" y="0"/>
              <wp:positionH relativeFrom="page">
                <wp:posOffset>694055</wp:posOffset>
              </wp:positionH>
              <wp:positionV relativeFrom="page">
                <wp:posOffset>1280795</wp:posOffset>
              </wp:positionV>
              <wp:extent cx="2040890" cy="127000"/>
              <wp:effectExtent l="0" t="0" r="0" b="0"/>
              <wp:wrapNone/>
              <wp:docPr id="100" name="文本框 44"/>
              <wp:cNvGraphicFramePr/>
              <a:graphic xmlns:a="http://schemas.openxmlformats.org/drawingml/2006/main">
                <a:graphicData uri="http://schemas.microsoft.com/office/word/2010/wordprocessingShape">
                  <wps:wsp>
                    <wps:cNvSpPr txBox="1"/>
                    <wps:spPr>
                      <a:xfrm>
                        <a:off x="0" y="0"/>
                        <a:ext cx="2040890" cy="127000"/>
                      </a:xfrm>
                      <a:prstGeom prst="rect">
                        <a:avLst/>
                      </a:prstGeom>
                      <a:noFill/>
                      <a:ln>
                        <a:noFill/>
                      </a:ln>
                    </wps:spPr>
                    <wps:txbx>
                      <w:txbxContent>
                        <w:p w:rsidR="00153A98" w:rsidRDefault="00153A98">
                          <w:pPr>
                            <w:pStyle w:val="a3"/>
                            <w:spacing w:line="200" w:lineRule="exact"/>
                            <w:ind w:left="20"/>
                          </w:pPr>
                          <w:r>
                            <w:rPr>
                              <w:spacing w:val="-4"/>
                            </w:rPr>
                            <w:t>单位名称：武汉市东西湖区住房和城乡建设局</w:t>
                          </w:r>
                        </w:p>
                      </w:txbxContent>
                    </wps:txbx>
                    <wps:bodyPr lIns="0" tIns="0" rIns="0" bIns="0" upright="1"/>
                  </wps:wsp>
                </a:graphicData>
              </a:graphic>
            </wp:anchor>
          </w:drawing>
        </mc:Choice>
        <mc:Fallback>
          <w:pict>
            <v:shape id="_x0000_s1120" type="#_x0000_t202" style="position:absolute;margin-left:54.65pt;margin-top:100.85pt;width:160.7pt;height:10pt;z-index:-2516131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" filled="f" stroked="f">
              <v:textbox inset="0,0,0,0">
                <w:txbxContent>
                  <w:p w:rsidR="00153A98" w:rsidRDefault="00153A98">
                    <w:pPr>
                      <w:pStyle w:val="a3"/>
                      <w:spacing w:line="200" w:lineRule="exact"/>
                      <w:ind w:left="20"/>
                    </w:pPr>
                    <w:r>
                      <w:rPr>
                        <w:spacing w:val="-4"/>
                      </w:rP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04320" behindDoc="1" locked="0" layoutInCell="1" allowOverlap="1">
              <wp:simplePos x="0" y="0"/>
              <wp:positionH relativeFrom="page">
                <wp:posOffset>4274185</wp:posOffset>
              </wp:positionH>
              <wp:positionV relativeFrom="page">
                <wp:posOffset>1280795</wp:posOffset>
              </wp:positionV>
              <wp:extent cx="526415" cy="127000"/>
              <wp:effectExtent l="0" t="0" r="0" b="0"/>
              <wp:wrapNone/>
              <wp:docPr id="101" name="文本框 45"/>
              <wp:cNvGraphicFramePr/>
              <a:graphic xmlns:a="http://schemas.openxmlformats.org/drawingml/2006/main">
                <a:graphicData uri="http://schemas.microsoft.com/office/word/2010/wordprocessingShape">
                  <wps:wsp>
                    <wps:cNvSpPr txBox="1"/>
                    <wps:spPr>
                      <a:xfrm>
                        <a:off x="0" y="0"/>
                        <a:ext cx="526415" cy="127000"/>
                      </a:xfrm>
                      <a:prstGeom prst="rect">
                        <a:avLst/>
                      </a:prstGeom>
                      <a:noFill/>
                      <a:ln>
                        <a:noFill/>
                      </a:ln>
                    </wps:spPr>
                    <wps:txbx>
                      <w:txbxContent>
                        <w:p w:rsidR="00153A98" w:rsidRDefault="00153A98">
                          <w:pPr>
                            <w:pStyle w:val="a3"/>
                            <w:spacing w:line="200" w:lineRule="exact"/>
                            <w:ind w:left="20"/>
                          </w:pPr>
                          <w:r>
                            <w:t>填报日期：</w:t>
                          </w:r>
                        </w:p>
                      </w:txbxContent>
                    </wps:txbx>
                    <wps:bodyPr lIns="0" tIns="0" rIns="0" bIns="0" upright="1"/>
                  </wps:wsp>
                </a:graphicData>
              </a:graphic>
            </wp:anchor>
          </w:drawing>
        </mc:Choice>
        <mc:Fallback>
          <w:pict>
            <v:shape id="_x0000_s1121" type="#_x0000_t202" style="position:absolute;margin-left:336.55pt;margin-top:100.85pt;width:41.45pt;height:10pt;z-index:-2516121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" filled="f" stroked="f">
              <v:textbox inset="0,0,0,0">
                <w:txbxContent>
                  <w:p w:rsidR="00153A98" w:rsidRDefault="00153A98">
                    <w:pPr>
                      <w:pStyle w:val="a3"/>
                      <w:spacing w:line="200" w:lineRule="exact"/>
                      <w:ind w:left="20"/>
                    </w:pPr>
                    <w:r>
                      <w:t>填报日期：</w:t>
                    </w:r>
                  </w:p>
                </w:txbxContent>
              </v:textbox>
              <w10:wrap anchorx="page" anchory="page"/>
            </v:shape>
          </w:pict>
        </mc:Fallback>
      </mc:AlternateConten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705344" behindDoc="1" locked="0" layoutInCell="1" allowOverlap="1">
              <wp:simplePos x="0" y="0"/>
              <wp:positionH relativeFrom="page">
                <wp:posOffset>2201545</wp:posOffset>
              </wp:positionH>
              <wp:positionV relativeFrom="page">
                <wp:posOffset>982980</wp:posOffset>
              </wp:positionV>
              <wp:extent cx="3137535" cy="187960"/>
              <wp:effectExtent l="0" t="0" r="0" b="0"/>
              <wp:wrapNone/>
              <wp:docPr id="102" name="文本框 46"/>
              <wp:cNvGraphicFramePr/>
              <a:graphic xmlns:a="http://schemas.openxmlformats.org/drawingml/2006/main">
                <a:graphicData uri="http://schemas.microsoft.com/office/word/2010/wordprocessingShape">
                  <wps:wsp>
                    <wps:cNvSpPr txBox="1"/>
                    <wps:spPr>
                      <a:xfrm>
                        <a:off x="0" y="0"/>
                        <a:ext cx="3137535" cy="187960"/>
                      </a:xfrm>
                      <a:prstGeom prst="rect">
                        <a:avLst/>
                      </a:prstGeom>
                      <a:noFill/>
                      <a:ln>
                        <a:noFill/>
                      </a:ln>
                    </wps:spPr>
                    <wps:txbx>
                      <w:txbxContent>
                        <w:p w:rsidR="00153A98" w:rsidRDefault="00153A98">
                          <w:pPr>
                            <w:spacing w:line="296" w:lineRule="exact"/>
                            <w:ind w:left="20"/>
                            <w:rPr>
                              <w:b/>
                              <w:sz w:val="25"/>
                            </w:rPr>
                          </w:pPr>
                          <w:r>
                            <w:rPr>
                              <w:b/>
                              <w:sz w:val="25"/>
                            </w:rPr>
                            <w:t>2020年度</w:t>
                          </w:r>
                          <w:proofErr w:type="gramStart"/>
                          <w:r>
                            <w:rPr>
                              <w:b/>
                              <w:sz w:val="25"/>
                            </w:rPr>
                            <w:t>汀</w:t>
                          </w:r>
                          <w:proofErr w:type="gramEnd"/>
                          <w:r>
                            <w:rPr>
                              <w:b/>
                              <w:sz w:val="25"/>
                            </w:rPr>
                            <w:t>香南路南</w:t>
                          </w:r>
                          <w:proofErr w:type="gramStart"/>
                          <w:r>
                            <w:rPr>
                              <w:b/>
                              <w:sz w:val="25"/>
                            </w:rPr>
                            <w:t>延道路</w:t>
                          </w:r>
                          <w:proofErr w:type="gramEnd"/>
                          <w:r>
                            <w:rPr>
                              <w:b/>
                              <w:sz w:val="25"/>
                            </w:rPr>
                            <w:t>工程项目自评表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122" type="#_x0000_t202" style="position:absolute;margin-left:173.35pt;margin-top:77.4pt;width:247.05pt;height:14.8pt;z-index:-2516111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" filled="f" stroked="f">
              <v:textbox inset="0,0,0,0">
                <w:txbxContent>
                  <w:p w:rsidR="00153A98" w:rsidRDefault="00153A98">
                    <w:pPr>
                      <w:spacing w:line="296" w:lineRule="exact"/>
                      <w:ind w:left="20"/>
                      <w:rPr>
                        <w:b/>
                        <w:sz w:val="25"/>
                      </w:rPr>
                    </w:pPr>
                    <w:r>
                      <w:rPr>
                        <w:b/>
                        <w:sz w:val="25"/>
                      </w:rPr>
                      <w:t>2020年度</w:t>
                    </w:r>
                    <w:proofErr w:type="gramStart"/>
                    <w:r>
                      <w:rPr>
                        <w:b/>
                        <w:sz w:val="25"/>
                      </w:rPr>
                      <w:t>汀</w:t>
                    </w:r>
                    <w:proofErr w:type="gramEnd"/>
                    <w:r>
                      <w:rPr>
                        <w:b/>
                        <w:sz w:val="25"/>
                      </w:rPr>
                      <w:t>香南路南</w:t>
                    </w:r>
                    <w:proofErr w:type="gramStart"/>
                    <w:r>
                      <w:rPr>
                        <w:b/>
                        <w:sz w:val="25"/>
                      </w:rPr>
                      <w:t>延道路</w:t>
                    </w:r>
                    <w:proofErr w:type="gramEnd"/>
                    <w:r>
                      <w:rPr>
                        <w:b/>
                        <w:sz w:val="25"/>
                      </w:rPr>
                      <w:t>工程项目自评表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06368" behindDoc="1" locked="0" layoutInCell="1" allowOverlap="1">
              <wp:simplePos x="0" y="0"/>
              <wp:positionH relativeFrom="page">
                <wp:posOffset>694055</wp:posOffset>
              </wp:positionH>
              <wp:positionV relativeFrom="page">
                <wp:posOffset>1287145</wp:posOffset>
              </wp:positionV>
              <wp:extent cx="2048510" cy="127000"/>
              <wp:effectExtent l="0" t="0" r="0" b="0"/>
              <wp:wrapNone/>
              <wp:docPr id="103" name="文本框 47"/>
              <wp:cNvGraphicFramePr/>
              <a:graphic xmlns:a="http://schemas.openxmlformats.org/drawingml/2006/main">
                <a:graphicData uri="http://schemas.microsoft.com/office/word/2010/wordprocessingShape">
                  <wps:wsp>
                    <wps:cNvSpPr txBox="1"/>
                    <wps:spPr>
                      <a:xfrm>
                        <a:off x="0" y="0"/>
                        <a:ext cx="2048510" cy="127000"/>
                      </a:xfrm>
                      <a:prstGeom prst="rect">
                        <a:avLst/>
                      </a:prstGeom>
                      <a:noFill/>
                      <a:ln>
                        <a:noFill/>
                      </a:ln>
                    </wps:spPr>
                    <wps:txbx>
                      <w:txbxContent>
                        <w:p w:rsidR="00153A98" w:rsidRDefault="00153A98">
                          <w:pPr>
                            <w:pStyle w:val="a3"/>
                            <w:spacing w:line="200" w:lineRule="exact"/>
                            <w:ind w:left="20"/>
                          </w:pPr>
                          <w:r>
                            <w:t>单位名称：武汉市东西湖区住房和城乡建设局</w:t>
                          </w:r>
                        </w:p>
                      </w:txbxContent>
                    </wps:txbx>
                    <wps:bodyPr lIns="0" tIns="0" rIns="0" bIns="0" upright="1"/>
                  </wps:wsp>
                </a:graphicData>
              </a:graphic>
            </wp:anchor>
          </w:drawing>
        </mc:Choice>
        <mc:Fallback>
          <w:pict>
            <v:shape id="_x0000_s1123" type="#_x0000_t202" style="position:absolute;margin-left:54.65pt;margin-top:101.35pt;width:161.3pt;height:10pt;z-index:-2516101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" filled="f" stroked="f">
              <v:textbox inset="0,0,0,0">
                <w:txbxContent>
                  <w:p w:rsidR="00153A98" w:rsidRDefault="00153A98">
                    <w:pPr>
                      <w:pStyle w:val="a3"/>
                      <w:spacing w:line="200" w:lineRule="exact"/>
                      <w:ind w:left="20"/>
                    </w:pPr>
                    <w: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07392" behindDoc="1" locked="0" layoutInCell="1" allowOverlap="1">
              <wp:simplePos x="0" y="0"/>
              <wp:positionH relativeFrom="page">
                <wp:posOffset>4275455</wp:posOffset>
              </wp:positionH>
              <wp:positionV relativeFrom="page">
                <wp:posOffset>1287145</wp:posOffset>
              </wp:positionV>
              <wp:extent cx="530860" cy="127000"/>
              <wp:effectExtent l="0" t="0" r="0" b="0"/>
              <wp:wrapNone/>
              <wp:docPr id="104" name="文本框 48"/>
              <wp:cNvGraphicFramePr/>
              <a:graphic xmlns:a="http://schemas.openxmlformats.org/drawingml/2006/main">
                <a:graphicData uri="http://schemas.microsoft.com/office/word/2010/wordprocessingShape">
                  <wps:wsp>
                    <wps:cNvSpPr txBox="1"/>
                    <wps:spPr>
                      <a:xfrm>
                        <a:off x="0" y="0"/>
                        <a:ext cx="530860" cy="127000"/>
                      </a:xfrm>
                      <a:prstGeom prst="rect">
                        <a:avLst/>
                      </a:prstGeom>
                      <a:noFill/>
                      <a:ln>
                        <a:noFill/>
                      </a:ln>
                    </wps:spPr>
                    <wps:txbx>
                      <w:txbxContent>
                        <w:p w:rsidR="00153A98" w:rsidRDefault="00153A98">
                          <w:pPr>
                            <w:pStyle w:val="a3"/>
                            <w:spacing w:line="200" w:lineRule="exact"/>
                            <w:ind w:left="20"/>
                          </w:pPr>
                          <w:r>
                            <w:t>填报日期：</w:t>
                          </w:r>
                        </w:p>
                      </w:txbxContent>
                    </wps:txbx>
                    <wps:bodyPr lIns="0" tIns="0" rIns="0" bIns="0" upright="1"/>
                  </wps:wsp>
                </a:graphicData>
              </a:graphic>
            </wp:anchor>
          </w:drawing>
        </mc:Choice>
        <mc:Fallback>
          <w:pict>
            <v:shape id="_x0000_s1124" type="#_x0000_t202" style="position:absolute;margin-left:336.65pt;margin-top:101.35pt;width:41.8pt;height:10pt;z-index:-2516090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" filled="f" stroked="f">
              <v:textbox inset="0,0,0,0">
                <w:txbxContent>
                  <w:p w:rsidR="00153A98" w:rsidRDefault="00153A98">
                    <w:pPr>
                      <w:pStyle w:val="a3"/>
                      <w:spacing w:line="200" w:lineRule="exact"/>
                      <w:ind w:left="20"/>
                    </w:pPr>
                    <w:r>
                      <w:t>填报日期：</w:t>
                    </w:r>
                  </w:p>
                </w:txbxContent>
              </v:textbox>
              <w10:wrap anchorx="page" anchory="page"/>
            </v:shape>
          </w:pict>
        </mc:Fallback>
      </mc:AlternateConten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708416" behindDoc="1" locked="0" layoutInCell="1" allowOverlap="1">
              <wp:simplePos x="0" y="0"/>
              <wp:positionH relativeFrom="page">
                <wp:posOffset>2279015</wp:posOffset>
              </wp:positionH>
              <wp:positionV relativeFrom="page">
                <wp:posOffset>981075</wp:posOffset>
              </wp:positionV>
              <wp:extent cx="2968625" cy="187325"/>
              <wp:effectExtent l="0" t="0" r="0" b="0"/>
              <wp:wrapNone/>
              <wp:docPr id="105" name="文本框 49"/>
              <wp:cNvGraphicFramePr/>
              <a:graphic xmlns:a="http://schemas.openxmlformats.org/drawingml/2006/main">
                <a:graphicData uri="http://schemas.microsoft.com/office/word/2010/wordprocessingShape">
                  <wps:wsp>
                    <wps:cNvSpPr txBox="1"/>
                    <wps:spPr>
                      <a:xfrm>
                        <a:off x="0" y="0"/>
                        <a:ext cx="2968625" cy="187325"/>
                      </a:xfrm>
                      <a:prstGeom prst="rect">
                        <a:avLst/>
                      </a:prstGeom>
                      <a:noFill/>
                      <a:ln>
                        <a:noFill/>
                      </a:ln>
                    </wps:spPr>
                    <wps:txbx>
                      <w:txbxContent>
                        <w:p w:rsidR="00153A98" w:rsidRDefault="00153A98">
                          <w:pPr>
                            <w:spacing w:line="294" w:lineRule="exact"/>
                            <w:ind w:left="20"/>
                            <w:rPr>
                              <w:b/>
                              <w:sz w:val="25"/>
                            </w:rPr>
                          </w:pPr>
                          <w:r>
                            <w:rPr>
                              <w:b/>
                              <w:sz w:val="25"/>
                            </w:rPr>
                            <w:t>2020年度新城十二路道路工程项目自评表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125" type="#_x0000_t202" style="position:absolute;margin-left:179.45pt;margin-top:77.25pt;width:233.75pt;height:14.75pt;z-index:-2516080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" filled="f" stroked="f">
              <v:textbox inset="0,0,0,0">
                <w:txbxContent>
                  <w:p w:rsidR="00153A98" w:rsidRDefault="00153A98">
                    <w:pPr>
                      <w:spacing w:line="294" w:lineRule="exact"/>
                      <w:ind w:left="20"/>
                      <w:rPr>
                        <w:b/>
                        <w:sz w:val="25"/>
                      </w:rPr>
                    </w:pPr>
                    <w:r>
                      <w:rPr>
                        <w:b/>
                        <w:sz w:val="25"/>
                      </w:rPr>
                      <w:t>2020年度新城十二路道路工程项目自评表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09440" behindDoc="1" locked="0" layoutInCell="1" allowOverlap="1">
              <wp:simplePos x="0" y="0"/>
              <wp:positionH relativeFrom="page">
                <wp:posOffset>694055</wp:posOffset>
              </wp:positionH>
              <wp:positionV relativeFrom="page">
                <wp:posOffset>1280795</wp:posOffset>
              </wp:positionV>
              <wp:extent cx="2040890" cy="127000"/>
              <wp:effectExtent l="0" t="0" r="0" b="0"/>
              <wp:wrapNone/>
              <wp:docPr id="106" name="文本框 50"/>
              <wp:cNvGraphicFramePr/>
              <a:graphic xmlns:a="http://schemas.openxmlformats.org/drawingml/2006/main">
                <a:graphicData uri="http://schemas.microsoft.com/office/word/2010/wordprocessingShape">
                  <wps:wsp>
                    <wps:cNvSpPr txBox="1"/>
                    <wps:spPr>
                      <a:xfrm>
                        <a:off x="0" y="0"/>
                        <a:ext cx="2040890" cy="127000"/>
                      </a:xfrm>
                      <a:prstGeom prst="rect">
                        <a:avLst/>
                      </a:prstGeom>
                      <a:noFill/>
                      <a:ln>
                        <a:noFill/>
                      </a:ln>
                    </wps:spPr>
                    <wps:txbx>
                      <w:txbxContent>
                        <w:p w:rsidR="00153A98" w:rsidRDefault="00153A98">
                          <w:pPr>
                            <w:pStyle w:val="a3"/>
                            <w:spacing w:line="200" w:lineRule="exact"/>
                            <w:ind w:left="20"/>
                          </w:pPr>
                          <w:r>
                            <w:rPr>
                              <w:spacing w:val="-4"/>
                            </w:rPr>
                            <w:t>单位名称：武汉市东西湖区住房和城乡建设局</w:t>
                          </w:r>
                        </w:p>
                      </w:txbxContent>
                    </wps:txbx>
                    <wps:bodyPr lIns="0" tIns="0" rIns="0" bIns="0" upright="1"/>
                  </wps:wsp>
                </a:graphicData>
              </a:graphic>
            </wp:anchor>
          </w:drawing>
        </mc:Choice>
        <mc:Fallback>
          <w:pict>
            <v:shape id="_x0000_s1126" type="#_x0000_t202" style="position:absolute;margin-left:54.65pt;margin-top:100.85pt;width:160.7pt;height:10pt;z-index:-2516070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" filled="f" stroked="f">
              <v:textbox inset="0,0,0,0">
                <w:txbxContent>
                  <w:p w:rsidR="00153A98" w:rsidRDefault="00153A98">
                    <w:pPr>
                      <w:pStyle w:val="a3"/>
                      <w:spacing w:line="200" w:lineRule="exact"/>
                      <w:ind w:left="20"/>
                    </w:pPr>
                    <w:r>
                      <w:rPr>
                        <w:spacing w:val="-4"/>
                      </w:rP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10464" behindDoc="1" locked="0" layoutInCell="1" allowOverlap="1">
              <wp:simplePos x="0" y="0"/>
              <wp:positionH relativeFrom="page">
                <wp:posOffset>4274185</wp:posOffset>
              </wp:positionH>
              <wp:positionV relativeFrom="page">
                <wp:posOffset>1280795</wp:posOffset>
              </wp:positionV>
              <wp:extent cx="526415" cy="127000"/>
              <wp:effectExtent l="0" t="0" r="0" b="0"/>
              <wp:wrapNone/>
              <wp:docPr id="107" name="文本框 51"/>
              <wp:cNvGraphicFramePr/>
              <a:graphic xmlns:a="http://schemas.openxmlformats.org/drawingml/2006/main">
                <a:graphicData uri="http://schemas.microsoft.com/office/word/2010/wordprocessingShape">
                  <wps:wsp>
                    <wps:cNvSpPr txBox="1"/>
                    <wps:spPr>
                      <a:xfrm>
                        <a:off x="0" y="0"/>
                        <a:ext cx="526415" cy="127000"/>
                      </a:xfrm>
                      <a:prstGeom prst="rect">
                        <a:avLst/>
                      </a:prstGeom>
                      <a:noFill/>
                      <a:ln>
                        <a:noFill/>
                      </a:ln>
                    </wps:spPr>
                    <wps:txbx>
                      <w:txbxContent>
                        <w:p w:rsidR="00153A98" w:rsidRDefault="00153A98">
                          <w:pPr>
                            <w:pStyle w:val="a3"/>
                            <w:spacing w:line="200" w:lineRule="exact"/>
                            <w:ind w:left="20"/>
                          </w:pPr>
                          <w:r>
                            <w:t>填报日期：</w:t>
                          </w:r>
                        </w:p>
                      </w:txbxContent>
                    </wps:txbx>
                    <wps:bodyPr lIns="0" tIns="0" rIns="0" bIns="0" upright="1"/>
                  </wps:wsp>
                </a:graphicData>
              </a:graphic>
            </wp:anchor>
          </w:drawing>
        </mc:Choice>
        <mc:Fallback>
          <w:pict>
            <v:shape id="_x0000_s1127" type="#_x0000_t202" style="position:absolute;margin-left:336.55pt;margin-top:100.85pt;width:41.45pt;height:10pt;z-index:-2516060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" filled="f" stroked="f">
              <v:textbox inset="0,0,0,0">
                <w:txbxContent>
                  <w:p w:rsidR="00153A98" w:rsidRDefault="00153A98">
                    <w:pPr>
                      <w:pStyle w:val="a3"/>
                      <w:spacing w:line="200" w:lineRule="exact"/>
                      <w:ind w:left="20"/>
                    </w:pPr>
                    <w:r>
                      <w:t>填报日期：</w:t>
                    </w:r>
                  </w:p>
                </w:txbxContent>
              </v:textbox>
              <w10:wrap anchorx="page" anchory="page"/>
            </v:shape>
          </w:pict>
        </mc:Fallback>
      </mc:AlternateConten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711488" behindDoc="1" locked="0" layoutInCell="1" allowOverlap="1">
              <wp:simplePos x="0" y="0"/>
              <wp:positionH relativeFrom="page">
                <wp:posOffset>2367280</wp:posOffset>
              </wp:positionH>
              <wp:positionV relativeFrom="page">
                <wp:posOffset>981075</wp:posOffset>
              </wp:positionV>
              <wp:extent cx="2804795" cy="187325"/>
              <wp:effectExtent l="0" t="0" r="0" b="0"/>
              <wp:wrapNone/>
              <wp:docPr id="108" name="文本框 52"/>
              <wp:cNvGraphicFramePr/>
              <a:graphic xmlns:a="http://schemas.openxmlformats.org/drawingml/2006/main">
                <a:graphicData uri="http://schemas.microsoft.com/office/word/2010/wordprocessingShape">
                  <wps:wsp>
                    <wps:cNvSpPr txBox="1"/>
                    <wps:spPr>
                      <a:xfrm>
                        <a:off x="0" y="0"/>
                        <a:ext cx="2804795" cy="187325"/>
                      </a:xfrm>
                      <a:prstGeom prst="rect">
                        <a:avLst/>
                      </a:prstGeom>
                      <a:noFill/>
                      <a:ln>
                        <a:noFill/>
                      </a:ln>
                    </wps:spPr>
                    <wps:txbx>
                      <w:txbxContent>
                        <w:p w:rsidR="00153A98" w:rsidRDefault="00153A98">
                          <w:pPr>
                            <w:spacing w:line="294" w:lineRule="exact"/>
                            <w:ind w:left="20"/>
                            <w:rPr>
                              <w:b/>
                              <w:sz w:val="25"/>
                            </w:rPr>
                          </w:pPr>
                          <w:r>
                            <w:rPr>
                              <w:b/>
                              <w:sz w:val="25"/>
                            </w:rPr>
                            <w:t>2020年度路灯新建打包项目工程自评表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128" type="#_x0000_t202" style="position:absolute;margin-left:186.4pt;margin-top:77.25pt;width:220.85pt;height:14.75pt;z-index:-2516049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" filled="f" stroked="f">
              <v:textbox inset="0,0,0,0">
                <w:txbxContent>
                  <w:p w:rsidR="00153A98" w:rsidRDefault="00153A98">
                    <w:pPr>
                      <w:spacing w:line="294" w:lineRule="exact"/>
                      <w:ind w:left="20"/>
                      <w:rPr>
                        <w:b/>
                        <w:sz w:val="25"/>
                      </w:rPr>
                    </w:pPr>
                    <w:r>
                      <w:rPr>
                        <w:b/>
                        <w:sz w:val="25"/>
                      </w:rPr>
                      <w:t>2020年度路灯新建打包项目工程自评表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12512" behindDoc="1" locked="0" layoutInCell="1" allowOverlap="1">
              <wp:simplePos x="0" y="0"/>
              <wp:positionH relativeFrom="page">
                <wp:posOffset>694055</wp:posOffset>
              </wp:positionH>
              <wp:positionV relativeFrom="page">
                <wp:posOffset>1280795</wp:posOffset>
              </wp:positionV>
              <wp:extent cx="2040890" cy="127000"/>
              <wp:effectExtent l="0" t="0" r="0" b="0"/>
              <wp:wrapNone/>
              <wp:docPr id="109" name="文本框 53"/>
              <wp:cNvGraphicFramePr/>
              <a:graphic xmlns:a="http://schemas.openxmlformats.org/drawingml/2006/main">
                <a:graphicData uri="http://schemas.microsoft.com/office/word/2010/wordprocessingShape">
                  <wps:wsp>
                    <wps:cNvSpPr txBox="1"/>
                    <wps:spPr>
                      <a:xfrm>
                        <a:off x="0" y="0"/>
                        <a:ext cx="2040890" cy="127000"/>
                      </a:xfrm>
                      <a:prstGeom prst="rect">
                        <a:avLst/>
                      </a:prstGeom>
                      <a:noFill/>
                      <a:ln>
                        <a:noFill/>
                      </a:ln>
                    </wps:spPr>
                    <wps:txbx>
                      <w:txbxContent>
                        <w:p w:rsidR="00153A98" w:rsidRDefault="00153A98">
                          <w:pPr>
                            <w:pStyle w:val="a3"/>
                            <w:spacing w:line="200" w:lineRule="exact"/>
                            <w:ind w:left="20"/>
                          </w:pPr>
                          <w:r>
                            <w:rPr>
                              <w:spacing w:val="-4"/>
                            </w:rPr>
                            <w:t>单位名称：武汉市东西湖区住房和城乡建设局</w:t>
                          </w:r>
                        </w:p>
                      </w:txbxContent>
                    </wps:txbx>
                    <wps:bodyPr lIns="0" tIns="0" rIns="0" bIns="0" upright="1"/>
                  </wps:wsp>
                </a:graphicData>
              </a:graphic>
            </wp:anchor>
          </w:drawing>
        </mc:Choice>
        <mc:Fallback>
          <w:pict>
            <v:shape id="_x0000_s1129" type="#_x0000_t202" style="position:absolute;margin-left:54.65pt;margin-top:100.85pt;width:160.7pt;height:10pt;z-index:-2516039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" filled="f" stroked="f">
              <v:textbox inset="0,0,0,0">
                <w:txbxContent>
                  <w:p w:rsidR="00153A98" w:rsidRDefault="00153A98">
                    <w:pPr>
                      <w:pStyle w:val="a3"/>
                      <w:spacing w:line="200" w:lineRule="exact"/>
                      <w:ind w:left="20"/>
                    </w:pPr>
                    <w:r>
                      <w:rPr>
                        <w:spacing w:val="-4"/>
                      </w:rP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13536" behindDoc="1" locked="0" layoutInCell="1" allowOverlap="1">
              <wp:simplePos x="0" y="0"/>
              <wp:positionH relativeFrom="page">
                <wp:posOffset>4246245</wp:posOffset>
              </wp:positionH>
              <wp:positionV relativeFrom="page">
                <wp:posOffset>1280795</wp:posOffset>
              </wp:positionV>
              <wp:extent cx="526415" cy="127000"/>
              <wp:effectExtent l="0" t="0" r="0" b="0"/>
              <wp:wrapNone/>
              <wp:docPr id="110" name="文本框 54"/>
              <wp:cNvGraphicFramePr/>
              <a:graphic xmlns:a="http://schemas.openxmlformats.org/drawingml/2006/main">
                <a:graphicData uri="http://schemas.microsoft.com/office/word/2010/wordprocessingShape">
                  <wps:wsp>
                    <wps:cNvSpPr txBox="1"/>
                    <wps:spPr>
                      <a:xfrm>
                        <a:off x="0" y="0"/>
                        <a:ext cx="526415" cy="127000"/>
                      </a:xfrm>
                      <a:prstGeom prst="rect">
                        <a:avLst/>
                      </a:prstGeom>
                      <a:noFill/>
                      <a:ln>
                        <a:noFill/>
                      </a:ln>
                    </wps:spPr>
                    <wps:txbx>
                      <w:txbxContent>
                        <w:p w:rsidR="00153A98" w:rsidRDefault="00153A98">
                          <w:pPr>
                            <w:pStyle w:val="a3"/>
                            <w:spacing w:line="200" w:lineRule="exact"/>
                            <w:ind w:left="20"/>
                          </w:pPr>
                          <w:r>
                            <w:t>填报日期：</w:t>
                          </w:r>
                        </w:p>
                      </w:txbxContent>
                    </wps:txbx>
                    <wps:bodyPr lIns="0" tIns="0" rIns="0" bIns="0" upright="1"/>
                  </wps:wsp>
                </a:graphicData>
              </a:graphic>
            </wp:anchor>
          </w:drawing>
        </mc:Choice>
        <mc:Fallback>
          <w:pict>
            <v:shape id="_x0000_s1130" type="#_x0000_t202" style="position:absolute;margin-left:334.35pt;margin-top:100.85pt;width:41.45pt;height:10pt;z-index:-2516029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" filled="f" stroked="f">
              <v:textbox inset="0,0,0,0">
                <w:txbxContent>
                  <w:p w:rsidR="00153A98" w:rsidRDefault="00153A98">
                    <w:pPr>
                      <w:pStyle w:val="a3"/>
                      <w:spacing w:line="200" w:lineRule="exact"/>
                      <w:ind w:left="20"/>
                    </w:pPr>
                    <w:r>
                      <w:t>填报日期：</w:t>
                    </w:r>
                  </w:p>
                </w:txbxContent>
              </v:textbox>
              <w10:wrap anchorx="page" anchory="page"/>
            </v:shape>
          </w:pict>
        </mc:Fallback>
      </mc:AlternateConten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714560" behindDoc="1" locked="0" layoutInCell="1" allowOverlap="1">
              <wp:simplePos x="0" y="0"/>
              <wp:positionH relativeFrom="page">
                <wp:posOffset>2279015</wp:posOffset>
              </wp:positionH>
              <wp:positionV relativeFrom="page">
                <wp:posOffset>982980</wp:posOffset>
              </wp:positionV>
              <wp:extent cx="2972435" cy="187960"/>
              <wp:effectExtent l="0" t="0" r="0" b="0"/>
              <wp:wrapNone/>
              <wp:docPr id="111" name="文本框 55"/>
              <wp:cNvGraphicFramePr/>
              <a:graphic xmlns:a="http://schemas.openxmlformats.org/drawingml/2006/main">
                <a:graphicData uri="http://schemas.microsoft.com/office/word/2010/wordprocessingShape">
                  <wps:wsp>
                    <wps:cNvSpPr txBox="1"/>
                    <wps:spPr>
                      <a:xfrm>
                        <a:off x="0" y="0"/>
                        <a:ext cx="2972435" cy="187960"/>
                      </a:xfrm>
                      <a:prstGeom prst="rect">
                        <a:avLst/>
                      </a:prstGeom>
                      <a:noFill/>
                      <a:ln>
                        <a:noFill/>
                      </a:ln>
                    </wps:spPr>
                    <wps:txbx>
                      <w:txbxContent>
                        <w:p w:rsidR="00153A98" w:rsidRDefault="00153A98">
                          <w:pPr>
                            <w:spacing w:line="296" w:lineRule="exact"/>
                            <w:ind w:left="20"/>
                            <w:rPr>
                              <w:b/>
                              <w:sz w:val="25"/>
                            </w:rPr>
                          </w:pPr>
                          <w:r>
                            <w:rPr>
                              <w:b/>
                              <w:sz w:val="25"/>
                            </w:rPr>
                            <w:t>2020年度银</w:t>
                          </w:r>
                          <w:proofErr w:type="gramStart"/>
                          <w:r>
                            <w:rPr>
                              <w:b/>
                              <w:sz w:val="25"/>
                            </w:rPr>
                            <w:t>谭</w:t>
                          </w:r>
                          <w:proofErr w:type="gramEnd"/>
                          <w:r>
                            <w:rPr>
                              <w:b/>
                              <w:sz w:val="25"/>
                            </w:rPr>
                            <w:t>路道路改造工程项目自评表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131" type="#_x0000_t202" style="position:absolute;margin-left:179.45pt;margin-top:77.4pt;width:234.05pt;height:14.8pt;z-index:-2516019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" filled="f" stroked="f">
              <v:textbox inset="0,0,0,0">
                <w:txbxContent>
                  <w:p w:rsidR="00153A98" w:rsidRDefault="00153A98">
                    <w:pPr>
                      <w:spacing w:line="296" w:lineRule="exact"/>
                      <w:ind w:left="20"/>
                      <w:rPr>
                        <w:b/>
                        <w:sz w:val="25"/>
                      </w:rPr>
                    </w:pPr>
                    <w:r>
                      <w:rPr>
                        <w:b/>
                        <w:sz w:val="25"/>
                      </w:rPr>
                      <w:t>2020年度银</w:t>
                    </w:r>
                    <w:proofErr w:type="gramStart"/>
                    <w:r>
                      <w:rPr>
                        <w:b/>
                        <w:sz w:val="25"/>
                      </w:rPr>
                      <w:t>谭</w:t>
                    </w:r>
                    <w:proofErr w:type="gramEnd"/>
                    <w:r>
                      <w:rPr>
                        <w:b/>
                        <w:sz w:val="25"/>
                      </w:rPr>
                      <w:t>路道路改造工程项目自评表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15584" behindDoc="1" locked="0" layoutInCell="1" allowOverlap="1">
              <wp:simplePos x="0" y="0"/>
              <wp:positionH relativeFrom="page">
                <wp:posOffset>694055</wp:posOffset>
              </wp:positionH>
              <wp:positionV relativeFrom="page">
                <wp:posOffset>1287145</wp:posOffset>
              </wp:positionV>
              <wp:extent cx="2048510" cy="127000"/>
              <wp:effectExtent l="0" t="0" r="0" b="0"/>
              <wp:wrapNone/>
              <wp:docPr id="112" name="文本框 56"/>
              <wp:cNvGraphicFramePr/>
              <a:graphic xmlns:a="http://schemas.openxmlformats.org/drawingml/2006/main">
                <a:graphicData uri="http://schemas.microsoft.com/office/word/2010/wordprocessingShape">
                  <wps:wsp>
                    <wps:cNvSpPr txBox="1"/>
                    <wps:spPr>
                      <a:xfrm>
                        <a:off x="0" y="0"/>
                        <a:ext cx="2048510" cy="127000"/>
                      </a:xfrm>
                      <a:prstGeom prst="rect">
                        <a:avLst/>
                      </a:prstGeom>
                      <a:noFill/>
                      <a:ln>
                        <a:noFill/>
                      </a:ln>
                    </wps:spPr>
                    <wps:txbx>
                      <w:txbxContent>
                        <w:p w:rsidR="00153A98" w:rsidRDefault="00153A98">
                          <w:pPr>
                            <w:pStyle w:val="a3"/>
                            <w:spacing w:line="200" w:lineRule="exact"/>
                            <w:ind w:left="20"/>
                          </w:pPr>
                          <w:r>
                            <w:t>单位名称：武汉市东西湖区住房和城乡建设局</w:t>
                          </w:r>
                        </w:p>
                      </w:txbxContent>
                    </wps:txbx>
                    <wps:bodyPr lIns="0" tIns="0" rIns="0" bIns="0" upright="1"/>
                  </wps:wsp>
                </a:graphicData>
              </a:graphic>
            </wp:anchor>
          </w:drawing>
        </mc:Choice>
        <mc:Fallback>
          <w:pict>
            <v:shape id="_x0000_s1132" type="#_x0000_t202" style="position:absolute;margin-left:54.65pt;margin-top:101.35pt;width:161.3pt;height:10pt;z-index:-2516008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" filled="f" stroked="f">
              <v:textbox inset="0,0,0,0">
                <w:txbxContent>
                  <w:p w:rsidR="00153A98" w:rsidRDefault="00153A98">
                    <w:pPr>
                      <w:pStyle w:val="a3"/>
                      <w:spacing w:line="200" w:lineRule="exact"/>
                      <w:ind w:left="20"/>
                    </w:pPr>
                    <w: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16608" behindDoc="1" locked="0" layoutInCell="1" allowOverlap="1">
              <wp:simplePos x="0" y="0"/>
              <wp:positionH relativeFrom="page">
                <wp:posOffset>4290695</wp:posOffset>
              </wp:positionH>
              <wp:positionV relativeFrom="page">
                <wp:posOffset>1287145</wp:posOffset>
              </wp:positionV>
              <wp:extent cx="530860" cy="127000"/>
              <wp:effectExtent l="0" t="0" r="0" b="0"/>
              <wp:wrapNone/>
              <wp:docPr id="113" name="文本框 57"/>
              <wp:cNvGraphicFramePr/>
              <a:graphic xmlns:a="http://schemas.openxmlformats.org/drawingml/2006/main">
                <a:graphicData uri="http://schemas.microsoft.com/office/word/2010/wordprocessingShape">
                  <wps:wsp>
                    <wps:cNvSpPr txBox="1"/>
                    <wps:spPr>
                      <a:xfrm>
                        <a:off x="0" y="0"/>
                        <a:ext cx="530860" cy="127000"/>
                      </a:xfrm>
                      <a:prstGeom prst="rect">
                        <a:avLst/>
                      </a:prstGeom>
                      <a:noFill/>
                      <a:ln>
                        <a:noFill/>
                      </a:ln>
                    </wps:spPr>
                    <wps:txbx>
                      <w:txbxContent>
                        <w:p w:rsidR="00153A98" w:rsidRDefault="00153A98">
                          <w:pPr>
                            <w:pStyle w:val="a3"/>
                            <w:spacing w:line="200" w:lineRule="exact"/>
                            <w:ind w:left="20"/>
                          </w:pPr>
                          <w:r>
                            <w:t>填报日期：</w:t>
                          </w:r>
                        </w:p>
                      </w:txbxContent>
                    </wps:txbx>
                    <wps:bodyPr lIns="0" tIns="0" rIns="0" bIns="0" upright="1"/>
                  </wps:wsp>
                </a:graphicData>
              </a:graphic>
            </wp:anchor>
          </w:drawing>
        </mc:Choice>
        <mc:Fallback>
          <w:pict>
            <v:shape id="_x0000_s1133" type="#_x0000_t202" style="position:absolute;margin-left:337.85pt;margin-top:101.35pt;width:41.8pt;height:10pt;z-index:-2515998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" filled="f" stroked="f">
              <v:textbox inset="0,0,0,0">
                <w:txbxContent>
                  <w:p w:rsidR="00153A98" w:rsidRDefault="00153A98">
                    <w:pPr>
                      <w:pStyle w:val="a3"/>
                      <w:spacing w:line="200" w:lineRule="exact"/>
                      <w:ind w:left="20"/>
                    </w:pPr>
                    <w:r>
                      <w:t>填报日期：</w:t>
                    </w:r>
                  </w:p>
                </w:txbxContent>
              </v:textbox>
              <w10:wrap anchorx="page" anchory="page"/>
            </v:shape>
          </w:pict>
        </mc:Fallback>
      </mc:AlternateConten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717632" behindDoc="1" locked="0" layoutInCell="1" allowOverlap="1">
              <wp:simplePos x="0" y="0"/>
              <wp:positionH relativeFrom="page">
                <wp:posOffset>2419350</wp:posOffset>
              </wp:positionH>
              <wp:positionV relativeFrom="page">
                <wp:posOffset>987425</wp:posOffset>
              </wp:positionV>
              <wp:extent cx="2646680" cy="187960"/>
              <wp:effectExtent l="0" t="0" r="0" b="0"/>
              <wp:wrapNone/>
              <wp:docPr id="114" name="文本框 58"/>
              <wp:cNvGraphicFramePr/>
              <a:graphic xmlns:a="http://schemas.openxmlformats.org/drawingml/2006/main">
                <a:graphicData uri="http://schemas.microsoft.com/office/word/2010/wordprocessingShape">
                  <wps:wsp>
                    <wps:cNvSpPr txBox="1"/>
                    <wps:spPr>
                      <a:xfrm>
                        <a:off x="0" y="0"/>
                        <a:ext cx="2646680" cy="187960"/>
                      </a:xfrm>
                      <a:prstGeom prst="rect">
                        <a:avLst/>
                      </a:prstGeom>
                      <a:noFill/>
                      <a:ln>
                        <a:noFill/>
                      </a:ln>
                    </wps:spPr>
                    <wps:txbx>
                      <w:txbxContent>
                        <w:p w:rsidR="00153A98" w:rsidRDefault="00153A98">
                          <w:pPr>
                            <w:spacing w:line="296" w:lineRule="exact"/>
                            <w:ind w:left="20"/>
                            <w:rPr>
                              <w:b/>
                              <w:sz w:val="25"/>
                            </w:rPr>
                          </w:pPr>
                          <w:r>
                            <w:rPr>
                              <w:b/>
                              <w:sz w:val="25"/>
                            </w:rPr>
                            <w:t>2020年度杜公湖湿地公园项目自评表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58" o:spid="_x0000_s1134" type="#_x0000_t202" style="position:absolute;margin-left:190.5pt;margin-top:77.75pt;width:208.4pt;height:14.8pt;z-index:-2515988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" filled="f" stroked="f">
              <v:textbox inset="0,0,0,0">
                <w:txbxContent>
                  <w:p w:rsidR="00153A98" w:rsidRDefault="00153A98">
                    <w:pPr>
                      <w:spacing w:line="296" w:lineRule="exact"/>
                      <w:ind w:left="20"/>
                      <w:rPr>
                        <w:b/>
                        <w:sz w:val="25"/>
                      </w:rPr>
                    </w:pPr>
                    <w:r>
                      <w:rPr>
                        <w:b/>
                        <w:sz w:val="25"/>
                      </w:rPr>
                      <w:t>2020年度杜公湖湿地公园项目自评表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18656" behindDoc="1" locked="0" layoutInCell="1" allowOverlap="1">
              <wp:simplePos x="0" y="0"/>
              <wp:positionH relativeFrom="page">
                <wp:posOffset>694055</wp:posOffset>
              </wp:positionH>
              <wp:positionV relativeFrom="page">
                <wp:posOffset>1296035</wp:posOffset>
              </wp:positionV>
              <wp:extent cx="2048510" cy="127000"/>
              <wp:effectExtent l="0" t="0" r="0" b="0"/>
              <wp:wrapNone/>
              <wp:docPr id="115" name="文本框 59"/>
              <wp:cNvGraphicFramePr/>
              <a:graphic xmlns:a="http://schemas.openxmlformats.org/drawingml/2006/main">
                <a:graphicData uri="http://schemas.microsoft.com/office/word/2010/wordprocessingShape">
                  <wps:wsp>
                    <wps:cNvSpPr txBox="1"/>
                    <wps:spPr>
                      <a:xfrm>
                        <a:off x="0" y="0"/>
                        <a:ext cx="2048510" cy="127000"/>
                      </a:xfrm>
                      <a:prstGeom prst="rect">
                        <a:avLst/>
                      </a:prstGeom>
                      <a:noFill/>
                      <a:ln>
                        <a:noFill/>
                      </a:ln>
                    </wps:spPr>
                    <wps:txbx>
                      <w:txbxContent>
                        <w:p w:rsidR="00153A98" w:rsidRDefault="00153A98">
                          <w:pPr>
                            <w:pStyle w:val="a3"/>
                            <w:spacing w:line="200" w:lineRule="exact"/>
                            <w:ind w:left="20"/>
                          </w:pPr>
                          <w:r>
                            <w:t>单位名称：武汉市东西湖区住房和城乡建设局</w:t>
                          </w:r>
                        </w:p>
                      </w:txbxContent>
                    </wps:txbx>
                    <wps:bodyPr lIns="0" tIns="0" rIns="0" bIns="0" upright="1"/>
                  </wps:wsp>
                </a:graphicData>
              </a:graphic>
            </wp:anchor>
          </w:drawing>
        </mc:Choice>
        <mc:Fallback>
          <w:pict>
            <v:shape id="文本框 59" o:spid="_x0000_s1135" type="#_x0000_t202" style="position:absolute;margin-left:54.65pt;margin-top:102.05pt;width:161.3pt;height:10pt;z-index:-2515978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" filled="f" stroked="f">
              <v:textbox inset="0,0,0,0">
                <w:txbxContent>
                  <w:p w:rsidR="00153A98" w:rsidRDefault="00153A98">
                    <w:pPr>
                      <w:pStyle w:val="a3"/>
                      <w:spacing w:line="200" w:lineRule="exact"/>
                      <w:ind w:left="20"/>
                    </w:pPr>
                    <w: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19680" behindDoc="1" locked="0" layoutInCell="1" allowOverlap="1">
              <wp:simplePos x="0" y="0"/>
              <wp:positionH relativeFrom="page">
                <wp:posOffset>4232910</wp:posOffset>
              </wp:positionH>
              <wp:positionV relativeFrom="page">
                <wp:posOffset>1296035</wp:posOffset>
              </wp:positionV>
              <wp:extent cx="530860" cy="127000"/>
              <wp:effectExtent l="0" t="0" r="0" b="0"/>
              <wp:wrapNone/>
              <wp:docPr id="116" name="文本框 60"/>
              <wp:cNvGraphicFramePr/>
              <a:graphic xmlns:a="http://schemas.openxmlformats.org/drawingml/2006/main">
                <a:graphicData uri="http://schemas.microsoft.com/office/word/2010/wordprocessingShape">
                  <wps:wsp>
                    <wps:cNvSpPr txBox="1"/>
                    <wps:spPr>
                      <a:xfrm>
                        <a:off x="0" y="0"/>
                        <a:ext cx="530860" cy="127000"/>
                      </a:xfrm>
                      <a:prstGeom prst="rect">
                        <a:avLst/>
                      </a:prstGeom>
                      <a:noFill/>
                      <a:ln>
                        <a:noFill/>
                      </a:ln>
                    </wps:spPr>
                    <wps:txbx>
                      <w:txbxContent>
                        <w:p w:rsidR="00153A98" w:rsidRDefault="00153A98">
                          <w:pPr>
                            <w:pStyle w:val="a3"/>
                            <w:spacing w:line="200" w:lineRule="exact"/>
                            <w:ind w:left="20"/>
                          </w:pPr>
                          <w:r>
                            <w:t>填报日期：</w:t>
                          </w:r>
                        </w:p>
                      </w:txbxContent>
                    </wps:txbx>
                    <wps:bodyPr lIns="0" tIns="0" rIns="0" bIns="0" upright="1"/>
                  </wps:wsp>
                </a:graphicData>
              </a:graphic>
            </wp:anchor>
          </w:drawing>
        </mc:Choice>
        <mc:Fallback>
          <w:pict>
            <v:shape id="文本框 60" o:spid="_x0000_s1136" type="#_x0000_t202" style="position:absolute;margin-left:333.3pt;margin-top:102.05pt;width:41.8pt;height:10pt;z-index:-2515968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" filled="f" stroked="f">
              <v:textbox inset="0,0,0,0">
                <w:txbxContent>
                  <w:p w:rsidR="00153A98" w:rsidRDefault="00153A98">
                    <w:pPr>
                      <w:pStyle w:val="a3"/>
                      <w:spacing w:line="200" w:lineRule="exact"/>
                      <w:ind w:left="20"/>
                    </w:pPr>
                    <w:r>
                      <w:t>填报日期：</w:t>
                    </w:r>
                  </w:p>
                </w:txbxContent>
              </v:textbox>
              <w10:wrap anchorx="page" anchory="page"/>
            </v:shape>
          </w:pict>
        </mc:Fallback>
      </mc:AlternateConten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720704" behindDoc="1" locked="0" layoutInCell="1" allowOverlap="1">
              <wp:simplePos x="0" y="0"/>
              <wp:positionH relativeFrom="page">
                <wp:posOffset>2289810</wp:posOffset>
              </wp:positionH>
              <wp:positionV relativeFrom="page">
                <wp:posOffset>986790</wp:posOffset>
              </wp:positionV>
              <wp:extent cx="2900045" cy="184150"/>
              <wp:effectExtent l="0" t="0" r="0" b="0"/>
              <wp:wrapNone/>
              <wp:docPr id="117" name="文本框 61"/>
              <wp:cNvGraphicFramePr/>
              <a:graphic xmlns:a="http://schemas.openxmlformats.org/drawingml/2006/main">
                <a:graphicData uri="http://schemas.microsoft.com/office/word/2010/wordprocessingShape">
                  <wps:wsp>
                    <wps:cNvSpPr txBox="1"/>
                    <wps:spPr>
                      <a:xfrm>
                        <a:off x="0" y="0"/>
                        <a:ext cx="2900045" cy="184150"/>
                      </a:xfrm>
                      <a:prstGeom prst="rect">
                        <a:avLst/>
                      </a:prstGeom>
                      <a:noFill/>
                      <a:ln>
                        <a:noFill/>
                      </a:ln>
                    </wps:spPr>
                    <wps:txbx>
                      <w:txbxContent>
                        <w:p w:rsidR="00153A98" w:rsidRDefault="00153A98">
                          <w:pPr>
                            <w:spacing w:line="290" w:lineRule="exact"/>
                            <w:ind w:left="20"/>
                            <w:rPr>
                              <w:b/>
                              <w:sz w:val="25"/>
                            </w:rPr>
                          </w:pPr>
                          <w:r>
                            <w:rPr>
                              <w:b/>
                              <w:sz w:val="25"/>
                            </w:rPr>
                            <w:t>2020年度</w:t>
                          </w:r>
                          <w:proofErr w:type="gramStart"/>
                          <w:r>
                            <w:rPr>
                              <w:b/>
                              <w:sz w:val="25"/>
                            </w:rPr>
                            <w:t>纵</w:t>
                          </w:r>
                          <w:proofErr w:type="gramEnd"/>
                          <w:r>
                            <w:rPr>
                              <w:b/>
                              <w:sz w:val="25"/>
                            </w:rPr>
                            <w:t>一路道路排水工程项目自评表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61" o:spid="_x0000_s1137" type="#_x0000_t202" style="position:absolute;margin-left:180.3pt;margin-top:77.7pt;width:228.35pt;height:14.5pt;z-index:-2515957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" filled="f" stroked="f">
              <v:textbox inset="0,0,0,0">
                <w:txbxContent>
                  <w:p w:rsidR="00153A98" w:rsidRDefault="00153A98">
                    <w:pPr>
                      <w:spacing w:line="290" w:lineRule="exact"/>
                      <w:ind w:left="20"/>
                      <w:rPr>
                        <w:b/>
                        <w:sz w:val="25"/>
                      </w:rPr>
                    </w:pPr>
                    <w:r>
                      <w:rPr>
                        <w:b/>
                        <w:sz w:val="25"/>
                      </w:rPr>
                      <w:t>2020年度</w:t>
                    </w:r>
                    <w:proofErr w:type="gramStart"/>
                    <w:r>
                      <w:rPr>
                        <w:b/>
                        <w:sz w:val="25"/>
                      </w:rPr>
                      <w:t>纵</w:t>
                    </w:r>
                    <w:proofErr w:type="gramEnd"/>
                    <w:r>
                      <w:rPr>
                        <w:b/>
                        <w:sz w:val="25"/>
                      </w:rPr>
                      <w:t>一路道路排水工程项目自评表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21728" behindDoc="1" locked="0" layoutInCell="1" allowOverlap="1">
              <wp:simplePos x="0" y="0"/>
              <wp:positionH relativeFrom="page">
                <wp:posOffset>694055</wp:posOffset>
              </wp:positionH>
              <wp:positionV relativeFrom="page">
                <wp:posOffset>1286510</wp:posOffset>
              </wp:positionV>
              <wp:extent cx="1996440" cy="124460"/>
              <wp:effectExtent l="0" t="0" r="0" b="0"/>
              <wp:wrapNone/>
              <wp:docPr id="118" name="文本框 62"/>
              <wp:cNvGraphicFramePr/>
              <a:graphic xmlns:a="http://schemas.openxmlformats.org/drawingml/2006/main">
                <a:graphicData uri="http://schemas.microsoft.com/office/word/2010/wordprocessingShape">
                  <wps:wsp>
                    <wps:cNvSpPr txBox="1"/>
                    <wps:spPr>
                      <a:xfrm>
                        <a:off x="0" y="0"/>
                        <a:ext cx="1996440" cy="124460"/>
                      </a:xfrm>
                      <a:prstGeom prst="rect">
                        <a:avLst/>
                      </a:prstGeom>
                      <a:noFill/>
                      <a:ln>
                        <a:noFill/>
                      </a:ln>
                    </wps:spPr>
                    <wps:txbx>
                      <w:txbxContent>
                        <w:p w:rsidR="00153A98" w:rsidRDefault="00153A98">
                          <w:pPr>
                            <w:spacing w:before="3" w:line="192" w:lineRule="exact"/>
                            <w:ind w:left="20"/>
                            <w:rPr>
                              <w:sz w:val="15"/>
                            </w:rPr>
                          </w:pPr>
                          <w:r>
                            <w:rPr>
                              <w:sz w:val="15"/>
                            </w:rPr>
                            <w:t>单位名称：武汉市东西湖区住房和城乡建设局</w:t>
                          </w:r>
                        </w:p>
                      </w:txbxContent>
                    </wps:txbx>
                    <wps:bodyPr lIns="0" tIns="0" rIns="0" bIns="0" upright="1"/>
                  </wps:wsp>
                </a:graphicData>
              </a:graphic>
            </wp:anchor>
          </w:drawing>
        </mc:Choice>
        <mc:Fallback>
          <w:pict>
            <v:shape id="文本框 62" o:spid="_x0000_s1138" type="#_x0000_t202" style="position:absolute;margin-left:54.65pt;margin-top:101.3pt;width:157.2pt;height:9.8pt;z-index:-2515947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" filled="f" stroked="f">
              <v:textbox inset="0,0,0,0">
                <w:txbxContent>
                  <w:p w:rsidR="00153A98" w:rsidRDefault="00153A98">
                    <w:pPr>
                      <w:spacing w:before="3" w:line="192" w:lineRule="exact"/>
                      <w:ind w:left="20"/>
                      <w:rPr>
                        <w:sz w:val="15"/>
                      </w:rPr>
                    </w:pPr>
                    <w:r>
                      <w:rPr>
                        <w:sz w:val="15"/>
                      </w:rP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22752" behindDoc="1" locked="0" layoutInCell="1" allowOverlap="1">
              <wp:simplePos x="0" y="0"/>
              <wp:positionH relativeFrom="page">
                <wp:posOffset>4241800</wp:posOffset>
              </wp:positionH>
              <wp:positionV relativeFrom="page">
                <wp:posOffset>1286510</wp:posOffset>
              </wp:positionV>
              <wp:extent cx="517525" cy="124460"/>
              <wp:effectExtent l="0" t="0" r="0" b="0"/>
              <wp:wrapNone/>
              <wp:docPr id="119" name="文本框 63"/>
              <wp:cNvGraphicFramePr/>
              <a:graphic xmlns:a="http://schemas.openxmlformats.org/drawingml/2006/main">
                <a:graphicData uri="http://schemas.microsoft.com/office/word/2010/wordprocessingShape">
                  <wps:wsp>
                    <wps:cNvSpPr txBox="1"/>
                    <wps:spPr>
                      <a:xfrm>
                        <a:off x="0" y="0"/>
                        <a:ext cx="517525" cy="124460"/>
                      </a:xfrm>
                      <a:prstGeom prst="rect">
                        <a:avLst/>
                      </a:prstGeom>
                      <a:noFill/>
                      <a:ln>
                        <a:noFill/>
                      </a:ln>
                    </wps:spPr>
                    <wps:txbx>
                      <w:txbxContent>
                        <w:p w:rsidR="00153A98" w:rsidRDefault="00153A98">
                          <w:pPr>
                            <w:spacing w:before="3" w:line="192" w:lineRule="exact"/>
                            <w:ind w:left="20"/>
                            <w:rPr>
                              <w:sz w:val="15"/>
                            </w:rPr>
                          </w:pPr>
                          <w:r>
                            <w:rPr>
                              <w:w w:val="105"/>
                              <w:sz w:val="15"/>
                            </w:rPr>
                            <w:t>填报日期：</w:t>
                          </w:r>
                        </w:p>
                      </w:txbxContent>
                    </wps:txbx>
                    <wps:bodyPr lIns="0" tIns="0" rIns="0" bIns="0" upright="1"/>
                  </wps:wsp>
                </a:graphicData>
              </a:graphic>
            </wp:anchor>
          </w:drawing>
        </mc:Choice>
        <mc:Fallback>
          <w:pict>
            <v:shape id="文本框 63" o:spid="_x0000_s1139" type="#_x0000_t202" style="position:absolute;margin-left:334pt;margin-top:101.3pt;width:40.75pt;height:9.8pt;z-index:-2515937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" filled="f" stroked="f">
              <v:textbox inset="0,0,0,0">
                <w:txbxContent>
                  <w:p w:rsidR="00153A98" w:rsidRDefault="00153A98">
                    <w:pPr>
                      <w:spacing w:before="3" w:line="192" w:lineRule="exact"/>
                      <w:ind w:left="20"/>
                      <w:rPr>
                        <w:sz w:val="15"/>
                      </w:rPr>
                    </w:pPr>
                    <w:r>
                      <w:rPr>
                        <w:w w:val="105"/>
                        <w:sz w:val="15"/>
                      </w:rPr>
                      <w:t>填报日期：</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672576" behindDoc="1" locked="0" layoutInCell="1" allowOverlap="1">
              <wp:simplePos x="0" y="0"/>
              <wp:positionH relativeFrom="page">
                <wp:posOffset>1681480</wp:posOffset>
              </wp:positionH>
              <wp:positionV relativeFrom="page">
                <wp:posOffset>476885</wp:posOffset>
              </wp:positionV>
              <wp:extent cx="4325620" cy="195580"/>
              <wp:effectExtent l="0" t="0" r="0" b="0"/>
              <wp:wrapNone/>
              <wp:docPr id="70" name="文本框 14"/>
              <wp:cNvGraphicFramePr/>
              <a:graphic xmlns:a="http://schemas.openxmlformats.org/drawingml/2006/main">
                <a:graphicData uri="http://schemas.microsoft.com/office/word/2010/wordprocessingShape">
                  <wps:wsp>
                    <wps:cNvSpPr txBox="1"/>
                    <wps:spPr>
                      <a:xfrm>
                        <a:off x="0" y="0"/>
                        <a:ext cx="4325620" cy="195580"/>
                      </a:xfrm>
                      <a:prstGeom prst="rect">
                        <a:avLst/>
                      </a:prstGeom>
                      <a:noFill/>
                      <a:ln>
                        <a:noFill/>
                      </a:ln>
                    </wps:spPr>
                    <wps:txbx>
                      <w:txbxContent>
                        <w:p w:rsidR="00153A98" w:rsidRDefault="00153A98">
                          <w:pPr>
                            <w:spacing w:line="308" w:lineRule="exact"/>
                            <w:ind w:left="20"/>
                            <w:rPr>
                              <w:b/>
                              <w:sz w:val="26"/>
                            </w:rPr>
                          </w:pPr>
                          <w:r>
                            <w:rPr>
                              <w:b/>
                              <w:sz w:val="26"/>
                            </w:rPr>
                            <w:t>2020年度档案扫描服务及档案维护费项目绩效目标自评表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091" type="#_x0000_t202" style="position:absolute;margin-left:132.4pt;margin-top:37.55pt;width:340.6pt;height:15.4pt;z-index:-2516439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" filled="f" stroked="f">
              <v:textbox inset="0,0,0,0">
                <w:txbxContent>
                  <w:p w:rsidR="00153A98" w:rsidRDefault="00153A98">
                    <w:pPr>
                      <w:spacing w:line="308" w:lineRule="exact"/>
                      <w:ind w:left="20"/>
                      <w:rPr>
                        <w:b/>
                        <w:sz w:val="26"/>
                      </w:rPr>
                    </w:pPr>
                    <w:r>
                      <w:rPr>
                        <w:b/>
                        <w:sz w:val="26"/>
                      </w:rPr>
                      <w:t>2020年度档案扫描服务及档案维护费项目绩效目标自评表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73600" behindDoc="1" locked="0" layoutInCell="1" allowOverlap="1">
              <wp:simplePos x="0" y="0"/>
              <wp:positionH relativeFrom="page">
                <wp:posOffset>744220</wp:posOffset>
              </wp:positionH>
              <wp:positionV relativeFrom="page">
                <wp:posOffset>746125</wp:posOffset>
              </wp:positionV>
              <wp:extent cx="2389505" cy="142875"/>
              <wp:effectExtent l="0" t="0" r="0" b="0"/>
              <wp:wrapNone/>
              <wp:docPr id="71" name="文本框 15"/>
              <wp:cNvGraphicFramePr/>
              <a:graphic xmlns:a="http://schemas.openxmlformats.org/drawingml/2006/main">
                <a:graphicData uri="http://schemas.microsoft.com/office/word/2010/wordprocessingShape">
                  <wps:wsp>
                    <wps:cNvSpPr txBox="1"/>
                    <wps:spPr>
                      <a:xfrm>
                        <a:off x="0" y="0"/>
                        <a:ext cx="2389505" cy="142875"/>
                      </a:xfrm>
                      <a:prstGeom prst="rect">
                        <a:avLst/>
                      </a:prstGeom>
                      <a:noFill/>
                      <a:ln>
                        <a:noFill/>
                      </a:ln>
                    </wps:spPr>
                    <wps:txbx>
                      <w:txbxContent>
                        <w:p w:rsidR="00153A98" w:rsidRDefault="00153A98">
                          <w:pPr>
                            <w:spacing w:line="225" w:lineRule="exact"/>
                            <w:ind w:left="20"/>
                            <w:rPr>
                              <w:sz w:val="18"/>
                            </w:rPr>
                          </w:pPr>
                          <w:r>
                            <w:rPr>
                              <w:sz w:val="18"/>
                            </w:rPr>
                            <w:t>单位名称：武汉市东西湖区住房和城乡建设局</w:t>
                          </w:r>
                        </w:p>
                      </w:txbxContent>
                    </wps:txbx>
                    <wps:bodyPr lIns="0" tIns="0" rIns="0" bIns="0" upright="1"/>
                  </wps:wsp>
                </a:graphicData>
              </a:graphic>
            </wp:anchor>
          </w:drawing>
        </mc:Choice>
        <mc:Fallback>
          <w:pict>
            <v:shape id="_x0000_s1092" type="#_x0000_t202" style="position:absolute;margin-left:58.6pt;margin-top:58.75pt;width:188.15pt;height:11.25pt;z-index:-2516428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" filled="f" stroked="f">
              <v:textbox inset="0,0,0,0">
                <w:txbxContent>
                  <w:p w:rsidR="00153A98" w:rsidRDefault="00153A98">
                    <w:pPr>
                      <w:spacing w:line="225" w:lineRule="exact"/>
                      <w:ind w:left="20"/>
                      <w:rPr>
                        <w:sz w:val="18"/>
                      </w:rPr>
                    </w:pPr>
                    <w:r>
                      <w:rPr>
                        <w:sz w:val="18"/>
                      </w:rP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674624" behindDoc="1" locked="0" layoutInCell="1" allowOverlap="1">
              <wp:simplePos x="0" y="0"/>
              <wp:positionH relativeFrom="page">
                <wp:posOffset>4851400</wp:posOffset>
              </wp:positionH>
              <wp:positionV relativeFrom="page">
                <wp:posOffset>746125</wp:posOffset>
              </wp:positionV>
              <wp:extent cx="620395" cy="142875"/>
              <wp:effectExtent l="0" t="0" r="0" b="0"/>
              <wp:wrapNone/>
              <wp:docPr id="72" name="文本框 16"/>
              <wp:cNvGraphicFramePr/>
              <a:graphic xmlns:a="http://schemas.openxmlformats.org/drawingml/2006/main">
                <a:graphicData uri="http://schemas.microsoft.com/office/word/2010/wordprocessingShape">
                  <wps:wsp>
                    <wps:cNvSpPr txBox="1"/>
                    <wps:spPr>
                      <a:xfrm>
                        <a:off x="0" y="0"/>
                        <a:ext cx="620395" cy="142875"/>
                      </a:xfrm>
                      <a:prstGeom prst="rect">
                        <a:avLst/>
                      </a:prstGeom>
                      <a:noFill/>
                      <a:ln>
                        <a:noFill/>
                      </a:ln>
                    </wps:spPr>
                    <wps:txbx>
                      <w:txbxContent>
                        <w:p w:rsidR="00153A98" w:rsidRDefault="00153A98">
                          <w:pPr>
                            <w:spacing w:line="225" w:lineRule="exact"/>
                            <w:ind w:left="20"/>
                            <w:rPr>
                              <w:sz w:val="18"/>
                            </w:rPr>
                          </w:pPr>
                          <w:r>
                            <w:rPr>
                              <w:sz w:val="18"/>
                            </w:rPr>
                            <w:t>填报日期：</w:t>
                          </w:r>
                        </w:p>
                      </w:txbxContent>
                    </wps:txbx>
                    <wps:bodyPr lIns="0" tIns="0" rIns="0" bIns="0" upright="1"/>
                  </wps:wsp>
                </a:graphicData>
              </a:graphic>
            </wp:anchor>
          </w:drawing>
        </mc:Choice>
        <mc:Fallback>
          <w:pict>
            <v:shape id="_x0000_s1093" type="#_x0000_t202" style="position:absolute;margin-left:382pt;margin-top:58.75pt;width:48.85pt;height:11.25pt;z-index:-2516418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" filled="f" stroked="f">
              <v:textbox inset="0,0,0,0">
                <w:txbxContent>
                  <w:p w:rsidR="00153A98" w:rsidRDefault="00153A98">
                    <w:pPr>
                      <w:spacing w:line="225" w:lineRule="exact"/>
                      <w:ind w:left="20"/>
                      <w:rPr>
                        <w:sz w:val="18"/>
                      </w:rPr>
                    </w:pPr>
                    <w:r>
                      <w:rPr>
                        <w:sz w:val="18"/>
                      </w:rPr>
                      <w:t>填报日期：</w:t>
                    </w:r>
                  </w:p>
                </w:txbxContent>
              </v:textbox>
              <w10:wrap anchorx="page" anchory="page"/>
            </v:shape>
          </w:pict>
        </mc:Fallback>
      </mc:AlternateContent>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723776" behindDoc="1" locked="0" layoutInCell="1" allowOverlap="1">
              <wp:simplePos x="0" y="0"/>
              <wp:positionH relativeFrom="page">
                <wp:posOffset>2275840</wp:posOffset>
              </wp:positionH>
              <wp:positionV relativeFrom="page">
                <wp:posOffset>981075</wp:posOffset>
              </wp:positionV>
              <wp:extent cx="2966720" cy="187325"/>
              <wp:effectExtent l="0" t="0" r="0" b="0"/>
              <wp:wrapNone/>
              <wp:docPr id="120" name="文本框 64"/>
              <wp:cNvGraphicFramePr/>
              <a:graphic xmlns:a="http://schemas.openxmlformats.org/drawingml/2006/main">
                <a:graphicData uri="http://schemas.microsoft.com/office/word/2010/wordprocessingShape">
                  <wps:wsp>
                    <wps:cNvSpPr txBox="1"/>
                    <wps:spPr>
                      <a:xfrm>
                        <a:off x="0" y="0"/>
                        <a:ext cx="2966720" cy="187325"/>
                      </a:xfrm>
                      <a:prstGeom prst="rect">
                        <a:avLst/>
                      </a:prstGeom>
                      <a:noFill/>
                      <a:ln>
                        <a:noFill/>
                      </a:ln>
                    </wps:spPr>
                    <wps:txbx>
                      <w:txbxContent>
                        <w:p w:rsidR="00153A98" w:rsidRDefault="00153A98">
                          <w:pPr>
                            <w:spacing w:line="294" w:lineRule="exact"/>
                            <w:ind w:left="20"/>
                            <w:rPr>
                              <w:b/>
                              <w:sz w:val="25"/>
                            </w:rPr>
                          </w:pPr>
                          <w:r>
                            <w:rPr>
                              <w:b/>
                              <w:sz w:val="25"/>
                            </w:rPr>
                            <w:t>2020年度支二路道路排水工程项目自评表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64" o:spid="_x0000_s1140" type="#_x0000_t202" style="position:absolute;margin-left:179.2pt;margin-top:77.25pt;width:233.6pt;height:14.75pt;z-index:-2515927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" filled="f" stroked="f">
              <v:textbox inset="0,0,0,0">
                <w:txbxContent>
                  <w:p w:rsidR="00153A98" w:rsidRDefault="00153A98">
                    <w:pPr>
                      <w:spacing w:line="294" w:lineRule="exact"/>
                      <w:ind w:left="20"/>
                      <w:rPr>
                        <w:b/>
                        <w:sz w:val="25"/>
                      </w:rPr>
                    </w:pPr>
                    <w:r>
                      <w:rPr>
                        <w:b/>
                        <w:sz w:val="25"/>
                      </w:rPr>
                      <w:t>2020年度支二路道路排水工程项目自评表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24800" behindDoc="1" locked="0" layoutInCell="1" allowOverlap="1">
              <wp:simplePos x="0" y="0"/>
              <wp:positionH relativeFrom="page">
                <wp:posOffset>694055</wp:posOffset>
              </wp:positionH>
              <wp:positionV relativeFrom="page">
                <wp:posOffset>1280795</wp:posOffset>
              </wp:positionV>
              <wp:extent cx="2040890" cy="127000"/>
              <wp:effectExtent l="0" t="0" r="0" b="0"/>
              <wp:wrapNone/>
              <wp:docPr id="121" name="文本框 65"/>
              <wp:cNvGraphicFramePr/>
              <a:graphic xmlns:a="http://schemas.openxmlformats.org/drawingml/2006/main">
                <a:graphicData uri="http://schemas.microsoft.com/office/word/2010/wordprocessingShape">
                  <wps:wsp>
                    <wps:cNvSpPr txBox="1"/>
                    <wps:spPr>
                      <a:xfrm>
                        <a:off x="0" y="0"/>
                        <a:ext cx="2040890" cy="127000"/>
                      </a:xfrm>
                      <a:prstGeom prst="rect">
                        <a:avLst/>
                      </a:prstGeom>
                      <a:noFill/>
                      <a:ln>
                        <a:noFill/>
                      </a:ln>
                    </wps:spPr>
                    <wps:txbx>
                      <w:txbxContent>
                        <w:p w:rsidR="00153A98" w:rsidRDefault="00153A98">
                          <w:pPr>
                            <w:pStyle w:val="a3"/>
                            <w:spacing w:line="200" w:lineRule="exact"/>
                            <w:ind w:left="20"/>
                          </w:pPr>
                          <w:r>
                            <w:rPr>
                              <w:spacing w:val="-4"/>
                            </w:rPr>
                            <w:t>单位名称：武汉市东西湖区住房和城乡建设局</w:t>
                          </w:r>
                        </w:p>
                      </w:txbxContent>
                    </wps:txbx>
                    <wps:bodyPr lIns="0" tIns="0" rIns="0" bIns="0" upright="1"/>
                  </wps:wsp>
                </a:graphicData>
              </a:graphic>
            </wp:anchor>
          </w:drawing>
        </mc:Choice>
        <mc:Fallback>
          <w:pict>
            <v:shape id="文本框 65" o:spid="_x0000_s1141" type="#_x0000_t202" style="position:absolute;margin-left:54.65pt;margin-top:100.85pt;width:160.7pt;height:10pt;z-index:-25159168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" filled="f" stroked="f">
              <v:textbox inset="0,0,0,0">
                <w:txbxContent>
                  <w:p w:rsidR="00153A98" w:rsidRDefault="00153A98">
                    <w:pPr>
                      <w:pStyle w:val="a3"/>
                      <w:spacing w:line="200" w:lineRule="exact"/>
                      <w:ind w:left="20"/>
                    </w:pPr>
                    <w:r>
                      <w:rPr>
                        <w:spacing w:val="-4"/>
                      </w:rP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25824" behindDoc="1" locked="0" layoutInCell="1" allowOverlap="1">
              <wp:simplePos x="0" y="0"/>
              <wp:positionH relativeFrom="page">
                <wp:posOffset>4307840</wp:posOffset>
              </wp:positionH>
              <wp:positionV relativeFrom="page">
                <wp:posOffset>1280795</wp:posOffset>
              </wp:positionV>
              <wp:extent cx="526415" cy="127000"/>
              <wp:effectExtent l="0" t="0" r="0" b="0"/>
              <wp:wrapNone/>
              <wp:docPr id="122" name="文本框 66"/>
              <wp:cNvGraphicFramePr/>
              <a:graphic xmlns:a="http://schemas.openxmlformats.org/drawingml/2006/main">
                <a:graphicData uri="http://schemas.microsoft.com/office/word/2010/wordprocessingShape">
                  <wps:wsp>
                    <wps:cNvSpPr txBox="1"/>
                    <wps:spPr>
                      <a:xfrm>
                        <a:off x="0" y="0"/>
                        <a:ext cx="526415" cy="127000"/>
                      </a:xfrm>
                      <a:prstGeom prst="rect">
                        <a:avLst/>
                      </a:prstGeom>
                      <a:noFill/>
                      <a:ln>
                        <a:noFill/>
                      </a:ln>
                    </wps:spPr>
                    <wps:txbx>
                      <w:txbxContent>
                        <w:p w:rsidR="00153A98" w:rsidRDefault="00153A98">
                          <w:pPr>
                            <w:pStyle w:val="a3"/>
                            <w:spacing w:line="200" w:lineRule="exact"/>
                            <w:ind w:left="20"/>
                          </w:pPr>
                          <w:r>
                            <w:t>填报日期：</w:t>
                          </w:r>
                        </w:p>
                      </w:txbxContent>
                    </wps:txbx>
                    <wps:bodyPr lIns="0" tIns="0" rIns="0" bIns="0" upright="1"/>
                  </wps:wsp>
                </a:graphicData>
              </a:graphic>
            </wp:anchor>
          </w:drawing>
        </mc:Choice>
        <mc:Fallback>
          <w:pict>
            <v:shape id="文本框 66" o:spid="_x0000_s1142" type="#_x0000_t202" style="position:absolute;margin-left:339.2pt;margin-top:100.85pt;width:41.45pt;height:10pt;z-index:-2515906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" filled="f" stroked="f">
              <v:textbox inset="0,0,0,0">
                <w:txbxContent>
                  <w:p w:rsidR="00153A98" w:rsidRDefault="00153A98">
                    <w:pPr>
                      <w:pStyle w:val="a3"/>
                      <w:spacing w:line="200" w:lineRule="exact"/>
                      <w:ind w:left="20"/>
                    </w:pPr>
                    <w:r>
                      <w:t>填报日期：</w:t>
                    </w:r>
                  </w:p>
                </w:txbxContent>
              </v:textbox>
              <w10:wrap anchorx="page" anchory="page"/>
            </v:shape>
          </w:pict>
        </mc:Fallback>
      </mc:AlternateConten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726848" behindDoc="1" locked="0" layoutInCell="1" allowOverlap="1">
              <wp:simplePos x="0" y="0"/>
              <wp:positionH relativeFrom="page">
                <wp:posOffset>2272665</wp:posOffset>
              </wp:positionH>
              <wp:positionV relativeFrom="page">
                <wp:posOffset>982345</wp:posOffset>
              </wp:positionV>
              <wp:extent cx="3042920" cy="192405"/>
              <wp:effectExtent l="0" t="0" r="0" b="0"/>
              <wp:wrapNone/>
              <wp:docPr id="123" name="文本框 67"/>
              <wp:cNvGraphicFramePr/>
              <a:graphic xmlns:a="http://schemas.openxmlformats.org/drawingml/2006/main">
                <a:graphicData uri="http://schemas.microsoft.com/office/word/2010/wordprocessingShape">
                  <wps:wsp>
                    <wps:cNvSpPr txBox="1"/>
                    <wps:spPr>
                      <a:xfrm>
                        <a:off x="0" y="0"/>
                        <a:ext cx="3042920" cy="192405"/>
                      </a:xfrm>
                      <a:prstGeom prst="rect">
                        <a:avLst/>
                      </a:prstGeom>
                      <a:noFill/>
                      <a:ln>
                        <a:noFill/>
                      </a:ln>
                    </wps:spPr>
                    <wps:txbx>
                      <w:txbxContent>
                        <w:p w:rsidR="00153A98" w:rsidRDefault="00153A98">
                          <w:pPr>
                            <w:spacing w:line="302" w:lineRule="exact"/>
                            <w:ind w:left="20"/>
                            <w:rPr>
                              <w:b/>
                              <w:sz w:val="26"/>
                            </w:rPr>
                          </w:pPr>
                          <w:proofErr w:type="gramStart"/>
                          <w:r>
                            <w:rPr>
                              <w:b/>
                              <w:sz w:val="26"/>
                            </w:rPr>
                            <w:t>2020年度支四路道</w:t>
                          </w:r>
                          <w:proofErr w:type="gramEnd"/>
                          <w:r>
                            <w:rPr>
                              <w:b/>
                              <w:sz w:val="26"/>
                            </w:rPr>
                            <w:t>路排水工程项目自评表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67" o:spid="_x0000_s1143" type="#_x0000_t202" style="position:absolute;margin-left:178.95pt;margin-top:77.35pt;width:239.6pt;height:15.15pt;z-index:-2515896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" filled="f" stroked="f">
              <v:textbox inset="0,0,0,0">
                <w:txbxContent>
                  <w:p w:rsidR="00153A98" w:rsidRDefault="00153A98">
                    <w:pPr>
                      <w:spacing w:line="302" w:lineRule="exact"/>
                      <w:ind w:left="20"/>
                      <w:rPr>
                        <w:b/>
                        <w:sz w:val="26"/>
                      </w:rPr>
                    </w:pPr>
                    <w:proofErr w:type="gramStart"/>
                    <w:r>
                      <w:rPr>
                        <w:b/>
                        <w:sz w:val="26"/>
                      </w:rPr>
                      <w:t>2020年度支四路道</w:t>
                    </w:r>
                    <w:proofErr w:type="gramEnd"/>
                    <w:r>
                      <w:rPr>
                        <w:b/>
                        <w:sz w:val="26"/>
                      </w:rPr>
                      <w:t>路排水工程项目自评表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27872" behindDoc="1" locked="0" layoutInCell="1" allowOverlap="1">
              <wp:simplePos x="0" y="0"/>
              <wp:positionH relativeFrom="page">
                <wp:posOffset>694055</wp:posOffset>
              </wp:positionH>
              <wp:positionV relativeFrom="page">
                <wp:posOffset>1289050</wp:posOffset>
              </wp:positionV>
              <wp:extent cx="2092960" cy="130175"/>
              <wp:effectExtent l="0" t="0" r="0" b="0"/>
              <wp:wrapNone/>
              <wp:docPr id="124" name="文本框 68"/>
              <wp:cNvGraphicFramePr/>
              <a:graphic xmlns:a="http://schemas.openxmlformats.org/drawingml/2006/main">
                <a:graphicData uri="http://schemas.microsoft.com/office/word/2010/wordprocessingShape">
                  <wps:wsp>
                    <wps:cNvSpPr txBox="1"/>
                    <wps:spPr>
                      <a:xfrm>
                        <a:off x="0" y="0"/>
                        <a:ext cx="2092960" cy="130175"/>
                      </a:xfrm>
                      <a:prstGeom prst="rect">
                        <a:avLst/>
                      </a:prstGeom>
                      <a:noFill/>
                      <a:ln>
                        <a:noFill/>
                      </a:ln>
                    </wps:spPr>
                    <wps:txbx>
                      <w:txbxContent>
                        <w:p w:rsidR="00153A98" w:rsidRDefault="00153A98">
                          <w:pPr>
                            <w:pStyle w:val="a3"/>
                            <w:spacing w:before="1" w:line="203" w:lineRule="exact"/>
                            <w:ind w:left="20"/>
                          </w:pPr>
                          <w:r>
                            <w:t>单位名称：武汉市东西湖区住房和城乡建设局</w:t>
                          </w:r>
                        </w:p>
                      </w:txbxContent>
                    </wps:txbx>
                    <wps:bodyPr lIns="0" tIns="0" rIns="0" bIns="0" upright="1"/>
                  </wps:wsp>
                </a:graphicData>
              </a:graphic>
            </wp:anchor>
          </w:drawing>
        </mc:Choice>
        <mc:Fallback>
          <w:pict>
            <v:shape id="文本框 68" o:spid="_x0000_s1144" type="#_x0000_t202" style="position:absolute;margin-left:54.65pt;margin-top:101.5pt;width:164.8pt;height:10.25pt;z-index:-2515886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" filled="f" stroked="f">
              <v:textbox inset="0,0,0,0">
                <w:txbxContent>
                  <w:p w:rsidR="00153A98" w:rsidRDefault="00153A98">
                    <w:pPr>
                      <w:pStyle w:val="a3"/>
                      <w:spacing w:before="1" w:line="203" w:lineRule="exact"/>
                      <w:ind w:left="20"/>
                    </w:pPr>
                    <w: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28896" behindDoc="1" locked="0" layoutInCell="1" allowOverlap="1">
              <wp:simplePos x="0" y="0"/>
              <wp:positionH relativeFrom="page">
                <wp:posOffset>4269740</wp:posOffset>
              </wp:positionH>
              <wp:positionV relativeFrom="page">
                <wp:posOffset>1289050</wp:posOffset>
              </wp:positionV>
              <wp:extent cx="540385" cy="130175"/>
              <wp:effectExtent l="0" t="0" r="0" b="0"/>
              <wp:wrapNone/>
              <wp:docPr id="125" name="文本框 69"/>
              <wp:cNvGraphicFramePr/>
              <a:graphic xmlns:a="http://schemas.openxmlformats.org/drawingml/2006/main">
                <a:graphicData uri="http://schemas.microsoft.com/office/word/2010/wordprocessingShape">
                  <wps:wsp>
                    <wps:cNvSpPr txBox="1"/>
                    <wps:spPr>
                      <a:xfrm>
                        <a:off x="0" y="0"/>
                        <a:ext cx="540385" cy="130175"/>
                      </a:xfrm>
                      <a:prstGeom prst="rect">
                        <a:avLst/>
                      </a:prstGeom>
                      <a:noFill/>
                      <a:ln>
                        <a:noFill/>
                      </a:ln>
                    </wps:spPr>
                    <wps:txbx>
                      <w:txbxContent>
                        <w:p w:rsidR="00153A98" w:rsidRDefault="00153A98">
                          <w:pPr>
                            <w:pStyle w:val="a3"/>
                            <w:spacing w:before="1" w:line="203" w:lineRule="exact"/>
                            <w:ind w:left="20"/>
                          </w:pPr>
                          <w:r>
                            <w:t>填报日期：</w:t>
                          </w:r>
                        </w:p>
                      </w:txbxContent>
                    </wps:txbx>
                    <wps:bodyPr lIns="0" tIns="0" rIns="0" bIns="0" upright="1"/>
                  </wps:wsp>
                </a:graphicData>
              </a:graphic>
            </wp:anchor>
          </w:drawing>
        </mc:Choice>
        <mc:Fallback>
          <w:pict>
            <v:shape id="文本框 69" o:spid="_x0000_s1145" type="#_x0000_t202" style="position:absolute;margin-left:336.2pt;margin-top:101.5pt;width:42.55pt;height:10.25pt;z-index:-2515875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" filled="f" stroked="f">
              <v:textbox inset="0,0,0,0">
                <w:txbxContent>
                  <w:p w:rsidR="00153A98" w:rsidRDefault="00153A98">
                    <w:pPr>
                      <w:pStyle w:val="a3"/>
                      <w:spacing w:before="1" w:line="203" w:lineRule="exact"/>
                      <w:ind w:left="20"/>
                    </w:pPr>
                    <w:r>
                      <w:t>填报日期：</w:t>
                    </w:r>
                  </w:p>
                </w:txbxContent>
              </v:textbox>
              <w10:wrap anchorx="page" anchory="page"/>
            </v:shape>
          </w:pict>
        </mc:Fallback>
      </mc:AlternateConten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729920" behindDoc="1" locked="0" layoutInCell="1" allowOverlap="1">
              <wp:simplePos x="0" y="0"/>
              <wp:positionH relativeFrom="page">
                <wp:posOffset>2247265</wp:posOffset>
              </wp:positionH>
              <wp:positionV relativeFrom="page">
                <wp:posOffset>982345</wp:posOffset>
              </wp:positionV>
              <wp:extent cx="3042920" cy="192405"/>
              <wp:effectExtent l="0" t="0" r="0" b="0"/>
              <wp:wrapNone/>
              <wp:docPr id="126" name="文本框 70"/>
              <wp:cNvGraphicFramePr/>
              <a:graphic xmlns:a="http://schemas.openxmlformats.org/drawingml/2006/main">
                <a:graphicData uri="http://schemas.microsoft.com/office/word/2010/wordprocessingShape">
                  <wps:wsp>
                    <wps:cNvSpPr txBox="1"/>
                    <wps:spPr>
                      <a:xfrm>
                        <a:off x="0" y="0"/>
                        <a:ext cx="3042920" cy="192405"/>
                      </a:xfrm>
                      <a:prstGeom prst="rect">
                        <a:avLst/>
                      </a:prstGeom>
                      <a:noFill/>
                      <a:ln>
                        <a:noFill/>
                      </a:ln>
                    </wps:spPr>
                    <wps:txbx>
                      <w:txbxContent>
                        <w:p w:rsidR="00153A98" w:rsidRDefault="00153A98">
                          <w:pPr>
                            <w:spacing w:line="302" w:lineRule="exact"/>
                            <w:ind w:left="20"/>
                            <w:rPr>
                              <w:b/>
                              <w:sz w:val="26"/>
                            </w:rPr>
                          </w:pPr>
                          <w:r>
                            <w:rPr>
                              <w:b/>
                              <w:sz w:val="26"/>
                            </w:rPr>
                            <w:t>2020年度</w:t>
                          </w:r>
                          <w:proofErr w:type="gramStart"/>
                          <w:r>
                            <w:rPr>
                              <w:b/>
                              <w:sz w:val="26"/>
                            </w:rPr>
                            <w:t>支五路道</w:t>
                          </w:r>
                          <w:proofErr w:type="gramEnd"/>
                          <w:r>
                            <w:rPr>
                              <w:b/>
                              <w:sz w:val="26"/>
                            </w:rPr>
                            <w:t>路排水工程项目自评表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70" o:spid="_x0000_s1146" type="#_x0000_t202" style="position:absolute;margin-left:176.95pt;margin-top:77.35pt;width:239.6pt;height:15.15pt;z-index:-2515865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" filled="f" stroked="f">
              <v:textbox inset="0,0,0,0">
                <w:txbxContent>
                  <w:p w:rsidR="00153A98" w:rsidRDefault="00153A98">
                    <w:pPr>
                      <w:spacing w:line="302" w:lineRule="exact"/>
                      <w:ind w:left="20"/>
                      <w:rPr>
                        <w:b/>
                        <w:sz w:val="26"/>
                      </w:rPr>
                    </w:pPr>
                    <w:r>
                      <w:rPr>
                        <w:b/>
                        <w:sz w:val="26"/>
                      </w:rPr>
                      <w:t>2020年度</w:t>
                    </w:r>
                    <w:proofErr w:type="gramStart"/>
                    <w:r>
                      <w:rPr>
                        <w:b/>
                        <w:sz w:val="26"/>
                      </w:rPr>
                      <w:t>支五路道</w:t>
                    </w:r>
                    <w:proofErr w:type="gramEnd"/>
                    <w:r>
                      <w:rPr>
                        <w:b/>
                        <w:sz w:val="26"/>
                      </w:rPr>
                      <w:t>路排水工程项目自评表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30944" behindDoc="1" locked="0" layoutInCell="1" allowOverlap="1">
              <wp:simplePos x="0" y="0"/>
              <wp:positionH relativeFrom="page">
                <wp:posOffset>694055</wp:posOffset>
              </wp:positionH>
              <wp:positionV relativeFrom="page">
                <wp:posOffset>1289050</wp:posOffset>
              </wp:positionV>
              <wp:extent cx="2092960" cy="130175"/>
              <wp:effectExtent l="0" t="0" r="0" b="0"/>
              <wp:wrapNone/>
              <wp:docPr id="127" name="文本框 71"/>
              <wp:cNvGraphicFramePr/>
              <a:graphic xmlns:a="http://schemas.openxmlformats.org/drawingml/2006/main">
                <a:graphicData uri="http://schemas.microsoft.com/office/word/2010/wordprocessingShape">
                  <wps:wsp>
                    <wps:cNvSpPr txBox="1"/>
                    <wps:spPr>
                      <a:xfrm>
                        <a:off x="0" y="0"/>
                        <a:ext cx="2092960" cy="130175"/>
                      </a:xfrm>
                      <a:prstGeom prst="rect">
                        <a:avLst/>
                      </a:prstGeom>
                      <a:noFill/>
                      <a:ln>
                        <a:noFill/>
                      </a:ln>
                    </wps:spPr>
                    <wps:txbx>
                      <w:txbxContent>
                        <w:p w:rsidR="00153A98" w:rsidRDefault="00153A98">
                          <w:pPr>
                            <w:pStyle w:val="a3"/>
                            <w:spacing w:before="1" w:line="203" w:lineRule="exact"/>
                            <w:ind w:left="20"/>
                          </w:pPr>
                          <w:r>
                            <w:t>单位名称：武汉市东西湖区住房和城乡建设局</w:t>
                          </w:r>
                        </w:p>
                      </w:txbxContent>
                    </wps:txbx>
                    <wps:bodyPr lIns="0" tIns="0" rIns="0" bIns="0" upright="1"/>
                  </wps:wsp>
                </a:graphicData>
              </a:graphic>
            </wp:anchor>
          </w:drawing>
        </mc:Choice>
        <mc:Fallback>
          <w:pict>
            <v:shape id="文本框 71" o:spid="_x0000_s1147" type="#_x0000_t202" style="position:absolute;margin-left:54.65pt;margin-top:101.5pt;width:164.8pt;height:10.25pt;z-index:-2515855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" filled="f" stroked="f">
              <v:textbox inset="0,0,0,0">
                <w:txbxContent>
                  <w:p w:rsidR="00153A98" w:rsidRDefault="00153A98">
                    <w:pPr>
                      <w:pStyle w:val="a3"/>
                      <w:spacing w:before="1" w:line="203" w:lineRule="exact"/>
                      <w:ind w:left="20"/>
                    </w:pPr>
                    <w: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31968" behindDoc="1" locked="0" layoutInCell="1" allowOverlap="1">
              <wp:simplePos x="0" y="0"/>
              <wp:positionH relativeFrom="page">
                <wp:posOffset>4232910</wp:posOffset>
              </wp:positionH>
              <wp:positionV relativeFrom="page">
                <wp:posOffset>1289050</wp:posOffset>
              </wp:positionV>
              <wp:extent cx="540385" cy="130175"/>
              <wp:effectExtent l="0" t="0" r="0" b="0"/>
              <wp:wrapNone/>
              <wp:docPr id="128" name="文本框 72"/>
              <wp:cNvGraphicFramePr/>
              <a:graphic xmlns:a="http://schemas.openxmlformats.org/drawingml/2006/main">
                <a:graphicData uri="http://schemas.microsoft.com/office/word/2010/wordprocessingShape">
                  <wps:wsp>
                    <wps:cNvSpPr txBox="1"/>
                    <wps:spPr>
                      <a:xfrm>
                        <a:off x="0" y="0"/>
                        <a:ext cx="540385" cy="130175"/>
                      </a:xfrm>
                      <a:prstGeom prst="rect">
                        <a:avLst/>
                      </a:prstGeom>
                      <a:noFill/>
                      <a:ln>
                        <a:noFill/>
                      </a:ln>
                    </wps:spPr>
                    <wps:txbx>
                      <w:txbxContent>
                        <w:p w:rsidR="00153A98" w:rsidRDefault="00153A98">
                          <w:pPr>
                            <w:pStyle w:val="a3"/>
                            <w:spacing w:before="1" w:line="203" w:lineRule="exact"/>
                            <w:ind w:left="20"/>
                          </w:pPr>
                          <w:r>
                            <w:t>填报日期：</w:t>
                          </w:r>
                        </w:p>
                      </w:txbxContent>
                    </wps:txbx>
                    <wps:bodyPr lIns="0" tIns="0" rIns="0" bIns="0" upright="1"/>
                  </wps:wsp>
                </a:graphicData>
              </a:graphic>
            </wp:anchor>
          </w:drawing>
        </mc:Choice>
        <mc:Fallback>
          <w:pict>
            <v:shape id="文本框 72" o:spid="_x0000_s1148" type="#_x0000_t202" style="position:absolute;margin-left:333.3pt;margin-top:101.5pt;width:42.55pt;height:10.25pt;z-index:-2515845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" filled="f" stroked="f">
              <v:textbox inset="0,0,0,0">
                <w:txbxContent>
                  <w:p w:rsidR="00153A98" w:rsidRDefault="00153A98">
                    <w:pPr>
                      <w:pStyle w:val="a3"/>
                      <w:spacing w:before="1" w:line="203" w:lineRule="exact"/>
                      <w:ind w:left="20"/>
                    </w:pPr>
                    <w:r>
                      <w:t>填报日期：</w:t>
                    </w:r>
                  </w:p>
                </w:txbxContent>
              </v:textbox>
              <w10:wrap anchorx="page" anchory="page"/>
            </v:shape>
          </w:pict>
        </mc:Fallback>
      </mc:AlternateConten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732992" behindDoc="1" locked="0" layoutInCell="1" allowOverlap="1">
              <wp:simplePos x="0" y="0"/>
              <wp:positionH relativeFrom="page">
                <wp:posOffset>2014220</wp:posOffset>
              </wp:positionH>
              <wp:positionV relativeFrom="page">
                <wp:posOffset>982980</wp:posOffset>
              </wp:positionV>
              <wp:extent cx="3463290" cy="187960"/>
              <wp:effectExtent l="0" t="0" r="0" b="0"/>
              <wp:wrapNone/>
              <wp:docPr id="129" name="文本框 73"/>
              <wp:cNvGraphicFramePr/>
              <a:graphic xmlns:a="http://schemas.openxmlformats.org/drawingml/2006/main">
                <a:graphicData uri="http://schemas.microsoft.com/office/word/2010/wordprocessingShape">
                  <wps:wsp>
                    <wps:cNvSpPr txBox="1"/>
                    <wps:spPr>
                      <a:xfrm>
                        <a:off x="0" y="0"/>
                        <a:ext cx="3463290" cy="187960"/>
                      </a:xfrm>
                      <a:prstGeom prst="rect">
                        <a:avLst/>
                      </a:prstGeom>
                      <a:noFill/>
                      <a:ln>
                        <a:noFill/>
                      </a:ln>
                    </wps:spPr>
                    <wps:txbx>
                      <w:txbxContent>
                        <w:p w:rsidR="00153A98" w:rsidRDefault="00153A98">
                          <w:pPr>
                            <w:spacing w:line="296" w:lineRule="exact"/>
                            <w:ind w:left="20"/>
                            <w:rPr>
                              <w:b/>
                              <w:sz w:val="25"/>
                            </w:rPr>
                          </w:pPr>
                          <w:r>
                            <w:rPr>
                              <w:b/>
                              <w:sz w:val="25"/>
                            </w:rPr>
                            <w:t>2020年度塔西路道路排水及管廊工程项目自评表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73" o:spid="_x0000_s1149" type="#_x0000_t202" style="position:absolute;margin-left:158.6pt;margin-top:77.4pt;width:272.7pt;height:14.8pt;z-index:-2515834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" filled="f" stroked="f">
              <v:textbox inset="0,0,0,0">
                <w:txbxContent>
                  <w:p w:rsidR="00153A98" w:rsidRDefault="00153A98">
                    <w:pPr>
                      <w:spacing w:line="296" w:lineRule="exact"/>
                      <w:ind w:left="20"/>
                      <w:rPr>
                        <w:b/>
                        <w:sz w:val="25"/>
                      </w:rPr>
                    </w:pPr>
                    <w:r>
                      <w:rPr>
                        <w:b/>
                        <w:sz w:val="25"/>
                      </w:rPr>
                      <w:t>2020年度塔西路道路排水及管廊工程项目自评表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34016" behindDoc="1" locked="0" layoutInCell="1" allowOverlap="1">
              <wp:simplePos x="0" y="0"/>
              <wp:positionH relativeFrom="page">
                <wp:posOffset>694055</wp:posOffset>
              </wp:positionH>
              <wp:positionV relativeFrom="page">
                <wp:posOffset>1287145</wp:posOffset>
              </wp:positionV>
              <wp:extent cx="2048510" cy="127000"/>
              <wp:effectExtent l="0" t="0" r="0" b="0"/>
              <wp:wrapNone/>
              <wp:docPr id="130" name="文本框 74"/>
              <wp:cNvGraphicFramePr/>
              <a:graphic xmlns:a="http://schemas.openxmlformats.org/drawingml/2006/main">
                <a:graphicData uri="http://schemas.microsoft.com/office/word/2010/wordprocessingShape">
                  <wps:wsp>
                    <wps:cNvSpPr txBox="1"/>
                    <wps:spPr>
                      <a:xfrm>
                        <a:off x="0" y="0"/>
                        <a:ext cx="2048510" cy="127000"/>
                      </a:xfrm>
                      <a:prstGeom prst="rect">
                        <a:avLst/>
                      </a:prstGeom>
                      <a:noFill/>
                      <a:ln>
                        <a:noFill/>
                      </a:ln>
                    </wps:spPr>
                    <wps:txbx>
                      <w:txbxContent>
                        <w:p w:rsidR="00153A98" w:rsidRDefault="00153A98">
                          <w:pPr>
                            <w:pStyle w:val="a3"/>
                            <w:spacing w:line="200" w:lineRule="exact"/>
                            <w:ind w:left="20"/>
                          </w:pPr>
                          <w:r>
                            <w:t>单位名称：武汉市东西湖区住房和城乡建设局</w:t>
                          </w:r>
                        </w:p>
                      </w:txbxContent>
                    </wps:txbx>
                    <wps:bodyPr lIns="0" tIns="0" rIns="0" bIns="0" upright="1"/>
                  </wps:wsp>
                </a:graphicData>
              </a:graphic>
            </wp:anchor>
          </w:drawing>
        </mc:Choice>
        <mc:Fallback>
          <w:pict>
            <v:shape id="文本框 74" o:spid="_x0000_s1150" type="#_x0000_t202" style="position:absolute;margin-left:54.65pt;margin-top:101.35pt;width:161.3pt;height:10pt;z-index:-2515824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" filled="f" stroked="f">
              <v:textbox inset="0,0,0,0">
                <w:txbxContent>
                  <w:p w:rsidR="00153A98" w:rsidRDefault="00153A98">
                    <w:pPr>
                      <w:pStyle w:val="a3"/>
                      <w:spacing w:line="200" w:lineRule="exact"/>
                      <w:ind w:left="20"/>
                    </w:pPr>
                    <w: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35040" behindDoc="1" locked="0" layoutInCell="1" allowOverlap="1">
              <wp:simplePos x="0" y="0"/>
              <wp:positionH relativeFrom="page">
                <wp:posOffset>4246245</wp:posOffset>
              </wp:positionH>
              <wp:positionV relativeFrom="page">
                <wp:posOffset>1287145</wp:posOffset>
              </wp:positionV>
              <wp:extent cx="530860" cy="127000"/>
              <wp:effectExtent l="0" t="0" r="0" b="0"/>
              <wp:wrapNone/>
              <wp:docPr id="131" name="文本框 75"/>
              <wp:cNvGraphicFramePr/>
              <a:graphic xmlns:a="http://schemas.openxmlformats.org/drawingml/2006/main">
                <a:graphicData uri="http://schemas.microsoft.com/office/word/2010/wordprocessingShape">
                  <wps:wsp>
                    <wps:cNvSpPr txBox="1"/>
                    <wps:spPr>
                      <a:xfrm>
                        <a:off x="0" y="0"/>
                        <a:ext cx="530860" cy="127000"/>
                      </a:xfrm>
                      <a:prstGeom prst="rect">
                        <a:avLst/>
                      </a:prstGeom>
                      <a:noFill/>
                      <a:ln>
                        <a:noFill/>
                      </a:ln>
                    </wps:spPr>
                    <wps:txbx>
                      <w:txbxContent>
                        <w:p w:rsidR="00153A98" w:rsidRDefault="00153A98">
                          <w:pPr>
                            <w:pStyle w:val="a3"/>
                            <w:spacing w:line="200" w:lineRule="exact"/>
                            <w:ind w:left="20"/>
                          </w:pPr>
                          <w:r>
                            <w:t>填报日期：</w:t>
                          </w:r>
                        </w:p>
                      </w:txbxContent>
                    </wps:txbx>
                    <wps:bodyPr lIns="0" tIns="0" rIns="0" bIns="0" upright="1"/>
                  </wps:wsp>
                </a:graphicData>
              </a:graphic>
            </wp:anchor>
          </w:drawing>
        </mc:Choice>
        <mc:Fallback>
          <w:pict>
            <v:shape id="文本框 75" o:spid="_x0000_s1151" type="#_x0000_t202" style="position:absolute;margin-left:334.35pt;margin-top:101.35pt;width:41.8pt;height:10pt;z-index:-2515814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" filled="f" stroked="f">
              <v:textbox inset="0,0,0,0">
                <w:txbxContent>
                  <w:p w:rsidR="00153A98" w:rsidRDefault="00153A98">
                    <w:pPr>
                      <w:pStyle w:val="a3"/>
                      <w:spacing w:line="200" w:lineRule="exact"/>
                      <w:ind w:left="20"/>
                    </w:pPr>
                    <w:r>
                      <w:t>填报日期：</w:t>
                    </w:r>
                  </w:p>
                </w:txbxContent>
              </v:textbox>
              <w10:wrap anchorx="page" anchory="page"/>
            </v:shape>
          </w:pict>
        </mc:Fallback>
      </mc:AlternateConten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739136" behindDoc="1" locked="0" layoutInCell="1" allowOverlap="1">
              <wp:simplePos x="0" y="0"/>
              <wp:positionH relativeFrom="page">
                <wp:posOffset>1030605</wp:posOffset>
              </wp:positionH>
              <wp:positionV relativeFrom="page">
                <wp:posOffset>476885</wp:posOffset>
              </wp:positionV>
              <wp:extent cx="5673725" cy="212725"/>
              <wp:effectExtent l="0" t="0" r="0" b="0"/>
              <wp:wrapNone/>
              <wp:docPr id="135" name="文本框 79"/>
              <wp:cNvGraphicFramePr/>
              <a:graphic xmlns:a="http://schemas.openxmlformats.org/drawingml/2006/main">
                <a:graphicData uri="http://schemas.microsoft.com/office/word/2010/wordprocessingShape">
                  <wps:wsp>
                    <wps:cNvSpPr txBox="1"/>
                    <wps:spPr>
                      <a:xfrm>
                        <a:off x="0" y="0"/>
                        <a:ext cx="5673725" cy="212725"/>
                      </a:xfrm>
                      <a:prstGeom prst="rect">
                        <a:avLst/>
                      </a:prstGeom>
                      <a:noFill/>
                      <a:ln>
                        <a:noFill/>
                      </a:ln>
                    </wps:spPr>
                    <wps:txbx>
                      <w:txbxContent>
                        <w:p w:rsidR="00153A98" w:rsidRDefault="00153A98">
                          <w:pPr>
                            <w:spacing w:line="334" w:lineRule="exact"/>
                            <w:ind w:left="20"/>
                            <w:rPr>
                              <w:b/>
                              <w:sz w:val="29"/>
                            </w:rPr>
                          </w:pPr>
                          <w:r>
                            <w:rPr>
                              <w:b/>
                              <w:sz w:val="29"/>
                            </w:rPr>
                            <w:t>2020年度府河湿地柏泉郊野公园—硬质环形绿道项目绩效目标自评表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79" o:spid="_x0000_s1155" type="#_x0000_t202" style="position:absolute;margin-left:81.15pt;margin-top:37.55pt;width:446.75pt;height:16.75pt;z-index:-2515773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" filled="f" stroked="f">
              <v:textbox inset="0,0,0,0">
                <w:txbxContent>
                  <w:p w:rsidR="00153A98" w:rsidRDefault="00153A98">
                    <w:pPr>
                      <w:spacing w:line="334" w:lineRule="exact"/>
                      <w:ind w:left="20"/>
                      <w:rPr>
                        <w:b/>
                        <w:sz w:val="29"/>
                      </w:rPr>
                    </w:pPr>
                    <w:r>
                      <w:rPr>
                        <w:b/>
                        <w:sz w:val="29"/>
                      </w:rPr>
                      <w:t>2020年度府河湿地柏泉郊野公园—硬质环形绿道项目绩效目标自评表</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675648" behindDoc="1" locked="0" layoutInCell="1" allowOverlap="1">
              <wp:simplePos x="0" y="0"/>
              <wp:positionH relativeFrom="page">
                <wp:posOffset>687705</wp:posOffset>
              </wp:positionH>
              <wp:positionV relativeFrom="page">
                <wp:posOffset>457200</wp:posOffset>
              </wp:positionV>
              <wp:extent cx="6360160" cy="200660"/>
              <wp:effectExtent l="0" t="0" r="0" b="0"/>
              <wp:wrapNone/>
              <wp:docPr id="73" name="文本框 17"/>
              <wp:cNvGraphicFramePr/>
              <a:graphic xmlns:a="http://schemas.openxmlformats.org/drawingml/2006/main">
                <a:graphicData uri="http://schemas.microsoft.com/office/word/2010/wordprocessingShape">
                  <wps:wsp>
                    <wps:cNvSpPr txBox="1"/>
                    <wps:spPr>
                      <a:xfrm>
                        <a:off x="0" y="0"/>
                        <a:ext cx="6360160" cy="200660"/>
                      </a:xfrm>
                      <a:prstGeom prst="rect">
                        <a:avLst/>
                      </a:prstGeom>
                      <a:noFill/>
                      <a:ln>
                        <a:noFill/>
                      </a:ln>
                    </wps:spPr>
                    <wps:txbx>
                      <w:txbxContent>
                        <w:p w:rsidR="00153A98" w:rsidRDefault="00153A98">
                          <w:pPr>
                            <w:spacing w:line="315" w:lineRule="exact"/>
                            <w:ind w:left="20"/>
                            <w:rPr>
                              <w:b/>
                              <w:sz w:val="27"/>
                            </w:rPr>
                          </w:pPr>
                          <w:r>
                            <w:rPr>
                              <w:b/>
                              <w:sz w:val="27"/>
                            </w:rPr>
                            <w:t>2020年度房管系统及重点办光纤网络数据专线费用及网络信息维护费项目绩效目标</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_x0000_s1094" type="#_x0000_t202" style="position:absolute;margin-left:54.15pt;margin-top:36pt;width:500.8pt;height:15.8pt;z-index:-25164083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" filled="f" stroked="f">
              <v:textbox inset="0,0,0,0">
                <w:txbxContent>
                  <w:p w:rsidR="00153A98" w:rsidRDefault="00153A98">
                    <w:pPr>
                      <w:spacing w:line="315" w:lineRule="exact"/>
                      <w:ind w:left="20"/>
                      <w:rPr>
                        <w:b/>
                        <w:sz w:val="27"/>
                      </w:rPr>
                    </w:pPr>
                    <w:r>
                      <w:rPr>
                        <w:b/>
                        <w:sz w:val="27"/>
                      </w:rPr>
                      <w:t>2020年度房管系统及重点办光纤网络数据专线费用及网络信息维护费项目绩效目标</w:t>
                    </w:r>
                  </w:p>
                </w:txbxContent>
              </v:textbox>
              <w10:wrap anchorx="page" anchory="page"/>
            </v:shape>
          </w:pict>
        </mc:Fallback>
      </mc:AlternateConten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740160" behindDoc="1" locked="0" layoutInCell="1" allowOverlap="1">
              <wp:simplePos x="0" y="0"/>
              <wp:positionH relativeFrom="page">
                <wp:posOffset>1095375</wp:posOffset>
              </wp:positionH>
              <wp:positionV relativeFrom="page">
                <wp:posOffset>450215</wp:posOffset>
              </wp:positionV>
              <wp:extent cx="5488940" cy="212725"/>
              <wp:effectExtent l="0" t="0" r="0" b="0"/>
              <wp:wrapNone/>
              <wp:docPr id="136" name="文本框 80"/>
              <wp:cNvGraphicFramePr/>
              <a:graphic xmlns:a="http://schemas.openxmlformats.org/drawingml/2006/main">
                <a:graphicData uri="http://schemas.microsoft.com/office/word/2010/wordprocessingShape">
                  <wps:wsp>
                    <wps:cNvSpPr txBox="1"/>
                    <wps:spPr>
                      <a:xfrm>
                        <a:off x="0" y="0"/>
                        <a:ext cx="5488940" cy="212725"/>
                      </a:xfrm>
                      <a:prstGeom prst="rect">
                        <a:avLst/>
                      </a:prstGeom>
                      <a:noFill/>
                      <a:ln>
                        <a:noFill/>
                      </a:ln>
                    </wps:spPr>
                    <wps:txbx>
                      <w:txbxContent>
                        <w:p w:rsidR="00153A98" w:rsidRDefault="00153A98">
                          <w:pPr>
                            <w:spacing w:line="334" w:lineRule="exact"/>
                            <w:ind w:left="20"/>
                            <w:rPr>
                              <w:b/>
                              <w:sz w:val="29"/>
                            </w:rPr>
                          </w:pPr>
                          <w:proofErr w:type="gramStart"/>
                          <w:r>
                            <w:rPr>
                              <w:b/>
                              <w:sz w:val="29"/>
                            </w:rPr>
                            <w:t>2020年度汉丹铁路</w:t>
                          </w:r>
                          <w:proofErr w:type="gramEnd"/>
                          <w:r>
                            <w:rPr>
                              <w:b/>
                              <w:sz w:val="29"/>
                            </w:rPr>
                            <w:t>东西湖区段沿线两侧绿化等项目绩效目标自评表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80" o:spid="_x0000_s1156" type="#_x0000_t202" style="position:absolute;margin-left:86.25pt;margin-top:35.45pt;width:432.2pt;height:16.75pt;z-index:-2515763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" filled="f" stroked="f">
              <v:textbox inset="0,0,0,0">
                <w:txbxContent>
                  <w:p w:rsidR="00153A98" w:rsidRDefault="00153A98">
                    <w:pPr>
                      <w:spacing w:line="334" w:lineRule="exact"/>
                      <w:ind w:left="20"/>
                      <w:rPr>
                        <w:b/>
                        <w:sz w:val="29"/>
                      </w:rPr>
                    </w:pPr>
                    <w:proofErr w:type="gramStart"/>
                    <w:r>
                      <w:rPr>
                        <w:b/>
                        <w:sz w:val="29"/>
                      </w:rPr>
                      <w:t>2020年度汉丹铁路</w:t>
                    </w:r>
                    <w:proofErr w:type="gramEnd"/>
                    <w:r>
                      <w:rPr>
                        <w:b/>
                        <w:sz w:val="29"/>
                      </w:rPr>
                      <w:t>东西湖区段沿线两侧绿化等项目绩效目标自评表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41184" behindDoc="1" locked="0" layoutInCell="1" allowOverlap="1">
              <wp:simplePos x="0" y="0"/>
              <wp:positionH relativeFrom="page">
                <wp:posOffset>451485</wp:posOffset>
              </wp:positionH>
              <wp:positionV relativeFrom="page">
                <wp:posOffset>798195</wp:posOffset>
              </wp:positionV>
              <wp:extent cx="2613025" cy="153670"/>
              <wp:effectExtent l="0" t="0" r="0" b="0"/>
              <wp:wrapNone/>
              <wp:docPr id="137" name="文本框 81"/>
              <wp:cNvGraphicFramePr/>
              <a:graphic xmlns:a="http://schemas.openxmlformats.org/drawingml/2006/main">
                <a:graphicData uri="http://schemas.microsoft.com/office/word/2010/wordprocessingShape">
                  <wps:wsp>
                    <wps:cNvSpPr txBox="1"/>
                    <wps:spPr>
                      <a:xfrm>
                        <a:off x="0" y="0"/>
                        <a:ext cx="2613025" cy="153670"/>
                      </a:xfrm>
                      <a:prstGeom prst="rect">
                        <a:avLst/>
                      </a:prstGeom>
                      <a:noFill/>
                      <a:ln>
                        <a:noFill/>
                      </a:ln>
                    </wps:spPr>
                    <wps:txbx>
                      <w:txbxContent>
                        <w:p w:rsidR="00153A98" w:rsidRDefault="00153A98">
                          <w:pPr>
                            <w:spacing w:line="241" w:lineRule="exact"/>
                            <w:ind w:left="20"/>
                            <w:rPr>
                              <w:sz w:val="20"/>
                            </w:rPr>
                          </w:pPr>
                          <w:r>
                            <w:rPr>
                              <w:sz w:val="20"/>
                            </w:rPr>
                            <w:t>单位名称：武汉市东西湖区住房和城乡建设局</w:t>
                          </w:r>
                        </w:p>
                      </w:txbxContent>
                    </wps:txbx>
                    <wps:bodyPr lIns="0" tIns="0" rIns="0" bIns="0" upright="1"/>
                  </wps:wsp>
                </a:graphicData>
              </a:graphic>
            </wp:anchor>
          </w:drawing>
        </mc:Choice>
        <mc:Fallback>
          <w:pict>
            <v:shape id="文本框 81" o:spid="_x0000_s1157" type="#_x0000_t202" style="position:absolute;margin-left:35.55pt;margin-top:62.85pt;width:205.75pt;height:12.1pt;z-index:-2515752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" filled="f" stroked="f">
              <v:textbox inset="0,0,0,0">
                <w:txbxContent>
                  <w:p w:rsidR="00153A98" w:rsidRDefault="00153A98">
                    <w:pPr>
                      <w:spacing w:line="241" w:lineRule="exact"/>
                      <w:ind w:left="20"/>
                      <w:rPr>
                        <w:sz w:val="20"/>
                      </w:rPr>
                    </w:pPr>
                    <w:r>
                      <w:rPr>
                        <w:sz w:val="20"/>
                      </w:rP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42208" behindDoc="1" locked="0" layoutInCell="1" allowOverlap="1">
              <wp:simplePos x="0" y="0"/>
              <wp:positionH relativeFrom="page">
                <wp:posOffset>4489450</wp:posOffset>
              </wp:positionH>
              <wp:positionV relativeFrom="page">
                <wp:posOffset>798195</wp:posOffset>
              </wp:positionV>
              <wp:extent cx="676910" cy="153670"/>
              <wp:effectExtent l="0" t="0" r="0" b="0"/>
              <wp:wrapNone/>
              <wp:docPr id="138" name="文本框 82"/>
              <wp:cNvGraphicFramePr/>
              <a:graphic xmlns:a="http://schemas.openxmlformats.org/drawingml/2006/main">
                <a:graphicData uri="http://schemas.microsoft.com/office/word/2010/wordprocessingShape">
                  <wps:wsp>
                    <wps:cNvSpPr txBox="1"/>
                    <wps:spPr>
                      <a:xfrm>
                        <a:off x="0" y="0"/>
                        <a:ext cx="676910" cy="153670"/>
                      </a:xfrm>
                      <a:prstGeom prst="rect">
                        <a:avLst/>
                      </a:prstGeom>
                      <a:noFill/>
                      <a:ln>
                        <a:noFill/>
                      </a:ln>
                    </wps:spPr>
                    <wps:txbx>
                      <w:txbxContent>
                        <w:p w:rsidR="00153A98" w:rsidRDefault="00153A98">
                          <w:pPr>
                            <w:spacing w:line="241" w:lineRule="exact"/>
                            <w:ind w:left="20"/>
                            <w:rPr>
                              <w:sz w:val="20"/>
                            </w:rPr>
                          </w:pPr>
                          <w:r>
                            <w:rPr>
                              <w:sz w:val="20"/>
                            </w:rPr>
                            <w:t>填报日期：</w:t>
                          </w:r>
                        </w:p>
                      </w:txbxContent>
                    </wps:txbx>
                    <wps:bodyPr lIns="0" tIns="0" rIns="0" bIns="0" upright="1"/>
                  </wps:wsp>
                </a:graphicData>
              </a:graphic>
            </wp:anchor>
          </w:drawing>
        </mc:Choice>
        <mc:Fallback>
          <w:pict>
            <v:shape id="文本框 82" o:spid="_x0000_s1158" type="#_x0000_t202" style="position:absolute;margin-left:353.5pt;margin-top:62.85pt;width:53.3pt;height:12.1pt;z-index:-2515742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" filled="f" stroked="f">
              <v:textbox inset="0,0,0,0">
                <w:txbxContent>
                  <w:p w:rsidR="00153A98" w:rsidRDefault="00153A98">
                    <w:pPr>
                      <w:spacing w:line="241" w:lineRule="exact"/>
                      <w:ind w:left="20"/>
                      <w:rPr>
                        <w:sz w:val="20"/>
                      </w:rPr>
                    </w:pPr>
                    <w:r>
                      <w:rPr>
                        <w:sz w:val="20"/>
                      </w:rPr>
                      <w:t>填报日期：</w:t>
                    </w:r>
                  </w:p>
                </w:txbxContent>
              </v:textbox>
              <w10:wrap anchorx="page" anchory="page"/>
            </v:shape>
          </w:pict>
        </mc:Fallback>
      </mc:AlternateConten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743232" behindDoc="1" locked="0" layoutInCell="1" allowOverlap="1">
              <wp:simplePos x="0" y="0"/>
              <wp:positionH relativeFrom="page">
                <wp:posOffset>1477010</wp:posOffset>
              </wp:positionH>
              <wp:positionV relativeFrom="page">
                <wp:posOffset>445770</wp:posOffset>
              </wp:positionV>
              <wp:extent cx="4735195" cy="212725"/>
              <wp:effectExtent l="0" t="0" r="0" b="0"/>
              <wp:wrapNone/>
              <wp:docPr id="139" name="文本框 83"/>
              <wp:cNvGraphicFramePr/>
              <a:graphic xmlns:a="http://schemas.openxmlformats.org/drawingml/2006/main">
                <a:graphicData uri="http://schemas.microsoft.com/office/word/2010/wordprocessingShape">
                  <wps:wsp>
                    <wps:cNvSpPr txBox="1"/>
                    <wps:spPr>
                      <a:xfrm>
                        <a:off x="0" y="0"/>
                        <a:ext cx="4735195" cy="212725"/>
                      </a:xfrm>
                      <a:prstGeom prst="rect">
                        <a:avLst/>
                      </a:prstGeom>
                      <a:noFill/>
                      <a:ln>
                        <a:noFill/>
                      </a:ln>
                    </wps:spPr>
                    <wps:txbx>
                      <w:txbxContent>
                        <w:p w:rsidR="00153A98" w:rsidRDefault="00153A98">
                          <w:pPr>
                            <w:spacing w:line="334" w:lineRule="exact"/>
                            <w:ind w:left="20"/>
                            <w:rPr>
                              <w:b/>
                              <w:sz w:val="29"/>
                            </w:rPr>
                          </w:pPr>
                          <w:r>
                            <w:rPr>
                              <w:b/>
                              <w:sz w:val="29"/>
                            </w:rPr>
                            <w:t>2020年度建设局码头潭公园一期二期项目绩效目标自评表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83" o:spid="_x0000_s1159" type="#_x0000_t202" style="position:absolute;margin-left:116.3pt;margin-top:35.1pt;width:372.85pt;height:16.75pt;z-index:-2515732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" filled="f" stroked="f">
              <v:textbox inset="0,0,0,0">
                <w:txbxContent>
                  <w:p w:rsidR="00153A98" w:rsidRDefault="00153A98">
                    <w:pPr>
                      <w:spacing w:line="334" w:lineRule="exact"/>
                      <w:ind w:left="20"/>
                      <w:rPr>
                        <w:b/>
                        <w:sz w:val="29"/>
                      </w:rPr>
                    </w:pPr>
                    <w:r>
                      <w:rPr>
                        <w:b/>
                        <w:sz w:val="29"/>
                      </w:rPr>
                      <w:t>2020年度建设局码头潭公园一期二期项目绩效目标自评表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44256" behindDoc="1" locked="0" layoutInCell="1" allowOverlap="1">
              <wp:simplePos x="0" y="0"/>
              <wp:positionH relativeFrom="page">
                <wp:posOffset>451485</wp:posOffset>
              </wp:positionH>
              <wp:positionV relativeFrom="page">
                <wp:posOffset>793115</wp:posOffset>
              </wp:positionV>
              <wp:extent cx="2613025" cy="153670"/>
              <wp:effectExtent l="0" t="0" r="0" b="0"/>
              <wp:wrapNone/>
              <wp:docPr id="140" name="文本框 84"/>
              <wp:cNvGraphicFramePr/>
              <a:graphic xmlns:a="http://schemas.openxmlformats.org/drawingml/2006/main">
                <a:graphicData uri="http://schemas.microsoft.com/office/word/2010/wordprocessingShape">
                  <wps:wsp>
                    <wps:cNvSpPr txBox="1"/>
                    <wps:spPr>
                      <a:xfrm>
                        <a:off x="0" y="0"/>
                        <a:ext cx="2613025" cy="153670"/>
                      </a:xfrm>
                      <a:prstGeom prst="rect">
                        <a:avLst/>
                      </a:prstGeom>
                      <a:noFill/>
                      <a:ln>
                        <a:noFill/>
                      </a:ln>
                    </wps:spPr>
                    <wps:txbx>
                      <w:txbxContent>
                        <w:p w:rsidR="00153A98" w:rsidRDefault="00153A98">
                          <w:pPr>
                            <w:spacing w:line="241" w:lineRule="exact"/>
                            <w:ind w:left="20"/>
                            <w:rPr>
                              <w:sz w:val="20"/>
                            </w:rPr>
                          </w:pPr>
                          <w:r>
                            <w:rPr>
                              <w:sz w:val="20"/>
                            </w:rPr>
                            <w:t>单位名称：武汉市东西湖区住房和城乡建设局</w:t>
                          </w:r>
                        </w:p>
                      </w:txbxContent>
                    </wps:txbx>
                    <wps:bodyPr lIns="0" tIns="0" rIns="0" bIns="0" upright="1"/>
                  </wps:wsp>
                </a:graphicData>
              </a:graphic>
            </wp:anchor>
          </w:drawing>
        </mc:Choice>
        <mc:Fallback>
          <w:pict>
            <v:shape id="文本框 84" o:spid="_x0000_s1160" type="#_x0000_t202" style="position:absolute;margin-left:35.55pt;margin-top:62.45pt;width:205.75pt;height:12.1pt;z-index:-2515722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" filled="f" stroked="f">
              <v:textbox inset="0,0,0,0">
                <w:txbxContent>
                  <w:p w:rsidR="00153A98" w:rsidRDefault="00153A98">
                    <w:pPr>
                      <w:spacing w:line="241" w:lineRule="exact"/>
                      <w:ind w:left="20"/>
                      <w:rPr>
                        <w:sz w:val="20"/>
                      </w:rPr>
                    </w:pPr>
                    <w:r>
                      <w:rPr>
                        <w:sz w:val="20"/>
                      </w:rP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45280" behindDoc="1" locked="0" layoutInCell="1" allowOverlap="1">
              <wp:simplePos x="0" y="0"/>
              <wp:positionH relativeFrom="page">
                <wp:posOffset>4489450</wp:posOffset>
              </wp:positionH>
              <wp:positionV relativeFrom="page">
                <wp:posOffset>793115</wp:posOffset>
              </wp:positionV>
              <wp:extent cx="676910" cy="153670"/>
              <wp:effectExtent l="0" t="0" r="0" b="0"/>
              <wp:wrapNone/>
              <wp:docPr id="141" name="文本框 85"/>
              <wp:cNvGraphicFramePr/>
              <a:graphic xmlns:a="http://schemas.openxmlformats.org/drawingml/2006/main">
                <a:graphicData uri="http://schemas.microsoft.com/office/word/2010/wordprocessingShape">
                  <wps:wsp>
                    <wps:cNvSpPr txBox="1"/>
                    <wps:spPr>
                      <a:xfrm>
                        <a:off x="0" y="0"/>
                        <a:ext cx="676910" cy="153670"/>
                      </a:xfrm>
                      <a:prstGeom prst="rect">
                        <a:avLst/>
                      </a:prstGeom>
                      <a:noFill/>
                      <a:ln>
                        <a:noFill/>
                      </a:ln>
                    </wps:spPr>
                    <wps:txbx>
                      <w:txbxContent>
                        <w:p w:rsidR="00153A98" w:rsidRDefault="00153A98">
                          <w:pPr>
                            <w:spacing w:line="241" w:lineRule="exact"/>
                            <w:ind w:left="20"/>
                            <w:rPr>
                              <w:sz w:val="20"/>
                            </w:rPr>
                          </w:pPr>
                          <w:r>
                            <w:rPr>
                              <w:sz w:val="20"/>
                            </w:rPr>
                            <w:t>填报日期：</w:t>
                          </w:r>
                        </w:p>
                      </w:txbxContent>
                    </wps:txbx>
                    <wps:bodyPr lIns="0" tIns="0" rIns="0" bIns="0" upright="1"/>
                  </wps:wsp>
                </a:graphicData>
              </a:graphic>
            </wp:anchor>
          </w:drawing>
        </mc:Choice>
        <mc:Fallback>
          <w:pict>
            <v:shape id="文本框 85" o:spid="_x0000_s1161" type="#_x0000_t202" style="position:absolute;margin-left:353.5pt;margin-top:62.45pt;width:53.3pt;height:12.1pt;z-index:-25157120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" filled="f" stroked="f">
              <v:textbox inset="0,0,0,0">
                <w:txbxContent>
                  <w:p w:rsidR="00153A98" w:rsidRDefault="00153A98">
                    <w:pPr>
                      <w:spacing w:line="241" w:lineRule="exact"/>
                      <w:ind w:left="20"/>
                      <w:rPr>
                        <w:sz w:val="20"/>
                      </w:rPr>
                    </w:pPr>
                    <w:r>
                      <w:rPr>
                        <w:sz w:val="20"/>
                      </w:rPr>
                      <w:t>填报日期：</w:t>
                    </w:r>
                  </w:p>
                </w:txbxContent>
              </v:textbox>
              <w10:wrap anchorx="page" anchory="page"/>
            </v:shape>
          </w:pict>
        </mc:Fallback>
      </mc:AlternateConten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746304" behindDoc="1" locked="0" layoutInCell="1" allowOverlap="1">
              <wp:simplePos x="0" y="0"/>
              <wp:positionH relativeFrom="page">
                <wp:posOffset>1911985</wp:posOffset>
              </wp:positionH>
              <wp:positionV relativeFrom="page">
                <wp:posOffset>556895</wp:posOffset>
              </wp:positionV>
              <wp:extent cx="3877310" cy="216535"/>
              <wp:effectExtent l="0" t="0" r="0" b="0"/>
              <wp:wrapNone/>
              <wp:docPr id="142" name="文本框 86"/>
              <wp:cNvGraphicFramePr/>
              <a:graphic xmlns:a="http://schemas.openxmlformats.org/drawingml/2006/main">
                <a:graphicData uri="http://schemas.microsoft.com/office/word/2010/wordprocessingShape">
                  <wps:wsp>
                    <wps:cNvSpPr txBox="1"/>
                    <wps:spPr>
                      <a:xfrm>
                        <a:off x="0" y="0"/>
                        <a:ext cx="3877310" cy="216535"/>
                      </a:xfrm>
                      <a:prstGeom prst="rect">
                        <a:avLst/>
                      </a:prstGeom>
                      <a:noFill/>
                      <a:ln>
                        <a:noFill/>
                      </a:ln>
                    </wps:spPr>
                    <wps:txbx>
                      <w:txbxContent>
                        <w:p w:rsidR="00153A98" w:rsidRDefault="00153A98">
                          <w:pPr>
                            <w:spacing w:line="341" w:lineRule="exact"/>
                            <w:ind w:left="20"/>
                            <w:rPr>
                              <w:b/>
                              <w:sz w:val="30"/>
                            </w:rPr>
                          </w:pPr>
                          <w:r>
                            <w:rPr>
                              <w:b/>
                              <w:sz w:val="30"/>
                            </w:rPr>
                            <w:t>2020年度长青街新城十路项目绩效目标自评表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86" o:spid="_x0000_s1162" type="#_x0000_t202" style="position:absolute;margin-left:150.55pt;margin-top:43.85pt;width:305.3pt;height:17.05pt;z-index:-25157017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" filled="f" stroked="f">
              <v:textbox inset="0,0,0,0">
                <w:txbxContent>
                  <w:p w:rsidR="00153A98" w:rsidRDefault="00153A98">
                    <w:pPr>
                      <w:spacing w:line="341" w:lineRule="exact"/>
                      <w:ind w:left="20"/>
                      <w:rPr>
                        <w:b/>
                        <w:sz w:val="30"/>
                      </w:rPr>
                    </w:pPr>
                    <w:r>
                      <w:rPr>
                        <w:b/>
                        <w:sz w:val="30"/>
                      </w:rPr>
                      <w:t>2020年度长青街新城十路项目绩效目标自评表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47328" behindDoc="1" locked="0" layoutInCell="1" allowOverlap="1">
              <wp:simplePos x="0" y="0"/>
              <wp:positionH relativeFrom="page">
                <wp:posOffset>377190</wp:posOffset>
              </wp:positionH>
              <wp:positionV relativeFrom="page">
                <wp:posOffset>859155</wp:posOffset>
              </wp:positionV>
              <wp:extent cx="2669540" cy="156210"/>
              <wp:effectExtent l="0" t="0" r="0" b="0"/>
              <wp:wrapNone/>
              <wp:docPr id="143" name="文本框 87"/>
              <wp:cNvGraphicFramePr/>
              <a:graphic xmlns:a="http://schemas.openxmlformats.org/drawingml/2006/main">
                <a:graphicData uri="http://schemas.microsoft.com/office/word/2010/wordprocessingShape">
                  <wps:wsp>
                    <wps:cNvSpPr txBox="1"/>
                    <wps:spPr>
                      <a:xfrm>
                        <a:off x="0" y="0"/>
                        <a:ext cx="2669540" cy="156210"/>
                      </a:xfrm>
                      <a:prstGeom prst="rect">
                        <a:avLst/>
                      </a:prstGeom>
                      <a:noFill/>
                      <a:ln>
                        <a:noFill/>
                      </a:ln>
                    </wps:spPr>
                    <wps:txbx>
                      <w:txbxContent>
                        <w:p w:rsidR="00153A98" w:rsidRDefault="00153A98">
                          <w:pPr>
                            <w:spacing w:line="246" w:lineRule="exact"/>
                            <w:ind w:left="20"/>
                            <w:rPr>
                              <w:sz w:val="20"/>
                            </w:rPr>
                          </w:pPr>
                          <w:r>
                            <w:rPr>
                              <w:sz w:val="20"/>
                            </w:rPr>
                            <w:t>单位名称：武汉市东西湖区住房和城乡建设局</w:t>
                          </w:r>
                        </w:p>
                      </w:txbxContent>
                    </wps:txbx>
                    <wps:bodyPr lIns="0" tIns="0" rIns="0" bIns="0" upright="1"/>
                  </wps:wsp>
                </a:graphicData>
              </a:graphic>
            </wp:anchor>
          </w:drawing>
        </mc:Choice>
        <mc:Fallback>
          <w:pict>
            <v:shape id="文本框 87" o:spid="_x0000_s1163" type="#_x0000_t202" style="position:absolute;margin-left:29.7pt;margin-top:67.65pt;width:210.2pt;height:12.3pt;z-index:-25156915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" filled="f" stroked="f">
              <v:textbox inset="0,0,0,0">
                <w:txbxContent>
                  <w:p w:rsidR="00153A98" w:rsidRDefault="00153A98">
                    <w:pPr>
                      <w:spacing w:line="246" w:lineRule="exact"/>
                      <w:ind w:left="20"/>
                      <w:rPr>
                        <w:sz w:val="20"/>
                      </w:rPr>
                    </w:pPr>
                    <w:r>
                      <w:rPr>
                        <w:sz w:val="20"/>
                      </w:rP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48352" behindDoc="1" locked="0" layoutInCell="1" allowOverlap="1">
              <wp:simplePos x="0" y="0"/>
              <wp:positionH relativeFrom="page">
                <wp:posOffset>4636770</wp:posOffset>
              </wp:positionH>
              <wp:positionV relativeFrom="page">
                <wp:posOffset>859155</wp:posOffset>
              </wp:positionV>
              <wp:extent cx="688340" cy="156210"/>
              <wp:effectExtent l="0" t="0" r="0" b="0"/>
              <wp:wrapNone/>
              <wp:docPr id="144" name="文本框 88"/>
              <wp:cNvGraphicFramePr/>
              <a:graphic xmlns:a="http://schemas.openxmlformats.org/drawingml/2006/main">
                <a:graphicData uri="http://schemas.microsoft.com/office/word/2010/wordprocessingShape">
                  <wps:wsp>
                    <wps:cNvSpPr txBox="1"/>
                    <wps:spPr>
                      <a:xfrm>
                        <a:off x="0" y="0"/>
                        <a:ext cx="688340" cy="156210"/>
                      </a:xfrm>
                      <a:prstGeom prst="rect">
                        <a:avLst/>
                      </a:prstGeom>
                      <a:noFill/>
                      <a:ln>
                        <a:noFill/>
                      </a:ln>
                    </wps:spPr>
                    <wps:txbx>
                      <w:txbxContent>
                        <w:p w:rsidR="00153A98" w:rsidRDefault="00153A98">
                          <w:pPr>
                            <w:spacing w:line="246" w:lineRule="exact"/>
                            <w:ind w:left="20"/>
                            <w:rPr>
                              <w:sz w:val="20"/>
                            </w:rPr>
                          </w:pPr>
                          <w:r>
                            <w:rPr>
                              <w:sz w:val="20"/>
                            </w:rPr>
                            <w:t>填报日期：</w:t>
                          </w:r>
                        </w:p>
                      </w:txbxContent>
                    </wps:txbx>
                    <wps:bodyPr lIns="0" tIns="0" rIns="0" bIns="0" upright="1"/>
                  </wps:wsp>
                </a:graphicData>
              </a:graphic>
            </wp:anchor>
          </w:drawing>
        </mc:Choice>
        <mc:Fallback>
          <w:pict>
            <v:shape id="文本框 88" o:spid="_x0000_s1164" type="#_x0000_t202" style="position:absolute;margin-left:365.1pt;margin-top:67.65pt;width:54.2pt;height:12.3pt;z-index:-25156812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" filled="f" stroked="f">
              <v:textbox inset="0,0,0,0">
                <w:txbxContent>
                  <w:p w:rsidR="00153A98" w:rsidRDefault="00153A98">
                    <w:pPr>
                      <w:spacing w:line="246" w:lineRule="exact"/>
                      <w:ind w:left="20"/>
                      <w:rPr>
                        <w:sz w:val="20"/>
                      </w:rPr>
                    </w:pPr>
                    <w:r>
                      <w:rPr>
                        <w:sz w:val="20"/>
                      </w:rPr>
                      <w:t>填报日期：</w:t>
                    </w:r>
                  </w:p>
                </w:txbxContent>
              </v:textbox>
              <w10:wrap anchorx="page" anchory="page"/>
            </v:shape>
          </w:pict>
        </mc:Fallback>
      </mc:AlternateConten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753472" behindDoc="1" locked="0" layoutInCell="1" allowOverlap="1">
              <wp:simplePos x="0" y="0"/>
              <wp:positionH relativeFrom="page">
                <wp:posOffset>550545</wp:posOffset>
              </wp:positionH>
              <wp:positionV relativeFrom="page">
                <wp:posOffset>539750</wp:posOffset>
              </wp:positionV>
              <wp:extent cx="6617970" cy="216535"/>
              <wp:effectExtent l="0" t="0" r="0" b="0"/>
              <wp:wrapNone/>
              <wp:docPr id="149" name="文本框 93"/>
              <wp:cNvGraphicFramePr/>
              <a:graphic xmlns:a="http://schemas.openxmlformats.org/drawingml/2006/main">
                <a:graphicData uri="http://schemas.microsoft.com/office/word/2010/wordprocessingShape">
                  <wps:wsp>
                    <wps:cNvSpPr txBox="1"/>
                    <wps:spPr>
                      <a:xfrm>
                        <a:off x="0" y="0"/>
                        <a:ext cx="6617970" cy="216535"/>
                      </a:xfrm>
                      <a:prstGeom prst="rect">
                        <a:avLst/>
                      </a:prstGeom>
                      <a:noFill/>
                      <a:ln>
                        <a:noFill/>
                      </a:ln>
                    </wps:spPr>
                    <wps:txbx>
                      <w:txbxContent>
                        <w:p w:rsidR="00153A98" w:rsidRDefault="00153A98">
                          <w:pPr>
                            <w:spacing w:line="341" w:lineRule="exact"/>
                            <w:ind w:left="20"/>
                            <w:rPr>
                              <w:b/>
                              <w:sz w:val="30"/>
                            </w:rPr>
                          </w:pPr>
                          <w:r>
                            <w:rPr>
                              <w:b/>
                              <w:sz w:val="30"/>
                            </w:rPr>
                            <w:t>2020年度重点保障线路景观氛围营造(花径、绿雕、鲜花)项目绩效目标自评表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93" o:spid="_x0000_s1169" type="#_x0000_t202" style="position:absolute;margin-left:43.35pt;margin-top:42.5pt;width:521.1pt;height:17.05pt;z-index:-2515630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" filled="f" stroked="f">
              <v:textbox inset="0,0,0,0">
                <w:txbxContent>
                  <w:p w:rsidR="00153A98" w:rsidRDefault="00153A98">
                    <w:pPr>
                      <w:spacing w:line="341" w:lineRule="exact"/>
                      <w:ind w:left="20"/>
                      <w:rPr>
                        <w:b/>
                        <w:sz w:val="30"/>
                      </w:rPr>
                    </w:pPr>
                    <w:r>
                      <w:rPr>
                        <w:b/>
                        <w:sz w:val="30"/>
                      </w:rPr>
                      <w:t>2020年度重点保障线路景观氛围营造(花径、绿雕、鲜花)项目绩效目标自评表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54496" behindDoc="1" locked="0" layoutInCell="1" allowOverlap="1">
              <wp:simplePos x="0" y="0"/>
              <wp:positionH relativeFrom="page">
                <wp:posOffset>377190</wp:posOffset>
              </wp:positionH>
              <wp:positionV relativeFrom="page">
                <wp:posOffset>894715</wp:posOffset>
              </wp:positionV>
              <wp:extent cx="2669540" cy="156210"/>
              <wp:effectExtent l="0" t="0" r="0" b="0"/>
              <wp:wrapNone/>
              <wp:docPr id="150" name="文本框 94"/>
              <wp:cNvGraphicFramePr/>
              <a:graphic xmlns:a="http://schemas.openxmlformats.org/drawingml/2006/main">
                <a:graphicData uri="http://schemas.microsoft.com/office/word/2010/wordprocessingShape">
                  <wps:wsp>
                    <wps:cNvSpPr txBox="1"/>
                    <wps:spPr>
                      <a:xfrm>
                        <a:off x="0" y="0"/>
                        <a:ext cx="2669540" cy="156210"/>
                      </a:xfrm>
                      <a:prstGeom prst="rect">
                        <a:avLst/>
                      </a:prstGeom>
                      <a:noFill/>
                      <a:ln>
                        <a:noFill/>
                      </a:ln>
                    </wps:spPr>
                    <wps:txbx>
                      <w:txbxContent>
                        <w:p w:rsidR="00153A98" w:rsidRDefault="00153A98">
                          <w:pPr>
                            <w:spacing w:line="246" w:lineRule="exact"/>
                            <w:ind w:left="20"/>
                            <w:rPr>
                              <w:sz w:val="20"/>
                            </w:rPr>
                          </w:pPr>
                          <w:r>
                            <w:rPr>
                              <w:sz w:val="20"/>
                            </w:rPr>
                            <w:t>单位名称：武汉市东西湖区住房和城乡建设局</w:t>
                          </w:r>
                        </w:p>
                      </w:txbxContent>
                    </wps:txbx>
                    <wps:bodyPr lIns="0" tIns="0" rIns="0" bIns="0" upright="1"/>
                  </wps:wsp>
                </a:graphicData>
              </a:graphic>
            </wp:anchor>
          </w:drawing>
        </mc:Choice>
        <mc:Fallback>
          <w:pict>
            <v:shape id="文本框 94" o:spid="_x0000_s1170" type="#_x0000_t202" style="position:absolute;margin-left:29.7pt;margin-top:70.45pt;width:210.2pt;height:12.3pt;z-index:-25156198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" filled="f" stroked="f">
              <v:textbox inset="0,0,0,0">
                <w:txbxContent>
                  <w:p w:rsidR="00153A98" w:rsidRDefault="00153A98">
                    <w:pPr>
                      <w:spacing w:line="246" w:lineRule="exact"/>
                      <w:ind w:left="20"/>
                      <w:rPr>
                        <w:sz w:val="20"/>
                      </w:rPr>
                    </w:pPr>
                    <w:r>
                      <w:rPr>
                        <w:sz w:val="20"/>
                      </w:rP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55520" behindDoc="1" locked="0" layoutInCell="1" allowOverlap="1">
              <wp:simplePos x="0" y="0"/>
              <wp:positionH relativeFrom="page">
                <wp:posOffset>4702175</wp:posOffset>
              </wp:positionH>
              <wp:positionV relativeFrom="page">
                <wp:posOffset>894715</wp:posOffset>
              </wp:positionV>
              <wp:extent cx="689610" cy="156210"/>
              <wp:effectExtent l="0" t="0" r="0" b="0"/>
              <wp:wrapNone/>
              <wp:docPr id="151" name="文本框 95"/>
              <wp:cNvGraphicFramePr/>
              <a:graphic xmlns:a="http://schemas.openxmlformats.org/drawingml/2006/main">
                <a:graphicData uri="http://schemas.microsoft.com/office/word/2010/wordprocessingShape">
                  <wps:wsp>
                    <wps:cNvSpPr txBox="1"/>
                    <wps:spPr>
                      <a:xfrm>
                        <a:off x="0" y="0"/>
                        <a:ext cx="689610" cy="156210"/>
                      </a:xfrm>
                      <a:prstGeom prst="rect">
                        <a:avLst/>
                      </a:prstGeom>
                      <a:noFill/>
                      <a:ln>
                        <a:noFill/>
                      </a:ln>
                    </wps:spPr>
                    <wps:txbx>
                      <w:txbxContent>
                        <w:p w:rsidR="00153A98" w:rsidRDefault="00153A98">
                          <w:pPr>
                            <w:spacing w:line="246" w:lineRule="exact"/>
                            <w:ind w:left="20"/>
                            <w:rPr>
                              <w:sz w:val="20"/>
                            </w:rPr>
                          </w:pPr>
                          <w:r>
                            <w:rPr>
                              <w:sz w:val="20"/>
                            </w:rPr>
                            <w:t>填报日期：</w:t>
                          </w:r>
                        </w:p>
                      </w:txbxContent>
                    </wps:txbx>
                    <wps:bodyPr lIns="0" tIns="0" rIns="0" bIns="0" upright="1"/>
                  </wps:wsp>
                </a:graphicData>
              </a:graphic>
            </wp:anchor>
          </w:drawing>
        </mc:Choice>
        <mc:Fallback>
          <w:pict>
            <v:shape id="文本框 95" o:spid="_x0000_s1171" type="#_x0000_t202" style="position:absolute;margin-left:370.25pt;margin-top:70.45pt;width:54.3pt;height:12.3pt;z-index:-25156096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" filled="f" stroked="f">
              <v:textbox inset="0,0,0,0">
                <w:txbxContent>
                  <w:p w:rsidR="00153A98" w:rsidRDefault="00153A98">
                    <w:pPr>
                      <w:spacing w:line="246" w:lineRule="exact"/>
                      <w:ind w:left="20"/>
                      <w:rPr>
                        <w:sz w:val="20"/>
                      </w:rPr>
                    </w:pPr>
                    <w:r>
                      <w:rPr>
                        <w:sz w:val="20"/>
                      </w:rPr>
                      <w:t>填报日期：</w:t>
                    </w:r>
                  </w:p>
                </w:txbxContent>
              </v:textbox>
              <w10:wrap anchorx="page" anchory="page"/>
            </v:shape>
          </w:pict>
        </mc:Fallback>
      </mc:AlternateConten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756544" behindDoc="1" locked="0" layoutInCell="1" allowOverlap="1">
              <wp:simplePos x="0" y="0"/>
              <wp:positionH relativeFrom="page">
                <wp:posOffset>1596390</wp:posOffset>
              </wp:positionH>
              <wp:positionV relativeFrom="page">
                <wp:posOffset>471805</wp:posOffset>
              </wp:positionV>
              <wp:extent cx="4542790" cy="212725"/>
              <wp:effectExtent l="0" t="0" r="0" b="0"/>
              <wp:wrapNone/>
              <wp:docPr id="152" name="文本框 96"/>
              <wp:cNvGraphicFramePr/>
              <a:graphic xmlns:a="http://schemas.openxmlformats.org/drawingml/2006/main">
                <a:graphicData uri="http://schemas.microsoft.com/office/word/2010/wordprocessingShape">
                  <wps:wsp>
                    <wps:cNvSpPr txBox="1"/>
                    <wps:spPr>
                      <a:xfrm>
                        <a:off x="0" y="0"/>
                        <a:ext cx="4542790" cy="212725"/>
                      </a:xfrm>
                      <a:prstGeom prst="rect">
                        <a:avLst/>
                      </a:prstGeom>
                      <a:noFill/>
                      <a:ln>
                        <a:noFill/>
                      </a:ln>
                    </wps:spPr>
                    <wps:txbx>
                      <w:txbxContent>
                        <w:p w:rsidR="00153A98" w:rsidRDefault="00153A98">
                          <w:pPr>
                            <w:spacing w:line="334" w:lineRule="exact"/>
                            <w:ind w:left="20"/>
                            <w:rPr>
                              <w:b/>
                              <w:sz w:val="29"/>
                            </w:rPr>
                          </w:pPr>
                          <w:r>
                            <w:rPr>
                              <w:b/>
                              <w:sz w:val="29"/>
                            </w:rPr>
                            <w:t>2020年度金银潭大道景观提升工程项目绩效目标自评表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96" o:spid="_x0000_s1172" type="#_x0000_t202" style="position:absolute;margin-left:125.7pt;margin-top:37.15pt;width:357.7pt;height:16.75pt;z-index:-2515599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" filled="f" stroked="f">
              <v:textbox inset="0,0,0,0">
                <w:txbxContent>
                  <w:p w:rsidR="00153A98" w:rsidRDefault="00153A98">
                    <w:pPr>
                      <w:spacing w:line="334" w:lineRule="exact"/>
                      <w:ind w:left="20"/>
                      <w:rPr>
                        <w:b/>
                        <w:sz w:val="29"/>
                      </w:rPr>
                    </w:pPr>
                    <w:r>
                      <w:rPr>
                        <w:b/>
                        <w:sz w:val="29"/>
                      </w:rPr>
                      <w:t>2020年度金银潭大道景观提升工程项目绩效目标自评表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57568" behindDoc="1" locked="0" layoutInCell="1" allowOverlap="1">
              <wp:simplePos x="0" y="0"/>
              <wp:positionH relativeFrom="page">
                <wp:posOffset>487045</wp:posOffset>
              </wp:positionH>
              <wp:positionV relativeFrom="page">
                <wp:posOffset>816610</wp:posOffset>
              </wp:positionV>
              <wp:extent cx="2607310" cy="153670"/>
              <wp:effectExtent l="0" t="0" r="0" b="0"/>
              <wp:wrapNone/>
              <wp:docPr id="153" name="文本框 97"/>
              <wp:cNvGraphicFramePr/>
              <a:graphic xmlns:a="http://schemas.openxmlformats.org/drawingml/2006/main">
                <a:graphicData uri="http://schemas.microsoft.com/office/word/2010/wordprocessingShape">
                  <wps:wsp>
                    <wps:cNvSpPr txBox="1"/>
                    <wps:spPr>
                      <a:xfrm>
                        <a:off x="0" y="0"/>
                        <a:ext cx="2607310" cy="153670"/>
                      </a:xfrm>
                      <a:prstGeom prst="rect">
                        <a:avLst/>
                      </a:prstGeom>
                      <a:noFill/>
                      <a:ln>
                        <a:noFill/>
                      </a:ln>
                    </wps:spPr>
                    <wps:txbx>
                      <w:txbxContent>
                        <w:p w:rsidR="00153A98" w:rsidRDefault="00153A98">
                          <w:pPr>
                            <w:spacing w:line="241" w:lineRule="exact"/>
                            <w:ind w:left="20"/>
                            <w:rPr>
                              <w:sz w:val="20"/>
                            </w:rPr>
                          </w:pPr>
                          <w:r>
                            <w:rPr>
                              <w:sz w:val="20"/>
                            </w:rPr>
                            <w:t>单位名称：武汉市东西湖区住房和城乡建设局</w:t>
                          </w:r>
                        </w:p>
                      </w:txbxContent>
                    </wps:txbx>
                    <wps:bodyPr lIns="0" tIns="0" rIns="0" bIns="0" upright="1"/>
                  </wps:wsp>
                </a:graphicData>
              </a:graphic>
            </wp:anchor>
          </w:drawing>
        </mc:Choice>
        <mc:Fallback>
          <w:pict>
            <v:shape id="文本框 97" o:spid="_x0000_s1173" type="#_x0000_t202" style="position:absolute;margin-left:38.35pt;margin-top:64.3pt;width:205.3pt;height:12.1pt;z-index:-2515589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" filled="f" stroked="f">
              <v:textbox inset="0,0,0,0">
                <w:txbxContent>
                  <w:p w:rsidR="00153A98" w:rsidRDefault="00153A98">
                    <w:pPr>
                      <w:spacing w:line="241" w:lineRule="exact"/>
                      <w:ind w:left="20"/>
                      <w:rPr>
                        <w:sz w:val="20"/>
                      </w:rPr>
                    </w:pPr>
                    <w:r>
                      <w:rPr>
                        <w:sz w:val="20"/>
                      </w:rP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58592" behindDoc="1" locked="0" layoutInCell="1" allowOverlap="1">
              <wp:simplePos x="0" y="0"/>
              <wp:positionH relativeFrom="page">
                <wp:posOffset>4612640</wp:posOffset>
              </wp:positionH>
              <wp:positionV relativeFrom="page">
                <wp:posOffset>816610</wp:posOffset>
              </wp:positionV>
              <wp:extent cx="669925" cy="153670"/>
              <wp:effectExtent l="0" t="0" r="0" b="0"/>
              <wp:wrapNone/>
              <wp:docPr id="154" name="文本框 98"/>
              <wp:cNvGraphicFramePr/>
              <a:graphic xmlns:a="http://schemas.openxmlformats.org/drawingml/2006/main">
                <a:graphicData uri="http://schemas.microsoft.com/office/word/2010/wordprocessingShape">
                  <wps:wsp>
                    <wps:cNvSpPr txBox="1"/>
                    <wps:spPr>
                      <a:xfrm>
                        <a:off x="0" y="0"/>
                        <a:ext cx="669925" cy="153670"/>
                      </a:xfrm>
                      <a:prstGeom prst="rect">
                        <a:avLst/>
                      </a:prstGeom>
                      <a:noFill/>
                      <a:ln>
                        <a:noFill/>
                      </a:ln>
                    </wps:spPr>
                    <wps:txbx>
                      <w:txbxContent>
                        <w:p w:rsidR="00153A98" w:rsidRDefault="00153A98">
                          <w:pPr>
                            <w:spacing w:line="241" w:lineRule="exact"/>
                            <w:ind w:left="20"/>
                            <w:rPr>
                              <w:sz w:val="20"/>
                            </w:rPr>
                          </w:pPr>
                          <w:r>
                            <w:rPr>
                              <w:sz w:val="20"/>
                            </w:rPr>
                            <w:t>填报日期：</w:t>
                          </w:r>
                        </w:p>
                      </w:txbxContent>
                    </wps:txbx>
                    <wps:bodyPr lIns="0" tIns="0" rIns="0" bIns="0" upright="1"/>
                  </wps:wsp>
                </a:graphicData>
              </a:graphic>
            </wp:anchor>
          </w:drawing>
        </mc:Choice>
        <mc:Fallback>
          <w:pict>
            <v:shape id="文本框 98" o:spid="_x0000_s1174" type="#_x0000_t202" style="position:absolute;margin-left:363.2pt;margin-top:64.3pt;width:52.75pt;height:12.1pt;z-index:-2515578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" filled="f" stroked="f">
              <v:textbox inset="0,0,0,0">
                <w:txbxContent>
                  <w:p w:rsidR="00153A98" w:rsidRDefault="00153A98">
                    <w:pPr>
                      <w:spacing w:line="241" w:lineRule="exact"/>
                      <w:ind w:left="20"/>
                      <w:rPr>
                        <w:sz w:val="20"/>
                      </w:rPr>
                    </w:pPr>
                    <w:r>
                      <w:rPr>
                        <w:sz w:val="20"/>
                      </w:rPr>
                      <w:t>填报日期：</w:t>
                    </w:r>
                  </w:p>
                </w:txbxContent>
              </v:textbox>
              <w10:wrap anchorx="page" anchory="page"/>
            </v:shape>
          </w:pict>
        </mc:Fallback>
      </mc:AlternateConten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763712" behindDoc="1" locked="0" layoutInCell="1" allowOverlap="1">
              <wp:simplePos x="0" y="0"/>
              <wp:positionH relativeFrom="page">
                <wp:posOffset>1312545</wp:posOffset>
              </wp:positionH>
              <wp:positionV relativeFrom="page">
                <wp:posOffset>471805</wp:posOffset>
              </wp:positionV>
              <wp:extent cx="5107940" cy="212725"/>
              <wp:effectExtent l="0" t="0" r="0" b="0"/>
              <wp:wrapNone/>
              <wp:docPr id="159" name="文本框 103"/>
              <wp:cNvGraphicFramePr/>
              <a:graphic xmlns:a="http://schemas.openxmlformats.org/drawingml/2006/main">
                <a:graphicData uri="http://schemas.microsoft.com/office/word/2010/wordprocessingShape">
                  <wps:wsp>
                    <wps:cNvSpPr txBox="1"/>
                    <wps:spPr>
                      <a:xfrm>
                        <a:off x="0" y="0"/>
                        <a:ext cx="5107940" cy="212725"/>
                      </a:xfrm>
                      <a:prstGeom prst="rect">
                        <a:avLst/>
                      </a:prstGeom>
                      <a:noFill/>
                      <a:ln>
                        <a:noFill/>
                      </a:ln>
                    </wps:spPr>
                    <wps:txbx>
                      <w:txbxContent>
                        <w:p w:rsidR="00153A98" w:rsidRDefault="00153A98">
                          <w:pPr>
                            <w:spacing w:line="334" w:lineRule="exact"/>
                            <w:ind w:left="20"/>
                            <w:rPr>
                              <w:b/>
                              <w:sz w:val="29"/>
                            </w:rPr>
                          </w:pPr>
                          <w:r>
                            <w:rPr>
                              <w:b/>
                              <w:sz w:val="29"/>
                            </w:rPr>
                            <w:t>2020年度三店大道两侧隙地绿化景观建设项目绩效目标自评表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03" o:spid="_x0000_s1179" type="#_x0000_t202" style="position:absolute;margin-left:103.35pt;margin-top:37.15pt;width:402.2pt;height:16.75pt;z-index:-2515527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" filled="f" stroked="f">
              <v:textbox inset="0,0,0,0">
                <w:txbxContent>
                  <w:p w:rsidR="00153A98" w:rsidRDefault="00153A98">
                    <w:pPr>
                      <w:spacing w:line="334" w:lineRule="exact"/>
                      <w:ind w:left="20"/>
                      <w:rPr>
                        <w:b/>
                        <w:sz w:val="29"/>
                      </w:rPr>
                    </w:pPr>
                    <w:r>
                      <w:rPr>
                        <w:b/>
                        <w:sz w:val="29"/>
                      </w:rPr>
                      <w:t>2020年度三店大道两侧隙地绿化景观建设项目绩效目标自评表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64736" behindDoc="1" locked="0" layoutInCell="1" allowOverlap="1">
              <wp:simplePos x="0" y="0"/>
              <wp:positionH relativeFrom="page">
                <wp:posOffset>487045</wp:posOffset>
              </wp:positionH>
              <wp:positionV relativeFrom="page">
                <wp:posOffset>816610</wp:posOffset>
              </wp:positionV>
              <wp:extent cx="2607310" cy="153670"/>
              <wp:effectExtent l="0" t="0" r="0" b="0"/>
              <wp:wrapNone/>
              <wp:docPr id="160" name="文本框 104"/>
              <wp:cNvGraphicFramePr/>
              <a:graphic xmlns:a="http://schemas.openxmlformats.org/drawingml/2006/main">
                <a:graphicData uri="http://schemas.microsoft.com/office/word/2010/wordprocessingShape">
                  <wps:wsp>
                    <wps:cNvSpPr txBox="1"/>
                    <wps:spPr>
                      <a:xfrm>
                        <a:off x="0" y="0"/>
                        <a:ext cx="2607310" cy="153670"/>
                      </a:xfrm>
                      <a:prstGeom prst="rect">
                        <a:avLst/>
                      </a:prstGeom>
                      <a:noFill/>
                      <a:ln>
                        <a:noFill/>
                      </a:ln>
                    </wps:spPr>
                    <wps:txbx>
                      <w:txbxContent>
                        <w:p w:rsidR="00153A98" w:rsidRDefault="00153A98">
                          <w:pPr>
                            <w:spacing w:line="241" w:lineRule="exact"/>
                            <w:ind w:left="20"/>
                            <w:rPr>
                              <w:sz w:val="20"/>
                            </w:rPr>
                          </w:pPr>
                          <w:r>
                            <w:rPr>
                              <w:sz w:val="20"/>
                            </w:rPr>
                            <w:t>单位名称：武汉市东西湖区住房和城乡建设局</w:t>
                          </w:r>
                        </w:p>
                      </w:txbxContent>
                    </wps:txbx>
                    <wps:bodyPr lIns="0" tIns="0" rIns="0" bIns="0" upright="1"/>
                  </wps:wsp>
                </a:graphicData>
              </a:graphic>
            </wp:anchor>
          </w:drawing>
        </mc:Choice>
        <mc:Fallback>
          <w:pict>
            <v:shape id="文本框 104" o:spid="_x0000_s1180" type="#_x0000_t202" style="position:absolute;margin-left:38.35pt;margin-top:64.3pt;width:205.3pt;height:12.1pt;z-index:-25155174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" filled="f" stroked="f">
              <v:textbox inset="0,0,0,0">
                <w:txbxContent>
                  <w:p w:rsidR="00153A98" w:rsidRDefault="00153A98">
                    <w:pPr>
                      <w:spacing w:line="241" w:lineRule="exact"/>
                      <w:ind w:left="20"/>
                      <w:rPr>
                        <w:sz w:val="20"/>
                      </w:rPr>
                    </w:pPr>
                    <w:r>
                      <w:rPr>
                        <w:sz w:val="20"/>
                      </w:rPr>
                      <w:t>单位名称：武汉市东西湖区住房和城乡建设局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65760" behindDoc="1" locked="0" layoutInCell="1" allowOverlap="1">
              <wp:simplePos x="0" y="0"/>
              <wp:positionH relativeFrom="page">
                <wp:posOffset>4612640</wp:posOffset>
              </wp:positionH>
              <wp:positionV relativeFrom="page">
                <wp:posOffset>816610</wp:posOffset>
              </wp:positionV>
              <wp:extent cx="669925" cy="153670"/>
              <wp:effectExtent l="0" t="0" r="0" b="0"/>
              <wp:wrapNone/>
              <wp:docPr id="161" name="文本框 105"/>
              <wp:cNvGraphicFramePr/>
              <a:graphic xmlns:a="http://schemas.openxmlformats.org/drawingml/2006/main">
                <a:graphicData uri="http://schemas.microsoft.com/office/word/2010/wordprocessingShape">
                  <wps:wsp>
                    <wps:cNvSpPr txBox="1"/>
                    <wps:spPr>
                      <a:xfrm>
                        <a:off x="0" y="0"/>
                        <a:ext cx="669925" cy="153670"/>
                      </a:xfrm>
                      <a:prstGeom prst="rect">
                        <a:avLst/>
                      </a:prstGeom>
                      <a:noFill/>
                      <a:ln>
                        <a:noFill/>
                      </a:ln>
                    </wps:spPr>
                    <wps:txbx>
                      <w:txbxContent>
                        <w:p w:rsidR="00153A98" w:rsidRDefault="00153A98">
                          <w:pPr>
                            <w:spacing w:line="241" w:lineRule="exact"/>
                            <w:ind w:left="20"/>
                            <w:rPr>
                              <w:sz w:val="20"/>
                            </w:rPr>
                          </w:pPr>
                          <w:r>
                            <w:rPr>
                              <w:sz w:val="20"/>
                            </w:rPr>
                            <w:t>填报日期：</w:t>
                          </w:r>
                        </w:p>
                      </w:txbxContent>
                    </wps:txbx>
                    <wps:bodyPr lIns="0" tIns="0" rIns="0" bIns="0" upright="1"/>
                  </wps:wsp>
                </a:graphicData>
              </a:graphic>
            </wp:anchor>
          </w:drawing>
        </mc:Choice>
        <mc:Fallback>
          <w:pict>
            <v:shape id="文本框 105" o:spid="_x0000_s1181" type="#_x0000_t202" style="position:absolute;margin-left:363.2pt;margin-top:64.3pt;width:52.75pt;height:12.1pt;z-index:-25155072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" filled="f" stroked="f">
              <v:textbox inset="0,0,0,0">
                <w:txbxContent>
                  <w:p w:rsidR="00153A98" w:rsidRDefault="00153A98">
                    <w:pPr>
                      <w:spacing w:line="241" w:lineRule="exact"/>
                      <w:ind w:left="20"/>
                      <w:rPr>
                        <w:sz w:val="20"/>
                      </w:rPr>
                    </w:pPr>
                    <w:r>
                      <w:rPr>
                        <w:sz w:val="20"/>
                      </w:rPr>
                      <w:t>填报日期：</w:t>
                    </w:r>
                  </w:p>
                </w:txbxContent>
              </v:textbox>
              <w10:wrap anchorx="page" anchory="page"/>
            </v:shape>
          </w:pict>
        </mc:Fallback>
      </mc:AlternateConten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0"/>
      </w:rPr>
    </w:pPr>
    <w:r>
      <w:rPr>
        <w:noProof/>
        <w:lang w:val="en-US" w:bidi="ar-SA"/>
      </w:rPr>
      <mc:AlternateContent>
        <mc:Choice Requires="wps">
          <w:drawing>
            <wp:anchor distT="0" distB="0" distL="114300" distR="114300" simplePos="0" relativeHeight="251766784" behindDoc="1" locked="0" layoutInCell="1" allowOverlap="1">
              <wp:simplePos x="0" y="0"/>
              <wp:positionH relativeFrom="page">
                <wp:posOffset>1193165</wp:posOffset>
              </wp:positionH>
              <wp:positionV relativeFrom="page">
                <wp:posOffset>451485</wp:posOffset>
              </wp:positionV>
              <wp:extent cx="5107305" cy="212725"/>
              <wp:effectExtent l="0" t="0" r="0" b="0"/>
              <wp:wrapNone/>
              <wp:docPr id="162" name="文本框 106"/>
              <wp:cNvGraphicFramePr/>
              <a:graphic xmlns:a="http://schemas.openxmlformats.org/drawingml/2006/main">
                <a:graphicData uri="http://schemas.microsoft.com/office/word/2010/wordprocessingShape">
                  <wps:wsp>
                    <wps:cNvSpPr txBox="1"/>
                    <wps:spPr>
                      <a:xfrm>
                        <a:off x="0" y="0"/>
                        <a:ext cx="5107305" cy="212725"/>
                      </a:xfrm>
                      <a:prstGeom prst="rect">
                        <a:avLst/>
                      </a:prstGeom>
                      <a:noFill/>
                      <a:ln>
                        <a:noFill/>
                      </a:ln>
                    </wps:spPr>
                    <wps:txbx>
                      <w:txbxContent>
                        <w:p w:rsidR="00153A98" w:rsidRDefault="00153A98">
                          <w:pPr>
                            <w:spacing w:line="334" w:lineRule="exact"/>
                            <w:ind w:left="20"/>
                            <w:rPr>
                              <w:b/>
                              <w:sz w:val="29"/>
                            </w:rPr>
                          </w:pPr>
                          <w:r>
                            <w:rPr>
                              <w:b/>
                              <w:sz w:val="29"/>
                            </w:rPr>
                            <w:t>2020年度人防工程管理宣传及通信警报费项目绩效目标自评表</w:t>
                          </w:r>
                        </w:p>
                      </w:txbxContent>
                    </wps:txbx>
                    <wps:bodyPr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06" o:spid="_x0000_s1182" type="#_x0000_t202" style="position:absolute;margin-left:93.95pt;margin-top:35.55pt;width:402.15pt;height:16.75pt;z-index:-2515496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" filled="f" stroked="f">
              <v:textbox inset="0,0,0,0">
                <w:txbxContent>
                  <w:p w:rsidR="00153A98" w:rsidRDefault="00153A98">
                    <w:pPr>
                      <w:spacing w:line="334" w:lineRule="exact"/>
                      <w:ind w:left="20"/>
                      <w:rPr>
                        <w:b/>
                        <w:sz w:val="29"/>
                      </w:rPr>
                    </w:pPr>
                    <w:r>
                      <w:rPr>
                        <w:b/>
                        <w:sz w:val="29"/>
                      </w:rPr>
                      <w:t>2020年度人防工程管理宣传及通信警报费项目绩效目标自评表</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67808" behindDoc="1" locked="0" layoutInCell="1" allowOverlap="1">
              <wp:simplePos x="0" y="0"/>
              <wp:positionH relativeFrom="page">
                <wp:posOffset>173990</wp:posOffset>
              </wp:positionH>
              <wp:positionV relativeFrom="page">
                <wp:posOffset>796925</wp:posOffset>
              </wp:positionV>
              <wp:extent cx="2671445" cy="153670"/>
              <wp:effectExtent l="0" t="0" r="0" b="0"/>
              <wp:wrapNone/>
              <wp:docPr id="163" name="文本框 107"/>
              <wp:cNvGraphicFramePr/>
              <a:graphic xmlns:a="http://schemas.openxmlformats.org/drawingml/2006/main">
                <a:graphicData uri="http://schemas.microsoft.com/office/word/2010/wordprocessingShape">
                  <wps:wsp>
                    <wps:cNvSpPr txBox="1"/>
                    <wps:spPr>
                      <a:xfrm>
                        <a:off x="0" y="0"/>
                        <a:ext cx="2671445" cy="153670"/>
                      </a:xfrm>
                      <a:prstGeom prst="rect">
                        <a:avLst/>
                      </a:prstGeom>
                      <a:noFill/>
                      <a:ln>
                        <a:noFill/>
                      </a:ln>
                    </wps:spPr>
                    <wps:txbx>
                      <w:txbxContent>
                        <w:p w:rsidR="00153A98" w:rsidRDefault="00153A98">
                          <w:pPr>
                            <w:spacing w:line="241" w:lineRule="exact"/>
                            <w:ind w:left="20"/>
                            <w:rPr>
                              <w:sz w:val="20"/>
                            </w:rPr>
                          </w:pPr>
                          <w:r>
                            <w:rPr>
                              <w:sz w:val="20"/>
                            </w:rPr>
                            <w:t>单位名称： 武汉市东西湖区住房和城乡建设局</w:t>
                          </w:r>
                        </w:p>
                      </w:txbxContent>
                    </wps:txbx>
                    <wps:bodyPr lIns="0" tIns="0" rIns="0" bIns="0" upright="1"/>
                  </wps:wsp>
                </a:graphicData>
              </a:graphic>
            </wp:anchor>
          </w:drawing>
        </mc:Choice>
        <mc:Fallback>
          <w:pict>
            <v:shape id="文本框 107" o:spid="_x0000_s1183" type="#_x0000_t202" style="position:absolute;margin-left:13.7pt;margin-top:62.75pt;width:210.35pt;height:12.1pt;z-index:-25154867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" filled="f" stroked="f">
              <v:textbox inset="0,0,0,0">
                <w:txbxContent>
                  <w:p w:rsidR="00153A98" w:rsidRDefault="00153A98">
                    <w:pPr>
                      <w:spacing w:line="241" w:lineRule="exact"/>
                      <w:ind w:left="20"/>
                      <w:rPr>
                        <w:sz w:val="20"/>
                      </w:rPr>
                    </w:pPr>
                    <w:r>
                      <w:rPr>
                        <w:sz w:val="20"/>
                      </w:rPr>
                      <w:t>单位名称： 武汉市东西湖区住房和城乡建设局</w:t>
                    </w:r>
                  </w:p>
                </w:txbxContent>
              </v:textbox>
              <w10:wrap anchorx="page" anchory="page"/>
            </v:shape>
          </w:pict>
        </mc:Fallback>
      </mc:AlternateContent>
    </w:r>
    <w:r>
      <w:rPr>
        <w:noProof/>
        <w:lang w:val="en-US" w:bidi="ar-SA"/>
      </w:rPr>
      <mc:AlternateContent>
        <mc:Choice Requires="wps">
          <w:drawing>
            <wp:anchor distT="0" distB="0" distL="114300" distR="114300" simplePos="0" relativeHeight="251768832" behindDoc="1" locked="0" layoutInCell="1" allowOverlap="1">
              <wp:simplePos x="0" y="0"/>
              <wp:positionH relativeFrom="page">
                <wp:posOffset>4876800</wp:posOffset>
              </wp:positionH>
              <wp:positionV relativeFrom="page">
                <wp:posOffset>796925</wp:posOffset>
              </wp:positionV>
              <wp:extent cx="670560" cy="153670"/>
              <wp:effectExtent l="0" t="0" r="0" b="0"/>
              <wp:wrapNone/>
              <wp:docPr id="164" name="文本框 108"/>
              <wp:cNvGraphicFramePr/>
              <a:graphic xmlns:a="http://schemas.openxmlformats.org/drawingml/2006/main">
                <a:graphicData uri="http://schemas.microsoft.com/office/word/2010/wordprocessingShape">
                  <wps:wsp>
                    <wps:cNvSpPr txBox="1"/>
                    <wps:spPr>
                      <a:xfrm>
                        <a:off x="0" y="0"/>
                        <a:ext cx="670560" cy="153670"/>
                      </a:xfrm>
                      <a:prstGeom prst="rect">
                        <a:avLst/>
                      </a:prstGeom>
                      <a:noFill/>
                      <a:ln>
                        <a:noFill/>
                      </a:ln>
                    </wps:spPr>
                    <wps:txbx>
                      <w:txbxContent>
                        <w:p w:rsidR="00153A98" w:rsidRDefault="00153A98">
                          <w:pPr>
                            <w:spacing w:line="241" w:lineRule="exact"/>
                            <w:ind w:left="20"/>
                            <w:rPr>
                              <w:sz w:val="20"/>
                            </w:rPr>
                          </w:pPr>
                          <w:r>
                            <w:rPr>
                              <w:sz w:val="20"/>
                            </w:rPr>
                            <w:t>填报日期：</w:t>
                          </w:r>
                        </w:p>
                      </w:txbxContent>
                    </wps:txbx>
                    <wps:bodyPr lIns="0" tIns="0" rIns="0" bIns="0" upright="1"/>
                  </wps:wsp>
                </a:graphicData>
              </a:graphic>
            </wp:anchor>
          </w:drawing>
        </mc:Choice>
        <mc:Fallback>
          <w:pict>
            <v:shape id="文本框 108" o:spid="_x0000_s1184" type="#_x0000_t202" style="position:absolute;margin-left:384pt;margin-top:62.75pt;width:52.8pt;height:12.1pt;z-index:-2515476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" filled="f" stroked="f">
              <v:textbox inset="0,0,0,0">
                <w:txbxContent>
                  <w:p w:rsidR="00153A98" w:rsidRDefault="00153A98">
                    <w:pPr>
                      <w:spacing w:line="241" w:lineRule="exact"/>
                      <w:ind w:left="20"/>
                      <w:rPr>
                        <w:sz w:val="20"/>
                      </w:rPr>
                    </w:pPr>
                    <w:r>
                      <w:rPr>
                        <w:sz w:val="20"/>
                      </w:rPr>
                      <w:t>填报日期：</w:t>
                    </w:r>
                  </w:p>
                </w:txbxContent>
              </v:textbox>
              <w10:wrap anchorx="page" anchory="page"/>
            </v:shape>
          </w:pict>
        </mc:Fallback>
      </mc:AlternateConten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3A98" w:rsidRDefault="00153A98">
    <w:pPr>
      <w:pStyle w:val="a3"/>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61FADE"/>
    <w:multiLevelType w:val="multilevel"/>
    <w:tmpl w:val="8461FADE"/>
    <w:lvl w:ilvl="0">
      <w:start w:val="1"/>
      <w:numFmt w:val="decimal"/>
      <w:lvlText w:val="%1."/>
      <w:lvlJc w:val="left"/>
      <w:pPr>
        <w:ind w:left="1418" w:hanging="150"/>
        <w:jc w:val="left"/>
      </w:pPr>
      <w:rPr>
        <w:rFonts w:ascii="宋体" w:eastAsia="宋体" w:hAnsi="宋体" w:cs="宋体" w:hint="default"/>
        <w:spacing w:val="-2"/>
        <w:w w:val="105"/>
        <w:sz w:val="12"/>
        <w:szCs w:val="12"/>
        <w:lang w:val="zh-CN" w:eastAsia="zh-CN" w:bidi="zh-CN"/>
      </w:rPr>
    </w:lvl>
    <w:lvl w:ilvl="1">
      <w:numFmt w:val="bullet"/>
      <w:lvlText w:val="•"/>
      <w:lvlJc w:val="left"/>
      <w:pPr>
        <w:ind w:left="2454" w:hanging="150"/>
      </w:pPr>
      <w:rPr>
        <w:rFonts w:hint="default"/>
        <w:lang w:val="zh-CN" w:eastAsia="zh-CN" w:bidi="zh-CN"/>
      </w:rPr>
    </w:lvl>
    <w:lvl w:ilvl="2">
      <w:numFmt w:val="bullet"/>
      <w:lvlText w:val="•"/>
      <w:lvlJc w:val="left"/>
      <w:pPr>
        <w:ind w:left="3489" w:hanging="150"/>
      </w:pPr>
      <w:rPr>
        <w:rFonts w:hint="default"/>
        <w:lang w:val="zh-CN" w:eastAsia="zh-CN" w:bidi="zh-CN"/>
      </w:rPr>
    </w:lvl>
    <w:lvl w:ilvl="3">
      <w:numFmt w:val="bullet"/>
      <w:lvlText w:val="•"/>
      <w:lvlJc w:val="left"/>
      <w:pPr>
        <w:ind w:left="4523" w:hanging="150"/>
      </w:pPr>
      <w:rPr>
        <w:rFonts w:hint="default"/>
        <w:lang w:val="zh-CN" w:eastAsia="zh-CN" w:bidi="zh-CN"/>
      </w:rPr>
    </w:lvl>
    <w:lvl w:ilvl="4">
      <w:numFmt w:val="bullet"/>
      <w:lvlText w:val="•"/>
      <w:lvlJc w:val="left"/>
      <w:pPr>
        <w:ind w:left="5558" w:hanging="150"/>
      </w:pPr>
      <w:rPr>
        <w:rFonts w:hint="default"/>
        <w:lang w:val="zh-CN" w:eastAsia="zh-CN" w:bidi="zh-CN"/>
      </w:rPr>
    </w:lvl>
    <w:lvl w:ilvl="5">
      <w:numFmt w:val="bullet"/>
      <w:lvlText w:val="•"/>
      <w:lvlJc w:val="left"/>
      <w:pPr>
        <w:ind w:left="6592" w:hanging="150"/>
      </w:pPr>
      <w:rPr>
        <w:rFonts w:hint="default"/>
        <w:lang w:val="zh-CN" w:eastAsia="zh-CN" w:bidi="zh-CN"/>
      </w:rPr>
    </w:lvl>
    <w:lvl w:ilvl="6">
      <w:numFmt w:val="bullet"/>
      <w:lvlText w:val="•"/>
      <w:lvlJc w:val="left"/>
      <w:pPr>
        <w:ind w:left="7627" w:hanging="150"/>
      </w:pPr>
      <w:rPr>
        <w:rFonts w:hint="default"/>
        <w:lang w:val="zh-CN" w:eastAsia="zh-CN" w:bidi="zh-CN"/>
      </w:rPr>
    </w:lvl>
    <w:lvl w:ilvl="7">
      <w:numFmt w:val="bullet"/>
      <w:lvlText w:val="•"/>
      <w:lvlJc w:val="left"/>
      <w:pPr>
        <w:ind w:left="8661" w:hanging="150"/>
      </w:pPr>
      <w:rPr>
        <w:rFonts w:hint="default"/>
        <w:lang w:val="zh-CN" w:eastAsia="zh-CN" w:bidi="zh-CN"/>
      </w:rPr>
    </w:lvl>
    <w:lvl w:ilvl="8">
      <w:numFmt w:val="bullet"/>
      <w:lvlText w:val="•"/>
      <w:lvlJc w:val="left"/>
      <w:pPr>
        <w:ind w:left="9696" w:hanging="150"/>
      </w:pPr>
      <w:rPr>
        <w:rFonts w:hint="default"/>
        <w:lang w:val="zh-CN" w:eastAsia="zh-CN" w:bidi="zh-CN"/>
      </w:rPr>
    </w:lvl>
  </w:abstractNum>
  <w:abstractNum w:abstractNumId="1">
    <w:nsid w:val="9239341B"/>
    <w:multiLevelType w:val="multilevel"/>
    <w:tmpl w:val="9239341B"/>
    <w:lvl w:ilvl="0">
      <w:start w:val="1"/>
      <w:numFmt w:val="decimal"/>
      <w:lvlText w:val="%1."/>
      <w:lvlJc w:val="left"/>
      <w:pPr>
        <w:ind w:left="972" w:hanging="169"/>
        <w:jc w:val="left"/>
      </w:pPr>
      <w:rPr>
        <w:rFonts w:ascii="宋体" w:eastAsia="宋体" w:hAnsi="宋体" w:cs="宋体" w:hint="default"/>
        <w:spacing w:val="1"/>
        <w:w w:val="102"/>
        <w:sz w:val="14"/>
        <w:szCs w:val="14"/>
        <w:lang w:val="zh-CN" w:eastAsia="zh-CN" w:bidi="zh-CN"/>
      </w:rPr>
    </w:lvl>
    <w:lvl w:ilvl="1">
      <w:numFmt w:val="bullet"/>
      <w:lvlText w:val="•"/>
      <w:lvlJc w:val="left"/>
      <w:pPr>
        <w:ind w:left="2058" w:hanging="169"/>
      </w:pPr>
      <w:rPr>
        <w:rFonts w:hint="default"/>
        <w:lang w:val="zh-CN" w:eastAsia="zh-CN" w:bidi="zh-CN"/>
      </w:rPr>
    </w:lvl>
    <w:lvl w:ilvl="2">
      <w:numFmt w:val="bullet"/>
      <w:lvlText w:val="•"/>
      <w:lvlJc w:val="left"/>
      <w:pPr>
        <w:ind w:left="3137" w:hanging="169"/>
      </w:pPr>
      <w:rPr>
        <w:rFonts w:hint="default"/>
        <w:lang w:val="zh-CN" w:eastAsia="zh-CN" w:bidi="zh-CN"/>
      </w:rPr>
    </w:lvl>
    <w:lvl w:ilvl="3">
      <w:numFmt w:val="bullet"/>
      <w:lvlText w:val="•"/>
      <w:lvlJc w:val="left"/>
      <w:pPr>
        <w:ind w:left="4215" w:hanging="169"/>
      </w:pPr>
      <w:rPr>
        <w:rFonts w:hint="default"/>
        <w:lang w:val="zh-CN" w:eastAsia="zh-CN" w:bidi="zh-CN"/>
      </w:rPr>
    </w:lvl>
    <w:lvl w:ilvl="4">
      <w:numFmt w:val="bullet"/>
      <w:lvlText w:val="•"/>
      <w:lvlJc w:val="left"/>
      <w:pPr>
        <w:ind w:left="5294" w:hanging="169"/>
      </w:pPr>
      <w:rPr>
        <w:rFonts w:hint="default"/>
        <w:lang w:val="zh-CN" w:eastAsia="zh-CN" w:bidi="zh-CN"/>
      </w:rPr>
    </w:lvl>
    <w:lvl w:ilvl="5">
      <w:numFmt w:val="bullet"/>
      <w:lvlText w:val="•"/>
      <w:lvlJc w:val="left"/>
      <w:pPr>
        <w:ind w:left="6372" w:hanging="169"/>
      </w:pPr>
      <w:rPr>
        <w:rFonts w:hint="default"/>
        <w:lang w:val="zh-CN" w:eastAsia="zh-CN" w:bidi="zh-CN"/>
      </w:rPr>
    </w:lvl>
    <w:lvl w:ilvl="6">
      <w:numFmt w:val="bullet"/>
      <w:lvlText w:val="•"/>
      <w:lvlJc w:val="left"/>
      <w:pPr>
        <w:ind w:left="7451" w:hanging="169"/>
      </w:pPr>
      <w:rPr>
        <w:rFonts w:hint="default"/>
        <w:lang w:val="zh-CN" w:eastAsia="zh-CN" w:bidi="zh-CN"/>
      </w:rPr>
    </w:lvl>
    <w:lvl w:ilvl="7">
      <w:numFmt w:val="bullet"/>
      <w:lvlText w:val="•"/>
      <w:lvlJc w:val="left"/>
      <w:pPr>
        <w:ind w:left="8529" w:hanging="169"/>
      </w:pPr>
      <w:rPr>
        <w:rFonts w:hint="default"/>
        <w:lang w:val="zh-CN" w:eastAsia="zh-CN" w:bidi="zh-CN"/>
      </w:rPr>
    </w:lvl>
    <w:lvl w:ilvl="8">
      <w:numFmt w:val="bullet"/>
      <w:lvlText w:val="•"/>
      <w:lvlJc w:val="left"/>
      <w:pPr>
        <w:ind w:left="9608" w:hanging="169"/>
      </w:pPr>
      <w:rPr>
        <w:rFonts w:hint="default"/>
        <w:lang w:val="zh-CN" w:eastAsia="zh-CN" w:bidi="zh-CN"/>
      </w:rPr>
    </w:lvl>
  </w:abstractNum>
  <w:abstractNum w:abstractNumId="2">
    <w:nsid w:val="9288B902"/>
    <w:multiLevelType w:val="multilevel"/>
    <w:tmpl w:val="9288B902"/>
    <w:lvl w:ilvl="0">
      <w:start w:val="1"/>
      <w:numFmt w:val="decimal"/>
      <w:lvlText w:val="%1."/>
      <w:lvlJc w:val="left"/>
      <w:pPr>
        <w:ind w:left="1013" w:hanging="168"/>
        <w:jc w:val="left"/>
      </w:pPr>
      <w:rPr>
        <w:rFonts w:ascii="宋体" w:eastAsia="宋体" w:hAnsi="宋体" w:cs="宋体" w:hint="default"/>
        <w:w w:val="100"/>
        <w:sz w:val="14"/>
        <w:szCs w:val="14"/>
        <w:lang w:val="zh-CN" w:eastAsia="zh-CN" w:bidi="zh-CN"/>
      </w:rPr>
    </w:lvl>
    <w:lvl w:ilvl="1">
      <w:start w:val="1"/>
      <w:numFmt w:val="decimal"/>
      <w:lvlText w:val="%2."/>
      <w:lvlJc w:val="left"/>
      <w:pPr>
        <w:ind w:left="1463" w:hanging="164"/>
        <w:jc w:val="left"/>
      </w:pPr>
      <w:rPr>
        <w:rFonts w:ascii="宋体" w:eastAsia="宋体" w:hAnsi="宋体" w:cs="宋体" w:hint="default"/>
        <w:spacing w:val="-1"/>
        <w:w w:val="101"/>
        <w:sz w:val="14"/>
        <w:szCs w:val="14"/>
        <w:lang w:val="zh-CN" w:eastAsia="zh-CN" w:bidi="zh-CN"/>
      </w:rPr>
    </w:lvl>
    <w:lvl w:ilvl="2">
      <w:numFmt w:val="bullet"/>
      <w:lvlText w:val="•"/>
      <w:lvlJc w:val="left"/>
      <w:pPr>
        <w:ind w:left="2605" w:hanging="164"/>
      </w:pPr>
      <w:rPr>
        <w:rFonts w:hint="default"/>
        <w:lang w:val="zh-CN" w:eastAsia="zh-CN" w:bidi="zh-CN"/>
      </w:rPr>
    </w:lvl>
    <w:lvl w:ilvl="3">
      <w:numFmt w:val="bullet"/>
      <w:lvlText w:val="•"/>
      <w:lvlJc w:val="left"/>
      <w:pPr>
        <w:ind w:left="3750" w:hanging="164"/>
      </w:pPr>
      <w:rPr>
        <w:rFonts w:hint="default"/>
        <w:lang w:val="zh-CN" w:eastAsia="zh-CN" w:bidi="zh-CN"/>
      </w:rPr>
    </w:lvl>
    <w:lvl w:ilvl="4">
      <w:numFmt w:val="bullet"/>
      <w:lvlText w:val="•"/>
      <w:lvlJc w:val="left"/>
      <w:pPr>
        <w:ind w:left="4895" w:hanging="164"/>
      </w:pPr>
      <w:rPr>
        <w:rFonts w:hint="default"/>
        <w:lang w:val="zh-CN" w:eastAsia="zh-CN" w:bidi="zh-CN"/>
      </w:rPr>
    </w:lvl>
    <w:lvl w:ilvl="5">
      <w:numFmt w:val="bullet"/>
      <w:lvlText w:val="•"/>
      <w:lvlJc w:val="left"/>
      <w:pPr>
        <w:ind w:left="6040" w:hanging="164"/>
      </w:pPr>
      <w:rPr>
        <w:rFonts w:hint="default"/>
        <w:lang w:val="zh-CN" w:eastAsia="zh-CN" w:bidi="zh-CN"/>
      </w:rPr>
    </w:lvl>
    <w:lvl w:ilvl="6">
      <w:numFmt w:val="bullet"/>
      <w:lvlText w:val="•"/>
      <w:lvlJc w:val="left"/>
      <w:pPr>
        <w:ind w:left="7185" w:hanging="164"/>
      </w:pPr>
      <w:rPr>
        <w:rFonts w:hint="default"/>
        <w:lang w:val="zh-CN" w:eastAsia="zh-CN" w:bidi="zh-CN"/>
      </w:rPr>
    </w:lvl>
    <w:lvl w:ilvl="7">
      <w:numFmt w:val="bullet"/>
      <w:lvlText w:val="•"/>
      <w:lvlJc w:val="left"/>
      <w:pPr>
        <w:ind w:left="8330" w:hanging="164"/>
      </w:pPr>
      <w:rPr>
        <w:rFonts w:hint="default"/>
        <w:lang w:val="zh-CN" w:eastAsia="zh-CN" w:bidi="zh-CN"/>
      </w:rPr>
    </w:lvl>
    <w:lvl w:ilvl="8">
      <w:numFmt w:val="bullet"/>
      <w:lvlText w:val="•"/>
      <w:lvlJc w:val="left"/>
      <w:pPr>
        <w:ind w:left="9475" w:hanging="164"/>
      </w:pPr>
      <w:rPr>
        <w:rFonts w:hint="default"/>
        <w:lang w:val="zh-CN" w:eastAsia="zh-CN" w:bidi="zh-CN"/>
      </w:rPr>
    </w:lvl>
  </w:abstractNum>
  <w:abstractNum w:abstractNumId="3">
    <w:nsid w:val="9C8AC8EF"/>
    <w:multiLevelType w:val="multilevel"/>
    <w:tmpl w:val="9C8AC8EF"/>
    <w:lvl w:ilvl="0">
      <w:start w:val="1"/>
      <w:numFmt w:val="decimal"/>
      <w:lvlText w:val="%1."/>
      <w:lvlJc w:val="left"/>
      <w:pPr>
        <w:ind w:left="1135" w:hanging="162"/>
        <w:jc w:val="left"/>
      </w:pPr>
      <w:rPr>
        <w:rFonts w:ascii="宋体" w:eastAsia="宋体" w:hAnsi="宋体" w:cs="宋体" w:hint="default"/>
        <w:w w:val="100"/>
        <w:sz w:val="14"/>
        <w:szCs w:val="14"/>
        <w:lang w:val="zh-CN" w:eastAsia="zh-CN" w:bidi="zh-CN"/>
      </w:rPr>
    </w:lvl>
    <w:lvl w:ilvl="1">
      <w:numFmt w:val="bullet"/>
      <w:lvlText w:val="•"/>
      <w:lvlJc w:val="left"/>
      <w:pPr>
        <w:ind w:left="2202" w:hanging="162"/>
      </w:pPr>
      <w:rPr>
        <w:rFonts w:hint="default"/>
        <w:lang w:val="zh-CN" w:eastAsia="zh-CN" w:bidi="zh-CN"/>
      </w:rPr>
    </w:lvl>
    <w:lvl w:ilvl="2">
      <w:numFmt w:val="bullet"/>
      <w:lvlText w:val="•"/>
      <w:lvlJc w:val="left"/>
      <w:pPr>
        <w:ind w:left="3265" w:hanging="162"/>
      </w:pPr>
      <w:rPr>
        <w:rFonts w:hint="default"/>
        <w:lang w:val="zh-CN" w:eastAsia="zh-CN" w:bidi="zh-CN"/>
      </w:rPr>
    </w:lvl>
    <w:lvl w:ilvl="3">
      <w:numFmt w:val="bullet"/>
      <w:lvlText w:val="•"/>
      <w:lvlJc w:val="left"/>
      <w:pPr>
        <w:ind w:left="4327" w:hanging="162"/>
      </w:pPr>
      <w:rPr>
        <w:rFonts w:hint="default"/>
        <w:lang w:val="zh-CN" w:eastAsia="zh-CN" w:bidi="zh-CN"/>
      </w:rPr>
    </w:lvl>
    <w:lvl w:ilvl="4">
      <w:numFmt w:val="bullet"/>
      <w:lvlText w:val="•"/>
      <w:lvlJc w:val="left"/>
      <w:pPr>
        <w:ind w:left="5390" w:hanging="162"/>
      </w:pPr>
      <w:rPr>
        <w:rFonts w:hint="default"/>
        <w:lang w:val="zh-CN" w:eastAsia="zh-CN" w:bidi="zh-CN"/>
      </w:rPr>
    </w:lvl>
    <w:lvl w:ilvl="5">
      <w:numFmt w:val="bullet"/>
      <w:lvlText w:val="•"/>
      <w:lvlJc w:val="left"/>
      <w:pPr>
        <w:ind w:left="6452" w:hanging="162"/>
      </w:pPr>
      <w:rPr>
        <w:rFonts w:hint="default"/>
        <w:lang w:val="zh-CN" w:eastAsia="zh-CN" w:bidi="zh-CN"/>
      </w:rPr>
    </w:lvl>
    <w:lvl w:ilvl="6">
      <w:numFmt w:val="bullet"/>
      <w:lvlText w:val="•"/>
      <w:lvlJc w:val="left"/>
      <w:pPr>
        <w:ind w:left="7515" w:hanging="162"/>
      </w:pPr>
      <w:rPr>
        <w:rFonts w:hint="default"/>
        <w:lang w:val="zh-CN" w:eastAsia="zh-CN" w:bidi="zh-CN"/>
      </w:rPr>
    </w:lvl>
    <w:lvl w:ilvl="7">
      <w:numFmt w:val="bullet"/>
      <w:lvlText w:val="•"/>
      <w:lvlJc w:val="left"/>
      <w:pPr>
        <w:ind w:left="8577" w:hanging="162"/>
      </w:pPr>
      <w:rPr>
        <w:rFonts w:hint="default"/>
        <w:lang w:val="zh-CN" w:eastAsia="zh-CN" w:bidi="zh-CN"/>
      </w:rPr>
    </w:lvl>
    <w:lvl w:ilvl="8">
      <w:numFmt w:val="bullet"/>
      <w:lvlText w:val="•"/>
      <w:lvlJc w:val="left"/>
      <w:pPr>
        <w:ind w:left="9640" w:hanging="162"/>
      </w:pPr>
      <w:rPr>
        <w:rFonts w:hint="default"/>
        <w:lang w:val="zh-CN" w:eastAsia="zh-CN" w:bidi="zh-CN"/>
      </w:rPr>
    </w:lvl>
  </w:abstractNum>
  <w:abstractNum w:abstractNumId="4">
    <w:nsid w:val="B0F1ACD9"/>
    <w:multiLevelType w:val="multilevel"/>
    <w:tmpl w:val="B0F1ACD9"/>
    <w:lvl w:ilvl="0">
      <w:start w:val="1"/>
      <w:numFmt w:val="decimal"/>
      <w:lvlText w:val="%1."/>
      <w:lvlJc w:val="left"/>
      <w:pPr>
        <w:ind w:left="1131" w:hanging="158"/>
        <w:jc w:val="left"/>
      </w:pPr>
      <w:rPr>
        <w:rFonts w:ascii="宋体" w:eastAsia="宋体" w:hAnsi="宋体" w:cs="宋体" w:hint="default"/>
        <w:spacing w:val="-1"/>
        <w:w w:val="103"/>
        <w:sz w:val="13"/>
        <w:szCs w:val="13"/>
        <w:lang w:val="zh-CN" w:eastAsia="zh-CN" w:bidi="zh-CN"/>
      </w:rPr>
    </w:lvl>
    <w:lvl w:ilvl="1">
      <w:numFmt w:val="bullet"/>
      <w:lvlText w:val="•"/>
      <w:lvlJc w:val="left"/>
      <w:pPr>
        <w:ind w:left="2202" w:hanging="158"/>
      </w:pPr>
      <w:rPr>
        <w:rFonts w:hint="default"/>
        <w:lang w:val="zh-CN" w:eastAsia="zh-CN" w:bidi="zh-CN"/>
      </w:rPr>
    </w:lvl>
    <w:lvl w:ilvl="2">
      <w:numFmt w:val="bullet"/>
      <w:lvlText w:val="•"/>
      <w:lvlJc w:val="left"/>
      <w:pPr>
        <w:ind w:left="3265" w:hanging="158"/>
      </w:pPr>
      <w:rPr>
        <w:rFonts w:hint="default"/>
        <w:lang w:val="zh-CN" w:eastAsia="zh-CN" w:bidi="zh-CN"/>
      </w:rPr>
    </w:lvl>
    <w:lvl w:ilvl="3">
      <w:numFmt w:val="bullet"/>
      <w:lvlText w:val="•"/>
      <w:lvlJc w:val="left"/>
      <w:pPr>
        <w:ind w:left="4327" w:hanging="158"/>
      </w:pPr>
      <w:rPr>
        <w:rFonts w:hint="default"/>
        <w:lang w:val="zh-CN" w:eastAsia="zh-CN" w:bidi="zh-CN"/>
      </w:rPr>
    </w:lvl>
    <w:lvl w:ilvl="4">
      <w:numFmt w:val="bullet"/>
      <w:lvlText w:val="•"/>
      <w:lvlJc w:val="left"/>
      <w:pPr>
        <w:ind w:left="5390" w:hanging="158"/>
      </w:pPr>
      <w:rPr>
        <w:rFonts w:hint="default"/>
        <w:lang w:val="zh-CN" w:eastAsia="zh-CN" w:bidi="zh-CN"/>
      </w:rPr>
    </w:lvl>
    <w:lvl w:ilvl="5">
      <w:numFmt w:val="bullet"/>
      <w:lvlText w:val="•"/>
      <w:lvlJc w:val="left"/>
      <w:pPr>
        <w:ind w:left="6452" w:hanging="158"/>
      </w:pPr>
      <w:rPr>
        <w:rFonts w:hint="default"/>
        <w:lang w:val="zh-CN" w:eastAsia="zh-CN" w:bidi="zh-CN"/>
      </w:rPr>
    </w:lvl>
    <w:lvl w:ilvl="6">
      <w:numFmt w:val="bullet"/>
      <w:lvlText w:val="•"/>
      <w:lvlJc w:val="left"/>
      <w:pPr>
        <w:ind w:left="7515" w:hanging="158"/>
      </w:pPr>
      <w:rPr>
        <w:rFonts w:hint="default"/>
        <w:lang w:val="zh-CN" w:eastAsia="zh-CN" w:bidi="zh-CN"/>
      </w:rPr>
    </w:lvl>
    <w:lvl w:ilvl="7">
      <w:numFmt w:val="bullet"/>
      <w:lvlText w:val="•"/>
      <w:lvlJc w:val="left"/>
      <w:pPr>
        <w:ind w:left="8577" w:hanging="158"/>
      </w:pPr>
      <w:rPr>
        <w:rFonts w:hint="default"/>
        <w:lang w:val="zh-CN" w:eastAsia="zh-CN" w:bidi="zh-CN"/>
      </w:rPr>
    </w:lvl>
    <w:lvl w:ilvl="8">
      <w:numFmt w:val="bullet"/>
      <w:lvlText w:val="•"/>
      <w:lvlJc w:val="left"/>
      <w:pPr>
        <w:ind w:left="9640" w:hanging="158"/>
      </w:pPr>
      <w:rPr>
        <w:rFonts w:hint="default"/>
        <w:lang w:val="zh-CN" w:eastAsia="zh-CN" w:bidi="zh-CN"/>
      </w:rPr>
    </w:lvl>
  </w:abstractNum>
  <w:abstractNum w:abstractNumId="5">
    <w:nsid w:val="B5E306ED"/>
    <w:multiLevelType w:val="multilevel"/>
    <w:tmpl w:val="B5E306ED"/>
    <w:lvl w:ilvl="0">
      <w:start w:val="100"/>
      <w:numFmt w:val="decimal"/>
      <w:lvlText w:val="%1"/>
      <w:lvlJc w:val="left"/>
      <w:pPr>
        <w:ind w:left="984" w:hanging="508"/>
        <w:jc w:val="left"/>
      </w:pPr>
      <w:rPr>
        <w:rFonts w:hint="default"/>
        <w:lang w:val="zh-CN" w:eastAsia="zh-CN" w:bidi="zh-CN"/>
      </w:rPr>
    </w:lvl>
    <w:lvl w:ilvl="1">
      <w:start w:val="80"/>
      <w:numFmt w:val="decimal"/>
      <w:lvlText w:val="%1-%2"/>
      <w:lvlJc w:val="left"/>
      <w:pPr>
        <w:ind w:left="984" w:hanging="508"/>
        <w:jc w:val="left"/>
      </w:pPr>
      <w:rPr>
        <w:rFonts w:ascii="宋体" w:eastAsia="宋体" w:hAnsi="宋体" w:cs="宋体" w:hint="default"/>
        <w:spacing w:val="-1"/>
        <w:w w:val="100"/>
        <w:sz w:val="14"/>
        <w:szCs w:val="14"/>
        <w:lang w:val="zh-CN" w:eastAsia="zh-CN" w:bidi="zh-CN"/>
      </w:rPr>
    </w:lvl>
    <w:lvl w:ilvl="2">
      <w:start w:val="1"/>
      <w:numFmt w:val="decimal"/>
      <w:lvlText w:val="%3."/>
      <w:lvlJc w:val="left"/>
      <w:pPr>
        <w:ind w:left="1318" w:hanging="159"/>
        <w:jc w:val="left"/>
      </w:pPr>
      <w:rPr>
        <w:rFonts w:ascii="宋体" w:eastAsia="宋体" w:hAnsi="宋体" w:cs="宋体" w:hint="default"/>
        <w:spacing w:val="1"/>
        <w:w w:val="102"/>
        <w:sz w:val="13"/>
        <w:szCs w:val="13"/>
        <w:lang w:val="zh-CN" w:eastAsia="zh-CN" w:bidi="zh-CN"/>
      </w:rPr>
    </w:lvl>
    <w:lvl w:ilvl="3">
      <w:numFmt w:val="bullet"/>
      <w:lvlText w:val="•"/>
      <w:lvlJc w:val="left"/>
      <w:pPr>
        <w:ind w:left="3641" w:hanging="159"/>
      </w:pPr>
      <w:rPr>
        <w:rFonts w:hint="default"/>
        <w:lang w:val="zh-CN" w:eastAsia="zh-CN" w:bidi="zh-CN"/>
      </w:rPr>
    </w:lvl>
    <w:lvl w:ilvl="4">
      <w:numFmt w:val="bullet"/>
      <w:lvlText w:val="•"/>
      <w:lvlJc w:val="left"/>
      <w:pPr>
        <w:ind w:left="4801" w:hanging="159"/>
      </w:pPr>
      <w:rPr>
        <w:rFonts w:hint="default"/>
        <w:lang w:val="zh-CN" w:eastAsia="zh-CN" w:bidi="zh-CN"/>
      </w:rPr>
    </w:lvl>
    <w:lvl w:ilvl="5">
      <w:numFmt w:val="bullet"/>
      <w:lvlText w:val="•"/>
      <w:lvlJc w:val="left"/>
      <w:pPr>
        <w:ind w:left="5962" w:hanging="159"/>
      </w:pPr>
      <w:rPr>
        <w:rFonts w:hint="default"/>
        <w:lang w:val="zh-CN" w:eastAsia="zh-CN" w:bidi="zh-CN"/>
      </w:rPr>
    </w:lvl>
    <w:lvl w:ilvl="6">
      <w:numFmt w:val="bullet"/>
      <w:lvlText w:val="•"/>
      <w:lvlJc w:val="left"/>
      <w:pPr>
        <w:ind w:left="7122" w:hanging="159"/>
      </w:pPr>
      <w:rPr>
        <w:rFonts w:hint="default"/>
        <w:lang w:val="zh-CN" w:eastAsia="zh-CN" w:bidi="zh-CN"/>
      </w:rPr>
    </w:lvl>
    <w:lvl w:ilvl="7">
      <w:numFmt w:val="bullet"/>
      <w:lvlText w:val="•"/>
      <w:lvlJc w:val="left"/>
      <w:pPr>
        <w:ind w:left="8283" w:hanging="159"/>
      </w:pPr>
      <w:rPr>
        <w:rFonts w:hint="default"/>
        <w:lang w:val="zh-CN" w:eastAsia="zh-CN" w:bidi="zh-CN"/>
      </w:rPr>
    </w:lvl>
    <w:lvl w:ilvl="8">
      <w:numFmt w:val="bullet"/>
      <w:lvlText w:val="•"/>
      <w:lvlJc w:val="left"/>
      <w:pPr>
        <w:ind w:left="9443" w:hanging="159"/>
      </w:pPr>
      <w:rPr>
        <w:rFonts w:hint="default"/>
        <w:lang w:val="zh-CN" w:eastAsia="zh-CN" w:bidi="zh-CN"/>
      </w:rPr>
    </w:lvl>
  </w:abstractNum>
  <w:abstractNum w:abstractNumId="6">
    <w:nsid w:val="BE923771"/>
    <w:multiLevelType w:val="multilevel"/>
    <w:tmpl w:val="BE923771"/>
    <w:lvl w:ilvl="0">
      <w:start w:val="1"/>
      <w:numFmt w:val="decimal"/>
      <w:lvlText w:val="%1."/>
      <w:lvlJc w:val="left"/>
      <w:pPr>
        <w:ind w:left="1140" w:hanging="167"/>
        <w:jc w:val="left"/>
      </w:pPr>
      <w:rPr>
        <w:rFonts w:ascii="宋体" w:eastAsia="宋体" w:hAnsi="宋体" w:cs="宋体" w:hint="default"/>
        <w:spacing w:val="-3"/>
        <w:w w:val="103"/>
        <w:sz w:val="14"/>
        <w:szCs w:val="14"/>
        <w:lang w:val="zh-CN" w:eastAsia="zh-CN" w:bidi="zh-CN"/>
      </w:rPr>
    </w:lvl>
    <w:lvl w:ilvl="1">
      <w:numFmt w:val="bullet"/>
      <w:lvlText w:val="•"/>
      <w:lvlJc w:val="left"/>
      <w:pPr>
        <w:ind w:left="2202" w:hanging="167"/>
      </w:pPr>
      <w:rPr>
        <w:rFonts w:hint="default"/>
        <w:lang w:val="zh-CN" w:eastAsia="zh-CN" w:bidi="zh-CN"/>
      </w:rPr>
    </w:lvl>
    <w:lvl w:ilvl="2">
      <w:numFmt w:val="bullet"/>
      <w:lvlText w:val="•"/>
      <w:lvlJc w:val="left"/>
      <w:pPr>
        <w:ind w:left="3265" w:hanging="167"/>
      </w:pPr>
      <w:rPr>
        <w:rFonts w:hint="default"/>
        <w:lang w:val="zh-CN" w:eastAsia="zh-CN" w:bidi="zh-CN"/>
      </w:rPr>
    </w:lvl>
    <w:lvl w:ilvl="3">
      <w:numFmt w:val="bullet"/>
      <w:lvlText w:val="•"/>
      <w:lvlJc w:val="left"/>
      <w:pPr>
        <w:ind w:left="4327" w:hanging="167"/>
      </w:pPr>
      <w:rPr>
        <w:rFonts w:hint="default"/>
        <w:lang w:val="zh-CN" w:eastAsia="zh-CN" w:bidi="zh-CN"/>
      </w:rPr>
    </w:lvl>
    <w:lvl w:ilvl="4">
      <w:numFmt w:val="bullet"/>
      <w:lvlText w:val="•"/>
      <w:lvlJc w:val="left"/>
      <w:pPr>
        <w:ind w:left="5390" w:hanging="167"/>
      </w:pPr>
      <w:rPr>
        <w:rFonts w:hint="default"/>
        <w:lang w:val="zh-CN" w:eastAsia="zh-CN" w:bidi="zh-CN"/>
      </w:rPr>
    </w:lvl>
    <w:lvl w:ilvl="5">
      <w:numFmt w:val="bullet"/>
      <w:lvlText w:val="•"/>
      <w:lvlJc w:val="left"/>
      <w:pPr>
        <w:ind w:left="6452" w:hanging="167"/>
      </w:pPr>
      <w:rPr>
        <w:rFonts w:hint="default"/>
        <w:lang w:val="zh-CN" w:eastAsia="zh-CN" w:bidi="zh-CN"/>
      </w:rPr>
    </w:lvl>
    <w:lvl w:ilvl="6">
      <w:numFmt w:val="bullet"/>
      <w:lvlText w:val="•"/>
      <w:lvlJc w:val="left"/>
      <w:pPr>
        <w:ind w:left="7515" w:hanging="167"/>
      </w:pPr>
      <w:rPr>
        <w:rFonts w:hint="default"/>
        <w:lang w:val="zh-CN" w:eastAsia="zh-CN" w:bidi="zh-CN"/>
      </w:rPr>
    </w:lvl>
    <w:lvl w:ilvl="7">
      <w:numFmt w:val="bullet"/>
      <w:lvlText w:val="•"/>
      <w:lvlJc w:val="left"/>
      <w:pPr>
        <w:ind w:left="8577" w:hanging="167"/>
      </w:pPr>
      <w:rPr>
        <w:rFonts w:hint="default"/>
        <w:lang w:val="zh-CN" w:eastAsia="zh-CN" w:bidi="zh-CN"/>
      </w:rPr>
    </w:lvl>
    <w:lvl w:ilvl="8">
      <w:numFmt w:val="bullet"/>
      <w:lvlText w:val="•"/>
      <w:lvlJc w:val="left"/>
      <w:pPr>
        <w:ind w:left="9640" w:hanging="167"/>
      </w:pPr>
      <w:rPr>
        <w:rFonts w:hint="default"/>
        <w:lang w:val="zh-CN" w:eastAsia="zh-CN" w:bidi="zh-CN"/>
      </w:rPr>
    </w:lvl>
  </w:abstractNum>
  <w:abstractNum w:abstractNumId="7">
    <w:nsid w:val="BF205925"/>
    <w:multiLevelType w:val="multilevel"/>
    <w:tmpl w:val="BF205925"/>
    <w:lvl w:ilvl="0">
      <w:start w:val="1"/>
      <w:numFmt w:val="decimal"/>
      <w:lvlText w:val="%1."/>
      <w:lvlJc w:val="left"/>
      <w:pPr>
        <w:ind w:left="883" w:hanging="173"/>
        <w:jc w:val="left"/>
      </w:pPr>
      <w:rPr>
        <w:rFonts w:ascii="宋体" w:eastAsia="宋体" w:hAnsi="宋体" w:cs="宋体" w:hint="default"/>
        <w:spacing w:val="1"/>
        <w:w w:val="98"/>
        <w:sz w:val="15"/>
        <w:szCs w:val="15"/>
        <w:lang w:val="zh-CN" w:eastAsia="zh-CN" w:bidi="zh-CN"/>
      </w:rPr>
    </w:lvl>
    <w:lvl w:ilvl="1">
      <w:start w:val="1"/>
      <w:numFmt w:val="decimal"/>
      <w:lvlText w:val="%2."/>
      <w:lvlJc w:val="left"/>
      <w:pPr>
        <w:ind w:left="985" w:hanging="169"/>
        <w:jc w:val="left"/>
      </w:pPr>
      <w:rPr>
        <w:rFonts w:ascii="宋体" w:eastAsia="宋体" w:hAnsi="宋体" w:cs="宋体" w:hint="default"/>
        <w:w w:val="103"/>
        <w:sz w:val="14"/>
        <w:szCs w:val="14"/>
        <w:lang w:val="zh-CN" w:eastAsia="zh-CN" w:bidi="zh-CN"/>
      </w:rPr>
    </w:lvl>
    <w:lvl w:ilvl="2">
      <w:numFmt w:val="bullet"/>
      <w:lvlText w:val="•"/>
      <w:lvlJc w:val="left"/>
      <w:pPr>
        <w:ind w:left="2178" w:hanging="169"/>
      </w:pPr>
      <w:rPr>
        <w:rFonts w:hint="default"/>
        <w:lang w:val="zh-CN" w:eastAsia="zh-CN" w:bidi="zh-CN"/>
      </w:rPr>
    </w:lvl>
    <w:lvl w:ilvl="3">
      <w:numFmt w:val="bullet"/>
      <w:lvlText w:val="•"/>
      <w:lvlJc w:val="left"/>
      <w:pPr>
        <w:ind w:left="3376" w:hanging="169"/>
      </w:pPr>
      <w:rPr>
        <w:rFonts w:hint="default"/>
        <w:lang w:val="zh-CN" w:eastAsia="zh-CN" w:bidi="zh-CN"/>
      </w:rPr>
    </w:lvl>
    <w:lvl w:ilvl="4">
      <w:numFmt w:val="bullet"/>
      <w:lvlText w:val="•"/>
      <w:lvlJc w:val="left"/>
      <w:pPr>
        <w:ind w:left="4575" w:hanging="169"/>
      </w:pPr>
      <w:rPr>
        <w:rFonts w:hint="default"/>
        <w:lang w:val="zh-CN" w:eastAsia="zh-CN" w:bidi="zh-CN"/>
      </w:rPr>
    </w:lvl>
    <w:lvl w:ilvl="5">
      <w:numFmt w:val="bullet"/>
      <w:lvlText w:val="•"/>
      <w:lvlJc w:val="left"/>
      <w:pPr>
        <w:ind w:left="5773" w:hanging="169"/>
      </w:pPr>
      <w:rPr>
        <w:rFonts w:hint="default"/>
        <w:lang w:val="zh-CN" w:eastAsia="zh-CN" w:bidi="zh-CN"/>
      </w:rPr>
    </w:lvl>
    <w:lvl w:ilvl="6">
      <w:numFmt w:val="bullet"/>
      <w:lvlText w:val="•"/>
      <w:lvlJc w:val="left"/>
      <w:pPr>
        <w:ind w:left="6971" w:hanging="169"/>
      </w:pPr>
      <w:rPr>
        <w:rFonts w:hint="default"/>
        <w:lang w:val="zh-CN" w:eastAsia="zh-CN" w:bidi="zh-CN"/>
      </w:rPr>
    </w:lvl>
    <w:lvl w:ilvl="7">
      <w:numFmt w:val="bullet"/>
      <w:lvlText w:val="•"/>
      <w:lvlJc w:val="left"/>
      <w:pPr>
        <w:ind w:left="8170" w:hanging="169"/>
      </w:pPr>
      <w:rPr>
        <w:rFonts w:hint="default"/>
        <w:lang w:val="zh-CN" w:eastAsia="zh-CN" w:bidi="zh-CN"/>
      </w:rPr>
    </w:lvl>
    <w:lvl w:ilvl="8">
      <w:numFmt w:val="bullet"/>
      <w:lvlText w:val="•"/>
      <w:lvlJc w:val="left"/>
      <w:pPr>
        <w:ind w:left="9368" w:hanging="169"/>
      </w:pPr>
      <w:rPr>
        <w:rFonts w:hint="default"/>
        <w:lang w:val="zh-CN" w:eastAsia="zh-CN" w:bidi="zh-CN"/>
      </w:rPr>
    </w:lvl>
  </w:abstractNum>
  <w:abstractNum w:abstractNumId="8">
    <w:nsid w:val="C8879AEF"/>
    <w:multiLevelType w:val="multilevel"/>
    <w:tmpl w:val="C8879AEF"/>
    <w:lvl w:ilvl="0">
      <w:start w:val="1"/>
      <w:numFmt w:val="decimal"/>
      <w:lvlText w:val="%1."/>
      <w:lvlJc w:val="left"/>
      <w:pPr>
        <w:ind w:left="1135" w:hanging="162"/>
        <w:jc w:val="left"/>
      </w:pPr>
      <w:rPr>
        <w:rFonts w:ascii="宋体" w:eastAsia="宋体" w:hAnsi="宋体" w:cs="宋体" w:hint="default"/>
        <w:spacing w:val="-3"/>
        <w:w w:val="100"/>
        <w:sz w:val="14"/>
        <w:szCs w:val="14"/>
        <w:lang w:val="zh-CN" w:eastAsia="zh-CN" w:bidi="zh-CN"/>
      </w:rPr>
    </w:lvl>
    <w:lvl w:ilvl="1">
      <w:numFmt w:val="bullet"/>
      <w:lvlText w:val="•"/>
      <w:lvlJc w:val="left"/>
      <w:pPr>
        <w:ind w:left="2202" w:hanging="162"/>
      </w:pPr>
      <w:rPr>
        <w:rFonts w:hint="default"/>
        <w:lang w:val="zh-CN" w:eastAsia="zh-CN" w:bidi="zh-CN"/>
      </w:rPr>
    </w:lvl>
    <w:lvl w:ilvl="2">
      <w:numFmt w:val="bullet"/>
      <w:lvlText w:val="•"/>
      <w:lvlJc w:val="left"/>
      <w:pPr>
        <w:ind w:left="3265" w:hanging="162"/>
      </w:pPr>
      <w:rPr>
        <w:rFonts w:hint="default"/>
        <w:lang w:val="zh-CN" w:eastAsia="zh-CN" w:bidi="zh-CN"/>
      </w:rPr>
    </w:lvl>
    <w:lvl w:ilvl="3">
      <w:numFmt w:val="bullet"/>
      <w:lvlText w:val="•"/>
      <w:lvlJc w:val="left"/>
      <w:pPr>
        <w:ind w:left="4327" w:hanging="162"/>
      </w:pPr>
      <w:rPr>
        <w:rFonts w:hint="default"/>
        <w:lang w:val="zh-CN" w:eastAsia="zh-CN" w:bidi="zh-CN"/>
      </w:rPr>
    </w:lvl>
    <w:lvl w:ilvl="4">
      <w:numFmt w:val="bullet"/>
      <w:lvlText w:val="•"/>
      <w:lvlJc w:val="left"/>
      <w:pPr>
        <w:ind w:left="5390" w:hanging="162"/>
      </w:pPr>
      <w:rPr>
        <w:rFonts w:hint="default"/>
        <w:lang w:val="zh-CN" w:eastAsia="zh-CN" w:bidi="zh-CN"/>
      </w:rPr>
    </w:lvl>
    <w:lvl w:ilvl="5">
      <w:numFmt w:val="bullet"/>
      <w:lvlText w:val="•"/>
      <w:lvlJc w:val="left"/>
      <w:pPr>
        <w:ind w:left="6452" w:hanging="162"/>
      </w:pPr>
      <w:rPr>
        <w:rFonts w:hint="default"/>
        <w:lang w:val="zh-CN" w:eastAsia="zh-CN" w:bidi="zh-CN"/>
      </w:rPr>
    </w:lvl>
    <w:lvl w:ilvl="6">
      <w:numFmt w:val="bullet"/>
      <w:lvlText w:val="•"/>
      <w:lvlJc w:val="left"/>
      <w:pPr>
        <w:ind w:left="7515" w:hanging="162"/>
      </w:pPr>
      <w:rPr>
        <w:rFonts w:hint="default"/>
        <w:lang w:val="zh-CN" w:eastAsia="zh-CN" w:bidi="zh-CN"/>
      </w:rPr>
    </w:lvl>
    <w:lvl w:ilvl="7">
      <w:numFmt w:val="bullet"/>
      <w:lvlText w:val="•"/>
      <w:lvlJc w:val="left"/>
      <w:pPr>
        <w:ind w:left="8577" w:hanging="162"/>
      </w:pPr>
      <w:rPr>
        <w:rFonts w:hint="default"/>
        <w:lang w:val="zh-CN" w:eastAsia="zh-CN" w:bidi="zh-CN"/>
      </w:rPr>
    </w:lvl>
    <w:lvl w:ilvl="8">
      <w:numFmt w:val="bullet"/>
      <w:lvlText w:val="•"/>
      <w:lvlJc w:val="left"/>
      <w:pPr>
        <w:ind w:left="9640" w:hanging="162"/>
      </w:pPr>
      <w:rPr>
        <w:rFonts w:hint="default"/>
        <w:lang w:val="zh-CN" w:eastAsia="zh-CN" w:bidi="zh-CN"/>
      </w:rPr>
    </w:lvl>
  </w:abstractNum>
  <w:abstractNum w:abstractNumId="9">
    <w:nsid w:val="CF092B84"/>
    <w:multiLevelType w:val="multilevel"/>
    <w:tmpl w:val="CF092B84"/>
    <w:lvl w:ilvl="0">
      <w:start w:val="1"/>
      <w:numFmt w:val="decimal"/>
      <w:lvlText w:val="%1."/>
      <w:lvlJc w:val="left"/>
      <w:pPr>
        <w:ind w:left="1077" w:hanging="152"/>
        <w:jc w:val="left"/>
      </w:pPr>
      <w:rPr>
        <w:rFonts w:ascii="宋体" w:eastAsia="宋体" w:hAnsi="宋体" w:cs="宋体" w:hint="default"/>
        <w:spacing w:val="1"/>
        <w:w w:val="104"/>
        <w:sz w:val="12"/>
        <w:szCs w:val="12"/>
        <w:lang w:val="zh-CN" w:eastAsia="zh-CN" w:bidi="zh-CN"/>
      </w:rPr>
    </w:lvl>
    <w:lvl w:ilvl="1">
      <w:numFmt w:val="bullet"/>
      <w:lvlText w:val="•"/>
      <w:lvlJc w:val="left"/>
      <w:pPr>
        <w:ind w:left="2148" w:hanging="152"/>
      </w:pPr>
      <w:rPr>
        <w:rFonts w:hint="default"/>
        <w:lang w:val="zh-CN" w:eastAsia="zh-CN" w:bidi="zh-CN"/>
      </w:rPr>
    </w:lvl>
    <w:lvl w:ilvl="2">
      <w:numFmt w:val="bullet"/>
      <w:lvlText w:val="•"/>
      <w:lvlJc w:val="left"/>
      <w:pPr>
        <w:ind w:left="3217" w:hanging="152"/>
      </w:pPr>
      <w:rPr>
        <w:rFonts w:hint="default"/>
        <w:lang w:val="zh-CN" w:eastAsia="zh-CN" w:bidi="zh-CN"/>
      </w:rPr>
    </w:lvl>
    <w:lvl w:ilvl="3">
      <w:numFmt w:val="bullet"/>
      <w:lvlText w:val="•"/>
      <w:lvlJc w:val="left"/>
      <w:pPr>
        <w:ind w:left="4285" w:hanging="152"/>
      </w:pPr>
      <w:rPr>
        <w:rFonts w:hint="default"/>
        <w:lang w:val="zh-CN" w:eastAsia="zh-CN" w:bidi="zh-CN"/>
      </w:rPr>
    </w:lvl>
    <w:lvl w:ilvl="4">
      <w:numFmt w:val="bullet"/>
      <w:lvlText w:val="•"/>
      <w:lvlJc w:val="left"/>
      <w:pPr>
        <w:ind w:left="5354" w:hanging="152"/>
      </w:pPr>
      <w:rPr>
        <w:rFonts w:hint="default"/>
        <w:lang w:val="zh-CN" w:eastAsia="zh-CN" w:bidi="zh-CN"/>
      </w:rPr>
    </w:lvl>
    <w:lvl w:ilvl="5">
      <w:numFmt w:val="bullet"/>
      <w:lvlText w:val="•"/>
      <w:lvlJc w:val="left"/>
      <w:pPr>
        <w:ind w:left="6422" w:hanging="152"/>
      </w:pPr>
      <w:rPr>
        <w:rFonts w:hint="default"/>
        <w:lang w:val="zh-CN" w:eastAsia="zh-CN" w:bidi="zh-CN"/>
      </w:rPr>
    </w:lvl>
    <w:lvl w:ilvl="6">
      <w:numFmt w:val="bullet"/>
      <w:lvlText w:val="•"/>
      <w:lvlJc w:val="left"/>
      <w:pPr>
        <w:ind w:left="7491" w:hanging="152"/>
      </w:pPr>
      <w:rPr>
        <w:rFonts w:hint="default"/>
        <w:lang w:val="zh-CN" w:eastAsia="zh-CN" w:bidi="zh-CN"/>
      </w:rPr>
    </w:lvl>
    <w:lvl w:ilvl="7">
      <w:numFmt w:val="bullet"/>
      <w:lvlText w:val="•"/>
      <w:lvlJc w:val="left"/>
      <w:pPr>
        <w:ind w:left="8559" w:hanging="152"/>
      </w:pPr>
      <w:rPr>
        <w:rFonts w:hint="default"/>
        <w:lang w:val="zh-CN" w:eastAsia="zh-CN" w:bidi="zh-CN"/>
      </w:rPr>
    </w:lvl>
    <w:lvl w:ilvl="8">
      <w:numFmt w:val="bullet"/>
      <w:lvlText w:val="•"/>
      <w:lvlJc w:val="left"/>
      <w:pPr>
        <w:ind w:left="9628" w:hanging="152"/>
      </w:pPr>
      <w:rPr>
        <w:rFonts w:hint="default"/>
        <w:lang w:val="zh-CN" w:eastAsia="zh-CN" w:bidi="zh-CN"/>
      </w:rPr>
    </w:lvl>
  </w:abstractNum>
  <w:abstractNum w:abstractNumId="10">
    <w:nsid w:val="D7F9FE59"/>
    <w:multiLevelType w:val="multilevel"/>
    <w:tmpl w:val="D7F9FE59"/>
    <w:lvl w:ilvl="0">
      <w:start w:val="1"/>
      <w:numFmt w:val="decimal"/>
      <w:lvlText w:val="%1."/>
      <w:lvlJc w:val="left"/>
      <w:pPr>
        <w:ind w:left="1135" w:hanging="162"/>
        <w:jc w:val="left"/>
      </w:pPr>
      <w:rPr>
        <w:rFonts w:ascii="宋体" w:eastAsia="宋体" w:hAnsi="宋体" w:cs="宋体" w:hint="default"/>
        <w:spacing w:val="-3"/>
        <w:w w:val="100"/>
        <w:sz w:val="14"/>
        <w:szCs w:val="14"/>
        <w:lang w:val="zh-CN" w:eastAsia="zh-CN" w:bidi="zh-CN"/>
      </w:rPr>
    </w:lvl>
    <w:lvl w:ilvl="1">
      <w:numFmt w:val="bullet"/>
      <w:lvlText w:val="•"/>
      <w:lvlJc w:val="left"/>
      <w:pPr>
        <w:ind w:left="2202" w:hanging="162"/>
      </w:pPr>
      <w:rPr>
        <w:rFonts w:hint="default"/>
        <w:lang w:val="zh-CN" w:eastAsia="zh-CN" w:bidi="zh-CN"/>
      </w:rPr>
    </w:lvl>
    <w:lvl w:ilvl="2">
      <w:numFmt w:val="bullet"/>
      <w:lvlText w:val="•"/>
      <w:lvlJc w:val="left"/>
      <w:pPr>
        <w:ind w:left="3265" w:hanging="162"/>
      </w:pPr>
      <w:rPr>
        <w:rFonts w:hint="default"/>
        <w:lang w:val="zh-CN" w:eastAsia="zh-CN" w:bidi="zh-CN"/>
      </w:rPr>
    </w:lvl>
    <w:lvl w:ilvl="3">
      <w:numFmt w:val="bullet"/>
      <w:lvlText w:val="•"/>
      <w:lvlJc w:val="left"/>
      <w:pPr>
        <w:ind w:left="4327" w:hanging="162"/>
      </w:pPr>
      <w:rPr>
        <w:rFonts w:hint="default"/>
        <w:lang w:val="zh-CN" w:eastAsia="zh-CN" w:bidi="zh-CN"/>
      </w:rPr>
    </w:lvl>
    <w:lvl w:ilvl="4">
      <w:numFmt w:val="bullet"/>
      <w:lvlText w:val="•"/>
      <w:lvlJc w:val="left"/>
      <w:pPr>
        <w:ind w:left="5390" w:hanging="162"/>
      </w:pPr>
      <w:rPr>
        <w:rFonts w:hint="default"/>
        <w:lang w:val="zh-CN" w:eastAsia="zh-CN" w:bidi="zh-CN"/>
      </w:rPr>
    </w:lvl>
    <w:lvl w:ilvl="5">
      <w:numFmt w:val="bullet"/>
      <w:lvlText w:val="•"/>
      <w:lvlJc w:val="left"/>
      <w:pPr>
        <w:ind w:left="6452" w:hanging="162"/>
      </w:pPr>
      <w:rPr>
        <w:rFonts w:hint="default"/>
        <w:lang w:val="zh-CN" w:eastAsia="zh-CN" w:bidi="zh-CN"/>
      </w:rPr>
    </w:lvl>
    <w:lvl w:ilvl="6">
      <w:numFmt w:val="bullet"/>
      <w:lvlText w:val="•"/>
      <w:lvlJc w:val="left"/>
      <w:pPr>
        <w:ind w:left="7515" w:hanging="162"/>
      </w:pPr>
      <w:rPr>
        <w:rFonts w:hint="default"/>
        <w:lang w:val="zh-CN" w:eastAsia="zh-CN" w:bidi="zh-CN"/>
      </w:rPr>
    </w:lvl>
    <w:lvl w:ilvl="7">
      <w:numFmt w:val="bullet"/>
      <w:lvlText w:val="•"/>
      <w:lvlJc w:val="left"/>
      <w:pPr>
        <w:ind w:left="8577" w:hanging="162"/>
      </w:pPr>
      <w:rPr>
        <w:rFonts w:hint="default"/>
        <w:lang w:val="zh-CN" w:eastAsia="zh-CN" w:bidi="zh-CN"/>
      </w:rPr>
    </w:lvl>
    <w:lvl w:ilvl="8">
      <w:numFmt w:val="bullet"/>
      <w:lvlText w:val="•"/>
      <w:lvlJc w:val="left"/>
      <w:pPr>
        <w:ind w:left="9640" w:hanging="162"/>
      </w:pPr>
      <w:rPr>
        <w:rFonts w:hint="default"/>
        <w:lang w:val="zh-CN" w:eastAsia="zh-CN" w:bidi="zh-CN"/>
      </w:rPr>
    </w:lvl>
  </w:abstractNum>
  <w:abstractNum w:abstractNumId="11">
    <w:nsid w:val="DCBA6B53"/>
    <w:multiLevelType w:val="multilevel"/>
    <w:tmpl w:val="DCBA6B53"/>
    <w:lvl w:ilvl="0">
      <w:start w:val="1"/>
      <w:numFmt w:val="decimal"/>
      <w:lvlText w:val="%1."/>
      <w:lvlJc w:val="left"/>
      <w:pPr>
        <w:ind w:left="1135" w:hanging="162"/>
        <w:jc w:val="left"/>
      </w:pPr>
      <w:rPr>
        <w:rFonts w:ascii="宋体" w:eastAsia="宋体" w:hAnsi="宋体" w:cs="宋体" w:hint="default"/>
        <w:w w:val="100"/>
        <w:sz w:val="14"/>
        <w:szCs w:val="14"/>
        <w:lang w:val="zh-CN" w:eastAsia="zh-CN" w:bidi="zh-CN"/>
      </w:rPr>
    </w:lvl>
    <w:lvl w:ilvl="1">
      <w:numFmt w:val="bullet"/>
      <w:lvlText w:val="•"/>
      <w:lvlJc w:val="left"/>
      <w:pPr>
        <w:ind w:left="2202" w:hanging="162"/>
      </w:pPr>
      <w:rPr>
        <w:rFonts w:hint="default"/>
        <w:lang w:val="zh-CN" w:eastAsia="zh-CN" w:bidi="zh-CN"/>
      </w:rPr>
    </w:lvl>
    <w:lvl w:ilvl="2">
      <w:numFmt w:val="bullet"/>
      <w:lvlText w:val="•"/>
      <w:lvlJc w:val="left"/>
      <w:pPr>
        <w:ind w:left="3265" w:hanging="162"/>
      </w:pPr>
      <w:rPr>
        <w:rFonts w:hint="default"/>
        <w:lang w:val="zh-CN" w:eastAsia="zh-CN" w:bidi="zh-CN"/>
      </w:rPr>
    </w:lvl>
    <w:lvl w:ilvl="3">
      <w:numFmt w:val="bullet"/>
      <w:lvlText w:val="•"/>
      <w:lvlJc w:val="left"/>
      <w:pPr>
        <w:ind w:left="4327" w:hanging="162"/>
      </w:pPr>
      <w:rPr>
        <w:rFonts w:hint="default"/>
        <w:lang w:val="zh-CN" w:eastAsia="zh-CN" w:bidi="zh-CN"/>
      </w:rPr>
    </w:lvl>
    <w:lvl w:ilvl="4">
      <w:numFmt w:val="bullet"/>
      <w:lvlText w:val="•"/>
      <w:lvlJc w:val="left"/>
      <w:pPr>
        <w:ind w:left="5390" w:hanging="162"/>
      </w:pPr>
      <w:rPr>
        <w:rFonts w:hint="default"/>
        <w:lang w:val="zh-CN" w:eastAsia="zh-CN" w:bidi="zh-CN"/>
      </w:rPr>
    </w:lvl>
    <w:lvl w:ilvl="5">
      <w:numFmt w:val="bullet"/>
      <w:lvlText w:val="•"/>
      <w:lvlJc w:val="left"/>
      <w:pPr>
        <w:ind w:left="6452" w:hanging="162"/>
      </w:pPr>
      <w:rPr>
        <w:rFonts w:hint="default"/>
        <w:lang w:val="zh-CN" w:eastAsia="zh-CN" w:bidi="zh-CN"/>
      </w:rPr>
    </w:lvl>
    <w:lvl w:ilvl="6">
      <w:numFmt w:val="bullet"/>
      <w:lvlText w:val="•"/>
      <w:lvlJc w:val="left"/>
      <w:pPr>
        <w:ind w:left="7515" w:hanging="162"/>
      </w:pPr>
      <w:rPr>
        <w:rFonts w:hint="default"/>
        <w:lang w:val="zh-CN" w:eastAsia="zh-CN" w:bidi="zh-CN"/>
      </w:rPr>
    </w:lvl>
    <w:lvl w:ilvl="7">
      <w:numFmt w:val="bullet"/>
      <w:lvlText w:val="•"/>
      <w:lvlJc w:val="left"/>
      <w:pPr>
        <w:ind w:left="8577" w:hanging="162"/>
      </w:pPr>
      <w:rPr>
        <w:rFonts w:hint="default"/>
        <w:lang w:val="zh-CN" w:eastAsia="zh-CN" w:bidi="zh-CN"/>
      </w:rPr>
    </w:lvl>
    <w:lvl w:ilvl="8">
      <w:numFmt w:val="bullet"/>
      <w:lvlText w:val="•"/>
      <w:lvlJc w:val="left"/>
      <w:pPr>
        <w:ind w:left="9640" w:hanging="162"/>
      </w:pPr>
      <w:rPr>
        <w:rFonts w:hint="default"/>
        <w:lang w:val="zh-CN" w:eastAsia="zh-CN" w:bidi="zh-CN"/>
      </w:rPr>
    </w:lvl>
  </w:abstractNum>
  <w:abstractNum w:abstractNumId="12">
    <w:nsid w:val="F4B5D9F5"/>
    <w:multiLevelType w:val="multilevel"/>
    <w:tmpl w:val="F4B5D9F5"/>
    <w:lvl w:ilvl="0">
      <w:start w:val="1"/>
      <w:numFmt w:val="decimal"/>
      <w:lvlText w:val="%1."/>
      <w:lvlJc w:val="left"/>
      <w:pPr>
        <w:ind w:left="1135" w:hanging="162"/>
        <w:jc w:val="left"/>
      </w:pPr>
      <w:rPr>
        <w:rFonts w:ascii="宋体" w:eastAsia="宋体" w:hAnsi="宋体" w:cs="宋体" w:hint="default"/>
        <w:w w:val="100"/>
        <w:sz w:val="14"/>
        <w:szCs w:val="14"/>
        <w:lang w:val="zh-CN" w:eastAsia="zh-CN" w:bidi="zh-CN"/>
      </w:rPr>
    </w:lvl>
    <w:lvl w:ilvl="1">
      <w:numFmt w:val="bullet"/>
      <w:lvlText w:val="•"/>
      <w:lvlJc w:val="left"/>
      <w:pPr>
        <w:ind w:left="2202" w:hanging="162"/>
      </w:pPr>
      <w:rPr>
        <w:rFonts w:hint="default"/>
        <w:lang w:val="zh-CN" w:eastAsia="zh-CN" w:bidi="zh-CN"/>
      </w:rPr>
    </w:lvl>
    <w:lvl w:ilvl="2">
      <w:numFmt w:val="bullet"/>
      <w:lvlText w:val="•"/>
      <w:lvlJc w:val="left"/>
      <w:pPr>
        <w:ind w:left="3265" w:hanging="162"/>
      </w:pPr>
      <w:rPr>
        <w:rFonts w:hint="default"/>
        <w:lang w:val="zh-CN" w:eastAsia="zh-CN" w:bidi="zh-CN"/>
      </w:rPr>
    </w:lvl>
    <w:lvl w:ilvl="3">
      <w:numFmt w:val="bullet"/>
      <w:lvlText w:val="•"/>
      <w:lvlJc w:val="left"/>
      <w:pPr>
        <w:ind w:left="4327" w:hanging="162"/>
      </w:pPr>
      <w:rPr>
        <w:rFonts w:hint="default"/>
        <w:lang w:val="zh-CN" w:eastAsia="zh-CN" w:bidi="zh-CN"/>
      </w:rPr>
    </w:lvl>
    <w:lvl w:ilvl="4">
      <w:numFmt w:val="bullet"/>
      <w:lvlText w:val="•"/>
      <w:lvlJc w:val="left"/>
      <w:pPr>
        <w:ind w:left="5390" w:hanging="162"/>
      </w:pPr>
      <w:rPr>
        <w:rFonts w:hint="default"/>
        <w:lang w:val="zh-CN" w:eastAsia="zh-CN" w:bidi="zh-CN"/>
      </w:rPr>
    </w:lvl>
    <w:lvl w:ilvl="5">
      <w:numFmt w:val="bullet"/>
      <w:lvlText w:val="•"/>
      <w:lvlJc w:val="left"/>
      <w:pPr>
        <w:ind w:left="6452" w:hanging="162"/>
      </w:pPr>
      <w:rPr>
        <w:rFonts w:hint="default"/>
        <w:lang w:val="zh-CN" w:eastAsia="zh-CN" w:bidi="zh-CN"/>
      </w:rPr>
    </w:lvl>
    <w:lvl w:ilvl="6">
      <w:numFmt w:val="bullet"/>
      <w:lvlText w:val="•"/>
      <w:lvlJc w:val="left"/>
      <w:pPr>
        <w:ind w:left="7515" w:hanging="162"/>
      </w:pPr>
      <w:rPr>
        <w:rFonts w:hint="default"/>
        <w:lang w:val="zh-CN" w:eastAsia="zh-CN" w:bidi="zh-CN"/>
      </w:rPr>
    </w:lvl>
    <w:lvl w:ilvl="7">
      <w:numFmt w:val="bullet"/>
      <w:lvlText w:val="•"/>
      <w:lvlJc w:val="left"/>
      <w:pPr>
        <w:ind w:left="8577" w:hanging="162"/>
      </w:pPr>
      <w:rPr>
        <w:rFonts w:hint="default"/>
        <w:lang w:val="zh-CN" w:eastAsia="zh-CN" w:bidi="zh-CN"/>
      </w:rPr>
    </w:lvl>
    <w:lvl w:ilvl="8">
      <w:numFmt w:val="bullet"/>
      <w:lvlText w:val="•"/>
      <w:lvlJc w:val="left"/>
      <w:pPr>
        <w:ind w:left="9640" w:hanging="162"/>
      </w:pPr>
      <w:rPr>
        <w:rFonts w:hint="default"/>
        <w:lang w:val="zh-CN" w:eastAsia="zh-CN" w:bidi="zh-CN"/>
      </w:rPr>
    </w:lvl>
  </w:abstractNum>
  <w:abstractNum w:abstractNumId="13">
    <w:nsid w:val="0053208E"/>
    <w:multiLevelType w:val="multilevel"/>
    <w:tmpl w:val="0053208E"/>
    <w:lvl w:ilvl="0">
      <w:start w:val="1"/>
      <w:numFmt w:val="decimal"/>
      <w:lvlText w:val="%1."/>
      <w:lvlJc w:val="left"/>
      <w:pPr>
        <w:ind w:left="1193" w:hanging="165"/>
        <w:jc w:val="left"/>
      </w:pPr>
      <w:rPr>
        <w:rFonts w:ascii="宋体" w:eastAsia="宋体" w:hAnsi="宋体" w:cs="宋体" w:hint="default"/>
        <w:spacing w:val="-1"/>
        <w:w w:val="101"/>
        <w:sz w:val="14"/>
        <w:szCs w:val="14"/>
        <w:lang w:val="zh-CN" w:eastAsia="zh-CN" w:bidi="zh-CN"/>
      </w:rPr>
    </w:lvl>
    <w:lvl w:ilvl="1">
      <w:start w:val="1"/>
      <w:numFmt w:val="decimal"/>
      <w:lvlText w:val="%2."/>
      <w:lvlJc w:val="left"/>
      <w:pPr>
        <w:ind w:left="1299" w:hanging="165"/>
        <w:jc w:val="left"/>
      </w:pPr>
      <w:rPr>
        <w:rFonts w:ascii="宋体" w:eastAsia="宋体" w:hAnsi="宋体" w:cs="宋体" w:hint="default"/>
        <w:spacing w:val="-1"/>
        <w:w w:val="101"/>
        <w:sz w:val="14"/>
        <w:szCs w:val="14"/>
        <w:lang w:val="zh-CN" w:eastAsia="zh-CN" w:bidi="zh-CN"/>
      </w:rPr>
    </w:lvl>
    <w:lvl w:ilvl="2">
      <w:start w:val="1"/>
      <w:numFmt w:val="decimal"/>
      <w:lvlText w:val="%3."/>
      <w:lvlJc w:val="left"/>
      <w:pPr>
        <w:ind w:left="1472" w:hanging="152"/>
        <w:jc w:val="left"/>
      </w:pPr>
      <w:rPr>
        <w:rFonts w:ascii="宋体" w:eastAsia="宋体" w:hAnsi="宋体" w:cs="宋体" w:hint="default"/>
        <w:spacing w:val="1"/>
        <w:w w:val="104"/>
        <w:sz w:val="12"/>
        <w:szCs w:val="12"/>
        <w:lang w:val="zh-CN" w:eastAsia="zh-CN" w:bidi="zh-CN"/>
      </w:rPr>
    </w:lvl>
    <w:lvl w:ilvl="3">
      <w:numFmt w:val="bullet"/>
      <w:lvlText w:val="•"/>
      <w:lvlJc w:val="left"/>
      <w:pPr>
        <w:ind w:left="2765" w:hanging="152"/>
      </w:pPr>
      <w:rPr>
        <w:rFonts w:hint="default"/>
        <w:lang w:val="zh-CN" w:eastAsia="zh-CN" w:bidi="zh-CN"/>
      </w:rPr>
    </w:lvl>
    <w:lvl w:ilvl="4">
      <w:numFmt w:val="bullet"/>
      <w:lvlText w:val="•"/>
      <w:lvlJc w:val="left"/>
      <w:pPr>
        <w:ind w:left="4051" w:hanging="152"/>
      </w:pPr>
      <w:rPr>
        <w:rFonts w:hint="default"/>
        <w:lang w:val="zh-CN" w:eastAsia="zh-CN" w:bidi="zh-CN"/>
      </w:rPr>
    </w:lvl>
    <w:lvl w:ilvl="5">
      <w:numFmt w:val="bullet"/>
      <w:lvlText w:val="•"/>
      <w:lvlJc w:val="left"/>
      <w:pPr>
        <w:ind w:left="5336" w:hanging="152"/>
      </w:pPr>
      <w:rPr>
        <w:rFonts w:hint="default"/>
        <w:lang w:val="zh-CN" w:eastAsia="zh-CN" w:bidi="zh-CN"/>
      </w:rPr>
    </w:lvl>
    <w:lvl w:ilvl="6">
      <w:numFmt w:val="bullet"/>
      <w:lvlText w:val="•"/>
      <w:lvlJc w:val="left"/>
      <w:pPr>
        <w:ind w:left="6622" w:hanging="152"/>
      </w:pPr>
      <w:rPr>
        <w:rFonts w:hint="default"/>
        <w:lang w:val="zh-CN" w:eastAsia="zh-CN" w:bidi="zh-CN"/>
      </w:rPr>
    </w:lvl>
    <w:lvl w:ilvl="7">
      <w:numFmt w:val="bullet"/>
      <w:lvlText w:val="•"/>
      <w:lvlJc w:val="left"/>
      <w:pPr>
        <w:ind w:left="7908" w:hanging="152"/>
      </w:pPr>
      <w:rPr>
        <w:rFonts w:hint="default"/>
        <w:lang w:val="zh-CN" w:eastAsia="zh-CN" w:bidi="zh-CN"/>
      </w:rPr>
    </w:lvl>
    <w:lvl w:ilvl="8">
      <w:numFmt w:val="bullet"/>
      <w:lvlText w:val="•"/>
      <w:lvlJc w:val="left"/>
      <w:pPr>
        <w:ind w:left="9193" w:hanging="152"/>
      </w:pPr>
      <w:rPr>
        <w:rFonts w:hint="default"/>
        <w:lang w:val="zh-CN" w:eastAsia="zh-CN" w:bidi="zh-CN"/>
      </w:rPr>
    </w:lvl>
  </w:abstractNum>
  <w:abstractNum w:abstractNumId="14">
    <w:nsid w:val="0248C179"/>
    <w:multiLevelType w:val="multilevel"/>
    <w:tmpl w:val="0248C179"/>
    <w:lvl w:ilvl="0">
      <w:start w:val="1"/>
      <w:numFmt w:val="decimal"/>
      <w:lvlText w:val="%1."/>
      <w:lvlJc w:val="left"/>
      <w:pPr>
        <w:ind w:left="988" w:hanging="175"/>
        <w:jc w:val="left"/>
      </w:pPr>
      <w:rPr>
        <w:rFonts w:ascii="宋体" w:eastAsia="宋体" w:hAnsi="宋体" w:cs="宋体" w:hint="default"/>
        <w:w w:val="100"/>
        <w:sz w:val="15"/>
        <w:szCs w:val="15"/>
        <w:lang w:val="zh-CN" w:eastAsia="zh-CN" w:bidi="zh-CN"/>
      </w:rPr>
    </w:lvl>
    <w:lvl w:ilvl="1">
      <w:numFmt w:val="bullet"/>
      <w:lvlText w:val="•"/>
      <w:lvlJc w:val="left"/>
      <w:pPr>
        <w:ind w:left="2058" w:hanging="175"/>
      </w:pPr>
      <w:rPr>
        <w:rFonts w:hint="default"/>
        <w:lang w:val="zh-CN" w:eastAsia="zh-CN" w:bidi="zh-CN"/>
      </w:rPr>
    </w:lvl>
    <w:lvl w:ilvl="2">
      <w:numFmt w:val="bullet"/>
      <w:lvlText w:val="•"/>
      <w:lvlJc w:val="left"/>
      <w:pPr>
        <w:ind w:left="3137" w:hanging="175"/>
      </w:pPr>
      <w:rPr>
        <w:rFonts w:hint="default"/>
        <w:lang w:val="zh-CN" w:eastAsia="zh-CN" w:bidi="zh-CN"/>
      </w:rPr>
    </w:lvl>
    <w:lvl w:ilvl="3">
      <w:numFmt w:val="bullet"/>
      <w:lvlText w:val="•"/>
      <w:lvlJc w:val="left"/>
      <w:pPr>
        <w:ind w:left="4215" w:hanging="175"/>
      </w:pPr>
      <w:rPr>
        <w:rFonts w:hint="default"/>
        <w:lang w:val="zh-CN" w:eastAsia="zh-CN" w:bidi="zh-CN"/>
      </w:rPr>
    </w:lvl>
    <w:lvl w:ilvl="4">
      <w:numFmt w:val="bullet"/>
      <w:lvlText w:val="•"/>
      <w:lvlJc w:val="left"/>
      <w:pPr>
        <w:ind w:left="5294" w:hanging="175"/>
      </w:pPr>
      <w:rPr>
        <w:rFonts w:hint="default"/>
        <w:lang w:val="zh-CN" w:eastAsia="zh-CN" w:bidi="zh-CN"/>
      </w:rPr>
    </w:lvl>
    <w:lvl w:ilvl="5">
      <w:numFmt w:val="bullet"/>
      <w:lvlText w:val="•"/>
      <w:lvlJc w:val="left"/>
      <w:pPr>
        <w:ind w:left="6372" w:hanging="175"/>
      </w:pPr>
      <w:rPr>
        <w:rFonts w:hint="default"/>
        <w:lang w:val="zh-CN" w:eastAsia="zh-CN" w:bidi="zh-CN"/>
      </w:rPr>
    </w:lvl>
    <w:lvl w:ilvl="6">
      <w:numFmt w:val="bullet"/>
      <w:lvlText w:val="•"/>
      <w:lvlJc w:val="left"/>
      <w:pPr>
        <w:ind w:left="7451" w:hanging="175"/>
      </w:pPr>
      <w:rPr>
        <w:rFonts w:hint="default"/>
        <w:lang w:val="zh-CN" w:eastAsia="zh-CN" w:bidi="zh-CN"/>
      </w:rPr>
    </w:lvl>
    <w:lvl w:ilvl="7">
      <w:numFmt w:val="bullet"/>
      <w:lvlText w:val="•"/>
      <w:lvlJc w:val="left"/>
      <w:pPr>
        <w:ind w:left="8529" w:hanging="175"/>
      </w:pPr>
      <w:rPr>
        <w:rFonts w:hint="default"/>
        <w:lang w:val="zh-CN" w:eastAsia="zh-CN" w:bidi="zh-CN"/>
      </w:rPr>
    </w:lvl>
    <w:lvl w:ilvl="8">
      <w:numFmt w:val="bullet"/>
      <w:lvlText w:val="•"/>
      <w:lvlJc w:val="left"/>
      <w:pPr>
        <w:ind w:left="9608" w:hanging="175"/>
      </w:pPr>
      <w:rPr>
        <w:rFonts w:hint="default"/>
        <w:lang w:val="zh-CN" w:eastAsia="zh-CN" w:bidi="zh-CN"/>
      </w:rPr>
    </w:lvl>
  </w:abstractNum>
  <w:abstractNum w:abstractNumId="15">
    <w:nsid w:val="03D62ECE"/>
    <w:multiLevelType w:val="multilevel"/>
    <w:tmpl w:val="03D62ECE"/>
    <w:lvl w:ilvl="0">
      <w:start w:val="1"/>
      <w:numFmt w:val="decimal"/>
      <w:lvlText w:val="%1."/>
      <w:lvlJc w:val="left"/>
      <w:pPr>
        <w:ind w:left="994" w:hanging="164"/>
        <w:jc w:val="left"/>
      </w:pPr>
      <w:rPr>
        <w:rFonts w:ascii="宋体" w:eastAsia="宋体" w:hAnsi="宋体" w:cs="宋体" w:hint="default"/>
        <w:spacing w:val="-2"/>
        <w:w w:val="101"/>
        <w:sz w:val="14"/>
        <w:szCs w:val="14"/>
        <w:lang w:val="zh-CN" w:eastAsia="zh-CN" w:bidi="zh-CN"/>
      </w:rPr>
    </w:lvl>
    <w:lvl w:ilvl="1">
      <w:numFmt w:val="bullet"/>
      <w:lvlText w:val="•"/>
      <w:lvlJc w:val="left"/>
      <w:pPr>
        <w:ind w:left="2076" w:hanging="164"/>
      </w:pPr>
      <w:rPr>
        <w:rFonts w:hint="default"/>
        <w:lang w:val="zh-CN" w:eastAsia="zh-CN" w:bidi="zh-CN"/>
      </w:rPr>
    </w:lvl>
    <w:lvl w:ilvl="2">
      <w:numFmt w:val="bullet"/>
      <w:lvlText w:val="•"/>
      <w:lvlJc w:val="left"/>
      <w:pPr>
        <w:ind w:left="3153" w:hanging="164"/>
      </w:pPr>
      <w:rPr>
        <w:rFonts w:hint="default"/>
        <w:lang w:val="zh-CN" w:eastAsia="zh-CN" w:bidi="zh-CN"/>
      </w:rPr>
    </w:lvl>
    <w:lvl w:ilvl="3">
      <w:numFmt w:val="bullet"/>
      <w:lvlText w:val="•"/>
      <w:lvlJc w:val="left"/>
      <w:pPr>
        <w:ind w:left="4229" w:hanging="164"/>
      </w:pPr>
      <w:rPr>
        <w:rFonts w:hint="default"/>
        <w:lang w:val="zh-CN" w:eastAsia="zh-CN" w:bidi="zh-CN"/>
      </w:rPr>
    </w:lvl>
    <w:lvl w:ilvl="4">
      <w:numFmt w:val="bullet"/>
      <w:lvlText w:val="•"/>
      <w:lvlJc w:val="left"/>
      <w:pPr>
        <w:ind w:left="5306" w:hanging="164"/>
      </w:pPr>
      <w:rPr>
        <w:rFonts w:hint="default"/>
        <w:lang w:val="zh-CN" w:eastAsia="zh-CN" w:bidi="zh-CN"/>
      </w:rPr>
    </w:lvl>
    <w:lvl w:ilvl="5">
      <w:numFmt w:val="bullet"/>
      <w:lvlText w:val="•"/>
      <w:lvlJc w:val="left"/>
      <w:pPr>
        <w:ind w:left="6382" w:hanging="164"/>
      </w:pPr>
      <w:rPr>
        <w:rFonts w:hint="default"/>
        <w:lang w:val="zh-CN" w:eastAsia="zh-CN" w:bidi="zh-CN"/>
      </w:rPr>
    </w:lvl>
    <w:lvl w:ilvl="6">
      <w:numFmt w:val="bullet"/>
      <w:lvlText w:val="•"/>
      <w:lvlJc w:val="left"/>
      <w:pPr>
        <w:ind w:left="7459" w:hanging="164"/>
      </w:pPr>
      <w:rPr>
        <w:rFonts w:hint="default"/>
        <w:lang w:val="zh-CN" w:eastAsia="zh-CN" w:bidi="zh-CN"/>
      </w:rPr>
    </w:lvl>
    <w:lvl w:ilvl="7">
      <w:numFmt w:val="bullet"/>
      <w:lvlText w:val="•"/>
      <w:lvlJc w:val="left"/>
      <w:pPr>
        <w:ind w:left="8535" w:hanging="164"/>
      </w:pPr>
      <w:rPr>
        <w:rFonts w:hint="default"/>
        <w:lang w:val="zh-CN" w:eastAsia="zh-CN" w:bidi="zh-CN"/>
      </w:rPr>
    </w:lvl>
    <w:lvl w:ilvl="8">
      <w:numFmt w:val="bullet"/>
      <w:lvlText w:val="•"/>
      <w:lvlJc w:val="left"/>
      <w:pPr>
        <w:ind w:left="9612" w:hanging="164"/>
      </w:pPr>
      <w:rPr>
        <w:rFonts w:hint="default"/>
        <w:lang w:val="zh-CN" w:eastAsia="zh-CN" w:bidi="zh-CN"/>
      </w:rPr>
    </w:lvl>
  </w:abstractNum>
  <w:abstractNum w:abstractNumId="16">
    <w:nsid w:val="0E640482"/>
    <w:multiLevelType w:val="multilevel"/>
    <w:tmpl w:val="0E640482"/>
    <w:lvl w:ilvl="0">
      <w:start w:val="1"/>
      <w:numFmt w:val="decimal"/>
      <w:lvlText w:val="%1."/>
      <w:lvlJc w:val="left"/>
      <w:pPr>
        <w:ind w:left="1135" w:hanging="162"/>
        <w:jc w:val="left"/>
      </w:pPr>
      <w:rPr>
        <w:rFonts w:ascii="宋体" w:eastAsia="宋体" w:hAnsi="宋体" w:cs="宋体" w:hint="default"/>
        <w:w w:val="100"/>
        <w:sz w:val="14"/>
        <w:szCs w:val="14"/>
        <w:lang w:val="zh-CN" w:eastAsia="zh-CN" w:bidi="zh-CN"/>
      </w:rPr>
    </w:lvl>
    <w:lvl w:ilvl="1">
      <w:numFmt w:val="bullet"/>
      <w:lvlText w:val="•"/>
      <w:lvlJc w:val="left"/>
      <w:pPr>
        <w:ind w:left="2202" w:hanging="162"/>
      </w:pPr>
      <w:rPr>
        <w:rFonts w:hint="default"/>
        <w:lang w:val="zh-CN" w:eastAsia="zh-CN" w:bidi="zh-CN"/>
      </w:rPr>
    </w:lvl>
    <w:lvl w:ilvl="2">
      <w:numFmt w:val="bullet"/>
      <w:lvlText w:val="•"/>
      <w:lvlJc w:val="left"/>
      <w:pPr>
        <w:ind w:left="3265" w:hanging="162"/>
      </w:pPr>
      <w:rPr>
        <w:rFonts w:hint="default"/>
        <w:lang w:val="zh-CN" w:eastAsia="zh-CN" w:bidi="zh-CN"/>
      </w:rPr>
    </w:lvl>
    <w:lvl w:ilvl="3">
      <w:numFmt w:val="bullet"/>
      <w:lvlText w:val="•"/>
      <w:lvlJc w:val="left"/>
      <w:pPr>
        <w:ind w:left="4327" w:hanging="162"/>
      </w:pPr>
      <w:rPr>
        <w:rFonts w:hint="default"/>
        <w:lang w:val="zh-CN" w:eastAsia="zh-CN" w:bidi="zh-CN"/>
      </w:rPr>
    </w:lvl>
    <w:lvl w:ilvl="4">
      <w:numFmt w:val="bullet"/>
      <w:lvlText w:val="•"/>
      <w:lvlJc w:val="left"/>
      <w:pPr>
        <w:ind w:left="5390" w:hanging="162"/>
      </w:pPr>
      <w:rPr>
        <w:rFonts w:hint="default"/>
        <w:lang w:val="zh-CN" w:eastAsia="zh-CN" w:bidi="zh-CN"/>
      </w:rPr>
    </w:lvl>
    <w:lvl w:ilvl="5">
      <w:numFmt w:val="bullet"/>
      <w:lvlText w:val="•"/>
      <w:lvlJc w:val="left"/>
      <w:pPr>
        <w:ind w:left="6452" w:hanging="162"/>
      </w:pPr>
      <w:rPr>
        <w:rFonts w:hint="default"/>
        <w:lang w:val="zh-CN" w:eastAsia="zh-CN" w:bidi="zh-CN"/>
      </w:rPr>
    </w:lvl>
    <w:lvl w:ilvl="6">
      <w:numFmt w:val="bullet"/>
      <w:lvlText w:val="•"/>
      <w:lvlJc w:val="left"/>
      <w:pPr>
        <w:ind w:left="7515" w:hanging="162"/>
      </w:pPr>
      <w:rPr>
        <w:rFonts w:hint="default"/>
        <w:lang w:val="zh-CN" w:eastAsia="zh-CN" w:bidi="zh-CN"/>
      </w:rPr>
    </w:lvl>
    <w:lvl w:ilvl="7">
      <w:numFmt w:val="bullet"/>
      <w:lvlText w:val="•"/>
      <w:lvlJc w:val="left"/>
      <w:pPr>
        <w:ind w:left="8577" w:hanging="162"/>
      </w:pPr>
      <w:rPr>
        <w:rFonts w:hint="default"/>
        <w:lang w:val="zh-CN" w:eastAsia="zh-CN" w:bidi="zh-CN"/>
      </w:rPr>
    </w:lvl>
    <w:lvl w:ilvl="8">
      <w:numFmt w:val="bullet"/>
      <w:lvlText w:val="•"/>
      <w:lvlJc w:val="left"/>
      <w:pPr>
        <w:ind w:left="9640" w:hanging="162"/>
      </w:pPr>
      <w:rPr>
        <w:rFonts w:hint="default"/>
        <w:lang w:val="zh-CN" w:eastAsia="zh-CN" w:bidi="zh-CN"/>
      </w:rPr>
    </w:lvl>
  </w:abstractNum>
  <w:abstractNum w:abstractNumId="17">
    <w:nsid w:val="2470EC97"/>
    <w:multiLevelType w:val="multilevel"/>
    <w:tmpl w:val="2470EC97"/>
    <w:lvl w:ilvl="0">
      <w:start w:val="1"/>
      <w:numFmt w:val="decimal"/>
      <w:lvlText w:val="%1."/>
      <w:lvlJc w:val="left"/>
      <w:pPr>
        <w:ind w:left="1135" w:hanging="162"/>
        <w:jc w:val="left"/>
      </w:pPr>
      <w:rPr>
        <w:rFonts w:ascii="宋体" w:eastAsia="宋体" w:hAnsi="宋体" w:cs="宋体" w:hint="default"/>
        <w:w w:val="100"/>
        <w:sz w:val="14"/>
        <w:szCs w:val="14"/>
        <w:lang w:val="zh-CN" w:eastAsia="zh-CN" w:bidi="zh-CN"/>
      </w:rPr>
    </w:lvl>
    <w:lvl w:ilvl="1">
      <w:numFmt w:val="bullet"/>
      <w:lvlText w:val="•"/>
      <w:lvlJc w:val="left"/>
      <w:pPr>
        <w:ind w:left="2202" w:hanging="162"/>
      </w:pPr>
      <w:rPr>
        <w:rFonts w:hint="default"/>
        <w:lang w:val="zh-CN" w:eastAsia="zh-CN" w:bidi="zh-CN"/>
      </w:rPr>
    </w:lvl>
    <w:lvl w:ilvl="2">
      <w:numFmt w:val="bullet"/>
      <w:lvlText w:val="•"/>
      <w:lvlJc w:val="left"/>
      <w:pPr>
        <w:ind w:left="3265" w:hanging="162"/>
      </w:pPr>
      <w:rPr>
        <w:rFonts w:hint="default"/>
        <w:lang w:val="zh-CN" w:eastAsia="zh-CN" w:bidi="zh-CN"/>
      </w:rPr>
    </w:lvl>
    <w:lvl w:ilvl="3">
      <w:numFmt w:val="bullet"/>
      <w:lvlText w:val="•"/>
      <w:lvlJc w:val="left"/>
      <w:pPr>
        <w:ind w:left="4327" w:hanging="162"/>
      </w:pPr>
      <w:rPr>
        <w:rFonts w:hint="default"/>
        <w:lang w:val="zh-CN" w:eastAsia="zh-CN" w:bidi="zh-CN"/>
      </w:rPr>
    </w:lvl>
    <w:lvl w:ilvl="4">
      <w:numFmt w:val="bullet"/>
      <w:lvlText w:val="•"/>
      <w:lvlJc w:val="left"/>
      <w:pPr>
        <w:ind w:left="5390" w:hanging="162"/>
      </w:pPr>
      <w:rPr>
        <w:rFonts w:hint="default"/>
        <w:lang w:val="zh-CN" w:eastAsia="zh-CN" w:bidi="zh-CN"/>
      </w:rPr>
    </w:lvl>
    <w:lvl w:ilvl="5">
      <w:numFmt w:val="bullet"/>
      <w:lvlText w:val="•"/>
      <w:lvlJc w:val="left"/>
      <w:pPr>
        <w:ind w:left="6452" w:hanging="162"/>
      </w:pPr>
      <w:rPr>
        <w:rFonts w:hint="default"/>
        <w:lang w:val="zh-CN" w:eastAsia="zh-CN" w:bidi="zh-CN"/>
      </w:rPr>
    </w:lvl>
    <w:lvl w:ilvl="6">
      <w:numFmt w:val="bullet"/>
      <w:lvlText w:val="•"/>
      <w:lvlJc w:val="left"/>
      <w:pPr>
        <w:ind w:left="7515" w:hanging="162"/>
      </w:pPr>
      <w:rPr>
        <w:rFonts w:hint="default"/>
        <w:lang w:val="zh-CN" w:eastAsia="zh-CN" w:bidi="zh-CN"/>
      </w:rPr>
    </w:lvl>
    <w:lvl w:ilvl="7">
      <w:numFmt w:val="bullet"/>
      <w:lvlText w:val="•"/>
      <w:lvlJc w:val="left"/>
      <w:pPr>
        <w:ind w:left="8577" w:hanging="162"/>
      </w:pPr>
      <w:rPr>
        <w:rFonts w:hint="default"/>
        <w:lang w:val="zh-CN" w:eastAsia="zh-CN" w:bidi="zh-CN"/>
      </w:rPr>
    </w:lvl>
    <w:lvl w:ilvl="8">
      <w:numFmt w:val="bullet"/>
      <w:lvlText w:val="•"/>
      <w:lvlJc w:val="left"/>
      <w:pPr>
        <w:ind w:left="9640" w:hanging="162"/>
      </w:pPr>
      <w:rPr>
        <w:rFonts w:hint="default"/>
        <w:lang w:val="zh-CN" w:eastAsia="zh-CN" w:bidi="zh-CN"/>
      </w:rPr>
    </w:lvl>
  </w:abstractNum>
  <w:abstractNum w:abstractNumId="18">
    <w:nsid w:val="25B654F3"/>
    <w:multiLevelType w:val="multilevel"/>
    <w:tmpl w:val="25B654F3"/>
    <w:lvl w:ilvl="0">
      <w:start w:val="1"/>
      <w:numFmt w:val="decimal"/>
      <w:lvlText w:val="%1."/>
      <w:lvlJc w:val="left"/>
      <w:pPr>
        <w:ind w:left="990" w:hanging="173"/>
        <w:jc w:val="left"/>
      </w:pPr>
      <w:rPr>
        <w:rFonts w:ascii="宋体" w:eastAsia="宋体" w:hAnsi="宋体" w:cs="宋体" w:hint="default"/>
        <w:w w:val="100"/>
        <w:sz w:val="15"/>
        <w:szCs w:val="15"/>
        <w:lang w:val="zh-CN" w:eastAsia="zh-CN" w:bidi="zh-CN"/>
      </w:rPr>
    </w:lvl>
    <w:lvl w:ilvl="1">
      <w:numFmt w:val="bullet"/>
      <w:lvlText w:val="•"/>
      <w:lvlJc w:val="left"/>
      <w:pPr>
        <w:ind w:left="2076" w:hanging="173"/>
      </w:pPr>
      <w:rPr>
        <w:rFonts w:hint="default"/>
        <w:lang w:val="zh-CN" w:eastAsia="zh-CN" w:bidi="zh-CN"/>
      </w:rPr>
    </w:lvl>
    <w:lvl w:ilvl="2">
      <w:numFmt w:val="bullet"/>
      <w:lvlText w:val="•"/>
      <w:lvlJc w:val="left"/>
      <w:pPr>
        <w:ind w:left="3153" w:hanging="173"/>
      </w:pPr>
      <w:rPr>
        <w:rFonts w:hint="default"/>
        <w:lang w:val="zh-CN" w:eastAsia="zh-CN" w:bidi="zh-CN"/>
      </w:rPr>
    </w:lvl>
    <w:lvl w:ilvl="3">
      <w:numFmt w:val="bullet"/>
      <w:lvlText w:val="•"/>
      <w:lvlJc w:val="left"/>
      <w:pPr>
        <w:ind w:left="4229" w:hanging="173"/>
      </w:pPr>
      <w:rPr>
        <w:rFonts w:hint="default"/>
        <w:lang w:val="zh-CN" w:eastAsia="zh-CN" w:bidi="zh-CN"/>
      </w:rPr>
    </w:lvl>
    <w:lvl w:ilvl="4">
      <w:numFmt w:val="bullet"/>
      <w:lvlText w:val="•"/>
      <w:lvlJc w:val="left"/>
      <w:pPr>
        <w:ind w:left="5306" w:hanging="173"/>
      </w:pPr>
      <w:rPr>
        <w:rFonts w:hint="default"/>
        <w:lang w:val="zh-CN" w:eastAsia="zh-CN" w:bidi="zh-CN"/>
      </w:rPr>
    </w:lvl>
    <w:lvl w:ilvl="5">
      <w:numFmt w:val="bullet"/>
      <w:lvlText w:val="•"/>
      <w:lvlJc w:val="left"/>
      <w:pPr>
        <w:ind w:left="6382" w:hanging="173"/>
      </w:pPr>
      <w:rPr>
        <w:rFonts w:hint="default"/>
        <w:lang w:val="zh-CN" w:eastAsia="zh-CN" w:bidi="zh-CN"/>
      </w:rPr>
    </w:lvl>
    <w:lvl w:ilvl="6">
      <w:numFmt w:val="bullet"/>
      <w:lvlText w:val="•"/>
      <w:lvlJc w:val="left"/>
      <w:pPr>
        <w:ind w:left="7459" w:hanging="173"/>
      </w:pPr>
      <w:rPr>
        <w:rFonts w:hint="default"/>
        <w:lang w:val="zh-CN" w:eastAsia="zh-CN" w:bidi="zh-CN"/>
      </w:rPr>
    </w:lvl>
    <w:lvl w:ilvl="7">
      <w:numFmt w:val="bullet"/>
      <w:lvlText w:val="•"/>
      <w:lvlJc w:val="left"/>
      <w:pPr>
        <w:ind w:left="8535" w:hanging="173"/>
      </w:pPr>
      <w:rPr>
        <w:rFonts w:hint="default"/>
        <w:lang w:val="zh-CN" w:eastAsia="zh-CN" w:bidi="zh-CN"/>
      </w:rPr>
    </w:lvl>
    <w:lvl w:ilvl="8">
      <w:numFmt w:val="bullet"/>
      <w:lvlText w:val="•"/>
      <w:lvlJc w:val="left"/>
      <w:pPr>
        <w:ind w:left="9612" w:hanging="173"/>
      </w:pPr>
      <w:rPr>
        <w:rFonts w:hint="default"/>
        <w:lang w:val="zh-CN" w:eastAsia="zh-CN" w:bidi="zh-CN"/>
      </w:rPr>
    </w:lvl>
  </w:abstractNum>
  <w:abstractNum w:abstractNumId="19">
    <w:nsid w:val="2A8F537B"/>
    <w:multiLevelType w:val="multilevel"/>
    <w:tmpl w:val="2A8F537B"/>
    <w:lvl w:ilvl="0">
      <w:start w:val="1"/>
      <w:numFmt w:val="decimal"/>
      <w:lvlText w:val="%1."/>
      <w:lvlJc w:val="left"/>
      <w:pPr>
        <w:ind w:left="972" w:hanging="168"/>
        <w:jc w:val="left"/>
      </w:pPr>
      <w:rPr>
        <w:rFonts w:ascii="宋体" w:eastAsia="宋体" w:hAnsi="宋体" w:cs="宋体" w:hint="default"/>
        <w:w w:val="100"/>
        <w:sz w:val="14"/>
        <w:szCs w:val="14"/>
        <w:lang w:val="zh-CN" w:eastAsia="zh-CN" w:bidi="zh-CN"/>
      </w:rPr>
    </w:lvl>
    <w:lvl w:ilvl="1">
      <w:start w:val="1"/>
      <w:numFmt w:val="decimal"/>
      <w:lvlText w:val="%2."/>
      <w:lvlJc w:val="left"/>
      <w:pPr>
        <w:ind w:left="1135" w:hanging="162"/>
        <w:jc w:val="left"/>
      </w:pPr>
      <w:rPr>
        <w:rFonts w:ascii="宋体" w:eastAsia="宋体" w:hAnsi="宋体" w:cs="宋体" w:hint="default"/>
        <w:spacing w:val="-3"/>
        <w:w w:val="100"/>
        <w:sz w:val="14"/>
        <w:szCs w:val="14"/>
        <w:lang w:val="zh-CN" w:eastAsia="zh-CN" w:bidi="zh-CN"/>
      </w:rPr>
    </w:lvl>
    <w:lvl w:ilvl="2">
      <w:numFmt w:val="bullet"/>
      <w:lvlText w:val="•"/>
      <w:lvlJc w:val="left"/>
      <w:pPr>
        <w:ind w:left="2320" w:hanging="162"/>
      </w:pPr>
      <w:rPr>
        <w:rFonts w:hint="default"/>
        <w:lang w:val="zh-CN" w:eastAsia="zh-CN" w:bidi="zh-CN"/>
      </w:rPr>
    </w:lvl>
    <w:lvl w:ilvl="3">
      <w:numFmt w:val="bullet"/>
      <w:lvlText w:val="•"/>
      <w:lvlJc w:val="left"/>
      <w:pPr>
        <w:ind w:left="3501" w:hanging="162"/>
      </w:pPr>
      <w:rPr>
        <w:rFonts w:hint="default"/>
        <w:lang w:val="zh-CN" w:eastAsia="zh-CN" w:bidi="zh-CN"/>
      </w:rPr>
    </w:lvl>
    <w:lvl w:ilvl="4">
      <w:numFmt w:val="bullet"/>
      <w:lvlText w:val="•"/>
      <w:lvlJc w:val="left"/>
      <w:pPr>
        <w:ind w:left="4681" w:hanging="162"/>
      </w:pPr>
      <w:rPr>
        <w:rFonts w:hint="default"/>
        <w:lang w:val="zh-CN" w:eastAsia="zh-CN" w:bidi="zh-CN"/>
      </w:rPr>
    </w:lvl>
    <w:lvl w:ilvl="5">
      <w:numFmt w:val="bullet"/>
      <w:lvlText w:val="•"/>
      <w:lvlJc w:val="left"/>
      <w:pPr>
        <w:ind w:left="5862" w:hanging="162"/>
      </w:pPr>
      <w:rPr>
        <w:rFonts w:hint="default"/>
        <w:lang w:val="zh-CN" w:eastAsia="zh-CN" w:bidi="zh-CN"/>
      </w:rPr>
    </w:lvl>
    <w:lvl w:ilvl="6">
      <w:numFmt w:val="bullet"/>
      <w:lvlText w:val="•"/>
      <w:lvlJc w:val="left"/>
      <w:pPr>
        <w:ind w:left="7042" w:hanging="162"/>
      </w:pPr>
      <w:rPr>
        <w:rFonts w:hint="default"/>
        <w:lang w:val="zh-CN" w:eastAsia="zh-CN" w:bidi="zh-CN"/>
      </w:rPr>
    </w:lvl>
    <w:lvl w:ilvl="7">
      <w:numFmt w:val="bullet"/>
      <w:lvlText w:val="•"/>
      <w:lvlJc w:val="left"/>
      <w:pPr>
        <w:ind w:left="8223" w:hanging="162"/>
      </w:pPr>
      <w:rPr>
        <w:rFonts w:hint="default"/>
        <w:lang w:val="zh-CN" w:eastAsia="zh-CN" w:bidi="zh-CN"/>
      </w:rPr>
    </w:lvl>
    <w:lvl w:ilvl="8">
      <w:numFmt w:val="bullet"/>
      <w:lvlText w:val="•"/>
      <w:lvlJc w:val="left"/>
      <w:pPr>
        <w:ind w:left="9403" w:hanging="162"/>
      </w:pPr>
      <w:rPr>
        <w:rFonts w:hint="default"/>
        <w:lang w:val="zh-CN" w:eastAsia="zh-CN" w:bidi="zh-CN"/>
      </w:rPr>
    </w:lvl>
  </w:abstractNum>
  <w:abstractNum w:abstractNumId="20">
    <w:nsid w:val="39A0D9AC"/>
    <w:multiLevelType w:val="multilevel"/>
    <w:tmpl w:val="39A0D9AC"/>
    <w:lvl w:ilvl="0">
      <w:start w:val="1"/>
      <w:numFmt w:val="decimal"/>
      <w:lvlText w:val="%1."/>
      <w:lvlJc w:val="left"/>
      <w:pPr>
        <w:ind w:left="1427" w:hanging="152"/>
        <w:jc w:val="left"/>
      </w:pPr>
      <w:rPr>
        <w:rFonts w:ascii="宋体" w:eastAsia="宋体" w:hAnsi="宋体" w:cs="宋体" w:hint="default"/>
        <w:spacing w:val="1"/>
        <w:w w:val="104"/>
        <w:sz w:val="12"/>
        <w:szCs w:val="12"/>
        <w:lang w:val="zh-CN" w:eastAsia="zh-CN" w:bidi="zh-CN"/>
      </w:rPr>
    </w:lvl>
    <w:lvl w:ilvl="1">
      <w:numFmt w:val="bullet"/>
      <w:lvlText w:val="•"/>
      <w:lvlJc w:val="left"/>
      <w:pPr>
        <w:ind w:left="2454" w:hanging="152"/>
      </w:pPr>
      <w:rPr>
        <w:rFonts w:hint="default"/>
        <w:lang w:val="zh-CN" w:eastAsia="zh-CN" w:bidi="zh-CN"/>
      </w:rPr>
    </w:lvl>
    <w:lvl w:ilvl="2">
      <w:numFmt w:val="bullet"/>
      <w:lvlText w:val="•"/>
      <w:lvlJc w:val="left"/>
      <w:pPr>
        <w:ind w:left="3489" w:hanging="152"/>
      </w:pPr>
      <w:rPr>
        <w:rFonts w:hint="default"/>
        <w:lang w:val="zh-CN" w:eastAsia="zh-CN" w:bidi="zh-CN"/>
      </w:rPr>
    </w:lvl>
    <w:lvl w:ilvl="3">
      <w:numFmt w:val="bullet"/>
      <w:lvlText w:val="•"/>
      <w:lvlJc w:val="left"/>
      <w:pPr>
        <w:ind w:left="4523" w:hanging="152"/>
      </w:pPr>
      <w:rPr>
        <w:rFonts w:hint="default"/>
        <w:lang w:val="zh-CN" w:eastAsia="zh-CN" w:bidi="zh-CN"/>
      </w:rPr>
    </w:lvl>
    <w:lvl w:ilvl="4">
      <w:numFmt w:val="bullet"/>
      <w:lvlText w:val="•"/>
      <w:lvlJc w:val="left"/>
      <w:pPr>
        <w:ind w:left="5558" w:hanging="152"/>
      </w:pPr>
      <w:rPr>
        <w:rFonts w:hint="default"/>
        <w:lang w:val="zh-CN" w:eastAsia="zh-CN" w:bidi="zh-CN"/>
      </w:rPr>
    </w:lvl>
    <w:lvl w:ilvl="5">
      <w:numFmt w:val="bullet"/>
      <w:lvlText w:val="•"/>
      <w:lvlJc w:val="left"/>
      <w:pPr>
        <w:ind w:left="6592" w:hanging="152"/>
      </w:pPr>
      <w:rPr>
        <w:rFonts w:hint="default"/>
        <w:lang w:val="zh-CN" w:eastAsia="zh-CN" w:bidi="zh-CN"/>
      </w:rPr>
    </w:lvl>
    <w:lvl w:ilvl="6">
      <w:numFmt w:val="bullet"/>
      <w:lvlText w:val="•"/>
      <w:lvlJc w:val="left"/>
      <w:pPr>
        <w:ind w:left="7627" w:hanging="152"/>
      </w:pPr>
      <w:rPr>
        <w:rFonts w:hint="default"/>
        <w:lang w:val="zh-CN" w:eastAsia="zh-CN" w:bidi="zh-CN"/>
      </w:rPr>
    </w:lvl>
    <w:lvl w:ilvl="7">
      <w:numFmt w:val="bullet"/>
      <w:lvlText w:val="•"/>
      <w:lvlJc w:val="left"/>
      <w:pPr>
        <w:ind w:left="8661" w:hanging="152"/>
      </w:pPr>
      <w:rPr>
        <w:rFonts w:hint="default"/>
        <w:lang w:val="zh-CN" w:eastAsia="zh-CN" w:bidi="zh-CN"/>
      </w:rPr>
    </w:lvl>
    <w:lvl w:ilvl="8">
      <w:numFmt w:val="bullet"/>
      <w:lvlText w:val="•"/>
      <w:lvlJc w:val="left"/>
      <w:pPr>
        <w:ind w:left="9696" w:hanging="152"/>
      </w:pPr>
      <w:rPr>
        <w:rFonts w:hint="default"/>
        <w:lang w:val="zh-CN" w:eastAsia="zh-CN" w:bidi="zh-CN"/>
      </w:rPr>
    </w:lvl>
  </w:abstractNum>
  <w:abstractNum w:abstractNumId="21">
    <w:nsid w:val="46A08BB8"/>
    <w:multiLevelType w:val="multilevel"/>
    <w:tmpl w:val="46A08BB8"/>
    <w:lvl w:ilvl="0">
      <w:start w:val="1"/>
      <w:numFmt w:val="decimal"/>
      <w:lvlText w:val="%1."/>
      <w:lvlJc w:val="left"/>
      <w:pPr>
        <w:ind w:left="1135" w:hanging="162"/>
        <w:jc w:val="left"/>
      </w:pPr>
      <w:rPr>
        <w:rFonts w:ascii="宋体" w:eastAsia="宋体" w:hAnsi="宋体" w:cs="宋体" w:hint="default"/>
        <w:w w:val="100"/>
        <w:sz w:val="14"/>
        <w:szCs w:val="14"/>
        <w:lang w:val="zh-CN" w:eastAsia="zh-CN" w:bidi="zh-CN"/>
      </w:rPr>
    </w:lvl>
    <w:lvl w:ilvl="1">
      <w:numFmt w:val="bullet"/>
      <w:lvlText w:val="•"/>
      <w:lvlJc w:val="left"/>
      <w:pPr>
        <w:ind w:left="2202" w:hanging="162"/>
      </w:pPr>
      <w:rPr>
        <w:rFonts w:hint="default"/>
        <w:lang w:val="zh-CN" w:eastAsia="zh-CN" w:bidi="zh-CN"/>
      </w:rPr>
    </w:lvl>
    <w:lvl w:ilvl="2">
      <w:numFmt w:val="bullet"/>
      <w:lvlText w:val="•"/>
      <w:lvlJc w:val="left"/>
      <w:pPr>
        <w:ind w:left="3265" w:hanging="162"/>
      </w:pPr>
      <w:rPr>
        <w:rFonts w:hint="default"/>
        <w:lang w:val="zh-CN" w:eastAsia="zh-CN" w:bidi="zh-CN"/>
      </w:rPr>
    </w:lvl>
    <w:lvl w:ilvl="3">
      <w:numFmt w:val="bullet"/>
      <w:lvlText w:val="•"/>
      <w:lvlJc w:val="left"/>
      <w:pPr>
        <w:ind w:left="4327" w:hanging="162"/>
      </w:pPr>
      <w:rPr>
        <w:rFonts w:hint="default"/>
        <w:lang w:val="zh-CN" w:eastAsia="zh-CN" w:bidi="zh-CN"/>
      </w:rPr>
    </w:lvl>
    <w:lvl w:ilvl="4">
      <w:numFmt w:val="bullet"/>
      <w:lvlText w:val="•"/>
      <w:lvlJc w:val="left"/>
      <w:pPr>
        <w:ind w:left="5390" w:hanging="162"/>
      </w:pPr>
      <w:rPr>
        <w:rFonts w:hint="default"/>
        <w:lang w:val="zh-CN" w:eastAsia="zh-CN" w:bidi="zh-CN"/>
      </w:rPr>
    </w:lvl>
    <w:lvl w:ilvl="5">
      <w:numFmt w:val="bullet"/>
      <w:lvlText w:val="•"/>
      <w:lvlJc w:val="left"/>
      <w:pPr>
        <w:ind w:left="6452" w:hanging="162"/>
      </w:pPr>
      <w:rPr>
        <w:rFonts w:hint="default"/>
        <w:lang w:val="zh-CN" w:eastAsia="zh-CN" w:bidi="zh-CN"/>
      </w:rPr>
    </w:lvl>
    <w:lvl w:ilvl="6">
      <w:numFmt w:val="bullet"/>
      <w:lvlText w:val="•"/>
      <w:lvlJc w:val="left"/>
      <w:pPr>
        <w:ind w:left="7515" w:hanging="162"/>
      </w:pPr>
      <w:rPr>
        <w:rFonts w:hint="default"/>
        <w:lang w:val="zh-CN" w:eastAsia="zh-CN" w:bidi="zh-CN"/>
      </w:rPr>
    </w:lvl>
    <w:lvl w:ilvl="7">
      <w:numFmt w:val="bullet"/>
      <w:lvlText w:val="•"/>
      <w:lvlJc w:val="left"/>
      <w:pPr>
        <w:ind w:left="8577" w:hanging="162"/>
      </w:pPr>
      <w:rPr>
        <w:rFonts w:hint="default"/>
        <w:lang w:val="zh-CN" w:eastAsia="zh-CN" w:bidi="zh-CN"/>
      </w:rPr>
    </w:lvl>
    <w:lvl w:ilvl="8">
      <w:numFmt w:val="bullet"/>
      <w:lvlText w:val="•"/>
      <w:lvlJc w:val="left"/>
      <w:pPr>
        <w:ind w:left="9640" w:hanging="162"/>
      </w:pPr>
      <w:rPr>
        <w:rFonts w:hint="default"/>
        <w:lang w:val="zh-CN" w:eastAsia="zh-CN" w:bidi="zh-CN"/>
      </w:rPr>
    </w:lvl>
  </w:abstractNum>
  <w:abstractNum w:abstractNumId="22">
    <w:nsid w:val="4C1BAE26"/>
    <w:multiLevelType w:val="multilevel"/>
    <w:tmpl w:val="4C1BAE26"/>
    <w:lvl w:ilvl="0">
      <w:start w:val="1"/>
      <w:numFmt w:val="decimal"/>
      <w:lvlText w:val="%1."/>
      <w:lvlJc w:val="left"/>
      <w:pPr>
        <w:ind w:left="1135" w:hanging="162"/>
        <w:jc w:val="left"/>
      </w:pPr>
      <w:rPr>
        <w:rFonts w:ascii="宋体" w:eastAsia="宋体" w:hAnsi="宋体" w:cs="宋体" w:hint="default"/>
        <w:spacing w:val="-3"/>
        <w:w w:val="100"/>
        <w:sz w:val="14"/>
        <w:szCs w:val="14"/>
        <w:lang w:val="zh-CN" w:eastAsia="zh-CN" w:bidi="zh-CN"/>
      </w:rPr>
    </w:lvl>
    <w:lvl w:ilvl="1">
      <w:numFmt w:val="bullet"/>
      <w:lvlText w:val="•"/>
      <w:lvlJc w:val="left"/>
      <w:pPr>
        <w:ind w:left="2202" w:hanging="162"/>
      </w:pPr>
      <w:rPr>
        <w:rFonts w:hint="default"/>
        <w:lang w:val="zh-CN" w:eastAsia="zh-CN" w:bidi="zh-CN"/>
      </w:rPr>
    </w:lvl>
    <w:lvl w:ilvl="2">
      <w:numFmt w:val="bullet"/>
      <w:lvlText w:val="•"/>
      <w:lvlJc w:val="left"/>
      <w:pPr>
        <w:ind w:left="3265" w:hanging="162"/>
      </w:pPr>
      <w:rPr>
        <w:rFonts w:hint="default"/>
        <w:lang w:val="zh-CN" w:eastAsia="zh-CN" w:bidi="zh-CN"/>
      </w:rPr>
    </w:lvl>
    <w:lvl w:ilvl="3">
      <w:numFmt w:val="bullet"/>
      <w:lvlText w:val="•"/>
      <w:lvlJc w:val="left"/>
      <w:pPr>
        <w:ind w:left="4327" w:hanging="162"/>
      </w:pPr>
      <w:rPr>
        <w:rFonts w:hint="default"/>
        <w:lang w:val="zh-CN" w:eastAsia="zh-CN" w:bidi="zh-CN"/>
      </w:rPr>
    </w:lvl>
    <w:lvl w:ilvl="4">
      <w:numFmt w:val="bullet"/>
      <w:lvlText w:val="•"/>
      <w:lvlJc w:val="left"/>
      <w:pPr>
        <w:ind w:left="5390" w:hanging="162"/>
      </w:pPr>
      <w:rPr>
        <w:rFonts w:hint="default"/>
        <w:lang w:val="zh-CN" w:eastAsia="zh-CN" w:bidi="zh-CN"/>
      </w:rPr>
    </w:lvl>
    <w:lvl w:ilvl="5">
      <w:numFmt w:val="bullet"/>
      <w:lvlText w:val="•"/>
      <w:lvlJc w:val="left"/>
      <w:pPr>
        <w:ind w:left="6452" w:hanging="162"/>
      </w:pPr>
      <w:rPr>
        <w:rFonts w:hint="default"/>
        <w:lang w:val="zh-CN" w:eastAsia="zh-CN" w:bidi="zh-CN"/>
      </w:rPr>
    </w:lvl>
    <w:lvl w:ilvl="6">
      <w:numFmt w:val="bullet"/>
      <w:lvlText w:val="•"/>
      <w:lvlJc w:val="left"/>
      <w:pPr>
        <w:ind w:left="7515" w:hanging="162"/>
      </w:pPr>
      <w:rPr>
        <w:rFonts w:hint="default"/>
        <w:lang w:val="zh-CN" w:eastAsia="zh-CN" w:bidi="zh-CN"/>
      </w:rPr>
    </w:lvl>
    <w:lvl w:ilvl="7">
      <w:numFmt w:val="bullet"/>
      <w:lvlText w:val="•"/>
      <w:lvlJc w:val="left"/>
      <w:pPr>
        <w:ind w:left="8577" w:hanging="162"/>
      </w:pPr>
      <w:rPr>
        <w:rFonts w:hint="default"/>
        <w:lang w:val="zh-CN" w:eastAsia="zh-CN" w:bidi="zh-CN"/>
      </w:rPr>
    </w:lvl>
    <w:lvl w:ilvl="8">
      <w:numFmt w:val="bullet"/>
      <w:lvlText w:val="•"/>
      <w:lvlJc w:val="left"/>
      <w:pPr>
        <w:ind w:left="9640" w:hanging="162"/>
      </w:pPr>
      <w:rPr>
        <w:rFonts w:hint="default"/>
        <w:lang w:val="zh-CN" w:eastAsia="zh-CN" w:bidi="zh-CN"/>
      </w:rPr>
    </w:lvl>
  </w:abstractNum>
  <w:abstractNum w:abstractNumId="23">
    <w:nsid w:val="4D4DC07F"/>
    <w:multiLevelType w:val="multilevel"/>
    <w:tmpl w:val="4D4DC07F"/>
    <w:lvl w:ilvl="0">
      <w:start w:val="1"/>
      <w:numFmt w:val="decimal"/>
      <w:lvlText w:val="%1."/>
      <w:lvlJc w:val="left"/>
      <w:pPr>
        <w:ind w:left="1140" w:hanging="167"/>
        <w:jc w:val="left"/>
      </w:pPr>
      <w:rPr>
        <w:rFonts w:ascii="宋体" w:eastAsia="宋体" w:hAnsi="宋体" w:cs="宋体" w:hint="default"/>
        <w:spacing w:val="-3"/>
        <w:w w:val="103"/>
        <w:sz w:val="14"/>
        <w:szCs w:val="14"/>
        <w:lang w:val="zh-CN" w:eastAsia="zh-CN" w:bidi="zh-CN"/>
      </w:rPr>
    </w:lvl>
    <w:lvl w:ilvl="1">
      <w:numFmt w:val="bullet"/>
      <w:lvlText w:val="•"/>
      <w:lvlJc w:val="left"/>
      <w:pPr>
        <w:ind w:left="2202" w:hanging="167"/>
      </w:pPr>
      <w:rPr>
        <w:rFonts w:hint="default"/>
        <w:lang w:val="zh-CN" w:eastAsia="zh-CN" w:bidi="zh-CN"/>
      </w:rPr>
    </w:lvl>
    <w:lvl w:ilvl="2">
      <w:numFmt w:val="bullet"/>
      <w:lvlText w:val="•"/>
      <w:lvlJc w:val="left"/>
      <w:pPr>
        <w:ind w:left="3265" w:hanging="167"/>
      </w:pPr>
      <w:rPr>
        <w:rFonts w:hint="default"/>
        <w:lang w:val="zh-CN" w:eastAsia="zh-CN" w:bidi="zh-CN"/>
      </w:rPr>
    </w:lvl>
    <w:lvl w:ilvl="3">
      <w:numFmt w:val="bullet"/>
      <w:lvlText w:val="•"/>
      <w:lvlJc w:val="left"/>
      <w:pPr>
        <w:ind w:left="4327" w:hanging="167"/>
      </w:pPr>
      <w:rPr>
        <w:rFonts w:hint="default"/>
        <w:lang w:val="zh-CN" w:eastAsia="zh-CN" w:bidi="zh-CN"/>
      </w:rPr>
    </w:lvl>
    <w:lvl w:ilvl="4">
      <w:numFmt w:val="bullet"/>
      <w:lvlText w:val="•"/>
      <w:lvlJc w:val="left"/>
      <w:pPr>
        <w:ind w:left="5390" w:hanging="167"/>
      </w:pPr>
      <w:rPr>
        <w:rFonts w:hint="default"/>
        <w:lang w:val="zh-CN" w:eastAsia="zh-CN" w:bidi="zh-CN"/>
      </w:rPr>
    </w:lvl>
    <w:lvl w:ilvl="5">
      <w:numFmt w:val="bullet"/>
      <w:lvlText w:val="•"/>
      <w:lvlJc w:val="left"/>
      <w:pPr>
        <w:ind w:left="6452" w:hanging="167"/>
      </w:pPr>
      <w:rPr>
        <w:rFonts w:hint="default"/>
        <w:lang w:val="zh-CN" w:eastAsia="zh-CN" w:bidi="zh-CN"/>
      </w:rPr>
    </w:lvl>
    <w:lvl w:ilvl="6">
      <w:numFmt w:val="bullet"/>
      <w:lvlText w:val="•"/>
      <w:lvlJc w:val="left"/>
      <w:pPr>
        <w:ind w:left="7515" w:hanging="167"/>
      </w:pPr>
      <w:rPr>
        <w:rFonts w:hint="default"/>
        <w:lang w:val="zh-CN" w:eastAsia="zh-CN" w:bidi="zh-CN"/>
      </w:rPr>
    </w:lvl>
    <w:lvl w:ilvl="7">
      <w:numFmt w:val="bullet"/>
      <w:lvlText w:val="•"/>
      <w:lvlJc w:val="left"/>
      <w:pPr>
        <w:ind w:left="8577" w:hanging="167"/>
      </w:pPr>
      <w:rPr>
        <w:rFonts w:hint="default"/>
        <w:lang w:val="zh-CN" w:eastAsia="zh-CN" w:bidi="zh-CN"/>
      </w:rPr>
    </w:lvl>
    <w:lvl w:ilvl="8">
      <w:numFmt w:val="bullet"/>
      <w:lvlText w:val="•"/>
      <w:lvlJc w:val="left"/>
      <w:pPr>
        <w:ind w:left="9640" w:hanging="167"/>
      </w:pPr>
      <w:rPr>
        <w:rFonts w:hint="default"/>
        <w:lang w:val="zh-CN" w:eastAsia="zh-CN" w:bidi="zh-CN"/>
      </w:rPr>
    </w:lvl>
  </w:abstractNum>
  <w:abstractNum w:abstractNumId="24">
    <w:nsid w:val="58765686"/>
    <w:multiLevelType w:val="multilevel"/>
    <w:tmpl w:val="58765686"/>
    <w:lvl w:ilvl="0">
      <w:start w:val="1"/>
      <w:numFmt w:val="decimal"/>
      <w:lvlText w:val="%1."/>
      <w:lvlJc w:val="left"/>
      <w:pPr>
        <w:ind w:left="658" w:hanging="169"/>
        <w:jc w:val="left"/>
      </w:pPr>
      <w:rPr>
        <w:rFonts w:ascii="宋体" w:eastAsia="宋体" w:hAnsi="宋体" w:cs="宋体" w:hint="default"/>
        <w:spacing w:val="1"/>
        <w:w w:val="102"/>
        <w:sz w:val="14"/>
        <w:szCs w:val="14"/>
        <w:lang w:val="zh-CN" w:eastAsia="zh-CN" w:bidi="zh-CN"/>
      </w:rPr>
    </w:lvl>
    <w:lvl w:ilvl="1">
      <w:numFmt w:val="bullet"/>
      <w:lvlText w:val="•"/>
      <w:lvlJc w:val="left"/>
      <w:pPr>
        <w:ind w:left="1770" w:hanging="169"/>
      </w:pPr>
      <w:rPr>
        <w:rFonts w:hint="default"/>
        <w:lang w:val="zh-CN" w:eastAsia="zh-CN" w:bidi="zh-CN"/>
      </w:rPr>
    </w:lvl>
    <w:lvl w:ilvl="2">
      <w:numFmt w:val="bullet"/>
      <w:lvlText w:val="•"/>
      <w:lvlJc w:val="left"/>
      <w:pPr>
        <w:ind w:left="2881" w:hanging="169"/>
      </w:pPr>
      <w:rPr>
        <w:rFonts w:hint="default"/>
        <w:lang w:val="zh-CN" w:eastAsia="zh-CN" w:bidi="zh-CN"/>
      </w:rPr>
    </w:lvl>
    <w:lvl w:ilvl="3">
      <w:numFmt w:val="bullet"/>
      <w:lvlText w:val="•"/>
      <w:lvlJc w:val="left"/>
      <w:pPr>
        <w:ind w:left="3991" w:hanging="169"/>
      </w:pPr>
      <w:rPr>
        <w:rFonts w:hint="default"/>
        <w:lang w:val="zh-CN" w:eastAsia="zh-CN" w:bidi="zh-CN"/>
      </w:rPr>
    </w:lvl>
    <w:lvl w:ilvl="4">
      <w:numFmt w:val="bullet"/>
      <w:lvlText w:val="•"/>
      <w:lvlJc w:val="left"/>
      <w:pPr>
        <w:ind w:left="5102" w:hanging="169"/>
      </w:pPr>
      <w:rPr>
        <w:rFonts w:hint="default"/>
        <w:lang w:val="zh-CN" w:eastAsia="zh-CN" w:bidi="zh-CN"/>
      </w:rPr>
    </w:lvl>
    <w:lvl w:ilvl="5">
      <w:numFmt w:val="bullet"/>
      <w:lvlText w:val="•"/>
      <w:lvlJc w:val="left"/>
      <w:pPr>
        <w:ind w:left="6212" w:hanging="169"/>
      </w:pPr>
      <w:rPr>
        <w:rFonts w:hint="default"/>
        <w:lang w:val="zh-CN" w:eastAsia="zh-CN" w:bidi="zh-CN"/>
      </w:rPr>
    </w:lvl>
    <w:lvl w:ilvl="6">
      <w:numFmt w:val="bullet"/>
      <w:lvlText w:val="•"/>
      <w:lvlJc w:val="left"/>
      <w:pPr>
        <w:ind w:left="7323" w:hanging="169"/>
      </w:pPr>
      <w:rPr>
        <w:rFonts w:hint="default"/>
        <w:lang w:val="zh-CN" w:eastAsia="zh-CN" w:bidi="zh-CN"/>
      </w:rPr>
    </w:lvl>
    <w:lvl w:ilvl="7">
      <w:numFmt w:val="bullet"/>
      <w:lvlText w:val="•"/>
      <w:lvlJc w:val="left"/>
      <w:pPr>
        <w:ind w:left="8433" w:hanging="169"/>
      </w:pPr>
      <w:rPr>
        <w:rFonts w:hint="default"/>
        <w:lang w:val="zh-CN" w:eastAsia="zh-CN" w:bidi="zh-CN"/>
      </w:rPr>
    </w:lvl>
    <w:lvl w:ilvl="8">
      <w:numFmt w:val="bullet"/>
      <w:lvlText w:val="•"/>
      <w:lvlJc w:val="left"/>
      <w:pPr>
        <w:ind w:left="9544" w:hanging="169"/>
      </w:pPr>
      <w:rPr>
        <w:rFonts w:hint="default"/>
        <w:lang w:val="zh-CN" w:eastAsia="zh-CN" w:bidi="zh-CN"/>
      </w:rPr>
    </w:lvl>
  </w:abstractNum>
  <w:abstractNum w:abstractNumId="25">
    <w:nsid w:val="59ADCABA"/>
    <w:multiLevelType w:val="multilevel"/>
    <w:tmpl w:val="59ADCABA"/>
    <w:lvl w:ilvl="0">
      <w:start w:val="1"/>
      <w:numFmt w:val="decimal"/>
      <w:lvlText w:val="%1."/>
      <w:lvlJc w:val="left"/>
      <w:pPr>
        <w:ind w:left="1077" w:hanging="188"/>
        <w:jc w:val="left"/>
      </w:pPr>
      <w:rPr>
        <w:rFonts w:ascii="宋体" w:eastAsia="宋体" w:hAnsi="宋体" w:cs="宋体" w:hint="default"/>
        <w:w w:val="102"/>
        <w:sz w:val="16"/>
        <w:szCs w:val="16"/>
        <w:lang w:val="zh-CN" w:eastAsia="zh-CN" w:bidi="zh-CN"/>
      </w:rPr>
    </w:lvl>
    <w:lvl w:ilvl="1">
      <w:numFmt w:val="bullet"/>
      <w:lvlText w:val="•"/>
      <w:lvlJc w:val="left"/>
      <w:pPr>
        <w:ind w:left="2148" w:hanging="188"/>
      </w:pPr>
      <w:rPr>
        <w:rFonts w:hint="default"/>
        <w:lang w:val="zh-CN" w:eastAsia="zh-CN" w:bidi="zh-CN"/>
      </w:rPr>
    </w:lvl>
    <w:lvl w:ilvl="2">
      <w:numFmt w:val="bullet"/>
      <w:lvlText w:val="•"/>
      <w:lvlJc w:val="left"/>
      <w:pPr>
        <w:ind w:left="3217" w:hanging="188"/>
      </w:pPr>
      <w:rPr>
        <w:rFonts w:hint="default"/>
        <w:lang w:val="zh-CN" w:eastAsia="zh-CN" w:bidi="zh-CN"/>
      </w:rPr>
    </w:lvl>
    <w:lvl w:ilvl="3">
      <w:numFmt w:val="bullet"/>
      <w:lvlText w:val="•"/>
      <w:lvlJc w:val="left"/>
      <w:pPr>
        <w:ind w:left="4285" w:hanging="188"/>
      </w:pPr>
      <w:rPr>
        <w:rFonts w:hint="default"/>
        <w:lang w:val="zh-CN" w:eastAsia="zh-CN" w:bidi="zh-CN"/>
      </w:rPr>
    </w:lvl>
    <w:lvl w:ilvl="4">
      <w:numFmt w:val="bullet"/>
      <w:lvlText w:val="•"/>
      <w:lvlJc w:val="left"/>
      <w:pPr>
        <w:ind w:left="5354" w:hanging="188"/>
      </w:pPr>
      <w:rPr>
        <w:rFonts w:hint="default"/>
        <w:lang w:val="zh-CN" w:eastAsia="zh-CN" w:bidi="zh-CN"/>
      </w:rPr>
    </w:lvl>
    <w:lvl w:ilvl="5">
      <w:numFmt w:val="bullet"/>
      <w:lvlText w:val="•"/>
      <w:lvlJc w:val="left"/>
      <w:pPr>
        <w:ind w:left="6422" w:hanging="188"/>
      </w:pPr>
      <w:rPr>
        <w:rFonts w:hint="default"/>
        <w:lang w:val="zh-CN" w:eastAsia="zh-CN" w:bidi="zh-CN"/>
      </w:rPr>
    </w:lvl>
    <w:lvl w:ilvl="6">
      <w:numFmt w:val="bullet"/>
      <w:lvlText w:val="•"/>
      <w:lvlJc w:val="left"/>
      <w:pPr>
        <w:ind w:left="7491" w:hanging="188"/>
      </w:pPr>
      <w:rPr>
        <w:rFonts w:hint="default"/>
        <w:lang w:val="zh-CN" w:eastAsia="zh-CN" w:bidi="zh-CN"/>
      </w:rPr>
    </w:lvl>
    <w:lvl w:ilvl="7">
      <w:numFmt w:val="bullet"/>
      <w:lvlText w:val="•"/>
      <w:lvlJc w:val="left"/>
      <w:pPr>
        <w:ind w:left="8559" w:hanging="188"/>
      </w:pPr>
      <w:rPr>
        <w:rFonts w:hint="default"/>
        <w:lang w:val="zh-CN" w:eastAsia="zh-CN" w:bidi="zh-CN"/>
      </w:rPr>
    </w:lvl>
    <w:lvl w:ilvl="8">
      <w:numFmt w:val="bullet"/>
      <w:lvlText w:val="•"/>
      <w:lvlJc w:val="left"/>
      <w:pPr>
        <w:ind w:left="9628" w:hanging="188"/>
      </w:pPr>
      <w:rPr>
        <w:rFonts w:hint="default"/>
        <w:lang w:val="zh-CN" w:eastAsia="zh-CN" w:bidi="zh-CN"/>
      </w:rPr>
    </w:lvl>
  </w:abstractNum>
  <w:abstractNum w:abstractNumId="26">
    <w:nsid w:val="5A241D34"/>
    <w:multiLevelType w:val="multilevel"/>
    <w:tmpl w:val="5A241D34"/>
    <w:lvl w:ilvl="0">
      <w:start w:val="1"/>
      <w:numFmt w:val="decimal"/>
      <w:lvlText w:val="%1."/>
      <w:lvlJc w:val="left"/>
      <w:pPr>
        <w:ind w:left="1135" w:hanging="162"/>
        <w:jc w:val="left"/>
      </w:pPr>
      <w:rPr>
        <w:rFonts w:ascii="宋体" w:eastAsia="宋体" w:hAnsi="宋体" w:cs="宋体" w:hint="default"/>
        <w:w w:val="100"/>
        <w:sz w:val="14"/>
        <w:szCs w:val="14"/>
        <w:lang w:val="zh-CN" w:eastAsia="zh-CN" w:bidi="zh-CN"/>
      </w:rPr>
    </w:lvl>
    <w:lvl w:ilvl="1">
      <w:numFmt w:val="bullet"/>
      <w:lvlText w:val="•"/>
      <w:lvlJc w:val="left"/>
      <w:pPr>
        <w:ind w:left="2202" w:hanging="162"/>
      </w:pPr>
      <w:rPr>
        <w:rFonts w:hint="default"/>
        <w:lang w:val="zh-CN" w:eastAsia="zh-CN" w:bidi="zh-CN"/>
      </w:rPr>
    </w:lvl>
    <w:lvl w:ilvl="2">
      <w:numFmt w:val="bullet"/>
      <w:lvlText w:val="•"/>
      <w:lvlJc w:val="left"/>
      <w:pPr>
        <w:ind w:left="3265" w:hanging="162"/>
      </w:pPr>
      <w:rPr>
        <w:rFonts w:hint="default"/>
        <w:lang w:val="zh-CN" w:eastAsia="zh-CN" w:bidi="zh-CN"/>
      </w:rPr>
    </w:lvl>
    <w:lvl w:ilvl="3">
      <w:numFmt w:val="bullet"/>
      <w:lvlText w:val="•"/>
      <w:lvlJc w:val="left"/>
      <w:pPr>
        <w:ind w:left="4327" w:hanging="162"/>
      </w:pPr>
      <w:rPr>
        <w:rFonts w:hint="default"/>
        <w:lang w:val="zh-CN" w:eastAsia="zh-CN" w:bidi="zh-CN"/>
      </w:rPr>
    </w:lvl>
    <w:lvl w:ilvl="4">
      <w:numFmt w:val="bullet"/>
      <w:lvlText w:val="•"/>
      <w:lvlJc w:val="left"/>
      <w:pPr>
        <w:ind w:left="5390" w:hanging="162"/>
      </w:pPr>
      <w:rPr>
        <w:rFonts w:hint="default"/>
        <w:lang w:val="zh-CN" w:eastAsia="zh-CN" w:bidi="zh-CN"/>
      </w:rPr>
    </w:lvl>
    <w:lvl w:ilvl="5">
      <w:numFmt w:val="bullet"/>
      <w:lvlText w:val="•"/>
      <w:lvlJc w:val="left"/>
      <w:pPr>
        <w:ind w:left="6452" w:hanging="162"/>
      </w:pPr>
      <w:rPr>
        <w:rFonts w:hint="default"/>
        <w:lang w:val="zh-CN" w:eastAsia="zh-CN" w:bidi="zh-CN"/>
      </w:rPr>
    </w:lvl>
    <w:lvl w:ilvl="6">
      <w:numFmt w:val="bullet"/>
      <w:lvlText w:val="•"/>
      <w:lvlJc w:val="left"/>
      <w:pPr>
        <w:ind w:left="7515" w:hanging="162"/>
      </w:pPr>
      <w:rPr>
        <w:rFonts w:hint="default"/>
        <w:lang w:val="zh-CN" w:eastAsia="zh-CN" w:bidi="zh-CN"/>
      </w:rPr>
    </w:lvl>
    <w:lvl w:ilvl="7">
      <w:numFmt w:val="bullet"/>
      <w:lvlText w:val="•"/>
      <w:lvlJc w:val="left"/>
      <w:pPr>
        <w:ind w:left="8577" w:hanging="162"/>
      </w:pPr>
      <w:rPr>
        <w:rFonts w:hint="default"/>
        <w:lang w:val="zh-CN" w:eastAsia="zh-CN" w:bidi="zh-CN"/>
      </w:rPr>
    </w:lvl>
    <w:lvl w:ilvl="8">
      <w:numFmt w:val="bullet"/>
      <w:lvlText w:val="•"/>
      <w:lvlJc w:val="left"/>
      <w:pPr>
        <w:ind w:left="9640" w:hanging="162"/>
      </w:pPr>
      <w:rPr>
        <w:rFonts w:hint="default"/>
        <w:lang w:val="zh-CN" w:eastAsia="zh-CN" w:bidi="zh-CN"/>
      </w:rPr>
    </w:lvl>
  </w:abstractNum>
  <w:abstractNum w:abstractNumId="27">
    <w:nsid w:val="60382F6E"/>
    <w:multiLevelType w:val="multilevel"/>
    <w:tmpl w:val="60382F6E"/>
    <w:lvl w:ilvl="0">
      <w:start w:val="1"/>
      <w:numFmt w:val="decimal"/>
      <w:lvlText w:val="%1."/>
      <w:lvlJc w:val="left"/>
      <w:pPr>
        <w:ind w:left="1135" w:hanging="162"/>
        <w:jc w:val="left"/>
      </w:pPr>
      <w:rPr>
        <w:rFonts w:ascii="宋体" w:eastAsia="宋体" w:hAnsi="宋体" w:cs="宋体" w:hint="default"/>
        <w:spacing w:val="-3"/>
        <w:w w:val="100"/>
        <w:sz w:val="14"/>
        <w:szCs w:val="14"/>
        <w:lang w:val="zh-CN" w:eastAsia="zh-CN" w:bidi="zh-CN"/>
      </w:rPr>
    </w:lvl>
    <w:lvl w:ilvl="1">
      <w:numFmt w:val="bullet"/>
      <w:lvlText w:val="•"/>
      <w:lvlJc w:val="left"/>
      <w:pPr>
        <w:ind w:left="2202" w:hanging="162"/>
      </w:pPr>
      <w:rPr>
        <w:rFonts w:hint="default"/>
        <w:lang w:val="zh-CN" w:eastAsia="zh-CN" w:bidi="zh-CN"/>
      </w:rPr>
    </w:lvl>
    <w:lvl w:ilvl="2">
      <w:numFmt w:val="bullet"/>
      <w:lvlText w:val="•"/>
      <w:lvlJc w:val="left"/>
      <w:pPr>
        <w:ind w:left="3265" w:hanging="162"/>
      </w:pPr>
      <w:rPr>
        <w:rFonts w:hint="default"/>
        <w:lang w:val="zh-CN" w:eastAsia="zh-CN" w:bidi="zh-CN"/>
      </w:rPr>
    </w:lvl>
    <w:lvl w:ilvl="3">
      <w:numFmt w:val="bullet"/>
      <w:lvlText w:val="•"/>
      <w:lvlJc w:val="left"/>
      <w:pPr>
        <w:ind w:left="4327" w:hanging="162"/>
      </w:pPr>
      <w:rPr>
        <w:rFonts w:hint="default"/>
        <w:lang w:val="zh-CN" w:eastAsia="zh-CN" w:bidi="zh-CN"/>
      </w:rPr>
    </w:lvl>
    <w:lvl w:ilvl="4">
      <w:numFmt w:val="bullet"/>
      <w:lvlText w:val="•"/>
      <w:lvlJc w:val="left"/>
      <w:pPr>
        <w:ind w:left="5390" w:hanging="162"/>
      </w:pPr>
      <w:rPr>
        <w:rFonts w:hint="default"/>
        <w:lang w:val="zh-CN" w:eastAsia="zh-CN" w:bidi="zh-CN"/>
      </w:rPr>
    </w:lvl>
    <w:lvl w:ilvl="5">
      <w:numFmt w:val="bullet"/>
      <w:lvlText w:val="•"/>
      <w:lvlJc w:val="left"/>
      <w:pPr>
        <w:ind w:left="6452" w:hanging="162"/>
      </w:pPr>
      <w:rPr>
        <w:rFonts w:hint="default"/>
        <w:lang w:val="zh-CN" w:eastAsia="zh-CN" w:bidi="zh-CN"/>
      </w:rPr>
    </w:lvl>
    <w:lvl w:ilvl="6">
      <w:numFmt w:val="bullet"/>
      <w:lvlText w:val="•"/>
      <w:lvlJc w:val="left"/>
      <w:pPr>
        <w:ind w:left="7515" w:hanging="162"/>
      </w:pPr>
      <w:rPr>
        <w:rFonts w:hint="default"/>
        <w:lang w:val="zh-CN" w:eastAsia="zh-CN" w:bidi="zh-CN"/>
      </w:rPr>
    </w:lvl>
    <w:lvl w:ilvl="7">
      <w:numFmt w:val="bullet"/>
      <w:lvlText w:val="•"/>
      <w:lvlJc w:val="left"/>
      <w:pPr>
        <w:ind w:left="8577" w:hanging="162"/>
      </w:pPr>
      <w:rPr>
        <w:rFonts w:hint="default"/>
        <w:lang w:val="zh-CN" w:eastAsia="zh-CN" w:bidi="zh-CN"/>
      </w:rPr>
    </w:lvl>
    <w:lvl w:ilvl="8">
      <w:numFmt w:val="bullet"/>
      <w:lvlText w:val="•"/>
      <w:lvlJc w:val="left"/>
      <w:pPr>
        <w:ind w:left="9640" w:hanging="162"/>
      </w:pPr>
      <w:rPr>
        <w:rFonts w:hint="default"/>
        <w:lang w:val="zh-CN" w:eastAsia="zh-CN" w:bidi="zh-CN"/>
      </w:rPr>
    </w:lvl>
  </w:abstractNum>
  <w:abstractNum w:abstractNumId="28">
    <w:nsid w:val="629F7852"/>
    <w:multiLevelType w:val="multilevel"/>
    <w:tmpl w:val="629F7852"/>
    <w:lvl w:ilvl="0">
      <w:start w:val="1"/>
      <w:numFmt w:val="decimal"/>
      <w:lvlText w:val="%1."/>
      <w:lvlJc w:val="left"/>
      <w:pPr>
        <w:ind w:left="1135" w:hanging="162"/>
        <w:jc w:val="left"/>
      </w:pPr>
      <w:rPr>
        <w:rFonts w:ascii="宋体" w:eastAsia="宋体" w:hAnsi="宋体" w:cs="宋体" w:hint="default"/>
        <w:w w:val="100"/>
        <w:sz w:val="14"/>
        <w:szCs w:val="14"/>
        <w:lang w:val="zh-CN" w:eastAsia="zh-CN" w:bidi="zh-CN"/>
      </w:rPr>
    </w:lvl>
    <w:lvl w:ilvl="1">
      <w:numFmt w:val="bullet"/>
      <w:lvlText w:val="•"/>
      <w:lvlJc w:val="left"/>
      <w:pPr>
        <w:ind w:left="2202" w:hanging="162"/>
      </w:pPr>
      <w:rPr>
        <w:rFonts w:hint="default"/>
        <w:lang w:val="zh-CN" w:eastAsia="zh-CN" w:bidi="zh-CN"/>
      </w:rPr>
    </w:lvl>
    <w:lvl w:ilvl="2">
      <w:numFmt w:val="bullet"/>
      <w:lvlText w:val="•"/>
      <w:lvlJc w:val="left"/>
      <w:pPr>
        <w:ind w:left="3265" w:hanging="162"/>
      </w:pPr>
      <w:rPr>
        <w:rFonts w:hint="default"/>
        <w:lang w:val="zh-CN" w:eastAsia="zh-CN" w:bidi="zh-CN"/>
      </w:rPr>
    </w:lvl>
    <w:lvl w:ilvl="3">
      <w:numFmt w:val="bullet"/>
      <w:lvlText w:val="•"/>
      <w:lvlJc w:val="left"/>
      <w:pPr>
        <w:ind w:left="4327" w:hanging="162"/>
      </w:pPr>
      <w:rPr>
        <w:rFonts w:hint="default"/>
        <w:lang w:val="zh-CN" w:eastAsia="zh-CN" w:bidi="zh-CN"/>
      </w:rPr>
    </w:lvl>
    <w:lvl w:ilvl="4">
      <w:numFmt w:val="bullet"/>
      <w:lvlText w:val="•"/>
      <w:lvlJc w:val="left"/>
      <w:pPr>
        <w:ind w:left="5390" w:hanging="162"/>
      </w:pPr>
      <w:rPr>
        <w:rFonts w:hint="default"/>
        <w:lang w:val="zh-CN" w:eastAsia="zh-CN" w:bidi="zh-CN"/>
      </w:rPr>
    </w:lvl>
    <w:lvl w:ilvl="5">
      <w:numFmt w:val="bullet"/>
      <w:lvlText w:val="•"/>
      <w:lvlJc w:val="left"/>
      <w:pPr>
        <w:ind w:left="6452" w:hanging="162"/>
      </w:pPr>
      <w:rPr>
        <w:rFonts w:hint="default"/>
        <w:lang w:val="zh-CN" w:eastAsia="zh-CN" w:bidi="zh-CN"/>
      </w:rPr>
    </w:lvl>
    <w:lvl w:ilvl="6">
      <w:numFmt w:val="bullet"/>
      <w:lvlText w:val="•"/>
      <w:lvlJc w:val="left"/>
      <w:pPr>
        <w:ind w:left="7515" w:hanging="162"/>
      </w:pPr>
      <w:rPr>
        <w:rFonts w:hint="default"/>
        <w:lang w:val="zh-CN" w:eastAsia="zh-CN" w:bidi="zh-CN"/>
      </w:rPr>
    </w:lvl>
    <w:lvl w:ilvl="7">
      <w:numFmt w:val="bullet"/>
      <w:lvlText w:val="•"/>
      <w:lvlJc w:val="left"/>
      <w:pPr>
        <w:ind w:left="8577" w:hanging="162"/>
      </w:pPr>
      <w:rPr>
        <w:rFonts w:hint="default"/>
        <w:lang w:val="zh-CN" w:eastAsia="zh-CN" w:bidi="zh-CN"/>
      </w:rPr>
    </w:lvl>
    <w:lvl w:ilvl="8">
      <w:numFmt w:val="bullet"/>
      <w:lvlText w:val="•"/>
      <w:lvlJc w:val="left"/>
      <w:pPr>
        <w:ind w:left="9640" w:hanging="162"/>
      </w:pPr>
      <w:rPr>
        <w:rFonts w:hint="default"/>
        <w:lang w:val="zh-CN" w:eastAsia="zh-CN" w:bidi="zh-CN"/>
      </w:rPr>
    </w:lvl>
  </w:abstractNum>
  <w:abstractNum w:abstractNumId="29">
    <w:nsid w:val="72183CF9"/>
    <w:multiLevelType w:val="multilevel"/>
    <w:tmpl w:val="72183CF9"/>
    <w:lvl w:ilvl="0">
      <w:start w:val="2"/>
      <w:numFmt w:val="decimal"/>
      <w:lvlText w:val="%1."/>
      <w:lvlJc w:val="left"/>
      <w:pPr>
        <w:ind w:left="232" w:hanging="194"/>
        <w:jc w:val="left"/>
      </w:pPr>
      <w:rPr>
        <w:rFonts w:ascii="宋体" w:eastAsia="宋体" w:hAnsi="宋体" w:cs="宋体" w:hint="default"/>
        <w:w w:val="101"/>
        <w:sz w:val="17"/>
        <w:szCs w:val="17"/>
        <w:lang w:val="zh-CN" w:eastAsia="zh-CN" w:bidi="zh-CN"/>
      </w:rPr>
    </w:lvl>
    <w:lvl w:ilvl="1">
      <w:numFmt w:val="bullet"/>
      <w:lvlText w:val="•"/>
      <w:lvlJc w:val="left"/>
      <w:pPr>
        <w:ind w:left="1235" w:hanging="194"/>
      </w:pPr>
      <w:rPr>
        <w:rFonts w:hint="default"/>
        <w:lang w:val="zh-CN" w:eastAsia="zh-CN" w:bidi="zh-CN"/>
      </w:rPr>
    </w:lvl>
    <w:lvl w:ilvl="2">
      <w:numFmt w:val="bullet"/>
      <w:lvlText w:val="•"/>
      <w:lvlJc w:val="left"/>
      <w:pPr>
        <w:ind w:left="2230" w:hanging="194"/>
      </w:pPr>
      <w:rPr>
        <w:rFonts w:hint="default"/>
        <w:lang w:val="zh-CN" w:eastAsia="zh-CN" w:bidi="zh-CN"/>
      </w:rPr>
    </w:lvl>
    <w:lvl w:ilvl="3">
      <w:numFmt w:val="bullet"/>
      <w:lvlText w:val="•"/>
      <w:lvlJc w:val="left"/>
      <w:pPr>
        <w:ind w:left="3225" w:hanging="194"/>
      </w:pPr>
      <w:rPr>
        <w:rFonts w:hint="default"/>
        <w:lang w:val="zh-CN" w:eastAsia="zh-CN" w:bidi="zh-CN"/>
      </w:rPr>
    </w:lvl>
    <w:lvl w:ilvl="4">
      <w:numFmt w:val="bullet"/>
      <w:lvlText w:val="•"/>
      <w:lvlJc w:val="left"/>
      <w:pPr>
        <w:ind w:left="4220" w:hanging="194"/>
      </w:pPr>
      <w:rPr>
        <w:rFonts w:hint="default"/>
        <w:lang w:val="zh-CN" w:eastAsia="zh-CN" w:bidi="zh-CN"/>
      </w:rPr>
    </w:lvl>
    <w:lvl w:ilvl="5">
      <w:numFmt w:val="bullet"/>
      <w:lvlText w:val="•"/>
      <w:lvlJc w:val="left"/>
      <w:pPr>
        <w:ind w:left="5215" w:hanging="194"/>
      </w:pPr>
      <w:rPr>
        <w:rFonts w:hint="default"/>
        <w:lang w:val="zh-CN" w:eastAsia="zh-CN" w:bidi="zh-CN"/>
      </w:rPr>
    </w:lvl>
    <w:lvl w:ilvl="6">
      <w:numFmt w:val="bullet"/>
      <w:lvlText w:val="•"/>
      <w:lvlJc w:val="left"/>
      <w:pPr>
        <w:ind w:left="6210" w:hanging="194"/>
      </w:pPr>
      <w:rPr>
        <w:rFonts w:hint="default"/>
        <w:lang w:val="zh-CN" w:eastAsia="zh-CN" w:bidi="zh-CN"/>
      </w:rPr>
    </w:lvl>
    <w:lvl w:ilvl="7">
      <w:numFmt w:val="bullet"/>
      <w:lvlText w:val="•"/>
      <w:lvlJc w:val="left"/>
      <w:pPr>
        <w:ind w:left="7205" w:hanging="194"/>
      </w:pPr>
      <w:rPr>
        <w:rFonts w:hint="default"/>
        <w:lang w:val="zh-CN" w:eastAsia="zh-CN" w:bidi="zh-CN"/>
      </w:rPr>
    </w:lvl>
    <w:lvl w:ilvl="8">
      <w:numFmt w:val="bullet"/>
      <w:lvlText w:val="•"/>
      <w:lvlJc w:val="left"/>
      <w:pPr>
        <w:ind w:left="8200" w:hanging="194"/>
      </w:pPr>
      <w:rPr>
        <w:rFonts w:hint="default"/>
        <w:lang w:val="zh-CN" w:eastAsia="zh-CN" w:bidi="zh-CN"/>
      </w:rPr>
    </w:lvl>
  </w:abstractNum>
  <w:abstractNum w:abstractNumId="30">
    <w:nsid w:val="77ECEA79"/>
    <w:multiLevelType w:val="multilevel"/>
    <w:tmpl w:val="77ECEA79"/>
    <w:lvl w:ilvl="0">
      <w:start w:val="1"/>
      <w:numFmt w:val="decimal"/>
      <w:lvlText w:val="%1."/>
      <w:lvlJc w:val="left"/>
      <w:pPr>
        <w:ind w:left="1140" w:hanging="167"/>
        <w:jc w:val="left"/>
      </w:pPr>
      <w:rPr>
        <w:rFonts w:ascii="宋体" w:eastAsia="宋体" w:hAnsi="宋体" w:cs="宋体" w:hint="default"/>
        <w:spacing w:val="-3"/>
        <w:w w:val="103"/>
        <w:sz w:val="14"/>
        <w:szCs w:val="14"/>
        <w:lang w:val="zh-CN" w:eastAsia="zh-CN" w:bidi="zh-CN"/>
      </w:rPr>
    </w:lvl>
    <w:lvl w:ilvl="1">
      <w:numFmt w:val="bullet"/>
      <w:lvlText w:val="•"/>
      <w:lvlJc w:val="left"/>
      <w:pPr>
        <w:ind w:left="2202" w:hanging="167"/>
      </w:pPr>
      <w:rPr>
        <w:rFonts w:hint="default"/>
        <w:lang w:val="zh-CN" w:eastAsia="zh-CN" w:bidi="zh-CN"/>
      </w:rPr>
    </w:lvl>
    <w:lvl w:ilvl="2">
      <w:numFmt w:val="bullet"/>
      <w:lvlText w:val="•"/>
      <w:lvlJc w:val="left"/>
      <w:pPr>
        <w:ind w:left="3265" w:hanging="167"/>
      </w:pPr>
      <w:rPr>
        <w:rFonts w:hint="default"/>
        <w:lang w:val="zh-CN" w:eastAsia="zh-CN" w:bidi="zh-CN"/>
      </w:rPr>
    </w:lvl>
    <w:lvl w:ilvl="3">
      <w:numFmt w:val="bullet"/>
      <w:lvlText w:val="•"/>
      <w:lvlJc w:val="left"/>
      <w:pPr>
        <w:ind w:left="4327" w:hanging="167"/>
      </w:pPr>
      <w:rPr>
        <w:rFonts w:hint="default"/>
        <w:lang w:val="zh-CN" w:eastAsia="zh-CN" w:bidi="zh-CN"/>
      </w:rPr>
    </w:lvl>
    <w:lvl w:ilvl="4">
      <w:numFmt w:val="bullet"/>
      <w:lvlText w:val="•"/>
      <w:lvlJc w:val="left"/>
      <w:pPr>
        <w:ind w:left="5390" w:hanging="167"/>
      </w:pPr>
      <w:rPr>
        <w:rFonts w:hint="default"/>
        <w:lang w:val="zh-CN" w:eastAsia="zh-CN" w:bidi="zh-CN"/>
      </w:rPr>
    </w:lvl>
    <w:lvl w:ilvl="5">
      <w:numFmt w:val="bullet"/>
      <w:lvlText w:val="•"/>
      <w:lvlJc w:val="left"/>
      <w:pPr>
        <w:ind w:left="6452" w:hanging="167"/>
      </w:pPr>
      <w:rPr>
        <w:rFonts w:hint="default"/>
        <w:lang w:val="zh-CN" w:eastAsia="zh-CN" w:bidi="zh-CN"/>
      </w:rPr>
    </w:lvl>
    <w:lvl w:ilvl="6">
      <w:numFmt w:val="bullet"/>
      <w:lvlText w:val="•"/>
      <w:lvlJc w:val="left"/>
      <w:pPr>
        <w:ind w:left="7515" w:hanging="167"/>
      </w:pPr>
      <w:rPr>
        <w:rFonts w:hint="default"/>
        <w:lang w:val="zh-CN" w:eastAsia="zh-CN" w:bidi="zh-CN"/>
      </w:rPr>
    </w:lvl>
    <w:lvl w:ilvl="7">
      <w:numFmt w:val="bullet"/>
      <w:lvlText w:val="•"/>
      <w:lvlJc w:val="left"/>
      <w:pPr>
        <w:ind w:left="8577" w:hanging="167"/>
      </w:pPr>
      <w:rPr>
        <w:rFonts w:hint="default"/>
        <w:lang w:val="zh-CN" w:eastAsia="zh-CN" w:bidi="zh-CN"/>
      </w:rPr>
    </w:lvl>
    <w:lvl w:ilvl="8">
      <w:numFmt w:val="bullet"/>
      <w:lvlText w:val="•"/>
      <w:lvlJc w:val="left"/>
      <w:pPr>
        <w:ind w:left="9640" w:hanging="167"/>
      </w:pPr>
      <w:rPr>
        <w:rFonts w:hint="default"/>
        <w:lang w:val="zh-CN" w:eastAsia="zh-CN" w:bidi="zh-CN"/>
      </w:rPr>
    </w:lvl>
  </w:abstractNum>
  <w:abstractNum w:abstractNumId="31">
    <w:nsid w:val="7C246926"/>
    <w:multiLevelType w:val="multilevel"/>
    <w:tmpl w:val="7C246926"/>
    <w:lvl w:ilvl="0">
      <w:start w:val="1"/>
      <w:numFmt w:val="decimal"/>
      <w:lvlText w:val="%1."/>
      <w:lvlJc w:val="left"/>
      <w:pPr>
        <w:ind w:left="1135" w:hanging="162"/>
        <w:jc w:val="left"/>
      </w:pPr>
      <w:rPr>
        <w:rFonts w:ascii="宋体" w:eastAsia="宋体" w:hAnsi="宋体" w:cs="宋体" w:hint="default"/>
        <w:spacing w:val="-3"/>
        <w:w w:val="100"/>
        <w:sz w:val="14"/>
        <w:szCs w:val="14"/>
        <w:lang w:val="zh-CN" w:eastAsia="zh-CN" w:bidi="zh-CN"/>
      </w:rPr>
    </w:lvl>
    <w:lvl w:ilvl="1">
      <w:numFmt w:val="bullet"/>
      <w:lvlText w:val="•"/>
      <w:lvlJc w:val="left"/>
      <w:pPr>
        <w:ind w:left="2202" w:hanging="162"/>
      </w:pPr>
      <w:rPr>
        <w:rFonts w:hint="default"/>
        <w:lang w:val="zh-CN" w:eastAsia="zh-CN" w:bidi="zh-CN"/>
      </w:rPr>
    </w:lvl>
    <w:lvl w:ilvl="2">
      <w:numFmt w:val="bullet"/>
      <w:lvlText w:val="•"/>
      <w:lvlJc w:val="left"/>
      <w:pPr>
        <w:ind w:left="3265" w:hanging="162"/>
      </w:pPr>
      <w:rPr>
        <w:rFonts w:hint="default"/>
        <w:lang w:val="zh-CN" w:eastAsia="zh-CN" w:bidi="zh-CN"/>
      </w:rPr>
    </w:lvl>
    <w:lvl w:ilvl="3">
      <w:numFmt w:val="bullet"/>
      <w:lvlText w:val="•"/>
      <w:lvlJc w:val="left"/>
      <w:pPr>
        <w:ind w:left="4327" w:hanging="162"/>
      </w:pPr>
      <w:rPr>
        <w:rFonts w:hint="default"/>
        <w:lang w:val="zh-CN" w:eastAsia="zh-CN" w:bidi="zh-CN"/>
      </w:rPr>
    </w:lvl>
    <w:lvl w:ilvl="4">
      <w:numFmt w:val="bullet"/>
      <w:lvlText w:val="•"/>
      <w:lvlJc w:val="left"/>
      <w:pPr>
        <w:ind w:left="5390" w:hanging="162"/>
      </w:pPr>
      <w:rPr>
        <w:rFonts w:hint="default"/>
        <w:lang w:val="zh-CN" w:eastAsia="zh-CN" w:bidi="zh-CN"/>
      </w:rPr>
    </w:lvl>
    <w:lvl w:ilvl="5">
      <w:numFmt w:val="bullet"/>
      <w:lvlText w:val="•"/>
      <w:lvlJc w:val="left"/>
      <w:pPr>
        <w:ind w:left="6452" w:hanging="162"/>
      </w:pPr>
      <w:rPr>
        <w:rFonts w:hint="default"/>
        <w:lang w:val="zh-CN" w:eastAsia="zh-CN" w:bidi="zh-CN"/>
      </w:rPr>
    </w:lvl>
    <w:lvl w:ilvl="6">
      <w:numFmt w:val="bullet"/>
      <w:lvlText w:val="•"/>
      <w:lvlJc w:val="left"/>
      <w:pPr>
        <w:ind w:left="7515" w:hanging="162"/>
      </w:pPr>
      <w:rPr>
        <w:rFonts w:hint="default"/>
        <w:lang w:val="zh-CN" w:eastAsia="zh-CN" w:bidi="zh-CN"/>
      </w:rPr>
    </w:lvl>
    <w:lvl w:ilvl="7">
      <w:numFmt w:val="bullet"/>
      <w:lvlText w:val="•"/>
      <w:lvlJc w:val="left"/>
      <w:pPr>
        <w:ind w:left="8577" w:hanging="162"/>
      </w:pPr>
      <w:rPr>
        <w:rFonts w:hint="default"/>
        <w:lang w:val="zh-CN" w:eastAsia="zh-CN" w:bidi="zh-CN"/>
      </w:rPr>
    </w:lvl>
    <w:lvl w:ilvl="8">
      <w:numFmt w:val="bullet"/>
      <w:lvlText w:val="•"/>
      <w:lvlJc w:val="left"/>
      <w:pPr>
        <w:ind w:left="9640" w:hanging="162"/>
      </w:pPr>
      <w:rPr>
        <w:rFonts w:hint="default"/>
        <w:lang w:val="zh-CN" w:eastAsia="zh-CN" w:bidi="zh-CN"/>
      </w:rPr>
    </w:lvl>
  </w:abstractNum>
  <w:abstractNum w:abstractNumId="32">
    <w:nsid w:val="7DEC2089"/>
    <w:multiLevelType w:val="multilevel"/>
    <w:tmpl w:val="7DEC2089"/>
    <w:lvl w:ilvl="0">
      <w:start w:val="1"/>
      <w:numFmt w:val="decimal"/>
      <w:lvlText w:val="%1."/>
      <w:lvlJc w:val="left"/>
      <w:pPr>
        <w:ind w:left="690" w:hanging="178"/>
        <w:jc w:val="left"/>
      </w:pPr>
      <w:rPr>
        <w:rFonts w:ascii="宋体" w:eastAsia="宋体" w:hAnsi="宋体" w:cs="宋体" w:hint="default"/>
        <w:w w:val="101"/>
        <w:sz w:val="15"/>
        <w:szCs w:val="15"/>
        <w:lang w:val="zh-CN" w:eastAsia="zh-CN" w:bidi="zh-CN"/>
      </w:rPr>
    </w:lvl>
    <w:lvl w:ilvl="1">
      <w:numFmt w:val="bullet"/>
      <w:lvlText w:val="•"/>
      <w:lvlJc w:val="left"/>
      <w:pPr>
        <w:ind w:left="1756" w:hanging="178"/>
      </w:pPr>
      <w:rPr>
        <w:rFonts w:hint="default"/>
        <w:lang w:val="zh-CN" w:eastAsia="zh-CN" w:bidi="zh-CN"/>
      </w:rPr>
    </w:lvl>
    <w:lvl w:ilvl="2">
      <w:numFmt w:val="bullet"/>
      <w:lvlText w:val="•"/>
      <w:lvlJc w:val="left"/>
      <w:pPr>
        <w:ind w:left="2813" w:hanging="178"/>
      </w:pPr>
      <w:rPr>
        <w:rFonts w:hint="default"/>
        <w:lang w:val="zh-CN" w:eastAsia="zh-CN" w:bidi="zh-CN"/>
      </w:rPr>
    </w:lvl>
    <w:lvl w:ilvl="3">
      <w:numFmt w:val="bullet"/>
      <w:lvlText w:val="•"/>
      <w:lvlJc w:val="left"/>
      <w:pPr>
        <w:ind w:left="3869" w:hanging="178"/>
      </w:pPr>
      <w:rPr>
        <w:rFonts w:hint="default"/>
        <w:lang w:val="zh-CN" w:eastAsia="zh-CN" w:bidi="zh-CN"/>
      </w:rPr>
    </w:lvl>
    <w:lvl w:ilvl="4">
      <w:numFmt w:val="bullet"/>
      <w:lvlText w:val="•"/>
      <w:lvlJc w:val="left"/>
      <w:pPr>
        <w:ind w:left="4926" w:hanging="178"/>
      </w:pPr>
      <w:rPr>
        <w:rFonts w:hint="default"/>
        <w:lang w:val="zh-CN" w:eastAsia="zh-CN" w:bidi="zh-CN"/>
      </w:rPr>
    </w:lvl>
    <w:lvl w:ilvl="5">
      <w:numFmt w:val="bullet"/>
      <w:lvlText w:val="•"/>
      <w:lvlJc w:val="left"/>
      <w:pPr>
        <w:ind w:left="5982" w:hanging="178"/>
      </w:pPr>
      <w:rPr>
        <w:rFonts w:hint="default"/>
        <w:lang w:val="zh-CN" w:eastAsia="zh-CN" w:bidi="zh-CN"/>
      </w:rPr>
    </w:lvl>
    <w:lvl w:ilvl="6">
      <w:numFmt w:val="bullet"/>
      <w:lvlText w:val="•"/>
      <w:lvlJc w:val="left"/>
      <w:pPr>
        <w:ind w:left="7039" w:hanging="178"/>
      </w:pPr>
      <w:rPr>
        <w:rFonts w:hint="default"/>
        <w:lang w:val="zh-CN" w:eastAsia="zh-CN" w:bidi="zh-CN"/>
      </w:rPr>
    </w:lvl>
    <w:lvl w:ilvl="7">
      <w:numFmt w:val="bullet"/>
      <w:lvlText w:val="•"/>
      <w:lvlJc w:val="left"/>
      <w:pPr>
        <w:ind w:left="8095" w:hanging="178"/>
      </w:pPr>
      <w:rPr>
        <w:rFonts w:hint="default"/>
        <w:lang w:val="zh-CN" w:eastAsia="zh-CN" w:bidi="zh-CN"/>
      </w:rPr>
    </w:lvl>
    <w:lvl w:ilvl="8">
      <w:numFmt w:val="bullet"/>
      <w:lvlText w:val="•"/>
      <w:lvlJc w:val="left"/>
      <w:pPr>
        <w:ind w:left="9152" w:hanging="178"/>
      </w:pPr>
      <w:rPr>
        <w:rFonts w:hint="default"/>
        <w:lang w:val="zh-CN" w:eastAsia="zh-CN" w:bidi="zh-CN"/>
      </w:rPr>
    </w:lvl>
  </w:abstractNum>
  <w:num w:numId="1">
    <w:abstractNumId w:val="32"/>
  </w:num>
  <w:num w:numId="2">
    <w:abstractNumId w:val="13"/>
  </w:num>
  <w:num w:numId="3">
    <w:abstractNumId w:val="9"/>
  </w:num>
  <w:num w:numId="4">
    <w:abstractNumId w:val="25"/>
  </w:num>
  <w:num w:numId="5">
    <w:abstractNumId w:val="7"/>
  </w:num>
  <w:num w:numId="6">
    <w:abstractNumId w:val="5"/>
  </w:num>
  <w:num w:numId="7">
    <w:abstractNumId w:val="15"/>
  </w:num>
  <w:num w:numId="8">
    <w:abstractNumId w:val="18"/>
  </w:num>
  <w:num w:numId="9">
    <w:abstractNumId w:val="29"/>
  </w:num>
  <w:num w:numId="10">
    <w:abstractNumId w:val="14"/>
  </w:num>
  <w:num w:numId="11">
    <w:abstractNumId w:val="1"/>
  </w:num>
  <w:num w:numId="12">
    <w:abstractNumId w:val="19"/>
  </w:num>
  <w:num w:numId="13">
    <w:abstractNumId w:val="26"/>
  </w:num>
  <w:num w:numId="14">
    <w:abstractNumId w:val="8"/>
  </w:num>
  <w:num w:numId="15">
    <w:abstractNumId w:val="23"/>
  </w:num>
  <w:num w:numId="16">
    <w:abstractNumId w:val="12"/>
  </w:num>
  <w:num w:numId="17">
    <w:abstractNumId w:val="17"/>
  </w:num>
  <w:num w:numId="18">
    <w:abstractNumId w:val="11"/>
  </w:num>
  <w:num w:numId="19">
    <w:abstractNumId w:val="10"/>
  </w:num>
  <w:num w:numId="20">
    <w:abstractNumId w:val="3"/>
  </w:num>
  <w:num w:numId="21">
    <w:abstractNumId w:val="22"/>
  </w:num>
  <w:num w:numId="22">
    <w:abstractNumId w:val="27"/>
  </w:num>
  <w:num w:numId="23">
    <w:abstractNumId w:val="16"/>
  </w:num>
  <w:num w:numId="24">
    <w:abstractNumId w:val="21"/>
  </w:num>
  <w:num w:numId="25">
    <w:abstractNumId w:val="4"/>
  </w:num>
  <w:num w:numId="26">
    <w:abstractNumId w:val="31"/>
  </w:num>
  <w:num w:numId="27">
    <w:abstractNumId w:val="30"/>
  </w:num>
  <w:num w:numId="28">
    <w:abstractNumId w:val="6"/>
  </w:num>
  <w:num w:numId="29">
    <w:abstractNumId w:val="28"/>
  </w:num>
  <w:num w:numId="30">
    <w:abstractNumId w:val="2"/>
  </w:num>
  <w:num w:numId="31">
    <w:abstractNumId w:val="20"/>
  </w:num>
  <w:num w:numId="32">
    <w:abstractNumId w:val="0"/>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233"/>
    <w:rsid w:val="000C0807"/>
    <w:rsid w:val="00153A98"/>
    <w:rsid w:val="00284018"/>
    <w:rsid w:val="003D122F"/>
    <w:rsid w:val="0089291C"/>
    <w:rsid w:val="00936E07"/>
    <w:rsid w:val="00B75233"/>
    <w:rsid w:val="00D65DA4"/>
    <w:rsid w:val="00E27087"/>
    <w:rsid w:val="28E258E4"/>
    <w:rsid w:val="3C296EB0"/>
    <w:rsid w:val="45ED3098"/>
    <w:rsid w:val="6B651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pPr>
      <w:ind w:left="2226"/>
      <w:jc w:val="center"/>
      <w:outlineLvl w:val="0"/>
    </w:pPr>
    <w:rPr>
      <w:b/>
      <w:bCs/>
      <w:sz w:val="30"/>
      <w:szCs w:val="30"/>
    </w:rPr>
  </w:style>
  <w:style w:type="paragraph" w:styleId="2">
    <w:name w:val="heading 2"/>
    <w:basedOn w:val="a"/>
    <w:next w:val="a"/>
    <w:uiPriority w:val="1"/>
    <w:qFormat/>
    <w:pPr>
      <w:spacing w:line="334" w:lineRule="exact"/>
      <w:ind w:left="20"/>
      <w:outlineLvl w:val="1"/>
    </w:pPr>
    <w:rPr>
      <w:b/>
      <w:bCs/>
      <w:sz w:val="29"/>
      <w:szCs w:val="29"/>
    </w:rPr>
  </w:style>
  <w:style w:type="paragraph" w:styleId="3">
    <w:name w:val="heading 3"/>
    <w:basedOn w:val="a"/>
    <w:next w:val="a"/>
    <w:uiPriority w:val="1"/>
    <w:qFormat/>
    <w:pPr>
      <w:spacing w:before="39"/>
      <w:ind w:left="2226"/>
      <w:jc w:val="center"/>
      <w:outlineLvl w:val="2"/>
    </w:pPr>
    <w:rPr>
      <w:b/>
      <w:bCs/>
      <w:sz w:val="28"/>
      <w:szCs w:val="28"/>
    </w:rPr>
  </w:style>
  <w:style w:type="paragraph" w:styleId="4">
    <w:name w:val="heading 4"/>
    <w:basedOn w:val="a"/>
    <w:next w:val="a"/>
    <w:uiPriority w:val="1"/>
    <w:qFormat/>
    <w:pPr>
      <w:ind w:left="20"/>
      <w:jc w:val="center"/>
      <w:outlineLvl w:val="3"/>
    </w:pPr>
    <w:rPr>
      <w:b/>
      <w:bCs/>
      <w:sz w:val="27"/>
      <w:szCs w:val="27"/>
    </w:rPr>
  </w:style>
  <w:style w:type="paragraph" w:styleId="5">
    <w:name w:val="heading 5"/>
    <w:basedOn w:val="a"/>
    <w:next w:val="a"/>
    <w:uiPriority w:val="1"/>
    <w:qFormat/>
    <w:pPr>
      <w:ind w:left="20"/>
      <w:outlineLvl w:val="4"/>
    </w:pPr>
    <w:rPr>
      <w:b/>
      <w:bCs/>
      <w:sz w:val="26"/>
      <w:szCs w:val="26"/>
    </w:rPr>
  </w:style>
  <w:style w:type="paragraph" w:styleId="6">
    <w:name w:val="heading 6"/>
    <w:basedOn w:val="a"/>
    <w:next w:val="a"/>
    <w:uiPriority w:val="1"/>
    <w:qFormat/>
    <w:pPr>
      <w:spacing w:line="296" w:lineRule="exact"/>
      <w:ind w:left="20"/>
      <w:outlineLvl w:val="5"/>
    </w:pPr>
    <w:rPr>
      <w:b/>
      <w:bCs/>
      <w:sz w:val="25"/>
      <w:szCs w:val="25"/>
    </w:rPr>
  </w:style>
  <w:style w:type="paragraph" w:styleId="7">
    <w:name w:val="heading 7"/>
    <w:basedOn w:val="a"/>
    <w:next w:val="a"/>
    <w:uiPriority w:val="1"/>
    <w:qFormat/>
    <w:pPr>
      <w:ind w:left="20"/>
      <w:outlineLvl w:val="6"/>
    </w:pPr>
    <w:rPr>
      <w:sz w:val="20"/>
      <w:szCs w:val="20"/>
    </w:rPr>
  </w:style>
  <w:style w:type="paragraph" w:styleId="8">
    <w:name w:val="heading 8"/>
    <w:basedOn w:val="a"/>
    <w:next w:val="a"/>
    <w:uiPriority w:val="1"/>
    <w:qFormat/>
    <w:pPr>
      <w:ind w:left="20"/>
      <w:outlineLvl w:val="7"/>
    </w:pPr>
    <w:rPr>
      <w:sz w:val="19"/>
      <w:szCs w:val="19"/>
    </w:rPr>
  </w:style>
  <w:style w:type="paragraph" w:styleId="9">
    <w:name w:val="heading 9"/>
    <w:basedOn w:val="a"/>
    <w:next w:val="a"/>
    <w:uiPriority w:val="1"/>
    <w:qFormat/>
    <w:pPr>
      <w:spacing w:line="224" w:lineRule="exact"/>
      <w:ind w:left="20"/>
      <w:outlineLvl w:val="8"/>
    </w:pPr>
    <w:rPr>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16"/>
      <w:szCs w:val="16"/>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4">
    <w:name w:val="List Paragraph"/>
    <w:basedOn w:val="a"/>
    <w:uiPriority w:val="1"/>
    <w:qFormat/>
    <w:pPr>
      <w:ind w:left="1135" w:hanging="163"/>
    </w:pPr>
  </w:style>
  <w:style w:type="paragraph" w:customStyle="1" w:styleId="TableParagraph">
    <w:name w:val="Table Paragraph"/>
    <w:basedOn w:val="a"/>
    <w:uiPriority w:val="1"/>
    <w:qFormat/>
  </w:style>
  <w:style w:type="paragraph" w:styleId="a5">
    <w:name w:val="header"/>
    <w:basedOn w:val="a"/>
    <w:link w:val="Char"/>
    <w:rsid w:val="00153A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153A98"/>
    <w:rPr>
      <w:rFonts w:ascii="宋体" w:eastAsia="宋体" w:hAnsi="宋体" w:cs="宋体"/>
      <w:sz w:val="18"/>
      <w:szCs w:val="18"/>
      <w:lang w:val="zh-CN" w:bidi="zh-CN"/>
    </w:rPr>
  </w:style>
  <w:style w:type="paragraph" w:styleId="a6">
    <w:name w:val="footer"/>
    <w:basedOn w:val="a"/>
    <w:link w:val="Char0"/>
    <w:rsid w:val="00153A98"/>
    <w:pPr>
      <w:tabs>
        <w:tab w:val="center" w:pos="4153"/>
        <w:tab w:val="right" w:pos="8306"/>
      </w:tabs>
      <w:snapToGrid w:val="0"/>
    </w:pPr>
    <w:rPr>
      <w:sz w:val="18"/>
      <w:szCs w:val="18"/>
    </w:rPr>
  </w:style>
  <w:style w:type="character" w:customStyle="1" w:styleId="Char0">
    <w:name w:val="页脚 Char"/>
    <w:basedOn w:val="a0"/>
    <w:link w:val="a6"/>
    <w:rsid w:val="00153A98"/>
    <w:rPr>
      <w:rFonts w:ascii="宋体" w:eastAsia="宋体" w:hAnsi="宋体" w:cs="宋体"/>
      <w:sz w:val="18"/>
      <w:szCs w:val="18"/>
      <w:lang w:val="zh-CN" w:bidi="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pPr>
      <w:widowControl w:val="0"/>
      <w:autoSpaceDE w:val="0"/>
      <w:autoSpaceDN w:val="0"/>
    </w:pPr>
    <w:rPr>
      <w:rFonts w:ascii="宋体" w:eastAsia="宋体" w:hAnsi="宋体" w:cs="宋体"/>
      <w:sz w:val="22"/>
      <w:szCs w:val="22"/>
      <w:lang w:val="zh-CN" w:bidi="zh-CN"/>
    </w:rPr>
  </w:style>
  <w:style w:type="paragraph" w:styleId="1">
    <w:name w:val="heading 1"/>
    <w:basedOn w:val="a"/>
    <w:next w:val="a"/>
    <w:uiPriority w:val="1"/>
    <w:qFormat/>
    <w:pPr>
      <w:ind w:left="2226"/>
      <w:jc w:val="center"/>
      <w:outlineLvl w:val="0"/>
    </w:pPr>
    <w:rPr>
      <w:b/>
      <w:bCs/>
      <w:sz w:val="30"/>
      <w:szCs w:val="30"/>
    </w:rPr>
  </w:style>
  <w:style w:type="paragraph" w:styleId="2">
    <w:name w:val="heading 2"/>
    <w:basedOn w:val="a"/>
    <w:next w:val="a"/>
    <w:uiPriority w:val="1"/>
    <w:qFormat/>
    <w:pPr>
      <w:spacing w:line="334" w:lineRule="exact"/>
      <w:ind w:left="20"/>
      <w:outlineLvl w:val="1"/>
    </w:pPr>
    <w:rPr>
      <w:b/>
      <w:bCs/>
      <w:sz w:val="29"/>
      <w:szCs w:val="29"/>
    </w:rPr>
  </w:style>
  <w:style w:type="paragraph" w:styleId="3">
    <w:name w:val="heading 3"/>
    <w:basedOn w:val="a"/>
    <w:next w:val="a"/>
    <w:uiPriority w:val="1"/>
    <w:qFormat/>
    <w:pPr>
      <w:spacing w:before="39"/>
      <w:ind w:left="2226"/>
      <w:jc w:val="center"/>
      <w:outlineLvl w:val="2"/>
    </w:pPr>
    <w:rPr>
      <w:b/>
      <w:bCs/>
      <w:sz w:val="28"/>
      <w:szCs w:val="28"/>
    </w:rPr>
  </w:style>
  <w:style w:type="paragraph" w:styleId="4">
    <w:name w:val="heading 4"/>
    <w:basedOn w:val="a"/>
    <w:next w:val="a"/>
    <w:uiPriority w:val="1"/>
    <w:qFormat/>
    <w:pPr>
      <w:ind w:left="20"/>
      <w:jc w:val="center"/>
      <w:outlineLvl w:val="3"/>
    </w:pPr>
    <w:rPr>
      <w:b/>
      <w:bCs/>
      <w:sz w:val="27"/>
      <w:szCs w:val="27"/>
    </w:rPr>
  </w:style>
  <w:style w:type="paragraph" w:styleId="5">
    <w:name w:val="heading 5"/>
    <w:basedOn w:val="a"/>
    <w:next w:val="a"/>
    <w:uiPriority w:val="1"/>
    <w:qFormat/>
    <w:pPr>
      <w:ind w:left="20"/>
      <w:outlineLvl w:val="4"/>
    </w:pPr>
    <w:rPr>
      <w:b/>
      <w:bCs/>
      <w:sz w:val="26"/>
      <w:szCs w:val="26"/>
    </w:rPr>
  </w:style>
  <w:style w:type="paragraph" w:styleId="6">
    <w:name w:val="heading 6"/>
    <w:basedOn w:val="a"/>
    <w:next w:val="a"/>
    <w:uiPriority w:val="1"/>
    <w:qFormat/>
    <w:pPr>
      <w:spacing w:line="296" w:lineRule="exact"/>
      <w:ind w:left="20"/>
      <w:outlineLvl w:val="5"/>
    </w:pPr>
    <w:rPr>
      <w:b/>
      <w:bCs/>
      <w:sz w:val="25"/>
      <w:szCs w:val="25"/>
    </w:rPr>
  </w:style>
  <w:style w:type="paragraph" w:styleId="7">
    <w:name w:val="heading 7"/>
    <w:basedOn w:val="a"/>
    <w:next w:val="a"/>
    <w:uiPriority w:val="1"/>
    <w:qFormat/>
    <w:pPr>
      <w:ind w:left="20"/>
      <w:outlineLvl w:val="6"/>
    </w:pPr>
    <w:rPr>
      <w:sz w:val="20"/>
      <w:szCs w:val="20"/>
    </w:rPr>
  </w:style>
  <w:style w:type="paragraph" w:styleId="8">
    <w:name w:val="heading 8"/>
    <w:basedOn w:val="a"/>
    <w:next w:val="a"/>
    <w:uiPriority w:val="1"/>
    <w:qFormat/>
    <w:pPr>
      <w:ind w:left="20"/>
      <w:outlineLvl w:val="7"/>
    </w:pPr>
    <w:rPr>
      <w:sz w:val="19"/>
      <w:szCs w:val="19"/>
    </w:rPr>
  </w:style>
  <w:style w:type="paragraph" w:styleId="9">
    <w:name w:val="heading 9"/>
    <w:basedOn w:val="a"/>
    <w:next w:val="a"/>
    <w:uiPriority w:val="1"/>
    <w:qFormat/>
    <w:pPr>
      <w:spacing w:line="224" w:lineRule="exact"/>
      <w:ind w:left="20"/>
      <w:outlineLvl w:val="8"/>
    </w:pPr>
    <w:rPr>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16"/>
      <w:szCs w:val="16"/>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4">
    <w:name w:val="List Paragraph"/>
    <w:basedOn w:val="a"/>
    <w:uiPriority w:val="1"/>
    <w:qFormat/>
    <w:pPr>
      <w:ind w:left="1135" w:hanging="163"/>
    </w:pPr>
  </w:style>
  <w:style w:type="paragraph" w:customStyle="1" w:styleId="TableParagraph">
    <w:name w:val="Table Paragraph"/>
    <w:basedOn w:val="a"/>
    <w:uiPriority w:val="1"/>
    <w:qFormat/>
  </w:style>
  <w:style w:type="paragraph" w:styleId="a5">
    <w:name w:val="header"/>
    <w:basedOn w:val="a"/>
    <w:link w:val="Char"/>
    <w:rsid w:val="00153A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153A98"/>
    <w:rPr>
      <w:rFonts w:ascii="宋体" w:eastAsia="宋体" w:hAnsi="宋体" w:cs="宋体"/>
      <w:sz w:val="18"/>
      <w:szCs w:val="18"/>
      <w:lang w:val="zh-CN" w:bidi="zh-CN"/>
    </w:rPr>
  </w:style>
  <w:style w:type="paragraph" w:styleId="a6">
    <w:name w:val="footer"/>
    <w:basedOn w:val="a"/>
    <w:link w:val="Char0"/>
    <w:rsid w:val="00153A98"/>
    <w:pPr>
      <w:tabs>
        <w:tab w:val="center" w:pos="4153"/>
        <w:tab w:val="right" w:pos="8306"/>
      </w:tabs>
      <w:snapToGrid w:val="0"/>
    </w:pPr>
    <w:rPr>
      <w:sz w:val="18"/>
      <w:szCs w:val="18"/>
    </w:rPr>
  </w:style>
  <w:style w:type="character" w:customStyle="1" w:styleId="Char0">
    <w:name w:val="页脚 Char"/>
    <w:basedOn w:val="a0"/>
    <w:link w:val="a6"/>
    <w:rsid w:val="00153A98"/>
    <w:rPr>
      <w:rFonts w:ascii="宋体" w:eastAsia="宋体" w:hAnsi="宋体" w:cs="宋体"/>
      <w:sz w:val="18"/>
      <w:szCs w:val="18"/>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footer" Target="footer10.xml"/><Relationship Id="rId21" Type="http://schemas.openxmlformats.org/officeDocument/2006/relationships/header" Target="header6.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19.xml"/><Relationship Id="rId50" Type="http://schemas.openxmlformats.org/officeDocument/2006/relationships/header" Target="header21.xml"/><Relationship Id="rId55" Type="http://schemas.openxmlformats.org/officeDocument/2006/relationships/footer" Target="footer24.xml"/><Relationship Id="rId63" Type="http://schemas.openxmlformats.org/officeDocument/2006/relationships/footer" Target="footer28.xml"/><Relationship Id="rId68" Type="http://schemas.openxmlformats.org/officeDocument/2006/relationships/header" Target="header30.xml"/><Relationship Id="rId76" Type="http://schemas.openxmlformats.org/officeDocument/2006/relationships/header" Target="header34.xml"/><Relationship Id="rId84" Type="http://schemas.openxmlformats.org/officeDocument/2006/relationships/header" Target="header38.xml"/><Relationship Id="rId89" Type="http://schemas.openxmlformats.org/officeDocument/2006/relationships/header" Target="header42.xml"/><Relationship Id="rId97" Type="http://schemas.openxmlformats.org/officeDocument/2006/relationships/header" Target="header47.xml"/><Relationship Id="rId7" Type="http://schemas.openxmlformats.org/officeDocument/2006/relationships/footnotes" Target="footnotes.xml"/><Relationship Id="rId71" Type="http://schemas.openxmlformats.org/officeDocument/2006/relationships/footer" Target="footer32.xml"/><Relationship Id="rId92" Type="http://schemas.openxmlformats.org/officeDocument/2006/relationships/header" Target="header44.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eader" Target="header10.xml"/><Relationship Id="rId11" Type="http://schemas.openxmlformats.org/officeDocument/2006/relationships/footer" Target="footer3.xml"/><Relationship Id="rId24" Type="http://schemas.openxmlformats.org/officeDocument/2006/relationships/footer" Target="footer9.xml"/><Relationship Id="rId32" Type="http://schemas.openxmlformats.org/officeDocument/2006/relationships/footer" Target="footer13.xml"/><Relationship Id="rId37" Type="http://schemas.openxmlformats.org/officeDocument/2006/relationships/header" Target="header14.xml"/><Relationship Id="rId40" Type="http://schemas.openxmlformats.org/officeDocument/2006/relationships/footer" Target="footer17.xml"/><Relationship Id="rId45" Type="http://schemas.openxmlformats.org/officeDocument/2006/relationships/header" Target="header18.xml"/><Relationship Id="rId53" Type="http://schemas.openxmlformats.org/officeDocument/2006/relationships/footer" Target="footer23.xml"/><Relationship Id="rId58" Type="http://schemas.openxmlformats.org/officeDocument/2006/relationships/header" Target="header25.xml"/><Relationship Id="rId66" Type="http://schemas.openxmlformats.org/officeDocument/2006/relationships/header" Target="header29.xml"/><Relationship Id="rId74" Type="http://schemas.openxmlformats.org/officeDocument/2006/relationships/header" Target="header33.xml"/><Relationship Id="rId79" Type="http://schemas.openxmlformats.org/officeDocument/2006/relationships/footer" Target="footer36.xml"/><Relationship Id="rId87" Type="http://schemas.openxmlformats.org/officeDocument/2006/relationships/header" Target="header40.xml"/><Relationship Id="rId5" Type="http://schemas.openxmlformats.org/officeDocument/2006/relationships/settings" Target="settings.xml"/><Relationship Id="rId61" Type="http://schemas.openxmlformats.org/officeDocument/2006/relationships/footer" Target="footer27.xml"/><Relationship Id="rId82" Type="http://schemas.openxmlformats.org/officeDocument/2006/relationships/header" Target="header37.xml"/><Relationship Id="rId90" Type="http://schemas.openxmlformats.org/officeDocument/2006/relationships/footer" Target="footer40.xml"/><Relationship Id="rId95" Type="http://schemas.openxmlformats.org/officeDocument/2006/relationships/header" Target="header46.xml"/><Relationship Id="rId19" Type="http://schemas.openxmlformats.org/officeDocument/2006/relationships/header" Target="header5.xml"/><Relationship Id="rId14" Type="http://schemas.openxmlformats.org/officeDocument/2006/relationships/footer" Target="footer5.xml"/><Relationship Id="rId22" Type="http://schemas.openxmlformats.org/officeDocument/2006/relationships/footer" Target="footer8.xml"/><Relationship Id="rId27" Type="http://schemas.openxmlformats.org/officeDocument/2006/relationships/header" Target="header9.xml"/><Relationship Id="rId30" Type="http://schemas.openxmlformats.org/officeDocument/2006/relationships/footer" Target="footer12.xml"/><Relationship Id="rId35" Type="http://schemas.openxmlformats.org/officeDocument/2006/relationships/header" Target="header13.xml"/><Relationship Id="rId43" Type="http://schemas.openxmlformats.org/officeDocument/2006/relationships/header" Target="header17.xml"/><Relationship Id="rId48" Type="http://schemas.openxmlformats.org/officeDocument/2006/relationships/footer" Target="footer21.xml"/><Relationship Id="rId56" Type="http://schemas.openxmlformats.org/officeDocument/2006/relationships/header" Target="header24.xml"/><Relationship Id="rId64" Type="http://schemas.openxmlformats.org/officeDocument/2006/relationships/header" Target="header28.xml"/><Relationship Id="rId69" Type="http://schemas.openxmlformats.org/officeDocument/2006/relationships/footer" Target="footer31.xml"/><Relationship Id="rId77" Type="http://schemas.openxmlformats.org/officeDocument/2006/relationships/footer" Target="footer35.xml"/><Relationship Id="rId100"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footer" Target="footer22.xml"/><Relationship Id="rId72" Type="http://schemas.openxmlformats.org/officeDocument/2006/relationships/header" Target="header32.xml"/><Relationship Id="rId80" Type="http://schemas.openxmlformats.org/officeDocument/2006/relationships/header" Target="header36.xml"/><Relationship Id="rId85" Type="http://schemas.openxmlformats.org/officeDocument/2006/relationships/footer" Target="footer39.xml"/><Relationship Id="rId93" Type="http://schemas.openxmlformats.org/officeDocument/2006/relationships/footer" Target="footer41.xml"/><Relationship Id="rId98" Type="http://schemas.openxmlformats.org/officeDocument/2006/relationships/footer" Target="footer43.xml"/><Relationship Id="rId3" Type="http://schemas.openxmlformats.org/officeDocument/2006/relationships/styles" Target="styles.xml"/><Relationship Id="rId12" Type="http://schemas.openxmlformats.org/officeDocument/2006/relationships/footer" Target="footer4.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header" Target="header12.xml"/><Relationship Id="rId38" Type="http://schemas.openxmlformats.org/officeDocument/2006/relationships/footer" Target="footer16.xml"/><Relationship Id="rId46" Type="http://schemas.openxmlformats.org/officeDocument/2006/relationships/footer" Target="footer20.xml"/><Relationship Id="rId59" Type="http://schemas.openxmlformats.org/officeDocument/2006/relationships/footer" Target="footer26.xml"/><Relationship Id="rId67" Type="http://schemas.openxmlformats.org/officeDocument/2006/relationships/footer" Target="footer30.xml"/><Relationship Id="rId20" Type="http://schemas.openxmlformats.org/officeDocument/2006/relationships/footer" Target="footer7.xml"/><Relationship Id="rId41" Type="http://schemas.openxmlformats.org/officeDocument/2006/relationships/header" Target="header16.xml"/><Relationship Id="rId54" Type="http://schemas.openxmlformats.org/officeDocument/2006/relationships/header" Target="header23.xml"/><Relationship Id="rId62" Type="http://schemas.openxmlformats.org/officeDocument/2006/relationships/header" Target="header27.xml"/><Relationship Id="rId70" Type="http://schemas.openxmlformats.org/officeDocument/2006/relationships/header" Target="header31.xml"/><Relationship Id="rId75" Type="http://schemas.openxmlformats.org/officeDocument/2006/relationships/footer" Target="footer34.xml"/><Relationship Id="rId83" Type="http://schemas.openxmlformats.org/officeDocument/2006/relationships/footer" Target="footer38.xml"/><Relationship Id="rId88" Type="http://schemas.openxmlformats.org/officeDocument/2006/relationships/header" Target="header41.xml"/><Relationship Id="rId91" Type="http://schemas.openxmlformats.org/officeDocument/2006/relationships/header" Target="header43.xml"/><Relationship Id="rId96" Type="http://schemas.openxmlformats.org/officeDocument/2006/relationships/footer" Target="footer4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0.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1.xml"/><Relationship Id="rId44" Type="http://schemas.openxmlformats.org/officeDocument/2006/relationships/footer" Target="footer19.xml"/><Relationship Id="rId52" Type="http://schemas.openxmlformats.org/officeDocument/2006/relationships/header" Target="header22.xml"/><Relationship Id="rId60" Type="http://schemas.openxmlformats.org/officeDocument/2006/relationships/header" Target="header26.xml"/><Relationship Id="rId65" Type="http://schemas.openxmlformats.org/officeDocument/2006/relationships/footer" Target="footer29.xml"/><Relationship Id="rId73" Type="http://schemas.openxmlformats.org/officeDocument/2006/relationships/footer" Target="footer33.xml"/><Relationship Id="rId78" Type="http://schemas.openxmlformats.org/officeDocument/2006/relationships/header" Target="header35.xml"/><Relationship Id="rId81" Type="http://schemas.openxmlformats.org/officeDocument/2006/relationships/footer" Target="footer37.xml"/><Relationship Id="rId86" Type="http://schemas.openxmlformats.org/officeDocument/2006/relationships/header" Target="header39.xml"/><Relationship Id="rId94" Type="http://schemas.openxmlformats.org/officeDocument/2006/relationships/header" Target="header45.xml"/><Relationship Id="rId9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eader" Target="header1.xml"/><Relationship Id="rId18" Type="http://schemas.openxmlformats.org/officeDocument/2006/relationships/footer" Target="footer6.xml"/><Relationship Id="rId39"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52</Pages>
  <Words>7441</Words>
  <Characters>42417</Characters>
  <Application>Microsoft Office Word</Application>
  <DocSecurity>0</DocSecurity>
  <Lines>353</Lines>
  <Paragraphs>99</Paragraphs>
  <ScaleCrop>false</ScaleCrop>
  <Company>Microsoft</Company>
  <LinksUpToDate>false</LinksUpToDate>
  <CharactersWithSpaces>49759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陈茂</dc:creator>
  <cp:lastModifiedBy>admin</cp:lastModifiedBy>
  <cp:revision>5</cp:revision>
  <dcterms:created xsi:type="dcterms:W3CDTF">2021-11-05T09:57:00Z</dcterms:created>
  <dcterms:modified xsi:type="dcterms:W3CDTF">2024-10-29T01:49:00Z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2021-11-05T00:00:00Z</vt:filetime>
  </property>
  <property fmtid="{D5CDD505-2E9C-101B-9397-08002B2CF9AE}" pid="3" name="Creator">
    <vt:lpwstr>WPS 表格</vt:lpwstr>
  </property>
  <property fmtid="{D5CDD505-2E9C-101B-9397-08002B2CF9AE}" pid="4" name="LastSaved">
    <vt:filetime>2021-11-05T00:00:00Z</vt:filetime>
  </property>
  <property fmtid="{D5CDD505-2E9C-101B-9397-08002B2CF9AE}" pid="5" name="KSOProductBuildVer">
    <vt:lpwstr>2052-11.1.0.11045</vt:lpwstr>
  </property>
  <property fmtid="{D5CDD505-2E9C-101B-9397-08002B2CF9AE}" pid="6" name="ICV">
    <vt:lpwstr>C138435F9FD74534BEB17919EC9CFE3A</vt:lpwstr>
  </property>
</Properties>
</file>