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B80" w:rsidRDefault="00C52B3A">
      <w:pPr>
        <w:pStyle w:val="4"/>
        <w:spacing w:before="42"/>
        <w:ind w:left="1321"/>
      </w:pPr>
      <w:r>
        <w:t>2020年度三店中路改造及三</w:t>
      </w:r>
      <w:proofErr w:type="gramStart"/>
      <w:r>
        <w:t>店东路</w:t>
      </w:r>
      <w:proofErr w:type="gramEnd"/>
      <w:r>
        <w:t>排水工程项目自评表</w:t>
      </w:r>
    </w:p>
    <w:p w:rsidR="00454B80" w:rsidRDefault="00C52B3A">
      <w:pPr>
        <w:pStyle w:val="7"/>
        <w:tabs>
          <w:tab w:val="left" w:pos="7123"/>
        </w:tabs>
        <w:spacing w:before="164"/>
        <w:ind w:left="806"/>
      </w:pPr>
      <w:r>
        <w:t>单位名</w:t>
      </w:r>
      <w:r>
        <w:rPr>
          <w:spacing w:val="11"/>
        </w:rPr>
        <w:t>称</w:t>
      </w:r>
      <w:r>
        <w:rPr>
          <w:spacing w:val="3"/>
        </w:rPr>
        <w:t>：</w:t>
      </w:r>
      <w:r>
        <w:t>武汉市东西湖区住房和城乡建设局</w:t>
      </w:r>
      <w:r>
        <w:tab/>
        <w:t>填报日</w:t>
      </w:r>
      <w:r>
        <w:rPr>
          <w:spacing w:val="11"/>
        </w:rPr>
        <w:t>期</w:t>
      </w:r>
      <w:r>
        <w:t>：</w:t>
      </w:r>
    </w:p>
    <w:p w:rsidR="00454B80" w:rsidRDefault="00454B80">
      <w:pPr>
        <w:pStyle w:val="a3"/>
        <w:spacing w:before="2"/>
        <w:rPr>
          <w:sz w:val="5"/>
        </w:rPr>
      </w:pPr>
    </w:p>
    <w:tbl>
      <w:tblPr>
        <w:tblW w:w="0" w:type="auto"/>
        <w:tblInd w:w="7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59"/>
        <w:gridCol w:w="905"/>
        <w:gridCol w:w="1500"/>
        <w:gridCol w:w="1512"/>
        <w:gridCol w:w="917"/>
        <w:gridCol w:w="1318"/>
        <w:gridCol w:w="1318"/>
        <w:gridCol w:w="1318"/>
      </w:tblGrid>
      <w:tr w:rsidR="00454B80">
        <w:trPr>
          <w:trHeight w:val="385"/>
        </w:trPr>
        <w:tc>
          <w:tcPr>
            <w:tcW w:w="3264" w:type="dxa"/>
            <w:gridSpan w:val="3"/>
          </w:tcPr>
          <w:p w:rsidR="00454B80" w:rsidRDefault="00C52B3A">
            <w:pPr>
              <w:pStyle w:val="TableParagraph"/>
              <w:spacing w:before="102"/>
              <w:ind w:left="1294" w:right="1275"/>
              <w:jc w:val="center"/>
              <w:rPr>
                <w:sz w:val="16"/>
              </w:rPr>
            </w:pPr>
            <w:r>
              <w:rPr>
                <w:sz w:val="16"/>
              </w:rPr>
              <w:t>项目名称</w:t>
            </w:r>
          </w:p>
        </w:tc>
        <w:tc>
          <w:tcPr>
            <w:tcW w:w="6383" w:type="dxa"/>
            <w:gridSpan w:val="5"/>
          </w:tcPr>
          <w:p w:rsidR="00454B80" w:rsidRDefault="00C52B3A">
            <w:pPr>
              <w:pStyle w:val="TableParagraph"/>
              <w:spacing w:before="102"/>
              <w:ind w:left="1298"/>
              <w:rPr>
                <w:sz w:val="16"/>
              </w:rPr>
            </w:pPr>
            <w:r>
              <w:rPr>
                <w:sz w:val="16"/>
              </w:rPr>
              <w:t>三店中路改造及三</w:t>
            </w:r>
            <w:proofErr w:type="gramStart"/>
            <w:r>
              <w:rPr>
                <w:sz w:val="16"/>
              </w:rPr>
              <w:t>店东路</w:t>
            </w:r>
            <w:proofErr w:type="gramEnd"/>
            <w:r>
              <w:rPr>
                <w:sz w:val="16"/>
              </w:rPr>
              <w:t>排水工程项目（道路标二）</w:t>
            </w:r>
          </w:p>
        </w:tc>
      </w:tr>
      <w:tr w:rsidR="00454B80">
        <w:trPr>
          <w:trHeight w:val="385"/>
        </w:trPr>
        <w:tc>
          <w:tcPr>
            <w:tcW w:w="3264" w:type="dxa"/>
            <w:gridSpan w:val="3"/>
          </w:tcPr>
          <w:p w:rsidR="00454B80" w:rsidRDefault="00C52B3A">
            <w:pPr>
              <w:pStyle w:val="TableParagraph"/>
              <w:spacing w:before="102"/>
              <w:ind w:left="1294" w:right="1275"/>
              <w:jc w:val="center"/>
              <w:rPr>
                <w:sz w:val="16"/>
              </w:rPr>
            </w:pPr>
            <w:r>
              <w:rPr>
                <w:sz w:val="16"/>
              </w:rPr>
              <w:t>主管部门</w:t>
            </w:r>
          </w:p>
        </w:tc>
        <w:tc>
          <w:tcPr>
            <w:tcW w:w="2429" w:type="dxa"/>
            <w:gridSpan w:val="2"/>
          </w:tcPr>
          <w:p w:rsidR="00454B80" w:rsidRDefault="00C52B3A">
            <w:pPr>
              <w:pStyle w:val="TableParagraph"/>
              <w:spacing w:line="204" w:lineRule="exact"/>
              <w:ind w:left="1137" w:right="63" w:hanging="1074"/>
              <w:rPr>
                <w:sz w:val="16"/>
              </w:rPr>
            </w:pPr>
            <w:r>
              <w:rPr>
                <w:sz w:val="16"/>
              </w:rPr>
              <w:t>区住房和城乡建设局</w:t>
            </w:r>
          </w:p>
        </w:tc>
        <w:tc>
          <w:tcPr>
            <w:tcW w:w="1318" w:type="dxa"/>
          </w:tcPr>
          <w:p w:rsidR="00454B80" w:rsidRDefault="00C52B3A">
            <w:pPr>
              <w:pStyle w:val="TableParagraph"/>
              <w:spacing w:before="102"/>
              <w:ind w:left="21" w:right="10"/>
              <w:jc w:val="center"/>
              <w:rPr>
                <w:sz w:val="16"/>
              </w:rPr>
            </w:pPr>
            <w:r>
              <w:rPr>
                <w:sz w:val="16"/>
              </w:rPr>
              <w:t>项目实施单位</w:t>
            </w:r>
          </w:p>
        </w:tc>
        <w:tc>
          <w:tcPr>
            <w:tcW w:w="2636" w:type="dxa"/>
            <w:gridSpan w:val="2"/>
          </w:tcPr>
          <w:p w:rsidR="00454B80" w:rsidRDefault="00C52B3A">
            <w:pPr>
              <w:pStyle w:val="TableParagraph"/>
              <w:spacing w:before="102"/>
              <w:ind w:left="899" w:right="882"/>
              <w:jc w:val="center"/>
              <w:rPr>
                <w:sz w:val="16"/>
              </w:rPr>
            </w:pPr>
            <w:r>
              <w:rPr>
                <w:sz w:val="16"/>
              </w:rPr>
              <w:t>军运会专班</w:t>
            </w:r>
          </w:p>
        </w:tc>
      </w:tr>
      <w:tr w:rsidR="00454B80">
        <w:trPr>
          <w:trHeight w:val="363"/>
        </w:trPr>
        <w:tc>
          <w:tcPr>
            <w:tcW w:w="3264" w:type="dxa"/>
            <w:gridSpan w:val="3"/>
          </w:tcPr>
          <w:p w:rsidR="00454B80" w:rsidRDefault="00C52B3A">
            <w:pPr>
              <w:pStyle w:val="TableParagraph"/>
              <w:spacing w:before="79"/>
              <w:ind w:left="1294" w:right="1275"/>
              <w:jc w:val="center"/>
              <w:rPr>
                <w:sz w:val="16"/>
              </w:rPr>
            </w:pPr>
            <w:r>
              <w:rPr>
                <w:sz w:val="16"/>
              </w:rPr>
              <w:t>项目类别</w:t>
            </w:r>
          </w:p>
        </w:tc>
        <w:tc>
          <w:tcPr>
            <w:tcW w:w="6383" w:type="dxa"/>
            <w:gridSpan w:val="5"/>
          </w:tcPr>
          <w:p w:rsidR="00454B80" w:rsidRDefault="00C52B3A">
            <w:pPr>
              <w:pStyle w:val="TableParagraph"/>
              <w:tabs>
                <w:tab w:val="left" w:pos="2106"/>
                <w:tab w:val="left" w:pos="3352"/>
              </w:tabs>
              <w:spacing w:before="79"/>
              <w:ind w:left="31"/>
              <w:rPr>
                <w:rFonts w:ascii="Wingdings" w:hAnsi="Wingdings"/>
                <w:sz w:val="16"/>
              </w:rPr>
            </w:pPr>
            <w:r>
              <w:rPr>
                <w:sz w:val="16"/>
              </w:rPr>
              <w:t xml:space="preserve">1、部门预算项目 </w:t>
            </w:r>
            <w:r>
              <w:rPr>
                <w:spacing w:val="38"/>
                <w:sz w:val="16"/>
              </w:rPr>
              <w:t xml:space="preserve"> </w:t>
            </w:r>
            <w:r>
              <w:rPr>
                <w:sz w:val="16"/>
              </w:rPr>
              <w:t>□</w:t>
            </w:r>
            <w:r>
              <w:rPr>
                <w:sz w:val="16"/>
              </w:rPr>
              <w:tab/>
              <w:t>2、区直专项</w:t>
            </w:r>
            <w:r>
              <w:rPr>
                <w:sz w:val="16"/>
              </w:rPr>
              <w:tab/>
            </w:r>
            <w:r>
              <w:rPr>
                <w:rFonts w:ascii="Wingdings" w:hAnsi="Wingdings"/>
                <w:position w:val="1"/>
                <w:sz w:val="16"/>
              </w:rPr>
              <w:t></w:t>
            </w:r>
          </w:p>
        </w:tc>
      </w:tr>
      <w:tr w:rsidR="00454B80">
        <w:trPr>
          <w:trHeight w:val="385"/>
        </w:trPr>
        <w:tc>
          <w:tcPr>
            <w:tcW w:w="3264" w:type="dxa"/>
            <w:gridSpan w:val="3"/>
          </w:tcPr>
          <w:p w:rsidR="00454B80" w:rsidRDefault="00C52B3A">
            <w:pPr>
              <w:pStyle w:val="TableParagraph"/>
              <w:spacing w:before="102"/>
              <w:ind w:left="1294" w:right="1275"/>
              <w:jc w:val="center"/>
              <w:rPr>
                <w:sz w:val="16"/>
              </w:rPr>
            </w:pPr>
            <w:r>
              <w:rPr>
                <w:sz w:val="16"/>
              </w:rPr>
              <w:t>项目属性</w:t>
            </w:r>
          </w:p>
        </w:tc>
        <w:tc>
          <w:tcPr>
            <w:tcW w:w="6383" w:type="dxa"/>
            <w:gridSpan w:val="5"/>
          </w:tcPr>
          <w:p w:rsidR="00454B80" w:rsidRDefault="00C52B3A">
            <w:pPr>
              <w:pStyle w:val="TableParagraph"/>
              <w:tabs>
                <w:tab w:val="left" w:pos="1441"/>
                <w:tab w:val="left" w:pos="2109"/>
              </w:tabs>
              <w:spacing w:before="102"/>
              <w:ind w:left="31"/>
              <w:rPr>
                <w:rFonts w:ascii="Wingdings" w:hAnsi="Wingdings"/>
                <w:sz w:val="16"/>
              </w:rPr>
            </w:pPr>
            <w:r>
              <w:rPr>
                <w:sz w:val="16"/>
              </w:rPr>
              <w:t>1、持续性项目</w:t>
            </w:r>
            <w:r>
              <w:rPr>
                <w:sz w:val="16"/>
              </w:rPr>
              <w:tab/>
              <w:t>□</w:t>
            </w:r>
            <w:r>
              <w:rPr>
                <w:sz w:val="16"/>
              </w:rPr>
              <w:tab/>
              <w:t>2、新增性项目</w:t>
            </w:r>
            <w:r>
              <w:rPr>
                <w:spacing w:val="18"/>
                <w:sz w:val="16"/>
              </w:rPr>
              <w:t xml:space="preserve"> </w:t>
            </w:r>
            <w:r>
              <w:rPr>
                <w:rFonts w:ascii="Wingdings" w:hAnsi="Wingdings"/>
                <w:position w:val="1"/>
                <w:sz w:val="16"/>
              </w:rPr>
              <w:t></w:t>
            </w:r>
          </w:p>
        </w:tc>
      </w:tr>
      <w:tr w:rsidR="00454B80">
        <w:trPr>
          <w:trHeight w:val="385"/>
        </w:trPr>
        <w:tc>
          <w:tcPr>
            <w:tcW w:w="3264" w:type="dxa"/>
            <w:gridSpan w:val="3"/>
          </w:tcPr>
          <w:p w:rsidR="00454B80" w:rsidRDefault="00C52B3A">
            <w:pPr>
              <w:pStyle w:val="TableParagraph"/>
              <w:spacing w:before="102"/>
              <w:ind w:left="1294" w:right="1275"/>
              <w:jc w:val="center"/>
              <w:rPr>
                <w:sz w:val="16"/>
              </w:rPr>
            </w:pPr>
            <w:r>
              <w:rPr>
                <w:sz w:val="16"/>
              </w:rPr>
              <w:t>项目类型</w:t>
            </w:r>
          </w:p>
        </w:tc>
        <w:tc>
          <w:tcPr>
            <w:tcW w:w="6383" w:type="dxa"/>
            <w:gridSpan w:val="5"/>
          </w:tcPr>
          <w:p w:rsidR="00454B80" w:rsidRDefault="00C52B3A">
            <w:pPr>
              <w:pStyle w:val="TableParagraph"/>
              <w:tabs>
                <w:tab w:val="left" w:pos="1441"/>
                <w:tab w:val="left" w:pos="2109"/>
                <w:tab w:val="left" w:pos="3918"/>
              </w:tabs>
              <w:spacing w:before="102"/>
              <w:ind w:left="31"/>
              <w:rPr>
                <w:sz w:val="16"/>
              </w:rPr>
            </w:pPr>
            <w:r>
              <w:rPr>
                <w:sz w:val="16"/>
              </w:rPr>
              <w:t>1、常年性项目</w:t>
            </w:r>
            <w:r>
              <w:rPr>
                <w:sz w:val="16"/>
              </w:rPr>
              <w:tab/>
              <w:t>口</w:t>
            </w:r>
            <w:r>
              <w:rPr>
                <w:sz w:val="16"/>
              </w:rPr>
              <w:tab/>
              <w:t xml:space="preserve">2、延续性项目 </w:t>
            </w:r>
            <w:r>
              <w:rPr>
                <w:spacing w:val="34"/>
                <w:sz w:val="16"/>
              </w:rPr>
              <w:t xml:space="preserve"> </w:t>
            </w:r>
            <w:r>
              <w:rPr>
                <w:rFonts w:ascii="Wingdings" w:eastAsia="Wingdings" w:hAnsi="Wingdings"/>
                <w:position w:val="1"/>
                <w:sz w:val="16"/>
              </w:rPr>
              <w:t></w:t>
            </w:r>
            <w:r>
              <w:rPr>
                <w:rFonts w:ascii="Times New Roman" w:eastAsia="Times New Roman" w:hAnsi="Times New Roman"/>
                <w:position w:val="1"/>
                <w:sz w:val="16"/>
              </w:rPr>
              <w:tab/>
            </w:r>
            <w:r>
              <w:rPr>
                <w:sz w:val="16"/>
              </w:rPr>
              <w:t>3、一次性项目</w:t>
            </w:r>
            <w:r>
              <w:rPr>
                <w:spacing w:val="15"/>
                <w:sz w:val="16"/>
              </w:rPr>
              <w:t xml:space="preserve"> </w:t>
            </w:r>
            <w:r>
              <w:rPr>
                <w:sz w:val="16"/>
              </w:rPr>
              <w:t>口</w:t>
            </w:r>
          </w:p>
        </w:tc>
      </w:tr>
      <w:tr w:rsidR="00454B80">
        <w:trPr>
          <w:trHeight w:val="484"/>
        </w:trPr>
        <w:tc>
          <w:tcPr>
            <w:tcW w:w="1764" w:type="dxa"/>
            <w:gridSpan w:val="2"/>
            <w:vMerge w:val="restart"/>
          </w:tcPr>
          <w:p w:rsidR="00454B80" w:rsidRDefault="00454B80">
            <w:pPr>
              <w:pStyle w:val="TableParagraph"/>
              <w:spacing w:before="1"/>
              <w:rPr>
                <w:sz w:val="23"/>
              </w:rPr>
            </w:pPr>
          </w:p>
          <w:p w:rsidR="00454B80" w:rsidRDefault="00C52B3A">
            <w:pPr>
              <w:pStyle w:val="TableParagraph"/>
              <w:spacing w:line="200" w:lineRule="exact"/>
              <w:ind w:left="66" w:right="42"/>
              <w:jc w:val="center"/>
              <w:rPr>
                <w:sz w:val="16"/>
              </w:rPr>
            </w:pPr>
            <w:r>
              <w:rPr>
                <w:sz w:val="16"/>
              </w:rPr>
              <w:t>预算执行情况（万元）</w:t>
            </w:r>
          </w:p>
          <w:p w:rsidR="00454B80" w:rsidRDefault="00C52B3A">
            <w:pPr>
              <w:pStyle w:val="TableParagraph"/>
              <w:spacing w:line="200" w:lineRule="exact"/>
              <w:ind w:left="66" w:right="42"/>
              <w:jc w:val="center"/>
              <w:rPr>
                <w:sz w:val="16"/>
              </w:rPr>
            </w:pPr>
            <w:r>
              <w:rPr>
                <w:sz w:val="16"/>
              </w:rPr>
              <w:t>（</w:t>
            </w:r>
            <w:r>
              <w:rPr>
                <w:rFonts w:ascii="Times New Roman" w:eastAsia="Times New Roman"/>
                <w:sz w:val="16"/>
              </w:rPr>
              <w:t>20</w:t>
            </w:r>
            <w:r>
              <w:rPr>
                <w:sz w:val="16"/>
              </w:rPr>
              <w:t>分）</w:t>
            </w:r>
          </w:p>
        </w:tc>
        <w:tc>
          <w:tcPr>
            <w:tcW w:w="1500" w:type="dxa"/>
          </w:tcPr>
          <w:p w:rsidR="00454B80" w:rsidRDefault="00454B80">
            <w:pPr>
              <w:pStyle w:val="TableParagraph"/>
              <w:rPr>
                <w:rFonts w:ascii="Times New Roman"/>
                <w:sz w:val="16"/>
              </w:rPr>
            </w:pPr>
          </w:p>
        </w:tc>
        <w:tc>
          <w:tcPr>
            <w:tcW w:w="1512" w:type="dxa"/>
          </w:tcPr>
          <w:p w:rsidR="00454B80" w:rsidRDefault="00C52B3A">
            <w:pPr>
              <w:pStyle w:val="TableParagraph"/>
              <w:spacing w:before="138"/>
              <w:ind w:left="282" w:right="259"/>
              <w:jc w:val="center"/>
              <w:rPr>
                <w:sz w:val="16"/>
              </w:rPr>
            </w:pPr>
            <w:r>
              <w:rPr>
                <w:sz w:val="16"/>
              </w:rPr>
              <w:t>预算数（</w:t>
            </w:r>
            <w:r>
              <w:rPr>
                <w:rFonts w:ascii="Times New Roman" w:eastAsia="Times New Roman"/>
                <w:sz w:val="16"/>
              </w:rPr>
              <w:t>A</w:t>
            </w:r>
            <w:r>
              <w:rPr>
                <w:sz w:val="16"/>
              </w:rPr>
              <w:t>）</w:t>
            </w:r>
          </w:p>
        </w:tc>
        <w:tc>
          <w:tcPr>
            <w:tcW w:w="2235" w:type="dxa"/>
            <w:gridSpan w:val="2"/>
          </w:tcPr>
          <w:p w:rsidR="00454B80" w:rsidRDefault="00C52B3A">
            <w:pPr>
              <w:pStyle w:val="TableParagraph"/>
              <w:spacing w:before="138"/>
              <w:ind w:left="654"/>
              <w:rPr>
                <w:sz w:val="16"/>
              </w:rPr>
            </w:pPr>
            <w:r>
              <w:rPr>
                <w:sz w:val="16"/>
              </w:rPr>
              <w:t>执行数（</w:t>
            </w:r>
            <w:r>
              <w:rPr>
                <w:rFonts w:ascii="Times New Roman" w:eastAsia="Times New Roman"/>
                <w:sz w:val="16"/>
              </w:rPr>
              <w:t>B</w:t>
            </w:r>
            <w:r>
              <w:rPr>
                <w:sz w:val="16"/>
              </w:rPr>
              <w:t>）</w:t>
            </w:r>
          </w:p>
        </w:tc>
        <w:tc>
          <w:tcPr>
            <w:tcW w:w="1318" w:type="dxa"/>
          </w:tcPr>
          <w:p w:rsidR="00454B80" w:rsidRDefault="00C52B3A">
            <w:pPr>
              <w:pStyle w:val="TableParagraph"/>
              <w:spacing w:before="138"/>
              <w:ind w:left="31" w:right="10"/>
              <w:jc w:val="center"/>
              <w:rPr>
                <w:rFonts w:ascii="Times New Roman" w:eastAsia="Times New Roman"/>
                <w:sz w:val="16"/>
              </w:rPr>
            </w:pPr>
            <w:r>
              <w:rPr>
                <w:sz w:val="16"/>
              </w:rPr>
              <w:t>执行率（</w:t>
            </w:r>
            <w:r>
              <w:rPr>
                <w:rFonts w:ascii="Times New Roman" w:eastAsia="Times New Roman"/>
                <w:sz w:val="16"/>
              </w:rPr>
              <w:t>B/A)</w:t>
            </w:r>
          </w:p>
        </w:tc>
        <w:tc>
          <w:tcPr>
            <w:tcW w:w="1318" w:type="dxa"/>
          </w:tcPr>
          <w:p w:rsidR="00454B80" w:rsidRDefault="00C52B3A">
            <w:pPr>
              <w:pStyle w:val="TableParagraph"/>
              <w:spacing w:before="32"/>
              <w:ind w:left="29" w:right="10"/>
              <w:jc w:val="center"/>
              <w:rPr>
                <w:sz w:val="16"/>
              </w:rPr>
            </w:pPr>
            <w:r>
              <w:rPr>
                <w:sz w:val="16"/>
              </w:rPr>
              <w:t>得分</w:t>
            </w:r>
          </w:p>
          <w:p w:rsidR="00454B80" w:rsidRDefault="00C52B3A">
            <w:pPr>
              <w:pStyle w:val="TableParagraph"/>
              <w:spacing w:before="7"/>
              <w:ind w:left="31" w:right="10"/>
              <w:jc w:val="center"/>
              <w:rPr>
                <w:sz w:val="16"/>
              </w:rPr>
            </w:pPr>
            <w:r>
              <w:rPr>
                <w:sz w:val="16"/>
              </w:rPr>
              <w:t>（</w:t>
            </w:r>
            <w:r>
              <w:rPr>
                <w:rFonts w:ascii="Times New Roman" w:eastAsia="Times New Roman"/>
                <w:sz w:val="16"/>
              </w:rPr>
              <w:t>20</w:t>
            </w:r>
            <w:r>
              <w:rPr>
                <w:sz w:val="16"/>
              </w:rPr>
              <w:t>分</w:t>
            </w:r>
            <w:r>
              <w:rPr>
                <w:rFonts w:ascii="Times New Roman" w:eastAsia="Times New Roman"/>
                <w:sz w:val="16"/>
              </w:rPr>
              <w:t>*</w:t>
            </w:r>
            <w:r>
              <w:rPr>
                <w:sz w:val="16"/>
              </w:rPr>
              <w:t>执行率）</w:t>
            </w:r>
          </w:p>
        </w:tc>
      </w:tr>
      <w:tr w:rsidR="00454B80">
        <w:trPr>
          <w:trHeight w:val="484"/>
        </w:trPr>
        <w:tc>
          <w:tcPr>
            <w:tcW w:w="1764" w:type="dxa"/>
            <w:gridSpan w:val="2"/>
            <w:vMerge/>
            <w:tcBorders>
              <w:top w:val="nil"/>
            </w:tcBorders>
          </w:tcPr>
          <w:p w:rsidR="00454B80" w:rsidRDefault="00454B80">
            <w:pPr>
              <w:rPr>
                <w:sz w:val="2"/>
                <w:szCs w:val="2"/>
              </w:rPr>
            </w:pPr>
          </w:p>
        </w:tc>
        <w:tc>
          <w:tcPr>
            <w:tcW w:w="1500" w:type="dxa"/>
          </w:tcPr>
          <w:p w:rsidR="00454B80" w:rsidRDefault="00454B80">
            <w:pPr>
              <w:pStyle w:val="TableParagraph"/>
              <w:spacing w:before="11"/>
              <w:rPr>
                <w:sz w:val="11"/>
              </w:rPr>
            </w:pPr>
          </w:p>
          <w:p w:rsidR="00454B80" w:rsidRDefault="00C52B3A">
            <w:pPr>
              <w:pStyle w:val="TableParagraph"/>
              <w:ind w:left="88" w:right="76"/>
              <w:jc w:val="center"/>
              <w:rPr>
                <w:sz w:val="16"/>
              </w:rPr>
            </w:pPr>
            <w:r>
              <w:rPr>
                <w:sz w:val="16"/>
              </w:rPr>
              <w:t>年度财政资金总额</w:t>
            </w:r>
          </w:p>
        </w:tc>
        <w:tc>
          <w:tcPr>
            <w:tcW w:w="1512" w:type="dxa"/>
          </w:tcPr>
          <w:p w:rsidR="00454B80" w:rsidRDefault="00C52B3A">
            <w:pPr>
              <w:pStyle w:val="TableParagraph"/>
              <w:spacing w:before="148"/>
              <w:ind w:left="282" w:right="257"/>
              <w:jc w:val="center"/>
              <w:rPr>
                <w:rFonts w:ascii="Times New Roman"/>
                <w:sz w:val="16"/>
              </w:rPr>
            </w:pPr>
            <w:r>
              <w:rPr>
                <w:rFonts w:ascii="Times New Roman"/>
                <w:sz w:val="16"/>
              </w:rPr>
              <w:t>4,302</w:t>
            </w:r>
          </w:p>
        </w:tc>
        <w:tc>
          <w:tcPr>
            <w:tcW w:w="2235" w:type="dxa"/>
            <w:gridSpan w:val="2"/>
          </w:tcPr>
          <w:p w:rsidR="00454B80" w:rsidRDefault="00C52B3A">
            <w:pPr>
              <w:pStyle w:val="TableParagraph"/>
              <w:spacing w:before="148"/>
              <w:ind w:left="821" w:right="799"/>
              <w:jc w:val="center"/>
              <w:rPr>
                <w:rFonts w:ascii="Times New Roman"/>
                <w:sz w:val="16"/>
              </w:rPr>
            </w:pPr>
            <w:r>
              <w:rPr>
                <w:rFonts w:ascii="Times New Roman"/>
                <w:sz w:val="16"/>
              </w:rPr>
              <w:t>4,253.60</w:t>
            </w:r>
          </w:p>
        </w:tc>
        <w:tc>
          <w:tcPr>
            <w:tcW w:w="1318" w:type="dxa"/>
          </w:tcPr>
          <w:p w:rsidR="00454B80" w:rsidRDefault="00C52B3A">
            <w:pPr>
              <w:pStyle w:val="TableParagraph"/>
              <w:spacing w:before="148"/>
              <w:ind w:left="30" w:right="10"/>
              <w:jc w:val="center"/>
              <w:rPr>
                <w:rFonts w:ascii="Times New Roman"/>
                <w:sz w:val="16"/>
              </w:rPr>
            </w:pPr>
            <w:r>
              <w:rPr>
                <w:rFonts w:ascii="Times New Roman"/>
                <w:sz w:val="16"/>
              </w:rPr>
              <w:t>98.87%</w:t>
            </w:r>
          </w:p>
        </w:tc>
        <w:tc>
          <w:tcPr>
            <w:tcW w:w="1318" w:type="dxa"/>
          </w:tcPr>
          <w:p w:rsidR="00454B80" w:rsidRDefault="00C52B3A">
            <w:pPr>
              <w:pStyle w:val="TableParagraph"/>
              <w:spacing w:before="148"/>
              <w:ind w:left="30" w:right="10"/>
              <w:jc w:val="center"/>
              <w:rPr>
                <w:rFonts w:ascii="Times New Roman"/>
                <w:sz w:val="16"/>
              </w:rPr>
            </w:pPr>
            <w:r>
              <w:rPr>
                <w:rFonts w:ascii="Times New Roman"/>
                <w:sz w:val="16"/>
              </w:rPr>
              <w:t>19.77</w:t>
            </w:r>
          </w:p>
        </w:tc>
      </w:tr>
      <w:tr w:rsidR="00454B80">
        <w:trPr>
          <w:trHeight w:val="484"/>
        </w:trPr>
        <w:tc>
          <w:tcPr>
            <w:tcW w:w="859"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6"/>
              <w:rPr>
                <w:sz w:val="23"/>
              </w:rPr>
            </w:pPr>
          </w:p>
          <w:p w:rsidR="00454B80" w:rsidRDefault="00C52B3A">
            <w:pPr>
              <w:pStyle w:val="TableParagraph"/>
              <w:spacing w:line="242" w:lineRule="auto"/>
              <w:ind w:left="102" w:right="77" w:hanging="4"/>
              <w:jc w:val="center"/>
              <w:rPr>
                <w:sz w:val="16"/>
              </w:rPr>
            </w:pPr>
            <w:r>
              <w:rPr>
                <w:sz w:val="16"/>
              </w:rPr>
              <w:t>根据合同约定，支付项目工程款（</w:t>
            </w:r>
            <w:r>
              <w:rPr>
                <w:rFonts w:ascii="Times New Roman" w:eastAsia="Times New Roman"/>
                <w:sz w:val="16"/>
              </w:rPr>
              <w:t xml:space="preserve">80 </w:t>
            </w:r>
            <w:r>
              <w:rPr>
                <w:sz w:val="16"/>
              </w:rPr>
              <w:t>分）</w:t>
            </w:r>
          </w:p>
        </w:tc>
        <w:tc>
          <w:tcPr>
            <w:tcW w:w="905" w:type="dxa"/>
          </w:tcPr>
          <w:p w:rsidR="00454B80" w:rsidRDefault="00C52B3A">
            <w:pPr>
              <w:pStyle w:val="TableParagraph"/>
              <w:spacing w:before="20" w:line="220" w:lineRule="atLeast"/>
              <w:ind w:left="292" w:right="268"/>
              <w:rPr>
                <w:sz w:val="16"/>
              </w:rPr>
            </w:pPr>
            <w:r>
              <w:rPr>
                <w:sz w:val="16"/>
              </w:rPr>
              <w:t>一级指标</w:t>
            </w:r>
          </w:p>
        </w:tc>
        <w:tc>
          <w:tcPr>
            <w:tcW w:w="1500" w:type="dxa"/>
          </w:tcPr>
          <w:p w:rsidR="00454B80" w:rsidRDefault="00454B80">
            <w:pPr>
              <w:pStyle w:val="TableParagraph"/>
              <w:spacing w:before="9"/>
              <w:rPr>
                <w:sz w:val="11"/>
              </w:rPr>
            </w:pPr>
          </w:p>
          <w:p w:rsidR="00454B80" w:rsidRDefault="00C52B3A">
            <w:pPr>
              <w:pStyle w:val="TableParagraph"/>
              <w:ind w:left="88" w:right="71"/>
              <w:jc w:val="center"/>
              <w:rPr>
                <w:sz w:val="16"/>
              </w:rPr>
            </w:pPr>
            <w:r>
              <w:rPr>
                <w:sz w:val="16"/>
              </w:rPr>
              <w:t>二级指标</w:t>
            </w:r>
          </w:p>
        </w:tc>
        <w:tc>
          <w:tcPr>
            <w:tcW w:w="2429" w:type="dxa"/>
            <w:gridSpan w:val="2"/>
          </w:tcPr>
          <w:p w:rsidR="00454B80" w:rsidRDefault="00454B80">
            <w:pPr>
              <w:pStyle w:val="TableParagraph"/>
              <w:spacing w:before="9"/>
              <w:rPr>
                <w:sz w:val="11"/>
              </w:rPr>
            </w:pPr>
          </w:p>
          <w:p w:rsidR="00454B80" w:rsidRDefault="00C52B3A">
            <w:pPr>
              <w:pStyle w:val="TableParagraph"/>
              <w:ind w:left="876" w:right="858"/>
              <w:jc w:val="center"/>
              <w:rPr>
                <w:sz w:val="16"/>
              </w:rPr>
            </w:pPr>
            <w:r>
              <w:rPr>
                <w:sz w:val="16"/>
              </w:rPr>
              <w:t>三级指标</w:t>
            </w:r>
          </w:p>
        </w:tc>
        <w:tc>
          <w:tcPr>
            <w:tcW w:w="1318" w:type="dxa"/>
          </w:tcPr>
          <w:p w:rsidR="00454B80" w:rsidRDefault="00C52B3A">
            <w:pPr>
              <w:pStyle w:val="TableParagraph"/>
              <w:spacing w:before="44" w:line="201" w:lineRule="exact"/>
              <w:ind w:left="25" w:right="10"/>
              <w:jc w:val="center"/>
              <w:rPr>
                <w:sz w:val="16"/>
              </w:rPr>
            </w:pPr>
            <w:r>
              <w:rPr>
                <w:sz w:val="16"/>
              </w:rPr>
              <w:t>年度目标值</w:t>
            </w:r>
          </w:p>
          <w:p w:rsidR="00454B80" w:rsidRDefault="00C52B3A">
            <w:pPr>
              <w:pStyle w:val="TableParagraph"/>
              <w:spacing w:line="201" w:lineRule="exact"/>
              <w:ind w:left="31" w:right="10"/>
              <w:jc w:val="center"/>
              <w:rPr>
                <w:sz w:val="16"/>
              </w:rPr>
            </w:pPr>
            <w:r>
              <w:rPr>
                <w:sz w:val="16"/>
              </w:rPr>
              <w:t>（</w:t>
            </w:r>
            <w:r>
              <w:rPr>
                <w:rFonts w:ascii="Times New Roman" w:eastAsia="Times New Roman"/>
                <w:sz w:val="16"/>
              </w:rPr>
              <w:t>A</w:t>
            </w:r>
            <w:r>
              <w:rPr>
                <w:sz w:val="16"/>
              </w:rPr>
              <w:t>）</w:t>
            </w:r>
          </w:p>
        </w:tc>
        <w:tc>
          <w:tcPr>
            <w:tcW w:w="1318" w:type="dxa"/>
          </w:tcPr>
          <w:p w:rsidR="00454B80" w:rsidRDefault="00C52B3A">
            <w:pPr>
              <w:pStyle w:val="TableParagraph"/>
              <w:spacing w:before="137"/>
              <w:ind w:left="33" w:right="10"/>
              <w:jc w:val="center"/>
              <w:rPr>
                <w:rFonts w:ascii="Times New Roman" w:eastAsia="Times New Roman"/>
                <w:sz w:val="16"/>
              </w:rPr>
            </w:pPr>
            <w:r>
              <w:rPr>
                <w:sz w:val="16"/>
              </w:rPr>
              <w:t>实际完成值（</w:t>
            </w:r>
            <w:r>
              <w:rPr>
                <w:rFonts w:ascii="Times New Roman" w:eastAsia="Times New Roman"/>
                <w:sz w:val="16"/>
              </w:rPr>
              <w:t>B)</w:t>
            </w:r>
          </w:p>
        </w:tc>
        <w:tc>
          <w:tcPr>
            <w:tcW w:w="1318" w:type="dxa"/>
          </w:tcPr>
          <w:p w:rsidR="00454B80" w:rsidRDefault="00454B80">
            <w:pPr>
              <w:pStyle w:val="TableParagraph"/>
              <w:spacing w:before="9"/>
              <w:rPr>
                <w:sz w:val="11"/>
              </w:rPr>
            </w:pPr>
          </w:p>
          <w:p w:rsidR="00454B80" w:rsidRDefault="00C52B3A">
            <w:pPr>
              <w:pStyle w:val="TableParagraph"/>
              <w:ind w:left="29" w:right="10"/>
              <w:jc w:val="center"/>
              <w:rPr>
                <w:sz w:val="16"/>
              </w:rPr>
            </w:pPr>
            <w:r>
              <w:rPr>
                <w:sz w:val="16"/>
              </w:rPr>
              <w:t>得分</w:t>
            </w:r>
          </w:p>
        </w:tc>
      </w:tr>
      <w:tr w:rsidR="00454B80">
        <w:trPr>
          <w:trHeight w:val="484"/>
        </w:trPr>
        <w:tc>
          <w:tcPr>
            <w:tcW w:w="859" w:type="dxa"/>
            <w:vMerge/>
            <w:tcBorders>
              <w:top w:val="nil"/>
            </w:tcBorders>
          </w:tcPr>
          <w:p w:rsidR="00454B80" w:rsidRDefault="00454B80">
            <w:pPr>
              <w:rPr>
                <w:sz w:val="2"/>
                <w:szCs w:val="2"/>
              </w:rPr>
            </w:pPr>
          </w:p>
        </w:tc>
        <w:tc>
          <w:tcPr>
            <w:tcW w:w="90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6"/>
              <w:rPr>
                <w:sz w:val="16"/>
              </w:rPr>
            </w:pPr>
          </w:p>
          <w:p w:rsidR="00454B80" w:rsidRDefault="00C52B3A">
            <w:pPr>
              <w:pStyle w:val="TableParagraph"/>
              <w:ind w:left="129"/>
              <w:rPr>
                <w:sz w:val="16"/>
              </w:rPr>
            </w:pPr>
            <w:r>
              <w:rPr>
                <w:sz w:val="16"/>
              </w:rPr>
              <w:t>产出指标</w:t>
            </w:r>
          </w:p>
          <w:p w:rsidR="00454B80" w:rsidRDefault="00C52B3A">
            <w:pPr>
              <w:pStyle w:val="TableParagraph"/>
              <w:spacing w:before="6"/>
              <w:ind w:left="182"/>
              <w:rPr>
                <w:sz w:val="16"/>
              </w:rPr>
            </w:pPr>
            <w:r>
              <w:rPr>
                <w:rFonts w:ascii="Times New Roman" w:eastAsia="Times New Roman"/>
                <w:sz w:val="16"/>
              </w:rPr>
              <w:t>(40</w:t>
            </w:r>
            <w:r>
              <w:rPr>
                <w:sz w:val="16"/>
              </w:rPr>
              <w:t>分）</w:t>
            </w:r>
          </w:p>
        </w:tc>
        <w:tc>
          <w:tcPr>
            <w:tcW w:w="1500" w:type="dxa"/>
          </w:tcPr>
          <w:p w:rsidR="00454B80" w:rsidRDefault="00C52B3A">
            <w:pPr>
              <w:pStyle w:val="TableParagraph"/>
              <w:spacing w:before="138"/>
              <w:ind w:left="88" w:right="62"/>
              <w:jc w:val="center"/>
              <w:rPr>
                <w:sz w:val="16"/>
              </w:rPr>
            </w:pPr>
            <w:r>
              <w:rPr>
                <w:sz w:val="16"/>
              </w:rPr>
              <w:t>数量指标（</w:t>
            </w:r>
            <w:r>
              <w:rPr>
                <w:rFonts w:ascii="Times New Roman" w:eastAsia="Times New Roman"/>
                <w:sz w:val="16"/>
              </w:rPr>
              <w:t>8</w:t>
            </w:r>
            <w:r>
              <w:rPr>
                <w:sz w:val="16"/>
              </w:rPr>
              <w:t>分）</w:t>
            </w:r>
          </w:p>
        </w:tc>
        <w:tc>
          <w:tcPr>
            <w:tcW w:w="2429" w:type="dxa"/>
            <w:gridSpan w:val="2"/>
          </w:tcPr>
          <w:p w:rsidR="00454B80" w:rsidRDefault="00454B80">
            <w:pPr>
              <w:pStyle w:val="TableParagraph"/>
              <w:spacing w:before="8"/>
              <w:rPr>
                <w:sz w:val="11"/>
              </w:rPr>
            </w:pPr>
          </w:p>
          <w:p w:rsidR="00454B80" w:rsidRDefault="00C52B3A">
            <w:pPr>
              <w:pStyle w:val="TableParagraph"/>
              <w:spacing w:before="1"/>
              <w:ind w:left="724"/>
              <w:rPr>
                <w:sz w:val="16"/>
              </w:rPr>
            </w:pPr>
            <w:r>
              <w:rPr>
                <w:sz w:val="16"/>
              </w:rPr>
              <w:t>改造道路数量</w:t>
            </w:r>
          </w:p>
        </w:tc>
        <w:tc>
          <w:tcPr>
            <w:tcW w:w="1318" w:type="dxa"/>
          </w:tcPr>
          <w:p w:rsidR="00454B80" w:rsidRDefault="00C52B3A">
            <w:pPr>
              <w:pStyle w:val="TableParagraph"/>
              <w:spacing w:before="138"/>
              <w:ind w:left="32" w:right="10"/>
              <w:jc w:val="center"/>
              <w:rPr>
                <w:sz w:val="16"/>
              </w:rPr>
            </w:pPr>
            <w:r>
              <w:rPr>
                <w:rFonts w:ascii="Times New Roman" w:eastAsia="Times New Roman" w:hAnsi="Times New Roman"/>
                <w:sz w:val="16"/>
              </w:rPr>
              <w:t>≥2</w:t>
            </w:r>
            <w:r>
              <w:rPr>
                <w:sz w:val="16"/>
              </w:rPr>
              <w:t>条</w:t>
            </w:r>
          </w:p>
        </w:tc>
        <w:tc>
          <w:tcPr>
            <w:tcW w:w="1318" w:type="dxa"/>
          </w:tcPr>
          <w:p w:rsidR="00454B80" w:rsidRDefault="00C52B3A">
            <w:pPr>
              <w:pStyle w:val="TableParagraph"/>
              <w:spacing w:before="20" w:line="220" w:lineRule="atLeast"/>
              <w:ind w:left="582" w:right="26" w:hanging="538"/>
              <w:rPr>
                <w:sz w:val="16"/>
              </w:rPr>
            </w:pPr>
            <w:r>
              <w:rPr>
                <w:sz w:val="16"/>
              </w:rPr>
              <w:t>已完成</w:t>
            </w:r>
            <w:r>
              <w:rPr>
                <w:rFonts w:ascii="Times New Roman" w:eastAsia="Times New Roman"/>
                <w:sz w:val="16"/>
              </w:rPr>
              <w:t>4</w:t>
            </w:r>
            <w:r>
              <w:rPr>
                <w:sz w:val="16"/>
              </w:rPr>
              <w:t>条道路改造</w:t>
            </w:r>
          </w:p>
        </w:tc>
        <w:tc>
          <w:tcPr>
            <w:tcW w:w="1318" w:type="dxa"/>
          </w:tcPr>
          <w:p w:rsidR="00454B80" w:rsidRDefault="00C52B3A">
            <w:pPr>
              <w:pStyle w:val="TableParagraph"/>
              <w:spacing w:before="149"/>
              <w:ind w:left="23"/>
              <w:jc w:val="center"/>
              <w:rPr>
                <w:rFonts w:ascii="Times New Roman"/>
                <w:sz w:val="16"/>
              </w:rPr>
            </w:pPr>
            <w:r>
              <w:rPr>
                <w:rFonts w:ascii="Times New Roman"/>
                <w:w w:val="101"/>
                <w:sz w:val="16"/>
              </w:rPr>
              <w:t>8</w:t>
            </w:r>
          </w:p>
        </w:tc>
      </w:tr>
      <w:tr w:rsidR="00454B80">
        <w:trPr>
          <w:trHeight w:val="484"/>
        </w:trPr>
        <w:tc>
          <w:tcPr>
            <w:tcW w:w="859"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500" w:type="dxa"/>
          </w:tcPr>
          <w:p w:rsidR="00454B80" w:rsidRDefault="00C52B3A">
            <w:pPr>
              <w:pStyle w:val="TableParagraph"/>
              <w:spacing w:before="138"/>
              <w:ind w:left="88" w:right="62"/>
              <w:jc w:val="center"/>
              <w:rPr>
                <w:sz w:val="16"/>
              </w:rPr>
            </w:pPr>
            <w:r>
              <w:rPr>
                <w:sz w:val="16"/>
              </w:rPr>
              <w:t>质量指标（</w:t>
            </w:r>
            <w:r>
              <w:rPr>
                <w:rFonts w:ascii="Times New Roman" w:eastAsia="Times New Roman"/>
                <w:sz w:val="16"/>
              </w:rPr>
              <w:t>8</w:t>
            </w:r>
            <w:r>
              <w:rPr>
                <w:sz w:val="16"/>
              </w:rPr>
              <w:t>分）</w:t>
            </w:r>
          </w:p>
        </w:tc>
        <w:tc>
          <w:tcPr>
            <w:tcW w:w="2429" w:type="dxa"/>
            <w:gridSpan w:val="2"/>
          </w:tcPr>
          <w:p w:rsidR="00454B80" w:rsidRDefault="00454B80">
            <w:pPr>
              <w:pStyle w:val="TableParagraph"/>
              <w:spacing w:before="9"/>
              <w:rPr>
                <w:sz w:val="11"/>
              </w:rPr>
            </w:pPr>
          </w:p>
          <w:p w:rsidR="00454B80" w:rsidRDefault="00C52B3A">
            <w:pPr>
              <w:pStyle w:val="TableParagraph"/>
              <w:ind w:left="642"/>
              <w:rPr>
                <w:sz w:val="16"/>
              </w:rPr>
            </w:pPr>
            <w:r>
              <w:rPr>
                <w:sz w:val="16"/>
              </w:rPr>
              <w:t>竣工验收合格率</w:t>
            </w:r>
          </w:p>
        </w:tc>
        <w:tc>
          <w:tcPr>
            <w:tcW w:w="1318" w:type="dxa"/>
          </w:tcPr>
          <w:p w:rsidR="00454B80" w:rsidRDefault="00454B80">
            <w:pPr>
              <w:pStyle w:val="TableParagraph"/>
              <w:spacing w:before="9"/>
              <w:rPr>
                <w:sz w:val="11"/>
              </w:rPr>
            </w:pPr>
          </w:p>
          <w:p w:rsidR="00454B80" w:rsidRDefault="00C52B3A">
            <w:pPr>
              <w:pStyle w:val="TableParagraph"/>
              <w:ind w:left="30" w:right="10"/>
              <w:jc w:val="center"/>
              <w:rPr>
                <w:sz w:val="16"/>
              </w:rPr>
            </w:pPr>
            <w:r>
              <w:rPr>
                <w:sz w:val="16"/>
              </w:rPr>
              <w:t>合格</w:t>
            </w:r>
          </w:p>
        </w:tc>
        <w:tc>
          <w:tcPr>
            <w:tcW w:w="1318" w:type="dxa"/>
          </w:tcPr>
          <w:p w:rsidR="00454B80" w:rsidRDefault="00454B80">
            <w:pPr>
              <w:pStyle w:val="TableParagraph"/>
              <w:spacing w:before="9"/>
              <w:rPr>
                <w:sz w:val="11"/>
              </w:rPr>
            </w:pPr>
          </w:p>
          <w:p w:rsidR="00454B80" w:rsidRDefault="00C52B3A">
            <w:pPr>
              <w:pStyle w:val="TableParagraph"/>
              <w:ind w:left="29" w:right="10"/>
              <w:jc w:val="center"/>
              <w:rPr>
                <w:sz w:val="16"/>
              </w:rPr>
            </w:pPr>
            <w:r>
              <w:rPr>
                <w:sz w:val="16"/>
              </w:rPr>
              <w:t>合格</w:t>
            </w:r>
          </w:p>
        </w:tc>
        <w:tc>
          <w:tcPr>
            <w:tcW w:w="1318" w:type="dxa"/>
          </w:tcPr>
          <w:p w:rsidR="00454B80" w:rsidRDefault="00C52B3A">
            <w:pPr>
              <w:pStyle w:val="TableParagraph"/>
              <w:spacing w:before="148"/>
              <w:ind w:left="23"/>
              <w:jc w:val="center"/>
              <w:rPr>
                <w:rFonts w:ascii="Times New Roman"/>
                <w:sz w:val="16"/>
              </w:rPr>
            </w:pPr>
            <w:r>
              <w:rPr>
                <w:rFonts w:ascii="Times New Roman"/>
                <w:w w:val="101"/>
                <w:sz w:val="16"/>
              </w:rPr>
              <w:t>8</w:t>
            </w:r>
          </w:p>
        </w:tc>
      </w:tr>
      <w:tr w:rsidR="00454B80">
        <w:trPr>
          <w:trHeight w:val="484"/>
        </w:trPr>
        <w:tc>
          <w:tcPr>
            <w:tcW w:w="859"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500" w:type="dxa"/>
            <w:vMerge w:val="restart"/>
          </w:tcPr>
          <w:p w:rsidR="00454B80" w:rsidRDefault="00454B80">
            <w:pPr>
              <w:pStyle w:val="TableParagraph"/>
              <w:rPr>
                <w:sz w:val="18"/>
              </w:rPr>
            </w:pPr>
          </w:p>
          <w:p w:rsidR="00454B80" w:rsidRDefault="00C52B3A">
            <w:pPr>
              <w:pStyle w:val="TableParagraph"/>
              <w:spacing w:before="156"/>
              <w:ind w:left="93"/>
              <w:rPr>
                <w:sz w:val="16"/>
              </w:rPr>
            </w:pPr>
            <w:r>
              <w:rPr>
                <w:sz w:val="16"/>
              </w:rPr>
              <w:t>时效指标（</w:t>
            </w:r>
            <w:r>
              <w:rPr>
                <w:rFonts w:ascii="Times New Roman" w:eastAsia="Times New Roman"/>
                <w:sz w:val="16"/>
              </w:rPr>
              <w:t>16</w:t>
            </w:r>
            <w:r>
              <w:rPr>
                <w:sz w:val="16"/>
              </w:rPr>
              <w:t>分）</w:t>
            </w:r>
          </w:p>
        </w:tc>
        <w:tc>
          <w:tcPr>
            <w:tcW w:w="2429" w:type="dxa"/>
            <w:gridSpan w:val="2"/>
          </w:tcPr>
          <w:p w:rsidR="00454B80" w:rsidRDefault="00454B80">
            <w:pPr>
              <w:pStyle w:val="TableParagraph"/>
              <w:spacing w:before="9"/>
              <w:rPr>
                <w:sz w:val="11"/>
              </w:rPr>
            </w:pPr>
          </w:p>
          <w:p w:rsidR="00454B80" w:rsidRDefault="00C52B3A">
            <w:pPr>
              <w:pStyle w:val="TableParagraph"/>
              <w:ind w:left="724"/>
              <w:rPr>
                <w:sz w:val="16"/>
              </w:rPr>
            </w:pPr>
            <w:r>
              <w:rPr>
                <w:sz w:val="16"/>
              </w:rPr>
              <w:t>资金支付进度</w:t>
            </w:r>
          </w:p>
        </w:tc>
        <w:tc>
          <w:tcPr>
            <w:tcW w:w="1318" w:type="dxa"/>
          </w:tcPr>
          <w:p w:rsidR="00454B80" w:rsidRDefault="00454B80">
            <w:pPr>
              <w:pStyle w:val="TableParagraph"/>
              <w:spacing w:before="9"/>
              <w:rPr>
                <w:sz w:val="11"/>
              </w:rPr>
            </w:pPr>
          </w:p>
          <w:p w:rsidR="00454B80" w:rsidRDefault="00C52B3A">
            <w:pPr>
              <w:pStyle w:val="TableParagraph"/>
              <w:ind w:left="25" w:right="10"/>
              <w:jc w:val="center"/>
              <w:rPr>
                <w:sz w:val="16"/>
              </w:rPr>
            </w:pPr>
            <w:r>
              <w:rPr>
                <w:sz w:val="16"/>
              </w:rPr>
              <w:t>按协议约定</w:t>
            </w:r>
          </w:p>
        </w:tc>
        <w:tc>
          <w:tcPr>
            <w:tcW w:w="1318" w:type="dxa"/>
          </w:tcPr>
          <w:p w:rsidR="00454B80" w:rsidRDefault="00454B80">
            <w:pPr>
              <w:pStyle w:val="TableParagraph"/>
              <w:spacing w:before="9"/>
              <w:rPr>
                <w:sz w:val="11"/>
              </w:rPr>
            </w:pPr>
          </w:p>
          <w:p w:rsidR="00454B80" w:rsidRDefault="00C52B3A">
            <w:pPr>
              <w:pStyle w:val="TableParagraph"/>
              <w:ind w:left="25" w:right="10"/>
              <w:jc w:val="center"/>
              <w:rPr>
                <w:sz w:val="16"/>
              </w:rPr>
            </w:pPr>
            <w:r>
              <w:rPr>
                <w:sz w:val="16"/>
              </w:rPr>
              <w:t>按协议支付</w:t>
            </w:r>
          </w:p>
        </w:tc>
        <w:tc>
          <w:tcPr>
            <w:tcW w:w="1318" w:type="dxa"/>
          </w:tcPr>
          <w:p w:rsidR="00454B80" w:rsidRDefault="00C52B3A">
            <w:pPr>
              <w:pStyle w:val="TableParagraph"/>
              <w:spacing w:before="149"/>
              <w:ind w:left="23"/>
              <w:jc w:val="center"/>
              <w:rPr>
                <w:rFonts w:ascii="Times New Roman"/>
                <w:sz w:val="16"/>
              </w:rPr>
            </w:pPr>
            <w:r>
              <w:rPr>
                <w:rFonts w:ascii="Times New Roman"/>
                <w:w w:val="101"/>
                <w:sz w:val="16"/>
              </w:rPr>
              <w:t>8</w:t>
            </w:r>
          </w:p>
        </w:tc>
      </w:tr>
      <w:tr w:rsidR="00454B80">
        <w:trPr>
          <w:trHeight w:val="484"/>
        </w:trPr>
        <w:tc>
          <w:tcPr>
            <w:tcW w:w="859"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500" w:type="dxa"/>
            <w:vMerge/>
            <w:tcBorders>
              <w:top w:val="nil"/>
            </w:tcBorders>
          </w:tcPr>
          <w:p w:rsidR="00454B80" w:rsidRDefault="00454B80">
            <w:pPr>
              <w:rPr>
                <w:sz w:val="2"/>
                <w:szCs w:val="2"/>
              </w:rPr>
            </w:pPr>
          </w:p>
        </w:tc>
        <w:tc>
          <w:tcPr>
            <w:tcW w:w="2429" w:type="dxa"/>
            <w:gridSpan w:val="2"/>
          </w:tcPr>
          <w:p w:rsidR="00454B80" w:rsidRDefault="00454B80">
            <w:pPr>
              <w:pStyle w:val="TableParagraph"/>
              <w:spacing w:before="9"/>
              <w:rPr>
                <w:sz w:val="11"/>
              </w:rPr>
            </w:pPr>
          </w:p>
          <w:p w:rsidR="00454B80" w:rsidRDefault="00C52B3A">
            <w:pPr>
              <w:pStyle w:val="TableParagraph"/>
              <w:ind w:left="558"/>
              <w:rPr>
                <w:sz w:val="16"/>
              </w:rPr>
            </w:pPr>
            <w:r>
              <w:rPr>
                <w:sz w:val="16"/>
              </w:rPr>
              <w:t>项目按时完工情况</w:t>
            </w:r>
          </w:p>
        </w:tc>
        <w:tc>
          <w:tcPr>
            <w:tcW w:w="1318" w:type="dxa"/>
          </w:tcPr>
          <w:p w:rsidR="00454B80" w:rsidRDefault="00454B80">
            <w:pPr>
              <w:pStyle w:val="TableParagraph"/>
              <w:spacing w:before="9"/>
              <w:rPr>
                <w:sz w:val="11"/>
              </w:rPr>
            </w:pPr>
          </w:p>
          <w:p w:rsidR="00454B80" w:rsidRDefault="00C52B3A">
            <w:pPr>
              <w:pStyle w:val="TableParagraph"/>
              <w:ind w:left="21" w:right="10"/>
              <w:jc w:val="center"/>
              <w:rPr>
                <w:sz w:val="16"/>
              </w:rPr>
            </w:pPr>
            <w:r>
              <w:rPr>
                <w:sz w:val="16"/>
              </w:rPr>
              <w:t>按协议约定时间</w:t>
            </w:r>
          </w:p>
        </w:tc>
        <w:tc>
          <w:tcPr>
            <w:tcW w:w="1318" w:type="dxa"/>
          </w:tcPr>
          <w:p w:rsidR="00454B80" w:rsidRDefault="00454B80">
            <w:pPr>
              <w:pStyle w:val="TableParagraph"/>
              <w:spacing w:before="9"/>
              <w:rPr>
                <w:sz w:val="11"/>
              </w:rPr>
            </w:pPr>
          </w:p>
          <w:p w:rsidR="00454B80" w:rsidRDefault="00C52B3A">
            <w:pPr>
              <w:pStyle w:val="TableParagraph"/>
              <w:ind w:left="24" w:right="10"/>
              <w:jc w:val="center"/>
              <w:rPr>
                <w:sz w:val="16"/>
              </w:rPr>
            </w:pPr>
            <w:r>
              <w:rPr>
                <w:sz w:val="16"/>
              </w:rPr>
              <w:t>超过约定时间</w:t>
            </w:r>
          </w:p>
        </w:tc>
        <w:tc>
          <w:tcPr>
            <w:tcW w:w="1318" w:type="dxa"/>
          </w:tcPr>
          <w:p w:rsidR="00454B80" w:rsidRDefault="00C52B3A">
            <w:pPr>
              <w:pStyle w:val="TableParagraph"/>
              <w:spacing w:before="148"/>
              <w:ind w:left="23"/>
              <w:jc w:val="center"/>
              <w:rPr>
                <w:rFonts w:ascii="Times New Roman"/>
                <w:sz w:val="16"/>
              </w:rPr>
            </w:pPr>
            <w:r>
              <w:rPr>
                <w:rFonts w:ascii="Times New Roman"/>
                <w:w w:val="101"/>
                <w:sz w:val="16"/>
              </w:rPr>
              <w:t>0</w:t>
            </w:r>
          </w:p>
        </w:tc>
      </w:tr>
      <w:tr w:rsidR="00454B80">
        <w:trPr>
          <w:trHeight w:val="484"/>
        </w:trPr>
        <w:tc>
          <w:tcPr>
            <w:tcW w:w="859"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500" w:type="dxa"/>
          </w:tcPr>
          <w:p w:rsidR="00454B80" w:rsidRDefault="00C52B3A">
            <w:pPr>
              <w:pStyle w:val="TableParagraph"/>
              <w:spacing w:before="138"/>
              <w:ind w:left="88" w:right="62"/>
              <w:jc w:val="center"/>
              <w:rPr>
                <w:sz w:val="16"/>
              </w:rPr>
            </w:pPr>
            <w:r>
              <w:rPr>
                <w:sz w:val="16"/>
              </w:rPr>
              <w:t>成本指标（</w:t>
            </w:r>
            <w:r>
              <w:rPr>
                <w:rFonts w:ascii="Times New Roman" w:eastAsia="Times New Roman"/>
                <w:sz w:val="16"/>
              </w:rPr>
              <w:t>8</w:t>
            </w:r>
            <w:r>
              <w:rPr>
                <w:sz w:val="16"/>
              </w:rPr>
              <w:t>分）</w:t>
            </w:r>
          </w:p>
        </w:tc>
        <w:tc>
          <w:tcPr>
            <w:tcW w:w="2429" w:type="dxa"/>
            <w:gridSpan w:val="2"/>
          </w:tcPr>
          <w:p w:rsidR="00454B80" w:rsidRDefault="00454B80">
            <w:pPr>
              <w:pStyle w:val="TableParagraph"/>
              <w:spacing w:before="9"/>
              <w:rPr>
                <w:sz w:val="11"/>
              </w:rPr>
            </w:pPr>
          </w:p>
          <w:p w:rsidR="00454B80" w:rsidRDefault="00C52B3A">
            <w:pPr>
              <w:pStyle w:val="TableParagraph"/>
              <w:ind w:left="806"/>
              <w:rPr>
                <w:sz w:val="16"/>
              </w:rPr>
            </w:pPr>
            <w:r>
              <w:rPr>
                <w:sz w:val="16"/>
              </w:rPr>
              <w:t>成本控制率</w:t>
            </w:r>
          </w:p>
        </w:tc>
        <w:tc>
          <w:tcPr>
            <w:tcW w:w="1318" w:type="dxa"/>
          </w:tcPr>
          <w:p w:rsidR="00454B80" w:rsidRDefault="00C52B3A">
            <w:pPr>
              <w:pStyle w:val="TableParagraph"/>
              <w:spacing w:before="149"/>
              <w:ind w:left="30" w:right="10"/>
              <w:jc w:val="center"/>
              <w:rPr>
                <w:rFonts w:ascii="Times New Roman" w:hAnsi="Times New Roman"/>
                <w:sz w:val="16"/>
              </w:rPr>
            </w:pPr>
            <w:r>
              <w:rPr>
                <w:rFonts w:ascii="Times New Roman" w:hAnsi="Times New Roman"/>
                <w:sz w:val="16"/>
              </w:rPr>
              <w:t>≤100%</w:t>
            </w:r>
          </w:p>
        </w:tc>
        <w:tc>
          <w:tcPr>
            <w:tcW w:w="1318" w:type="dxa"/>
          </w:tcPr>
          <w:p w:rsidR="00454B80" w:rsidRDefault="00C52B3A">
            <w:pPr>
              <w:pStyle w:val="TableParagraph"/>
              <w:spacing w:before="149"/>
              <w:ind w:left="30" w:right="10"/>
              <w:jc w:val="center"/>
              <w:rPr>
                <w:rFonts w:ascii="Times New Roman"/>
                <w:sz w:val="16"/>
              </w:rPr>
            </w:pPr>
            <w:r>
              <w:rPr>
                <w:rFonts w:ascii="Times New Roman"/>
                <w:sz w:val="16"/>
              </w:rPr>
              <w:t>100%</w:t>
            </w:r>
          </w:p>
        </w:tc>
        <w:tc>
          <w:tcPr>
            <w:tcW w:w="1318" w:type="dxa"/>
          </w:tcPr>
          <w:p w:rsidR="00454B80" w:rsidRDefault="00C52B3A">
            <w:pPr>
              <w:pStyle w:val="TableParagraph"/>
              <w:spacing w:before="149"/>
              <w:ind w:left="23"/>
              <w:jc w:val="center"/>
              <w:rPr>
                <w:rFonts w:ascii="Times New Roman"/>
                <w:sz w:val="16"/>
              </w:rPr>
            </w:pPr>
            <w:r>
              <w:rPr>
                <w:rFonts w:ascii="Times New Roman"/>
                <w:w w:val="101"/>
                <w:sz w:val="16"/>
              </w:rPr>
              <w:t>8</w:t>
            </w:r>
          </w:p>
        </w:tc>
      </w:tr>
      <w:tr w:rsidR="00454B80">
        <w:trPr>
          <w:trHeight w:val="484"/>
        </w:trPr>
        <w:tc>
          <w:tcPr>
            <w:tcW w:w="859" w:type="dxa"/>
            <w:vMerge/>
            <w:tcBorders>
              <w:top w:val="nil"/>
            </w:tcBorders>
          </w:tcPr>
          <w:p w:rsidR="00454B80" w:rsidRDefault="00454B80">
            <w:pPr>
              <w:rPr>
                <w:sz w:val="2"/>
                <w:szCs w:val="2"/>
              </w:rPr>
            </w:pPr>
          </w:p>
        </w:tc>
        <w:tc>
          <w:tcPr>
            <w:tcW w:w="905" w:type="dxa"/>
            <w:vMerge w:val="restart"/>
          </w:tcPr>
          <w:p w:rsidR="00454B80" w:rsidRDefault="00454B80">
            <w:pPr>
              <w:pStyle w:val="TableParagraph"/>
              <w:spacing w:before="1"/>
              <w:rPr>
                <w:sz w:val="23"/>
              </w:rPr>
            </w:pPr>
          </w:p>
          <w:p w:rsidR="00454B80" w:rsidRDefault="00C52B3A">
            <w:pPr>
              <w:pStyle w:val="TableParagraph"/>
              <w:spacing w:before="1" w:line="200" w:lineRule="exact"/>
              <w:ind w:left="129"/>
              <w:rPr>
                <w:sz w:val="16"/>
              </w:rPr>
            </w:pPr>
            <w:r>
              <w:rPr>
                <w:sz w:val="16"/>
              </w:rPr>
              <w:t>效益指标</w:t>
            </w:r>
          </w:p>
          <w:p w:rsidR="00454B80" w:rsidRDefault="00C52B3A">
            <w:pPr>
              <w:pStyle w:val="TableParagraph"/>
              <w:spacing w:line="200" w:lineRule="exact"/>
              <w:ind w:left="126"/>
              <w:rPr>
                <w:sz w:val="16"/>
              </w:rPr>
            </w:pPr>
            <w:r>
              <w:rPr>
                <w:spacing w:val="2"/>
                <w:sz w:val="16"/>
              </w:rPr>
              <w:t>（</w:t>
            </w:r>
            <w:r>
              <w:rPr>
                <w:rFonts w:ascii="Times New Roman" w:eastAsia="Times New Roman"/>
                <w:spacing w:val="2"/>
                <w:sz w:val="16"/>
              </w:rPr>
              <w:t>30</w:t>
            </w:r>
            <w:r>
              <w:rPr>
                <w:sz w:val="16"/>
              </w:rPr>
              <w:t>分）</w:t>
            </w:r>
          </w:p>
        </w:tc>
        <w:tc>
          <w:tcPr>
            <w:tcW w:w="1500" w:type="dxa"/>
          </w:tcPr>
          <w:p w:rsidR="00454B80" w:rsidRDefault="00C52B3A">
            <w:pPr>
              <w:pStyle w:val="TableParagraph"/>
              <w:spacing w:before="32"/>
              <w:ind w:left="88" w:right="72"/>
              <w:jc w:val="center"/>
              <w:rPr>
                <w:sz w:val="16"/>
              </w:rPr>
            </w:pPr>
            <w:r>
              <w:rPr>
                <w:sz w:val="16"/>
              </w:rPr>
              <w:t>社会效益指标</w:t>
            </w:r>
          </w:p>
          <w:p w:rsidR="00454B80" w:rsidRDefault="00C52B3A">
            <w:pPr>
              <w:pStyle w:val="TableParagraph"/>
              <w:spacing w:before="6"/>
              <w:ind w:left="88" w:right="62"/>
              <w:jc w:val="center"/>
              <w:rPr>
                <w:sz w:val="16"/>
              </w:rPr>
            </w:pPr>
            <w:r>
              <w:rPr>
                <w:sz w:val="16"/>
              </w:rPr>
              <w:t>（</w:t>
            </w:r>
            <w:r>
              <w:rPr>
                <w:rFonts w:ascii="Times New Roman" w:eastAsia="Times New Roman"/>
                <w:sz w:val="16"/>
              </w:rPr>
              <w:t>15</w:t>
            </w:r>
            <w:r>
              <w:rPr>
                <w:sz w:val="16"/>
              </w:rPr>
              <w:t>分）</w:t>
            </w:r>
          </w:p>
        </w:tc>
        <w:tc>
          <w:tcPr>
            <w:tcW w:w="2429" w:type="dxa"/>
            <w:gridSpan w:val="2"/>
          </w:tcPr>
          <w:p w:rsidR="00454B80" w:rsidRDefault="00C52B3A">
            <w:pPr>
              <w:pStyle w:val="TableParagraph"/>
              <w:spacing w:before="49"/>
              <w:ind w:left="1137" w:right="63" w:hanging="1074"/>
              <w:rPr>
                <w:sz w:val="16"/>
              </w:rPr>
            </w:pPr>
            <w:r>
              <w:rPr>
                <w:sz w:val="16"/>
              </w:rPr>
              <w:t>改善城市市政道路及配套附属设施</w:t>
            </w:r>
          </w:p>
        </w:tc>
        <w:tc>
          <w:tcPr>
            <w:tcW w:w="1318" w:type="dxa"/>
          </w:tcPr>
          <w:p w:rsidR="00454B80" w:rsidRDefault="00454B80">
            <w:pPr>
              <w:pStyle w:val="TableParagraph"/>
              <w:spacing w:before="9"/>
              <w:rPr>
                <w:sz w:val="11"/>
              </w:rPr>
            </w:pPr>
          </w:p>
          <w:p w:rsidR="00454B80" w:rsidRDefault="00C52B3A">
            <w:pPr>
              <w:pStyle w:val="TableParagraph"/>
              <w:ind w:left="25" w:right="10"/>
              <w:jc w:val="center"/>
              <w:rPr>
                <w:sz w:val="16"/>
              </w:rPr>
            </w:pPr>
            <w:r>
              <w:rPr>
                <w:sz w:val="16"/>
              </w:rPr>
              <w:t>达到预期</w:t>
            </w:r>
          </w:p>
        </w:tc>
        <w:tc>
          <w:tcPr>
            <w:tcW w:w="1318" w:type="dxa"/>
          </w:tcPr>
          <w:p w:rsidR="00454B80" w:rsidRDefault="00454B80">
            <w:pPr>
              <w:pStyle w:val="TableParagraph"/>
              <w:spacing w:before="9"/>
              <w:rPr>
                <w:sz w:val="11"/>
              </w:rPr>
            </w:pPr>
          </w:p>
          <w:p w:rsidR="00454B80" w:rsidRDefault="00C52B3A">
            <w:pPr>
              <w:pStyle w:val="TableParagraph"/>
              <w:ind w:left="25" w:right="10"/>
              <w:jc w:val="center"/>
              <w:rPr>
                <w:sz w:val="16"/>
              </w:rPr>
            </w:pPr>
            <w:r>
              <w:rPr>
                <w:sz w:val="16"/>
              </w:rPr>
              <w:t>达到预期</w:t>
            </w:r>
          </w:p>
        </w:tc>
        <w:tc>
          <w:tcPr>
            <w:tcW w:w="1318" w:type="dxa"/>
          </w:tcPr>
          <w:p w:rsidR="00454B80" w:rsidRDefault="00C52B3A">
            <w:pPr>
              <w:pStyle w:val="TableParagraph"/>
              <w:spacing w:before="148"/>
              <w:ind w:left="30" w:right="10"/>
              <w:jc w:val="center"/>
              <w:rPr>
                <w:rFonts w:ascii="Times New Roman"/>
                <w:sz w:val="16"/>
              </w:rPr>
            </w:pPr>
            <w:r>
              <w:rPr>
                <w:rFonts w:ascii="Times New Roman"/>
                <w:sz w:val="16"/>
              </w:rPr>
              <w:t>15</w:t>
            </w:r>
          </w:p>
        </w:tc>
      </w:tr>
      <w:tr w:rsidR="00454B80">
        <w:trPr>
          <w:trHeight w:val="484"/>
        </w:trPr>
        <w:tc>
          <w:tcPr>
            <w:tcW w:w="859"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500" w:type="dxa"/>
          </w:tcPr>
          <w:p w:rsidR="00454B80" w:rsidRDefault="00C52B3A">
            <w:pPr>
              <w:pStyle w:val="TableParagraph"/>
              <w:spacing w:before="32"/>
              <w:ind w:left="87" w:right="76"/>
              <w:jc w:val="center"/>
              <w:rPr>
                <w:sz w:val="16"/>
              </w:rPr>
            </w:pPr>
            <w:r>
              <w:rPr>
                <w:sz w:val="16"/>
              </w:rPr>
              <w:t>可持续影响指标</w:t>
            </w:r>
          </w:p>
          <w:p w:rsidR="00454B80" w:rsidRDefault="00C52B3A">
            <w:pPr>
              <w:pStyle w:val="TableParagraph"/>
              <w:spacing w:before="7"/>
              <w:ind w:left="88" w:right="62"/>
              <w:jc w:val="center"/>
              <w:rPr>
                <w:sz w:val="16"/>
              </w:rPr>
            </w:pPr>
            <w:r>
              <w:rPr>
                <w:sz w:val="16"/>
              </w:rPr>
              <w:t>（</w:t>
            </w:r>
            <w:r>
              <w:rPr>
                <w:rFonts w:ascii="Times New Roman" w:eastAsia="Times New Roman"/>
                <w:sz w:val="16"/>
              </w:rPr>
              <w:t>15</w:t>
            </w:r>
            <w:r>
              <w:rPr>
                <w:sz w:val="16"/>
              </w:rPr>
              <w:t>分）</w:t>
            </w:r>
          </w:p>
        </w:tc>
        <w:tc>
          <w:tcPr>
            <w:tcW w:w="2429" w:type="dxa"/>
            <w:gridSpan w:val="2"/>
          </w:tcPr>
          <w:p w:rsidR="00454B80" w:rsidRDefault="00454B80">
            <w:pPr>
              <w:pStyle w:val="TableParagraph"/>
              <w:spacing w:before="9"/>
              <w:rPr>
                <w:sz w:val="11"/>
              </w:rPr>
            </w:pPr>
          </w:p>
          <w:p w:rsidR="00454B80" w:rsidRDefault="00C52B3A">
            <w:pPr>
              <w:pStyle w:val="TableParagraph"/>
              <w:ind w:left="558"/>
              <w:rPr>
                <w:sz w:val="16"/>
              </w:rPr>
            </w:pPr>
            <w:r>
              <w:rPr>
                <w:sz w:val="16"/>
              </w:rPr>
              <w:t>全面提升城市形象</w:t>
            </w:r>
          </w:p>
        </w:tc>
        <w:tc>
          <w:tcPr>
            <w:tcW w:w="1318" w:type="dxa"/>
          </w:tcPr>
          <w:p w:rsidR="00454B80" w:rsidRDefault="00454B80">
            <w:pPr>
              <w:pStyle w:val="TableParagraph"/>
              <w:spacing w:before="9"/>
              <w:rPr>
                <w:sz w:val="11"/>
              </w:rPr>
            </w:pPr>
          </w:p>
          <w:p w:rsidR="00454B80" w:rsidRDefault="00C52B3A">
            <w:pPr>
              <w:pStyle w:val="TableParagraph"/>
              <w:ind w:left="25" w:right="10"/>
              <w:jc w:val="center"/>
              <w:rPr>
                <w:sz w:val="16"/>
              </w:rPr>
            </w:pPr>
            <w:r>
              <w:rPr>
                <w:sz w:val="16"/>
              </w:rPr>
              <w:t>达到预期</w:t>
            </w:r>
          </w:p>
        </w:tc>
        <w:tc>
          <w:tcPr>
            <w:tcW w:w="1318" w:type="dxa"/>
          </w:tcPr>
          <w:p w:rsidR="00454B80" w:rsidRDefault="00454B80">
            <w:pPr>
              <w:pStyle w:val="TableParagraph"/>
              <w:spacing w:before="9"/>
              <w:rPr>
                <w:sz w:val="11"/>
              </w:rPr>
            </w:pPr>
          </w:p>
          <w:p w:rsidR="00454B80" w:rsidRDefault="00C52B3A">
            <w:pPr>
              <w:pStyle w:val="TableParagraph"/>
              <w:ind w:left="25" w:right="10"/>
              <w:jc w:val="center"/>
              <w:rPr>
                <w:sz w:val="16"/>
              </w:rPr>
            </w:pPr>
            <w:r>
              <w:rPr>
                <w:sz w:val="16"/>
              </w:rPr>
              <w:t>达到预期</w:t>
            </w:r>
          </w:p>
        </w:tc>
        <w:tc>
          <w:tcPr>
            <w:tcW w:w="1318" w:type="dxa"/>
          </w:tcPr>
          <w:p w:rsidR="00454B80" w:rsidRDefault="00C52B3A">
            <w:pPr>
              <w:pStyle w:val="TableParagraph"/>
              <w:spacing w:before="149"/>
              <w:ind w:left="30" w:right="10"/>
              <w:jc w:val="center"/>
              <w:rPr>
                <w:rFonts w:ascii="Times New Roman"/>
                <w:sz w:val="16"/>
              </w:rPr>
            </w:pPr>
            <w:r>
              <w:rPr>
                <w:rFonts w:ascii="Times New Roman"/>
                <w:sz w:val="16"/>
              </w:rPr>
              <w:t>15</w:t>
            </w:r>
          </w:p>
        </w:tc>
      </w:tr>
      <w:tr w:rsidR="00454B80">
        <w:trPr>
          <w:trHeight w:val="484"/>
        </w:trPr>
        <w:tc>
          <w:tcPr>
            <w:tcW w:w="859" w:type="dxa"/>
            <w:vMerge/>
            <w:tcBorders>
              <w:top w:val="nil"/>
            </w:tcBorders>
          </w:tcPr>
          <w:p w:rsidR="00454B80" w:rsidRDefault="00454B80">
            <w:pPr>
              <w:rPr>
                <w:sz w:val="2"/>
                <w:szCs w:val="2"/>
              </w:rPr>
            </w:pPr>
          </w:p>
        </w:tc>
        <w:tc>
          <w:tcPr>
            <w:tcW w:w="905" w:type="dxa"/>
          </w:tcPr>
          <w:p w:rsidR="00454B80" w:rsidRDefault="00C52B3A">
            <w:pPr>
              <w:pStyle w:val="TableParagraph"/>
              <w:spacing w:before="47" w:line="200" w:lineRule="exact"/>
              <w:ind w:left="33" w:right="16"/>
              <w:jc w:val="center"/>
              <w:rPr>
                <w:sz w:val="16"/>
              </w:rPr>
            </w:pPr>
            <w:r>
              <w:rPr>
                <w:sz w:val="16"/>
              </w:rPr>
              <w:t>满意度指标</w:t>
            </w:r>
          </w:p>
          <w:p w:rsidR="00454B80" w:rsidRDefault="00C52B3A">
            <w:pPr>
              <w:pStyle w:val="TableParagraph"/>
              <w:spacing w:line="200" w:lineRule="exact"/>
              <w:ind w:left="33" w:right="7"/>
              <w:jc w:val="center"/>
              <w:rPr>
                <w:sz w:val="16"/>
              </w:rPr>
            </w:pPr>
            <w:r>
              <w:rPr>
                <w:rFonts w:ascii="Times New Roman" w:eastAsia="Times New Roman"/>
                <w:sz w:val="16"/>
              </w:rPr>
              <w:t>(10</w:t>
            </w:r>
            <w:r>
              <w:rPr>
                <w:sz w:val="16"/>
              </w:rPr>
              <w:t>分）</w:t>
            </w:r>
          </w:p>
        </w:tc>
        <w:tc>
          <w:tcPr>
            <w:tcW w:w="1500" w:type="dxa"/>
          </w:tcPr>
          <w:p w:rsidR="00454B80" w:rsidRDefault="00C52B3A">
            <w:pPr>
              <w:pStyle w:val="TableParagraph"/>
              <w:spacing w:before="55" w:line="228" w:lineRule="auto"/>
              <w:ind w:left="340" w:right="81" w:hanging="245"/>
              <w:rPr>
                <w:sz w:val="16"/>
              </w:rPr>
            </w:pPr>
            <w:r>
              <w:rPr>
                <w:sz w:val="16"/>
              </w:rPr>
              <w:t>服务对象满意度指标（</w:t>
            </w:r>
            <w:r>
              <w:rPr>
                <w:rFonts w:ascii="Times New Roman" w:eastAsia="Times New Roman"/>
                <w:sz w:val="16"/>
              </w:rPr>
              <w:t>10</w:t>
            </w:r>
            <w:r>
              <w:rPr>
                <w:sz w:val="16"/>
              </w:rPr>
              <w:t>分）</w:t>
            </w:r>
          </w:p>
        </w:tc>
        <w:tc>
          <w:tcPr>
            <w:tcW w:w="2429" w:type="dxa"/>
            <w:gridSpan w:val="2"/>
          </w:tcPr>
          <w:p w:rsidR="00454B80" w:rsidRDefault="00454B80">
            <w:pPr>
              <w:pStyle w:val="TableParagraph"/>
              <w:spacing w:before="11"/>
              <w:rPr>
                <w:sz w:val="11"/>
              </w:rPr>
            </w:pPr>
          </w:p>
          <w:p w:rsidR="00454B80" w:rsidRDefault="00C52B3A">
            <w:pPr>
              <w:pStyle w:val="TableParagraph"/>
              <w:ind w:left="311"/>
              <w:rPr>
                <w:sz w:val="16"/>
              </w:rPr>
            </w:pPr>
            <w:r>
              <w:rPr>
                <w:sz w:val="16"/>
              </w:rPr>
              <w:t>抽查项目周边群众满意度</w:t>
            </w:r>
          </w:p>
        </w:tc>
        <w:tc>
          <w:tcPr>
            <w:tcW w:w="1318" w:type="dxa"/>
          </w:tcPr>
          <w:p w:rsidR="00454B80" w:rsidRDefault="00C52B3A">
            <w:pPr>
              <w:pStyle w:val="TableParagraph"/>
              <w:spacing w:before="148"/>
              <w:ind w:left="29" w:right="10"/>
              <w:jc w:val="center"/>
              <w:rPr>
                <w:rFonts w:ascii="Times New Roman" w:hAnsi="Times New Roman"/>
                <w:sz w:val="16"/>
              </w:rPr>
            </w:pPr>
            <w:r>
              <w:rPr>
                <w:rFonts w:ascii="Times New Roman" w:hAnsi="Times New Roman"/>
                <w:sz w:val="16"/>
              </w:rPr>
              <w:t>≥90%</w:t>
            </w:r>
          </w:p>
        </w:tc>
        <w:tc>
          <w:tcPr>
            <w:tcW w:w="1318" w:type="dxa"/>
          </w:tcPr>
          <w:p w:rsidR="00454B80" w:rsidRDefault="00C52B3A">
            <w:pPr>
              <w:pStyle w:val="TableParagraph"/>
              <w:spacing w:before="148"/>
              <w:ind w:left="34" w:right="10"/>
              <w:jc w:val="center"/>
              <w:rPr>
                <w:rFonts w:ascii="Times New Roman"/>
                <w:sz w:val="16"/>
              </w:rPr>
            </w:pPr>
            <w:r>
              <w:rPr>
                <w:rFonts w:ascii="Times New Roman"/>
                <w:sz w:val="16"/>
              </w:rPr>
              <w:t>95%</w:t>
            </w:r>
          </w:p>
        </w:tc>
        <w:tc>
          <w:tcPr>
            <w:tcW w:w="1318" w:type="dxa"/>
          </w:tcPr>
          <w:p w:rsidR="00454B80" w:rsidRDefault="00C52B3A">
            <w:pPr>
              <w:pStyle w:val="TableParagraph"/>
              <w:spacing w:before="148"/>
              <w:ind w:left="30" w:right="10"/>
              <w:jc w:val="center"/>
              <w:rPr>
                <w:rFonts w:ascii="Times New Roman"/>
                <w:sz w:val="16"/>
              </w:rPr>
            </w:pPr>
            <w:r>
              <w:rPr>
                <w:rFonts w:ascii="Times New Roman"/>
                <w:sz w:val="16"/>
              </w:rPr>
              <w:t>10</w:t>
            </w:r>
          </w:p>
        </w:tc>
      </w:tr>
      <w:tr w:rsidR="00454B80">
        <w:trPr>
          <w:trHeight w:val="484"/>
        </w:trPr>
        <w:tc>
          <w:tcPr>
            <w:tcW w:w="859" w:type="dxa"/>
          </w:tcPr>
          <w:p w:rsidR="00454B80" w:rsidRDefault="00454B80">
            <w:pPr>
              <w:pStyle w:val="TableParagraph"/>
              <w:spacing w:before="9"/>
              <w:rPr>
                <w:sz w:val="11"/>
              </w:rPr>
            </w:pPr>
          </w:p>
          <w:p w:rsidR="00454B80" w:rsidRDefault="00C52B3A">
            <w:pPr>
              <w:pStyle w:val="TableParagraph"/>
              <w:ind w:left="268"/>
              <w:rPr>
                <w:sz w:val="16"/>
              </w:rPr>
            </w:pPr>
            <w:r>
              <w:rPr>
                <w:sz w:val="16"/>
              </w:rPr>
              <w:t>总分</w:t>
            </w:r>
          </w:p>
        </w:tc>
        <w:tc>
          <w:tcPr>
            <w:tcW w:w="8788" w:type="dxa"/>
            <w:gridSpan w:val="7"/>
          </w:tcPr>
          <w:p w:rsidR="00454B80" w:rsidRDefault="00C52B3A">
            <w:pPr>
              <w:pStyle w:val="TableParagraph"/>
              <w:spacing w:before="148"/>
              <w:ind w:left="4197" w:right="4175"/>
              <w:jc w:val="center"/>
              <w:rPr>
                <w:rFonts w:ascii="Times New Roman"/>
                <w:sz w:val="16"/>
              </w:rPr>
            </w:pPr>
            <w:r>
              <w:rPr>
                <w:rFonts w:ascii="Times New Roman"/>
                <w:sz w:val="16"/>
              </w:rPr>
              <w:t>91.77</w:t>
            </w:r>
          </w:p>
        </w:tc>
      </w:tr>
      <w:tr w:rsidR="00454B80">
        <w:trPr>
          <w:trHeight w:val="916"/>
        </w:trPr>
        <w:tc>
          <w:tcPr>
            <w:tcW w:w="859" w:type="dxa"/>
          </w:tcPr>
          <w:p w:rsidR="00454B80" w:rsidRDefault="00C52B3A">
            <w:pPr>
              <w:pStyle w:val="TableParagraph"/>
              <w:spacing w:before="58"/>
              <w:ind w:left="105" w:right="83"/>
              <w:jc w:val="center"/>
              <w:rPr>
                <w:sz w:val="16"/>
              </w:rPr>
            </w:pPr>
            <w:r>
              <w:rPr>
                <w:sz w:val="16"/>
              </w:rPr>
              <w:t>偏差大或目标未完成原因分析</w:t>
            </w:r>
          </w:p>
        </w:tc>
        <w:tc>
          <w:tcPr>
            <w:tcW w:w="8788" w:type="dxa"/>
            <w:gridSpan w:val="7"/>
          </w:tcPr>
          <w:p w:rsidR="00454B80" w:rsidRDefault="00C52B3A">
            <w:pPr>
              <w:pStyle w:val="TableParagraph"/>
              <w:spacing w:before="18"/>
              <w:ind w:left="33" w:right="137" w:firstLine="333"/>
              <w:rPr>
                <w:sz w:val="16"/>
              </w:rPr>
            </w:pPr>
            <w:r>
              <w:rPr>
                <w:sz w:val="16"/>
              </w:rPr>
              <w:t>时效指标</w:t>
            </w:r>
            <w:proofErr w:type="gramStart"/>
            <w:r>
              <w:rPr>
                <w:sz w:val="16"/>
              </w:rPr>
              <w:t>中项目</w:t>
            </w:r>
            <w:proofErr w:type="gramEnd"/>
            <w:r>
              <w:rPr>
                <w:sz w:val="16"/>
              </w:rPr>
              <w:t>按时完工情况未完成年度指标值 ，施工合同中约定工期为90</w:t>
            </w:r>
            <w:r>
              <w:rPr>
                <w:spacing w:val="1"/>
                <w:sz w:val="16"/>
              </w:rPr>
              <w:t>天，竣工验收报告里开工日期</w:t>
            </w:r>
            <w:r>
              <w:rPr>
                <w:spacing w:val="2"/>
                <w:sz w:val="16"/>
              </w:rPr>
              <w:t>2019</w:t>
            </w:r>
            <w:r>
              <w:rPr>
                <w:sz w:val="16"/>
              </w:rPr>
              <w:t>年</w:t>
            </w:r>
            <w:r>
              <w:rPr>
                <w:spacing w:val="-6"/>
                <w:sz w:val="16"/>
              </w:rPr>
              <w:t xml:space="preserve">12 </w:t>
            </w:r>
            <w:r>
              <w:rPr>
                <w:sz w:val="16"/>
              </w:rPr>
              <w:t>月26</w:t>
            </w:r>
            <w:r>
              <w:rPr>
                <w:spacing w:val="1"/>
                <w:sz w:val="16"/>
              </w:rPr>
              <w:t>日，竣工日期是</w:t>
            </w:r>
            <w:r>
              <w:rPr>
                <w:spacing w:val="2"/>
                <w:sz w:val="16"/>
              </w:rPr>
              <w:t>2020</w:t>
            </w:r>
            <w:r>
              <w:rPr>
                <w:sz w:val="16"/>
              </w:rPr>
              <w:t>年9月</w:t>
            </w:r>
            <w:r>
              <w:rPr>
                <w:spacing w:val="3"/>
                <w:sz w:val="16"/>
              </w:rPr>
              <w:t>8</w:t>
            </w:r>
            <w:r>
              <w:rPr>
                <w:sz w:val="16"/>
              </w:rPr>
              <w:t>日，超过合同约定时间，因疫情及气候原因工期延迟。</w:t>
            </w:r>
          </w:p>
        </w:tc>
      </w:tr>
      <w:tr w:rsidR="00454B80">
        <w:trPr>
          <w:trHeight w:val="1040"/>
        </w:trPr>
        <w:tc>
          <w:tcPr>
            <w:tcW w:w="859" w:type="dxa"/>
          </w:tcPr>
          <w:p w:rsidR="00454B80" w:rsidRDefault="00454B80">
            <w:pPr>
              <w:pStyle w:val="TableParagraph"/>
              <w:spacing w:before="6"/>
              <w:rPr>
                <w:sz w:val="17"/>
              </w:rPr>
            </w:pPr>
          </w:p>
          <w:p w:rsidR="00454B80" w:rsidRDefault="00C52B3A">
            <w:pPr>
              <w:pStyle w:val="TableParagraph"/>
              <w:ind w:left="105" w:right="83"/>
              <w:jc w:val="both"/>
              <w:rPr>
                <w:sz w:val="16"/>
              </w:rPr>
            </w:pPr>
            <w:r>
              <w:rPr>
                <w:sz w:val="16"/>
              </w:rPr>
              <w:t>改进措施及结果应用方案</w:t>
            </w:r>
          </w:p>
        </w:tc>
        <w:tc>
          <w:tcPr>
            <w:tcW w:w="8788" w:type="dxa"/>
            <w:gridSpan w:val="7"/>
          </w:tcPr>
          <w:p w:rsidR="00454B80" w:rsidRDefault="00C52B3A">
            <w:pPr>
              <w:pStyle w:val="TableParagraph"/>
              <w:spacing w:before="18"/>
              <w:ind w:left="33" w:right="159" w:firstLine="333"/>
              <w:rPr>
                <w:sz w:val="16"/>
              </w:rPr>
            </w:pPr>
            <w:r>
              <w:rPr>
                <w:sz w:val="16"/>
              </w:rPr>
              <w:t>根据2020年度对本项目自评结果的情况反映，本项目已完成竣工验收，正在进行结算审核，项目工程款按照协议约 定还未全部支付完毕，故本项目需要作为延续性项目继续保留。</w:t>
            </w:r>
          </w:p>
        </w:tc>
      </w:tr>
      <w:tr w:rsidR="00454B80">
        <w:trPr>
          <w:trHeight w:val="916"/>
        </w:trPr>
        <w:tc>
          <w:tcPr>
            <w:tcW w:w="859" w:type="dxa"/>
          </w:tcPr>
          <w:p w:rsidR="00454B80" w:rsidRDefault="00454B80">
            <w:pPr>
              <w:pStyle w:val="TableParagraph"/>
              <w:spacing w:before="8"/>
              <w:rPr>
                <w:sz w:val="12"/>
              </w:rPr>
            </w:pPr>
          </w:p>
          <w:p w:rsidR="00454B80" w:rsidRDefault="00C52B3A">
            <w:pPr>
              <w:pStyle w:val="TableParagraph"/>
              <w:ind w:left="105" w:right="83"/>
              <w:jc w:val="both"/>
              <w:rPr>
                <w:sz w:val="16"/>
              </w:rPr>
            </w:pPr>
            <w:r>
              <w:rPr>
                <w:sz w:val="16"/>
              </w:rPr>
              <w:t>单位主要负责人签批意见</w:t>
            </w:r>
          </w:p>
        </w:tc>
        <w:tc>
          <w:tcPr>
            <w:tcW w:w="8788" w:type="dxa"/>
            <w:gridSpan w:val="7"/>
          </w:tcPr>
          <w:p w:rsidR="00454B80" w:rsidRDefault="00454B80">
            <w:pPr>
              <w:pStyle w:val="TableParagraph"/>
              <w:rPr>
                <w:sz w:val="16"/>
              </w:rPr>
            </w:pPr>
          </w:p>
          <w:p w:rsidR="00454B80" w:rsidRDefault="00454B80">
            <w:pPr>
              <w:pStyle w:val="TableParagraph"/>
              <w:spacing w:before="9"/>
              <w:rPr>
                <w:sz w:val="21"/>
              </w:rPr>
            </w:pPr>
          </w:p>
          <w:p w:rsidR="00454B80" w:rsidRDefault="00C52B3A">
            <w:pPr>
              <w:pStyle w:val="TableParagraph"/>
              <w:ind w:left="7499"/>
              <w:rPr>
                <w:sz w:val="16"/>
              </w:rPr>
            </w:pPr>
            <w:r>
              <w:rPr>
                <w:sz w:val="16"/>
              </w:rPr>
              <w:t>签名：</w:t>
            </w:r>
          </w:p>
          <w:p w:rsidR="00454B80" w:rsidRDefault="00C52B3A">
            <w:pPr>
              <w:pStyle w:val="TableParagraph"/>
              <w:tabs>
                <w:tab w:val="left" w:pos="8001"/>
                <w:tab w:val="left" w:pos="8416"/>
              </w:tabs>
              <w:spacing w:before="28" w:line="180" w:lineRule="exact"/>
              <w:ind w:left="7583"/>
              <w:rPr>
                <w:sz w:val="16"/>
              </w:rPr>
            </w:pPr>
            <w:r>
              <w:rPr>
                <w:sz w:val="16"/>
              </w:rPr>
              <w:t>年</w:t>
            </w:r>
            <w:r>
              <w:rPr>
                <w:sz w:val="16"/>
              </w:rPr>
              <w:tab/>
              <w:t>月</w:t>
            </w:r>
            <w:r>
              <w:rPr>
                <w:sz w:val="16"/>
              </w:rPr>
              <w:tab/>
              <w:t>日</w:t>
            </w:r>
          </w:p>
        </w:tc>
      </w:tr>
    </w:tbl>
    <w:p w:rsidR="00454B80" w:rsidRDefault="00C52B3A">
      <w:pPr>
        <w:spacing w:before="41"/>
        <w:ind w:left="806"/>
        <w:rPr>
          <w:sz w:val="14"/>
        </w:rPr>
      </w:pPr>
      <w:r>
        <w:rPr>
          <w:w w:val="105"/>
          <w:sz w:val="14"/>
        </w:rPr>
        <w:t>备注：</w:t>
      </w:r>
    </w:p>
    <w:p w:rsidR="00454B80" w:rsidRDefault="00C52B3A">
      <w:pPr>
        <w:pStyle w:val="a4"/>
        <w:numPr>
          <w:ilvl w:val="0"/>
          <w:numId w:val="1"/>
        </w:numPr>
        <w:tabs>
          <w:tab w:val="left" w:pos="1261"/>
        </w:tabs>
        <w:spacing w:before="119"/>
        <w:rPr>
          <w:sz w:val="14"/>
        </w:rPr>
      </w:pPr>
      <w:r>
        <w:rPr>
          <w:spacing w:val="1"/>
          <w:w w:val="105"/>
          <w:sz w:val="14"/>
        </w:rPr>
        <w:t>预算执行情况口径：预算数为调整后财政资金总额</w:t>
      </w:r>
      <w:r>
        <w:rPr>
          <w:w w:val="105"/>
          <w:sz w:val="14"/>
        </w:rPr>
        <w:t>（</w:t>
      </w:r>
      <w:r>
        <w:rPr>
          <w:spacing w:val="1"/>
          <w:w w:val="105"/>
          <w:sz w:val="14"/>
        </w:rPr>
        <w:t>包括上年结余结转</w:t>
      </w:r>
      <w:r>
        <w:rPr>
          <w:w w:val="105"/>
          <w:sz w:val="14"/>
        </w:rPr>
        <w:t>），执行数为资金使用单位财政资金实际支出数。</w:t>
      </w:r>
    </w:p>
    <w:p w:rsidR="00454B80" w:rsidRDefault="00454B80">
      <w:pPr>
        <w:pStyle w:val="a3"/>
        <w:spacing w:before="4"/>
        <w:rPr>
          <w:sz w:val="10"/>
        </w:rPr>
      </w:pPr>
    </w:p>
    <w:p w:rsidR="00454B80" w:rsidRDefault="00C52B3A">
      <w:pPr>
        <w:pStyle w:val="a4"/>
        <w:numPr>
          <w:ilvl w:val="0"/>
          <w:numId w:val="1"/>
        </w:numPr>
        <w:tabs>
          <w:tab w:val="left" w:pos="1261"/>
        </w:tabs>
        <w:rPr>
          <w:sz w:val="14"/>
        </w:rPr>
      </w:pPr>
      <w:r>
        <w:rPr>
          <w:w w:val="105"/>
          <w:sz w:val="14"/>
        </w:rPr>
        <w:t>定量指标完成数汇总原则：绝对值直接累加计算，相对值按照资金额度加权平均计算。定量指标计分原则：正向指标（</w:t>
      </w:r>
      <w:r>
        <w:rPr>
          <w:spacing w:val="1"/>
          <w:w w:val="105"/>
          <w:sz w:val="14"/>
        </w:rPr>
        <w:t>即目标值为≥</w:t>
      </w:r>
      <w:r>
        <w:rPr>
          <w:spacing w:val="2"/>
          <w:w w:val="105"/>
          <w:sz w:val="14"/>
        </w:rPr>
        <w:t>X</w:t>
      </w:r>
      <w:r>
        <w:rPr>
          <w:w w:val="105"/>
          <w:sz w:val="14"/>
        </w:rPr>
        <w:t>,得分</w:t>
      </w:r>
    </w:p>
    <w:p w:rsidR="00454B80" w:rsidRDefault="00C52B3A">
      <w:pPr>
        <w:spacing w:before="8"/>
        <w:ind w:left="806"/>
        <w:rPr>
          <w:sz w:val="14"/>
        </w:rPr>
      </w:pPr>
      <w:r>
        <w:rPr>
          <w:w w:val="105"/>
          <w:sz w:val="14"/>
        </w:rPr>
        <w:t>=权重*B/A,反向指标（即目标值为≤X,得分=权重*A/B）,得分不得突破权重总额。定量指标先汇总完成数，再计算得分。</w:t>
      </w:r>
    </w:p>
    <w:p w:rsidR="00454B80" w:rsidRDefault="00C52B3A">
      <w:pPr>
        <w:pStyle w:val="a4"/>
        <w:numPr>
          <w:ilvl w:val="0"/>
          <w:numId w:val="1"/>
        </w:numPr>
        <w:tabs>
          <w:tab w:val="left" w:pos="1261"/>
        </w:tabs>
        <w:spacing w:before="97"/>
        <w:rPr>
          <w:sz w:val="14"/>
        </w:rPr>
      </w:pPr>
      <w:r>
        <w:rPr>
          <w:w w:val="105"/>
          <w:sz w:val="14"/>
        </w:rPr>
        <w:t>定性指标计分原则：达成预期指标、部分达成预期指标并具有一定效果、未达成预期指标且效果较差三档，分別按照该指标对应分值区间</w:t>
      </w:r>
    </w:p>
    <w:p w:rsidR="00454B80" w:rsidRDefault="00C52B3A">
      <w:pPr>
        <w:spacing w:before="7"/>
        <w:ind w:left="806"/>
        <w:rPr>
          <w:sz w:val="14"/>
        </w:rPr>
      </w:pPr>
      <w:r>
        <w:rPr>
          <w:w w:val="105"/>
          <w:sz w:val="14"/>
        </w:rPr>
        <w:t>100-80% （含80%）、80-50% （含50%)、 50-0% 合理确定分值。汇总时，以资金额度为权重，对分值进行加权平均计算。</w:t>
      </w:r>
    </w:p>
    <w:p w:rsidR="00454B80" w:rsidRDefault="00C52B3A">
      <w:pPr>
        <w:pStyle w:val="a4"/>
        <w:numPr>
          <w:ilvl w:val="0"/>
          <w:numId w:val="1"/>
        </w:numPr>
        <w:tabs>
          <w:tab w:val="left" w:pos="1261"/>
        </w:tabs>
        <w:spacing w:before="73"/>
        <w:rPr>
          <w:sz w:val="14"/>
        </w:rPr>
      </w:pPr>
      <w:r>
        <w:rPr>
          <w:w w:val="105"/>
          <w:sz w:val="14"/>
        </w:rPr>
        <w:t>基于经济性和必要性等因素考虑，满意度指标暂可不</w:t>
      </w:r>
      <w:proofErr w:type="gramStart"/>
      <w:r>
        <w:rPr>
          <w:w w:val="105"/>
          <w:sz w:val="14"/>
        </w:rPr>
        <w:t>作为必评指标</w:t>
      </w:r>
      <w:proofErr w:type="gramEnd"/>
      <w:r>
        <w:rPr>
          <w:w w:val="105"/>
          <w:sz w:val="14"/>
        </w:rPr>
        <w:t>。</w:t>
      </w:r>
    </w:p>
    <w:p w:rsidR="00454B80" w:rsidRDefault="00454B80">
      <w:pPr>
        <w:rPr>
          <w:sz w:val="14"/>
        </w:rPr>
        <w:sectPr w:rsidR="00454B80">
          <w:type w:val="continuous"/>
          <w:pgSz w:w="11910" w:h="16840"/>
          <w:pgMar w:top="1400" w:right="180" w:bottom="280" w:left="360" w:header="720" w:footer="720" w:gutter="0"/>
          <w:cols w:space="720"/>
        </w:sectPr>
      </w:pPr>
    </w:p>
    <w:p w:rsidR="00454B80" w:rsidRDefault="00C52B3A">
      <w:pPr>
        <w:spacing w:before="51"/>
        <w:ind w:left="948"/>
        <w:rPr>
          <w:b/>
          <w:sz w:val="28"/>
        </w:rPr>
      </w:pPr>
      <w:r>
        <w:rPr>
          <w:rFonts w:ascii="Times New Roman" w:eastAsia="Times New Roman"/>
          <w:b/>
          <w:sz w:val="28"/>
        </w:rPr>
        <w:lastRenderedPageBreak/>
        <w:t>2020</w:t>
      </w:r>
      <w:r>
        <w:rPr>
          <w:b/>
          <w:sz w:val="28"/>
        </w:rPr>
        <w:t>年度军运会基础保障线路及接待酒店周边道路路线综合提升项目自评表</w:t>
      </w:r>
    </w:p>
    <w:p w:rsidR="00454B80" w:rsidRDefault="00C52B3A">
      <w:pPr>
        <w:tabs>
          <w:tab w:val="left" w:pos="6818"/>
        </w:tabs>
        <w:spacing w:before="181"/>
        <w:ind w:left="143"/>
        <w:rPr>
          <w:sz w:val="20"/>
        </w:rPr>
      </w:pPr>
      <w:r>
        <w:rPr>
          <w:sz w:val="20"/>
        </w:rPr>
        <w:t>单位名</w:t>
      </w:r>
      <w:r>
        <w:rPr>
          <w:spacing w:val="-8"/>
          <w:sz w:val="20"/>
        </w:rPr>
        <w:t>称</w:t>
      </w:r>
      <w:r>
        <w:rPr>
          <w:spacing w:val="-3"/>
          <w:sz w:val="20"/>
        </w:rPr>
        <w:t>：</w:t>
      </w:r>
      <w:r>
        <w:rPr>
          <w:sz w:val="20"/>
        </w:rPr>
        <w:t>武汉市东西湖区住房和城乡建设局</w:t>
      </w:r>
      <w:r>
        <w:rPr>
          <w:sz w:val="20"/>
        </w:rPr>
        <w:tab/>
        <w:t>填报日</w:t>
      </w:r>
      <w:r>
        <w:rPr>
          <w:spacing w:val="-9"/>
          <w:sz w:val="20"/>
        </w:rPr>
        <w:t>期</w:t>
      </w:r>
      <w:r>
        <w:rPr>
          <w:sz w:val="20"/>
        </w:rPr>
        <w:t>：</w:t>
      </w:r>
    </w:p>
    <w:p w:rsidR="00454B80" w:rsidRDefault="00454B80">
      <w:pPr>
        <w:pStyle w:val="a3"/>
        <w:spacing w:before="4"/>
        <w:rPr>
          <w:sz w:val="5"/>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22"/>
        <w:gridCol w:w="970"/>
        <w:gridCol w:w="1402"/>
        <w:gridCol w:w="1623"/>
        <w:gridCol w:w="982"/>
        <w:gridCol w:w="1599"/>
        <w:gridCol w:w="2041"/>
        <w:gridCol w:w="1585"/>
      </w:tblGrid>
      <w:tr w:rsidR="00454B80">
        <w:trPr>
          <w:trHeight w:val="409"/>
        </w:trPr>
        <w:tc>
          <w:tcPr>
            <w:tcW w:w="3294" w:type="dxa"/>
            <w:gridSpan w:val="3"/>
          </w:tcPr>
          <w:p w:rsidR="00454B80" w:rsidRDefault="00C52B3A">
            <w:pPr>
              <w:pStyle w:val="TableParagraph"/>
              <w:spacing w:before="100"/>
              <w:ind w:left="1276" w:right="1237"/>
              <w:jc w:val="center"/>
              <w:rPr>
                <w:sz w:val="18"/>
              </w:rPr>
            </w:pPr>
            <w:r>
              <w:rPr>
                <w:sz w:val="18"/>
              </w:rPr>
              <w:t>项目名称</w:t>
            </w:r>
          </w:p>
        </w:tc>
        <w:tc>
          <w:tcPr>
            <w:tcW w:w="7830" w:type="dxa"/>
            <w:gridSpan w:val="5"/>
          </w:tcPr>
          <w:p w:rsidR="00454B80" w:rsidRDefault="00C52B3A">
            <w:pPr>
              <w:pStyle w:val="TableParagraph"/>
              <w:spacing w:before="100"/>
              <w:ind w:left="1019" w:right="991"/>
              <w:jc w:val="center"/>
              <w:rPr>
                <w:sz w:val="18"/>
              </w:rPr>
            </w:pPr>
            <w:r>
              <w:rPr>
                <w:sz w:val="18"/>
              </w:rPr>
              <w:t>军运会基础保障线路及接待酒店周边道路路线综合提升项目（道路标一）</w:t>
            </w:r>
          </w:p>
        </w:tc>
      </w:tr>
      <w:tr w:rsidR="00454B80">
        <w:trPr>
          <w:trHeight w:val="409"/>
        </w:trPr>
        <w:tc>
          <w:tcPr>
            <w:tcW w:w="3294" w:type="dxa"/>
            <w:gridSpan w:val="3"/>
          </w:tcPr>
          <w:p w:rsidR="00454B80" w:rsidRDefault="00C52B3A">
            <w:pPr>
              <w:pStyle w:val="TableParagraph"/>
              <w:spacing w:before="100"/>
              <w:ind w:left="1276" w:right="1237"/>
              <w:jc w:val="center"/>
              <w:rPr>
                <w:sz w:val="18"/>
              </w:rPr>
            </w:pPr>
            <w:r>
              <w:rPr>
                <w:sz w:val="18"/>
              </w:rPr>
              <w:t>主管部门</w:t>
            </w:r>
          </w:p>
        </w:tc>
        <w:tc>
          <w:tcPr>
            <w:tcW w:w="2605" w:type="dxa"/>
            <w:gridSpan w:val="2"/>
          </w:tcPr>
          <w:p w:rsidR="00454B80" w:rsidRDefault="00C52B3A" w:rsidP="00C52B3A">
            <w:pPr>
              <w:pStyle w:val="TableParagraph"/>
              <w:spacing w:line="220" w:lineRule="exact"/>
              <w:ind w:left="105" w:right="46"/>
              <w:rPr>
                <w:sz w:val="18"/>
              </w:rPr>
            </w:pPr>
            <w:r>
              <w:rPr>
                <w:w w:val="95"/>
                <w:sz w:val="18"/>
              </w:rPr>
              <w:t>区住房和城乡建设</w:t>
            </w:r>
            <w:r>
              <w:rPr>
                <w:w w:val="99"/>
                <w:sz w:val="18"/>
              </w:rPr>
              <w:t>局</w:t>
            </w:r>
          </w:p>
        </w:tc>
        <w:tc>
          <w:tcPr>
            <w:tcW w:w="1599" w:type="dxa"/>
          </w:tcPr>
          <w:p w:rsidR="00454B80" w:rsidRDefault="00C52B3A">
            <w:pPr>
              <w:pStyle w:val="TableParagraph"/>
              <w:spacing w:before="100"/>
              <w:ind w:left="88" w:right="50"/>
              <w:jc w:val="center"/>
              <w:rPr>
                <w:sz w:val="18"/>
              </w:rPr>
            </w:pPr>
            <w:r>
              <w:rPr>
                <w:sz w:val="18"/>
              </w:rPr>
              <w:t>项目实施单位</w:t>
            </w:r>
          </w:p>
        </w:tc>
        <w:tc>
          <w:tcPr>
            <w:tcW w:w="3626" w:type="dxa"/>
            <w:gridSpan w:val="2"/>
          </w:tcPr>
          <w:p w:rsidR="00454B80" w:rsidRDefault="00C52B3A">
            <w:pPr>
              <w:pStyle w:val="TableParagraph"/>
              <w:spacing w:before="100"/>
              <w:ind w:left="1349" w:right="1317"/>
              <w:jc w:val="center"/>
              <w:rPr>
                <w:sz w:val="18"/>
              </w:rPr>
            </w:pPr>
            <w:r>
              <w:rPr>
                <w:sz w:val="18"/>
              </w:rPr>
              <w:t>军运会专班</w:t>
            </w:r>
          </w:p>
        </w:tc>
      </w:tr>
      <w:tr w:rsidR="00454B80">
        <w:trPr>
          <w:trHeight w:val="409"/>
        </w:trPr>
        <w:tc>
          <w:tcPr>
            <w:tcW w:w="3294" w:type="dxa"/>
            <w:gridSpan w:val="3"/>
          </w:tcPr>
          <w:p w:rsidR="00454B80" w:rsidRDefault="00C52B3A">
            <w:pPr>
              <w:pStyle w:val="TableParagraph"/>
              <w:spacing w:before="99"/>
              <w:ind w:left="1276" w:right="1237"/>
              <w:jc w:val="center"/>
              <w:rPr>
                <w:sz w:val="18"/>
              </w:rPr>
            </w:pPr>
            <w:r>
              <w:rPr>
                <w:sz w:val="18"/>
              </w:rPr>
              <w:t>项目类别</w:t>
            </w:r>
          </w:p>
        </w:tc>
        <w:tc>
          <w:tcPr>
            <w:tcW w:w="7830" w:type="dxa"/>
            <w:gridSpan w:val="5"/>
          </w:tcPr>
          <w:p w:rsidR="00454B80" w:rsidRDefault="00C52B3A">
            <w:pPr>
              <w:pStyle w:val="TableParagraph"/>
              <w:tabs>
                <w:tab w:val="left" w:pos="2259"/>
                <w:tab w:val="left" w:pos="3593"/>
              </w:tabs>
              <w:spacing w:before="99"/>
              <w:ind w:left="31"/>
              <w:rPr>
                <w:rFonts w:ascii="Wingdings" w:hAnsi="Wingdings"/>
                <w:sz w:val="18"/>
              </w:rPr>
            </w:pPr>
            <w:r>
              <w:rPr>
                <w:sz w:val="18"/>
              </w:rPr>
              <w:t>1、部门预算项目</w:t>
            </w:r>
            <w:r>
              <w:rPr>
                <w:spacing w:val="71"/>
                <w:sz w:val="18"/>
              </w:rPr>
              <w:t xml:space="preserve"> </w:t>
            </w:r>
            <w:r>
              <w:rPr>
                <w:sz w:val="18"/>
              </w:rPr>
              <w:t>□</w:t>
            </w:r>
            <w:r>
              <w:rPr>
                <w:sz w:val="18"/>
              </w:rPr>
              <w:tab/>
              <w:t>2、区直专项</w:t>
            </w:r>
            <w:r>
              <w:rPr>
                <w:sz w:val="18"/>
              </w:rPr>
              <w:tab/>
            </w:r>
            <w:r>
              <w:rPr>
                <w:rFonts w:ascii="Wingdings" w:hAnsi="Wingdings"/>
                <w:position w:val="1"/>
                <w:sz w:val="18"/>
              </w:rPr>
              <w:t></w:t>
            </w:r>
          </w:p>
        </w:tc>
      </w:tr>
      <w:tr w:rsidR="00454B80">
        <w:trPr>
          <w:trHeight w:val="409"/>
        </w:trPr>
        <w:tc>
          <w:tcPr>
            <w:tcW w:w="3294" w:type="dxa"/>
            <w:gridSpan w:val="3"/>
          </w:tcPr>
          <w:p w:rsidR="00454B80" w:rsidRDefault="00C52B3A">
            <w:pPr>
              <w:pStyle w:val="TableParagraph"/>
              <w:spacing w:before="100"/>
              <w:ind w:left="1276" w:right="1237"/>
              <w:jc w:val="center"/>
              <w:rPr>
                <w:sz w:val="18"/>
              </w:rPr>
            </w:pPr>
            <w:r>
              <w:rPr>
                <w:sz w:val="18"/>
              </w:rPr>
              <w:t>项目属性</w:t>
            </w:r>
          </w:p>
        </w:tc>
        <w:tc>
          <w:tcPr>
            <w:tcW w:w="7830" w:type="dxa"/>
            <w:gridSpan w:val="5"/>
          </w:tcPr>
          <w:p w:rsidR="00454B80" w:rsidRDefault="00C52B3A">
            <w:pPr>
              <w:pStyle w:val="TableParagraph"/>
              <w:tabs>
                <w:tab w:val="left" w:pos="1543"/>
                <w:tab w:val="left" w:pos="2261"/>
              </w:tabs>
              <w:spacing w:before="100"/>
              <w:ind w:left="31"/>
              <w:rPr>
                <w:rFonts w:ascii="Wingdings" w:hAnsi="Wingdings"/>
                <w:sz w:val="18"/>
              </w:rPr>
            </w:pPr>
            <w:r>
              <w:rPr>
                <w:sz w:val="18"/>
              </w:rPr>
              <w:t>1、持续性项目</w:t>
            </w:r>
            <w:r>
              <w:rPr>
                <w:sz w:val="18"/>
              </w:rPr>
              <w:tab/>
              <w:t>□</w:t>
            </w:r>
            <w:r>
              <w:rPr>
                <w:sz w:val="18"/>
              </w:rPr>
              <w:tab/>
              <w:t>2、新增性项目</w:t>
            </w:r>
            <w:r>
              <w:rPr>
                <w:spacing w:val="78"/>
                <w:sz w:val="18"/>
              </w:rPr>
              <w:t xml:space="preserve"> </w:t>
            </w:r>
            <w:r>
              <w:rPr>
                <w:rFonts w:ascii="Wingdings" w:hAnsi="Wingdings"/>
                <w:position w:val="1"/>
                <w:sz w:val="18"/>
              </w:rPr>
              <w:t></w:t>
            </w:r>
          </w:p>
        </w:tc>
      </w:tr>
      <w:tr w:rsidR="00454B80">
        <w:trPr>
          <w:trHeight w:val="409"/>
        </w:trPr>
        <w:tc>
          <w:tcPr>
            <w:tcW w:w="3294" w:type="dxa"/>
            <w:gridSpan w:val="3"/>
          </w:tcPr>
          <w:p w:rsidR="00454B80" w:rsidRDefault="00C52B3A">
            <w:pPr>
              <w:pStyle w:val="TableParagraph"/>
              <w:spacing w:before="100"/>
              <w:ind w:left="1276" w:right="1237"/>
              <w:jc w:val="center"/>
              <w:rPr>
                <w:sz w:val="18"/>
              </w:rPr>
            </w:pPr>
            <w:r>
              <w:rPr>
                <w:sz w:val="18"/>
              </w:rPr>
              <w:t>项目类型</w:t>
            </w:r>
          </w:p>
        </w:tc>
        <w:tc>
          <w:tcPr>
            <w:tcW w:w="7830" w:type="dxa"/>
            <w:gridSpan w:val="5"/>
          </w:tcPr>
          <w:p w:rsidR="00454B80" w:rsidRDefault="00C52B3A">
            <w:pPr>
              <w:pStyle w:val="TableParagraph"/>
              <w:tabs>
                <w:tab w:val="left" w:pos="1543"/>
                <w:tab w:val="left" w:pos="2261"/>
                <w:tab w:val="left" w:pos="4200"/>
              </w:tabs>
              <w:spacing w:before="100"/>
              <w:ind w:left="31"/>
              <w:rPr>
                <w:sz w:val="18"/>
              </w:rPr>
            </w:pPr>
            <w:r>
              <w:rPr>
                <w:sz w:val="18"/>
              </w:rPr>
              <w:t>1、常年性项目</w:t>
            </w:r>
            <w:r>
              <w:rPr>
                <w:sz w:val="18"/>
              </w:rPr>
              <w:tab/>
              <w:t>口</w:t>
            </w:r>
            <w:r>
              <w:rPr>
                <w:sz w:val="18"/>
              </w:rPr>
              <w:tab/>
              <w:t>2、延续性项目</w:t>
            </w:r>
            <w:r>
              <w:rPr>
                <w:spacing w:val="73"/>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3、一次性项目</w:t>
            </w:r>
            <w:r>
              <w:rPr>
                <w:spacing w:val="-11"/>
                <w:sz w:val="18"/>
              </w:rPr>
              <w:t xml:space="preserve"> </w:t>
            </w:r>
            <w:r>
              <w:rPr>
                <w:sz w:val="18"/>
              </w:rPr>
              <w:t>口</w:t>
            </w:r>
          </w:p>
        </w:tc>
      </w:tr>
      <w:tr w:rsidR="00454B80">
        <w:trPr>
          <w:trHeight w:val="515"/>
        </w:trPr>
        <w:tc>
          <w:tcPr>
            <w:tcW w:w="1892" w:type="dxa"/>
            <w:gridSpan w:val="2"/>
            <w:vMerge w:val="restart"/>
          </w:tcPr>
          <w:p w:rsidR="00454B80" w:rsidRDefault="00454B80">
            <w:pPr>
              <w:pStyle w:val="TableParagraph"/>
              <w:spacing w:before="11"/>
              <w:rPr>
                <w:sz w:val="23"/>
              </w:rPr>
            </w:pPr>
          </w:p>
          <w:p w:rsidR="00454B80" w:rsidRDefault="00C52B3A">
            <w:pPr>
              <w:pStyle w:val="TableParagraph"/>
              <w:spacing w:line="220" w:lineRule="exact"/>
              <w:ind w:left="34"/>
              <w:jc w:val="center"/>
              <w:rPr>
                <w:sz w:val="18"/>
              </w:rPr>
            </w:pPr>
            <w:r>
              <w:rPr>
                <w:sz w:val="18"/>
              </w:rPr>
              <w:t>预算执行情况（万元）</w:t>
            </w:r>
          </w:p>
          <w:p w:rsidR="00454B80" w:rsidRDefault="00C52B3A">
            <w:pPr>
              <w:pStyle w:val="TableParagraph"/>
              <w:spacing w:line="220" w:lineRule="exact"/>
              <w:ind w:left="34"/>
              <w:jc w:val="center"/>
              <w:rPr>
                <w:sz w:val="18"/>
              </w:rPr>
            </w:pPr>
            <w:r>
              <w:rPr>
                <w:sz w:val="18"/>
              </w:rPr>
              <w:t>（</w:t>
            </w:r>
            <w:r>
              <w:rPr>
                <w:rFonts w:ascii="Times New Roman" w:eastAsia="Times New Roman"/>
                <w:sz w:val="18"/>
              </w:rPr>
              <w:t>20</w:t>
            </w:r>
            <w:r>
              <w:rPr>
                <w:sz w:val="18"/>
              </w:rPr>
              <w:t>分）</w:t>
            </w:r>
          </w:p>
        </w:tc>
        <w:tc>
          <w:tcPr>
            <w:tcW w:w="1402" w:type="dxa"/>
          </w:tcPr>
          <w:p w:rsidR="00454B80" w:rsidRDefault="00454B80">
            <w:pPr>
              <w:pStyle w:val="TableParagraph"/>
              <w:rPr>
                <w:rFonts w:ascii="Times New Roman"/>
                <w:sz w:val="16"/>
              </w:rPr>
            </w:pPr>
          </w:p>
        </w:tc>
        <w:tc>
          <w:tcPr>
            <w:tcW w:w="1623" w:type="dxa"/>
          </w:tcPr>
          <w:p w:rsidR="00454B80" w:rsidRDefault="00C52B3A">
            <w:pPr>
              <w:pStyle w:val="TableParagraph"/>
              <w:spacing w:before="138"/>
              <w:ind w:left="282" w:right="251"/>
              <w:jc w:val="center"/>
              <w:rPr>
                <w:sz w:val="18"/>
              </w:rPr>
            </w:pPr>
            <w:r>
              <w:rPr>
                <w:sz w:val="18"/>
              </w:rPr>
              <w:t>预算数（</w:t>
            </w:r>
            <w:r>
              <w:rPr>
                <w:rFonts w:ascii="Times New Roman" w:eastAsia="Times New Roman"/>
                <w:sz w:val="18"/>
              </w:rPr>
              <w:t>A</w:t>
            </w:r>
            <w:r>
              <w:rPr>
                <w:sz w:val="18"/>
              </w:rPr>
              <w:t>）</w:t>
            </w:r>
          </w:p>
        </w:tc>
        <w:tc>
          <w:tcPr>
            <w:tcW w:w="2581" w:type="dxa"/>
            <w:gridSpan w:val="2"/>
          </w:tcPr>
          <w:p w:rsidR="00454B80" w:rsidRDefault="00C52B3A">
            <w:pPr>
              <w:pStyle w:val="TableParagraph"/>
              <w:spacing w:before="138"/>
              <w:ind w:left="792"/>
              <w:rPr>
                <w:sz w:val="18"/>
              </w:rPr>
            </w:pPr>
            <w:r>
              <w:rPr>
                <w:sz w:val="18"/>
              </w:rPr>
              <w:t>执行数（</w:t>
            </w:r>
            <w:r>
              <w:rPr>
                <w:rFonts w:ascii="Times New Roman" w:eastAsia="Times New Roman"/>
                <w:sz w:val="18"/>
              </w:rPr>
              <w:t>B</w:t>
            </w:r>
            <w:r>
              <w:rPr>
                <w:sz w:val="18"/>
              </w:rPr>
              <w:t>）</w:t>
            </w:r>
          </w:p>
        </w:tc>
        <w:tc>
          <w:tcPr>
            <w:tcW w:w="2041" w:type="dxa"/>
          </w:tcPr>
          <w:p w:rsidR="00454B80" w:rsidRDefault="00C52B3A">
            <w:pPr>
              <w:pStyle w:val="TableParagraph"/>
              <w:spacing w:before="138"/>
              <w:ind w:left="372" w:right="346"/>
              <w:jc w:val="center"/>
              <w:rPr>
                <w:rFonts w:ascii="Times New Roman" w:eastAsia="Times New Roman"/>
                <w:sz w:val="18"/>
              </w:rPr>
            </w:pPr>
            <w:r>
              <w:rPr>
                <w:sz w:val="18"/>
              </w:rPr>
              <w:t>执行率（</w:t>
            </w:r>
            <w:r>
              <w:rPr>
                <w:rFonts w:ascii="Times New Roman" w:eastAsia="Times New Roman"/>
                <w:sz w:val="18"/>
              </w:rPr>
              <w:t>B/A)</w:t>
            </w:r>
          </w:p>
        </w:tc>
        <w:tc>
          <w:tcPr>
            <w:tcW w:w="1585" w:type="dxa"/>
          </w:tcPr>
          <w:p w:rsidR="00454B80" w:rsidRDefault="00C52B3A">
            <w:pPr>
              <w:pStyle w:val="TableParagraph"/>
              <w:spacing w:before="25" w:line="228" w:lineRule="exact"/>
              <w:ind w:left="99" w:right="71"/>
              <w:jc w:val="center"/>
              <w:rPr>
                <w:sz w:val="18"/>
              </w:rPr>
            </w:pPr>
            <w:r>
              <w:rPr>
                <w:sz w:val="18"/>
              </w:rPr>
              <w:t>得分</w:t>
            </w:r>
          </w:p>
          <w:p w:rsidR="00454B80" w:rsidRDefault="00C52B3A">
            <w:pPr>
              <w:pStyle w:val="TableParagraph"/>
              <w:spacing w:line="228" w:lineRule="exact"/>
              <w:ind w:left="99" w:right="76"/>
              <w:jc w:val="center"/>
              <w:rPr>
                <w:sz w:val="18"/>
              </w:rPr>
            </w:pPr>
            <w:r>
              <w:rPr>
                <w:sz w:val="18"/>
              </w:rPr>
              <w:t>（</w:t>
            </w:r>
            <w:r>
              <w:rPr>
                <w:rFonts w:ascii="Times New Roman" w:eastAsia="Times New Roman"/>
                <w:sz w:val="18"/>
              </w:rPr>
              <w:t>20</w:t>
            </w:r>
            <w:r>
              <w:rPr>
                <w:sz w:val="18"/>
              </w:rPr>
              <w:t>分</w:t>
            </w:r>
            <w:r>
              <w:rPr>
                <w:rFonts w:ascii="Times New Roman" w:eastAsia="Times New Roman"/>
                <w:sz w:val="18"/>
              </w:rPr>
              <w:t>*</w:t>
            </w:r>
            <w:r>
              <w:rPr>
                <w:sz w:val="18"/>
              </w:rPr>
              <w:t>执行率）</w:t>
            </w:r>
          </w:p>
        </w:tc>
      </w:tr>
      <w:tr w:rsidR="00454B80">
        <w:trPr>
          <w:trHeight w:val="515"/>
        </w:trPr>
        <w:tc>
          <w:tcPr>
            <w:tcW w:w="1892" w:type="dxa"/>
            <w:gridSpan w:val="2"/>
            <w:vMerge/>
            <w:tcBorders>
              <w:top w:val="nil"/>
            </w:tcBorders>
          </w:tcPr>
          <w:p w:rsidR="00454B80" w:rsidRDefault="00454B80">
            <w:pPr>
              <w:rPr>
                <w:sz w:val="2"/>
                <w:szCs w:val="2"/>
              </w:rPr>
            </w:pPr>
          </w:p>
        </w:tc>
        <w:tc>
          <w:tcPr>
            <w:tcW w:w="1402" w:type="dxa"/>
          </w:tcPr>
          <w:p w:rsidR="00454B80" w:rsidRDefault="00C52B3A">
            <w:pPr>
              <w:pStyle w:val="TableParagraph"/>
              <w:spacing w:before="49" w:line="230" w:lineRule="auto"/>
              <w:ind w:left="617" w:right="19" w:hanging="533"/>
              <w:rPr>
                <w:sz w:val="18"/>
              </w:rPr>
            </w:pPr>
            <w:r>
              <w:rPr>
                <w:sz w:val="18"/>
              </w:rPr>
              <w:t>年度财政资金总额</w:t>
            </w:r>
          </w:p>
        </w:tc>
        <w:tc>
          <w:tcPr>
            <w:tcW w:w="1623" w:type="dxa"/>
          </w:tcPr>
          <w:p w:rsidR="00454B80" w:rsidRDefault="00C52B3A">
            <w:pPr>
              <w:pStyle w:val="TableParagraph"/>
              <w:spacing w:before="150"/>
              <w:ind w:left="282" w:right="249"/>
              <w:jc w:val="center"/>
              <w:rPr>
                <w:rFonts w:ascii="Times New Roman"/>
                <w:sz w:val="18"/>
              </w:rPr>
            </w:pPr>
            <w:r>
              <w:rPr>
                <w:rFonts w:ascii="Times New Roman"/>
                <w:sz w:val="18"/>
              </w:rPr>
              <w:t>3,545</w:t>
            </w:r>
          </w:p>
        </w:tc>
        <w:tc>
          <w:tcPr>
            <w:tcW w:w="2581" w:type="dxa"/>
            <w:gridSpan w:val="2"/>
          </w:tcPr>
          <w:p w:rsidR="00454B80" w:rsidRDefault="00C52B3A">
            <w:pPr>
              <w:pStyle w:val="TableParagraph"/>
              <w:spacing w:before="150"/>
              <w:ind w:left="961" w:right="930"/>
              <w:jc w:val="center"/>
              <w:rPr>
                <w:rFonts w:ascii="Times New Roman"/>
                <w:sz w:val="18"/>
              </w:rPr>
            </w:pPr>
            <w:r>
              <w:rPr>
                <w:rFonts w:ascii="Times New Roman"/>
                <w:sz w:val="18"/>
              </w:rPr>
              <w:t>3,518.23</w:t>
            </w:r>
          </w:p>
        </w:tc>
        <w:tc>
          <w:tcPr>
            <w:tcW w:w="2041" w:type="dxa"/>
          </w:tcPr>
          <w:p w:rsidR="00454B80" w:rsidRDefault="00C52B3A">
            <w:pPr>
              <w:pStyle w:val="TableParagraph"/>
              <w:spacing w:before="150"/>
              <w:ind w:left="372" w:right="340"/>
              <w:jc w:val="center"/>
              <w:rPr>
                <w:rFonts w:ascii="Times New Roman"/>
                <w:sz w:val="18"/>
              </w:rPr>
            </w:pPr>
            <w:r>
              <w:rPr>
                <w:rFonts w:ascii="Times New Roman"/>
                <w:sz w:val="18"/>
              </w:rPr>
              <w:t>99.24%</w:t>
            </w:r>
          </w:p>
        </w:tc>
        <w:tc>
          <w:tcPr>
            <w:tcW w:w="1585" w:type="dxa"/>
          </w:tcPr>
          <w:p w:rsidR="00454B80" w:rsidRDefault="00C52B3A">
            <w:pPr>
              <w:pStyle w:val="TableParagraph"/>
              <w:spacing w:before="150"/>
              <w:ind w:left="99" w:right="70"/>
              <w:jc w:val="center"/>
              <w:rPr>
                <w:rFonts w:ascii="Times New Roman"/>
                <w:sz w:val="18"/>
              </w:rPr>
            </w:pPr>
            <w:r>
              <w:rPr>
                <w:rFonts w:ascii="Times New Roman"/>
                <w:sz w:val="18"/>
              </w:rPr>
              <w:t>19.85</w:t>
            </w:r>
          </w:p>
        </w:tc>
      </w:tr>
      <w:tr w:rsidR="00454B80">
        <w:trPr>
          <w:trHeight w:val="515"/>
        </w:trPr>
        <w:tc>
          <w:tcPr>
            <w:tcW w:w="922"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20"/>
              </w:rPr>
            </w:pPr>
          </w:p>
          <w:p w:rsidR="00454B80" w:rsidRDefault="00C52B3A">
            <w:pPr>
              <w:pStyle w:val="TableParagraph"/>
              <w:spacing w:line="228" w:lineRule="auto"/>
              <w:ind w:left="112" w:right="71" w:hanging="2"/>
              <w:jc w:val="center"/>
              <w:rPr>
                <w:sz w:val="18"/>
              </w:rPr>
            </w:pPr>
            <w:r>
              <w:rPr>
                <w:sz w:val="18"/>
              </w:rPr>
              <w:t xml:space="preserve">年度目 </w:t>
            </w:r>
            <w:r>
              <w:rPr>
                <w:spacing w:val="-4"/>
                <w:w w:val="95"/>
                <w:sz w:val="18"/>
              </w:rPr>
              <w:t>标：根据</w:t>
            </w:r>
            <w:r>
              <w:rPr>
                <w:sz w:val="18"/>
              </w:rPr>
              <w:t xml:space="preserve">合同约 </w:t>
            </w:r>
            <w:r>
              <w:rPr>
                <w:spacing w:val="-4"/>
                <w:w w:val="95"/>
                <w:sz w:val="18"/>
              </w:rPr>
              <w:t>定，支付</w:t>
            </w:r>
            <w:r>
              <w:rPr>
                <w:spacing w:val="-5"/>
                <w:sz w:val="18"/>
              </w:rPr>
              <w:t>项目资金</w:t>
            </w:r>
            <w:r>
              <w:rPr>
                <w:sz w:val="18"/>
              </w:rPr>
              <w:t>进度款</w:t>
            </w:r>
          </w:p>
          <w:p w:rsidR="00454B80" w:rsidRDefault="00C52B3A">
            <w:pPr>
              <w:pStyle w:val="TableParagraph"/>
              <w:spacing w:line="214" w:lineRule="exact"/>
              <w:ind w:left="106" w:right="74"/>
              <w:jc w:val="center"/>
              <w:rPr>
                <w:sz w:val="18"/>
              </w:rPr>
            </w:pPr>
            <w:r>
              <w:rPr>
                <w:spacing w:val="-1"/>
                <w:w w:val="95"/>
                <w:sz w:val="18"/>
              </w:rPr>
              <w:t>（</w:t>
            </w:r>
            <w:r>
              <w:rPr>
                <w:rFonts w:ascii="Times New Roman" w:eastAsia="Times New Roman"/>
                <w:spacing w:val="-1"/>
                <w:w w:val="95"/>
                <w:sz w:val="18"/>
              </w:rPr>
              <w:t>80</w:t>
            </w:r>
            <w:r>
              <w:rPr>
                <w:w w:val="95"/>
                <w:sz w:val="18"/>
              </w:rPr>
              <w:t>分）</w:t>
            </w:r>
          </w:p>
        </w:tc>
        <w:tc>
          <w:tcPr>
            <w:tcW w:w="970" w:type="dxa"/>
          </w:tcPr>
          <w:p w:rsidR="00454B80" w:rsidRDefault="00C52B3A">
            <w:pPr>
              <w:pStyle w:val="TableParagraph"/>
              <w:spacing w:before="27" w:line="230" w:lineRule="atLeast"/>
              <w:ind w:left="311" w:right="278"/>
              <w:rPr>
                <w:sz w:val="18"/>
              </w:rPr>
            </w:pPr>
            <w:r>
              <w:rPr>
                <w:sz w:val="18"/>
              </w:rPr>
              <w:t>一级指标</w:t>
            </w:r>
          </w:p>
        </w:tc>
        <w:tc>
          <w:tcPr>
            <w:tcW w:w="1402" w:type="dxa"/>
          </w:tcPr>
          <w:p w:rsidR="00454B80" w:rsidRDefault="00C52B3A">
            <w:pPr>
              <w:pStyle w:val="TableParagraph"/>
              <w:spacing w:before="153"/>
              <w:ind w:left="46" w:right="9"/>
              <w:jc w:val="center"/>
              <w:rPr>
                <w:sz w:val="18"/>
              </w:rPr>
            </w:pPr>
            <w:r>
              <w:rPr>
                <w:sz w:val="18"/>
              </w:rPr>
              <w:t>二级指标</w:t>
            </w:r>
          </w:p>
        </w:tc>
        <w:tc>
          <w:tcPr>
            <w:tcW w:w="2605" w:type="dxa"/>
            <w:gridSpan w:val="2"/>
          </w:tcPr>
          <w:p w:rsidR="00454B80" w:rsidRDefault="00C52B3A">
            <w:pPr>
              <w:pStyle w:val="TableParagraph"/>
              <w:spacing w:before="153"/>
              <w:ind w:left="85" w:right="46"/>
              <w:jc w:val="center"/>
              <w:rPr>
                <w:sz w:val="18"/>
              </w:rPr>
            </w:pPr>
            <w:r>
              <w:rPr>
                <w:sz w:val="18"/>
              </w:rPr>
              <w:t>三级指标</w:t>
            </w:r>
          </w:p>
        </w:tc>
        <w:tc>
          <w:tcPr>
            <w:tcW w:w="1599" w:type="dxa"/>
          </w:tcPr>
          <w:p w:rsidR="00454B80" w:rsidRDefault="00C52B3A">
            <w:pPr>
              <w:pStyle w:val="TableParagraph"/>
              <w:spacing w:before="138"/>
              <w:ind w:left="88" w:right="60"/>
              <w:jc w:val="center"/>
              <w:rPr>
                <w:sz w:val="18"/>
              </w:rPr>
            </w:pPr>
            <w:r>
              <w:rPr>
                <w:sz w:val="18"/>
              </w:rPr>
              <w:t>年度目标值（</w:t>
            </w:r>
            <w:r>
              <w:rPr>
                <w:rFonts w:ascii="Times New Roman" w:eastAsia="Times New Roman"/>
                <w:sz w:val="18"/>
              </w:rPr>
              <w:t>A</w:t>
            </w:r>
            <w:r>
              <w:rPr>
                <w:sz w:val="18"/>
              </w:rPr>
              <w:t>）</w:t>
            </w:r>
          </w:p>
        </w:tc>
        <w:tc>
          <w:tcPr>
            <w:tcW w:w="2041" w:type="dxa"/>
          </w:tcPr>
          <w:p w:rsidR="00454B80" w:rsidRDefault="00C52B3A">
            <w:pPr>
              <w:pStyle w:val="TableParagraph"/>
              <w:spacing w:before="138"/>
              <w:ind w:left="372" w:right="348"/>
              <w:jc w:val="center"/>
              <w:rPr>
                <w:rFonts w:ascii="Times New Roman" w:eastAsia="Times New Roman"/>
                <w:sz w:val="18"/>
              </w:rPr>
            </w:pPr>
            <w:r>
              <w:rPr>
                <w:sz w:val="18"/>
              </w:rPr>
              <w:t>实际完成值（</w:t>
            </w:r>
            <w:r>
              <w:rPr>
                <w:rFonts w:ascii="Times New Roman" w:eastAsia="Times New Roman"/>
                <w:sz w:val="18"/>
              </w:rPr>
              <w:t>B)</w:t>
            </w:r>
          </w:p>
        </w:tc>
        <w:tc>
          <w:tcPr>
            <w:tcW w:w="1585" w:type="dxa"/>
          </w:tcPr>
          <w:p w:rsidR="00454B80" w:rsidRDefault="00C52B3A">
            <w:pPr>
              <w:pStyle w:val="TableParagraph"/>
              <w:spacing w:before="153"/>
              <w:ind w:left="99" w:right="71"/>
              <w:jc w:val="center"/>
              <w:rPr>
                <w:sz w:val="18"/>
              </w:rPr>
            </w:pPr>
            <w:r>
              <w:rPr>
                <w:sz w:val="18"/>
              </w:rPr>
              <w:t>得分</w:t>
            </w:r>
          </w:p>
        </w:tc>
      </w:tr>
      <w:tr w:rsidR="00454B80">
        <w:trPr>
          <w:trHeight w:val="515"/>
        </w:trPr>
        <w:tc>
          <w:tcPr>
            <w:tcW w:w="922" w:type="dxa"/>
            <w:vMerge/>
            <w:tcBorders>
              <w:top w:val="nil"/>
            </w:tcBorders>
          </w:tcPr>
          <w:p w:rsidR="00454B80" w:rsidRDefault="00454B80">
            <w:pPr>
              <w:rPr>
                <w:sz w:val="2"/>
                <w:szCs w:val="2"/>
              </w:rPr>
            </w:pPr>
          </w:p>
        </w:tc>
        <w:tc>
          <w:tcPr>
            <w:tcW w:w="970"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4"/>
              <w:rPr>
                <w:sz w:val="13"/>
              </w:rPr>
            </w:pPr>
          </w:p>
          <w:p w:rsidR="00454B80" w:rsidRDefault="00C52B3A">
            <w:pPr>
              <w:pStyle w:val="TableParagraph"/>
              <w:spacing w:line="229" w:lineRule="exact"/>
              <w:ind w:left="136"/>
              <w:rPr>
                <w:sz w:val="18"/>
              </w:rPr>
            </w:pPr>
            <w:r>
              <w:rPr>
                <w:w w:val="95"/>
                <w:sz w:val="18"/>
              </w:rPr>
              <w:t>产出指标</w:t>
            </w:r>
          </w:p>
          <w:p w:rsidR="00454B80" w:rsidRDefault="00C52B3A">
            <w:pPr>
              <w:pStyle w:val="TableParagraph"/>
              <w:spacing w:line="229" w:lineRule="exact"/>
              <w:ind w:left="193"/>
              <w:rPr>
                <w:sz w:val="18"/>
              </w:rPr>
            </w:pPr>
            <w:r>
              <w:rPr>
                <w:rFonts w:ascii="Times New Roman" w:eastAsia="Times New Roman"/>
                <w:spacing w:val="-1"/>
                <w:w w:val="95"/>
                <w:sz w:val="18"/>
              </w:rPr>
              <w:t>(40</w:t>
            </w:r>
            <w:r>
              <w:rPr>
                <w:spacing w:val="-4"/>
                <w:w w:val="95"/>
                <w:sz w:val="18"/>
              </w:rPr>
              <w:t>分</w:t>
            </w:r>
            <w:r>
              <w:rPr>
                <w:w w:val="95"/>
                <w:sz w:val="18"/>
              </w:rPr>
              <w:t>）</w:t>
            </w:r>
          </w:p>
        </w:tc>
        <w:tc>
          <w:tcPr>
            <w:tcW w:w="1402" w:type="dxa"/>
          </w:tcPr>
          <w:p w:rsidR="00454B80" w:rsidRDefault="00C52B3A">
            <w:pPr>
              <w:pStyle w:val="TableParagraph"/>
              <w:spacing w:before="138"/>
              <w:ind w:left="46" w:right="13"/>
              <w:jc w:val="center"/>
              <w:rPr>
                <w:sz w:val="18"/>
              </w:rPr>
            </w:pPr>
            <w:r>
              <w:rPr>
                <w:w w:val="95"/>
                <w:sz w:val="18"/>
              </w:rPr>
              <w:t>质量指标（</w:t>
            </w:r>
            <w:r>
              <w:rPr>
                <w:rFonts w:ascii="Times New Roman" w:eastAsia="Times New Roman"/>
                <w:w w:val="95"/>
                <w:sz w:val="18"/>
              </w:rPr>
              <w:t>8</w:t>
            </w:r>
            <w:r>
              <w:rPr>
                <w:w w:val="95"/>
                <w:sz w:val="18"/>
              </w:rPr>
              <w:t>分）</w:t>
            </w:r>
          </w:p>
        </w:tc>
        <w:tc>
          <w:tcPr>
            <w:tcW w:w="2605" w:type="dxa"/>
            <w:gridSpan w:val="2"/>
          </w:tcPr>
          <w:p w:rsidR="00454B80" w:rsidRDefault="00C52B3A">
            <w:pPr>
              <w:pStyle w:val="TableParagraph"/>
              <w:spacing w:before="153"/>
              <w:ind w:left="686"/>
              <w:rPr>
                <w:sz w:val="18"/>
              </w:rPr>
            </w:pPr>
            <w:r>
              <w:rPr>
                <w:sz w:val="18"/>
              </w:rPr>
              <w:t>竣工验收合格率</w:t>
            </w:r>
          </w:p>
        </w:tc>
        <w:tc>
          <w:tcPr>
            <w:tcW w:w="1599" w:type="dxa"/>
          </w:tcPr>
          <w:p w:rsidR="00454B80" w:rsidRDefault="00C52B3A">
            <w:pPr>
              <w:pStyle w:val="TableParagraph"/>
              <w:spacing w:before="153"/>
              <w:ind w:left="88" w:right="57"/>
              <w:jc w:val="center"/>
              <w:rPr>
                <w:sz w:val="18"/>
              </w:rPr>
            </w:pPr>
            <w:r>
              <w:rPr>
                <w:sz w:val="18"/>
              </w:rPr>
              <w:t>合格</w:t>
            </w:r>
          </w:p>
        </w:tc>
        <w:tc>
          <w:tcPr>
            <w:tcW w:w="2041" w:type="dxa"/>
          </w:tcPr>
          <w:p w:rsidR="00454B80" w:rsidRDefault="00C52B3A">
            <w:pPr>
              <w:pStyle w:val="TableParagraph"/>
              <w:spacing w:before="153"/>
              <w:ind w:left="372" w:right="342"/>
              <w:jc w:val="center"/>
              <w:rPr>
                <w:sz w:val="18"/>
              </w:rPr>
            </w:pPr>
            <w:r>
              <w:rPr>
                <w:sz w:val="18"/>
              </w:rPr>
              <w:t>合格</w:t>
            </w:r>
          </w:p>
        </w:tc>
        <w:tc>
          <w:tcPr>
            <w:tcW w:w="1585" w:type="dxa"/>
          </w:tcPr>
          <w:p w:rsidR="00454B80" w:rsidRDefault="00C52B3A">
            <w:pPr>
              <w:pStyle w:val="TableParagraph"/>
              <w:spacing w:before="150"/>
              <w:ind w:left="23"/>
              <w:jc w:val="center"/>
              <w:rPr>
                <w:rFonts w:ascii="Times New Roman"/>
                <w:sz w:val="18"/>
              </w:rPr>
            </w:pPr>
            <w:r>
              <w:rPr>
                <w:rFonts w:ascii="Times New Roman"/>
                <w:w w:val="99"/>
                <w:sz w:val="18"/>
              </w:rPr>
              <w:t>8</w:t>
            </w:r>
          </w:p>
        </w:tc>
      </w:tr>
      <w:tr w:rsidR="00454B80">
        <w:trPr>
          <w:trHeight w:val="515"/>
        </w:trPr>
        <w:tc>
          <w:tcPr>
            <w:tcW w:w="922" w:type="dxa"/>
            <w:vMerge/>
            <w:tcBorders>
              <w:top w:val="nil"/>
            </w:tcBorders>
          </w:tcPr>
          <w:p w:rsidR="00454B80" w:rsidRDefault="00454B80">
            <w:pPr>
              <w:rPr>
                <w:sz w:val="2"/>
                <w:szCs w:val="2"/>
              </w:rPr>
            </w:pPr>
          </w:p>
        </w:tc>
        <w:tc>
          <w:tcPr>
            <w:tcW w:w="970" w:type="dxa"/>
            <w:vMerge/>
            <w:tcBorders>
              <w:top w:val="nil"/>
            </w:tcBorders>
          </w:tcPr>
          <w:p w:rsidR="00454B80" w:rsidRDefault="00454B80">
            <w:pPr>
              <w:rPr>
                <w:sz w:val="2"/>
                <w:szCs w:val="2"/>
              </w:rPr>
            </w:pPr>
          </w:p>
        </w:tc>
        <w:tc>
          <w:tcPr>
            <w:tcW w:w="1402" w:type="dxa"/>
            <w:vMerge w:val="restart"/>
          </w:tcPr>
          <w:p w:rsidR="00454B80" w:rsidRDefault="00454B80">
            <w:pPr>
              <w:pStyle w:val="TableParagraph"/>
              <w:rPr>
                <w:sz w:val="18"/>
              </w:rPr>
            </w:pPr>
          </w:p>
          <w:p w:rsidR="00454B80" w:rsidRDefault="00454B80">
            <w:pPr>
              <w:pStyle w:val="TableParagraph"/>
              <w:spacing w:before="11"/>
              <w:rPr>
                <w:sz w:val="26"/>
              </w:rPr>
            </w:pPr>
          </w:p>
          <w:p w:rsidR="00454B80" w:rsidRDefault="00C52B3A">
            <w:pPr>
              <w:pStyle w:val="TableParagraph"/>
              <w:spacing w:line="219" w:lineRule="exact"/>
              <w:ind w:left="351"/>
              <w:rPr>
                <w:sz w:val="18"/>
              </w:rPr>
            </w:pPr>
            <w:r>
              <w:rPr>
                <w:w w:val="95"/>
                <w:sz w:val="18"/>
              </w:rPr>
              <w:t>时效指标</w:t>
            </w:r>
          </w:p>
          <w:p w:rsidR="00454B80" w:rsidRDefault="00C52B3A">
            <w:pPr>
              <w:pStyle w:val="TableParagraph"/>
              <w:spacing w:line="219" w:lineRule="exact"/>
              <w:ind w:left="351"/>
              <w:rPr>
                <w:sz w:val="18"/>
              </w:rPr>
            </w:pPr>
            <w:r>
              <w:rPr>
                <w:spacing w:val="-2"/>
                <w:w w:val="95"/>
                <w:sz w:val="18"/>
              </w:rPr>
              <w:t>（</w:t>
            </w:r>
            <w:r>
              <w:rPr>
                <w:rFonts w:ascii="Times New Roman" w:eastAsia="Times New Roman"/>
                <w:spacing w:val="-2"/>
                <w:w w:val="95"/>
                <w:sz w:val="18"/>
              </w:rPr>
              <w:t>24</w:t>
            </w:r>
            <w:r>
              <w:rPr>
                <w:spacing w:val="-1"/>
                <w:w w:val="95"/>
                <w:sz w:val="18"/>
              </w:rPr>
              <w:t>分）</w:t>
            </w:r>
          </w:p>
        </w:tc>
        <w:tc>
          <w:tcPr>
            <w:tcW w:w="2605" w:type="dxa"/>
            <w:gridSpan w:val="2"/>
          </w:tcPr>
          <w:p w:rsidR="00454B80" w:rsidRDefault="00C52B3A">
            <w:pPr>
              <w:pStyle w:val="TableParagraph"/>
              <w:spacing w:before="152"/>
              <w:ind w:left="686"/>
              <w:rPr>
                <w:sz w:val="18"/>
              </w:rPr>
            </w:pPr>
            <w:r>
              <w:rPr>
                <w:sz w:val="18"/>
              </w:rPr>
              <w:t>开工目标完成率</w:t>
            </w:r>
          </w:p>
        </w:tc>
        <w:tc>
          <w:tcPr>
            <w:tcW w:w="1599" w:type="dxa"/>
          </w:tcPr>
          <w:p w:rsidR="00454B80" w:rsidRDefault="00C52B3A">
            <w:pPr>
              <w:pStyle w:val="TableParagraph"/>
              <w:spacing w:before="150"/>
              <w:ind w:left="88" w:right="55"/>
              <w:jc w:val="center"/>
              <w:rPr>
                <w:rFonts w:ascii="Times New Roman"/>
                <w:sz w:val="18"/>
              </w:rPr>
            </w:pPr>
            <w:r>
              <w:rPr>
                <w:rFonts w:ascii="Times New Roman"/>
                <w:sz w:val="18"/>
              </w:rPr>
              <w:t>100%</w:t>
            </w:r>
          </w:p>
        </w:tc>
        <w:tc>
          <w:tcPr>
            <w:tcW w:w="2041" w:type="dxa"/>
          </w:tcPr>
          <w:p w:rsidR="00454B80" w:rsidRDefault="00C52B3A">
            <w:pPr>
              <w:pStyle w:val="TableParagraph"/>
              <w:spacing w:before="150"/>
              <w:ind w:left="372" w:right="341"/>
              <w:jc w:val="center"/>
              <w:rPr>
                <w:rFonts w:ascii="Times New Roman"/>
                <w:sz w:val="18"/>
              </w:rPr>
            </w:pPr>
            <w:r>
              <w:rPr>
                <w:rFonts w:ascii="Times New Roman"/>
                <w:sz w:val="18"/>
              </w:rPr>
              <w:t>100%</w:t>
            </w:r>
          </w:p>
        </w:tc>
        <w:tc>
          <w:tcPr>
            <w:tcW w:w="1585" w:type="dxa"/>
          </w:tcPr>
          <w:p w:rsidR="00454B80" w:rsidRDefault="00C52B3A">
            <w:pPr>
              <w:pStyle w:val="TableParagraph"/>
              <w:spacing w:before="150"/>
              <w:ind w:left="23"/>
              <w:jc w:val="center"/>
              <w:rPr>
                <w:rFonts w:ascii="Times New Roman"/>
                <w:sz w:val="18"/>
              </w:rPr>
            </w:pPr>
            <w:r>
              <w:rPr>
                <w:rFonts w:ascii="Times New Roman"/>
                <w:w w:val="99"/>
                <w:sz w:val="18"/>
              </w:rPr>
              <w:t>8</w:t>
            </w:r>
          </w:p>
        </w:tc>
      </w:tr>
      <w:tr w:rsidR="00454B80">
        <w:trPr>
          <w:trHeight w:val="515"/>
        </w:trPr>
        <w:tc>
          <w:tcPr>
            <w:tcW w:w="922" w:type="dxa"/>
            <w:vMerge/>
            <w:tcBorders>
              <w:top w:val="nil"/>
            </w:tcBorders>
          </w:tcPr>
          <w:p w:rsidR="00454B80" w:rsidRDefault="00454B80">
            <w:pPr>
              <w:rPr>
                <w:sz w:val="2"/>
                <w:szCs w:val="2"/>
              </w:rPr>
            </w:pPr>
          </w:p>
        </w:tc>
        <w:tc>
          <w:tcPr>
            <w:tcW w:w="970" w:type="dxa"/>
            <w:vMerge/>
            <w:tcBorders>
              <w:top w:val="nil"/>
            </w:tcBorders>
          </w:tcPr>
          <w:p w:rsidR="00454B80" w:rsidRDefault="00454B80">
            <w:pPr>
              <w:rPr>
                <w:sz w:val="2"/>
                <w:szCs w:val="2"/>
              </w:rPr>
            </w:pPr>
          </w:p>
        </w:tc>
        <w:tc>
          <w:tcPr>
            <w:tcW w:w="1402" w:type="dxa"/>
            <w:vMerge/>
            <w:tcBorders>
              <w:top w:val="nil"/>
            </w:tcBorders>
          </w:tcPr>
          <w:p w:rsidR="00454B80" w:rsidRDefault="00454B80">
            <w:pPr>
              <w:rPr>
                <w:sz w:val="2"/>
                <w:szCs w:val="2"/>
              </w:rPr>
            </w:pPr>
          </w:p>
        </w:tc>
        <w:tc>
          <w:tcPr>
            <w:tcW w:w="2605" w:type="dxa"/>
            <w:gridSpan w:val="2"/>
          </w:tcPr>
          <w:p w:rsidR="00454B80" w:rsidRDefault="00C52B3A">
            <w:pPr>
              <w:pStyle w:val="TableParagraph"/>
              <w:spacing w:before="153"/>
              <w:ind w:left="775"/>
              <w:rPr>
                <w:sz w:val="18"/>
              </w:rPr>
            </w:pPr>
            <w:r>
              <w:rPr>
                <w:sz w:val="18"/>
              </w:rPr>
              <w:t>资金支付进度</w:t>
            </w:r>
          </w:p>
        </w:tc>
        <w:tc>
          <w:tcPr>
            <w:tcW w:w="1599" w:type="dxa"/>
          </w:tcPr>
          <w:p w:rsidR="00454B80" w:rsidRDefault="00C52B3A">
            <w:pPr>
              <w:pStyle w:val="TableParagraph"/>
              <w:spacing w:before="153"/>
              <w:ind w:left="88" w:right="53"/>
              <w:jc w:val="center"/>
              <w:rPr>
                <w:sz w:val="18"/>
              </w:rPr>
            </w:pPr>
            <w:r>
              <w:rPr>
                <w:sz w:val="18"/>
              </w:rPr>
              <w:t>按协议约定</w:t>
            </w:r>
          </w:p>
        </w:tc>
        <w:tc>
          <w:tcPr>
            <w:tcW w:w="2041" w:type="dxa"/>
          </w:tcPr>
          <w:p w:rsidR="00454B80" w:rsidRDefault="00C52B3A">
            <w:pPr>
              <w:pStyle w:val="TableParagraph"/>
              <w:spacing w:before="153"/>
              <w:ind w:left="372" w:right="337"/>
              <w:jc w:val="center"/>
              <w:rPr>
                <w:sz w:val="18"/>
              </w:rPr>
            </w:pPr>
            <w:r>
              <w:rPr>
                <w:sz w:val="18"/>
              </w:rPr>
              <w:t>按协议支付</w:t>
            </w:r>
          </w:p>
        </w:tc>
        <w:tc>
          <w:tcPr>
            <w:tcW w:w="1585" w:type="dxa"/>
          </w:tcPr>
          <w:p w:rsidR="00454B80" w:rsidRDefault="00C52B3A">
            <w:pPr>
              <w:pStyle w:val="TableParagraph"/>
              <w:spacing w:before="150"/>
              <w:ind w:left="23"/>
              <w:jc w:val="center"/>
              <w:rPr>
                <w:rFonts w:ascii="Times New Roman"/>
                <w:sz w:val="18"/>
              </w:rPr>
            </w:pPr>
            <w:r>
              <w:rPr>
                <w:rFonts w:ascii="Times New Roman"/>
                <w:w w:val="99"/>
                <w:sz w:val="18"/>
              </w:rPr>
              <w:t>8</w:t>
            </w:r>
          </w:p>
        </w:tc>
      </w:tr>
      <w:tr w:rsidR="00454B80">
        <w:trPr>
          <w:trHeight w:val="515"/>
        </w:trPr>
        <w:tc>
          <w:tcPr>
            <w:tcW w:w="922" w:type="dxa"/>
            <w:vMerge/>
            <w:tcBorders>
              <w:top w:val="nil"/>
            </w:tcBorders>
          </w:tcPr>
          <w:p w:rsidR="00454B80" w:rsidRDefault="00454B80">
            <w:pPr>
              <w:rPr>
                <w:sz w:val="2"/>
                <w:szCs w:val="2"/>
              </w:rPr>
            </w:pPr>
          </w:p>
        </w:tc>
        <w:tc>
          <w:tcPr>
            <w:tcW w:w="970" w:type="dxa"/>
            <w:vMerge/>
            <w:tcBorders>
              <w:top w:val="nil"/>
            </w:tcBorders>
          </w:tcPr>
          <w:p w:rsidR="00454B80" w:rsidRDefault="00454B80">
            <w:pPr>
              <w:rPr>
                <w:sz w:val="2"/>
                <w:szCs w:val="2"/>
              </w:rPr>
            </w:pPr>
          </w:p>
        </w:tc>
        <w:tc>
          <w:tcPr>
            <w:tcW w:w="1402" w:type="dxa"/>
            <w:vMerge/>
            <w:tcBorders>
              <w:top w:val="nil"/>
            </w:tcBorders>
          </w:tcPr>
          <w:p w:rsidR="00454B80" w:rsidRDefault="00454B80">
            <w:pPr>
              <w:rPr>
                <w:sz w:val="2"/>
                <w:szCs w:val="2"/>
              </w:rPr>
            </w:pPr>
          </w:p>
        </w:tc>
        <w:tc>
          <w:tcPr>
            <w:tcW w:w="2605" w:type="dxa"/>
            <w:gridSpan w:val="2"/>
          </w:tcPr>
          <w:p w:rsidR="00454B80" w:rsidRDefault="00C52B3A">
            <w:pPr>
              <w:pStyle w:val="TableParagraph"/>
              <w:spacing w:before="153"/>
              <w:ind w:left="598"/>
              <w:rPr>
                <w:sz w:val="18"/>
              </w:rPr>
            </w:pPr>
            <w:r>
              <w:rPr>
                <w:sz w:val="18"/>
              </w:rPr>
              <w:t>项目按时完工情况</w:t>
            </w:r>
          </w:p>
        </w:tc>
        <w:tc>
          <w:tcPr>
            <w:tcW w:w="1599" w:type="dxa"/>
          </w:tcPr>
          <w:p w:rsidR="00454B80" w:rsidRDefault="00C52B3A">
            <w:pPr>
              <w:pStyle w:val="TableParagraph"/>
              <w:spacing w:before="153"/>
              <w:ind w:left="88" w:right="49"/>
              <w:jc w:val="center"/>
              <w:rPr>
                <w:sz w:val="18"/>
              </w:rPr>
            </w:pPr>
            <w:r>
              <w:rPr>
                <w:sz w:val="18"/>
              </w:rPr>
              <w:t>按协议约定时间</w:t>
            </w:r>
          </w:p>
        </w:tc>
        <w:tc>
          <w:tcPr>
            <w:tcW w:w="2041" w:type="dxa"/>
          </w:tcPr>
          <w:p w:rsidR="00454B80" w:rsidRDefault="00C52B3A">
            <w:pPr>
              <w:pStyle w:val="TableParagraph"/>
              <w:spacing w:before="153"/>
              <w:ind w:left="372" w:right="336"/>
              <w:jc w:val="center"/>
              <w:rPr>
                <w:sz w:val="18"/>
              </w:rPr>
            </w:pPr>
            <w:r>
              <w:rPr>
                <w:sz w:val="18"/>
              </w:rPr>
              <w:t>超过约定时间</w:t>
            </w:r>
          </w:p>
        </w:tc>
        <w:tc>
          <w:tcPr>
            <w:tcW w:w="1585" w:type="dxa"/>
          </w:tcPr>
          <w:p w:rsidR="00454B80" w:rsidRDefault="00C52B3A">
            <w:pPr>
              <w:pStyle w:val="TableParagraph"/>
              <w:spacing w:before="150"/>
              <w:ind w:left="23"/>
              <w:jc w:val="center"/>
              <w:rPr>
                <w:rFonts w:ascii="Times New Roman"/>
                <w:sz w:val="18"/>
              </w:rPr>
            </w:pPr>
            <w:r>
              <w:rPr>
                <w:rFonts w:ascii="Times New Roman"/>
                <w:w w:val="99"/>
                <w:sz w:val="18"/>
              </w:rPr>
              <w:t>0</w:t>
            </w:r>
          </w:p>
        </w:tc>
      </w:tr>
      <w:tr w:rsidR="00454B80">
        <w:trPr>
          <w:trHeight w:val="515"/>
        </w:trPr>
        <w:tc>
          <w:tcPr>
            <w:tcW w:w="922" w:type="dxa"/>
            <w:vMerge/>
            <w:tcBorders>
              <w:top w:val="nil"/>
            </w:tcBorders>
          </w:tcPr>
          <w:p w:rsidR="00454B80" w:rsidRDefault="00454B80">
            <w:pPr>
              <w:rPr>
                <w:sz w:val="2"/>
                <w:szCs w:val="2"/>
              </w:rPr>
            </w:pPr>
          </w:p>
        </w:tc>
        <w:tc>
          <w:tcPr>
            <w:tcW w:w="970" w:type="dxa"/>
            <w:vMerge/>
            <w:tcBorders>
              <w:top w:val="nil"/>
            </w:tcBorders>
          </w:tcPr>
          <w:p w:rsidR="00454B80" w:rsidRDefault="00454B80">
            <w:pPr>
              <w:rPr>
                <w:sz w:val="2"/>
                <w:szCs w:val="2"/>
              </w:rPr>
            </w:pPr>
          </w:p>
        </w:tc>
        <w:tc>
          <w:tcPr>
            <w:tcW w:w="1402" w:type="dxa"/>
          </w:tcPr>
          <w:p w:rsidR="00454B80" w:rsidRDefault="00C52B3A">
            <w:pPr>
              <w:pStyle w:val="TableParagraph"/>
              <w:spacing w:before="138"/>
              <w:ind w:left="46" w:right="13"/>
              <w:jc w:val="center"/>
              <w:rPr>
                <w:sz w:val="18"/>
              </w:rPr>
            </w:pPr>
            <w:r>
              <w:rPr>
                <w:w w:val="95"/>
                <w:sz w:val="18"/>
              </w:rPr>
              <w:t>成本指标（</w:t>
            </w:r>
            <w:r>
              <w:rPr>
                <w:rFonts w:ascii="Times New Roman" w:eastAsia="Times New Roman"/>
                <w:w w:val="95"/>
                <w:sz w:val="18"/>
              </w:rPr>
              <w:t>8</w:t>
            </w:r>
            <w:r>
              <w:rPr>
                <w:w w:val="95"/>
                <w:sz w:val="18"/>
              </w:rPr>
              <w:t>分）</w:t>
            </w:r>
          </w:p>
        </w:tc>
        <w:tc>
          <w:tcPr>
            <w:tcW w:w="2605" w:type="dxa"/>
            <w:gridSpan w:val="2"/>
          </w:tcPr>
          <w:p w:rsidR="00454B80" w:rsidRDefault="00C52B3A">
            <w:pPr>
              <w:pStyle w:val="TableParagraph"/>
              <w:spacing w:before="152"/>
              <w:ind w:left="864"/>
              <w:rPr>
                <w:sz w:val="18"/>
              </w:rPr>
            </w:pPr>
            <w:r>
              <w:rPr>
                <w:sz w:val="18"/>
              </w:rPr>
              <w:t>成本控制率</w:t>
            </w:r>
          </w:p>
        </w:tc>
        <w:tc>
          <w:tcPr>
            <w:tcW w:w="1599" w:type="dxa"/>
          </w:tcPr>
          <w:p w:rsidR="00454B80" w:rsidRDefault="00C52B3A">
            <w:pPr>
              <w:pStyle w:val="TableParagraph"/>
              <w:spacing w:before="150"/>
              <w:ind w:left="88" w:right="58"/>
              <w:jc w:val="center"/>
              <w:rPr>
                <w:rFonts w:ascii="Times New Roman" w:hAnsi="Times New Roman"/>
                <w:sz w:val="18"/>
              </w:rPr>
            </w:pPr>
            <w:r>
              <w:rPr>
                <w:rFonts w:ascii="Times New Roman" w:hAnsi="Times New Roman"/>
                <w:sz w:val="18"/>
              </w:rPr>
              <w:t>≤100%</w:t>
            </w:r>
          </w:p>
        </w:tc>
        <w:tc>
          <w:tcPr>
            <w:tcW w:w="2041" w:type="dxa"/>
          </w:tcPr>
          <w:p w:rsidR="00454B80" w:rsidRDefault="00C52B3A">
            <w:pPr>
              <w:pStyle w:val="TableParagraph"/>
              <w:spacing w:before="150"/>
              <w:ind w:left="372" w:right="341"/>
              <w:jc w:val="center"/>
              <w:rPr>
                <w:rFonts w:ascii="Times New Roman"/>
                <w:sz w:val="18"/>
              </w:rPr>
            </w:pPr>
            <w:r>
              <w:rPr>
                <w:rFonts w:ascii="Times New Roman"/>
                <w:sz w:val="18"/>
              </w:rPr>
              <w:t>100%</w:t>
            </w:r>
          </w:p>
        </w:tc>
        <w:tc>
          <w:tcPr>
            <w:tcW w:w="1585" w:type="dxa"/>
          </w:tcPr>
          <w:p w:rsidR="00454B80" w:rsidRDefault="00C52B3A">
            <w:pPr>
              <w:pStyle w:val="TableParagraph"/>
              <w:spacing w:before="150"/>
              <w:ind w:left="23"/>
              <w:jc w:val="center"/>
              <w:rPr>
                <w:rFonts w:ascii="Times New Roman"/>
                <w:sz w:val="18"/>
              </w:rPr>
            </w:pPr>
            <w:r>
              <w:rPr>
                <w:rFonts w:ascii="Times New Roman"/>
                <w:w w:val="99"/>
                <w:sz w:val="18"/>
              </w:rPr>
              <w:t>8</w:t>
            </w:r>
          </w:p>
        </w:tc>
      </w:tr>
      <w:tr w:rsidR="00454B80">
        <w:trPr>
          <w:trHeight w:val="515"/>
        </w:trPr>
        <w:tc>
          <w:tcPr>
            <w:tcW w:w="922" w:type="dxa"/>
            <w:vMerge/>
            <w:tcBorders>
              <w:top w:val="nil"/>
            </w:tcBorders>
          </w:tcPr>
          <w:p w:rsidR="00454B80" w:rsidRDefault="00454B80">
            <w:pPr>
              <w:rPr>
                <w:sz w:val="2"/>
                <w:szCs w:val="2"/>
              </w:rPr>
            </w:pPr>
          </w:p>
        </w:tc>
        <w:tc>
          <w:tcPr>
            <w:tcW w:w="970" w:type="dxa"/>
            <w:vMerge w:val="restart"/>
          </w:tcPr>
          <w:p w:rsidR="00454B80" w:rsidRDefault="00454B80">
            <w:pPr>
              <w:pStyle w:val="TableParagraph"/>
              <w:spacing w:before="11"/>
              <w:rPr>
                <w:sz w:val="23"/>
              </w:rPr>
            </w:pPr>
          </w:p>
          <w:p w:rsidR="00454B80" w:rsidRDefault="00C52B3A">
            <w:pPr>
              <w:pStyle w:val="TableParagraph"/>
              <w:spacing w:line="220" w:lineRule="exact"/>
              <w:ind w:left="136"/>
              <w:rPr>
                <w:sz w:val="18"/>
              </w:rPr>
            </w:pPr>
            <w:r>
              <w:rPr>
                <w:w w:val="95"/>
                <w:sz w:val="18"/>
              </w:rPr>
              <w:t>效益指标</w:t>
            </w:r>
          </w:p>
          <w:p w:rsidR="00454B80" w:rsidRDefault="00C52B3A">
            <w:pPr>
              <w:pStyle w:val="TableParagraph"/>
              <w:spacing w:line="220" w:lineRule="exact"/>
              <w:ind w:left="133"/>
              <w:rPr>
                <w:sz w:val="18"/>
              </w:rPr>
            </w:pPr>
            <w:r>
              <w:rPr>
                <w:spacing w:val="-1"/>
                <w:w w:val="95"/>
                <w:sz w:val="18"/>
              </w:rPr>
              <w:t>（</w:t>
            </w:r>
            <w:r>
              <w:rPr>
                <w:rFonts w:ascii="Times New Roman" w:eastAsia="Times New Roman"/>
                <w:spacing w:val="-1"/>
                <w:w w:val="95"/>
                <w:sz w:val="18"/>
              </w:rPr>
              <w:t>30</w:t>
            </w:r>
            <w:r>
              <w:rPr>
                <w:spacing w:val="-1"/>
                <w:w w:val="95"/>
                <w:sz w:val="18"/>
              </w:rPr>
              <w:t>分</w:t>
            </w:r>
            <w:r>
              <w:rPr>
                <w:w w:val="95"/>
                <w:sz w:val="18"/>
              </w:rPr>
              <w:t>）</w:t>
            </w:r>
          </w:p>
        </w:tc>
        <w:tc>
          <w:tcPr>
            <w:tcW w:w="1402" w:type="dxa"/>
          </w:tcPr>
          <w:p w:rsidR="00454B80" w:rsidRDefault="00C52B3A">
            <w:pPr>
              <w:pStyle w:val="TableParagraph"/>
              <w:spacing w:before="26" w:line="228" w:lineRule="exact"/>
              <w:ind w:left="46" w:right="7"/>
              <w:jc w:val="center"/>
              <w:rPr>
                <w:sz w:val="18"/>
              </w:rPr>
            </w:pPr>
            <w:r>
              <w:rPr>
                <w:sz w:val="18"/>
              </w:rPr>
              <w:t>社会效益指标</w:t>
            </w:r>
          </w:p>
          <w:p w:rsidR="00454B80" w:rsidRDefault="00C52B3A">
            <w:pPr>
              <w:pStyle w:val="TableParagraph"/>
              <w:spacing w:line="228" w:lineRule="exact"/>
              <w:ind w:left="46" w:right="13"/>
              <w:jc w:val="center"/>
              <w:rPr>
                <w:sz w:val="18"/>
              </w:rPr>
            </w:pPr>
            <w:r>
              <w:rPr>
                <w:sz w:val="18"/>
              </w:rPr>
              <w:t>（</w:t>
            </w:r>
            <w:r>
              <w:rPr>
                <w:rFonts w:ascii="Times New Roman" w:eastAsia="Times New Roman"/>
                <w:sz w:val="18"/>
              </w:rPr>
              <w:t>15</w:t>
            </w:r>
            <w:r>
              <w:rPr>
                <w:sz w:val="18"/>
              </w:rPr>
              <w:t>分）</w:t>
            </w:r>
          </w:p>
        </w:tc>
        <w:tc>
          <w:tcPr>
            <w:tcW w:w="2605" w:type="dxa"/>
            <w:gridSpan w:val="2"/>
          </w:tcPr>
          <w:p w:rsidR="00454B80" w:rsidRDefault="00C52B3A">
            <w:pPr>
              <w:pStyle w:val="TableParagraph"/>
              <w:spacing w:before="50" w:line="230" w:lineRule="auto"/>
              <w:ind w:left="1217" w:right="7" w:hanging="1149"/>
              <w:rPr>
                <w:sz w:val="18"/>
              </w:rPr>
            </w:pPr>
            <w:r>
              <w:rPr>
                <w:spacing w:val="-2"/>
                <w:sz w:val="18"/>
              </w:rPr>
              <w:t>改善城市市政道路及配套附属设</w:t>
            </w:r>
            <w:r>
              <w:rPr>
                <w:sz w:val="18"/>
              </w:rPr>
              <w:t>施</w:t>
            </w:r>
          </w:p>
        </w:tc>
        <w:tc>
          <w:tcPr>
            <w:tcW w:w="1599" w:type="dxa"/>
          </w:tcPr>
          <w:p w:rsidR="00454B80" w:rsidRDefault="00C52B3A">
            <w:pPr>
              <w:pStyle w:val="TableParagraph"/>
              <w:spacing w:before="153"/>
              <w:ind w:left="88" w:right="54"/>
              <w:jc w:val="center"/>
              <w:rPr>
                <w:sz w:val="18"/>
              </w:rPr>
            </w:pPr>
            <w:r>
              <w:rPr>
                <w:sz w:val="18"/>
              </w:rPr>
              <w:t>达到预期</w:t>
            </w:r>
          </w:p>
        </w:tc>
        <w:tc>
          <w:tcPr>
            <w:tcW w:w="2041" w:type="dxa"/>
          </w:tcPr>
          <w:p w:rsidR="00454B80" w:rsidRDefault="00C52B3A">
            <w:pPr>
              <w:pStyle w:val="TableParagraph"/>
              <w:spacing w:before="153"/>
              <w:ind w:left="372" w:right="340"/>
              <w:jc w:val="center"/>
              <w:rPr>
                <w:sz w:val="18"/>
              </w:rPr>
            </w:pPr>
            <w:r>
              <w:rPr>
                <w:sz w:val="18"/>
              </w:rPr>
              <w:t>达到预期</w:t>
            </w:r>
          </w:p>
        </w:tc>
        <w:tc>
          <w:tcPr>
            <w:tcW w:w="1585" w:type="dxa"/>
          </w:tcPr>
          <w:p w:rsidR="00454B80" w:rsidRDefault="00C52B3A">
            <w:pPr>
              <w:pStyle w:val="TableParagraph"/>
              <w:spacing w:before="150"/>
              <w:ind w:left="99" w:right="76"/>
              <w:jc w:val="center"/>
              <w:rPr>
                <w:rFonts w:ascii="Times New Roman"/>
                <w:sz w:val="18"/>
              </w:rPr>
            </w:pPr>
            <w:r>
              <w:rPr>
                <w:rFonts w:ascii="Times New Roman"/>
                <w:sz w:val="18"/>
              </w:rPr>
              <w:t>15</w:t>
            </w:r>
          </w:p>
        </w:tc>
      </w:tr>
      <w:tr w:rsidR="00454B80">
        <w:trPr>
          <w:trHeight w:val="515"/>
        </w:trPr>
        <w:tc>
          <w:tcPr>
            <w:tcW w:w="922" w:type="dxa"/>
            <w:vMerge/>
            <w:tcBorders>
              <w:top w:val="nil"/>
            </w:tcBorders>
          </w:tcPr>
          <w:p w:rsidR="00454B80" w:rsidRDefault="00454B80">
            <w:pPr>
              <w:rPr>
                <w:sz w:val="2"/>
                <w:szCs w:val="2"/>
              </w:rPr>
            </w:pPr>
          </w:p>
        </w:tc>
        <w:tc>
          <w:tcPr>
            <w:tcW w:w="970" w:type="dxa"/>
            <w:vMerge/>
            <w:tcBorders>
              <w:top w:val="nil"/>
            </w:tcBorders>
          </w:tcPr>
          <w:p w:rsidR="00454B80" w:rsidRDefault="00454B80">
            <w:pPr>
              <w:rPr>
                <w:sz w:val="2"/>
                <w:szCs w:val="2"/>
              </w:rPr>
            </w:pPr>
          </w:p>
        </w:tc>
        <w:tc>
          <w:tcPr>
            <w:tcW w:w="1402" w:type="dxa"/>
          </w:tcPr>
          <w:p w:rsidR="00454B80" w:rsidRDefault="00C52B3A">
            <w:pPr>
              <w:pStyle w:val="TableParagraph"/>
              <w:spacing w:before="40" w:line="220" w:lineRule="exact"/>
              <w:ind w:left="46" w:right="4"/>
              <w:jc w:val="center"/>
              <w:rPr>
                <w:sz w:val="18"/>
              </w:rPr>
            </w:pPr>
            <w:r>
              <w:rPr>
                <w:sz w:val="18"/>
              </w:rPr>
              <w:t>可持续影响指标</w:t>
            </w:r>
          </w:p>
          <w:p w:rsidR="00454B80" w:rsidRDefault="00C52B3A">
            <w:pPr>
              <w:pStyle w:val="TableParagraph"/>
              <w:spacing w:line="220" w:lineRule="exact"/>
              <w:ind w:left="46" w:right="13"/>
              <w:jc w:val="center"/>
              <w:rPr>
                <w:sz w:val="18"/>
              </w:rPr>
            </w:pPr>
            <w:r>
              <w:rPr>
                <w:sz w:val="18"/>
              </w:rPr>
              <w:t>（</w:t>
            </w:r>
            <w:r>
              <w:rPr>
                <w:rFonts w:ascii="Times New Roman" w:eastAsia="Times New Roman"/>
                <w:sz w:val="18"/>
              </w:rPr>
              <w:t>15</w:t>
            </w:r>
            <w:r>
              <w:rPr>
                <w:sz w:val="18"/>
              </w:rPr>
              <w:t>分）</w:t>
            </w:r>
          </w:p>
        </w:tc>
        <w:tc>
          <w:tcPr>
            <w:tcW w:w="2605" w:type="dxa"/>
            <w:gridSpan w:val="2"/>
          </w:tcPr>
          <w:p w:rsidR="00454B80" w:rsidRDefault="00C52B3A">
            <w:pPr>
              <w:pStyle w:val="TableParagraph"/>
              <w:spacing w:before="153"/>
              <w:ind w:left="598"/>
              <w:rPr>
                <w:sz w:val="18"/>
              </w:rPr>
            </w:pPr>
            <w:r>
              <w:rPr>
                <w:sz w:val="18"/>
              </w:rPr>
              <w:t>全面提升城市形象</w:t>
            </w:r>
          </w:p>
        </w:tc>
        <w:tc>
          <w:tcPr>
            <w:tcW w:w="1599" w:type="dxa"/>
          </w:tcPr>
          <w:p w:rsidR="00454B80" w:rsidRDefault="00C52B3A">
            <w:pPr>
              <w:pStyle w:val="TableParagraph"/>
              <w:spacing w:before="153"/>
              <w:ind w:left="88" w:right="54"/>
              <w:jc w:val="center"/>
              <w:rPr>
                <w:sz w:val="18"/>
              </w:rPr>
            </w:pPr>
            <w:r>
              <w:rPr>
                <w:sz w:val="18"/>
              </w:rPr>
              <w:t>达到预期</w:t>
            </w:r>
          </w:p>
        </w:tc>
        <w:tc>
          <w:tcPr>
            <w:tcW w:w="2041" w:type="dxa"/>
          </w:tcPr>
          <w:p w:rsidR="00454B80" w:rsidRDefault="00C52B3A">
            <w:pPr>
              <w:pStyle w:val="TableParagraph"/>
              <w:spacing w:before="153"/>
              <w:ind w:left="372" w:right="340"/>
              <w:jc w:val="center"/>
              <w:rPr>
                <w:sz w:val="18"/>
              </w:rPr>
            </w:pPr>
            <w:r>
              <w:rPr>
                <w:sz w:val="18"/>
              </w:rPr>
              <w:t>达到预期</w:t>
            </w:r>
          </w:p>
        </w:tc>
        <w:tc>
          <w:tcPr>
            <w:tcW w:w="1585" w:type="dxa"/>
          </w:tcPr>
          <w:p w:rsidR="00454B80" w:rsidRDefault="00C52B3A">
            <w:pPr>
              <w:pStyle w:val="TableParagraph"/>
              <w:spacing w:before="150"/>
              <w:ind w:left="99" w:right="76"/>
              <w:jc w:val="center"/>
              <w:rPr>
                <w:rFonts w:ascii="Times New Roman"/>
                <w:sz w:val="18"/>
              </w:rPr>
            </w:pPr>
            <w:r>
              <w:rPr>
                <w:rFonts w:ascii="Times New Roman"/>
                <w:sz w:val="18"/>
              </w:rPr>
              <w:t>15</w:t>
            </w:r>
          </w:p>
        </w:tc>
      </w:tr>
      <w:tr w:rsidR="00454B80">
        <w:trPr>
          <w:trHeight w:val="515"/>
        </w:trPr>
        <w:tc>
          <w:tcPr>
            <w:tcW w:w="922" w:type="dxa"/>
            <w:vMerge/>
            <w:tcBorders>
              <w:top w:val="nil"/>
            </w:tcBorders>
          </w:tcPr>
          <w:p w:rsidR="00454B80" w:rsidRDefault="00454B80">
            <w:pPr>
              <w:rPr>
                <w:sz w:val="2"/>
                <w:szCs w:val="2"/>
              </w:rPr>
            </w:pPr>
          </w:p>
        </w:tc>
        <w:tc>
          <w:tcPr>
            <w:tcW w:w="970" w:type="dxa"/>
          </w:tcPr>
          <w:p w:rsidR="00454B80" w:rsidRDefault="00C52B3A">
            <w:pPr>
              <w:pStyle w:val="TableParagraph"/>
              <w:spacing w:before="40" w:line="219" w:lineRule="exact"/>
              <w:ind w:left="39"/>
              <w:jc w:val="center"/>
              <w:rPr>
                <w:sz w:val="18"/>
              </w:rPr>
            </w:pPr>
            <w:r>
              <w:rPr>
                <w:sz w:val="18"/>
              </w:rPr>
              <w:t>满意度指标</w:t>
            </w:r>
          </w:p>
          <w:p w:rsidR="00454B80" w:rsidRDefault="00C52B3A">
            <w:pPr>
              <w:pStyle w:val="TableParagraph"/>
              <w:spacing w:line="219" w:lineRule="exact"/>
              <w:ind w:left="31"/>
              <w:jc w:val="center"/>
              <w:rPr>
                <w:sz w:val="18"/>
              </w:rPr>
            </w:pPr>
            <w:r>
              <w:rPr>
                <w:rFonts w:ascii="Times New Roman" w:eastAsia="Times New Roman"/>
                <w:sz w:val="18"/>
              </w:rPr>
              <w:t>(10</w:t>
            </w:r>
            <w:r>
              <w:rPr>
                <w:sz w:val="18"/>
              </w:rPr>
              <w:t>分）</w:t>
            </w:r>
          </w:p>
        </w:tc>
        <w:tc>
          <w:tcPr>
            <w:tcW w:w="1402" w:type="dxa"/>
          </w:tcPr>
          <w:p w:rsidR="00454B80" w:rsidRDefault="00C52B3A">
            <w:pPr>
              <w:pStyle w:val="TableParagraph"/>
              <w:spacing w:before="58" w:line="216" w:lineRule="auto"/>
              <w:ind w:left="173" w:right="19" w:hanging="89"/>
              <w:rPr>
                <w:sz w:val="18"/>
              </w:rPr>
            </w:pPr>
            <w:r>
              <w:rPr>
                <w:sz w:val="18"/>
              </w:rPr>
              <w:t>服务对象满意度指标（</w:t>
            </w:r>
            <w:r>
              <w:rPr>
                <w:rFonts w:ascii="Times New Roman" w:eastAsia="Times New Roman"/>
                <w:sz w:val="18"/>
              </w:rPr>
              <w:t>10</w:t>
            </w:r>
            <w:r>
              <w:rPr>
                <w:sz w:val="18"/>
              </w:rPr>
              <w:t>分）</w:t>
            </w:r>
          </w:p>
        </w:tc>
        <w:tc>
          <w:tcPr>
            <w:tcW w:w="2605" w:type="dxa"/>
            <w:gridSpan w:val="2"/>
          </w:tcPr>
          <w:p w:rsidR="00454B80" w:rsidRDefault="00C52B3A">
            <w:pPr>
              <w:pStyle w:val="TableParagraph"/>
              <w:spacing w:before="152"/>
              <w:ind w:left="331"/>
              <w:rPr>
                <w:sz w:val="18"/>
              </w:rPr>
            </w:pPr>
            <w:r>
              <w:rPr>
                <w:sz w:val="18"/>
              </w:rPr>
              <w:t>抽查项目周边群众满意度</w:t>
            </w:r>
          </w:p>
        </w:tc>
        <w:tc>
          <w:tcPr>
            <w:tcW w:w="1599" w:type="dxa"/>
          </w:tcPr>
          <w:p w:rsidR="00454B80" w:rsidRDefault="00C52B3A">
            <w:pPr>
              <w:pStyle w:val="TableParagraph"/>
              <w:spacing w:before="150"/>
              <w:ind w:left="88" w:right="58"/>
              <w:jc w:val="center"/>
              <w:rPr>
                <w:rFonts w:ascii="Times New Roman" w:hAnsi="Times New Roman"/>
                <w:sz w:val="18"/>
              </w:rPr>
            </w:pPr>
            <w:r>
              <w:rPr>
                <w:rFonts w:ascii="Times New Roman" w:hAnsi="Times New Roman"/>
                <w:sz w:val="18"/>
              </w:rPr>
              <w:t>≥90%</w:t>
            </w:r>
          </w:p>
        </w:tc>
        <w:tc>
          <w:tcPr>
            <w:tcW w:w="2041" w:type="dxa"/>
          </w:tcPr>
          <w:p w:rsidR="00454B80" w:rsidRDefault="00C52B3A">
            <w:pPr>
              <w:pStyle w:val="TableParagraph"/>
              <w:spacing w:before="150"/>
              <w:ind w:left="372" w:right="341"/>
              <w:jc w:val="center"/>
              <w:rPr>
                <w:rFonts w:ascii="Times New Roman"/>
                <w:sz w:val="18"/>
              </w:rPr>
            </w:pPr>
            <w:r>
              <w:rPr>
                <w:rFonts w:ascii="Times New Roman"/>
                <w:sz w:val="18"/>
              </w:rPr>
              <w:t>95%</w:t>
            </w:r>
          </w:p>
        </w:tc>
        <w:tc>
          <w:tcPr>
            <w:tcW w:w="1585" w:type="dxa"/>
          </w:tcPr>
          <w:p w:rsidR="00454B80" w:rsidRDefault="00C52B3A">
            <w:pPr>
              <w:pStyle w:val="TableParagraph"/>
              <w:spacing w:before="150"/>
              <w:ind w:left="99" w:right="76"/>
              <w:jc w:val="center"/>
              <w:rPr>
                <w:rFonts w:ascii="Times New Roman"/>
                <w:sz w:val="18"/>
              </w:rPr>
            </w:pPr>
            <w:r>
              <w:rPr>
                <w:rFonts w:ascii="Times New Roman"/>
                <w:sz w:val="18"/>
              </w:rPr>
              <w:t>10</w:t>
            </w:r>
          </w:p>
        </w:tc>
      </w:tr>
      <w:tr w:rsidR="00454B80">
        <w:trPr>
          <w:trHeight w:val="515"/>
        </w:trPr>
        <w:tc>
          <w:tcPr>
            <w:tcW w:w="922" w:type="dxa"/>
          </w:tcPr>
          <w:p w:rsidR="00454B80" w:rsidRDefault="00C52B3A">
            <w:pPr>
              <w:pStyle w:val="TableParagraph"/>
              <w:spacing w:before="153"/>
              <w:ind w:left="290"/>
              <w:rPr>
                <w:sz w:val="18"/>
              </w:rPr>
            </w:pPr>
            <w:r>
              <w:rPr>
                <w:sz w:val="18"/>
              </w:rPr>
              <w:t>总分</w:t>
            </w:r>
          </w:p>
        </w:tc>
        <w:tc>
          <w:tcPr>
            <w:tcW w:w="10202" w:type="dxa"/>
            <w:gridSpan w:val="7"/>
          </w:tcPr>
          <w:p w:rsidR="00454B80" w:rsidRDefault="00C52B3A">
            <w:pPr>
              <w:pStyle w:val="TableParagraph"/>
              <w:spacing w:before="151"/>
              <w:ind w:left="4883" w:right="4854"/>
              <w:jc w:val="center"/>
              <w:rPr>
                <w:rFonts w:ascii="Times New Roman"/>
                <w:sz w:val="18"/>
              </w:rPr>
            </w:pPr>
            <w:r>
              <w:rPr>
                <w:rFonts w:ascii="Times New Roman"/>
                <w:sz w:val="18"/>
              </w:rPr>
              <w:t>91.85</w:t>
            </w:r>
          </w:p>
        </w:tc>
      </w:tr>
      <w:tr w:rsidR="00454B80">
        <w:trPr>
          <w:trHeight w:val="834"/>
        </w:trPr>
        <w:tc>
          <w:tcPr>
            <w:tcW w:w="922" w:type="dxa"/>
          </w:tcPr>
          <w:p w:rsidR="00454B80" w:rsidRDefault="00C52B3A">
            <w:pPr>
              <w:pStyle w:val="TableParagraph"/>
              <w:spacing w:before="3" w:line="228" w:lineRule="auto"/>
              <w:ind w:left="112" w:right="71"/>
              <w:jc w:val="both"/>
              <w:rPr>
                <w:sz w:val="18"/>
              </w:rPr>
            </w:pPr>
            <w:r>
              <w:rPr>
                <w:spacing w:val="-5"/>
                <w:sz w:val="18"/>
              </w:rPr>
              <w:t>偏差大或目标未完成原因分</w:t>
            </w:r>
          </w:p>
          <w:p w:rsidR="00454B80" w:rsidRDefault="00C52B3A">
            <w:pPr>
              <w:pStyle w:val="TableParagraph"/>
              <w:spacing w:line="154" w:lineRule="exact"/>
              <w:ind w:left="35"/>
              <w:jc w:val="center"/>
              <w:rPr>
                <w:sz w:val="18"/>
              </w:rPr>
            </w:pPr>
            <w:r>
              <w:rPr>
                <w:w w:val="99"/>
                <w:sz w:val="18"/>
              </w:rPr>
              <w:t>析</w:t>
            </w:r>
          </w:p>
        </w:tc>
        <w:tc>
          <w:tcPr>
            <w:tcW w:w="10202" w:type="dxa"/>
            <w:gridSpan w:val="7"/>
          </w:tcPr>
          <w:p w:rsidR="00454B80" w:rsidRDefault="00C52B3A">
            <w:pPr>
              <w:pStyle w:val="TableParagraph"/>
              <w:spacing w:before="5" w:line="235" w:lineRule="auto"/>
              <w:ind w:left="32" w:right="147" w:firstLine="400"/>
              <w:rPr>
                <w:sz w:val="18"/>
              </w:rPr>
            </w:pPr>
            <w:r>
              <w:rPr>
                <w:spacing w:val="-4"/>
                <w:w w:val="95"/>
                <w:sz w:val="18"/>
              </w:rPr>
              <w:t>时效指标</w:t>
            </w:r>
            <w:proofErr w:type="gramStart"/>
            <w:r>
              <w:rPr>
                <w:spacing w:val="-4"/>
                <w:w w:val="95"/>
                <w:sz w:val="18"/>
              </w:rPr>
              <w:t>中项目</w:t>
            </w:r>
            <w:proofErr w:type="gramEnd"/>
            <w:r>
              <w:rPr>
                <w:spacing w:val="-4"/>
                <w:w w:val="95"/>
                <w:sz w:val="18"/>
              </w:rPr>
              <w:t>按时完工情况未完成年度指标值，施工合同中约定完工日期是</w:t>
            </w:r>
            <w:r>
              <w:rPr>
                <w:rFonts w:ascii="Times New Roman" w:eastAsia="Times New Roman"/>
                <w:w w:val="95"/>
                <w:sz w:val="18"/>
              </w:rPr>
              <w:t>2019</w:t>
            </w:r>
            <w:r>
              <w:rPr>
                <w:w w:val="95"/>
                <w:sz w:val="18"/>
              </w:rPr>
              <w:t>年</w:t>
            </w:r>
            <w:r>
              <w:rPr>
                <w:rFonts w:ascii="Times New Roman" w:eastAsia="Times New Roman"/>
                <w:w w:val="95"/>
                <w:sz w:val="18"/>
              </w:rPr>
              <w:t>07</w:t>
            </w:r>
            <w:r>
              <w:rPr>
                <w:w w:val="95"/>
                <w:sz w:val="18"/>
              </w:rPr>
              <w:t>月</w:t>
            </w:r>
            <w:r>
              <w:rPr>
                <w:rFonts w:ascii="Times New Roman" w:eastAsia="Times New Roman"/>
                <w:w w:val="95"/>
                <w:sz w:val="18"/>
              </w:rPr>
              <w:t>28</w:t>
            </w:r>
            <w:r>
              <w:rPr>
                <w:spacing w:val="-1"/>
                <w:w w:val="95"/>
                <w:sz w:val="18"/>
              </w:rPr>
              <w:t xml:space="preserve">日，竣工验收报告里实际完工日    </w:t>
            </w:r>
            <w:r>
              <w:rPr>
                <w:spacing w:val="-2"/>
                <w:sz w:val="18"/>
              </w:rPr>
              <w:t>期是</w:t>
            </w:r>
            <w:r>
              <w:rPr>
                <w:rFonts w:ascii="Times New Roman" w:eastAsia="Times New Roman"/>
                <w:sz w:val="18"/>
              </w:rPr>
              <w:t>2019</w:t>
            </w:r>
            <w:r>
              <w:rPr>
                <w:sz w:val="18"/>
              </w:rPr>
              <w:t>年</w:t>
            </w:r>
            <w:r>
              <w:rPr>
                <w:rFonts w:ascii="Times New Roman" w:eastAsia="Times New Roman"/>
                <w:sz w:val="18"/>
              </w:rPr>
              <w:t>9</w:t>
            </w:r>
            <w:r>
              <w:rPr>
                <w:spacing w:val="-4"/>
                <w:sz w:val="18"/>
              </w:rPr>
              <w:t>月</w:t>
            </w:r>
            <w:r>
              <w:rPr>
                <w:rFonts w:ascii="Times New Roman" w:eastAsia="Times New Roman"/>
                <w:sz w:val="18"/>
              </w:rPr>
              <w:t>25</w:t>
            </w:r>
            <w:r>
              <w:rPr>
                <w:spacing w:val="-3"/>
                <w:sz w:val="18"/>
              </w:rPr>
              <w:t>日，超过合同约定时间，因气候原因工期延迟。</w:t>
            </w:r>
          </w:p>
        </w:tc>
      </w:tr>
      <w:tr w:rsidR="00454B80">
        <w:trPr>
          <w:trHeight w:val="834"/>
        </w:trPr>
        <w:tc>
          <w:tcPr>
            <w:tcW w:w="922" w:type="dxa"/>
          </w:tcPr>
          <w:p w:rsidR="00454B80" w:rsidRDefault="00C52B3A">
            <w:pPr>
              <w:pStyle w:val="TableParagraph"/>
              <w:spacing w:before="102" w:line="228" w:lineRule="auto"/>
              <w:ind w:left="112" w:right="71"/>
              <w:jc w:val="both"/>
              <w:rPr>
                <w:sz w:val="18"/>
              </w:rPr>
            </w:pPr>
            <w:r>
              <w:rPr>
                <w:spacing w:val="-5"/>
                <w:sz w:val="18"/>
              </w:rPr>
              <w:t>改进措施及结果应</w:t>
            </w:r>
            <w:r>
              <w:rPr>
                <w:sz w:val="18"/>
              </w:rPr>
              <w:t>用方案</w:t>
            </w:r>
          </w:p>
        </w:tc>
        <w:tc>
          <w:tcPr>
            <w:tcW w:w="10202" w:type="dxa"/>
            <w:gridSpan w:val="7"/>
          </w:tcPr>
          <w:p w:rsidR="00454B80" w:rsidRDefault="00C52B3A">
            <w:pPr>
              <w:pStyle w:val="TableParagraph"/>
              <w:spacing w:before="1" w:line="244" w:lineRule="auto"/>
              <w:ind w:left="32" w:right="15" w:firstLine="355"/>
              <w:rPr>
                <w:sz w:val="18"/>
              </w:rPr>
            </w:pPr>
            <w:r>
              <w:rPr>
                <w:spacing w:val="-2"/>
                <w:w w:val="95"/>
                <w:sz w:val="18"/>
              </w:rPr>
              <w:t>根据</w:t>
            </w:r>
            <w:r>
              <w:rPr>
                <w:rFonts w:ascii="Times New Roman" w:eastAsia="Times New Roman"/>
                <w:w w:val="95"/>
                <w:sz w:val="18"/>
              </w:rPr>
              <w:t>2020</w:t>
            </w:r>
            <w:r>
              <w:rPr>
                <w:spacing w:val="-5"/>
                <w:w w:val="95"/>
                <w:sz w:val="18"/>
              </w:rPr>
              <w:t xml:space="preserve">年度对本项目自评结果的情况反映，本项目已完成竣工验收，正在进行结算审核，项目工程款按照协议约定还未全部    </w:t>
            </w:r>
            <w:r>
              <w:rPr>
                <w:spacing w:val="-5"/>
                <w:sz w:val="18"/>
              </w:rPr>
              <w:t>支付完毕，故本项目需要作为延续性项目继续保留。</w:t>
            </w:r>
          </w:p>
        </w:tc>
      </w:tr>
      <w:tr w:rsidR="00454B80">
        <w:trPr>
          <w:trHeight w:val="834"/>
        </w:trPr>
        <w:tc>
          <w:tcPr>
            <w:tcW w:w="922" w:type="dxa"/>
          </w:tcPr>
          <w:p w:rsidR="00454B80" w:rsidRDefault="00C52B3A">
            <w:pPr>
              <w:pStyle w:val="TableParagraph"/>
              <w:spacing w:before="102" w:line="228" w:lineRule="auto"/>
              <w:ind w:left="112" w:right="71"/>
              <w:jc w:val="both"/>
              <w:rPr>
                <w:sz w:val="18"/>
              </w:rPr>
            </w:pPr>
            <w:r>
              <w:rPr>
                <w:spacing w:val="-5"/>
                <w:sz w:val="18"/>
              </w:rPr>
              <w:t>单位主要负责人签</w:t>
            </w:r>
            <w:r>
              <w:rPr>
                <w:sz w:val="18"/>
              </w:rPr>
              <w:t>批意见</w:t>
            </w:r>
          </w:p>
        </w:tc>
        <w:tc>
          <w:tcPr>
            <w:tcW w:w="10202" w:type="dxa"/>
            <w:gridSpan w:val="7"/>
          </w:tcPr>
          <w:p w:rsidR="00454B80" w:rsidRDefault="00454B80">
            <w:pPr>
              <w:pStyle w:val="TableParagraph"/>
              <w:rPr>
                <w:sz w:val="18"/>
              </w:rPr>
            </w:pPr>
          </w:p>
          <w:p w:rsidR="00454B80" w:rsidRDefault="00454B80">
            <w:pPr>
              <w:pStyle w:val="TableParagraph"/>
              <w:spacing w:before="8"/>
              <w:rPr>
                <w:sz w:val="14"/>
              </w:rPr>
            </w:pPr>
          </w:p>
          <w:p w:rsidR="00454B80" w:rsidRDefault="00C52B3A">
            <w:pPr>
              <w:pStyle w:val="TableParagraph"/>
              <w:spacing w:before="1" w:line="222" w:lineRule="exact"/>
              <w:ind w:left="8646"/>
              <w:rPr>
                <w:sz w:val="18"/>
              </w:rPr>
            </w:pPr>
            <w:r>
              <w:rPr>
                <w:sz w:val="18"/>
              </w:rPr>
              <w:t>签名：</w:t>
            </w:r>
          </w:p>
          <w:p w:rsidR="00454B80" w:rsidRDefault="00C52B3A">
            <w:pPr>
              <w:pStyle w:val="TableParagraph"/>
              <w:tabs>
                <w:tab w:val="left" w:pos="9183"/>
                <w:tab w:val="left" w:pos="9630"/>
              </w:tabs>
              <w:spacing w:line="173" w:lineRule="exact"/>
              <w:ind w:left="8735"/>
              <w:rPr>
                <w:sz w:val="18"/>
              </w:rPr>
            </w:pPr>
            <w:r>
              <w:rPr>
                <w:sz w:val="18"/>
              </w:rPr>
              <w:t>年</w:t>
            </w:r>
            <w:r>
              <w:rPr>
                <w:sz w:val="18"/>
              </w:rPr>
              <w:tab/>
              <w:t>月</w:t>
            </w:r>
            <w:r>
              <w:rPr>
                <w:sz w:val="18"/>
              </w:rPr>
              <w:tab/>
              <w:t>日</w:t>
            </w:r>
          </w:p>
        </w:tc>
      </w:tr>
    </w:tbl>
    <w:p w:rsidR="00454B80" w:rsidRDefault="00C52B3A">
      <w:pPr>
        <w:pStyle w:val="a3"/>
        <w:spacing w:before="33"/>
        <w:ind w:left="143"/>
      </w:pPr>
      <w:r>
        <w:t>备注：</w:t>
      </w:r>
    </w:p>
    <w:p w:rsidR="00454B80" w:rsidRDefault="00C52B3A">
      <w:pPr>
        <w:pStyle w:val="a4"/>
        <w:numPr>
          <w:ilvl w:val="0"/>
          <w:numId w:val="2"/>
        </w:numPr>
        <w:tabs>
          <w:tab w:val="left" w:pos="632"/>
        </w:tabs>
        <w:spacing w:before="114"/>
        <w:ind w:hanging="165"/>
        <w:rPr>
          <w:sz w:val="16"/>
        </w:rPr>
      </w:pPr>
      <w:r>
        <w:rPr>
          <w:spacing w:val="-4"/>
          <w:sz w:val="16"/>
        </w:rPr>
        <w:t>预算执行情况口径：预算数为调整后财政资金总额</w:t>
      </w:r>
      <w:r>
        <w:rPr>
          <w:sz w:val="16"/>
        </w:rPr>
        <w:t>（</w:t>
      </w:r>
      <w:r>
        <w:rPr>
          <w:spacing w:val="-2"/>
          <w:sz w:val="16"/>
        </w:rPr>
        <w:t>包括上年结余结转</w:t>
      </w:r>
      <w:r>
        <w:rPr>
          <w:spacing w:val="-3"/>
          <w:sz w:val="16"/>
        </w:rPr>
        <w:t>）</w:t>
      </w:r>
      <w:r>
        <w:rPr>
          <w:spacing w:val="-4"/>
          <w:sz w:val="16"/>
        </w:rPr>
        <w:t>，执行数为资金使用单位财政资金实际支出数。</w:t>
      </w:r>
    </w:p>
    <w:p w:rsidR="00454B80" w:rsidRDefault="00C52B3A">
      <w:pPr>
        <w:pStyle w:val="a4"/>
        <w:numPr>
          <w:ilvl w:val="0"/>
          <w:numId w:val="2"/>
        </w:numPr>
        <w:tabs>
          <w:tab w:val="left" w:pos="632"/>
        </w:tabs>
        <w:spacing w:before="131" w:line="202" w:lineRule="exact"/>
        <w:ind w:hanging="165"/>
        <w:rPr>
          <w:sz w:val="16"/>
        </w:rPr>
      </w:pPr>
      <w:r>
        <w:rPr>
          <w:spacing w:val="-6"/>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X,</w:t>
      </w:r>
      <w:r>
        <w:rPr>
          <w:spacing w:val="-2"/>
          <w:sz w:val="16"/>
        </w:rPr>
        <w:t>得分=权重</w:t>
      </w:r>
    </w:p>
    <w:p w:rsidR="00454B80" w:rsidRDefault="00C52B3A">
      <w:pPr>
        <w:pStyle w:val="a3"/>
        <w:spacing w:line="202" w:lineRule="exact"/>
        <w:ind w:left="143"/>
      </w:pPr>
      <w:r>
        <w:t>*B/A,反向指标（即目标值为≤X,得分=权重*A/B）,得分不得突破权重总额。定量指标先汇总完成数，再计算得分。</w:t>
      </w:r>
    </w:p>
    <w:p w:rsidR="00454B80" w:rsidRDefault="00C52B3A">
      <w:pPr>
        <w:pStyle w:val="a4"/>
        <w:numPr>
          <w:ilvl w:val="0"/>
          <w:numId w:val="2"/>
        </w:numPr>
        <w:tabs>
          <w:tab w:val="left" w:pos="632"/>
        </w:tabs>
        <w:spacing w:before="92" w:line="202" w:lineRule="exact"/>
        <w:ind w:hanging="165"/>
        <w:rPr>
          <w:sz w:val="16"/>
        </w:rPr>
      </w:pPr>
      <w:r>
        <w:rPr>
          <w:spacing w:val="-7"/>
          <w:sz w:val="16"/>
        </w:rPr>
        <w:t>定性指标计分原则：达成预期指标、部分达成预期指标并具有一定效果、未达成预期指标且效果较差三档，分別按照该指标对应分值区间</w:t>
      </w:r>
      <w:r>
        <w:rPr>
          <w:sz w:val="16"/>
        </w:rPr>
        <w:t>100-80%</w:t>
      </w:r>
    </w:p>
    <w:p w:rsidR="00454B80" w:rsidRDefault="00C52B3A">
      <w:pPr>
        <w:pStyle w:val="a3"/>
        <w:spacing w:line="316" w:lineRule="auto"/>
        <w:ind w:left="467" w:right="3268" w:hanging="324"/>
      </w:pPr>
      <w:r>
        <w:t>（含80%）、80-50% （含50%)、 50-0% 合理确定分值。汇总时，以资金额度为权重，对分值进行加权平均计算。4.基于经济性和必要性等因素考虑，满意度指标暂可不</w:t>
      </w:r>
      <w:proofErr w:type="gramStart"/>
      <w:r>
        <w:t>作为必评指标</w:t>
      </w:r>
      <w:proofErr w:type="gramEnd"/>
      <w:r>
        <w:t>。</w:t>
      </w:r>
    </w:p>
    <w:p w:rsidR="00454B80" w:rsidRDefault="00454B80">
      <w:pPr>
        <w:spacing w:line="316" w:lineRule="auto"/>
        <w:sectPr w:rsidR="00454B80">
          <w:pgSz w:w="11910" w:h="16840"/>
          <w:pgMar w:top="1500" w:right="180" w:bottom="280" w:left="360" w:header="720" w:footer="720" w:gutter="0"/>
          <w:cols w:space="720"/>
        </w:sectPr>
      </w:pPr>
    </w:p>
    <w:p w:rsidR="00454B80" w:rsidRDefault="00C52B3A">
      <w:pPr>
        <w:pStyle w:val="3"/>
        <w:spacing w:before="45"/>
        <w:ind w:left="1243"/>
      </w:pPr>
      <w:r>
        <w:rPr>
          <w:w w:val="95"/>
        </w:rPr>
        <w:lastRenderedPageBreak/>
        <w:t>2020年度绿化管养经费项目绩效目标自评表</w:t>
      </w:r>
    </w:p>
    <w:p w:rsidR="00454B80" w:rsidRDefault="00C52B3A">
      <w:pPr>
        <w:pStyle w:val="7"/>
        <w:tabs>
          <w:tab w:val="left" w:pos="7209"/>
        </w:tabs>
        <w:spacing w:before="93"/>
        <w:ind w:left="354"/>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631825</wp:posOffset>
                </wp:positionH>
                <wp:positionV relativeFrom="paragraph">
                  <wp:posOffset>3997960</wp:posOffset>
                </wp:positionV>
                <wp:extent cx="132080" cy="13208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32080" cy="132080"/>
                        </a:xfrm>
                        <a:prstGeom prst="rect">
                          <a:avLst/>
                        </a:prstGeom>
                        <a:noFill/>
                        <a:ln>
                          <a:noFill/>
                        </a:ln>
                      </wps:spPr>
                      <wps:txbx>
                        <w:txbxContent>
                          <w:p w:rsidR="00454B80" w:rsidRDefault="00C52B3A">
                            <w:pPr>
                              <w:pStyle w:val="a3"/>
                              <w:spacing w:before="4" w:line="204" w:lineRule="exact"/>
                              <w:ind w:left="20"/>
                            </w:pPr>
                            <w:r>
                              <w:rPr>
                                <w:w w:val="105"/>
                              </w:rPr>
                              <w:t>（</w:t>
                            </w:r>
                          </w:p>
                        </w:txbxContent>
                      </wps:txbx>
                      <wps:bodyPr vert="vert"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9.75pt;margin-top:314.8pt;width:10.4pt;height:10.4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" filled="f" stroked="f">
                <v:textbox style="layout-flow:vertical" inset="0,0,0,0">
                  <w:txbxContent>
                    <w:p w:rsidR="00454B80" w:rsidRDefault="00C52B3A">
                      <w:pPr>
                        <w:pStyle w:val="a3"/>
                        <w:spacing w:before="4" w:line="204" w:lineRule="exact"/>
                        <w:ind w:left="20"/>
                      </w:pPr>
                      <w:r>
                        <w:rPr>
                          <w:w w:val="105"/>
                        </w:rPr>
                        <w:t>（</w:t>
                      </w:r>
                    </w:p>
                  </w:txbxContent>
                </v:textbox>
                <w10:wrap anchorx="page"/>
              </v:shape>
            </w:pict>
          </mc:Fallback>
        </mc:AlternateContent>
      </w:r>
      <w:r>
        <w:t>单位名称：武汉市东西湖区住房和城乡建设局</w:t>
      </w:r>
      <w:r>
        <w:tab/>
        <w:t>填报日期：</w:t>
      </w:r>
    </w:p>
    <w:p w:rsidR="00454B80" w:rsidRDefault="00454B80">
      <w:pPr>
        <w:pStyle w:val="a3"/>
        <w:spacing w:before="9" w:after="1"/>
        <w:rPr>
          <w:sz w:val="10"/>
        </w:rPr>
      </w:pPr>
    </w:p>
    <w:tbl>
      <w:tblPr>
        <w:tblW w:w="0" w:type="auto"/>
        <w:tblInd w:w="3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35"/>
        <w:gridCol w:w="905"/>
        <w:gridCol w:w="1277"/>
        <w:gridCol w:w="939"/>
        <w:gridCol w:w="2482"/>
        <w:gridCol w:w="1323"/>
        <w:gridCol w:w="1323"/>
        <w:gridCol w:w="1323"/>
      </w:tblGrid>
      <w:tr w:rsidR="00454B80">
        <w:trPr>
          <w:trHeight w:val="385"/>
        </w:trPr>
        <w:tc>
          <w:tcPr>
            <w:tcW w:w="3017" w:type="dxa"/>
            <w:gridSpan w:val="3"/>
          </w:tcPr>
          <w:p w:rsidR="00454B80" w:rsidRDefault="00C52B3A">
            <w:pPr>
              <w:pStyle w:val="TableParagraph"/>
              <w:spacing w:before="93"/>
              <w:ind w:left="1155" w:right="1122"/>
              <w:jc w:val="center"/>
              <w:rPr>
                <w:sz w:val="17"/>
              </w:rPr>
            </w:pPr>
            <w:r>
              <w:rPr>
                <w:sz w:val="17"/>
              </w:rPr>
              <w:t>项目名称</w:t>
            </w:r>
          </w:p>
        </w:tc>
        <w:tc>
          <w:tcPr>
            <w:tcW w:w="7390" w:type="dxa"/>
            <w:gridSpan w:val="5"/>
          </w:tcPr>
          <w:p w:rsidR="00454B80" w:rsidRDefault="00C52B3A">
            <w:pPr>
              <w:pStyle w:val="TableParagraph"/>
              <w:spacing w:before="93"/>
              <w:ind w:left="3170" w:right="3140"/>
              <w:jc w:val="center"/>
              <w:rPr>
                <w:sz w:val="17"/>
              </w:rPr>
            </w:pPr>
            <w:r>
              <w:rPr>
                <w:sz w:val="17"/>
              </w:rPr>
              <w:t>绿化管养经费</w:t>
            </w:r>
          </w:p>
        </w:tc>
      </w:tr>
      <w:tr w:rsidR="00454B80">
        <w:trPr>
          <w:trHeight w:val="385"/>
        </w:trPr>
        <w:tc>
          <w:tcPr>
            <w:tcW w:w="3017" w:type="dxa"/>
            <w:gridSpan w:val="3"/>
          </w:tcPr>
          <w:p w:rsidR="00454B80" w:rsidRDefault="00C52B3A">
            <w:pPr>
              <w:pStyle w:val="TableParagraph"/>
              <w:spacing w:before="93"/>
              <w:ind w:left="1155" w:right="1122"/>
              <w:jc w:val="center"/>
              <w:rPr>
                <w:sz w:val="17"/>
              </w:rPr>
            </w:pPr>
            <w:r>
              <w:rPr>
                <w:sz w:val="17"/>
              </w:rPr>
              <w:t>主管部门</w:t>
            </w:r>
          </w:p>
        </w:tc>
        <w:tc>
          <w:tcPr>
            <w:tcW w:w="3421" w:type="dxa"/>
            <w:gridSpan w:val="2"/>
          </w:tcPr>
          <w:p w:rsidR="00454B80" w:rsidRDefault="00C52B3A">
            <w:pPr>
              <w:pStyle w:val="TableParagraph"/>
              <w:spacing w:before="93"/>
              <w:ind w:left="462"/>
              <w:rPr>
                <w:sz w:val="17"/>
              </w:rPr>
            </w:pPr>
            <w:r>
              <w:rPr>
                <w:sz w:val="17"/>
              </w:rPr>
              <w:t>武汉市东西湖区住房和城乡建设局</w:t>
            </w:r>
          </w:p>
        </w:tc>
        <w:tc>
          <w:tcPr>
            <w:tcW w:w="1323" w:type="dxa"/>
          </w:tcPr>
          <w:p w:rsidR="00454B80" w:rsidRDefault="00C52B3A">
            <w:pPr>
              <w:pStyle w:val="TableParagraph"/>
              <w:spacing w:before="93"/>
              <w:ind w:left="38" w:right="10"/>
              <w:jc w:val="center"/>
              <w:rPr>
                <w:sz w:val="17"/>
              </w:rPr>
            </w:pPr>
            <w:r>
              <w:rPr>
                <w:sz w:val="17"/>
              </w:rPr>
              <w:t>项目实施单位</w:t>
            </w:r>
          </w:p>
        </w:tc>
        <w:tc>
          <w:tcPr>
            <w:tcW w:w="2646" w:type="dxa"/>
            <w:gridSpan w:val="2"/>
          </w:tcPr>
          <w:p w:rsidR="00454B80" w:rsidRDefault="00C52B3A">
            <w:pPr>
              <w:pStyle w:val="TableParagraph"/>
              <w:spacing w:before="93"/>
              <w:ind w:left="324"/>
              <w:rPr>
                <w:sz w:val="17"/>
              </w:rPr>
            </w:pPr>
            <w:r>
              <w:rPr>
                <w:sz w:val="17"/>
              </w:rPr>
              <w:t>东西湖区园林绿化监察中队</w:t>
            </w:r>
          </w:p>
        </w:tc>
      </w:tr>
      <w:tr w:rsidR="00454B80">
        <w:trPr>
          <w:trHeight w:val="385"/>
        </w:trPr>
        <w:tc>
          <w:tcPr>
            <w:tcW w:w="3017" w:type="dxa"/>
            <w:gridSpan w:val="3"/>
          </w:tcPr>
          <w:p w:rsidR="00454B80" w:rsidRDefault="00C52B3A">
            <w:pPr>
              <w:pStyle w:val="TableParagraph"/>
              <w:spacing w:before="93"/>
              <w:ind w:left="1155" w:right="1122"/>
              <w:jc w:val="center"/>
              <w:rPr>
                <w:sz w:val="17"/>
              </w:rPr>
            </w:pPr>
            <w:r>
              <w:rPr>
                <w:sz w:val="17"/>
              </w:rPr>
              <w:t>项目类别</w:t>
            </w:r>
          </w:p>
        </w:tc>
        <w:tc>
          <w:tcPr>
            <w:tcW w:w="7390" w:type="dxa"/>
            <w:gridSpan w:val="5"/>
          </w:tcPr>
          <w:p w:rsidR="00454B80" w:rsidRDefault="00C52B3A">
            <w:pPr>
              <w:pStyle w:val="TableParagraph"/>
              <w:tabs>
                <w:tab w:val="left" w:pos="2029"/>
                <w:tab w:val="left" w:pos="3289"/>
              </w:tabs>
              <w:spacing w:before="93"/>
              <w:ind w:left="30"/>
              <w:rPr>
                <w:sz w:val="17"/>
              </w:rPr>
            </w:pPr>
            <w:r>
              <w:rPr>
                <w:sz w:val="17"/>
              </w:rPr>
              <w:t>1</w:t>
            </w:r>
            <w:r>
              <w:rPr>
                <w:spacing w:val="-3"/>
                <w:sz w:val="17"/>
              </w:rPr>
              <w:t>、</w:t>
            </w:r>
            <w:r>
              <w:rPr>
                <w:sz w:val="17"/>
              </w:rPr>
              <w:t>部门预算项目</w:t>
            </w:r>
            <w:r>
              <w:rPr>
                <w:spacing w:val="-9"/>
                <w:sz w:val="17"/>
              </w:rPr>
              <w:t xml:space="preserve"> </w:t>
            </w:r>
            <w:r>
              <w:rPr>
                <w:rFonts w:ascii="Wingdings" w:eastAsia="Wingdings" w:hAnsi="Wingdings"/>
                <w:position w:val="1"/>
                <w:sz w:val="17"/>
              </w:rPr>
              <w:t></w:t>
            </w:r>
            <w:r>
              <w:rPr>
                <w:rFonts w:ascii="Times New Roman" w:eastAsia="Times New Roman" w:hAnsi="Times New Roman"/>
                <w:position w:val="1"/>
                <w:sz w:val="17"/>
              </w:rPr>
              <w:tab/>
            </w:r>
            <w:r>
              <w:rPr>
                <w:sz w:val="17"/>
              </w:rPr>
              <w:t>2、区直专项</w:t>
            </w:r>
            <w:r>
              <w:rPr>
                <w:sz w:val="17"/>
              </w:rPr>
              <w:tab/>
              <w:t>口</w:t>
            </w:r>
          </w:p>
        </w:tc>
      </w:tr>
      <w:tr w:rsidR="00454B80">
        <w:trPr>
          <w:trHeight w:val="385"/>
        </w:trPr>
        <w:tc>
          <w:tcPr>
            <w:tcW w:w="3017" w:type="dxa"/>
            <w:gridSpan w:val="3"/>
          </w:tcPr>
          <w:p w:rsidR="00454B80" w:rsidRDefault="00C52B3A">
            <w:pPr>
              <w:pStyle w:val="TableParagraph"/>
              <w:spacing w:before="93"/>
              <w:ind w:left="1155" w:right="1122"/>
              <w:jc w:val="center"/>
              <w:rPr>
                <w:sz w:val="17"/>
              </w:rPr>
            </w:pPr>
            <w:r>
              <w:rPr>
                <w:sz w:val="17"/>
              </w:rPr>
              <w:t>项目属性</w:t>
            </w:r>
          </w:p>
        </w:tc>
        <w:tc>
          <w:tcPr>
            <w:tcW w:w="7390" w:type="dxa"/>
            <w:gridSpan w:val="5"/>
          </w:tcPr>
          <w:p w:rsidR="00454B80" w:rsidRDefault="00C52B3A">
            <w:pPr>
              <w:pStyle w:val="TableParagraph"/>
              <w:tabs>
                <w:tab w:val="left" w:pos="1374"/>
                <w:tab w:val="left" w:pos="2032"/>
              </w:tabs>
              <w:spacing w:before="93"/>
              <w:ind w:left="30"/>
              <w:rPr>
                <w:sz w:val="17"/>
              </w:rPr>
            </w:pPr>
            <w:r>
              <w:rPr>
                <w:sz w:val="17"/>
              </w:rPr>
              <w:t>1</w:t>
            </w:r>
            <w:r>
              <w:rPr>
                <w:spacing w:val="-3"/>
                <w:sz w:val="17"/>
              </w:rPr>
              <w:t>、</w:t>
            </w:r>
            <w:r>
              <w:rPr>
                <w:sz w:val="17"/>
              </w:rPr>
              <w:t>持续性项目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2、新增性项目</w:t>
            </w:r>
            <w:r>
              <w:rPr>
                <w:spacing w:val="82"/>
                <w:sz w:val="17"/>
              </w:rPr>
              <w:t xml:space="preserve"> </w:t>
            </w:r>
            <w:r>
              <w:rPr>
                <w:sz w:val="17"/>
              </w:rPr>
              <w:t>口</w:t>
            </w:r>
          </w:p>
        </w:tc>
      </w:tr>
      <w:tr w:rsidR="00454B80">
        <w:trPr>
          <w:trHeight w:val="385"/>
        </w:trPr>
        <w:tc>
          <w:tcPr>
            <w:tcW w:w="3017" w:type="dxa"/>
            <w:gridSpan w:val="3"/>
          </w:tcPr>
          <w:p w:rsidR="00454B80" w:rsidRDefault="00C52B3A">
            <w:pPr>
              <w:pStyle w:val="TableParagraph"/>
              <w:spacing w:before="93"/>
              <w:ind w:left="1155" w:right="1122"/>
              <w:jc w:val="center"/>
              <w:rPr>
                <w:sz w:val="17"/>
              </w:rPr>
            </w:pPr>
            <w:r>
              <w:rPr>
                <w:sz w:val="17"/>
              </w:rPr>
              <w:t>项目类型</w:t>
            </w:r>
          </w:p>
        </w:tc>
        <w:tc>
          <w:tcPr>
            <w:tcW w:w="7390" w:type="dxa"/>
            <w:gridSpan w:val="5"/>
          </w:tcPr>
          <w:p w:rsidR="00454B80" w:rsidRDefault="00C52B3A">
            <w:pPr>
              <w:pStyle w:val="TableParagraph"/>
              <w:tabs>
                <w:tab w:val="left" w:pos="1374"/>
                <w:tab w:val="left" w:pos="2032"/>
                <w:tab w:val="left" w:pos="3798"/>
              </w:tabs>
              <w:spacing w:before="93"/>
              <w:ind w:left="30"/>
              <w:rPr>
                <w:sz w:val="17"/>
              </w:rPr>
            </w:pPr>
            <w:r>
              <w:rPr>
                <w:sz w:val="17"/>
              </w:rPr>
              <w:t>1</w:t>
            </w:r>
            <w:r>
              <w:rPr>
                <w:spacing w:val="-3"/>
                <w:sz w:val="17"/>
              </w:rPr>
              <w:t>、</w:t>
            </w:r>
            <w:r>
              <w:rPr>
                <w:sz w:val="17"/>
              </w:rPr>
              <w:t>常年性项目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2、延续性项目</w:t>
            </w:r>
            <w:r>
              <w:rPr>
                <w:sz w:val="17"/>
              </w:rPr>
              <w:tab/>
              <w:t>3、一次性项目</w:t>
            </w:r>
            <w:r>
              <w:rPr>
                <w:spacing w:val="-2"/>
                <w:sz w:val="17"/>
              </w:rPr>
              <w:t xml:space="preserve"> </w:t>
            </w:r>
            <w:r>
              <w:rPr>
                <w:sz w:val="17"/>
              </w:rPr>
              <w:t>口</w:t>
            </w:r>
          </w:p>
        </w:tc>
      </w:tr>
      <w:tr w:rsidR="00454B80">
        <w:trPr>
          <w:trHeight w:val="385"/>
        </w:trPr>
        <w:tc>
          <w:tcPr>
            <w:tcW w:w="1740" w:type="dxa"/>
            <w:gridSpan w:val="2"/>
            <w:vMerge w:val="restart"/>
          </w:tcPr>
          <w:p w:rsidR="00454B80" w:rsidRDefault="00454B80">
            <w:pPr>
              <w:pStyle w:val="TableParagraph"/>
              <w:spacing w:before="4"/>
              <w:rPr>
                <w:sz w:val="16"/>
              </w:rPr>
            </w:pPr>
          </w:p>
          <w:p w:rsidR="00454B80" w:rsidRDefault="00C52B3A">
            <w:pPr>
              <w:pStyle w:val="TableParagraph"/>
              <w:tabs>
                <w:tab w:val="left" w:pos="834"/>
                <w:tab w:val="left" w:pos="1336"/>
              </w:tabs>
              <w:spacing w:line="228" w:lineRule="auto"/>
              <w:ind w:left="244" w:right="45" w:hanging="166"/>
              <w:rPr>
                <w:sz w:val="17"/>
              </w:rPr>
            </w:pPr>
            <w:r>
              <w:rPr>
                <w:sz w:val="17"/>
              </w:rPr>
              <w:t>预算执行情况</w:t>
            </w:r>
            <w:r>
              <w:rPr>
                <w:sz w:val="17"/>
              </w:rPr>
              <w:tab/>
              <w:t>（</w:t>
            </w:r>
            <w:r>
              <w:rPr>
                <w:spacing w:val="-17"/>
                <w:sz w:val="17"/>
              </w:rPr>
              <w:t>万</w:t>
            </w:r>
            <w:r>
              <w:rPr>
                <w:sz w:val="17"/>
              </w:rPr>
              <w:t>元）</w:t>
            </w:r>
            <w:r>
              <w:rPr>
                <w:sz w:val="17"/>
              </w:rPr>
              <w:tab/>
              <w:t>（20分）</w:t>
            </w:r>
          </w:p>
        </w:tc>
        <w:tc>
          <w:tcPr>
            <w:tcW w:w="1277" w:type="dxa"/>
          </w:tcPr>
          <w:p w:rsidR="00454B80" w:rsidRDefault="00454B80">
            <w:pPr>
              <w:pStyle w:val="TableParagraph"/>
              <w:rPr>
                <w:rFonts w:ascii="Times New Roman"/>
                <w:sz w:val="16"/>
              </w:rPr>
            </w:pPr>
          </w:p>
        </w:tc>
        <w:tc>
          <w:tcPr>
            <w:tcW w:w="939" w:type="dxa"/>
          </w:tcPr>
          <w:p w:rsidR="00454B80" w:rsidRDefault="00C52B3A">
            <w:pPr>
              <w:pStyle w:val="TableParagraph"/>
              <w:spacing w:line="207" w:lineRule="exact"/>
              <w:ind w:left="224"/>
              <w:rPr>
                <w:sz w:val="17"/>
              </w:rPr>
            </w:pPr>
            <w:r>
              <w:rPr>
                <w:sz w:val="17"/>
              </w:rPr>
              <w:t>预算数</w:t>
            </w:r>
          </w:p>
          <w:p w:rsidR="00454B80" w:rsidRDefault="00C52B3A">
            <w:pPr>
              <w:pStyle w:val="TableParagraph"/>
              <w:spacing w:line="159" w:lineRule="exact"/>
              <w:ind w:left="265"/>
              <w:rPr>
                <w:sz w:val="17"/>
              </w:rPr>
            </w:pPr>
            <w:r>
              <w:rPr>
                <w:sz w:val="17"/>
              </w:rPr>
              <w:t>（A）</w:t>
            </w:r>
          </w:p>
        </w:tc>
        <w:tc>
          <w:tcPr>
            <w:tcW w:w="3805" w:type="dxa"/>
            <w:gridSpan w:val="2"/>
          </w:tcPr>
          <w:p w:rsidR="00454B80" w:rsidRDefault="00C52B3A">
            <w:pPr>
              <w:pStyle w:val="TableParagraph"/>
              <w:spacing w:before="93"/>
              <w:ind w:left="1419" w:right="1391"/>
              <w:jc w:val="center"/>
              <w:rPr>
                <w:sz w:val="17"/>
              </w:rPr>
            </w:pPr>
            <w:r>
              <w:rPr>
                <w:sz w:val="17"/>
              </w:rPr>
              <w:t>执行数（B）</w:t>
            </w:r>
          </w:p>
        </w:tc>
        <w:tc>
          <w:tcPr>
            <w:tcW w:w="1323" w:type="dxa"/>
          </w:tcPr>
          <w:p w:rsidR="00454B80" w:rsidRDefault="00C52B3A">
            <w:pPr>
              <w:pStyle w:val="TableParagraph"/>
              <w:spacing w:before="93"/>
              <w:ind w:left="37" w:right="10"/>
              <w:jc w:val="center"/>
              <w:rPr>
                <w:sz w:val="17"/>
              </w:rPr>
            </w:pPr>
            <w:r>
              <w:rPr>
                <w:sz w:val="17"/>
              </w:rPr>
              <w:t>执行率（B/A)</w:t>
            </w:r>
          </w:p>
        </w:tc>
        <w:tc>
          <w:tcPr>
            <w:tcW w:w="1323" w:type="dxa"/>
          </w:tcPr>
          <w:p w:rsidR="00454B80" w:rsidRDefault="00C52B3A">
            <w:pPr>
              <w:pStyle w:val="TableParagraph"/>
              <w:spacing w:line="207" w:lineRule="exact"/>
              <w:ind w:left="34" w:right="10"/>
              <w:jc w:val="center"/>
              <w:rPr>
                <w:sz w:val="17"/>
              </w:rPr>
            </w:pPr>
            <w:r>
              <w:rPr>
                <w:sz w:val="17"/>
              </w:rPr>
              <w:t>得分</w:t>
            </w:r>
          </w:p>
          <w:p w:rsidR="00454B80" w:rsidRDefault="00C52B3A">
            <w:pPr>
              <w:pStyle w:val="TableParagraph"/>
              <w:spacing w:line="159" w:lineRule="exact"/>
              <w:ind w:left="36" w:right="10"/>
              <w:jc w:val="center"/>
              <w:rPr>
                <w:sz w:val="17"/>
              </w:rPr>
            </w:pPr>
            <w:r>
              <w:rPr>
                <w:w w:val="95"/>
                <w:sz w:val="17"/>
              </w:rPr>
              <w:t>（20分*执行率）</w:t>
            </w:r>
          </w:p>
        </w:tc>
      </w:tr>
      <w:tr w:rsidR="00454B80">
        <w:trPr>
          <w:trHeight w:val="400"/>
        </w:trPr>
        <w:tc>
          <w:tcPr>
            <w:tcW w:w="1740" w:type="dxa"/>
            <w:gridSpan w:val="2"/>
            <w:vMerge/>
            <w:tcBorders>
              <w:top w:val="nil"/>
            </w:tcBorders>
          </w:tcPr>
          <w:p w:rsidR="00454B80" w:rsidRDefault="00454B80">
            <w:pPr>
              <w:rPr>
                <w:sz w:val="2"/>
                <w:szCs w:val="2"/>
              </w:rPr>
            </w:pPr>
          </w:p>
        </w:tc>
        <w:tc>
          <w:tcPr>
            <w:tcW w:w="1277" w:type="dxa"/>
          </w:tcPr>
          <w:p w:rsidR="00454B80" w:rsidRDefault="00C52B3A">
            <w:pPr>
              <w:pStyle w:val="TableParagraph"/>
              <w:spacing w:before="4" w:line="206" w:lineRule="exact"/>
              <w:ind w:left="560" w:right="24" w:hanging="502"/>
              <w:rPr>
                <w:sz w:val="17"/>
              </w:rPr>
            </w:pPr>
            <w:r>
              <w:rPr>
                <w:w w:val="95"/>
                <w:sz w:val="17"/>
              </w:rPr>
              <w:t>年度财政资金总</w:t>
            </w:r>
            <w:r>
              <w:rPr>
                <w:sz w:val="17"/>
              </w:rPr>
              <w:t>额</w:t>
            </w:r>
          </w:p>
        </w:tc>
        <w:tc>
          <w:tcPr>
            <w:tcW w:w="939" w:type="dxa"/>
          </w:tcPr>
          <w:p w:rsidR="00454B80" w:rsidRDefault="00C52B3A">
            <w:pPr>
              <w:pStyle w:val="TableParagraph"/>
              <w:spacing w:before="102"/>
              <w:ind w:left="92"/>
              <w:rPr>
                <w:sz w:val="17"/>
              </w:rPr>
            </w:pPr>
            <w:r>
              <w:rPr>
                <w:sz w:val="17"/>
              </w:rPr>
              <w:t>11,348.50</w:t>
            </w:r>
          </w:p>
        </w:tc>
        <w:tc>
          <w:tcPr>
            <w:tcW w:w="3805" w:type="dxa"/>
            <w:gridSpan w:val="2"/>
          </w:tcPr>
          <w:p w:rsidR="00454B80" w:rsidRDefault="00C52B3A">
            <w:pPr>
              <w:pStyle w:val="TableParagraph"/>
              <w:spacing w:before="102"/>
              <w:ind w:left="1419" w:right="1389"/>
              <w:jc w:val="center"/>
              <w:rPr>
                <w:sz w:val="17"/>
              </w:rPr>
            </w:pPr>
            <w:r>
              <w:rPr>
                <w:sz w:val="17"/>
              </w:rPr>
              <w:t>9,226.98</w:t>
            </w:r>
          </w:p>
        </w:tc>
        <w:tc>
          <w:tcPr>
            <w:tcW w:w="1323" w:type="dxa"/>
          </w:tcPr>
          <w:p w:rsidR="00454B80" w:rsidRDefault="00C52B3A">
            <w:pPr>
              <w:pStyle w:val="TableParagraph"/>
              <w:spacing w:before="102"/>
              <w:ind w:left="36" w:right="10"/>
              <w:jc w:val="center"/>
              <w:rPr>
                <w:sz w:val="17"/>
              </w:rPr>
            </w:pPr>
            <w:r>
              <w:rPr>
                <w:sz w:val="17"/>
              </w:rPr>
              <w:t>81.31%</w:t>
            </w:r>
          </w:p>
        </w:tc>
        <w:tc>
          <w:tcPr>
            <w:tcW w:w="1323" w:type="dxa"/>
          </w:tcPr>
          <w:p w:rsidR="00454B80" w:rsidRDefault="00C52B3A">
            <w:pPr>
              <w:pStyle w:val="TableParagraph"/>
              <w:spacing w:before="102"/>
              <w:ind w:left="37" w:right="10"/>
              <w:jc w:val="center"/>
              <w:rPr>
                <w:sz w:val="17"/>
              </w:rPr>
            </w:pPr>
            <w:r>
              <w:rPr>
                <w:sz w:val="17"/>
              </w:rPr>
              <w:t>16.26</w:t>
            </w:r>
          </w:p>
        </w:tc>
      </w:tr>
      <w:tr w:rsidR="00454B80">
        <w:trPr>
          <w:trHeight w:val="369"/>
        </w:trPr>
        <w:tc>
          <w:tcPr>
            <w:tcW w:w="83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1" w:line="228" w:lineRule="auto"/>
              <w:ind w:left="357" w:right="287"/>
              <w:jc w:val="both"/>
              <w:rPr>
                <w:sz w:val="17"/>
              </w:rPr>
            </w:pPr>
            <w:r>
              <w:rPr>
                <w:sz w:val="17"/>
              </w:rPr>
              <w:t>年度绩效目标</w:t>
            </w:r>
          </w:p>
          <w:p w:rsidR="00454B80" w:rsidRDefault="00454B80">
            <w:pPr>
              <w:pStyle w:val="TableParagraph"/>
              <w:spacing w:before="10"/>
              <w:rPr>
                <w:sz w:val="15"/>
              </w:rPr>
            </w:pPr>
          </w:p>
          <w:p w:rsidR="00454B80" w:rsidRDefault="00C52B3A">
            <w:pPr>
              <w:pStyle w:val="TableParagraph"/>
              <w:spacing w:line="212" w:lineRule="exact"/>
              <w:ind w:left="67"/>
              <w:jc w:val="center"/>
              <w:rPr>
                <w:sz w:val="17"/>
              </w:rPr>
            </w:pPr>
            <w:r>
              <w:rPr>
                <w:w w:val="98"/>
                <w:sz w:val="17"/>
              </w:rPr>
              <w:t>8</w:t>
            </w:r>
          </w:p>
          <w:p w:rsidR="00454B80" w:rsidRDefault="00C52B3A">
            <w:pPr>
              <w:pStyle w:val="TableParagraph"/>
              <w:spacing w:line="207" w:lineRule="exact"/>
              <w:ind w:left="67"/>
              <w:jc w:val="center"/>
              <w:rPr>
                <w:sz w:val="17"/>
              </w:rPr>
            </w:pPr>
            <w:r>
              <w:rPr>
                <w:w w:val="98"/>
                <w:sz w:val="17"/>
              </w:rPr>
              <w:t>0</w:t>
            </w:r>
          </w:p>
          <w:p w:rsidR="00454B80" w:rsidRDefault="00C52B3A">
            <w:pPr>
              <w:pStyle w:val="TableParagraph"/>
              <w:spacing w:line="213" w:lineRule="exact"/>
              <w:ind w:left="68"/>
              <w:jc w:val="center"/>
              <w:rPr>
                <w:sz w:val="17"/>
              </w:rPr>
            </w:pPr>
            <w:r>
              <w:rPr>
                <w:w w:val="98"/>
                <w:sz w:val="17"/>
              </w:rPr>
              <w:t>分</w:t>
            </w:r>
          </w:p>
        </w:tc>
        <w:tc>
          <w:tcPr>
            <w:tcW w:w="905" w:type="dxa"/>
          </w:tcPr>
          <w:p w:rsidR="00454B80" w:rsidRDefault="00C52B3A">
            <w:pPr>
              <w:pStyle w:val="TableParagraph"/>
              <w:spacing w:line="191" w:lineRule="exact"/>
              <w:ind w:left="289"/>
              <w:rPr>
                <w:sz w:val="17"/>
              </w:rPr>
            </w:pPr>
            <w:r>
              <w:rPr>
                <w:spacing w:val="-1"/>
                <w:w w:val="95"/>
                <w:sz w:val="17"/>
              </w:rPr>
              <w:t>一级</w:t>
            </w:r>
          </w:p>
          <w:p w:rsidR="00454B80" w:rsidRDefault="00C52B3A">
            <w:pPr>
              <w:pStyle w:val="TableParagraph"/>
              <w:spacing w:line="159" w:lineRule="exact"/>
              <w:ind w:left="289"/>
              <w:rPr>
                <w:sz w:val="17"/>
              </w:rPr>
            </w:pPr>
            <w:r>
              <w:rPr>
                <w:spacing w:val="-1"/>
                <w:w w:val="95"/>
                <w:sz w:val="17"/>
              </w:rPr>
              <w:t>指标</w:t>
            </w:r>
          </w:p>
        </w:tc>
        <w:tc>
          <w:tcPr>
            <w:tcW w:w="1277" w:type="dxa"/>
          </w:tcPr>
          <w:p w:rsidR="00454B80" w:rsidRDefault="00C52B3A">
            <w:pPr>
              <w:pStyle w:val="TableParagraph"/>
              <w:spacing w:before="77"/>
              <w:ind w:left="308"/>
              <w:rPr>
                <w:sz w:val="17"/>
              </w:rPr>
            </w:pPr>
            <w:r>
              <w:rPr>
                <w:sz w:val="17"/>
              </w:rPr>
              <w:t>二级指标</w:t>
            </w:r>
          </w:p>
        </w:tc>
        <w:tc>
          <w:tcPr>
            <w:tcW w:w="3421" w:type="dxa"/>
            <w:gridSpan w:val="2"/>
          </w:tcPr>
          <w:p w:rsidR="00454B80" w:rsidRDefault="00C52B3A">
            <w:pPr>
              <w:pStyle w:val="TableParagraph"/>
              <w:spacing w:before="77"/>
              <w:ind w:left="1267" w:right="1240"/>
              <w:jc w:val="center"/>
              <w:rPr>
                <w:sz w:val="17"/>
              </w:rPr>
            </w:pPr>
            <w:r>
              <w:rPr>
                <w:sz w:val="17"/>
              </w:rPr>
              <w:t>三级指标</w:t>
            </w:r>
          </w:p>
        </w:tc>
        <w:tc>
          <w:tcPr>
            <w:tcW w:w="1323" w:type="dxa"/>
          </w:tcPr>
          <w:p w:rsidR="00454B80" w:rsidRDefault="00C52B3A">
            <w:pPr>
              <w:pStyle w:val="TableParagraph"/>
              <w:spacing w:before="77"/>
              <w:ind w:left="38" w:right="8"/>
              <w:jc w:val="center"/>
              <w:rPr>
                <w:sz w:val="17"/>
              </w:rPr>
            </w:pPr>
            <w:r>
              <w:rPr>
                <w:w w:val="95"/>
                <w:sz w:val="17"/>
              </w:rPr>
              <w:t>年度目标值（A）</w:t>
            </w:r>
          </w:p>
        </w:tc>
        <w:tc>
          <w:tcPr>
            <w:tcW w:w="1323" w:type="dxa"/>
          </w:tcPr>
          <w:p w:rsidR="00454B80" w:rsidRDefault="00C52B3A">
            <w:pPr>
              <w:pStyle w:val="TableParagraph"/>
              <w:spacing w:before="77"/>
              <w:ind w:left="38" w:right="10"/>
              <w:jc w:val="center"/>
              <w:rPr>
                <w:sz w:val="17"/>
              </w:rPr>
            </w:pPr>
            <w:r>
              <w:rPr>
                <w:sz w:val="17"/>
              </w:rPr>
              <w:t>实际完成值（B)</w:t>
            </w:r>
          </w:p>
        </w:tc>
        <w:tc>
          <w:tcPr>
            <w:tcW w:w="1323" w:type="dxa"/>
          </w:tcPr>
          <w:p w:rsidR="00454B80" w:rsidRDefault="00C52B3A">
            <w:pPr>
              <w:pStyle w:val="TableParagraph"/>
              <w:spacing w:before="77"/>
              <w:ind w:left="34" w:right="10"/>
              <w:jc w:val="center"/>
              <w:rPr>
                <w:sz w:val="17"/>
              </w:rPr>
            </w:pPr>
            <w:r>
              <w:rPr>
                <w:sz w:val="17"/>
              </w:rPr>
              <w:t>得分</w:t>
            </w:r>
          </w:p>
        </w:tc>
      </w:tr>
      <w:tr w:rsidR="00454B80">
        <w:trPr>
          <w:trHeight w:val="663"/>
        </w:trPr>
        <w:tc>
          <w:tcPr>
            <w:tcW w:w="835" w:type="dxa"/>
            <w:vMerge/>
            <w:tcBorders>
              <w:top w:val="nil"/>
            </w:tcBorders>
          </w:tcPr>
          <w:p w:rsidR="00454B80" w:rsidRDefault="00454B80">
            <w:pPr>
              <w:rPr>
                <w:sz w:val="2"/>
                <w:szCs w:val="2"/>
              </w:rPr>
            </w:pPr>
          </w:p>
        </w:tc>
        <w:tc>
          <w:tcPr>
            <w:tcW w:w="90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6"/>
              <w:rPr>
                <w:sz w:val="20"/>
              </w:rPr>
            </w:pPr>
          </w:p>
          <w:p w:rsidR="00454B80" w:rsidRDefault="00C52B3A">
            <w:pPr>
              <w:pStyle w:val="TableParagraph"/>
              <w:spacing w:line="230" w:lineRule="auto"/>
              <w:ind w:left="373" w:right="341"/>
              <w:jc w:val="both"/>
              <w:rPr>
                <w:sz w:val="17"/>
              </w:rPr>
            </w:pPr>
            <w:r>
              <w:rPr>
                <w:sz w:val="17"/>
              </w:rPr>
              <w:t>产出指标</w:t>
            </w:r>
          </w:p>
          <w:p w:rsidR="00454B80" w:rsidRDefault="00C52B3A">
            <w:pPr>
              <w:pStyle w:val="TableParagraph"/>
              <w:spacing w:line="205" w:lineRule="exact"/>
              <w:ind w:left="121"/>
              <w:rPr>
                <w:sz w:val="17"/>
              </w:rPr>
            </w:pPr>
            <w:r>
              <w:rPr>
                <w:sz w:val="17"/>
              </w:rPr>
              <w:t>（40分）</w:t>
            </w:r>
          </w:p>
        </w:tc>
        <w:tc>
          <w:tcPr>
            <w:tcW w:w="1277" w:type="dxa"/>
          </w:tcPr>
          <w:p w:rsidR="00454B80" w:rsidRDefault="00C52B3A">
            <w:pPr>
              <w:pStyle w:val="TableParagraph"/>
              <w:spacing w:before="129" w:line="212" w:lineRule="exact"/>
              <w:ind w:left="308"/>
              <w:rPr>
                <w:sz w:val="17"/>
              </w:rPr>
            </w:pPr>
            <w:r>
              <w:rPr>
                <w:spacing w:val="-1"/>
                <w:w w:val="95"/>
                <w:sz w:val="17"/>
              </w:rPr>
              <w:t>数量指标</w:t>
            </w:r>
          </w:p>
          <w:p w:rsidR="00454B80" w:rsidRDefault="00C52B3A">
            <w:pPr>
              <w:pStyle w:val="TableParagraph"/>
              <w:spacing w:line="212" w:lineRule="exact"/>
              <w:ind w:left="308"/>
              <w:rPr>
                <w:sz w:val="17"/>
              </w:rPr>
            </w:pPr>
            <w:r>
              <w:rPr>
                <w:spacing w:val="-1"/>
                <w:w w:val="95"/>
                <w:sz w:val="17"/>
              </w:rPr>
              <w:t>（10</w:t>
            </w:r>
            <w:r>
              <w:rPr>
                <w:w w:val="95"/>
                <w:sz w:val="17"/>
              </w:rPr>
              <w:t>分）</w:t>
            </w:r>
          </w:p>
        </w:tc>
        <w:tc>
          <w:tcPr>
            <w:tcW w:w="3421" w:type="dxa"/>
            <w:gridSpan w:val="2"/>
          </w:tcPr>
          <w:p w:rsidR="00454B80" w:rsidRDefault="00454B80">
            <w:pPr>
              <w:pStyle w:val="TableParagraph"/>
              <w:spacing w:before="1"/>
              <w:rPr>
                <w:sz w:val="18"/>
              </w:rPr>
            </w:pPr>
          </w:p>
          <w:p w:rsidR="00454B80" w:rsidRDefault="00C52B3A">
            <w:pPr>
              <w:pStyle w:val="TableParagraph"/>
              <w:ind w:left="378"/>
              <w:rPr>
                <w:sz w:val="17"/>
              </w:rPr>
            </w:pPr>
            <w:r>
              <w:rPr>
                <w:sz w:val="17"/>
              </w:rPr>
              <w:t>全区园林绿化养护管理工作通报次数</w:t>
            </w:r>
          </w:p>
        </w:tc>
        <w:tc>
          <w:tcPr>
            <w:tcW w:w="1323" w:type="dxa"/>
          </w:tcPr>
          <w:p w:rsidR="00454B80" w:rsidRDefault="00454B80">
            <w:pPr>
              <w:pStyle w:val="TableParagraph"/>
              <w:spacing w:before="1"/>
              <w:rPr>
                <w:sz w:val="18"/>
              </w:rPr>
            </w:pPr>
          </w:p>
          <w:p w:rsidR="00454B80" w:rsidRDefault="00C52B3A">
            <w:pPr>
              <w:pStyle w:val="TableParagraph"/>
              <w:ind w:left="38" w:right="8"/>
              <w:jc w:val="center"/>
              <w:rPr>
                <w:sz w:val="17"/>
              </w:rPr>
            </w:pPr>
            <w:r>
              <w:rPr>
                <w:sz w:val="17"/>
              </w:rPr>
              <w:t>12次</w:t>
            </w:r>
          </w:p>
        </w:tc>
        <w:tc>
          <w:tcPr>
            <w:tcW w:w="1323" w:type="dxa"/>
          </w:tcPr>
          <w:p w:rsidR="00454B80" w:rsidRDefault="00454B80">
            <w:pPr>
              <w:pStyle w:val="TableParagraph"/>
              <w:spacing w:before="1"/>
              <w:rPr>
                <w:sz w:val="18"/>
              </w:rPr>
            </w:pPr>
          </w:p>
          <w:p w:rsidR="00454B80" w:rsidRDefault="00C52B3A">
            <w:pPr>
              <w:pStyle w:val="TableParagraph"/>
              <w:ind w:left="38" w:right="9"/>
              <w:jc w:val="center"/>
              <w:rPr>
                <w:sz w:val="17"/>
              </w:rPr>
            </w:pPr>
            <w:r>
              <w:rPr>
                <w:sz w:val="17"/>
              </w:rPr>
              <w:t>10次</w:t>
            </w:r>
          </w:p>
        </w:tc>
        <w:tc>
          <w:tcPr>
            <w:tcW w:w="1323" w:type="dxa"/>
          </w:tcPr>
          <w:p w:rsidR="00454B80" w:rsidRDefault="00454B80">
            <w:pPr>
              <w:pStyle w:val="TableParagraph"/>
              <w:spacing w:before="1"/>
              <w:rPr>
                <w:sz w:val="18"/>
              </w:rPr>
            </w:pPr>
          </w:p>
          <w:p w:rsidR="00454B80" w:rsidRDefault="00C52B3A">
            <w:pPr>
              <w:pStyle w:val="TableParagraph"/>
              <w:ind w:left="38" w:right="10"/>
              <w:jc w:val="center"/>
              <w:rPr>
                <w:sz w:val="17"/>
              </w:rPr>
            </w:pPr>
            <w:r>
              <w:rPr>
                <w:sz w:val="17"/>
              </w:rPr>
              <w:t>8.33</w:t>
            </w:r>
          </w:p>
        </w:tc>
      </w:tr>
      <w:tr w:rsidR="00454B80">
        <w:trPr>
          <w:trHeight w:val="719"/>
        </w:trPr>
        <w:tc>
          <w:tcPr>
            <w:tcW w:w="835"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277" w:type="dxa"/>
          </w:tcPr>
          <w:p w:rsidR="00454B80" w:rsidRDefault="00454B80">
            <w:pPr>
              <w:pStyle w:val="TableParagraph"/>
              <w:spacing w:before="4"/>
              <w:rPr>
                <w:sz w:val="12"/>
              </w:rPr>
            </w:pPr>
          </w:p>
          <w:p w:rsidR="00454B80" w:rsidRDefault="00C52B3A">
            <w:pPr>
              <w:pStyle w:val="TableParagraph"/>
              <w:spacing w:line="212" w:lineRule="exact"/>
              <w:ind w:left="308"/>
              <w:rPr>
                <w:sz w:val="17"/>
              </w:rPr>
            </w:pPr>
            <w:r>
              <w:rPr>
                <w:spacing w:val="-1"/>
                <w:w w:val="95"/>
                <w:sz w:val="17"/>
              </w:rPr>
              <w:t>质量指标</w:t>
            </w:r>
          </w:p>
          <w:p w:rsidR="00454B80" w:rsidRDefault="00C52B3A">
            <w:pPr>
              <w:pStyle w:val="TableParagraph"/>
              <w:spacing w:line="212" w:lineRule="exact"/>
              <w:ind w:left="308"/>
              <w:rPr>
                <w:sz w:val="17"/>
              </w:rPr>
            </w:pPr>
            <w:r>
              <w:rPr>
                <w:spacing w:val="-1"/>
                <w:w w:val="95"/>
                <w:sz w:val="17"/>
              </w:rPr>
              <w:t>（10</w:t>
            </w:r>
            <w:r>
              <w:rPr>
                <w:w w:val="95"/>
                <w:sz w:val="17"/>
              </w:rPr>
              <w:t>分）</w:t>
            </w:r>
          </w:p>
        </w:tc>
        <w:tc>
          <w:tcPr>
            <w:tcW w:w="3421" w:type="dxa"/>
            <w:gridSpan w:val="2"/>
          </w:tcPr>
          <w:p w:rsidR="00454B80" w:rsidRDefault="00454B80">
            <w:pPr>
              <w:pStyle w:val="TableParagraph"/>
              <w:spacing w:before="5"/>
              <w:rPr>
                <w:sz w:val="20"/>
              </w:rPr>
            </w:pPr>
          </w:p>
          <w:p w:rsidR="00454B80" w:rsidRDefault="00C52B3A">
            <w:pPr>
              <w:pStyle w:val="TableParagraph"/>
              <w:ind w:left="963"/>
              <w:rPr>
                <w:sz w:val="17"/>
              </w:rPr>
            </w:pPr>
            <w:r>
              <w:rPr>
                <w:sz w:val="17"/>
              </w:rPr>
              <w:t>绿化养护考核达标率</w:t>
            </w:r>
          </w:p>
        </w:tc>
        <w:tc>
          <w:tcPr>
            <w:tcW w:w="1323" w:type="dxa"/>
          </w:tcPr>
          <w:p w:rsidR="00454B80" w:rsidRDefault="00454B80">
            <w:pPr>
              <w:pStyle w:val="TableParagraph"/>
              <w:spacing w:before="5"/>
              <w:rPr>
                <w:sz w:val="20"/>
              </w:rPr>
            </w:pPr>
          </w:p>
          <w:p w:rsidR="00454B80" w:rsidRDefault="00C52B3A">
            <w:pPr>
              <w:pStyle w:val="TableParagraph"/>
              <w:ind w:left="38" w:right="7"/>
              <w:jc w:val="center"/>
              <w:rPr>
                <w:sz w:val="17"/>
              </w:rPr>
            </w:pPr>
            <w:r>
              <w:rPr>
                <w:sz w:val="17"/>
              </w:rPr>
              <w:t>100%</w:t>
            </w:r>
          </w:p>
        </w:tc>
        <w:tc>
          <w:tcPr>
            <w:tcW w:w="1323" w:type="dxa"/>
          </w:tcPr>
          <w:p w:rsidR="00454B80" w:rsidRDefault="00454B80">
            <w:pPr>
              <w:pStyle w:val="TableParagraph"/>
              <w:spacing w:before="5"/>
              <w:rPr>
                <w:sz w:val="20"/>
              </w:rPr>
            </w:pPr>
          </w:p>
          <w:p w:rsidR="00454B80" w:rsidRDefault="00C52B3A">
            <w:pPr>
              <w:pStyle w:val="TableParagraph"/>
              <w:ind w:left="35" w:right="10"/>
              <w:jc w:val="center"/>
              <w:rPr>
                <w:sz w:val="17"/>
              </w:rPr>
            </w:pPr>
            <w:r>
              <w:rPr>
                <w:sz w:val="17"/>
              </w:rPr>
              <w:t>83%</w:t>
            </w:r>
          </w:p>
        </w:tc>
        <w:tc>
          <w:tcPr>
            <w:tcW w:w="1323" w:type="dxa"/>
          </w:tcPr>
          <w:p w:rsidR="00454B80" w:rsidRDefault="00454B80">
            <w:pPr>
              <w:pStyle w:val="TableParagraph"/>
              <w:spacing w:before="5"/>
              <w:rPr>
                <w:sz w:val="20"/>
              </w:rPr>
            </w:pPr>
          </w:p>
          <w:p w:rsidR="00454B80" w:rsidRDefault="00C52B3A">
            <w:pPr>
              <w:pStyle w:val="TableParagraph"/>
              <w:ind w:left="35" w:right="10"/>
              <w:jc w:val="center"/>
              <w:rPr>
                <w:sz w:val="17"/>
              </w:rPr>
            </w:pPr>
            <w:r>
              <w:rPr>
                <w:sz w:val="17"/>
              </w:rPr>
              <w:t>8.3</w:t>
            </w:r>
          </w:p>
        </w:tc>
      </w:tr>
      <w:tr w:rsidR="00454B80">
        <w:trPr>
          <w:trHeight w:val="664"/>
        </w:trPr>
        <w:tc>
          <w:tcPr>
            <w:tcW w:w="835"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277" w:type="dxa"/>
          </w:tcPr>
          <w:p w:rsidR="00454B80" w:rsidRDefault="00C52B3A">
            <w:pPr>
              <w:pStyle w:val="TableParagraph"/>
              <w:spacing w:before="129" w:line="213" w:lineRule="exact"/>
              <w:ind w:left="308"/>
              <w:rPr>
                <w:sz w:val="17"/>
              </w:rPr>
            </w:pPr>
            <w:r>
              <w:rPr>
                <w:spacing w:val="-1"/>
                <w:w w:val="95"/>
                <w:sz w:val="17"/>
              </w:rPr>
              <w:t>时效指标</w:t>
            </w:r>
          </w:p>
          <w:p w:rsidR="00454B80" w:rsidRDefault="00C52B3A">
            <w:pPr>
              <w:pStyle w:val="TableParagraph"/>
              <w:spacing w:line="213" w:lineRule="exact"/>
              <w:ind w:left="308"/>
              <w:rPr>
                <w:sz w:val="17"/>
              </w:rPr>
            </w:pPr>
            <w:r>
              <w:rPr>
                <w:spacing w:val="-1"/>
                <w:w w:val="95"/>
                <w:sz w:val="17"/>
              </w:rPr>
              <w:t>（10</w:t>
            </w:r>
            <w:r>
              <w:rPr>
                <w:w w:val="95"/>
                <w:sz w:val="17"/>
              </w:rPr>
              <w:t>分）</w:t>
            </w:r>
          </w:p>
        </w:tc>
        <w:tc>
          <w:tcPr>
            <w:tcW w:w="3421" w:type="dxa"/>
            <w:gridSpan w:val="2"/>
          </w:tcPr>
          <w:p w:rsidR="00454B80" w:rsidRDefault="00454B80">
            <w:pPr>
              <w:pStyle w:val="TableParagraph"/>
              <w:spacing w:before="3"/>
              <w:rPr>
                <w:sz w:val="18"/>
              </w:rPr>
            </w:pPr>
          </w:p>
          <w:p w:rsidR="00454B80" w:rsidRDefault="00C52B3A">
            <w:pPr>
              <w:pStyle w:val="TableParagraph"/>
              <w:spacing w:before="1"/>
              <w:ind w:left="795"/>
              <w:rPr>
                <w:sz w:val="17"/>
              </w:rPr>
            </w:pPr>
            <w:r>
              <w:rPr>
                <w:sz w:val="17"/>
              </w:rPr>
              <w:t>绿化养护考核整改及时率</w:t>
            </w:r>
          </w:p>
        </w:tc>
        <w:tc>
          <w:tcPr>
            <w:tcW w:w="1323" w:type="dxa"/>
          </w:tcPr>
          <w:p w:rsidR="00454B80" w:rsidRDefault="00454B80">
            <w:pPr>
              <w:pStyle w:val="TableParagraph"/>
              <w:spacing w:before="3"/>
              <w:rPr>
                <w:sz w:val="18"/>
              </w:rPr>
            </w:pPr>
          </w:p>
          <w:p w:rsidR="00454B80" w:rsidRDefault="00C52B3A">
            <w:pPr>
              <w:pStyle w:val="TableParagraph"/>
              <w:spacing w:before="1"/>
              <w:ind w:left="37" w:right="10"/>
              <w:jc w:val="center"/>
              <w:rPr>
                <w:sz w:val="17"/>
              </w:rPr>
            </w:pPr>
            <w:r>
              <w:rPr>
                <w:sz w:val="17"/>
              </w:rPr>
              <w:t>≥90%</w:t>
            </w:r>
          </w:p>
        </w:tc>
        <w:tc>
          <w:tcPr>
            <w:tcW w:w="1323" w:type="dxa"/>
          </w:tcPr>
          <w:p w:rsidR="00454B80" w:rsidRDefault="00454B80">
            <w:pPr>
              <w:pStyle w:val="TableParagraph"/>
              <w:spacing w:before="3"/>
              <w:rPr>
                <w:sz w:val="18"/>
              </w:rPr>
            </w:pPr>
          </w:p>
          <w:p w:rsidR="00454B80" w:rsidRDefault="00C52B3A">
            <w:pPr>
              <w:pStyle w:val="TableParagraph"/>
              <w:spacing w:before="1"/>
              <w:ind w:left="35" w:right="10"/>
              <w:jc w:val="center"/>
              <w:rPr>
                <w:sz w:val="17"/>
              </w:rPr>
            </w:pPr>
            <w:r>
              <w:rPr>
                <w:sz w:val="17"/>
              </w:rPr>
              <w:t>95%</w:t>
            </w:r>
          </w:p>
        </w:tc>
        <w:tc>
          <w:tcPr>
            <w:tcW w:w="1323" w:type="dxa"/>
          </w:tcPr>
          <w:p w:rsidR="00454B80" w:rsidRDefault="00454B80">
            <w:pPr>
              <w:pStyle w:val="TableParagraph"/>
              <w:spacing w:before="3"/>
              <w:rPr>
                <w:sz w:val="18"/>
              </w:rPr>
            </w:pPr>
          </w:p>
          <w:p w:rsidR="00454B80" w:rsidRDefault="00C52B3A">
            <w:pPr>
              <w:pStyle w:val="TableParagraph"/>
              <w:spacing w:before="1"/>
              <w:ind w:left="36" w:right="10"/>
              <w:jc w:val="center"/>
              <w:rPr>
                <w:sz w:val="17"/>
              </w:rPr>
            </w:pPr>
            <w:r>
              <w:rPr>
                <w:sz w:val="17"/>
              </w:rPr>
              <w:t>10</w:t>
            </w:r>
          </w:p>
        </w:tc>
      </w:tr>
      <w:tr w:rsidR="00454B80">
        <w:trPr>
          <w:trHeight w:val="663"/>
        </w:trPr>
        <w:tc>
          <w:tcPr>
            <w:tcW w:w="835"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277" w:type="dxa"/>
          </w:tcPr>
          <w:p w:rsidR="00454B80" w:rsidRDefault="00C52B3A">
            <w:pPr>
              <w:pStyle w:val="TableParagraph"/>
              <w:spacing w:before="129" w:line="212" w:lineRule="exact"/>
              <w:ind w:left="308"/>
              <w:rPr>
                <w:sz w:val="17"/>
              </w:rPr>
            </w:pPr>
            <w:r>
              <w:rPr>
                <w:spacing w:val="-1"/>
                <w:w w:val="95"/>
                <w:sz w:val="17"/>
              </w:rPr>
              <w:t>成本指标</w:t>
            </w:r>
          </w:p>
          <w:p w:rsidR="00454B80" w:rsidRDefault="00C52B3A">
            <w:pPr>
              <w:pStyle w:val="TableParagraph"/>
              <w:spacing w:line="212" w:lineRule="exact"/>
              <w:ind w:left="308"/>
              <w:rPr>
                <w:sz w:val="17"/>
              </w:rPr>
            </w:pPr>
            <w:r>
              <w:rPr>
                <w:spacing w:val="-1"/>
                <w:w w:val="95"/>
                <w:sz w:val="17"/>
              </w:rPr>
              <w:t>（10</w:t>
            </w:r>
            <w:r>
              <w:rPr>
                <w:w w:val="95"/>
                <w:sz w:val="17"/>
              </w:rPr>
              <w:t>分）</w:t>
            </w:r>
          </w:p>
        </w:tc>
        <w:tc>
          <w:tcPr>
            <w:tcW w:w="3421" w:type="dxa"/>
            <w:gridSpan w:val="2"/>
          </w:tcPr>
          <w:p w:rsidR="00454B80" w:rsidRDefault="00454B80">
            <w:pPr>
              <w:pStyle w:val="TableParagraph"/>
              <w:spacing w:before="1"/>
              <w:rPr>
                <w:sz w:val="18"/>
              </w:rPr>
            </w:pPr>
          </w:p>
          <w:p w:rsidR="00454B80" w:rsidRDefault="00C52B3A">
            <w:pPr>
              <w:pStyle w:val="TableParagraph"/>
              <w:spacing w:before="1"/>
              <w:ind w:left="711"/>
              <w:rPr>
                <w:sz w:val="17"/>
              </w:rPr>
            </w:pPr>
            <w:r>
              <w:rPr>
                <w:sz w:val="17"/>
              </w:rPr>
              <w:t>绿化养护控制在预算成本内</w:t>
            </w:r>
          </w:p>
        </w:tc>
        <w:tc>
          <w:tcPr>
            <w:tcW w:w="1323" w:type="dxa"/>
          </w:tcPr>
          <w:p w:rsidR="00454B80" w:rsidRDefault="00454B80">
            <w:pPr>
              <w:pStyle w:val="TableParagraph"/>
              <w:spacing w:before="1"/>
              <w:rPr>
                <w:sz w:val="18"/>
              </w:rPr>
            </w:pPr>
          </w:p>
          <w:p w:rsidR="00454B80" w:rsidRDefault="00C52B3A">
            <w:pPr>
              <w:pStyle w:val="TableParagraph"/>
              <w:spacing w:before="1"/>
              <w:ind w:left="36" w:right="10"/>
              <w:jc w:val="center"/>
              <w:rPr>
                <w:sz w:val="17"/>
              </w:rPr>
            </w:pPr>
            <w:r>
              <w:rPr>
                <w:sz w:val="17"/>
              </w:rPr>
              <w:t>≤100%</w:t>
            </w:r>
          </w:p>
        </w:tc>
        <w:tc>
          <w:tcPr>
            <w:tcW w:w="1323" w:type="dxa"/>
          </w:tcPr>
          <w:p w:rsidR="00454B80" w:rsidRDefault="00454B80">
            <w:pPr>
              <w:pStyle w:val="TableParagraph"/>
              <w:spacing w:before="1"/>
              <w:rPr>
                <w:sz w:val="18"/>
              </w:rPr>
            </w:pPr>
          </w:p>
          <w:p w:rsidR="00454B80" w:rsidRDefault="00C52B3A">
            <w:pPr>
              <w:pStyle w:val="TableParagraph"/>
              <w:spacing w:before="1"/>
              <w:ind w:left="36" w:right="10"/>
              <w:jc w:val="center"/>
              <w:rPr>
                <w:sz w:val="17"/>
              </w:rPr>
            </w:pPr>
            <w:r>
              <w:rPr>
                <w:sz w:val="17"/>
              </w:rPr>
              <w:t>81.31%</w:t>
            </w:r>
          </w:p>
        </w:tc>
        <w:tc>
          <w:tcPr>
            <w:tcW w:w="1323" w:type="dxa"/>
          </w:tcPr>
          <w:p w:rsidR="00454B80" w:rsidRDefault="00454B80">
            <w:pPr>
              <w:pStyle w:val="TableParagraph"/>
              <w:spacing w:before="1"/>
              <w:rPr>
                <w:sz w:val="18"/>
              </w:rPr>
            </w:pPr>
          </w:p>
          <w:p w:rsidR="00454B80" w:rsidRDefault="00C52B3A">
            <w:pPr>
              <w:pStyle w:val="TableParagraph"/>
              <w:spacing w:before="1"/>
              <w:ind w:left="36" w:right="10"/>
              <w:jc w:val="center"/>
              <w:rPr>
                <w:sz w:val="17"/>
              </w:rPr>
            </w:pPr>
            <w:r>
              <w:rPr>
                <w:sz w:val="17"/>
              </w:rPr>
              <w:t>10</w:t>
            </w:r>
          </w:p>
        </w:tc>
      </w:tr>
      <w:tr w:rsidR="00454B80">
        <w:trPr>
          <w:trHeight w:val="560"/>
        </w:trPr>
        <w:tc>
          <w:tcPr>
            <w:tcW w:w="835" w:type="dxa"/>
            <w:vMerge/>
            <w:tcBorders>
              <w:top w:val="nil"/>
            </w:tcBorders>
          </w:tcPr>
          <w:p w:rsidR="00454B80" w:rsidRDefault="00454B80">
            <w:pPr>
              <w:rPr>
                <w:sz w:val="2"/>
                <w:szCs w:val="2"/>
              </w:rPr>
            </w:pPr>
          </w:p>
        </w:tc>
        <w:tc>
          <w:tcPr>
            <w:tcW w:w="90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4"/>
              <w:rPr>
                <w:sz w:val="11"/>
              </w:rPr>
            </w:pPr>
          </w:p>
          <w:p w:rsidR="00454B80" w:rsidRDefault="00C52B3A">
            <w:pPr>
              <w:pStyle w:val="TableParagraph"/>
              <w:spacing w:line="213" w:lineRule="exact"/>
              <w:ind w:left="124"/>
              <w:rPr>
                <w:sz w:val="17"/>
              </w:rPr>
            </w:pPr>
            <w:r>
              <w:rPr>
                <w:spacing w:val="-1"/>
                <w:w w:val="95"/>
                <w:sz w:val="17"/>
              </w:rPr>
              <w:t>效益指标</w:t>
            </w:r>
          </w:p>
          <w:p w:rsidR="00454B80" w:rsidRDefault="00C52B3A">
            <w:pPr>
              <w:pStyle w:val="TableParagraph"/>
              <w:spacing w:line="213" w:lineRule="exact"/>
              <w:ind w:left="121"/>
              <w:rPr>
                <w:sz w:val="17"/>
              </w:rPr>
            </w:pPr>
            <w:r>
              <w:rPr>
                <w:w w:val="95"/>
                <w:sz w:val="17"/>
              </w:rPr>
              <w:t>（30</w:t>
            </w:r>
            <w:r>
              <w:rPr>
                <w:spacing w:val="-3"/>
                <w:w w:val="95"/>
                <w:sz w:val="17"/>
              </w:rPr>
              <w:t>分</w:t>
            </w:r>
            <w:r>
              <w:rPr>
                <w:w w:val="95"/>
                <w:sz w:val="17"/>
              </w:rPr>
              <w:t>）</w:t>
            </w:r>
          </w:p>
        </w:tc>
        <w:tc>
          <w:tcPr>
            <w:tcW w:w="1277" w:type="dxa"/>
          </w:tcPr>
          <w:p w:rsidR="00454B80" w:rsidRDefault="00C52B3A">
            <w:pPr>
              <w:pStyle w:val="TableParagraph"/>
              <w:spacing w:before="87" w:line="228" w:lineRule="auto"/>
              <w:ind w:left="140" w:right="107" w:firstLine="168"/>
              <w:rPr>
                <w:sz w:val="17"/>
              </w:rPr>
            </w:pPr>
            <w:r>
              <w:rPr>
                <w:sz w:val="17"/>
              </w:rPr>
              <w:t xml:space="preserve">社会效益 </w:t>
            </w:r>
            <w:r>
              <w:rPr>
                <w:w w:val="95"/>
                <w:sz w:val="17"/>
              </w:rPr>
              <w:t>指标（10分</w:t>
            </w:r>
            <w:r>
              <w:rPr>
                <w:spacing w:val="-14"/>
                <w:w w:val="95"/>
                <w:sz w:val="17"/>
              </w:rPr>
              <w:t>）</w:t>
            </w:r>
          </w:p>
        </w:tc>
        <w:tc>
          <w:tcPr>
            <w:tcW w:w="3421" w:type="dxa"/>
            <w:gridSpan w:val="2"/>
          </w:tcPr>
          <w:p w:rsidR="00454B80" w:rsidRDefault="00454B80">
            <w:pPr>
              <w:pStyle w:val="TableParagraph"/>
              <w:spacing w:before="2"/>
              <w:rPr>
                <w:sz w:val="14"/>
              </w:rPr>
            </w:pPr>
          </w:p>
          <w:p w:rsidR="00454B80" w:rsidRDefault="00C52B3A">
            <w:pPr>
              <w:pStyle w:val="TableParagraph"/>
              <w:ind w:left="1046"/>
              <w:rPr>
                <w:sz w:val="17"/>
              </w:rPr>
            </w:pPr>
            <w:r>
              <w:rPr>
                <w:sz w:val="17"/>
              </w:rPr>
              <w:t>是否提升城市形象</w:t>
            </w:r>
          </w:p>
        </w:tc>
        <w:tc>
          <w:tcPr>
            <w:tcW w:w="1323" w:type="dxa"/>
          </w:tcPr>
          <w:p w:rsidR="00454B80" w:rsidRDefault="00454B80">
            <w:pPr>
              <w:pStyle w:val="TableParagraph"/>
              <w:spacing w:before="2"/>
              <w:rPr>
                <w:sz w:val="14"/>
              </w:rPr>
            </w:pPr>
          </w:p>
          <w:p w:rsidR="00454B80" w:rsidRDefault="00C52B3A">
            <w:pPr>
              <w:pStyle w:val="TableParagraph"/>
              <w:ind w:left="28"/>
              <w:jc w:val="center"/>
              <w:rPr>
                <w:sz w:val="17"/>
              </w:rPr>
            </w:pPr>
            <w:r>
              <w:rPr>
                <w:w w:val="98"/>
                <w:sz w:val="17"/>
              </w:rPr>
              <w:t>是</w:t>
            </w:r>
          </w:p>
        </w:tc>
        <w:tc>
          <w:tcPr>
            <w:tcW w:w="1323" w:type="dxa"/>
          </w:tcPr>
          <w:p w:rsidR="00454B80" w:rsidRDefault="00454B80">
            <w:pPr>
              <w:pStyle w:val="TableParagraph"/>
              <w:spacing w:before="2"/>
              <w:rPr>
                <w:sz w:val="14"/>
              </w:rPr>
            </w:pPr>
          </w:p>
          <w:p w:rsidR="00454B80" w:rsidRDefault="00C52B3A">
            <w:pPr>
              <w:pStyle w:val="TableParagraph"/>
              <w:ind w:left="27"/>
              <w:jc w:val="center"/>
              <w:rPr>
                <w:sz w:val="17"/>
              </w:rPr>
            </w:pPr>
            <w:r>
              <w:rPr>
                <w:w w:val="98"/>
                <w:sz w:val="17"/>
              </w:rPr>
              <w:t>是</w:t>
            </w:r>
          </w:p>
        </w:tc>
        <w:tc>
          <w:tcPr>
            <w:tcW w:w="1323" w:type="dxa"/>
          </w:tcPr>
          <w:p w:rsidR="00454B80" w:rsidRDefault="00454B80">
            <w:pPr>
              <w:pStyle w:val="TableParagraph"/>
              <w:spacing w:before="2"/>
              <w:rPr>
                <w:sz w:val="14"/>
              </w:rPr>
            </w:pPr>
          </w:p>
          <w:p w:rsidR="00454B80" w:rsidRDefault="00C52B3A">
            <w:pPr>
              <w:pStyle w:val="TableParagraph"/>
              <w:ind w:left="36" w:right="10"/>
              <w:jc w:val="center"/>
              <w:rPr>
                <w:sz w:val="17"/>
              </w:rPr>
            </w:pPr>
            <w:r>
              <w:rPr>
                <w:sz w:val="17"/>
              </w:rPr>
              <w:t>10</w:t>
            </w:r>
          </w:p>
        </w:tc>
      </w:tr>
      <w:tr w:rsidR="00454B80">
        <w:trPr>
          <w:trHeight w:val="663"/>
        </w:trPr>
        <w:tc>
          <w:tcPr>
            <w:tcW w:w="835"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277" w:type="dxa"/>
          </w:tcPr>
          <w:p w:rsidR="00454B80" w:rsidRDefault="00C52B3A">
            <w:pPr>
              <w:pStyle w:val="TableParagraph"/>
              <w:spacing w:before="136" w:line="230" w:lineRule="auto"/>
              <w:ind w:left="140" w:right="107" w:firstLine="168"/>
              <w:rPr>
                <w:sz w:val="17"/>
              </w:rPr>
            </w:pPr>
            <w:r>
              <w:rPr>
                <w:sz w:val="17"/>
              </w:rPr>
              <w:t xml:space="preserve">生态效益 </w:t>
            </w:r>
            <w:r>
              <w:rPr>
                <w:w w:val="95"/>
                <w:sz w:val="17"/>
              </w:rPr>
              <w:t>指标（10分</w:t>
            </w:r>
            <w:r>
              <w:rPr>
                <w:spacing w:val="-14"/>
                <w:w w:val="95"/>
                <w:sz w:val="17"/>
              </w:rPr>
              <w:t>）</w:t>
            </w:r>
          </w:p>
        </w:tc>
        <w:tc>
          <w:tcPr>
            <w:tcW w:w="3421" w:type="dxa"/>
            <w:gridSpan w:val="2"/>
          </w:tcPr>
          <w:p w:rsidR="00454B80" w:rsidRDefault="00454B80">
            <w:pPr>
              <w:pStyle w:val="TableParagraph"/>
              <w:spacing w:before="3"/>
              <w:rPr>
                <w:sz w:val="18"/>
              </w:rPr>
            </w:pPr>
          </w:p>
          <w:p w:rsidR="00454B80" w:rsidRDefault="00C52B3A">
            <w:pPr>
              <w:pStyle w:val="TableParagraph"/>
              <w:spacing w:before="1"/>
              <w:ind w:left="1046"/>
              <w:rPr>
                <w:sz w:val="17"/>
              </w:rPr>
            </w:pPr>
            <w:r>
              <w:rPr>
                <w:sz w:val="17"/>
              </w:rPr>
              <w:t>是否提高环境质量</w:t>
            </w:r>
          </w:p>
        </w:tc>
        <w:tc>
          <w:tcPr>
            <w:tcW w:w="1323" w:type="dxa"/>
          </w:tcPr>
          <w:p w:rsidR="00454B80" w:rsidRDefault="00454B80">
            <w:pPr>
              <w:pStyle w:val="TableParagraph"/>
              <w:spacing w:before="3"/>
              <w:rPr>
                <w:sz w:val="18"/>
              </w:rPr>
            </w:pPr>
          </w:p>
          <w:p w:rsidR="00454B80" w:rsidRDefault="00C52B3A">
            <w:pPr>
              <w:pStyle w:val="TableParagraph"/>
              <w:spacing w:before="1"/>
              <w:ind w:left="28"/>
              <w:jc w:val="center"/>
              <w:rPr>
                <w:sz w:val="17"/>
              </w:rPr>
            </w:pPr>
            <w:r>
              <w:rPr>
                <w:w w:val="98"/>
                <w:sz w:val="17"/>
              </w:rPr>
              <w:t>是</w:t>
            </w:r>
          </w:p>
        </w:tc>
        <w:tc>
          <w:tcPr>
            <w:tcW w:w="1323" w:type="dxa"/>
          </w:tcPr>
          <w:p w:rsidR="00454B80" w:rsidRDefault="00454B80">
            <w:pPr>
              <w:pStyle w:val="TableParagraph"/>
              <w:spacing w:before="3"/>
              <w:rPr>
                <w:sz w:val="18"/>
              </w:rPr>
            </w:pPr>
          </w:p>
          <w:p w:rsidR="00454B80" w:rsidRDefault="00C52B3A">
            <w:pPr>
              <w:pStyle w:val="TableParagraph"/>
              <w:spacing w:before="1"/>
              <w:ind w:left="27"/>
              <w:jc w:val="center"/>
              <w:rPr>
                <w:sz w:val="17"/>
              </w:rPr>
            </w:pPr>
            <w:r>
              <w:rPr>
                <w:w w:val="98"/>
                <w:sz w:val="17"/>
              </w:rPr>
              <w:t>是</w:t>
            </w:r>
          </w:p>
        </w:tc>
        <w:tc>
          <w:tcPr>
            <w:tcW w:w="1323" w:type="dxa"/>
          </w:tcPr>
          <w:p w:rsidR="00454B80" w:rsidRDefault="00454B80">
            <w:pPr>
              <w:pStyle w:val="TableParagraph"/>
              <w:spacing w:before="3"/>
              <w:rPr>
                <w:sz w:val="18"/>
              </w:rPr>
            </w:pPr>
          </w:p>
          <w:p w:rsidR="00454B80" w:rsidRDefault="00C52B3A">
            <w:pPr>
              <w:pStyle w:val="TableParagraph"/>
              <w:spacing w:before="1"/>
              <w:ind w:left="36" w:right="10"/>
              <w:jc w:val="center"/>
              <w:rPr>
                <w:sz w:val="17"/>
              </w:rPr>
            </w:pPr>
            <w:r>
              <w:rPr>
                <w:sz w:val="17"/>
              </w:rPr>
              <w:t>10</w:t>
            </w:r>
          </w:p>
        </w:tc>
      </w:tr>
      <w:tr w:rsidR="00454B80">
        <w:trPr>
          <w:trHeight w:val="664"/>
        </w:trPr>
        <w:tc>
          <w:tcPr>
            <w:tcW w:w="835" w:type="dxa"/>
            <w:vMerge/>
            <w:tcBorders>
              <w:top w:val="nil"/>
            </w:tcBorders>
          </w:tcPr>
          <w:p w:rsidR="00454B80" w:rsidRDefault="00454B80">
            <w:pPr>
              <w:rPr>
                <w:sz w:val="2"/>
                <w:szCs w:val="2"/>
              </w:rPr>
            </w:pPr>
          </w:p>
        </w:tc>
        <w:tc>
          <w:tcPr>
            <w:tcW w:w="905" w:type="dxa"/>
            <w:vMerge/>
            <w:tcBorders>
              <w:top w:val="nil"/>
            </w:tcBorders>
          </w:tcPr>
          <w:p w:rsidR="00454B80" w:rsidRDefault="00454B80">
            <w:pPr>
              <w:rPr>
                <w:sz w:val="2"/>
                <w:szCs w:val="2"/>
              </w:rPr>
            </w:pPr>
          </w:p>
        </w:tc>
        <w:tc>
          <w:tcPr>
            <w:tcW w:w="1277" w:type="dxa"/>
          </w:tcPr>
          <w:p w:rsidR="00454B80" w:rsidRDefault="00C52B3A">
            <w:pPr>
              <w:pStyle w:val="TableParagraph"/>
              <w:spacing w:before="129" w:line="212" w:lineRule="exact"/>
              <w:ind w:left="59" w:right="27"/>
              <w:jc w:val="center"/>
              <w:rPr>
                <w:sz w:val="17"/>
              </w:rPr>
            </w:pPr>
            <w:r>
              <w:rPr>
                <w:w w:val="95"/>
                <w:sz w:val="17"/>
              </w:rPr>
              <w:t>可持续影响指标</w:t>
            </w:r>
          </w:p>
          <w:p w:rsidR="00454B80" w:rsidRDefault="00C52B3A">
            <w:pPr>
              <w:pStyle w:val="TableParagraph"/>
              <w:spacing w:line="212" w:lineRule="exact"/>
              <w:ind w:left="59" w:right="27"/>
              <w:jc w:val="center"/>
              <w:rPr>
                <w:sz w:val="17"/>
              </w:rPr>
            </w:pPr>
            <w:r>
              <w:rPr>
                <w:sz w:val="17"/>
              </w:rPr>
              <w:t>（10分）</w:t>
            </w:r>
          </w:p>
        </w:tc>
        <w:tc>
          <w:tcPr>
            <w:tcW w:w="3421" w:type="dxa"/>
            <w:gridSpan w:val="2"/>
          </w:tcPr>
          <w:p w:rsidR="00454B80" w:rsidRDefault="00454B80">
            <w:pPr>
              <w:pStyle w:val="TableParagraph"/>
              <w:spacing w:before="1"/>
              <w:rPr>
                <w:sz w:val="18"/>
              </w:rPr>
            </w:pPr>
          </w:p>
          <w:p w:rsidR="00454B80" w:rsidRDefault="00C52B3A">
            <w:pPr>
              <w:pStyle w:val="TableParagraph"/>
              <w:spacing w:before="1"/>
              <w:ind w:left="963"/>
              <w:rPr>
                <w:sz w:val="17"/>
              </w:rPr>
            </w:pPr>
            <w:r>
              <w:rPr>
                <w:sz w:val="17"/>
              </w:rPr>
              <w:t>是否有可持续性影响</w:t>
            </w:r>
          </w:p>
        </w:tc>
        <w:tc>
          <w:tcPr>
            <w:tcW w:w="1323" w:type="dxa"/>
          </w:tcPr>
          <w:p w:rsidR="00454B80" w:rsidRDefault="00454B80">
            <w:pPr>
              <w:pStyle w:val="TableParagraph"/>
              <w:spacing w:before="1"/>
              <w:rPr>
                <w:sz w:val="18"/>
              </w:rPr>
            </w:pPr>
          </w:p>
          <w:p w:rsidR="00454B80" w:rsidRDefault="00C52B3A">
            <w:pPr>
              <w:pStyle w:val="TableParagraph"/>
              <w:spacing w:before="1"/>
              <w:ind w:left="28"/>
              <w:jc w:val="center"/>
              <w:rPr>
                <w:sz w:val="17"/>
              </w:rPr>
            </w:pPr>
            <w:r>
              <w:rPr>
                <w:w w:val="98"/>
                <w:sz w:val="17"/>
              </w:rPr>
              <w:t>是</w:t>
            </w:r>
          </w:p>
        </w:tc>
        <w:tc>
          <w:tcPr>
            <w:tcW w:w="1323" w:type="dxa"/>
          </w:tcPr>
          <w:p w:rsidR="00454B80" w:rsidRDefault="00454B80">
            <w:pPr>
              <w:pStyle w:val="TableParagraph"/>
              <w:spacing w:before="1"/>
              <w:rPr>
                <w:sz w:val="18"/>
              </w:rPr>
            </w:pPr>
          </w:p>
          <w:p w:rsidR="00454B80" w:rsidRDefault="00C52B3A">
            <w:pPr>
              <w:pStyle w:val="TableParagraph"/>
              <w:spacing w:before="1"/>
              <w:ind w:left="27"/>
              <w:jc w:val="center"/>
              <w:rPr>
                <w:sz w:val="17"/>
              </w:rPr>
            </w:pPr>
            <w:r>
              <w:rPr>
                <w:w w:val="98"/>
                <w:sz w:val="17"/>
              </w:rPr>
              <w:t>是</w:t>
            </w:r>
          </w:p>
        </w:tc>
        <w:tc>
          <w:tcPr>
            <w:tcW w:w="1323" w:type="dxa"/>
          </w:tcPr>
          <w:p w:rsidR="00454B80" w:rsidRDefault="00454B80">
            <w:pPr>
              <w:pStyle w:val="TableParagraph"/>
              <w:spacing w:before="1"/>
              <w:rPr>
                <w:sz w:val="18"/>
              </w:rPr>
            </w:pPr>
          </w:p>
          <w:p w:rsidR="00454B80" w:rsidRDefault="00C52B3A">
            <w:pPr>
              <w:pStyle w:val="TableParagraph"/>
              <w:spacing w:before="1"/>
              <w:ind w:left="36" w:right="10"/>
              <w:jc w:val="center"/>
              <w:rPr>
                <w:sz w:val="17"/>
              </w:rPr>
            </w:pPr>
            <w:r>
              <w:rPr>
                <w:sz w:val="17"/>
              </w:rPr>
              <w:t>10</w:t>
            </w:r>
          </w:p>
        </w:tc>
      </w:tr>
      <w:tr w:rsidR="00454B80">
        <w:trPr>
          <w:trHeight w:val="663"/>
        </w:trPr>
        <w:tc>
          <w:tcPr>
            <w:tcW w:w="835" w:type="dxa"/>
            <w:vMerge/>
            <w:tcBorders>
              <w:top w:val="nil"/>
            </w:tcBorders>
          </w:tcPr>
          <w:p w:rsidR="00454B80" w:rsidRDefault="00454B80">
            <w:pPr>
              <w:rPr>
                <w:sz w:val="2"/>
                <w:szCs w:val="2"/>
              </w:rPr>
            </w:pPr>
          </w:p>
        </w:tc>
        <w:tc>
          <w:tcPr>
            <w:tcW w:w="905" w:type="dxa"/>
          </w:tcPr>
          <w:p w:rsidR="00454B80" w:rsidRDefault="00C52B3A">
            <w:pPr>
              <w:pStyle w:val="TableParagraph"/>
              <w:spacing w:before="129" w:line="212" w:lineRule="exact"/>
              <w:ind w:left="40"/>
              <w:rPr>
                <w:sz w:val="17"/>
              </w:rPr>
            </w:pPr>
            <w:r>
              <w:rPr>
                <w:spacing w:val="-3"/>
                <w:w w:val="95"/>
                <w:sz w:val="17"/>
              </w:rPr>
              <w:t>满意度指标</w:t>
            </w:r>
          </w:p>
          <w:p w:rsidR="00454B80" w:rsidRDefault="00C52B3A">
            <w:pPr>
              <w:pStyle w:val="TableParagraph"/>
              <w:spacing w:line="212" w:lineRule="exact"/>
              <w:ind w:left="121"/>
              <w:rPr>
                <w:sz w:val="17"/>
              </w:rPr>
            </w:pPr>
            <w:r>
              <w:rPr>
                <w:w w:val="95"/>
                <w:sz w:val="17"/>
              </w:rPr>
              <w:t>（10</w:t>
            </w:r>
            <w:r>
              <w:rPr>
                <w:spacing w:val="-3"/>
                <w:w w:val="95"/>
                <w:sz w:val="17"/>
              </w:rPr>
              <w:t>分</w:t>
            </w:r>
            <w:r>
              <w:rPr>
                <w:w w:val="95"/>
                <w:sz w:val="17"/>
              </w:rPr>
              <w:t>）</w:t>
            </w:r>
          </w:p>
        </w:tc>
        <w:tc>
          <w:tcPr>
            <w:tcW w:w="1277" w:type="dxa"/>
          </w:tcPr>
          <w:p w:rsidR="00454B80" w:rsidRDefault="00C52B3A">
            <w:pPr>
              <w:pStyle w:val="TableParagraph"/>
              <w:spacing w:before="34" w:line="228" w:lineRule="auto"/>
              <w:ind w:left="56" w:right="25" w:firstLine="252"/>
              <w:rPr>
                <w:sz w:val="17"/>
              </w:rPr>
            </w:pPr>
            <w:r>
              <w:rPr>
                <w:sz w:val="17"/>
              </w:rPr>
              <w:t xml:space="preserve">服务对象 </w:t>
            </w:r>
            <w:r>
              <w:rPr>
                <w:w w:val="95"/>
                <w:sz w:val="17"/>
              </w:rPr>
              <w:t>满意度指标</w:t>
            </w:r>
            <w:r>
              <w:rPr>
                <w:spacing w:val="-5"/>
                <w:w w:val="95"/>
                <w:sz w:val="17"/>
              </w:rPr>
              <w:t>（10</w:t>
            </w:r>
          </w:p>
          <w:p w:rsidR="00454B80" w:rsidRDefault="00C52B3A">
            <w:pPr>
              <w:pStyle w:val="TableParagraph"/>
              <w:spacing w:line="196" w:lineRule="exact"/>
              <w:ind w:left="476"/>
              <w:rPr>
                <w:sz w:val="17"/>
              </w:rPr>
            </w:pPr>
            <w:r>
              <w:rPr>
                <w:sz w:val="17"/>
              </w:rPr>
              <w:t>分）</w:t>
            </w:r>
          </w:p>
        </w:tc>
        <w:tc>
          <w:tcPr>
            <w:tcW w:w="3421" w:type="dxa"/>
            <w:gridSpan w:val="2"/>
          </w:tcPr>
          <w:p w:rsidR="00454B80" w:rsidRDefault="00454B80">
            <w:pPr>
              <w:pStyle w:val="TableParagraph"/>
              <w:spacing w:before="1"/>
              <w:rPr>
                <w:sz w:val="18"/>
              </w:rPr>
            </w:pPr>
          </w:p>
          <w:p w:rsidR="00454B80" w:rsidRDefault="00C52B3A">
            <w:pPr>
              <w:pStyle w:val="TableParagraph"/>
              <w:ind w:left="1271" w:right="1240"/>
              <w:jc w:val="center"/>
              <w:rPr>
                <w:sz w:val="17"/>
              </w:rPr>
            </w:pPr>
            <w:r>
              <w:rPr>
                <w:sz w:val="17"/>
              </w:rPr>
              <w:t>群众满意度</w:t>
            </w:r>
          </w:p>
        </w:tc>
        <w:tc>
          <w:tcPr>
            <w:tcW w:w="1323" w:type="dxa"/>
          </w:tcPr>
          <w:p w:rsidR="00454B80" w:rsidRDefault="00454B80">
            <w:pPr>
              <w:pStyle w:val="TableParagraph"/>
              <w:spacing w:before="1"/>
              <w:rPr>
                <w:sz w:val="18"/>
              </w:rPr>
            </w:pPr>
          </w:p>
          <w:p w:rsidR="00454B80" w:rsidRDefault="00C52B3A">
            <w:pPr>
              <w:pStyle w:val="TableParagraph"/>
              <w:ind w:left="37" w:right="10"/>
              <w:jc w:val="center"/>
              <w:rPr>
                <w:sz w:val="17"/>
              </w:rPr>
            </w:pPr>
            <w:r>
              <w:rPr>
                <w:sz w:val="17"/>
              </w:rPr>
              <w:t>90%</w:t>
            </w:r>
          </w:p>
        </w:tc>
        <w:tc>
          <w:tcPr>
            <w:tcW w:w="1323" w:type="dxa"/>
          </w:tcPr>
          <w:p w:rsidR="00454B80" w:rsidRDefault="00454B80">
            <w:pPr>
              <w:pStyle w:val="TableParagraph"/>
              <w:spacing w:before="1"/>
              <w:rPr>
                <w:sz w:val="18"/>
              </w:rPr>
            </w:pPr>
          </w:p>
          <w:p w:rsidR="00454B80" w:rsidRDefault="00C52B3A">
            <w:pPr>
              <w:pStyle w:val="TableParagraph"/>
              <w:ind w:left="38" w:right="9"/>
              <w:jc w:val="center"/>
              <w:rPr>
                <w:sz w:val="17"/>
              </w:rPr>
            </w:pPr>
            <w:r>
              <w:rPr>
                <w:sz w:val="17"/>
              </w:rPr>
              <w:t>100%</w:t>
            </w:r>
          </w:p>
        </w:tc>
        <w:tc>
          <w:tcPr>
            <w:tcW w:w="1323" w:type="dxa"/>
          </w:tcPr>
          <w:p w:rsidR="00454B80" w:rsidRDefault="00454B80">
            <w:pPr>
              <w:pStyle w:val="TableParagraph"/>
              <w:spacing w:before="1"/>
              <w:rPr>
                <w:sz w:val="18"/>
              </w:rPr>
            </w:pPr>
          </w:p>
          <w:p w:rsidR="00454B80" w:rsidRDefault="00C52B3A">
            <w:pPr>
              <w:pStyle w:val="TableParagraph"/>
              <w:ind w:left="36" w:right="10"/>
              <w:jc w:val="center"/>
              <w:rPr>
                <w:sz w:val="17"/>
              </w:rPr>
            </w:pPr>
            <w:r>
              <w:rPr>
                <w:sz w:val="17"/>
              </w:rPr>
              <w:t>10</w:t>
            </w:r>
          </w:p>
        </w:tc>
      </w:tr>
      <w:tr w:rsidR="00454B80">
        <w:trPr>
          <w:trHeight w:val="436"/>
        </w:trPr>
        <w:tc>
          <w:tcPr>
            <w:tcW w:w="835" w:type="dxa"/>
          </w:tcPr>
          <w:p w:rsidR="00454B80" w:rsidRDefault="00C52B3A">
            <w:pPr>
              <w:pStyle w:val="TableParagraph"/>
              <w:spacing w:before="119"/>
              <w:ind w:left="256"/>
              <w:rPr>
                <w:sz w:val="17"/>
              </w:rPr>
            </w:pPr>
            <w:r>
              <w:rPr>
                <w:sz w:val="17"/>
              </w:rPr>
              <w:t>总分</w:t>
            </w:r>
          </w:p>
        </w:tc>
        <w:tc>
          <w:tcPr>
            <w:tcW w:w="9572" w:type="dxa"/>
            <w:gridSpan w:val="7"/>
          </w:tcPr>
          <w:p w:rsidR="00454B80" w:rsidRDefault="00C52B3A">
            <w:pPr>
              <w:pStyle w:val="TableParagraph"/>
              <w:spacing w:before="119"/>
              <w:ind w:left="4558" w:right="4529"/>
              <w:jc w:val="center"/>
              <w:rPr>
                <w:sz w:val="17"/>
              </w:rPr>
            </w:pPr>
            <w:r>
              <w:rPr>
                <w:sz w:val="17"/>
              </w:rPr>
              <w:t>92.89</w:t>
            </w:r>
          </w:p>
        </w:tc>
      </w:tr>
      <w:tr w:rsidR="00454B80">
        <w:trPr>
          <w:trHeight w:val="1271"/>
        </w:trPr>
        <w:tc>
          <w:tcPr>
            <w:tcW w:w="835" w:type="dxa"/>
          </w:tcPr>
          <w:p w:rsidR="00454B80" w:rsidRDefault="00454B80">
            <w:pPr>
              <w:pStyle w:val="TableParagraph"/>
              <w:spacing w:before="3"/>
              <w:rPr>
                <w:sz w:val="18"/>
              </w:rPr>
            </w:pPr>
          </w:p>
          <w:p w:rsidR="00454B80" w:rsidRDefault="00C52B3A">
            <w:pPr>
              <w:pStyle w:val="TableParagraph"/>
              <w:spacing w:line="228" w:lineRule="auto"/>
              <w:ind w:left="88" w:right="55"/>
              <w:jc w:val="center"/>
              <w:rPr>
                <w:sz w:val="17"/>
              </w:rPr>
            </w:pPr>
            <w:r>
              <w:rPr>
                <w:w w:val="95"/>
                <w:sz w:val="17"/>
              </w:rPr>
              <w:t>偏差大或目标未完成原因分</w:t>
            </w:r>
            <w:r>
              <w:rPr>
                <w:sz w:val="17"/>
              </w:rPr>
              <w:t>析</w:t>
            </w:r>
          </w:p>
        </w:tc>
        <w:tc>
          <w:tcPr>
            <w:tcW w:w="9572" w:type="dxa"/>
            <w:gridSpan w:val="7"/>
          </w:tcPr>
          <w:p w:rsidR="00454B80" w:rsidRDefault="00C52B3A">
            <w:pPr>
              <w:pStyle w:val="TableParagraph"/>
              <w:spacing w:before="9" w:line="213" w:lineRule="exact"/>
              <w:ind w:left="31"/>
              <w:rPr>
                <w:sz w:val="17"/>
              </w:rPr>
            </w:pPr>
            <w:r>
              <w:rPr>
                <w:sz w:val="17"/>
              </w:rPr>
              <w:t>中队2020年绿化管</w:t>
            </w:r>
            <w:proofErr w:type="gramStart"/>
            <w:r>
              <w:rPr>
                <w:sz w:val="17"/>
              </w:rPr>
              <w:t>养目标</w:t>
            </w:r>
            <w:proofErr w:type="gramEnd"/>
            <w:r>
              <w:rPr>
                <w:sz w:val="17"/>
              </w:rPr>
              <w:t>已经完成，执行率较差的原因如下：</w:t>
            </w:r>
          </w:p>
          <w:p w:rsidR="00454B80" w:rsidRDefault="00C52B3A">
            <w:pPr>
              <w:pStyle w:val="TableParagraph"/>
              <w:spacing w:before="4" w:line="228" w:lineRule="auto"/>
              <w:ind w:left="31" w:right="70"/>
              <w:rPr>
                <w:sz w:val="17"/>
              </w:rPr>
            </w:pPr>
            <w:r>
              <w:rPr>
                <w:w w:val="95"/>
                <w:sz w:val="17"/>
              </w:rPr>
              <w:t>1</w:t>
            </w:r>
            <w:r>
              <w:rPr>
                <w:spacing w:val="-3"/>
                <w:w w:val="95"/>
                <w:sz w:val="17"/>
              </w:rPr>
              <w:t>、</w:t>
            </w:r>
            <w:r>
              <w:rPr>
                <w:w w:val="95"/>
                <w:sz w:val="17"/>
              </w:rPr>
              <w:t>2020</w:t>
            </w:r>
            <w:r>
              <w:rPr>
                <w:spacing w:val="-2"/>
                <w:w w:val="95"/>
                <w:sz w:val="17"/>
              </w:rPr>
              <w:t>年常青花园绿化、姑李路、金银潭大道部分绿化未移交我局，故部分养护经费未支付</w:t>
            </w:r>
            <w:r>
              <w:rPr>
                <w:w w:val="95"/>
                <w:sz w:val="17"/>
              </w:rPr>
              <w:t xml:space="preserve">；2、我局根据每月养护分数支付养    </w:t>
            </w:r>
            <w:r>
              <w:rPr>
                <w:spacing w:val="-1"/>
                <w:w w:val="95"/>
                <w:sz w:val="17"/>
              </w:rPr>
              <w:t>护费用，无法准确的估计绿化费用；3</w:t>
            </w:r>
            <w:r>
              <w:rPr>
                <w:spacing w:val="-2"/>
                <w:w w:val="95"/>
                <w:sz w:val="17"/>
              </w:rPr>
              <w:t>、因疫情原因，</w:t>
            </w:r>
            <w:proofErr w:type="gramStart"/>
            <w:r>
              <w:rPr>
                <w:spacing w:val="-2"/>
                <w:w w:val="95"/>
                <w:sz w:val="17"/>
              </w:rPr>
              <w:t>五边五化</w:t>
            </w:r>
            <w:proofErr w:type="gramEnd"/>
            <w:r>
              <w:rPr>
                <w:spacing w:val="-2"/>
                <w:w w:val="95"/>
                <w:sz w:val="17"/>
              </w:rPr>
              <w:t>隙地绿化、铁路沿线绿化、</w:t>
            </w:r>
            <w:proofErr w:type="gramStart"/>
            <w:r>
              <w:rPr>
                <w:spacing w:val="-2"/>
                <w:w w:val="95"/>
                <w:sz w:val="17"/>
              </w:rPr>
              <w:t>五川公路绿化</w:t>
            </w:r>
            <w:proofErr w:type="gramEnd"/>
            <w:r>
              <w:rPr>
                <w:spacing w:val="-2"/>
                <w:w w:val="95"/>
                <w:sz w:val="17"/>
              </w:rPr>
              <w:t>工程延迟移交，绿化养护   未满一年，按养护月份支付养护费，造成部分项目资金有结余；4、受疫情影响，2020年2月-3月未进行考核打分，故未进行通报</w:t>
            </w:r>
          </w:p>
          <w:p w:rsidR="00454B80" w:rsidRDefault="00C52B3A">
            <w:pPr>
              <w:pStyle w:val="TableParagraph"/>
              <w:spacing w:line="210" w:lineRule="exact"/>
              <w:ind w:left="31"/>
              <w:rPr>
                <w:sz w:val="17"/>
              </w:rPr>
            </w:pPr>
            <w:r>
              <w:rPr>
                <w:w w:val="98"/>
                <w:sz w:val="17"/>
              </w:rPr>
              <w:t>。</w:t>
            </w:r>
          </w:p>
        </w:tc>
      </w:tr>
      <w:tr w:rsidR="00454B80">
        <w:trPr>
          <w:trHeight w:val="892"/>
        </w:trPr>
        <w:tc>
          <w:tcPr>
            <w:tcW w:w="835" w:type="dxa"/>
          </w:tcPr>
          <w:p w:rsidR="00454B80" w:rsidRDefault="00454B80">
            <w:pPr>
              <w:pStyle w:val="TableParagraph"/>
              <w:spacing w:before="8"/>
              <w:rPr>
                <w:sz w:val="11"/>
              </w:rPr>
            </w:pPr>
          </w:p>
          <w:p w:rsidR="00454B80" w:rsidRDefault="00C52B3A">
            <w:pPr>
              <w:pStyle w:val="TableParagraph"/>
              <w:spacing w:before="1" w:line="228" w:lineRule="auto"/>
              <w:ind w:left="88" w:right="55"/>
              <w:jc w:val="both"/>
              <w:rPr>
                <w:sz w:val="17"/>
              </w:rPr>
            </w:pPr>
            <w:r>
              <w:rPr>
                <w:spacing w:val="-5"/>
                <w:sz w:val="17"/>
              </w:rPr>
              <w:t>改进措施及结果应</w:t>
            </w:r>
            <w:r>
              <w:rPr>
                <w:sz w:val="17"/>
              </w:rPr>
              <w:t>用方案</w:t>
            </w:r>
          </w:p>
        </w:tc>
        <w:tc>
          <w:tcPr>
            <w:tcW w:w="9572" w:type="dxa"/>
            <w:gridSpan w:val="7"/>
          </w:tcPr>
          <w:p w:rsidR="00454B80" w:rsidRDefault="00C52B3A">
            <w:pPr>
              <w:pStyle w:val="TableParagraph"/>
              <w:spacing w:before="9"/>
              <w:ind w:left="31"/>
              <w:rPr>
                <w:sz w:val="17"/>
              </w:rPr>
            </w:pPr>
            <w:r>
              <w:rPr>
                <w:sz w:val="17"/>
              </w:rPr>
              <w:t>按照武汉市园林和林业局要求及2020年各项费用支出情况做好2021年年度预算。</w:t>
            </w:r>
          </w:p>
        </w:tc>
      </w:tr>
      <w:tr w:rsidR="00454B80">
        <w:trPr>
          <w:trHeight w:val="892"/>
        </w:trPr>
        <w:tc>
          <w:tcPr>
            <w:tcW w:w="835" w:type="dxa"/>
          </w:tcPr>
          <w:p w:rsidR="00454B80" w:rsidRDefault="00454B80">
            <w:pPr>
              <w:pStyle w:val="TableParagraph"/>
              <w:spacing w:before="6"/>
              <w:rPr>
                <w:sz w:val="11"/>
              </w:rPr>
            </w:pPr>
          </w:p>
          <w:p w:rsidR="00454B80" w:rsidRDefault="00C52B3A">
            <w:pPr>
              <w:pStyle w:val="TableParagraph"/>
              <w:spacing w:line="228" w:lineRule="auto"/>
              <w:ind w:left="88" w:right="55"/>
              <w:jc w:val="both"/>
              <w:rPr>
                <w:sz w:val="17"/>
              </w:rPr>
            </w:pPr>
            <w:r>
              <w:rPr>
                <w:spacing w:val="-5"/>
                <w:sz w:val="17"/>
              </w:rPr>
              <w:t>单位主要负责人签</w:t>
            </w:r>
            <w:r>
              <w:rPr>
                <w:sz w:val="17"/>
              </w:rPr>
              <w:t>批意见</w:t>
            </w:r>
          </w:p>
        </w:tc>
        <w:tc>
          <w:tcPr>
            <w:tcW w:w="9572" w:type="dxa"/>
            <w:gridSpan w:val="7"/>
          </w:tcPr>
          <w:p w:rsidR="00454B80" w:rsidRDefault="00454B80">
            <w:pPr>
              <w:pStyle w:val="TableParagraph"/>
              <w:rPr>
                <w:sz w:val="16"/>
              </w:rPr>
            </w:pPr>
          </w:p>
          <w:p w:rsidR="00454B80" w:rsidRDefault="00C52B3A">
            <w:pPr>
              <w:pStyle w:val="TableParagraph"/>
              <w:spacing w:before="142"/>
              <w:ind w:right="2094"/>
              <w:jc w:val="right"/>
              <w:rPr>
                <w:sz w:val="17"/>
              </w:rPr>
            </w:pPr>
            <w:r>
              <w:rPr>
                <w:w w:val="95"/>
                <w:sz w:val="17"/>
              </w:rPr>
              <w:t>签名：年月日</w:t>
            </w:r>
          </w:p>
        </w:tc>
      </w:tr>
    </w:tbl>
    <w:p w:rsidR="00454B80" w:rsidRDefault="00C52B3A">
      <w:pPr>
        <w:spacing w:before="19"/>
        <w:ind w:left="354"/>
        <w:rPr>
          <w:sz w:val="15"/>
        </w:rPr>
      </w:pPr>
      <w:r>
        <w:rPr>
          <w:noProof/>
          <w:lang w:val="en-US" w:bidi="ar-SA"/>
        </w:rPr>
        <mc:AlternateContent>
          <mc:Choice Requires="wps">
            <w:drawing>
              <wp:anchor distT="0" distB="0" distL="114300" distR="114300" simplePos="0" relativeHeight="251660288" behindDoc="1" locked="0" layoutInCell="1" allowOverlap="1">
                <wp:simplePos x="0" y="0"/>
                <wp:positionH relativeFrom="page">
                  <wp:posOffset>631825</wp:posOffset>
                </wp:positionH>
                <wp:positionV relativeFrom="paragraph">
                  <wp:posOffset>-3559175</wp:posOffset>
                </wp:positionV>
                <wp:extent cx="132080" cy="13208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32080" cy="132080"/>
                        </a:xfrm>
                        <a:prstGeom prst="rect">
                          <a:avLst/>
                        </a:prstGeom>
                        <a:noFill/>
                        <a:ln>
                          <a:noFill/>
                        </a:ln>
                      </wps:spPr>
                      <wps:txbx>
                        <w:txbxContent>
                          <w:p w:rsidR="00454B80" w:rsidRDefault="00C52B3A">
                            <w:pPr>
                              <w:pStyle w:val="a3"/>
                              <w:spacing w:before="4" w:line="204" w:lineRule="exact"/>
                              <w:ind w:left="20"/>
                            </w:pPr>
                            <w:r>
                              <w:rPr>
                                <w:w w:val="105"/>
                              </w:rPr>
                              <w:t>）</w:t>
                            </w:r>
                          </w:p>
                        </w:txbxContent>
                      </wps:txbx>
                      <wps:bodyPr vert="vert" lIns="0" tIns="0" rIns="0" bIns="0" upright="1"/>
                    </wps:wsp>
                  </a:graphicData>
                </a:graphic>
              </wp:anchor>
            </w:drawing>
          </mc:Choice>
          <mc:Fallback>
            <w:pict>
              <v:shape id="文本框 3" o:spid="_x0000_s1027" type="#_x0000_t202" style="position:absolute;left:0;text-align:left;margin-left:49.75pt;margin-top:-280.25pt;width:10.4pt;height:10.4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" filled="f" stroked="f">
                <v:textbox style="layout-flow:vertical" inset="0,0,0,0">
                  <w:txbxContent>
                    <w:p w:rsidR="00454B80" w:rsidRDefault="00C52B3A">
                      <w:pPr>
                        <w:pStyle w:val="a3"/>
                        <w:spacing w:before="4" w:line="204" w:lineRule="exact"/>
                        <w:ind w:left="20"/>
                      </w:pPr>
                      <w:r>
                        <w:rPr>
                          <w:w w:val="105"/>
                        </w:rPr>
                        <w:t>）</w:t>
                      </w:r>
                    </w:p>
                  </w:txbxContent>
                </v:textbox>
                <w10:wrap anchorx="page"/>
              </v:shape>
            </w:pict>
          </mc:Fallback>
        </mc:AlternateContent>
      </w:r>
      <w:r>
        <w:rPr>
          <w:sz w:val="15"/>
        </w:rPr>
        <w:t>备注：</w:t>
      </w:r>
    </w:p>
    <w:p w:rsidR="00454B80" w:rsidRDefault="00C52B3A">
      <w:pPr>
        <w:pStyle w:val="a4"/>
        <w:numPr>
          <w:ilvl w:val="1"/>
          <w:numId w:val="2"/>
        </w:numPr>
        <w:tabs>
          <w:tab w:val="left" w:pos="814"/>
        </w:tabs>
        <w:spacing w:before="35"/>
        <w:ind w:hanging="155"/>
        <w:rPr>
          <w:sz w:val="15"/>
        </w:rPr>
      </w:pPr>
      <w:r>
        <w:rPr>
          <w:sz w:val="15"/>
        </w:rPr>
        <w:t>预算执行情况口径：预算数为调整后财政资金总额（包括上年结余结转），执行数为资金使用单位财政资金实际支出数。</w:t>
      </w:r>
    </w:p>
    <w:p w:rsidR="00454B80" w:rsidRDefault="00C52B3A">
      <w:pPr>
        <w:pStyle w:val="a4"/>
        <w:numPr>
          <w:ilvl w:val="1"/>
          <w:numId w:val="2"/>
        </w:numPr>
        <w:tabs>
          <w:tab w:val="left" w:pos="814"/>
        </w:tabs>
        <w:spacing w:before="17"/>
        <w:ind w:hanging="155"/>
        <w:rPr>
          <w:sz w:val="15"/>
        </w:rPr>
      </w:pPr>
      <w:r>
        <w:rPr>
          <w:sz w:val="15"/>
        </w:rPr>
        <w:t>定量指标完成数汇总原则：绝对值直接累加计算，相对值按照资金额度加权平均计算。定量指标计分原则：正向指标（即目标值为≥X,得分=权重</w:t>
      </w:r>
    </w:p>
    <w:p w:rsidR="00454B80" w:rsidRDefault="00C52B3A">
      <w:pPr>
        <w:pStyle w:val="a4"/>
        <w:numPr>
          <w:ilvl w:val="1"/>
          <w:numId w:val="2"/>
        </w:numPr>
        <w:tabs>
          <w:tab w:val="left" w:pos="814"/>
        </w:tabs>
        <w:spacing w:before="36"/>
        <w:ind w:hanging="155"/>
        <w:rPr>
          <w:sz w:val="15"/>
        </w:rPr>
      </w:pPr>
      <w:r>
        <w:rPr>
          <w:sz w:val="15"/>
        </w:rPr>
        <w:t>定性指标计分原则：达成预期指标、部分达成预期指标并具有一定效果、未达成预期指标且效果较差三档，分別按照该指标对应分值区间100-80%</w:t>
      </w:r>
    </w:p>
    <w:p w:rsidR="00454B80" w:rsidRDefault="00C52B3A">
      <w:pPr>
        <w:pStyle w:val="a4"/>
        <w:numPr>
          <w:ilvl w:val="1"/>
          <w:numId w:val="2"/>
        </w:numPr>
        <w:tabs>
          <w:tab w:val="left" w:pos="814"/>
        </w:tabs>
        <w:spacing w:before="55"/>
        <w:ind w:hanging="155"/>
        <w:rPr>
          <w:sz w:val="15"/>
        </w:rPr>
      </w:pPr>
      <w:r>
        <w:rPr>
          <w:sz w:val="15"/>
        </w:rPr>
        <w:t>基于经济性和必要性等因素考虑，满意度指标暂可不</w:t>
      </w:r>
      <w:proofErr w:type="gramStart"/>
      <w:r>
        <w:rPr>
          <w:sz w:val="15"/>
        </w:rPr>
        <w:t>作为必评指标</w:t>
      </w:r>
      <w:proofErr w:type="gramEnd"/>
      <w:r>
        <w:rPr>
          <w:sz w:val="15"/>
        </w:rPr>
        <w:t>。</w:t>
      </w:r>
    </w:p>
    <w:p w:rsidR="00454B80" w:rsidRDefault="00454B80">
      <w:pPr>
        <w:rPr>
          <w:sz w:val="15"/>
        </w:rPr>
        <w:sectPr w:rsidR="00454B80">
          <w:pgSz w:w="11910" w:h="16840"/>
          <w:pgMar w:top="940" w:right="180" w:bottom="280" w:left="360" w:header="720" w:footer="720" w:gutter="0"/>
          <w:cols w:space="720"/>
        </w:sectPr>
      </w:pPr>
    </w:p>
    <w:p w:rsidR="00454B80" w:rsidRDefault="00C52B3A">
      <w:pPr>
        <w:pStyle w:val="2"/>
      </w:pPr>
      <w:r>
        <w:lastRenderedPageBreak/>
        <w:t>2020年度</w:t>
      </w:r>
      <w:proofErr w:type="gramStart"/>
      <w:r>
        <w:t>黄狮海公园</w:t>
      </w:r>
      <w:proofErr w:type="gramEnd"/>
      <w:r>
        <w:t>建设项目绩效目标自评表</w:t>
      </w:r>
    </w:p>
    <w:p w:rsidR="00454B80" w:rsidRDefault="00C52B3A">
      <w:pPr>
        <w:pStyle w:val="5"/>
        <w:tabs>
          <w:tab w:val="left" w:pos="7024"/>
        </w:tabs>
      </w:pPr>
      <w:r>
        <w:rPr>
          <w:noProof/>
          <w:lang w:val="en-US" w:bidi="ar-SA"/>
        </w:rPr>
        <mc:AlternateContent>
          <mc:Choice Requires="wps">
            <w:drawing>
              <wp:anchor distT="0" distB="0" distL="114300" distR="114300" simplePos="0" relativeHeight="251661312" behindDoc="1" locked="0" layoutInCell="1" allowOverlap="1">
                <wp:simplePos x="0" y="0"/>
                <wp:positionH relativeFrom="page">
                  <wp:posOffset>551180</wp:posOffset>
                </wp:positionH>
                <wp:positionV relativeFrom="paragraph">
                  <wp:posOffset>4115435</wp:posOffset>
                </wp:positionV>
                <wp:extent cx="142875" cy="142875"/>
                <wp:effectExtent l="0" t="0" r="0" b="0"/>
                <wp:wrapNone/>
                <wp:docPr id="3" name="文本框 4"/>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454B80" w:rsidRDefault="00C52B3A">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4" o:spid="_x0000_s1028" type="#_x0000_t202" style="position:absolute;left:0;text-align:left;margin-left:43.4pt;margin-top:324.05pt;width:11.25pt;height:11.25pt;z-index:-2516551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" filled="f" stroked="f">
                <v:textbox style="layout-flow:vertical" inset="0,0,0,0">
                  <w:txbxContent>
                    <w:p w:rsidR="00454B80" w:rsidRDefault="00C52B3A">
                      <w:pPr>
                        <w:spacing w:line="225" w:lineRule="exact"/>
                        <w:ind w:left="20"/>
                        <w:rPr>
                          <w:sz w:val="18"/>
                        </w:rPr>
                      </w:pPr>
                      <w:r>
                        <w:rPr>
                          <w:w w:val="102"/>
                          <w:sz w:val="18"/>
                        </w:rPr>
                        <w:t>（</w:t>
                      </w:r>
                    </w:p>
                  </w:txbxContent>
                </v:textbox>
                <w10:wrap anchorx="page"/>
              </v:shape>
            </w:pict>
          </mc:Fallback>
        </mc:AlternateContent>
      </w:r>
      <w:r>
        <w:t>单位名</w:t>
      </w:r>
      <w:r>
        <w:rPr>
          <w:spacing w:val="8"/>
        </w:rPr>
        <w:t>称</w:t>
      </w:r>
      <w:r>
        <w:rPr>
          <w:spacing w:val="4"/>
        </w:rPr>
        <w:t>：</w:t>
      </w:r>
      <w:r>
        <w:t>武汉市东西湖区住房和城乡建设局</w:t>
      </w:r>
      <w:r>
        <w:tab/>
        <w:t>填报日</w:t>
      </w:r>
      <w:r>
        <w:rPr>
          <w:spacing w:val="8"/>
        </w:rPr>
        <w:t>期</w:t>
      </w:r>
      <w:r>
        <w:t>：</w:t>
      </w:r>
    </w:p>
    <w:p w:rsidR="00454B80" w:rsidRDefault="00454B80">
      <w:pPr>
        <w:pStyle w:val="a3"/>
        <w:spacing w:before="3"/>
        <w:rPr>
          <w:sz w:val="12"/>
        </w:rPr>
      </w:pPr>
    </w:p>
    <w:tbl>
      <w:tblPr>
        <w:tblW w:w="0" w:type="auto"/>
        <w:tblInd w:w="2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835"/>
        <w:gridCol w:w="1065"/>
        <w:gridCol w:w="1694"/>
        <w:gridCol w:w="1670"/>
        <w:gridCol w:w="1694"/>
        <w:gridCol w:w="1617"/>
        <w:gridCol w:w="1629"/>
      </w:tblGrid>
      <w:tr w:rsidR="00454B80">
        <w:trPr>
          <w:trHeight w:val="428"/>
        </w:trPr>
        <w:tc>
          <w:tcPr>
            <w:tcW w:w="2709" w:type="dxa"/>
            <w:gridSpan w:val="3"/>
          </w:tcPr>
          <w:p w:rsidR="00454B80" w:rsidRDefault="00C52B3A">
            <w:pPr>
              <w:pStyle w:val="TableParagraph"/>
              <w:spacing w:before="111"/>
              <w:ind w:left="960" w:right="933"/>
              <w:jc w:val="center"/>
              <w:rPr>
                <w:sz w:val="18"/>
              </w:rPr>
            </w:pPr>
            <w:r>
              <w:rPr>
                <w:w w:val="105"/>
                <w:sz w:val="18"/>
              </w:rPr>
              <w:t>项目名称</w:t>
            </w:r>
          </w:p>
        </w:tc>
        <w:tc>
          <w:tcPr>
            <w:tcW w:w="8304" w:type="dxa"/>
            <w:gridSpan w:val="5"/>
          </w:tcPr>
          <w:p w:rsidR="00454B80" w:rsidRDefault="00C52B3A">
            <w:pPr>
              <w:pStyle w:val="TableParagraph"/>
              <w:spacing w:before="111"/>
              <w:ind w:left="3280" w:right="3262"/>
              <w:jc w:val="center"/>
              <w:rPr>
                <w:sz w:val="18"/>
              </w:rPr>
            </w:pPr>
            <w:proofErr w:type="gramStart"/>
            <w:r>
              <w:rPr>
                <w:w w:val="105"/>
                <w:sz w:val="18"/>
              </w:rPr>
              <w:t>黄狮海公园</w:t>
            </w:r>
            <w:proofErr w:type="gramEnd"/>
            <w:r>
              <w:rPr>
                <w:w w:val="105"/>
                <w:sz w:val="18"/>
              </w:rPr>
              <w:t>建设项目</w:t>
            </w:r>
          </w:p>
        </w:tc>
      </w:tr>
      <w:tr w:rsidR="00454B80">
        <w:trPr>
          <w:trHeight w:val="428"/>
        </w:trPr>
        <w:tc>
          <w:tcPr>
            <w:tcW w:w="2709" w:type="dxa"/>
            <w:gridSpan w:val="3"/>
          </w:tcPr>
          <w:p w:rsidR="00454B80" w:rsidRDefault="00C52B3A">
            <w:pPr>
              <w:pStyle w:val="TableParagraph"/>
              <w:spacing w:before="112"/>
              <w:ind w:left="960" w:right="933"/>
              <w:jc w:val="center"/>
              <w:rPr>
                <w:sz w:val="18"/>
              </w:rPr>
            </w:pPr>
            <w:r>
              <w:rPr>
                <w:w w:val="105"/>
                <w:sz w:val="18"/>
              </w:rPr>
              <w:t>主管部门</w:t>
            </w:r>
          </w:p>
        </w:tc>
        <w:tc>
          <w:tcPr>
            <w:tcW w:w="3364" w:type="dxa"/>
            <w:gridSpan w:val="2"/>
          </w:tcPr>
          <w:p w:rsidR="00454B80" w:rsidRDefault="00C52B3A">
            <w:pPr>
              <w:pStyle w:val="TableParagraph"/>
              <w:spacing w:before="112"/>
              <w:ind w:left="300"/>
              <w:rPr>
                <w:sz w:val="18"/>
              </w:rPr>
            </w:pPr>
            <w:r>
              <w:rPr>
                <w:w w:val="105"/>
                <w:sz w:val="18"/>
              </w:rPr>
              <w:t>武汉市东西湖区住房和城乡建设局</w:t>
            </w:r>
          </w:p>
        </w:tc>
        <w:tc>
          <w:tcPr>
            <w:tcW w:w="1694" w:type="dxa"/>
          </w:tcPr>
          <w:p w:rsidR="00454B80" w:rsidRDefault="00C52B3A">
            <w:pPr>
              <w:pStyle w:val="TableParagraph"/>
              <w:spacing w:before="112"/>
              <w:ind w:left="115" w:right="91"/>
              <w:jc w:val="center"/>
              <w:rPr>
                <w:sz w:val="18"/>
              </w:rPr>
            </w:pPr>
            <w:r>
              <w:rPr>
                <w:w w:val="105"/>
                <w:sz w:val="18"/>
              </w:rPr>
              <w:t>项目实施单位</w:t>
            </w:r>
          </w:p>
        </w:tc>
        <w:tc>
          <w:tcPr>
            <w:tcW w:w="3246" w:type="dxa"/>
            <w:gridSpan w:val="2"/>
          </w:tcPr>
          <w:p w:rsidR="00454B80" w:rsidRDefault="00C52B3A">
            <w:pPr>
              <w:pStyle w:val="TableParagraph"/>
              <w:spacing w:before="112"/>
              <w:ind w:left="1324" w:right="1295"/>
              <w:jc w:val="center"/>
              <w:rPr>
                <w:sz w:val="18"/>
              </w:rPr>
            </w:pPr>
            <w:r>
              <w:rPr>
                <w:w w:val="105"/>
                <w:sz w:val="18"/>
              </w:rPr>
              <w:t>园林科</w:t>
            </w:r>
          </w:p>
        </w:tc>
      </w:tr>
      <w:tr w:rsidR="00454B80">
        <w:trPr>
          <w:trHeight w:val="428"/>
        </w:trPr>
        <w:tc>
          <w:tcPr>
            <w:tcW w:w="2709" w:type="dxa"/>
            <w:gridSpan w:val="3"/>
          </w:tcPr>
          <w:p w:rsidR="00454B80" w:rsidRDefault="00C52B3A">
            <w:pPr>
              <w:pStyle w:val="TableParagraph"/>
              <w:spacing w:before="112"/>
              <w:ind w:left="960" w:right="933"/>
              <w:jc w:val="center"/>
              <w:rPr>
                <w:sz w:val="18"/>
              </w:rPr>
            </w:pPr>
            <w:r>
              <w:rPr>
                <w:w w:val="105"/>
                <w:sz w:val="18"/>
              </w:rPr>
              <w:t>项目类别</w:t>
            </w:r>
          </w:p>
        </w:tc>
        <w:tc>
          <w:tcPr>
            <w:tcW w:w="8304" w:type="dxa"/>
            <w:gridSpan w:val="5"/>
          </w:tcPr>
          <w:p w:rsidR="00454B80" w:rsidRDefault="00C52B3A">
            <w:pPr>
              <w:pStyle w:val="TableParagraph"/>
              <w:tabs>
                <w:tab w:val="left" w:pos="2342"/>
                <w:tab w:val="left" w:pos="3737"/>
              </w:tabs>
              <w:spacing w:before="112"/>
              <w:ind w:left="35"/>
              <w:rPr>
                <w:sz w:val="18"/>
              </w:rPr>
            </w:pPr>
            <w:r>
              <w:rPr>
                <w:w w:val="105"/>
                <w:sz w:val="18"/>
              </w:rPr>
              <w:t>1、部门预算项目</w:t>
            </w:r>
            <w:r>
              <w:rPr>
                <w:spacing w:val="75"/>
                <w:w w:val="105"/>
                <w:sz w:val="18"/>
              </w:rPr>
              <w:t xml:space="preserve"> </w:t>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454B80">
        <w:trPr>
          <w:trHeight w:val="428"/>
        </w:trPr>
        <w:tc>
          <w:tcPr>
            <w:tcW w:w="2709" w:type="dxa"/>
            <w:gridSpan w:val="3"/>
          </w:tcPr>
          <w:p w:rsidR="00454B80" w:rsidRDefault="00C52B3A">
            <w:pPr>
              <w:pStyle w:val="TableParagraph"/>
              <w:spacing w:before="112"/>
              <w:ind w:left="960" w:right="933"/>
              <w:jc w:val="center"/>
              <w:rPr>
                <w:sz w:val="18"/>
              </w:rPr>
            </w:pPr>
            <w:r>
              <w:rPr>
                <w:w w:val="105"/>
                <w:sz w:val="18"/>
              </w:rPr>
              <w:t>项目属性</w:t>
            </w:r>
          </w:p>
        </w:tc>
        <w:tc>
          <w:tcPr>
            <w:tcW w:w="8304" w:type="dxa"/>
            <w:gridSpan w:val="5"/>
          </w:tcPr>
          <w:p w:rsidR="00454B80" w:rsidRDefault="00C52B3A">
            <w:pPr>
              <w:pStyle w:val="TableParagraph"/>
              <w:tabs>
                <w:tab w:val="left" w:pos="1614"/>
                <w:tab w:val="left" w:pos="2345"/>
              </w:tabs>
              <w:spacing w:before="112"/>
              <w:ind w:left="35"/>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spacing w:val="5"/>
                <w:w w:val="105"/>
                <w:sz w:val="18"/>
              </w:rPr>
              <w:t xml:space="preserve"> </w:t>
            </w:r>
            <w:r>
              <w:rPr>
                <w:w w:val="105"/>
                <w:sz w:val="18"/>
              </w:rPr>
              <w:t>口</w:t>
            </w:r>
          </w:p>
        </w:tc>
      </w:tr>
      <w:tr w:rsidR="00454B80">
        <w:trPr>
          <w:trHeight w:val="428"/>
        </w:trPr>
        <w:tc>
          <w:tcPr>
            <w:tcW w:w="2709" w:type="dxa"/>
            <w:gridSpan w:val="3"/>
          </w:tcPr>
          <w:p w:rsidR="00454B80" w:rsidRDefault="00C52B3A">
            <w:pPr>
              <w:pStyle w:val="TableParagraph"/>
              <w:spacing w:before="112"/>
              <w:ind w:left="960" w:right="933"/>
              <w:jc w:val="center"/>
              <w:rPr>
                <w:sz w:val="18"/>
              </w:rPr>
            </w:pPr>
            <w:r>
              <w:rPr>
                <w:w w:val="105"/>
                <w:sz w:val="18"/>
              </w:rPr>
              <w:t>项目类型</w:t>
            </w:r>
          </w:p>
        </w:tc>
        <w:tc>
          <w:tcPr>
            <w:tcW w:w="8304" w:type="dxa"/>
            <w:gridSpan w:val="5"/>
          </w:tcPr>
          <w:p w:rsidR="00454B80" w:rsidRDefault="00C52B3A">
            <w:pPr>
              <w:pStyle w:val="TableParagraph"/>
              <w:tabs>
                <w:tab w:val="left" w:pos="1614"/>
                <w:tab w:val="left" w:pos="2345"/>
                <w:tab w:val="left" w:pos="3830"/>
                <w:tab w:val="left" w:pos="4370"/>
              </w:tabs>
              <w:spacing w:before="112"/>
              <w:ind w:left="35"/>
              <w:rPr>
                <w:sz w:val="18"/>
              </w:rPr>
            </w:pPr>
            <w:r>
              <w:rPr>
                <w:w w:val="105"/>
                <w:sz w:val="18"/>
              </w:rPr>
              <w:t>1、常年性项目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2、延续性项目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spacing w:val="3"/>
                <w:w w:val="105"/>
                <w:sz w:val="18"/>
              </w:rPr>
              <w:t>3</w:t>
            </w:r>
            <w:r>
              <w:rPr>
                <w:w w:val="105"/>
                <w:sz w:val="18"/>
              </w:rPr>
              <w:t>、一次性项目</w:t>
            </w:r>
            <w:r>
              <w:rPr>
                <w:spacing w:val="3"/>
                <w:w w:val="105"/>
                <w:sz w:val="18"/>
              </w:rPr>
              <w:t xml:space="preserve"> </w:t>
            </w:r>
            <w:r>
              <w:rPr>
                <w:w w:val="105"/>
                <w:sz w:val="18"/>
              </w:rPr>
              <w:t>口</w:t>
            </w:r>
          </w:p>
        </w:tc>
      </w:tr>
      <w:tr w:rsidR="00454B80">
        <w:trPr>
          <w:trHeight w:val="467"/>
        </w:trPr>
        <w:tc>
          <w:tcPr>
            <w:tcW w:w="1644" w:type="dxa"/>
            <w:gridSpan w:val="2"/>
            <w:vMerge w:val="restart"/>
          </w:tcPr>
          <w:p w:rsidR="00454B80" w:rsidRDefault="00454B80">
            <w:pPr>
              <w:pStyle w:val="TableParagraph"/>
              <w:spacing w:before="6"/>
              <w:rPr>
                <w:sz w:val="21"/>
              </w:rPr>
            </w:pPr>
          </w:p>
          <w:p w:rsidR="00454B80" w:rsidRDefault="00C52B3A">
            <w:pPr>
              <w:pStyle w:val="TableParagraph"/>
              <w:ind w:left="42" w:right="20"/>
              <w:jc w:val="center"/>
              <w:rPr>
                <w:sz w:val="18"/>
              </w:rPr>
            </w:pPr>
            <w:r>
              <w:rPr>
                <w:w w:val="105"/>
                <w:sz w:val="18"/>
              </w:rPr>
              <w:t>预算执行情况</w:t>
            </w:r>
          </w:p>
          <w:p w:rsidR="00454B80" w:rsidRDefault="00C52B3A">
            <w:pPr>
              <w:pStyle w:val="TableParagraph"/>
              <w:ind w:left="51" w:right="20"/>
              <w:jc w:val="center"/>
              <w:rPr>
                <w:sz w:val="18"/>
              </w:rPr>
            </w:pPr>
            <w:r>
              <w:rPr>
                <w:w w:val="105"/>
                <w:sz w:val="18"/>
              </w:rPr>
              <w:t>（万元）（20分）</w:t>
            </w:r>
          </w:p>
        </w:tc>
        <w:tc>
          <w:tcPr>
            <w:tcW w:w="1065" w:type="dxa"/>
          </w:tcPr>
          <w:p w:rsidR="00454B80" w:rsidRDefault="00454B80">
            <w:pPr>
              <w:pStyle w:val="TableParagraph"/>
              <w:rPr>
                <w:rFonts w:ascii="Times New Roman"/>
                <w:sz w:val="18"/>
              </w:rPr>
            </w:pPr>
          </w:p>
        </w:tc>
        <w:tc>
          <w:tcPr>
            <w:tcW w:w="1694" w:type="dxa"/>
          </w:tcPr>
          <w:p w:rsidR="00454B80" w:rsidRDefault="00C52B3A">
            <w:pPr>
              <w:pStyle w:val="TableParagraph"/>
              <w:spacing w:before="131"/>
              <w:ind w:left="124" w:right="91"/>
              <w:jc w:val="center"/>
              <w:rPr>
                <w:sz w:val="18"/>
              </w:rPr>
            </w:pPr>
            <w:r>
              <w:rPr>
                <w:w w:val="105"/>
                <w:sz w:val="18"/>
              </w:rPr>
              <w:t>预算数（A）</w:t>
            </w:r>
          </w:p>
        </w:tc>
        <w:tc>
          <w:tcPr>
            <w:tcW w:w="3364" w:type="dxa"/>
            <w:gridSpan w:val="2"/>
          </w:tcPr>
          <w:p w:rsidR="00454B80" w:rsidRDefault="00C52B3A">
            <w:pPr>
              <w:pStyle w:val="TableParagraph"/>
              <w:spacing w:before="131"/>
              <w:ind w:left="1148" w:right="1114"/>
              <w:jc w:val="center"/>
              <w:rPr>
                <w:sz w:val="18"/>
              </w:rPr>
            </w:pPr>
            <w:r>
              <w:rPr>
                <w:w w:val="105"/>
                <w:sz w:val="18"/>
              </w:rPr>
              <w:t>执行数（B）</w:t>
            </w:r>
          </w:p>
        </w:tc>
        <w:tc>
          <w:tcPr>
            <w:tcW w:w="1617" w:type="dxa"/>
          </w:tcPr>
          <w:p w:rsidR="00454B80" w:rsidRDefault="00C52B3A">
            <w:pPr>
              <w:pStyle w:val="TableParagraph"/>
              <w:spacing w:before="131"/>
              <w:ind w:left="131" w:right="101"/>
              <w:jc w:val="center"/>
              <w:rPr>
                <w:sz w:val="18"/>
              </w:rPr>
            </w:pPr>
            <w:r>
              <w:rPr>
                <w:w w:val="105"/>
                <w:sz w:val="18"/>
              </w:rPr>
              <w:t>执行率（B/A)</w:t>
            </w:r>
          </w:p>
        </w:tc>
        <w:tc>
          <w:tcPr>
            <w:tcW w:w="1629" w:type="dxa"/>
          </w:tcPr>
          <w:p w:rsidR="00454B80" w:rsidRDefault="00C52B3A">
            <w:pPr>
              <w:pStyle w:val="TableParagraph"/>
              <w:spacing w:before="16"/>
              <w:ind w:left="92" w:right="57"/>
              <w:jc w:val="center"/>
              <w:rPr>
                <w:sz w:val="18"/>
              </w:rPr>
            </w:pPr>
            <w:r>
              <w:rPr>
                <w:w w:val="105"/>
                <w:sz w:val="18"/>
              </w:rPr>
              <w:t>得分</w:t>
            </w:r>
          </w:p>
          <w:p w:rsidR="00454B80" w:rsidRDefault="00C52B3A">
            <w:pPr>
              <w:pStyle w:val="TableParagraph"/>
              <w:spacing w:line="201" w:lineRule="exact"/>
              <w:ind w:left="93" w:right="57"/>
              <w:jc w:val="center"/>
              <w:rPr>
                <w:sz w:val="18"/>
              </w:rPr>
            </w:pPr>
            <w:r>
              <w:rPr>
                <w:w w:val="105"/>
                <w:sz w:val="18"/>
              </w:rPr>
              <w:t>（20分*执行率）</w:t>
            </w:r>
          </w:p>
        </w:tc>
      </w:tr>
      <w:tr w:rsidR="00454B80">
        <w:trPr>
          <w:trHeight w:val="498"/>
        </w:trPr>
        <w:tc>
          <w:tcPr>
            <w:tcW w:w="1644" w:type="dxa"/>
            <w:gridSpan w:val="2"/>
            <w:vMerge/>
            <w:tcBorders>
              <w:top w:val="nil"/>
            </w:tcBorders>
          </w:tcPr>
          <w:p w:rsidR="00454B80" w:rsidRDefault="00454B80">
            <w:pPr>
              <w:rPr>
                <w:sz w:val="2"/>
                <w:szCs w:val="2"/>
              </w:rPr>
            </w:pPr>
          </w:p>
        </w:tc>
        <w:tc>
          <w:tcPr>
            <w:tcW w:w="1065" w:type="dxa"/>
          </w:tcPr>
          <w:p w:rsidR="00454B80" w:rsidRDefault="00C52B3A">
            <w:pPr>
              <w:pStyle w:val="TableParagraph"/>
              <w:spacing w:before="33" w:line="230" w:lineRule="atLeast"/>
              <w:ind w:left="261" w:right="49" w:hanging="186"/>
              <w:rPr>
                <w:sz w:val="18"/>
              </w:rPr>
            </w:pPr>
            <w:r>
              <w:rPr>
                <w:sz w:val="18"/>
              </w:rPr>
              <w:t>年度财政资</w:t>
            </w:r>
            <w:r>
              <w:rPr>
                <w:w w:val="105"/>
                <w:sz w:val="18"/>
              </w:rPr>
              <w:t>金总额</w:t>
            </w:r>
          </w:p>
        </w:tc>
        <w:tc>
          <w:tcPr>
            <w:tcW w:w="1694" w:type="dxa"/>
          </w:tcPr>
          <w:p w:rsidR="00454B80" w:rsidRDefault="00C52B3A">
            <w:pPr>
              <w:pStyle w:val="TableParagraph"/>
              <w:spacing w:before="148"/>
              <w:ind w:left="115" w:right="91"/>
              <w:jc w:val="center"/>
              <w:rPr>
                <w:sz w:val="18"/>
              </w:rPr>
            </w:pPr>
            <w:r>
              <w:rPr>
                <w:w w:val="105"/>
                <w:sz w:val="18"/>
              </w:rPr>
              <w:t>1,551.00</w:t>
            </w:r>
          </w:p>
        </w:tc>
        <w:tc>
          <w:tcPr>
            <w:tcW w:w="3364" w:type="dxa"/>
            <w:gridSpan w:val="2"/>
          </w:tcPr>
          <w:p w:rsidR="00454B80" w:rsidRDefault="00C52B3A">
            <w:pPr>
              <w:pStyle w:val="TableParagraph"/>
              <w:spacing w:before="148"/>
              <w:ind w:left="1140" w:right="1115"/>
              <w:jc w:val="center"/>
              <w:rPr>
                <w:sz w:val="18"/>
              </w:rPr>
            </w:pPr>
            <w:r>
              <w:rPr>
                <w:w w:val="105"/>
                <w:sz w:val="18"/>
              </w:rPr>
              <w:t>1,551.00</w:t>
            </w:r>
          </w:p>
        </w:tc>
        <w:tc>
          <w:tcPr>
            <w:tcW w:w="1617" w:type="dxa"/>
          </w:tcPr>
          <w:p w:rsidR="00454B80" w:rsidRDefault="00C52B3A">
            <w:pPr>
              <w:pStyle w:val="TableParagraph"/>
              <w:spacing w:before="148"/>
              <w:ind w:left="130" w:right="101"/>
              <w:jc w:val="center"/>
              <w:rPr>
                <w:sz w:val="18"/>
              </w:rPr>
            </w:pPr>
            <w:r>
              <w:rPr>
                <w:w w:val="105"/>
                <w:sz w:val="18"/>
              </w:rPr>
              <w:t>100%</w:t>
            </w:r>
          </w:p>
        </w:tc>
        <w:tc>
          <w:tcPr>
            <w:tcW w:w="1629" w:type="dxa"/>
          </w:tcPr>
          <w:p w:rsidR="00454B80" w:rsidRDefault="00C52B3A">
            <w:pPr>
              <w:pStyle w:val="TableParagraph"/>
              <w:spacing w:before="148"/>
              <w:ind w:left="92" w:right="57"/>
              <w:jc w:val="center"/>
              <w:rPr>
                <w:sz w:val="18"/>
              </w:rPr>
            </w:pPr>
            <w:r>
              <w:rPr>
                <w:w w:val="105"/>
                <w:sz w:val="18"/>
              </w:rPr>
              <w:t>20</w:t>
            </w:r>
          </w:p>
        </w:tc>
      </w:tr>
      <w:tr w:rsidR="00454B80">
        <w:trPr>
          <w:trHeight w:val="467"/>
        </w:trPr>
        <w:tc>
          <w:tcPr>
            <w:tcW w:w="809"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11"/>
              <w:rPr>
                <w:sz w:val="16"/>
              </w:rPr>
            </w:pPr>
          </w:p>
          <w:p w:rsidR="00454B80" w:rsidRDefault="00C52B3A">
            <w:pPr>
              <w:pStyle w:val="TableParagraph"/>
              <w:ind w:left="336" w:right="265"/>
              <w:jc w:val="both"/>
              <w:rPr>
                <w:sz w:val="18"/>
              </w:rPr>
            </w:pPr>
            <w:r>
              <w:rPr>
                <w:sz w:val="18"/>
              </w:rPr>
              <w:t>年度绩效目标</w:t>
            </w:r>
          </w:p>
          <w:p w:rsidR="00454B80" w:rsidRDefault="00454B80">
            <w:pPr>
              <w:pStyle w:val="TableParagraph"/>
              <w:spacing w:before="7"/>
              <w:rPr>
                <w:sz w:val="17"/>
              </w:rPr>
            </w:pPr>
          </w:p>
          <w:p w:rsidR="00454B80" w:rsidRDefault="00C52B3A">
            <w:pPr>
              <w:pStyle w:val="TableParagraph"/>
              <w:spacing w:line="230" w:lineRule="exact"/>
              <w:ind w:left="67"/>
              <w:jc w:val="center"/>
              <w:rPr>
                <w:sz w:val="18"/>
              </w:rPr>
            </w:pPr>
            <w:r>
              <w:rPr>
                <w:w w:val="102"/>
                <w:sz w:val="18"/>
              </w:rPr>
              <w:t>8</w:t>
            </w:r>
          </w:p>
          <w:p w:rsidR="00454B80" w:rsidRDefault="00C52B3A">
            <w:pPr>
              <w:pStyle w:val="TableParagraph"/>
              <w:spacing w:line="229" w:lineRule="exact"/>
              <w:ind w:left="67"/>
              <w:jc w:val="center"/>
              <w:rPr>
                <w:sz w:val="18"/>
              </w:rPr>
            </w:pPr>
            <w:r>
              <w:rPr>
                <w:w w:val="102"/>
                <w:sz w:val="18"/>
              </w:rPr>
              <w:t>0</w:t>
            </w:r>
          </w:p>
          <w:p w:rsidR="00454B80" w:rsidRDefault="00C52B3A">
            <w:pPr>
              <w:pStyle w:val="TableParagraph"/>
              <w:spacing w:line="230" w:lineRule="exact"/>
              <w:ind w:left="68"/>
              <w:jc w:val="center"/>
              <w:rPr>
                <w:sz w:val="18"/>
              </w:rPr>
            </w:pPr>
            <w:r>
              <w:rPr>
                <w:w w:val="102"/>
                <w:sz w:val="18"/>
              </w:rPr>
              <w:t>分</w:t>
            </w:r>
          </w:p>
        </w:tc>
        <w:tc>
          <w:tcPr>
            <w:tcW w:w="835" w:type="dxa"/>
          </w:tcPr>
          <w:p w:rsidR="00454B80" w:rsidRDefault="00C52B3A">
            <w:pPr>
              <w:pStyle w:val="TableParagraph"/>
              <w:spacing w:before="15" w:line="230" w:lineRule="atLeast"/>
              <w:ind w:left="236" w:right="164"/>
              <w:rPr>
                <w:sz w:val="18"/>
              </w:rPr>
            </w:pPr>
            <w:r>
              <w:rPr>
                <w:w w:val="105"/>
                <w:sz w:val="18"/>
              </w:rPr>
              <w:t>一级指标</w:t>
            </w:r>
          </w:p>
        </w:tc>
        <w:tc>
          <w:tcPr>
            <w:tcW w:w="1065" w:type="dxa"/>
          </w:tcPr>
          <w:p w:rsidR="00454B80" w:rsidRDefault="00C52B3A">
            <w:pPr>
              <w:pStyle w:val="TableParagraph"/>
              <w:spacing w:before="131"/>
              <w:ind w:left="170"/>
              <w:rPr>
                <w:sz w:val="18"/>
              </w:rPr>
            </w:pPr>
            <w:r>
              <w:rPr>
                <w:w w:val="105"/>
                <w:sz w:val="18"/>
              </w:rPr>
              <w:t>二级指标</w:t>
            </w:r>
          </w:p>
        </w:tc>
        <w:tc>
          <w:tcPr>
            <w:tcW w:w="3364" w:type="dxa"/>
            <w:gridSpan w:val="2"/>
          </w:tcPr>
          <w:p w:rsidR="00454B80" w:rsidRDefault="00C52B3A">
            <w:pPr>
              <w:pStyle w:val="TableParagraph"/>
              <w:spacing w:before="131"/>
              <w:ind w:left="1140" w:right="1115"/>
              <w:jc w:val="center"/>
              <w:rPr>
                <w:sz w:val="18"/>
              </w:rPr>
            </w:pPr>
            <w:r>
              <w:rPr>
                <w:w w:val="105"/>
                <w:sz w:val="18"/>
              </w:rPr>
              <w:t>三级指标</w:t>
            </w:r>
          </w:p>
        </w:tc>
        <w:tc>
          <w:tcPr>
            <w:tcW w:w="1694" w:type="dxa"/>
          </w:tcPr>
          <w:p w:rsidR="00454B80" w:rsidRDefault="00C52B3A">
            <w:pPr>
              <w:pStyle w:val="TableParagraph"/>
              <w:spacing w:before="131"/>
              <w:ind w:left="125" w:right="91"/>
              <w:jc w:val="center"/>
              <w:rPr>
                <w:sz w:val="18"/>
              </w:rPr>
            </w:pPr>
            <w:r>
              <w:rPr>
                <w:w w:val="105"/>
                <w:sz w:val="18"/>
              </w:rPr>
              <w:t>年度目标值（A）</w:t>
            </w:r>
          </w:p>
        </w:tc>
        <w:tc>
          <w:tcPr>
            <w:tcW w:w="1617" w:type="dxa"/>
          </w:tcPr>
          <w:p w:rsidR="00454B80" w:rsidRDefault="00C52B3A">
            <w:pPr>
              <w:pStyle w:val="TableParagraph"/>
              <w:spacing w:before="131"/>
              <w:ind w:left="132" w:right="101"/>
              <w:jc w:val="center"/>
              <w:rPr>
                <w:sz w:val="18"/>
              </w:rPr>
            </w:pPr>
            <w:r>
              <w:rPr>
                <w:w w:val="105"/>
                <w:sz w:val="18"/>
              </w:rPr>
              <w:t>实际完成值（B)</w:t>
            </w:r>
          </w:p>
        </w:tc>
        <w:tc>
          <w:tcPr>
            <w:tcW w:w="1629" w:type="dxa"/>
          </w:tcPr>
          <w:p w:rsidR="00454B80" w:rsidRDefault="00C52B3A">
            <w:pPr>
              <w:pStyle w:val="TableParagraph"/>
              <w:spacing w:before="131"/>
              <w:ind w:left="92" w:right="57"/>
              <w:jc w:val="center"/>
              <w:rPr>
                <w:sz w:val="18"/>
              </w:rPr>
            </w:pPr>
            <w:r>
              <w:rPr>
                <w:w w:val="105"/>
                <w:sz w:val="18"/>
              </w:rPr>
              <w:t>得分</w:t>
            </w:r>
          </w:p>
        </w:tc>
      </w:tr>
      <w:tr w:rsidR="00454B80">
        <w:trPr>
          <w:trHeight w:val="691"/>
        </w:trPr>
        <w:tc>
          <w:tcPr>
            <w:tcW w:w="809" w:type="dxa"/>
            <w:vMerge/>
            <w:tcBorders>
              <w:top w:val="nil"/>
            </w:tcBorders>
          </w:tcPr>
          <w:p w:rsidR="00454B80" w:rsidRDefault="00454B80">
            <w:pPr>
              <w:rPr>
                <w:sz w:val="2"/>
                <w:szCs w:val="2"/>
              </w:rPr>
            </w:pPr>
          </w:p>
        </w:tc>
        <w:tc>
          <w:tcPr>
            <w:tcW w:w="835" w:type="dxa"/>
            <w:vMerge w:val="restart"/>
          </w:tcPr>
          <w:p w:rsidR="00454B80" w:rsidRDefault="00454B80">
            <w:pPr>
              <w:pStyle w:val="TableParagraph"/>
              <w:rPr>
                <w:sz w:val="18"/>
              </w:rPr>
            </w:pPr>
          </w:p>
          <w:p w:rsidR="00454B80" w:rsidRDefault="00C52B3A">
            <w:pPr>
              <w:pStyle w:val="TableParagraph"/>
              <w:spacing w:before="148"/>
              <w:ind w:left="330" w:right="297"/>
              <w:jc w:val="both"/>
              <w:rPr>
                <w:sz w:val="18"/>
              </w:rPr>
            </w:pPr>
            <w:r>
              <w:rPr>
                <w:sz w:val="18"/>
              </w:rPr>
              <w:t>产出指标</w:t>
            </w:r>
          </w:p>
          <w:p w:rsidR="00454B80" w:rsidRDefault="00C52B3A">
            <w:pPr>
              <w:pStyle w:val="TableParagraph"/>
              <w:spacing w:line="228" w:lineRule="exact"/>
              <w:ind w:left="49"/>
              <w:rPr>
                <w:sz w:val="18"/>
              </w:rPr>
            </w:pPr>
            <w:r>
              <w:rPr>
                <w:w w:val="105"/>
                <w:sz w:val="18"/>
              </w:rPr>
              <w:t>（40分）</w:t>
            </w:r>
          </w:p>
        </w:tc>
        <w:tc>
          <w:tcPr>
            <w:tcW w:w="1065" w:type="dxa"/>
          </w:tcPr>
          <w:p w:rsidR="00454B80" w:rsidRDefault="00C52B3A">
            <w:pPr>
              <w:pStyle w:val="TableParagraph"/>
              <w:spacing w:before="125" w:line="229" w:lineRule="exact"/>
              <w:ind w:left="170"/>
              <w:rPr>
                <w:sz w:val="18"/>
              </w:rPr>
            </w:pPr>
            <w:r>
              <w:rPr>
                <w:spacing w:val="-2"/>
                <w:sz w:val="18"/>
              </w:rPr>
              <w:t>数量指标</w:t>
            </w:r>
          </w:p>
          <w:p w:rsidR="00454B80" w:rsidRDefault="00C52B3A">
            <w:pPr>
              <w:pStyle w:val="TableParagraph"/>
              <w:spacing w:line="229" w:lineRule="exact"/>
              <w:ind w:left="167"/>
              <w:rPr>
                <w:sz w:val="18"/>
              </w:rPr>
            </w:pPr>
            <w:r>
              <w:rPr>
                <w:sz w:val="18"/>
              </w:rPr>
              <w:t>（20分）</w:t>
            </w:r>
          </w:p>
        </w:tc>
        <w:tc>
          <w:tcPr>
            <w:tcW w:w="3364" w:type="dxa"/>
            <w:gridSpan w:val="2"/>
          </w:tcPr>
          <w:p w:rsidR="00454B80" w:rsidRDefault="00454B80">
            <w:pPr>
              <w:pStyle w:val="TableParagraph"/>
              <w:spacing w:before="9"/>
              <w:rPr>
                <w:sz w:val="18"/>
              </w:rPr>
            </w:pPr>
          </w:p>
          <w:p w:rsidR="00454B80" w:rsidRDefault="00C52B3A">
            <w:pPr>
              <w:pStyle w:val="TableParagraph"/>
              <w:ind w:left="35"/>
              <w:rPr>
                <w:sz w:val="18"/>
              </w:rPr>
            </w:pPr>
            <w:proofErr w:type="gramStart"/>
            <w:r>
              <w:rPr>
                <w:w w:val="105"/>
                <w:sz w:val="18"/>
              </w:rPr>
              <w:t>黄狮海公园</w:t>
            </w:r>
            <w:proofErr w:type="gramEnd"/>
            <w:r>
              <w:rPr>
                <w:w w:val="105"/>
                <w:sz w:val="18"/>
              </w:rPr>
              <w:t>建设面积（公顷）（20分）</w:t>
            </w:r>
          </w:p>
        </w:tc>
        <w:tc>
          <w:tcPr>
            <w:tcW w:w="1694" w:type="dxa"/>
          </w:tcPr>
          <w:p w:rsidR="00454B80" w:rsidRDefault="00454B80">
            <w:pPr>
              <w:pStyle w:val="TableParagraph"/>
              <w:spacing w:before="9"/>
              <w:rPr>
                <w:sz w:val="18"/>
              </w:rPr>
            </w:pPr>
          </w:p>
          <w:p w:rsidR="00454B80" w:rsidRDefault="00C52B3A">
            <w:pPr>
              <w:pStyle w:val="TableParagraph"/>
              <w:ind w:left="123" w:right="91"/>
              <w:jc w:val="center"/>
              <w:rPr>
                <w:sz w:val="18"/>
              </w:rPr>
            </w:pPr>
            <w:r>
              <w:rPr>
                <w:w w:val="105"/>
                <w:sz w:val="18"/>
              </w:rPr>
              <w:t>≥22</w:t>
            </w:r>
          </w:p>
        </w:tc>
        <w:tc>
          <w:tcPr>
            <w:tcW w:w="1617" w:type="dxa"/>
          </w:tcPr>
          <w:p w:rsidR="00454B80" w:rsidRDefault="00454B80">
            <w:pPr>
              <w:pStyle w:val="TableParagraph"/>
              <w:spacing w:before="9"/>
              <w:rPr>
                <w:sz w:val="18"/>
              </w:rPr>
            </w:pPr>
          </w:p>
          <w:p w:rsidR="00454B80" w:rsidRDefault="00C52B3A">
            <w:pPr>
              <w:pStyle w:val="TableParagraph"/>
              <w:ind w:left="132" w:right="101"/>
              <w:jc w:val="center"/>
              <w:rPr>
                <w:sz w:val="18"/>
              </w:rPr>
            </w:pPr>
            <w:r>
              <w:rPr>
                <w:w w:val="105"/>
                <w:sz w:val="18"/>
              </w:rPr>
              <w:t>15</w:t>
            </w:r>
          </w:p>
        </w:tc>
        <w:tc>
          <w:tcPr>
            <w:tcW w:w="1629" w:type="dxa"/>
          </w:tcPr>
          <w:p w:rsidR="00454B80" w:rsidRDefault="00454B80">
            <w:pPr>
              <w:pStyle w:val="TableParagraph"/>
              <w:spacing w:before="9"/>
              <w:rPr>
                <w:sz w:val="18"/>
              </w:rPr>
            </w:pPr>
          </w:p>
          <w:p w:rsidR="00454B80" w:rsidRDefault="00C52B3A">
            <w:pPr>
              <w:pStyle w:val="TableParagraph"/>
              <w:ind w:left="92" w:right="57"/>
              <w:jc w:val="center"/>
              <w:rPr>
                <w:sz w:val="18"/>
              </w:rPr>
            </w:pPr>
            <w:r>
              <w:rPr>
                <w:w w:val="105"/>
                <w:sz w:val="18"/>
              </w:rPr>
              <w:t>15</w:t>
            </w:r>
          </w:p>
        </w:tc>
      </w:tr>
      <w:tr w:rsidR="00454B80">
        <w:trPr>
          <w:trHeight w:val="70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65" w:type="dxa"/>
          </w:tcPr>
          <w:p w:rsidR="00454B80" w:rsidRDefault="00C52B3A">
            <w:pPr>
              <w:pStyle w:val="TableParagraph"/>
              <w:spacing w:before="133" w:line="229" w:lineRule="exact"/>
              <w:ind w:left="170"/>
              <w:rPr>
                <w:sz w:val="18"/>
              </w:rPr>
            </w:pPr>
            <w:r>
              <w:rPr>
                <w:spacing w:val="-2"/>
                <w:sz w:val="18"/>
              </w:rPr>
              <w:t>质量指标</w:t>
            </w:r>
          </w:p>
          <w:p w:rsidR="00454B80" w:rsidRDefault="00C52B3A">
            <w:pPr>
              <w:pStyle w:val="TableParagraph"/>
              <w:spacing w:line="229" w:lineRule="exact"/>
              <w:ind w:left="167"/>
              <w:rPr>
                <w:sz w:val="18"/>
              </w:rPr>
            </w:pPr>
            <w:r>
              <w:rPr>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公园竣工验收合格率（10分）</w:t>
            </w:r>
          </w:p>
        </w:tc>
        <w:tc>
          <w:tcPr>
            <w:tcW w:w="1694" w:type="dxa"/>
          </w:tcPr>
          <w:p w:rsidR="00454B80" w:rsidRDefault="00454B80">
            <w:pPr>
              <w:pStyle w:val="TableParagraph"/>
              <w:spacing w:before="5"/>
              <w:rPr>
                <w:sz w:val="19"/>
              </w:rPr>
            </w:pPr>
          </w:p>
          <w:p w:rsidR="00454B80" w:rsidRDefault="00C52B3A">
            <w:pPr>
              <w:pStyle w:val="TableParagraph"/>
              <w:ind w:left="124" w:right="91"/>
              <w:jc w:val="center"/>
              <w:rPr>
                <w:sz w:val="18"/>
              </w:rPr>
            </w:pPr>
            <w:r>
              <w:rPr>
                <w:w w:val="105"/>
                <w:sz w:val="18"/>
              </w:rPr>
              <w:t>100%</w:t>
            </w:r>
          </w:p>
        </w:tc>
        <w:tc>
          <w:tcPr>
            <w:tcW w:w="1617" w:type="dxa"/>
          </w:tcPr>
          <w:p w:rsidR="00454B80" w:rsidRDefault="00454B80">
            <w:pPr>
              <w:pStyle w:val="TableParagraph"/>
              <w:spacing w:before="5"/>
              <w:rPr>
                <w:sz w:val="19"/>
              </w:rPr>
            </w:pPr>
          </w:p>
          <w:p w:rsidR="00454B80" w:rsidRDefault="00C52B3A">
            <w:pPr>
              <w:pStyle w:val="TableParagraph"/>
              <w:ind w:left="130" w:right="101"/>
              <w:jc w:val="center"/>
              <w:rPr>
                <w:sz w:val="18"/>
              </w:rPr>
            </w:pPr>
            <w:r>
              <w:rPr>
                <w:w w:val="105"/>
                <w:sz w:val="18"/>
              </w:rPr>
              <w:t>100%</w:t>
            </w:r>
          </w:p>
        </w:tc>
        <w:tc>
          <w:tcPr>
            <w:tcW w:w="1629" w:type="dxa"/>
          </w:tcPr>
          <w:p w:rsidR="00454B80" w:rsidRDefault="00454B80">
            <w:pPr>
              <w:pStyle w:val="TableParagraph"/>
              <w:spacing w:before="5"/>
              <w:rPr>
                <w:sz w:val="19"/>
              </w:rPr>
            </w:pPr>
          </w:p>
          <w:p w:rsidR="00454B80" w:rsidRDefault="00C52B3A">
            <w:pPr>
              <w:pStyle w:val="TableParagraph"/>
              <w:ind w:left="92" w:right="57"/>
              <w:jc w:val="center"/>
              <w:rPr>
                <w:sz w:val="18"/>
              </w:rPr>
            </w:pPr>
            <w:r>
              <w:rPr>
                <w:w w:val="105"/>
                <w:sz w:val="18"/>
              </w:rPr>
              <w:t>10</w:t>
            </w:r>
          </w:p>
        </w:tc>
      </w:tr>
      <w:tr w:rsidR="00454B80">
        <w:trPr>
          <w:trHeight w:val="46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65" w:type="dxa"/>
          </w:tcPr>
          <w:p w:rsidR="00454B80" w:rsidRDefault="00C52B3A">
            <w:pPr>
              <w:pStyle w:val="TableParagraph"/>
              <w:spacing w:before="13"/>
              <w:ind w:left="170"/>
              <w:rPr>
                <w:sz w:val="18"/>
              </w:rPr>
            </w:pPr>
            <w:r>
              <w:rPr>
                <w:spacing w:val="-2"/>
                <w:sz w:val="18"/>
              </w:rPr>
              <w:t>时效指标</w:t>
            </w:r>
          </w:p>
          <w:p w:rsidR="00454B80" w:rsidRDefault="00C52B3A">
            <w:pPr>
              <w:pStyle w:val="TableParagraph"/>
              <w:spacing w:line="196" w:lineRule="exact"/>
              <w:ind w:left="167"/>
              <w:rPr>
                <w:sz w:val="18"/>
              </w:rPr>
            </w:pPr>
            <w:r>
              <w:rPr>
                <w:sz w:val="18"/>
              </w:rPr>
              <w:t>（10分）</w:t>
            </w:r>
          </w:p>
        </w:tc>
        <w:tc>
          <w:tcPr>
            <w:tcW w:w="3364" w:type="dxa"/>
            <w:gridSpan w:val="2"/>
          </w:tcPr>
          <w:p w:rsidR="00454B80" w:rsidRDefault="00C52B3A">
            <w:pPr>
              <w:pStyle w:val="TableParagraph"/>
              <w:spacing w:before="129"/>
              <w:ind w:left="35"/>
              <w:rPr>
                <w:sz w:val="18"/>
              </w:rPr>
            </w:pPr>
            <w:r>
              <w:rPr>
                <w:w w:val="105"/>
                <w:sz w:val="18"/>
              </w:rPr>
              <w:t>项目按时完成情况（10分）</w:t>
            </w:r>
          </w:p>
        </w:tc>
        <w:tc>
          <w:tcPr>
            <w:tcW w:w="1694" w:type="dxa"/>
          </w:tcPr>
          <w:p w:rsidR="00454B80" w:rsidRDefault="00C52B3A">
            <w:pPr>
              <w:pStyle w:val="TableParagraph"/>
              <w:spacing w:before="129"/>
              <w:ind w:left="125" w:right="91"/>
              <w:jc w:val="center"/>
              <w:rPr>
                <w:sz w:val="18"/>
              </w:rPr>
            </w:pPr>
            <w:r>
              <w:rPr>
                <w:w w:val="105"/>
                <w:sz w:val="18"/>
              </w:rPr>
              <w:t>2019年12月</w:t>
            </w:r>
          </w:p>
        </w:tc>
        <w:tc>
          <w:tcPr>
            <w:tcW w:w="1617" w:type="dxa"/>
          </w:tcPr>
          <w:p w:rsidR="00454B80" w:rsidRDefault="00C52B3A">
            <w:pPr>
              <w:pStyle w:val="TableParagraph"/>
              <w:spacing w:before="129"/>
              <w:ind w:left="132" w:right="97"/>
              <w:jc w:val="center"/>
              <w:rPr>
                <w:sz w:val="18"/>
              </w:rPr>
            </w:pPr>
            <w:r>
              <w:rPr>
                <w:w w:val="105"/>
                <w:sz w:val="18"/>
              </w:rPr>
              <w:t>2019年11月</w:t>
            </w:r>
          </w:p>
        </w:tc>
        <w:tc>
          <w:tcPr>
            <w:tcW w:w="1629" w:type="dxa"/>
          </w:tcPr>
          <w:p w:rsidR="00454B80" w:rsidRDefault="00C52B3A">
            <w:pPr>
              <w:pStyle w:val="TableParagraph"/>
              <w:spacing w:before="129"/>
              <w:ind w:left="92" w:right="57"/>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C52B3A">
            <w:pPr>
              <w:pStyle w:val="TableParagraph"/>
              <w:spacing w:before="161"/>
              <w:ind w:left="51"/>
              <w:rPr>
                <w:sz w:val="18"/>
              </w:rPr>
            </w:pPr>
            <w:r>
              <w:rPr>
                <w:spacing w:val="-2"/>
                <w:sz w:val="18"/>
              </w:rPr>
              <w:t>效益指标</w:t>
            </w:r>
          </w:p>
          <w:p w:rsidR="00454B80" w:rsidRDefault="00C52B3A">
            <w:pPr>
              <w:pStyle w:val="TableParagraph"/>
              <w:ind w:left="49"/>
              <w:rPr>
                <w:sz w:val="18"/>
              </w:rPr>
            </w:pPr>
            <w:r>
              <w:rPr>
                <w:sz w:val="18"/>
              </w:rPr>
              <w:t>（30分）</w:t>
            </w:r>
          </w:p>
        </w:tc>
        <w:tc>
          <w:tcPr>
            <w:tcW w:w="1065" w:type="dxa"/>
          </w:tcPr>
          <w:p w:rsidR="00454B80" w:rsidRDefault="00C52B3A">
            <w:pPr>
              <w:pStyle w:val="TableParagraph"/>
              <w:spacing w:before="18"/>
              <w:ind w:left="355" w:right="138" w:hanging="186"/>
              <w:rPr>
                <w:sz w:val="18"/>
              </w:rPr>
            </w:pPr>
            <w:r>
              <w:rPr>
                <w:sz w:val="18"/>
              </w:rPr>
              <w:t>社会效益</w:t>
            </w:r>
            <w:r>
              <w:rPr>
                <w:w w:val="105"/>
                <w:sz w:val="18"/>
              </w:rPr>
              <w:t>指标</w:t>
            </w:r>
          </w:p>
          <w:p w:rsidR="00454B80" w:rsidRDefault="00C52B3A">
            <w:pPr>
              <w:pStyle w:val="TableParagraph"/>
              <w:spacing w:line="201" w:lineRule="exact"/>
              <w:ind w:left="167"/>
              <w:rPr>
                <w:sz w:val="18"/>
              </w:rPr>
            </w:pPr>
            <w:r>
              <w:rPr>
                <w:w w:val="105"/>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提升城市生态基础设施建设（10分）</w:t>
            </w:r>
          </w:p>
        </w:tc>
        <w:tc>
          <w:tcPr>
            <w:tcW w:w="1694" w:type="dxa"/>
          </w:tcPr>
          <w:p w:rsidR="00454B80" w:rsidRDefault="00454B80">
            <w:pPr>
              <w:pStyle w:val="TableParagraph"/>
              <w:spacing w:before="5"/>
              <w:rPr>
                <w:sz w:val="19"/>
              </w:rPr>
            </w:pPr>
          </w:p>
          <w:p w:rsidR="00454B80" w:rsidRDefault="00C52B3A">
            <w:pPr>
              <w:pStyle w:val="TableParagraph"/>
              <w:ind w:left="117" w:right="91"/>
              <w:jc w:val="center"/>
              <w:rPr>
                <w:sz w:val="18"/>
              </w:rPr>
            </w:pPr>
            <w:r>
              <w:rPr>
                <w:w w:val="105"/>
                <w:sz w:val="18"/>
              </w:rPr>
              <w:t>有所提升</w:t>
            </w:r>
          </w:p>
        </w:tc>
        <w:tc>
          <w:tcPr>
            <w:tcW w:w="1617" w:type="dxa"/>
          </w:tcPr>
          <w:p w:rsidR="00454B80" w:rsidRDefault="00454B80">
            <w:pPr>
              <w:pStyle w:val="TableParagraph"/>
              <w:spacing w:before="5"/>
              <w:rPr>
                <w:sz w:val="19"/>
              </w:rPr>
            </w:pPr>
          </w:p>
          <w:p w:rsidR="00454B80" w:rsidRDefault="00C52B3A">
            <w:pPr>
              <w:pStyle w:val="TableParagraph"/>
              <w:ind w:left="132" w:right="100"/>
              <w:jc w:val="center"/>
              <w:rPr>
                <w:sz w:val="18"/>
              </w:rPr>
            </w:pPr>
            <w:r>
              <w:rPr>
                <w:w w:val="105"/>
                <w:sz w:val="18"/>
              </w:rPr>
              <w:t>有提升</w:t>
            </w:r>
          </w:p>
        </w:tc>
        <w:tc>
          <w:tcPr>
            <w:tcW w:w="1629" w:type="dxa"/>
          </w:tcPr>
          <w:p w:rsidR="00454B80" w:rsidRDefault="00454B80">
            <w:pPr>
              <w:pStyle w:val="TableParagraph"/>
              <w:spacing w:before="5"/>
              <w:rPr>
                <w:sz w:val="19"/>
              </w:rPr>
            </w:pPr>
          </w:p>
          <w:p w:rsidR="00454B80" w:rsidRDefault="00C52B3A">
            <w:pPr>
              <w:pStyle w:val="TableParagraph"/>
              <w:ind w:left="92" w:right="57"/>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65" w:type="dxa"/>
          </w:tcPr>
          <w:p w:rsidR="00454B80" w:rsidRDefault="00C52B3A">
            <w:pPr>
              <w:pStyle w:val="TableParagraph"/>
              <w:spacing w:before="19"/>
              <w:ind w:left="355" w:right="138" w:hanging="186"/>
              <w:rPr>
                <w:sz w:val="18"/>
              </w:rPr>
            </w:pPr>
            <w:r>
              <w:rPr>
                <w:sz w:val="18"/>
              </w:rPr>
              <w:t>生态效益</w:t>
            </w:r>
            <w:r>
              <w:rPr>
                <w:w w:val="105"/>
                <w:sz w:val="18"/>
              </w:rPr>
              <w:t>指标</w:t>
            </w:r>
          </w:p>
          <w:p w:rsidR="00454B80" w:rsidRDefault="00C52B3A">
            <w:pPr>
              <w:pStyle w:val="TableParagraph"/>
              <w:spacing w:line="200" w:lineRule="exact"/>
              <w:ind w:left="167"/>
              <w:rPr>
                <w:sz w:val="18"/>
              </w:rPr>
            </w:pPr>
            <w:r>
              <w:rPr>
                <w:w w:val="105"/>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是否提升城市生态环境（10分）</w:t>
            </w:r>
          </w:p>
        </w:tc>
        <w:tc>
          <w:tcPr>
            <w:tcW w:w="1694" w:type="dxa"/>
          </w:tcPr>
          <w:p w:rsidR="00454B80" w:rsidRDefault="00454B80">
            <w:pPr>
              <w:pStyle w:val="TableParagraph"/>
              <w:spacing w:before="5"/>
              <w:rPr>
                <w:sz w:val="19"/>
              </w:rPr>
            </w:pPr>
          </w:p>
          <w:p w:rsidR="00454B80" w:rsidRDefault="00C52B3A">
            <w:pPr>
              <w:pStyle w:val="TableParagraph"/>
              <w:ind w:left="35"/>
              <w:jc w:val="center"/>
              <w:rPr>
                <w:sz w:val="18"/>
              </w:rPr>
            </w:pPr>
            <w:r>
              <w:rPr>
                <w:w w:val="102"/>
                <w:sz w:val="18"/>
              </w:rPr>
              <w:t>是</w:t>
            </w:r>
          </w:p>
        </w:tc>
        <w:tc>
          <w:tcPr>
            <w:tcW w:w="1617" w:type="dxa"/>
          </w:tcPr>
          <w:p w:rsidR="00454B80" w:rsidRDefault="00454B80">
            <w:pPr>
              <w:pStyle w:val="TableParagraph"/>
              <w:spacing w:before="5"/>
              <w:rPr>
                <w:sz w:val="19"/>
              </w:rPr>
            </w:pPr>
          </w:p>
          <w:p w:rsidR="00454B80" w:rsidRDefault="00C52B3A">
            <w:pPr>
              <w:pStyle w:val="TableParagraph"/>
              <w:ind w:left="34"/>
              <w:jc w:val="center"/>
              <w:rPr>
                <w:sz w:val="18"/>
              </w:rPr>
            </w:pPr>
            <w:r>
              <w:rPr>
                <w:w w:val="102"/>
                <w:sz w:val="18"/>
              </w:rPr>
              <w:t>是</w:t>
            </w:r>
          </w:p>
        </w:tc>
        <w:tc>
          <w:tcPr>
            <w:tcW w:w="1629" w:type="dxa"/>
          </w:tcPr>
          <w:p w:rsidR="00454B80" w:rsidRDefault="00454B80">
            <w:pPr>
              <w:pStyle w:val="TableParagraph"/>
              <w:spacing w:before="5"/>
              <w:rPr>
                <w:sz w:val="19"/>
              </w:rPr>
            </w:pPr>
          </w:p>
          <w:p w:rsidR="00454B80" w:rsidRDefault="00C52B3A">
            <w:pPr>
              <w:pStyle w:val="TableParagraph"/>
              <w:ind w:left="92" w:right="57"/>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65" w:type="dxa"/>
          </w:tcPr>
          <w:p w:rsidR="00454B80" w:rsidRDefault="00C52B3A">
            <w:pPr>
              <w:pStyle w:val="TableParagraph"/>
              <w:spacing w:before="18"/>
              <w:ind w:left="355" w:right="49" w:hanging="279"/>
              <w:rPr>
                <w:sz w:val="18"/>
              </w:rPr>
            </w:pPr>
            <w:r>
              <w:rPr>
                <w:sz w:val="18"/>
              </w:rPr>
              <w:t>可持续影响</w:t>
            </w:r>
            <w:r>
              <w:rPr>
                <w:w w:val="105"/>
                <w:sz w:val="18"/>
              </w:rPr>
              <w:t>指标</w:t>
            </w:r>
          </w:p>
          <w:p w:rsidR="00454B80" w:rsidRDefault="00C52B3A">
            <w:pPr>
              <w:pStyle w:val="TableParagraph"/>
              <w:spacing w:line="200" w:lineRule="exact"/>
              <w:ind w:left="167"/>
              <w:rPr>
                <w:sz w:val="18"/>
              </w:rPr>
            </w:pPr>
            <w:r>
              <w:rPr>
                <w:w w:val="105"/>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spacing w:before="1"/>
              <w:ind w:left="35"/>
              <w:rPr>
                <w:sz w:val="18"/>
              </w:rPr>
            </w:pPr>
            <w:r>
              <w:rPr>
                <w:w w:val="105"/>
                <w:sz w:val="18"/>
              </w:rPr>
              <w:t>是否有可持续影响（10分）</w:t>
            </w:r>
          </w:p>
        </w:tc>
        <w:tc>
          <w:tcPr>
            <w:tcW w:w="1694" w:type="dxa"/>
          </w:tcPr>
          <w:p w:rsidR="00454B80" w:rsidRDefault="00454B80">
            <w:pPr>
              <w:pStyle w:val="TableParagraph"/>
              <w:spacing w:before="5"/>
              <w:rPr>
                <w:sz w:val="19"/>
              </w:rPr>
            </w:pPr>
          </w:p>
          <w:p w:rsidR="00454B80" w:rsidRDefault="00C52B3A">
            <w:pPr>
              <w:pStyle w:val="TableParagraph"/>
              <w:spacing w:before="1"/>
              <w:ind w:left="35"/>
              <w:jc w:val="center"/>
              <w:rPr>
                <w:sz w:val="18"/>
              </w:rPr>
            </w:pPr>
            <w:r>
              <w:rPr>
                <w:w w:val="102"/>
                <w:sz w:val="18"/>
              </w:rPr>
              <w:t>是</w:t>
            </w:r>
          </w:p>
        </w:tc>
        <w:tc>
          <w:tcPr>
            <w:tcW w:w="1617" w:type="dxa"/>
          </w:tcPr>
          <w:p w:rsidR="00454B80" w:rsidRDefault="00454B80">
            <w:pPr>
              <w:pStyle w:val="TableParagraph"/>
              <w:spacing w:before="5"/>
              <w:rPr>
                <w:sz w:val="19"/>
              </w:rPr>
            </w:pPr>
          </w:p>
          <w:p w:rsidR="00454B80" w:rsidRDefault="00C52B3A">
            <w:pPr>
              <w:pStyle w:val="TableParagraph"/>
              <w:spacing w:before="1"/>
              <w:ind w:left="34"/>
              <w:jc w:val="center"/>
              <w:rPr>
                <w:sz w:val="18"/>
              </w:rPr>
            </w:pPr>
            <w:r>
              <w:rPr>
                <w:w w:val="102"/>
                <w:sz w:val="18"/>
              </w:rPr>
              <w:t>是</w:t>
            </w:r>
          </w:p>
        </w:tc>
        <w:tc>
          <w:tcPr>
            <w:tcW w:w="1629" w:type="dxa"/>
          </w:tcPr>
          <w:p w:rsidR="00454B80" w:rsidRDefault="00454B80">
            <w:pPr>
              <w:pStyle w:val="TableParagraph"/>
              <w:spacing w:before="5"/>
              <w:rPr>
                <w:sz w:val="19"/>
              </w:rPr>
            </w:pPr>
          </w:p>
          <w:p w:rsidR="00454B80" w:rsidRDefault="00C52B3A">
            <w:pPr>
              <w:pStyle w:val="TableParagraph"/>
              <w:spacing w:before="1"/>
              <w:ind w:left="92" w:right="57"/>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tcPr>
          <w:p w:rsidR="00454B80" w:rsidRDefault="00C52B3A">
            <w:pPr>
              <w:pStyle w:val="TableParagraph"/>
              <w:spacing w:before="18"/>
              <w:ind w:left="330" w:right="27" w:hanging="279"/>
              <w:rPr>
                <w:sz w:val="18"/>
              </w:rPr>
            </w:pPr>
            <w:r>
              <w:rPr>
                <w:sz w:val="18"/>
              </w:rPr>
              <w:t>满意度指</w:t>
            </w:r>
            <w:r>
              <w:rPr>
                <w:w w:val="105"/>
                <w:sz w:val="18"/>
              </w:rPr>
              <w:t>标</w:t>
            </w:r>
          </w:p>
          <w:p w:rsidR="00454B80" w:rsidRDefault="00C52B3A">
            <w:pPr>
              <w:pStyle w:val="TableParagraph"/>
              <w:spacing w:line="200" w:lineRule="exact"/>
              <w:ind w:left="49"/>
              <w:rPr>
                <w:sz w:val="18"/>
              </w:rPr>
            </w:pPr>
            <w:r>
              <w:rPr>
                <w:w w:val="105"/>
                <w:sz w:val="18"/>
              </w:rPr>
              <w:t>（10分）</w:t>
            </w:r>
          </w:p>
        </w:tc>
        <w:tc>
          <w:tcPr>
            <w:tcW w:w="1065" w:type="dxa"/>
          </w:tcPr>
          <w:p w:rsidR="00454B80" w:rsidRDefault="00C52B3A">
            <w:pPr>
              <w:pStyle w:val="TableParagraph"/>
              <w:spacing w:before="135" w:line="237" w:lineRule="auto"/>
              <w:ind w:left="76" w:right="49" w:firstLine="93"/>
              <w:rPr>
                <w:sz w:val="18"/>
              </w:rPr>
            </w:pPr>
            <w:r>
              <w:rPr>
                <w:w w:val="105"/>
                <w:sz w:val="18"/>
              </w:rPr>
              <w:t>服务对象</w:t>
            </w:r>
            <w:r>
              <w:rPr>
                <w:sz w:val="18"/>
              </w:rPr>
              <w:t>满意度指标</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受益群众满意度（10分）</w:t>
            </w:r>
          </w:p>
        </w:tc>
        <w:tc>
          <w:tcPr>
            <w:tcW w:w="1694" w:type="dxa"/>
          </w:tcPr>
          <w:p w:rsidR="00454B80" w:rsidRDefault="00454B80">
            <w:pPr>
              <w:pStyle w:val="TableParagraph"/>
              <w:spacing w:before="5"/>
              <w:rPr>
                <w:sz w:val="19"/>
              </w:rPr>
            </w:pPr>
          </w:p>
          <w:p w:rsidR="00454B80" w:rsidRDefault="00C52B3A">
            <w:pPr>
              <w:pStyle w:val="TableParagraph"/>
              <w:ind w:left="119" w:right="91"/>
              <w:jc w:val="center"/>
              <w:rPr>
                <w:sz w:val="18"/>
              </w:rPr>
            </w:pPr>
            <w:r>
              <w:rPr>
                <w:w w:val="105"/>
                <w:sz w:val="18"/>
              </w:rPr>
              <w:t>≥90%</w:t>
            </w:r>
          </w:p>
        </w:tc>
        <w:tc>
          <w:tcPr>
            <w:tcW w:w="1617" w:type="dxa"/>
          </w:tcPr>
          <w:p w:rsidR="00454B80" w:rsidRDefault="00454B80">
            <w:pPr>
              <w:pStyle w:val="TableParagraph"/>
              <w:spacing w:before="5"/>
              <w:rPr>
                <w:sz w:val="19"/>
              </w:rPr>
            </w:pPr>
          </w:p>
          <w:p w:rsidR="00454B80" w:rsidRDefault="00C52B3A">
            <w:pPr>
              <w:pStyle w:val="TableParagraph"/>
              <w:ind w:left="132" w:right="99"/>
              <w:jc w:val="center"/>
              <w:rPr>
                <w:sz w:val="18"/>
              </w:rPr>
            </w:pPr>
            <w:r>
              <w:rPr>
                <w:w w:val="105"/>
                <w:sz w:val="18"/>
              </w:rPr>
              <w:t>100</w:t>
            </w:r>
          </w:p>
        </w:tc>
        <w:tc>
          <w:tcPr>
            <w:tcW w:w="1629" w:type="dxa"/>
          </w:tcPr>
          <w:p w:rsidR="00454B80" w:rsidRDefault="00454B80">
            <w:pPr>
              <w:pStyle w:val="TableParagraph"/>
              <w:spacing w:before="5"/>
              <w:rPr>
                <w:sz w:val="19"/>
              </w:rPr>
            </w:pPr>
          </w:p>
          <w:p w:rsidR="00454B80" w:rsidRDefault="00C52B3A">
            <w:pPr>
              <w:pStyle w:val="TableParagraph"/>
              <w:ind w:left="92" w:right="57"/>
              <w:jc w:val="center"/>
              <w:rPr>
                <w:sz w:val="18"/>
              </w:rPr>
            </w:pPr>
            <w:r>
              <w:rPr>
                <w:w w:val="105"/>
                <w:sz w:val="18"/>
              </w:rPr>
              <w:t>10</w:t>
            </w:r>
          </w:p>
        </w:tc>
      </w:tr>
      <w:tr w:rsidR="00454B80">
        <w:trPr>
          <w:trHeight w:val="277"/>
        </w:trPr>
        <w:tc>
          <w:tcPr>
            <w:tcW w:w="809" w:type="dxa"/>
          </w:tcPr>
          <w:p w:rsidR="00454B80" w:rsidRDefault="00C52B3A">
            <w:pPr>
              <w:pStyle w:val="TableParagraph"/>
              <w:spacing w:before="38" w:line="220" w:lineRule="exact"/>
              <w:ind w:left="225"/>
              <w:rPr>
                <w:sz w:val="18"/>
              </w:rPr>
            </w:pPr>
            <w:r>
              <w:rPr>
                <w:w w:val="105"/>
                <w:sz w:val="18"/>
              </w:rPr>
              <w:t>总分</w:t>
            </w:r>
          </w:p>
        </w:tc>
        <w:tc>
          <w:tcPr>
            <w:tcW w:w="10204" w:type="dxa"/>
            <w:gridSpan w:val="7"/>
          </w:tcPr>
          <w:p w:rsidR="00454B80" w:rsidRDefault="00C52B3A">
            <w:pPr>
              <w:pStyle w:val="TableParagraph"/>
              <w:spacing w:before="38" w:line="220" w:lineRule="exact"/>
              <w:ind w:left="4993" w:right="4962"/>
              <w:jc w:val="center"/>
              <w:rPr>
                <w:sz w:val="18"/>
              </w:rPr>
            </w:pPr>
            <w:r>
              <w:rPr>
                <w:w w:val="105"/>
                <w:sz w:val="18"/>
              </w:rPr>
              <w:t>95</w:t>
            </w:r>
          </w:p>
        </w:tc>
      </w:tr>
      <w:tr w:rsidR="00454B80">
        <w:trPr>
          <w:trHeight w:val="1170"/>
        </w:trPr>
        <w:tc>
          <w:tcPr>
            <w:tcW w:w="809" w:type="dxa"/>
          </w:tcPr>
          <w:p w:rsidR="00454B80" w:rsidRDefault="00C52B3A">
            <w:pPr>
              <w:pStyle w:val="TableParagraph"/>
              <w:spacing w:before="138"/>
              <w:ind w:left="40" w:right="12"/>
              <w:jc w:val="center"/>
              <w:rPr>
                <w:sz w:val="18"/>
              </w:rPr>
            </w:pPr>
            <w:r>
              <w:rPr>
                <w:sz w:val="18"/>
              </w:rPr>
              <w:t>偏差大或目标未完成原因分</w:t>
            </w:r>
            <w:r>
              <w:rPr>
                <w:w w:val="105"/>
                <w:sz w:val="18"/>
              </w:rPr>
              <w:t>析</w:t>
            </w:r>
          </w:p>
        </w:tc>
        <w:tc>
          <w:tcPr>
            <w:tcW w:w="10204" w:type="dxa"/>
            <w:gridSpan w:val="7"/>
          </w:tcPr>
          <w:p w:rsidR="00454B80" w:rsidRDefault="00C52B3A">
            <w:pPr>
              <w:pStyle w:val="TableParagraph"/>
              <w:spacing w:before="18"/>
              <w:ind w:left="33" w:right="158"/>
              <w:rPr>
                <w:sz w:val="18"/>
              </w:rPr>
            </w:pPr>
            <w:r>
              <w:rPr>
                <w:sz w:val="18"/>
              </w:rPr>
              <w:t>年初设立的各项绩效目标基本完成，造成数量指标有偏差的原因是：申报目标时对项目用地总面积的核算不够准确，</w:t>
            </w:r>
            <w:proofErr w:type="gramStart"/>
            <w:r>
              <w:rPr>
                <w:sz w:val="18"/>
              </w:rPr>
              <w:t>黄狮海</w:t>
            </w:r>
            <w:proofErr w:type="gramEnd"/>
            <w:r>
              <w:rPr>
                <w:sz w:val="18"/>
              </w:rPr>
              <w:t xml:space="preserve"> </w:t>
            </w:r>
            <w:r>
              <w:rPr>
                <w:spacing w:val="1"/>
                <w:w w:val="105"/>
                <w:sz w:val="18"/>
              </w:rPr>
              <w:t>公园总面积</w:t>
            </w:r>
            <w:r>
              <w:rPr>
                <w:w w:val="105"/>
                <w:sz w:val="18"/>
              </w:rPr>
              <w:t>17公顷，其中5公顷为联通渠范围，联通渠为水</w:t>
            </w:r>
            <w:proofErr w:type="gramStart"/>
            <w:r>
              <w:rPr>
                <w:w w:val="105"/>
                <w:sz w:val="18"/>
              </w:rPr>
              <w:t>务</w:t>
            </w:r>
            <w:proofErr w:type="gramEnd"/>
            <w:r>
              <w:rPr>
                <w:w w:val="105"/>
                <w:sz w:val="18"/>
              </w:rPr>
              <w:t>局负责范围内，不在本项目建设范围内。</w:t>
            </w:r>
          </w:p>
        </w:tc>
      </w:tr>
      <w:tr w:rsidR="00454B80">
        <w:trPr>
          <w:trHeight w:val="1170"/>
        </w:trPr>
        <w:tc>
          <w:tcPr>
            <w:tcW w:w="809" w:type="dxa"/>
          </w:tcPr>
          <w:p w:rsidR="00454B80" w:rsidRDefault="00454B80">
            <w:pPr>
              <w:pStyle w:val="TableParagraph"/>
              <w:spacing w:before="12"/>
              <w:rPr>
                <w:sz w:val="19"/>
              </w:rPr>
            </w:pPr>
          </w:p>
          <w:p w:rsidR="00454B80" w:rsidRDefault="00C52B3A">
            <w:pPr>
              <w:pStyle w:val="TableParagraph"/>
              <w:spacing w:line="237" w:lineRule="auto"/>
              <w:ind w:left="40" w:right="12"/>
              <w:jc w:val="both"/>
              <w:rPr>
                <w:sz w:val="18"/>
              </w:rPr>
            </w:pPr>
            <w:r>
              <w:rPr>
                <w:sz w:val="18"/>
              </w:rPr>
              <w:t>改进措施及结果应</w:t>
            </w:r>
            <w:r>
              <w:rPr>
                <w:w w:val="105"/>
                <w:sz w:val="18"/>
              </w:rPr>
              <w:t>用方案</w:t>
            </w:r>
          </w:p>
        </w:tc>
        <w:tc>
          <w:tcPr>
            <w:tcW w:w="10204" w:type="dxa"/>
            <w:gridSpan w:val="7"/>
          </w:tcPr>
          <w:p w:rsidR="00454B80" w:rsidRDefault="00C52B3A">
            <w:pPr>
              <w:pStyle w:val="TableParagraph"/>
              <w:spacing w:before="18"/>
              <w:ind w:left="33" w:right="155"/>
              <w:jc w:val="both"/>
              <w:rPr>
                <w:sz w:val="18"/>
              </w:rPr>
            </w:pPr>
            <w:r>
              <w:rPr>
                <w:sz w:val="18"/>
              </w:rPr>
              <w:t xml:space="preserve">设定项目绩效目标时，按照项目的实际情况进行设立，强化基础预算编制工作，按照“指向明确、细化量化、合理可行、相 应匹配”的要求，从数量、质量、成本、时效以及经济效益、社会效益、生态效益、可持续影响、满意度等方面、全面、完 </w:t>
            </w:r>
            <w:r>
              <w:rPr>
                <w:w w:val="105"/>
                <w:sz w:val="18"/>
              </w:rPr>
              <w:t>整地进行细化，以完整地反映项目的功能特性，并从目标中概括、提炼出科学、合理的绩效目标。</w:t>
            </w:r>
          </w:p>
        </w:tc>
      </w:tr>
      <w:tr w:rsidR="00454B80">
        <w:trPr>
          <w:trHeight w:val="1170"/>
        </w:trPr>
        <w:tc>
          <w:tcPr>
            <w:tcW w:w="809" w:type="dxa"/>
          </w:tcPr>
          <w:p w:rsidR="00454B80" w:rsidRDefault="00454B80">
            <w:pPr>
              <w:pStyle w:val="TableParagraph"/>
              <w:spacing w:before="12"/>
              <w:rPr>
                <w:sz w:val="19"/>
              </w:rPr>
            </w:pPr>
          </w:p>
          <w:p w:rsidR="00454B80" w:rsidRDefault="00C52B3A">
            <w:pPr>
              <w:pStyle w:val="TableParagraph"/>
              <w:spacing w:line="237" w:lineRule="auto"/>
              <w:ind w:left="40" w:right="12"/>
              <w:jc w:val="both"/>
              <w:rPr>
                <w:sz w:val="18"/>
              </w:rPr>
            </w:pPr>
            <w:r>
              <w:rPr>
                <w:sz w:val="18"/>
              </w:rPr>
              <w:t>单位主要负责人签</w:t>
            </w:r>
            <w:r>
              <w:rPr>
                <w:w w:val="105"/>
                <w:sz w:val="18"/>
              </w:rPr>
              <w:t>批意见</w:t>
            </w:r>
          </w:p>
        </w:tc>
        <w:tc>
          <w:tcPr>
            <w:tcW w:w="10204" w:type="dxa"/>
            <w:gridSpan w:val="7"/>
          </w:tcPr>
          <w:p w:rsidR="00454B80" w:rsidRDefault="00454B80">
            <w:pPr>
              <w:pStyle w:val="TableParagraph"/>
              <w:rPr>
                <w:sz w:val="18"/>
              </w:rPr>
            </w:pPr>
          </w:p>
          <w:p w:rsidR="00454B80" w:rsidRDefault="00454B80">
            <w:pPr>
              <w:pStyle w:val="TableParagraph"/>
              <w:spacing w:before="10"/>
              <w:rPr>
                <w:sz w:val="19"/>
              </w:rPr>
            </w:pPr>
          </w:p>
          <w:p w:rsidR="00454B80" w:rsidRDefault="00C52B3A">
            <w:pPr>
              <w:pStyle w:val="TableParagraph"/>
              <w:ind w:right="2127"/>
              <w:jc w:val="right"/>
              <w:rPr>
                <w:sz w:val="18"/>
              </w:rPr>
            </w:pPr>
            <w:r>
              <w:rPr>
                <w:sz w:val="18"/>
              </w:rPr>
              <w:t>签名：年月日</w:t>
            </w:r>
          </w:p>
        </w:tc>
      </w:tr>
    </w:tbl>
    <w:p w:rsidR="00454B80" w:rsidRDefault="00C52B3A">
      <w:pPr>
        <w:pStyle w:val="a3"/>
        <w:spacing w:before="40"/>
        <w:ind w:left="254"/>
      </w:pPr>
      <w:r>
        <w:rPr>
          <w:noProof/>
          <w:lang w:val="en-US" w:bidi="ar-SA"/>
        </w:rPr>
        <mc:AlternateContent>
          <mc:Choice Requires="wps">
            <w:drawing>
              <wp:anchor distT="0" distB="0" distL="114300" distR="114300" simplePos="0" relativeHeight="251662336" behindDoc="1" locked="0" layoutInCell="1" allowOverlap="1">
                <wp:simplePos x="0" y="0"/>
                <wp:positionH relativeFrom="page">
                  <wp:posOffset>551180</wp:posOffset>
                </wp:positionH>
                <wp:positionV relativeFrom="paragraph">
                  <wp:posOffset>-3515360</wp:posOffset>
                </wp:positionV>
                <wp:extent cx="142875" cy="142875"/>
                <wp:effectExtent l="0" t="0" r="0" b="0"/>
                <wp:wrapNone/>
                <wp:docPr id="4" name="文本框 5"/>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454B80" w:rsidRDefault="00C52B3A">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5" o:spid="_x0000_s1029" type="#_x0000_t202" style="position:absolute;left:0;text-align:left;margin-left:43.4pt;margin-top:-276.8pt;width:11.25pt;height:11.25pt;z-index:-2516541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" filled="f" stroked="f">
                <v:textbox style="layout-flow:vertical" inset="0,0,0,0">
                  <w:txbxContent>
                    <w:p w:rsidR="00454B80" w:rsidRDefault="00C52B3A">
                      <w:pPr>
                        <w:spacing w:line="225" w:lineRule="exact"/>
                        <w:ind w:left="20"/>
                        <w:rPr>
                          <w:sz w:val="18"/>
                        </w:rPr>
                      </w:pPr>
                      <w:r>
                        <w:rPr>
                          <w:w w:val="102"/>
                          <w:sz w:val="18"/>
                        </w:rPr>
                        <w:t>）</w:t>
                      </w:r>
                    </w:p>
                  </w:txbxContent>
                </v:textbox>
                <w10:wrap anchorx="page"/>
              </v:shape>
            </w:pict>
          </mc:Fallback>
        </mc:AlternateContent>
      </w:r>
      <w:r>
        <w:rPr>
          <w:w w:val="105"/>
        </w:rPr>
        <w:t>备注：</w:t>
      </w:r>
    </w:p>
    <w:p w:rsidR="00454B80" w:rsidRDefault="00C52B3A">
      <w:pPr>
        <w:pStyle w:val="a4"/>
        <w:numPr>
          <w:ilvl w:val="0"/>
          <w:numId w:val="3"/>
        </w:numPr>
        <w:tabs>
          <w:tab w:val="left" w:pos="761"/>
        </w:tabs>
        <w:spacing w:before="130"/>
        <w:rPr>
          <w:sz w:val="16"/>
        </w:rPr>
      </w:pPr>
      <w:r>
        <w:rPr>
          <w:spacing w:val="1"/>
          <w:w w:val="105"/>
          <w:sz w:val="16"/>
        </w:rPr>
        <w:t>预算执行情况口径：预算数为调整后财政资金总额</w:t>
      </w:r>
      <w:r>
        <w:rPr>
          <w:w w:val="105"/>
          <w:sz w:val="16"/>
        </w:rPr>
        <w:t>（</w:t>
      </w:r>
      <w:r>
        <w:rPr>
          <w:spacing w:val="1"/>
          <w:w w:val="105"/>
          <w:sz w:val="16"/>
        </w:rPr>
        <w:t>包括上年结余结转</w:t>
      </w:r>
      <w:r>
        <w:rPr>
          <w:w w:val="105"/>
          <w:sz w:val="16"/>
        </w:rPr>
        <w:t>），执行数为资金使用单位财政资金实际支出数。</w:t>
      </w:r>
    </w:p>
    <w:p w:rsidR="00454B80" w:rsidRDefault="00454B80">
      <w:pPr>
        <w:pStyle w:val="a3"/>
        <w:spacing w:before="5"/>
        <w:rPr>
          <w:sz w:val="11"/>
        </w:rPr>
      </w:pPr>
    </w:p>
    <w:p w:rsidR="00454B80" w:rsidRDefault="00C52B3A">
      <w:pPr>
        <w:pStyle w:val="a4"/>
        <w:numPr>
          <w:ilvl w:val="0"/>
          <w:numId w:val="3"/>
        </w:numPr>
        <w:tabs>
          <w:tab w:val="left" w:pos="761"/>
        </w:tabs>
        <w:spacing w:line="244" w:lineRule="auto"/>
        <w:ind w:left="254" w:right="305" w:firstLine="338"/>
        <w:rPr>
          <w:sz w:val="16"/>
        </w:rPr>
      </w:pPr>
      <w:r>
        <w:rPr>
          <w:sz w:val="16"/>
        </w:rPr>
        <w:t>定量指标完成数汇总原则：绝对值直接累加计算，相对值按照资金额度加权平均计算。定量指标计分原则：正向指标（即目标值为≥X,</w:t>
      </w:r>
      <w:r>
        <w:rPr>
          <w:spacing w:val="1"/>
          <w:sz w:val="16"/>
        </w:rPr>
        <w:t xml:space="preserve">得分=   </w:t>
      </w:r>
      <w:r>
        <w:rPr>
          <w:spacing w:val="1"/>
          <w:w w:val="105"/>
          <w:sz w:val="16"/>
        </w:rPr>
        <w:t>权重*B/A</w:t>
      </w:r>
      <w:r>
        <w:rPr>
          <w:spacing w:val="2"/>
          <w:w w:val="105"/>
          <w:sz w:val="16"/>
        </w:rPr>
        <w:t>,反向指标</w:t>
      </w:r>
      <w:r>
        <w:rPr>
          <w:w w:val="105"/>
          <w:sz w:val="16"/>
        </w:rPr>
        <w:t>（即目标值为≤X,得分=权重*A/B）,得分不得突破权重总额。定量指标先汇总完成数，再计算得分。</w:t>
      </w:r>
    </w:p>
    <w:p w:rsidR="00454B80" w:rsidRDefault="00C52B3A">
      <w:pPr>
        <w:pStyle w:val="a4"/>
        <w:numPr>
          <w:ilvl w:val="0"/>
          <w:numId w:val="3"/>
        </w:numPr>
        <w:tabs>
          <w:tab w:val="left" w:pos="761"/>
        </w:tabs>
        <w:spacing w:before="103"/>
        <w:rPr>
          <w:sz w:val="16"/>
        </w:rPr>
      </w:pPr>
      <w:r>
        <w:rPr>
          <w:w w:val="105"/>
          <w:sz w:val="16"/>
        </w:rPr>
        <w:t>定性指标计分原则：达成预期指标、部分达成预期指标并具有一定效果、未达成预期指标且效果较差三档，分別按照该指标对应分值区间100-</w:t>
      </w:r>
    </w:p>
    <w:p w:rsidR="00454B80" w:rsidRDefault="00C52B3A">
      <w:pPr>
        <w:pStyle w:val="a3"/>
        <w:spacing w:before="4"/>
        <w:ind w:left="254"/>
      </w:pPr>
      <w:r>
        <w:rPr>
          <w:w w:val="105"/>
        </w:rPr>
        <w:t>80% （含80%）、80-50% （含50%)、 50-0% 合理确定分值。汇总时，以资金额度为权重，对分值进行加权平均计算。</w:t>
      </w:r>
    </w:p>
    <w:p w:rsidR="00454B80" w:rsidRDefault="00C52B3A">
      <w:pPr>
        <w:pStyle w:val="a4"/>
        <w:numPr>
          <w:ilvl w:val="0"/>
          <w:numId w:val="3"/>
        </w:numPr>
        <w:tabs>
          <w:tab w:val="left" w:pos="761"/>
        </w:tabs>
        <w:spacing w:before="78"/>
        <w:rPr>
          <w:sz w:val="16"/>
        </w:rPr>
      </w:pPr>
      <w:r>
        <w:rPr>
          <w:w w:val="105"/>
          <w:sz w:val="16"/>
        </w:rPr>
        <w:t>基于经济性和必要性等因素考虑，满意度指标暂可不</w:t>
      </w:r>
      <w:proofErr w:type="gramStart"/>
      <w:r>
        <w:rPr>
          <w:w w:val="105"/>
          <w:sz w:val="16"/>
        </w:rPr>
        <w:t>作为必评指标</w:t>
      </w:r>
      <w:proofErr w:type="gramEnd"/>
      <w:r>
        <w:rPr>
          <w:w w:val="105"/>
          <w:sz w:val="16"/>
        </w:rPr>
        <w:t>。</w:t>
      </w:r>
    </w:p>
    <w:p w:rsidR="00454B80" w:rsidRDefault="00454B80">
      <w:pPr>
        <w:rPr>
          <w:sz w:val="16"/>
        </w:rPr>
        <w:sectPr w:rsidR="00454B80">
          <w:pgSz w:w="11910" w:h="16840"/>
          <w:pgMar w:top="820" w:right="180" w:bottom="280" w:left="360" w:header="720" w:footer="720" w:gutter="0"/>
          <w:cols w:space="720"/>
        </w:sectPr>
      </w:pPr>
    </w:p>
    <w:p w:rsidR="00454B80" w:rsidRDefault="00C52B3A">
      <w:pPr>
        <w:pStyle w:val="2"/>
        <w:ind w:right="1391"/>
      </w:pPr>
      <w:r>
        <w:lastRenderedPageBreak/>
        <w:t>2020年度码头潭遗址公园建设资金项目绩效目标自评表</w:t>
      </w:r>
    </w:p>
    <w:p w:rsidR="00454B80" w:rsidRDefault="00C52B3A">
      <w:pPr>
        <w:pStyle w:val="5"/>
        <w:tabs>
          <w:tab w:val="left" w:pos="6934"/>
        </w:tabs>
        <w:spacing w:before="103"/>
        <w:ind w:left="371"/>
      </w:pPr>
      <w:r>
        <w:rPr>
          <w:noProof/>
          <w:lang w:val="en-US" w:bidi="ar-SA"/>
        </w:rPr>
        <mc:AlternateContent>
          <mc:Choice Requires="wps">
            <w:drawing>
              <wp:anchor distT="0" distB="0" distL="114300" distR="114300" simplePos="0" relativeHeight="251663360" behindDoc="1" locked="0" layoutInCell="1" allowOverlap="1">
                <wp:simplePos x="0" y="0"/>
                <wp:positionH relativeFrom="page">
                  <wp:posOffset>624840</wp:posOffset>
                </wp:positionH>
                <wp:positionV relativeFrom="paragraph">
                  <wp:posOffset>4218305</wp:posOffset>
                </wp:positionV>
                <wp:extent cx="142875" cy="142875"/>
                <wp:effectExtent l="0" t="0" r="0" b="0"/>
                <wp:wrapNone/>
                <wp:docPr id="5" name="文本框 6"/>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454B80" w:rsidRDefault="00C52B3A">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6" o:spid="_x0000_s1030" type="#_x0000_t202" style="position:absolute;left:0;text-align:left;margin-left:49.2pt;margin-top:332.15pt;width:11.25pt;height:11.25pt;z-index:-2516531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" filled="f" stroked="f">
                <v:textbox style="layout-flow:vertical" inset="0,0,0,0">
                  <w:txbxContent>
                    <w:p w:rsidR="00454B80" w:rsidRDefault="00C52B3A">
                      <w:pPr>
                        <w:spacing w:line="225" w:lineRule="exact"/>
                        <w:ind w:left="20"/>
                        <w:rPr>
                          <w:sz w:val="18"/>
                        </w:rPr>
                      </w:pPr>
                      <w:r>
                        <w:rPr>
                          <w:w w:val="102"/>
                          <w:sz w:val="18"/>
                        </w:rPr>
                        <w:t>（</w:t>
                      </w:r>
                    </w:p>
                  </w:txbxContent>
                </v:textbox>
                <w10:wrap anchorx="page"/>
              </v:shape>
            </w:pict>
          </mc:Fallback>
        </mc:AlternateContent>
      </w:r>
      <w:r>
        <w:t>单位名</w:t>
      </w:r>
      <w:r>
        <w:rPr>
          <w:spacing w:val="8"/>
        </w:rPr>
        <w:t>称</w:t>
      </w:r>
      <w:r>
        <w:rPr>
          <w:spacing w:val="4"/>
        </w:rPr>
        <w:t>：</w:t>
      </w:r>
      <w:r>
        <w:t>武汉市东西湖区住房和城乡建设局</w:t>
      </w:r>
      <w:r>
        <w:tab/>
        <w:t>填报日</w:t>
      </w:r>
      <w:r>
        <w:rPr>
          <w:spacing w:val="11"/>
        </w:rPr>
        <w:t>期</w:t>
      </w:r>
      <w:r>
        <w:t>：</w:t>
      </w:r>
    </w:p>
    <w:p w:rsidR="00454B80" w:rsidRDefault="00454B80">
      <w:pPr>
        <w:pStyle w:val="a3"/>
        <w:spacing w:before="2"/>
        <w:rPr>
          <w:sz w:val="12"/>
        </w:rPr>
      </w:pPr>
    </w:p>
    <w:tbl>
      <w:tblPr>
        <w:tblW w:w="0" w:type="auto"/>
        <w:tblInd w:w="3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835"/>
        <w:gridCol w:w="1039"/>
        <w:gridCol w:w="1694"/>
        <w:gridCol w:w="1670"/>
        <w:gridCol w:w="1694"/>
        <w:gridCol w:w="1526"/>
        <w:gridCol w:w="1514"/>
      </w:tblGrid>
      <w:tr w:rsidR="00454B80">
        <w:trPr>
          <w:trHeight w:val="428"/>
        </w:trPr>
        <w:tc>
          <w:tcPr>
            <w:tcW w:w="2683" w:type="dxa"/>
            <w:gridSpan w:val="3"/>
          </w:tcPr>
          <w:p w:rsidR="00454B80" w:rsidRDefault="00C52B3A">
            <w:pPr>
              <w:pStyle w:val="TableParagraph"/>
              <w:spacing w:before="111"/>
              <w:ind w:left="945" w:right="922"/>
              <w:jc w:val="center"/>
              <w:rPr>
                <w:sz w:val="18"/>
              </w:rPr>
            </w:pPr>
            <w:r>
              <w:rPr>
                <w:w w:val="105"/>
                <w:sz w:val="18"/>
              </w:rPr>
              <w:t>项目名称</w:t>
            </w:r>
          </w:p>
        </w:tc>
        <w:tc>
          <w:tcPr>
            <w:tcW w:w="8098" w:type="dxa"/>
            <w:gridSpan w:val="5"/>
          </w:tcPr>
          <w:p w:rsidR="00454B80" w:rsidRDefault="00C52B3A">
            <w:pPr>
              <w:pStyle w:val="TableParagraph"/>
              <w:spacing w:before="111"/>
              <w:ind w:left="2986" w:right="2973"/>
              <w:jc w:val="center"/>
              <w:rPr>
                <w:sz w:val="18"/>
              </w:rPr>
            </w:pPr>
            <w:r>
              <w:rPr>
                <w:w w:val="105"/>
                <w:sz w:val="18"/>
              </w:rPr>
              <w:t>码头潭遗址公园建设资金</w:t>
            </w:r>
          </w:p>
        </w:tc>
      </w:tr>
      <w:tr w:rsidR="00454B80">
        <w:trPr>
          <w:trHeight w:val="428"/>
        </w:trPr>
        <w:tc>
          <w:tcPr>
            <w:tcW w:w="2683" w:type="dxa"/>
            <w:gridSpan w:val="3"/>
          </w:tcPr>
          <w:p w:rsidR="00454B80" w:rsidRDefault="00C52B3A">
            <w:pPr>
              <w:pStyle w:val="TableParagraph"/>
              <w:spacing w:before="112"/>
              <w:ind w:left="945" w:right="922"/>
              <w:jc w:val="center"/>
              <w:rPr>
                <w:sz w:val="18"/>
              </w:rPr>
            </w:pPr>
            <w:r>
              <w:rPr>
                <w:w w:val="105"/>
                <w:sz w:val="18"/>
              </w:rPr>
              <w:t>主管部门</w:t>
            </w:r>
          </w:p>
        </w:tc>
        <w:tc>
          <w:tcPr>
            <w:tcW w:w="3364" w:type="dxa"/>
            <w:gridSpan w:val="2"/>
          </w:tcPr>
          <w:p w:rsidR="00454B80" w:rsidRDefault="00C52B3A">
            <w:pPr>
              <w:pStyle w:val="TableParagraph"/>
              <w:spacing w:before="112"/>
              <w:ind w:left="299"/>
              <w:rPr>
                <w:sz w:val="18"/>
              </w:rPr>
            </w:pPr>
            <w:r>
              <w:rPr>
                <w:w w:val="105"/>
                <w:sz w:val="18"/>
              </w:rPr>
              <w:t>武汉市东西湖区住房和城乡建设局</w:t>
            </w:r>
          </w:p>
        </w:tc>
        <w:tc>
          <w:tcPr>
            <w:tcW w:w="1694" w:type="dxa"/>
          </w:tcPr>
          <w:p w:rsidR="00454B80" w:rsidRDefault="00C52B3A">
            <w:pPr>
              <w:pStyle w:val="TableParagraph"/>
              <w:spacing w:before="112"/>
              <w:ind w:left="113" w:right="91"/>
              <w:jc w:val="center"/>
              <w:rPr>
                <w:sz w:val="18"/>
              </w:rPr>
            </w:pPr>
            <w:r>
              <w:rPr>
                <w:w w:val="105"/>
                <w:sz w:val="18"/>
              </w:rPr>
              <w:t>项目实施单位</w:t>
            </w:r>
          </w:p>
        </w:tc>
        <w:tc>
          <w:tcPr>
            <w:tcW w:w="3040" w:type="dxa"/>
            <w:gridSpan w:val="2"/>
          </w:tcPr>
          <w:p w:rsidR="00454B80" w:rsidRDefault="00C52B3A">
            <w:pPr>
              <w:pStyle w:val="TableParagraph"/>
              <w:spacing w:before="112"/>
              <w:ind w:left="1036" w:right="1008"/>
              <w:jc w:val="center"/>
              <w:rPr>
                <w:sz w:val="18"/>
              </w:rPr>
            </w:pPr>
            <w:r>
              <w:rPr>
                <w:w w:val="105"/>
                <w:sz w:val="18"/>
              </w:rPr>
              <w:t>园林科</w:t>
            </w:r>
          </w:p>
        </w:tc>
      </w:tr>
      <w:tr w:rsidR="00454B80">
        <w:trPr>
          <w:trHeight w:val="428"/>
        </w:trPr>
        <w:tc>
          <w:tcPr>
            <w:tcW w:w="2683" w:type="dxa"/>
            <w:gridSpan w:val="3"/>
          </w:tcPr>
          <w:p w:rsidR="00454B80" w:rsidRDefault="00C52B3A">
            <w:pPr>
              <w:pStyle w:val="TableParagraph"/>
              <w:spacing w:before="112"/>
              <w:ind w:left="945" w:right="922"/>
              <w:jc w:val="center"/>
              <w:rPr>
                <w:sz w:val="18"/>
              </w:rPr>
            </w:pPr>
            <w:r>
              <w:rPr>
                <w:w w:val="105"/>
                <w:sz w:val="18"/>
              </w:rPr>
              <w:t>项目类别</w:t>
            </w:r>
          </w:p>
        </w:tc>
        <w:tc>
          <w:tcPr>
            <w:tcW w:w="8098" w:type="dxa"/>
            <w:gridSpan w:val="5"/>
          </w:tcPr>
          <w:p w:rsidR="00454B80" w:rsidRDefault="00C52B3A">
            <w:pPr>
              <w:pStyle w:val="TableParagraph"/>
              <w:tabs>
                <w:tab w:val="left" w:pos="2342"/>
                <w:tab w:val="left" w:pos="3736"/>
              </w:tabs>
              <w:spacing w:before="112"/>
              <w:ind w:left="35"/>
              <w:rPr>
                <w:sz w:val="18"/>
              </w:rPr>
            </w:pPr>
            <w:r>
              <w:rPr>
                <w:w w:val="105"/>
                <w:sz w:val="18"/>
              </w:rPr>
              <w:t>1、部门预算项目</w:t>
            </w:r>
            <w:r>
              <w:rPr>
                <w:spacing w:val="74"/>
                <w:w w:val="105"/>
                <w:sz w:val="18"/>
              </w:rPr>
              <w:t xml:space="preserve"> </w:t>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454B80">
        <w:trPr>
          <w:trHeight w:val="428"/>
        </w:trPr>
        <w:tc>
          <w:tcPr>
            <w:tcW w:w="2683" w:type="dxa"/>
            <w:gridSpan w:val="3"/>
          </w:tcPr>
          <w:p w:rsidR="00454B80" w:rsidRDefault="00C52B3A">
            <w:pPr>
              <w:pStyle w:val="TableParagraph"/>
              <w:spacing w:before="112"/>
              <w:ind w:left="945" w:right="922"/>
              <w:jc w:val="center"/>
              <w:rPr>
                <w:sz w:val="18"/>
              </w:rPr>
            </w:pPr>
            <w:r>
              <w:rPr>
                <w:w w:val="105"/>
                <w:sz w:val="18"/>
              </w:rPr>
              <w:t>项目属性</w:t>
            </w:r>
          </w:p>
        </w:tc>
        <w:tc>
          <w:tcPr>
            <w:tcW w:w="8098" w:type="dxa"/>
            <w:gridSpan w:val="5"/>
          </w:tcPr>
          <w:p w:rsidR="00454B80" w:rsidRDefault="00C52B3A">
            <w:pPr>
              <w:pStyle w:val="TableParagraph"/>
              <w:tabs>
                <w:tab w:val="left" w:pos="1614"/>
                <w:tab w:val="left" w:pos="2344"/>
              </w:tabs>
              <w:spacing w:before="112"/>
              <w:ind w:left="35"/>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spacing w:val="4"/>
                <w:w w:val="105"/>
                <w:sz w:val="18"/>
              </w:rPr>
              <w:t xml:space="preserve"> </w:t>
            </w:r>
            <w:r>
              <w:rPr>
                <w:w w:val="105"/>
                <w:sz w:val="18"/>
              </w:rPr>
              <w:t>口</w:t>
            </w:r>
          </w:p>
        </w:tc>
      </w:tr>
      <w:tr w:rsidR="00454B80">
        <w:trPr>
          <w:trHeight w:val="428"/>
        </w:trPr>
        <w:tc>
          <w:tcPr>
            <w:tcW w:w="2683" w:type="dxa"/>
            <w:gridSpan w:val="3"/>
          </w:tcPr>
          <w:p w:rsidR="00454B80" w:rsidRDefault="00C52B3A">
            <w:pPr>
              <w:pStyle w:val="TableParagraph"/>
              <w:spacing w:before="112"/>
              <w:ind w:left="945" w:right="922"/>
              <w:jc w:val="center"/>
              <w:rPr>
                <w:sz w:val="18"/>
              </w:rPr>
            </w:pPr>
            <w:r>
              <w:rPr>
                <w:w w:val="105"/>
                <w:sz w:val="18"/>
              </w:rPr>
              <w:t>项目类型</w:t>
            </w:r>
          </w:p>
        </w:tc>
        <w:tc>
          <w:tcPr>
            <w:tcW w:w="8098" w:type="dxa"/>
            <w:gridSpan w:val="5"/>
          </w:tcPr>
          <w:p w:rsidR="00454B80" w:rsidRDefault="00C52B3A">
            <w:pPr>
              <w:pStyle w:val="TableParagraph"/>
              <w:tabs>
                <w:tab w:val="left" w:pos="1614"/>
                <w:tab w:val="left" w:pos="2363"/>
                <w:tab w:val="left" w:pos="4578"/>
              </w:tabs>
              <w:spacing w:before="112"/>
              <w:ind w:left="35"/>
              <w:rPr>
                <w:sz w:val="18"/>
              </w:rPr>
            </w:pPr>
            <w:r>
              <w:rPr>
                <w:w w:val="105"/>
                <w:sz w:val="18"/>
              </w:rPr>
              <w:t>1、常年性项目</w:t>
            </w:r>
            <w:r>
              <w:rPr>
                <w:w w:val="105"/>
                <w:sz w:val="18"/>
              </w:rPr>
              <w:tab/>
              <w:t>口</w:t>
            </w:r>
            <w:r>
              <w:rPr>
                <w:w w:val="105"/>
                <w:sz w:val="18"/>
              </w:rPr>
              <w:tab/>
              <w:t>2、延续性项目</w:t>
            </w:r>
            <w:r>
              <w:rPr>
                <w:spacing w:val="77"/>
                <w:w w:val="105"/>
                <w:sz w:val="18"/>
              </w:rPr>
              <w:t xml:space="preserve"> </w:t>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3、一次性项目</w:t>
            </w:r>
            <w:r>
              <w:rPr>
                <w:spacing w:val="6"/>
                <w:w w:val="105"/>
                <w:sz w:val="18"/>
              </w:rPr>
              <w:t xml:space="preserve"> </w:t>
            </w:r>
            <w:r>
              <w:rPr>
                <w:w w:val="105"/>
                <w:sz w:val="18"/>
              </w:rPr>
              <w:t>口</w:t>
            </w:r>
          </w:p>
        </w:tc>
      </w:tr>
      <w:tr w:rsidR="00454B80">
        <w:trPr>
          <w:trHeight w:val="467"/>
        </w:trPr>
        <w:tc>
          <w:tcPr>
            <w:tcW w:w="1644" w:type="dxa"/>
            <w:gridSpan w:val="2"/>
            <w:vMerge w:val="restart"/>
          </w:tcPr>
          <w:p w:rsidR="00454B80" w:rsidRDefault="00454B80">
            <w:pPr>
              <w:pStyle w:val="TableParagraph"/>
              <w:spacing w:before="6"/>
              <w:rPr>
                <w:sz w:val="21"/>
              </w:rPr>
            </w:pPr>
          </w:p>
          <w:p w:rsidR="00454B80" w:rsidRDefault="00C52B3A">
            <w:pPr>
              <w:pStyle w:val="TableParagraph"/>
              <w:ind w:left="42" w:right="20"/>
              <w:jc w:val="center"/>
              <w:rPr>
                <w:sz w:val="18"/>
              </w:rPr>
            </w:pPr>
            <w:r>
              <w:rPr>
                <w:w w:val="105"/>
                <w:sz w:val="18"/>
              </w:rPr>
              <w:t>预算执行情况</w:t>
            </w:r>
          </w:p>
          <w:p w:rsidR="00454B80" w:rsidRDefault="00C52B3A">
            <w:pPr>
              <w:pStyle w:val="TableParagraph"/>
              <w:ind w:left="51" w:right="20"/>
              <w:jc w:val="center"/>
              <w:rPr>
                <w:sz w:val="18"/>
              </w:rPr>
            </w:pPr>
            <w:r>
              <w:rPr>
                <w:w w:val="105"/>
                <w:sz w:val="18"/>
              </w:rPr>
              <w:t>（万元）（20分）</w:t>
            </w:r>
          </w:p>
        </w:tc>
        <w:tc>
          <w:tcPr>
            <w:tcW w:w="1039" w:type="dxa"/>
          </w:tcPr>
          <w:p w:rsidR="00454B80" w:rsidRDefault="00454B80">
            <w:pPr>
              <w:pStyle w:val="TableParagraph"/>
              <w:rPr>
                <w:rFonts w:ascii="Times New Roman"/>
                <w:sz w:val="18"/>
              </w:rPr>
            </w:pPr>
          </w:p>
        </w:tc>
        <w:tc>
          <w:tcPr>
            <w:tcW w:w="1694" w:type="dxa"/>
          </w:tcPr>
          <w:p w:rsidR="00454B80" w:rsidRDefault="00C52B3A">
            <w:pPr>
              <w:pStyle w:val="TableParagraph"/>
              <w:spacing w:before="131"/>
              <w:ind w:left="122" w:right="91"/>
              <w:jc w:val="center"/>
              <w:rPr>
                <w:sz w:val="18"/>
              </w:rPr>
            </w:pPr>
            <w:r>
              <w:rPr>
                <w:w w:val="105"/>
                <w:sz w:val="18"/>
              </w:rPr>
              <w:t>预算数（A）</w:t>
            </w:r>
          </w:p>
        </w:tc>
        <w:tc>
          <w:tcPr>
            <w:tcW w:w="3364" w:type="dxa"/>
            <w:gridSpan w:val="2"/>
          </w:tcPr>
          <w:p w:rsidR="00454B80" w:rsidRDefault="00C52B3A">
            <w:pPr>
              <w:pStyle w:val="TableParagraph"/>
              <w:spacing w:before="131"/>
              <w:ind w:left="1147" w:right="1115"/>
              <w:jc w:val="center"/>
              <w:rPr>
                <w:sz w:val="18"/>
              </w:rPr>
            </w:pPr>
            <w:r>
              <w:rPr>
                <w:w w:val="105"/>
                <w:sz w:val="18"/>
              </w:rPr>
              <w:t>执行数（B）</w:t>
            </w:r>
          </w:p>
        </w:tc>
        <w:tc>
          <w:tcPr>
            <w:tcW w:w="1526" w:type="dxa"/>
          </w:tcPr>
          <w:p w:rsidR="00454B80" w:rsidRDefault="00C52B3A">
            <w:pPr>
              <w:pStyle w:val="TableParagraph"/>
              <w:spacing w:before="131"/>
              <w:ind w:left="83" w:right="55"/>
              <w:jc w:val="center"/>
              <w:rPr>
                <w:sz w:val="18"/>
              </w:rPr>
            </w:pPr>
            <w:r>
              <w:rPr>
                <w:w w:val="105"/>
                <w:sz w:val="18"/>
              </w:rPr>
              <w:t>执行率（B/A)</w:t>
            </w:r>
          </w:p>
        </w:tc>
        <w:tc>
          <w:tcPr>
            <w:tcW w:w="1514" w:type="dxa"/>
          </w:tcPr>
          <w:p w:rsidR="00454B80" w:rsidRDefault="00C52B3A">
            <w:pPr>
              <w:pStyle w:val="TableParagraph"/>
              <w:spacing w:before="16"/>
              <w:ind w:left="66" w:right="34"/>
              <w:jc w:val="center"/>
              <w:rPr>
                <w:sz w:val="18"/>
              </w:rPr>
            </w:pPr>
            <w:r>
              <w:rPr>
                <w:w w:val="105"/>
                <w:sz w:val="18"/>
              </w:rPr>
              <w:t>得分</w:t>
            </w:r>
          </w:p>
          <w:p w:rsidR="00454B80" w:rsidRDefault="00C52B3A">
            <w:pPr>
              <w:pStyle w:val="TableParagraph"/>
              <w:spacing w:line="201" w:lineRule="exact"/>
              <w:ind w:left="69" w:right="34"/>
              <w:jc w:val="center"/>
              <w:rPr>
                <w:sz w:val="18"/>
              </w:rPr>
            </w:pPr>
            <w:r>
              <w:rPr>
                <w:sz w:val="18"/>
              </w:rPr>
              <w:t>（20分*执行率）</w:t>
            </w:r>
          </w:p>
        </w:tc>
      </w:tr>
      <w:tr w:rsidR="00454B80">
        <w:trPr>
          <w:trHeight w:val="498"/>
        </w:trPr>
        <w:tc>
          <w:tcPr>
            <w:tcW w:w="1644" w:type="dxa"/>
            <w:gridSpan w:val="2"/>
            <w:vMerge/>
            <w:tcBorders>
              <w:top w:val="nil"/>
            </w:tcBorders>
          </w:tcPr>
          <w:p w:rsidR="00454B80" w:rsidRDefault="00454B80">
            <w:pPr>
              <w:rPr>
                <w:sz w:val="2"/>
                <w:szCs w:val="2"/>
              </w:rPr>
            </w:pPr>
          </w:p>
        </w:tc>
        <w:tc>
          <w:tcPr>
            <w:tcW w:w="1039" w:type="dxa"/>
          </w:tcPr>
          <w:p w:rsidR="00454B80" w:rsidRDefault="00C52B3A">
            <w:pPr>
              <w:pStyle w:val="TableParagraph"/>
              <w:spacing w:before="33" w:line="230" w:lineRule="atLeast"/>
              <w:ind w:left="249" w:right="37" w:hanging="187"/>
              <w:rPr>
                <w:sz w:val="18"/>
              </w:rPr>
            </w:pPr>
            <w:r>
              <w:rPr>
                <w:sz w:val="18"/>
              </w:rPr>
              <w:t>年度财政资</w:t>
            </w:r>
            <w:r>
              <w:rPr>
                <w:w w:val="105"/>
                <w:sz w:val="18"/>
              </w:rPr>
              <w:t>金总额</w:t>
            </w:r>
          </w:p>
        </w:tc>
        <w:tc>
          <w:tcPr>
            <w:tcW w:w="1694" w:type="dxa"/>
          </w:tcPr>
          <w:p w:rsidR="00454B80" w:rsidRDefault="00454B80">
            <w:pPr>
              <w:pStyle w:val="TableParagraph"/>
              <w:spacing w:before="5"/>
              <w:rPr>
                <w:sz w:val="12"/>
              </w:rPr>
            </w:pPr>
          </w:p>
          <w:p w:rsidR="00454B80" w:rsidRDefault="00C52B3A">
            <w:pPr>
              <w:pStyle w:val="TableParagraph"/>
              <w:ind w:left="117" w:right="91"/>
              <w:jc w:val="center"/>
              <w:rPr>
                <w:sz w:val="16"/>
              </w:rPr>
            </w:pPr>
            <w:r>
              <w:rPr>
                <w:w w:val="105"/>
                <w:sz w:val="16"/>
              </w:rPr>
              <w:t>1,639.00</w:t>
            </w:r>
          </w:p>
        </w:tc>
        <w:tc>
          <w:tcPr>
            <w:tcW w:w="3364" w:type="dxa"/>
            <w:gridSpan w:val="2"/>
          </w:tcPr>
          <w:p w:rsidR="00454B80" w:rsidRDefault="00C52B3A">
            <w:pPr>
              <w:pStyle w:val="TableParagraph"/>
              <w:spacing w:before="148"/>
              <w:ind w:left="1140" w:right="1115"/>
              <w:jc w:val="center"/>
              <w:rPr>
                <w:sz w:val="18"/>
              </w:rPr>
            </w:pPr>
            <w:r>
              <w:rPr>
                <w:w w:val="105"/>
                <w:sz w:val="18"/>
              </w:rPr>
              <w:t>1,380.66</w:t>
            </w:r>
          </w:p>
        </w:tc>
        <w:tc>
          <w:tcPr>
            <w:tcW w:w="1526" w:type="dxa"/>
          </w:tcPr>
          <w:p w:rsidR="00454B80" w:rsidRDefault="00C52B3A">
            <w:pPr>
              <w:pStyle w:val="TableParagraph"/>
              <w:spacing w:before="148"/>
              <w:ind w:left="86" w:right="55"/>
              <w:jc w:val="center"/>
              <w:rPr>
                <w:sz w:val="18"/>
              </w:rPr>
            </w:pPr>
            <w:r>
              <w:rPr>
                <w:w w:val="105"/>
                <w:sz w:val="18"/>
              </w:rPr>
              <w:t>84%</w:t>
            </w:r>
          </w:p>
        </w:tc>
        <w:tc>
          <w:tcPr>
            <w:tcW w:w="1514" w:type="dxa"/>
          </w:tcPr>
          <w:p w:rsidR="00454B80" w:rsidRDefault="00C52B3A">
            <w:pPr>
              <w:pStyle w:val="TableParagraph"/>
              <w:spacing w:before="148"/>
              <w:ind w:left="62" w:right="34"/>
              <w:jc w:val="center"/>
              <w:rPr>
                <w:sz w:val="18"/>
              </w:rPr>
            </w:pPr>
            <w:r>
              <w:rPr>
                <w:w w:val="105"/>
                <w:sz w:val="18"/>
              </w:rPr>
              <w:t>16.85</w:t>
            </w:r>
          </w:p>
        </w:tc>
      </w:tr>
      <w:tr w:rsidR="00454B80">
        <w:trPr>
          <w:trHeight w:val="467"/>
        </w:trPr>
        <w:tc>
          <w:tcPr>
            <w:tcW w:w="809"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C52B3A">
            <w:pPr>
              <w:pStyle w:val="TableParagraph"/>
              <w:spacing w:before="144"/>
              <w:ind w:left="336" w:right="265"/>
              <w:jc w:val="both"/>
              <w:rPr>
                <w:sz w:val="18"/>
              </w:rPr>
            </w:pPr>
            <w:r>
              <w:rPr>
                <w:sz w:val="18"/>
              </w:rPr>
              <w:t>年度绩效目标</w:t>
            </w:r>
          </w:p>
          <w:p w:rsidR="00454B80" w:rsidRDefault="00454B80">
            <w:pPr>
              <w:pStyle w:val="TableParagraph"/>
              <w:spacing w:before="6"/>
              <w:rPr>
                <w:sz w:val="17"/>
              </w:rPr>
            </w:pPr>
          </w:p>
          <w:p w:rsidR="00454B80" w:rsidRDefault="00C52B3A">
            <w:pPr>
              <w:pStyle w:val="TableParagraph"/>
              <w:ind w:left="67"/>
              <w:jc w:val="center"/>
              <w:rPr>
                <w:sz w:val="18"/>
              </w:rPr>
            </w:pPr>
            <w:r>
              <w:rPr>
                <w:w w:val="102"/>
                <w:sz w:val="18"/>
              </w:rPr>
              <w:t>8</w:t>
            </w:r>
          </w:p>
          <w:p w:rsidR="00454B80" w:rsidRDefault="00C52B3A">
            <w:pPr>
              <w:pStyle w:val="TableParagraph"/>
              <w:spacing w:line="230" w:lineRule="exact"/>
              <w:ind w:left="67"/>
              <w:jc w:val="center"/>
              <w:rPr>
                <w:sz w:val="18"/>
              </w:rPr>
            </w:pPr>
            <w:r>
              <w:rPr>
                <w:w w:val="102"/>
                <w:sz w:val="18"/>
              </w:rPr>
              <w:t>0</w:t>
            </w:r>
          </w:p>
          <w:p w:rsidR="00454B80" w:rsidRDefault="00C52B3A">
            <w:pPr>
              <w:pStyle w:val="TableParagraph"/>
              <w:spacing w:line="230" w:lineRule="exact"/>
              <w:ind w:left="68"/>
              <w:jc w:val="center"/>
              <w:rPr>
                <w:sz w:val="18"/>
              </w:rPr>
            </w:pPr>
            <w:r>
              <w:rPr>
                <w:w w:val="102"/>
                <w:sz w:val="18"/>
              </w:rPr>
              <w:t>分</w:t>
            </w:r>
          </w:p>
        </w:tc>
        <w:tc>
          <w:tcPr>
            <w:tcW w:w="835" w:type="dxa"/>
          </w:tcPr>
          <w:p w:rsidR="00454B80" w:rsidRDefault="00C52B3A">
            <w:pPr>
              <w:pStyle w:val="TableParagraph"/>
              <w:spacing w:before="15" w:line="230" w:lineRule="atLeast"/>
              <w:ind w:left="236" w:right="164"/>
              <w:rPr>
                <w:sz w:val="18"/>
              </w:rPr>
            </w:pPr>
            <w:r>
              <w:rPr>
                <w:w w:val="105"/>
                <w:sz w:val="18"/>
              </w:rPr>
              <w:t>一级指标</w:t>
            </w:r>
          </w:p>
        </w:tc>
        <w:tc>
          <w:tcPr>
            <w:tcW w:w="1039" w:type="dxa"/>
          </w:tcPr>
          <w:p w:rsidR="00454B80" w:rsidRDefault="00C52B3A">
            <w:pPr>
              <w:pStyle w:val="TableParagraph"/>
              <w:spacing w:before="131"/>
              <w:ind w:left="156"/>
              <w:rPr>
                <w:sz w:val="18"/>
              </w:rPr>
            </w:pPr>
            <w:r>
              <w:rPr>
                <w:w w:val="105"/>
                <w:sz w:val="18"/>
              </w:rPr>
              <w:t>二级指标</w:t>
            </w:r>
          </w:p>
        </w:tc>
        <w:tc>
          <w:tcPr>
            <w:tcW w:w="3364" w:type="dxa"/>
            <w:gridSpan w:val="2"/>
          </w:tcPr>
          <w:p w:rsidR="00454B80" w:rsidRDefault="00C52B3A">
            <w:pPr>
              <w:pStyle w:val="TableParagraph"/>
              <w:spacing w:before="131"/>
              <w:ind w:left="1140" w:right="1115"/>
              <w:jc w:val="center"/>
              <w:rPr>
                <w:sz w:val="18"/>
              </w:rPr>
            </w:pPr>
            <w:r>
              <w:rPr>
                <w:w w:val="105"/>
                <w:sz w:val="18"/>
              </w:rPr>
              <w:t>三级指标</w:t>
            </w:r>
          </w:p>
        </w:tc>
        <w:tc>
          <w:tcPr>
            <w:tcW w:w="1694" w:type="dxa"/>
          </w:tcPr>
          <w:p w:rsidR="00454B80" w:rsidRDefault="00C52B3A">
            <w:pPr>
              <w:pStyle w:val="TableParagraph"/>
              <w:spacing w:before="131"/>
              <w:ind w:left="125" w:right="91"/>
              <w:jc w:val="center"/>
              <w:rPr>
                <w:sz w:val="18"/>
              </w:rPr>
            </w:pPr>
            <w:r>
              <w:rPr>
                <w:w w:val="105"/>
                <w:sz w:val="18"/>
              </w:rPr>
              <w:t>年度目标值（A）</w:t>
            </w:r>
          </w:p>
        </w:tc>
        <w:tc>
          <w:tcPr>
            <w:tcW w:w="1526" w:type="dxa"/>
          </w:tcPr>
          <w:p w:rsidR="00454B80" w:rsidRDefault="00C52B3A">
            <w:pPr>
              <w:pStyle w:val="TableParagraph"/>
              <w:spacing w:before="131"/>
              <w:ind w:left="87" w:right="55"/>
              <w:jc w:val="center"/>
              <w:rPr>
                <w:sz w:val="18"/>
              </w:rPr>
            </w:pPr>
            <w:r>
              <w:rPr>
                <w:w w:val="105"/>
                <w:sz w:val="18"/>
              </w:rPr>
              <w:t>实际完成值（B)</w:t>
            </w:r>
          </w:p>
        </w:tc>
        <w:tc>
          <w:tcPr>
            <w:tcW w:w="1514" w:type="dxa"/>
          </w:tcPr>
          <w:p w:rsidR="00454B80" w:rsidRDefault="00C52B3A">
            <w:pPr>
              <w:pStyle w:val="TableParagraph"/>
              <w:spacing w:before="131"/>
              <w:ind w:left="66" w:right="34"/>
              <w:jc w:val="center"/>
              <w:rPr>
                <w:sz w:val="18"/>
              </w:rPr>
            </w:pPr>
            <w:r>
              <w:rPr>
                <w:w w:val="105"/>
                <w:sz w:val="18"/>
              </w:rPr>
              <w:t>得分</w:t>
            </w:r>
          </w:p>
        </w:tc>
      </w:tr>
      <w:tr w:rsidR="00454B80">
        <w:trPr>
          <w:trHeight w:val="451"/>
        </w:trPr>
        <w:tc>
          <w:tcPr>
            <w:tcW w:w="809" w:type="dxa"/>
            <w:vMerge/>
            <w:tcBorders>
              <w:top w:val="nil"/>
            </w:tcBorders>
          </w:tcPr>
          <w:p w:rsidR="00454B80" w:rsidRDefault="00454B80">
            <w:pPr>
              <w:rPr>
                <w:sz w:val="2"/>
                <w:szCs w:val="2"/>
              </w:rPr>
            </w:pPr>
          </w:p>
        </w:tc>
        <w:tc>
          <w:tcPr>
            <w:tcW w:w="835" w:type="dxa"/>
            <w:vMerge w:val="restart"/>
          </w:tcPr>
          <w:p w:rsidR="00454B80" w:rsidRDefault="00454B80">
            <w:pPr>
              <w:pStyle w:val="TableParagraph"/>
              <w:rPr>
                <w:sz w:val="18"/>
              </w:rPr>
            </w:pPr>
          </w:p>
          <w:p w:rsidR="00454B80" w:rsidRDefault="00454B80">
            <w:pPr>
              <w:pStyle w:val="TableParagraph"/>
              <w:spacing w:before="1"/>
              <w:rPr>
                <w:sz w:val="24"/>
              </w:rPr>
            </w:pPr>
          </w:p>
          <w:p w:rsidR="00454B80" w:rsidRDefault="00C52B3A">
            <w:pPr>
              <w:pStyle w:val="TableParagraph"/>
              <w:ind w:left="330" w:right="297"/>
              <w:jc w:val="both"/>
              <w:rPr>
                <w:sz w:val="18"/>
              </w:rPr>
            </w:pPr>
            <w:r>
              <w:rPr>
                <w:sz w:val="18"/>
              </w:rPr>
              <w:t>产出指标</w:t>
            </w:r>
          </w:p>
          <w:p w:rsidR="00454B80" w:rsidRDefault="00C52B3A">
            <w:pPr>
              <w:pStyle w:val="TableParagraph"/>
              <w:spacing w:line="225" w:lineRule="exact"/>
              <w:ind w:left="49"/>
              <w:rPr>
                <w:sz w:val="18"/>
              </w:rPr>
            </w:pPr>
            <w:r>
              <w:rPr>
                <w:w w:val="105"/>
                <w:sz w:val="18"/>
              </w:rPr>
              <w:t>（40分）</w:t>
            </w:r>
          </w:p>
        </w:tc>
        <w:tc>
          <w:tcPr>
            <w:tcW w:w="1039" w:type="dxa"/>
          </w:tcPr>
          <w:p w:rsidR="00454B80" w:rsidRDefault="00C52B3A">
            <w:pPr>
              <w:pStyle w:val="TableParagraph"/>
              <w:spacing w:before="5" w:line="230" w:lineRule="exact"/>
              <w:ind w:left="156"/>
              <w:rPr>
                <w:sz w:val="18"/>
              </w:rPr>
            </w:pPr>
            <w:r>
              <w:rPr>
                <w:spacing w:val="-2"/>
                <w:sz w:val="18"/>
              </w:rPr>
              <w:t>数量指标</w:t>
            </w:r>
          </w:p>
          <w:p w:rsidR="00454B80" w:rsidRDefault="00C52B3A">
            <w:pPr>
              <w:pStyle w:val="TableParagraph"/>
              <w:spacing w:line="196" w:lineRule="exact"/>
              <w:ind w:left="153"/>
              <w:rPr>
                <w:sz w:val="18"/>
              </w:rPr>
            </w:pPr>
            <w:r>
              <w:rPr>
                <w:sz w:val="18"/>
              </w:rPr>
              <w:t>（10分）</w:t>
            </w:r>
          </w:p>
        </w:tc>
        <w:tc>
          <w:tcPr>
            <w:tcW w:w="3364" w:type="dxa"/>
            <w:gridSpan w:val="2"/>
          </w:tcPr>
          <w:p w:rsidR="00454B80" w:rsidRDefault="00C52B3A">
            <w:pPr>
              <w:pStyle w:val="TableParagraph"/>
              <w:spacing w:before="120"/>
              <w:ind w:left="35"/>
              <w:rPr>
                <w:sz w:val="18"/>
              </w:rPr>
            </w:pPr>
            <w:r>
              <w:rPr>
                <w:w w:val="105"/>
                <w:sz w:val="18"/>
              </w:rPr>
              <w:t>是否达到建设面积（10分）</w:t>
            </w:r>
          </w:p>
        </w:tc>
        <w:tc>
          <w:tcPr>
            <w:tcW w:w="1694" w:type="dxa"/>
          </w:tcPr>
          <w:p w:rsidR="00454B80" w:rsidRDefault="00C52B3A">
            <w:pPr>
              <w:pStyle w:val="TableParagraph"/>
              <w:spacing w:before="120"/>
              <w:ind w:left="33"/>
              <w:jc w:val="center"/>
              <w:rPr>
                <w:sz w:val="18"/>
              </w:rPr>
            </w:pPr>
            <w:r>
              <w:rPr>
                <w:w w:val="102"/>
                <w:sz w:val="18"/>
              </w:rPr>
              <w:t>是</w:t>
            </w:r>
          </w:p>
        </w:tc>
        <w:tc>
          <w:tcPr>
            <w:tcW w:w="1526" w:type="dxa"/>
          </w:tcPr>
          <w:p w:rsidR="00454B80" w:rsidRDefault="00C52B3A">
            <w:pPr>
              <w:pStyle w:val="TableParagraph"/>
              <w:spacing w:before="120"/>
              <w:ind w:left="34"/>
              <w:jc w:val="center"/>
              <w:rPr>
                <w:sz w:val="18"/>
              </w:rPr>
            </w:pPr>
            <w:r>
              <w:rPr>
                <w:w w:val="102"/>
                <w:sz w:val="18"/>
              </w:rPr>
              <w:t>是</w:t>
            </w:r>
          </w:p>
        </w:tc>
        <w:tc>
          <w:tcPr>
            <w:tcW w:w="1514" w:type="dxa"/>
          </w:tcPr>
          <w:p w:rsidR="00454B80" w:rsidRDefault="00C52B3A">
            <w:pPr>
              <w:pStyle w:val="TableParagraph"/>
              <w:spacing w:before="120"/>
              <w:ind w:left="66" w:right="34"/>
              <w:jc w:val="center"/>
              <w:rPr>
                <w:sz w:val="18"/>
              </w:rPr>
            </w:pPr>
            <w:r>
              <w:rPr>
                <w:w w:val="105"/>
                <w:sz w:val="18"/>
              </w:rPr>
              <w:t>10</w:t>
            </w:r>
          </w:p>
        </w:tc>
      </w:tr>
      <w:tr w:rsidR="00454B80">
        <w:trPr>
          <w:trHeight w:val="46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39" w:type="dxa"/>
          </w:tcPr>
          <w:p w:rsidR="00454B80" w:rsidRDefault="00C52B3A">
            <w:pPr>
              <w:pStyle w:val="TableParagraph"/>
              <w:spacing w:before="14"/>
              <w:ind w:left="156"/>
              <w:rPr>
                <w:sz w:val="18"/>
              </w:rPr>
            </w:pPr>
            <w:r>
              <w:rPr>
                <w:spacing w:val="-2"/>
                <w:sz w:val="18"/>
              </w:rPr>
              <w:t>质量指标</w:t>
            </w:r>
          </w:p>
          <w:p w:rsidR="00454B80" w:rsidRDefault="00C52B3A">
            <w:pPr>
              <w:pStyle w:val="TableParagraph"/>
              <w:spacing w:line="196" w:lineRule="exact"/>
              <w:ind w:left="153"/>
              <w:rPr>
                <w:sz w:val="18"/>
              </w:rPr>
            </w:pPr>
            <w:r>
              <w:rPr>
                <w:sz w:val="18"/>
              </w:rPr>
              <w:t>（10分）</w:t>
            </w:r>
          </w:p>
        </w:tc>
        <w:tc>
          <w:tcPr>
            <w:tcW w:w="3364" w:type="dxa"/>
            <w:gridSpan w:val="2"/>
          </w:tcPr>
          <w:p w:rsidR="00454B80" w:rsidRDefault="00C52B3A">
            <w:pPr>
              <w:pStyle w:val="TableParagraph"/>
              <w:spacing w:before="129"/>
              <w:ind w:left="35"/>
              <w:rPr>
                <w:sz w:val="18"/>
              </w:rPr>
            </w:pPr>
            <w:r>
              <w:rPr>
                <w:w w:val="105"/>
                <w:sz w:val="18"/>
              </w:rPr>
              <w:t>公园竣工验收率（10分）</w:t>
            </w:r>
          </w:p>
        </w:tc>
        <w:tc>
          <w:tcPr>
            <w:tcW w:w="1694" w:type="dxa"/>
          </w:tcPr>
          <w:p w:rsidR="00454B80" w:rsidRDefault="00C52B3A">
            <w:pPr>
              <w:pStyle w:val="TableParagraph"/>
              <w:spacing w:before="129"/>
              <w:ind w:left="125" w:right="91"/>
              <w:jc w:val="center"/>
              <w:rPr>
                <w:sz w:val="18"/>
              </w:rPr>
            </w:pPr>
            <w:r>
              <w:rPr>
                <w:w w:val="105"/>
                <w:sz w:val="18"/>
              </w:rPr>
              <w:t>2014年12月</w:t>
            </w:r>
          </w:p>
        </w:tc>
        <w:tc>
          <w:tcPr>
            <w:tcW w:w="1526" w:type="dxa"/>
          </w:tcPr>
          <w:p w:rsidR="00454B80" w:rsidRDefault="00C52B3A">
            <w:pPr>
              <w:pStyle w:val="TableParagraph"/>
              <w:spacing w:before="129"/>
              <w:ind w:left="87" w:right="53"/>
              <w:jc w:val="center"/>
              <w:rPr>
                <w:sz w:val="18"/>
              </w:rPr>
            </w:pPr>
            <w:r>
              <w:rPr>
                <w:w w:val="105"/>
                <w:sz w:val="18"/>
              </w:rPr>
              <w:t>2016年5月</w:t>
            </w:r>
          </w:p>
        </w:tc>
        <w:tc>
          <w:tcPr>
            <w:tcW w:w="1514" w:type="dxa"/>
          </w:tcPr>
          <w:p w:rsidR="00454B80" w:rsidRDefault="00C52B3A">
            <w:pPr>
              <w:pStyle w:val="TableParagraph"/>
              <w:spacing w:before="129"/>
              <w:ind w:left="36"/>
              <w:jc w:val="center"/>
              <w:rPr>
                <w:sz w:val="18"/>
              </w:rPr>
            </w:pPr>
            <w:r>
              <w:rPr>
                <w:w w:val="102"/>
                <w:sz w:val="18"/>
              </w:rPr>
              <w:t>0</w:t>
            </w:r>
          </w:p>
        </w:tc>
      </w:tr>
      <w:tr w:rsidR="00454B80">
        <w:trPr>
          <w:trHeight w:val="70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39" w:type="dxa"/>
          </w:tcPr>
          <w:p w:rsidR="00454B80" w:rsidRDefault="00C52B3A">
            <w:pPr>
              <w:pStyle w:val="TableParagraph"/>
              <w:spacing w:before="133" w:line="229" w:lineRule="exact"/>
              <w:ind w:left="156"/>
              <w:rPr>
                <w:sz w:val="18"/>
              </w:rPr>
            </w:pPr>
            <w:r>
              <w:rPr>
                <w:spacing w:val="-2"/>
                <w:sz w:val="18"/>
              </w:rPr>
              <w:t>时效指标</w:t>
            </w:r>
          </w:p>
          <w:p w:rsidR="00454B80" w:rsidRDefault="00C52B3A">
            <w:pPr>
              <w:pStyle w:val="TableParagraph"/>
              <w:spacing w:line="229" w:lineRule="exact"/>
              <w:ind w:left="153"/>
              <w:rPr>
                <w:sz w:val="18"/>
              </w:rPr>
            </w:pPr>
            <w:r>
              <w:rPr>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项目是否按时完成（10分）</w:t>
            </w:r>
          </w:p>
        </w:tc>
        <w:tc>
          <w:tcPr>
            <w:tcW w:w="1694" w:type="dxa"/>
          </w:tcPr>
          <w:p w:rsidR="00454B80" w:rsidRDefault="00454B80">
            <w:pPr>
              <w:pStyle w:val="TableParagraph"/>
              <w:spacing w:before="5"/>
              <w:rPr>
                <w:sz w:val="19"/>
              </w:rPr>
            </w:pPr>
          </w:p>
          <w:p w:rsidR="00454B80" w:rsidRDefault="00C52B3A">
            <w:pPr>
              <w:pStyle w:val="TableParagraph"/>
              <w:ind w:left="33"/>
              <w:jc w:val="center"/>
              <w:rPr>
                <w:sz w:val="18"/>
              </w:rPr>
            </w:pPr>
            <w:r>
              <w:rPr>
                <w:w w:val="102"/>
                <w:sz w:val="18"/>
              </w:rPr>
              <w:t>是</w:t>
            </w:r>
          </w:p>
        </w:tc>
        <w:tc>
          <w:tcPr>
            <w:tcW w:w="1526" w:type="dxa"/>
          </w:tcPr>
          <w:p w:rsidR="00454B80" w:rsidRDefault="00454B80">
            <w:pPr>
              <w:pStyle w:val="TableParagraph"/>
              <w:spacing w:before="5"/>
              <w:rPr>
                <w:sz w:val="19"/>
              </w:rPr>
            </w:pPr>
          </w:p>
          <w:p w:rsidR="00454B80" w:rsidRDefault="00C52B3A">
            <w:pPr>
              <w:pStyle w:val="TableParagraph"/>
              <w:ind w:left="34"/>
              <w:jc w:val="center"/>
              <w:rPr>
                <w:sz w:val="18"/>
              </w:rPr>
            </w:pPr>
            <w:r>
              <w:rPr>
                <w:w w:val="102"/>
                <w:sz w:val="18"/>
              </w:rPr>
              <w:t>是</w:t>
            </w:r>
          </w:p>
        </w:tc>
        <w:tc>
          <w:tcPr>
            <w:tcW w:w="1514" w:type="dxa"/>
          </w:tcPr>
          <w:p w:rsidR="00454B80" w:rsidRDefault="00454B80">
            <w:pPr>
              <w:pStyle w:val="TableParagraph"/>
              <w:spacing w:before="5"/>
              <w:rPr>
                <w:sz w:val="19"/>
              </w:rPr>
            </w:pPr>
          </w:p>
          <w:p w:rsidR="00454B80" w:rsidRDefault="00C52B3A">
            <w:pPr>
              <w:pStyle w:val="TableParagraph"/>
              <w:ind w:left="66" w:right="34"/>
              <w:jc w:val="center"/>
              <w:rPr>
                <w:sz w:val="18"/>
              </w:rPr>
            </w:pPr>
            <w:r>
              <w:rPr>
                <w:w w:val="105"/>
                <w:sz w:val="18"/>
              </w:rPr>
              <w:t>10</w:t>
            </w:r>
          </w:p>
        </w:tc>
      </w:tr>
      <w:tr w:rsidR="00454B80">
        <w:trPr>
          <w:trHeight w:val="539"/>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39" w:type="dxa"/>
          </w:tcPr>
          <w:p w:rsidR="00454B80" w:rsidRDefault="00C52B3A">
            <w:pPr>
              <w:pStyle w:val="TableParagraph"/>
              <w:spacing w:before="54" w:line="229" w:lineRule="exact"/>
              <w:ind w:left="156"/>
              <w:rPr>
                <w:sz w:val="18"/>
              </w:rPr>
            </w:pPr>
            <w:r>
              <w:rPr>
                <w:spacing w:val="-2"/>
                <w:sz w:val="18"/>
              </w:rPr>
              <w:t>成本指标</w:t>
            </w:r>
          </w:p>
          <w:p w:rsidR="00454B80" w:rsidRDefault="00C52B3A">
            <w:pPr>
              <w:pStyle w:val="TableParagraph"/>
              <w:spacing w:line="229" w:lineRule="exact"/>
              <w:ind w:left="153"/>
              <w:rPr>
                <w:sz w:val="18"/>
              </w:rPr>
            </w:pPr>
            <w:r>
              <w:rPr>
                <w:sz w:val="18"/>
              </w:rPr>
              <w:t>（10分）</w:t>
            </w:r>
          </w:p>
        </w:tc>
        <w:tc>
          <w:tcPr>
            <w:tcW w:w="3364" w:type="dxa"/>
            <w:gridSpan w:val="2"/>
          </w:tcPr>
          <w:p w:rsidR="00454B80" w:rsidRDefault="00454B80">
            <w:pPr>
              <w:pStyle w:val="TableParagraph"/>
              <w:rPr>
                <w:sz w:val="13"/>
              </w:rPr>
            </w:pPr>
          </w:p>
          <w:p w:rsidR="00454B80" w:rsidRDefault="00C52B3A">
            <w:pPr>
              <w:pStyle w:val="TableParagraph"/>
              <w:ind w:left="35"/>
              <w:rPr>
                <w:sz w:val="18"/>
              </w:rPr>
            </w:pPr>
            <w:r>
              <w:rPr>
                <w:w w:val="105"/>
                <w:sz w:val="18"/>
              </w:rPr>
              <w:t>控制在预算内（10分）</w:t>
            </w:r>
          </w:p>
        </w:tc>
        <w:tc>
          <w:tcPr>
            <w:tcW w:w="1694" w:type="dxa"/>
          </w:tcPr>
          <w:p w:rsidR="00454B80" w:rsidRDefault="00454B80">
            <w:pPr>
              <w:pStyle w:val="TableParagraph"/>
              <w:rPr>
                <w:sz w:val="13"/>
              </w:rPr>
            </w:pPr>
          </w:p>
          <w:p w:rsidR="00454B80" w:rsidRDefault="00C52B3A">
            <w:pPr>
              <w:pStyle w:val="TableParagraph"/>
              <w:ind w:left="121" w:right="91"/>
              <w:jc w:val="center"/>
              <w:rPr>
                <w:sz w:val="18"/>
              </w:rPr>
            </w:pPr>
            <w:r>
              <w:rPr>
                <w:w w:val="105"/>
                <w:sz w:val="18"/>
              </w:rPr>
              <w:t>≤100%</w:t>
            </w:r>
          </w:p>
        </w:tc>
        <w:tc>
          <w:tcPr>
            <w:tcW w:w="1526" w:type="dxa"/>
          </w:tcPr>
          <w:p w:rsidR="00454B80" w:rsidRDefault="00454B80">
            <w:pPr>
              <w:pStyle w:val="TableParagraph"/>
              <w:rPr>
                <w:sz w:val="13"/>
              </w:rPr>
            </w:pPr>
          </w:p>
          <w:p w:rsidR="00454B80" w:rsidRDefault="00C52B3A">
            <w:pPr>
              <w:pStyle w:val="TableParagraph"/>
              <w:ind w:left="86" w:right="55"/>
              <w:jc w:val="center"/>
              <w:rPr>
                <w:sz w:val="18"/>
              </w:rPr>
            </w:pPr>
            <w:r>
              <w:rPr>
                <w:w w:val="105"/>
                <w:sz w:val="18"/>
              </w:rPr>
              <w:t>84%</w:t>
            </w:r>
          </w:p>
        </w:tc>
        <w:tc>
          <w:tcPr>
            <w:tcW w:w="1514" w:type="dxa"/>
          </w:tcPr>
          <w:p w:rsidR="00454B80" w:rsidRDefault="00454B80">
            <w:pPr>
              <w:pStyle w:val="TableParagraph"/>
              <w:rPr>
                <w:sz w:val="13"/>
              </w:rPr>
            </w:pPr>
          </w:p>
          <w:p w:rsidR="00454B80" w:rsidRDefault="00C52B3A">
            <w:pPr>
              <w:pStyle w:val="TableParagraph"/>
              <w:ind w:left="66" w:right="34"/>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8"/>
              <w:rPr>
                <w:sz w:val="12"/>
              </w:rPr>
            </w:pPr>
          </w:p>
          <w:p w:rsidR="00454B80" w:rsidRDefault="00C52B3A">
            <w:pPr>
              <w:pStyle w:val="TableParagraph"/>
              <w:spacing w:line="229" w:lineRule="exact"/>
              <w:ind w:left="51"/>
              <w:rPr>
                <w:sz w:val="18"/>
              </w:rPr>
            </w:pPr>
            <w:r>
              <w:rPr>
                <w:spacing w:val="-2"/>
                <w:sz w:val="18"/>
              </w:rPr>
              <w:t>效益指标</w:t>
            </w:r>
          </w:p>
          <w:p w:rsidR="00454B80" w:rsidRDefault="00C52B3A">
            <w:pPr>
              <w:pStyle w:val="TableParagraph"/>
              <w:spacing w:line="229" w:lineRule="exact"/>
              <w:ind w:left="49"/>
              <w:rPr>
                <w:sz w:val="18"/>
              </w:rPr>
            </w:pPr>
            <w:r>
              <w:rPr>
                <w:sz w:val="18"/>
              </w:rPr>
              <w:t>（30分）</w:t>
            </w:r>
          </w:p>
        </w:tc>
        <w:tc>
          <w:tcPr>
            <w:tcW w:w="1039" w:type="dxa"/>
          </w:tcPr>
          <w:p w:rsidR="00454B80" w:rsidRDefault="00C52B3A">
            <w:pPr>
              <w:pStyle w:val="TableParagraph"/>
              <w:spacing w:before="19"/>
              <w:ind w:left="340" w:right="126" w:hanging="185"/>
              <w:rPr>
                <w:sz w:val="18"/>
              </w:rPr>
            </w:pPr>
            <w:r>
              <w:rPr>
                <w:sz w:val="18"/>
              </w:rPr>
              <w:t>社会效益</w:t>
            </w:r>
            <w:r>
              <w:rPr>
                <w:w w:val="105"/>
                <w:sz w:val="18"/>
              </w:rPr>
              <w:t>指标</w:t>
            </w:r>
          </w:p>
          <w:p w:rsidR="00454B80" w:rsidRDefault="00C52B3A">
            <w:pPr>
              <w:pStyle w:val="TableParagraph"/>
              <w:spacing w:line="200" w:lineRule="exact"/>
              <w:ind w:left="153"/>
              <w:rPr>
                <w:sz w:val="18"/>
              </w:rPr>
            </w:pPr>
            <w:r>
              <w:rPr>
                <w:w w:val="105"/>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提升城市生态基础设施建设（10分）</w:t>
            </w:r>
          </w:p>
        </w:tc>
        <w:tc>
          <w:tcPr>
            <w:tcW w:w="1694" w:type="dxa"/>
          </w:tcPr>
          <w:p w:rsidR="00454B80" w:rsidRDefault="00454B80">
            <w:pPr>
              <w:pStyle w:val="TableParagraph"/>
              <w:spacing w:before="5"/>
              <w:rPr>
                <w:sz w:val="19"/>
              </w:rPr>
            </w:pPr>
          </w:p>
          <w:p w:rsidR="00454B80" w:rsidRDefault="00C52B3A">
            <w:pPr>
              <w:pStyle w:val="TableParagraph"/>
              <w:ind w:left="117" w:right="91"/>
              <w:jc w:val="center"/>
              <w:rPr>
                <w:sz w:val="18"/>
              </w:rPr>
            </w:pPr>
            <w:r>
              <w:rPr>
                <w:w w:val="105"/>
                <w:sz w:val="18"/>
              </w:rPr>
              <w:t>有所提升</w:t>
            </w:r>
          </w:p>
        </w:tc>
        <w:tc>
          <w:tcPr>
            <w:tcW w:w="1526" w:type="dxa"/>
          </w:tcPr>
          <w:p w:rsidR="00454B80" w:rsidRDefault="00454B80">
            <w:pPr>
              <w:pStyle w:val="TableParagraph"/>
              <w:spacing w:before="5"/>
              <w:rPr>
                <w:sz w:val="19"/>
              </w:rPr>
            </w:pPr>
          </w:p>
          <w:p w:rsidR="00454B80" w:rsidRDefault="00C52B3A">
            <w:pPr>
              <w:pStyle w:val="TableParagraph"/>
              <w:ind w:left="85" w:right="55"/>
              <w:jc w:val="center"/>
              <w:rPr>
                <w:sz w:val="18"/>
              </w:rPr>
            </w:pPr>
            <w:r>
              <w:rPr>
                <w:w w:val="105"/>
                <w:sz w:val="18"/>
              </w:rPr>
              <w:t>有提升</w:t>
            </w:r>
          </w:p>
        </w:tc>
        <w:tc>
          <w:tcPr>
            <w:tcW w:w="1514" w:type="dxa"/>
          </w:tcPr>
          <w:p w:rsidR="00454B80" w:rsidRDefault="00454B80">
            <w:pPr>
              <w:pStyle w:val="TableParagraph"/>
              <w:spacing w:before="5"/>
              <w:rPr>
                <w:sz w:val="19"/>
              </w:rPr>
            </w:pPr>
          </w:p>
          <w:p w:rsidR="00454B80" w:rsidRDefault="00C52B3A">
            <w:pPr>
              <w:pStyle w:val="TableParagraph"/>
              <w:ind w:left="66" w:right="34"/>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39" w:type="dxa"/>
          </w:tcPr>
          <w:p w:rsidR="00454B80" w:rsidRDefault="00C52B3A">
            <w:pPr>
              <w:pStyle w:val="TableParagraph"/>
              <w:spacing w:before="18"/>
              <w:ind w:left="340" w:right="126" w:hanging="185"/>
              <w:rPr>
                <w:sz w:val="18"/>
              </w:rPr>
            </w:pPr>
            <w:r>
              <w:rPr>
                <w:sz w:val="18"/>
              </w:rPr>
              <w:t>生态效益</w:t>
            </w:r>
            <w:r>
              <w:rPr>
                <w:w w:val="105"/>
                <w:sz w:val="18"/>
              </w:rPr>
              <w:t>指标</w:t>
            </w:r>
          </w:p>
          <w:p w:rsidR="00454B80" w:rsidRDefault="00C52B3A">
            <w:pPr>
              <w:pStyle w:val="TableParagraph"/>
              <w:spacing w:line="200" w:lineRule="exact"/>
              <w:ind w:left="153"/>
              <w:rPr>
                <w:sz w:val="18"/>
              </w:rPr>
            </w:pPr>
            <w:r>
              <w:rPr>
                <w:w w:val="105"/>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spacing w:before="1"/>
              <w:ind w:left="35"/>
              <w:rPr>
                <w:sz w:val="18"/>
              </w:rPr>
            </w:pPr>
            <w:r>
              <w:rPr>
                <w:w w:val="105"/>
                <w:sz w:val="18"/>
              </w:rPr>
              <w:t>是否提升城市生态环境（10分）</w:t>
            </w:r>
          </w:p>
        </w:tc>
        <w:tc>
          <w:tcPr>
            <w:tcW w:w="1694" w:type="dxa"/>
          </w:tcPr>
          <w:p w:rsidR="00454B80" w:rsidRDefault="00454B80">
            <w:pPr>
              <w:pStyle w:val="TableParagraph"/>
              <w:spacing w:before="5"/>
              <w:rPr>
                <w:sz w:val="19"/>
              </w:rPr>
            </w:pPr>
          </w:p>
          <w:p w:rsidR="00454B80" w:rsidRDefault="00C52B3A">
            <w:pPr>
              <w:pStyle w:val="TableParagraph"/>
              <w:spacing w:before="1"/>
              <w:ind w:left="33"/>
              <w:jc w:val="center"/>
              <w:rPr>
                <w:sz w:val="18"/>
              </w:rPr>
            </w:pPr>
            <w:r>
              <w:rPr>
                <w:w w:val="102"/>
                <w:sz w:val="18"/>
              </w:rPr>
              <w:t>是</w:t>
            </w:r>
          </w:p>
        </w:tc>
        <w:tc>
          <w:tcPr>
            <w:tcW w:w="1526" w:type="dxa"/>
          </w:tcPr>
          <w:p w:rsidR="00454B80" w:rsidRDefault="00454B80">
            <w:pPr>
              <w:pStyle w:val="TableParagraph"/>
              <w:spacing w:before="5"/>
              <w:rPr>
                <w:sz w:val="19"/>
              </w:rPr>
            </w:pPr>
          </w:p>
          <w:p w:rsidR="00454B80" w:rsidRDefault="00C52B3A">
            <w:pPr>
              <w:pStyle w:val="TableParagraph"/>
              <w:spacing w:before="1"/>
              <w:ind w:left="34"/>
              <w:jc w:val="center"/>
              <w:rPr>
                <w:sz w:val="18"/>
              </w:rPr>
            </w:pPr>
            <w:r>
              <w:rPr>
                <w:w w:val="102"/>
                <w:sz w:val="18"/>
              </w:rPr>
              <w:t>是</w:t>
            </w:r>
          </w:p>
        </w:tc>
        <w:tc>
          <w:tcPr>
            <w:tcW w:w="1514" w:type="dxa"/>
          </w:tcPr>
          <w:p w:rsidR="00454B80" w:rsidRDefault="00454B80">
            <w:pPr>
              <w:pStyle w:val="TableParagraph"/>
              <w:spacing w:before="5"/>
              <w:rPr>
                <w:sz w:val="19"/>
              </w:rPr>
            </w:pPr>
          </w:p>
          <w:p w:rsidR="00454B80" w:rsidRDefault="00C52B3A">
            <w:pPr>
              <w:pStyle w:val="TableParagraph"/>
              <w:spacing w:before="1"/>
              <w:ind w:left="66" w:right="34"/>
              <w:jc w:val="center"/>
              <w:rPr>
                <w:sz w:val="18"/>
              </w:rPr>
            </w:pPr>
            <w:r>
              <w:rPr>
                <w:w w:val="105"/>
                <w:sz w:val="18"/>
              </w:rPr>
              <w:t>10</w:t>
            </w:r>
          </w:p>
        </w:tc>
      </w:tr>
      <w:tr w:rsidR="00454B80">
        <w:trPr>
          <w:trHeight w:val="700"/>
        </w:trPr>
        <w:tc>
          <w:tcPr>
            <w:tcW w:w="809" w:type="dxa"/>
            <w:vMerge/>
            <w:tcBorders>
              <w:top w:val="nil"/>
            </w:tcBorders>
          </w:tcPr>
          <w:p w:rsidR="00454B80" w:rsidRDefault="00454B80">
            <w:pPr>
              <w:rPr>
                <w:sz w:val="2"/>
                <w:szCs w:val="2"/>
              </w:rPr>
            </w:pPr>
          </w:p>
        </w:tc>
        <w:tc>
          <w:tcPr>
            <w:tcW w:w="835" w:type="dxa"/>
            <w:vMerge/>
            <w:tcBorders>
              <w:top w:val="nil"/>
            </w:tcBorders>
          </w:tcPr>
          <w:p w:rsidR="00454B80" w:rsidRDefault="00454B80">
            <w:pPr>
              <w:rPr>
                <w:sz w:val="2"/>
                <w:szCs w:val="2"/>
              </w:rPr>
            </w:pPr>
          </w:p>
        </w:tc>
        <w:tc>
          <w:tcPr>
            <w:tcW w:w="1039" w:type="dxa"/>
          </w:tcPr>
          <w:p w:rsidR="00454B80" w:rsidRDefault="00C52B3A">
            <w:pPr>
              <w:pStyle w:val="TableParagraph"/>
              <w:spacing w:before="18"/>
              <w:ind w:left="340" w:right="37" w:hanging="279"/>
              <w:rPr>
                <w:sz w:val="18"/>
              </w:rPr>
            </w:pPr>
            <w:r>
              <w:rPr>
                <w:sz w:val="18"/>
              </w:rPr>
              <w:t>可持续影响</w:t>
            </w:r>
            <w:r>
              <w:rPr>
                <w:w w:val="105"/>
                <w:sz w:val="18"/>
              </w:rPr>
              <w:t>指标</w:t>
            </w:r>
          </w:p>
          <w:p w:rsidR="00454B80" w:rsidRDefault="00C52B3A">
            <w:pPr>
              <w:pStyle w:val="TableParagraph"/>
              <w:spacing w:line="200" w:lineRule="exact"/>
              <w:ind w:left="153"/>
              <w:rPr>
                <w:sz w:val="18"/>
              </w:rPr>
            </w:pPr>
            <w:r>
              <w:rPr>
                <w:w w:val="105"/>
                <w:sz w:val="18"/>
              </w:rPr>
              <w:t>（10分）</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是否有可持续影响（10分）</w:t>
            </w:r>
          </w:p>
        </w:tc>
        <w:tc>
          <w:tcPr>
            <w:tcW w:w="1694" w:type="dxa"/>
          </w:tcPr>
          <w:p w:rsidR="00454B80" w:rsidRDefault="00454B80">
            <w:pPr>
              <w:pStyle w:val="TableParagraph"/>
              <w:spacing w:before="5"/>
              <w:rPr>
                <w:sz w:val="19"/>
              </w:rPr>
            </w:pPr>
          </w:p>
          <w:p w:rsidR="00454B80" w:rsidRDefault="00C52B3A">
            <w:pPr>
              <w:pStyle w:val="TableParagraph"/>
              <w:ind w:left="33"/>
              <w:jc w:val="center"/>
              <w:rPr>
                <w:sz w:val="18"/>
              </w:rPr>
            </w:pPr>
            <w:r>
              <w:rPr>
                <w:w w:val="102"/>
                <w:sz w:val="18"/>
              </w:rPr>
              <w:t>是</w:t>
            </w:r>
          </w:p>
        </w:tc>
        <w:tc>
          <w:tcPr>
            <w:tcW w:w="1526" w:type="dxa"/>
          </w:tcPr>
          <w:p w:rsidR="00454B80" w:rsidRDefault="00454B80">
            <w:pPr>
              <w:pStyle w:val="TableParagraph"/>
              <w:spacing w:before="5"/>
              <w:rPr>
                <w:sz w:val="19"/>
              </w:rPr>
            </w:pPr>
          </w:p>
          <w:p w:rsidR="00454B80" w:rsidRDefault="00C52B3A">
            <w:pPr>
              <w:pStyle w:val="TableParagraph"/>
              <w:ind w:left="34"/>
              <w:jc w:val="center"/>
              <w:rPr>
                <w:sz w:val="18"/>
              </w:rPr>
            </w:pPr>
            <w:r>
              <w:rPr>
                <w:w w:val="102"/>
                <w:sz w:val="18"/>
              </w:rPr>
              <w:t>是</w:t>
            </w:r>
          </w:p>
        </w:tc>
        <w:tc>
          <w:tcPr>
            <w:tcW w:w="1514" w:type="dxa"/>
          </w:tcPr>
          <w:p w:rsidR="00454B80" w:rsidRDefault="00454B80">
            <w:pPr>
              <w:pStyle w:val="TableParagraph"/>
              <w:spacing w:before="5"/>
              <w:rPr>
                <w:sz w:val="19"/>
              </w:rPr>
            </w:pPr>
          </w:p>
          <w:p w:rsidR="00454B80" w:rsidRDefault="00C52B3A">
            <w:pPr>
              <w:pStyle w:val="TableParagraph"/>
              <w:ind w:left="66" w:right="34"/>
              <w:jc w:val="center"/>
              <w:rPr>
                <w:sz w:val="18"/>
              </w:rPr>
            </w:pPr>
            <w:r>
              <w:rPr>
                <w:w w:val="105"/>
                <w:sz w:val="18"/>
              </w:rPr>
              <w:t>10</w:t>
            </w:r>
          </w:p>
        </w:tc>
      </w:tr>
      <w:tr w:rsidR="00454B80">
        <w:trPr>
          <w:trHeight w:val="699"/>
        </w:trPr>
        <w:tc>
          <w:tcPr>
            <w:tcW w:w="809" w:type="dxa"/>
            <w:vMerge/>
            <w:tcBorders>
              <w:top w:val="nil"/>
            </w:tcBorders>
          </w:tcPr>
          <w:p w:rsidR="00454B80" w:rsidRDefault="00454B80">
            <w:pPr>
              <w:rPr>
                <w:sz w:val="2"/>
                <w:szCs w:val="2"/>
              </w:rPr>
            </w:pPr>
          </w:p>
        </w:tc>
        <w:tc>
          <w:tcPr>
            <w:tcW w:w="835" w:type="dxa"/>
          </w:tcPr>
          <w:p w:rsidR="00454B80" w:rsidRDefault="00C52B3A">
            <w:pPr>
              <w:pStyle w:val="TableParagraph"/>
              <w:spacing w:before="18"/>
              <w:ind w:left="330" w:right="27" w:hanging="279"/>
              <w:rPr>
                <w:sz w:val="18"/>
              </w:rPr>
            </w:pPr>
            <w:r>
              <w:rPr>
                <w:sz w:val="18"/>
              </w:rPr>
              <w:t>满意度指</w:t>
            </w:r>
            <w:r>
              <w:rPr>
                <w:w w:val="105"/>
                <w:sz w:val="18"/>
              </w:rPr>
              <w:t>标</w:t>
            </w:r>
          </w:p>
          <w:p w:rsidR="00454B80" w:rsidRDefault="00C52B3A">
            <w:pPr>
              <w:pStyle w:val="TableParagraph"/>
              <w:spacing w:line="200" w:lineRule="exact"/>
              <w:ind w:left="49"/>
              <w:rPr>
                <w:sz w:val="18"/>
              </w:rPr>
            </w:pPr>
            <w:r>
              <w:rPr>
                <w:w w:val="105"/>
                <w:sz w:val="18"/>
              </w:rPr>
              <w:t>（10分）</w:t>
            </w:r>
          </w:p>
        </w:tc>
        <w:tc>
          <w:tcPr>
            <w:tcW w:w="1039" w:type="dxa"/>
          </w:tcPr>
          <w:p w:rsidR="00454B80" w:rsidRDefault="00C52B3A">
            <w:pPr>
              <w:pStyle w:val="TableParagraph"/>
              <w:spacing w:before="135" w:line="237" w:lineRule="auto"/>
              <w:ind w:left="62" w:right="37" w:firstLine="93"/>
              <w:rPr>
                <w:sz w:val="18"/>
              </w:rPr>
            </w:pPr>
            <w:r>
              <w:rPr>
                <w:w w:val="105"/>
                <w:sz w:val="18"/>
              </w:rPr>
              <w:t>服务对象</w:t>
            </w:r>
            <w:r>
              <w:rPr>
                <w:sz w:val="18"/>
              </w:rPr>
              <w:t>满意度指标</w:t>
            </w:r>
          </w:p>
        </w:tc>
        <w:tc>
          <w:tcPr>
            <w:tcW w:w="3364" w:type="dxa"/>
            <w:gridSpan w:val="2"/>
          </w:tcPr>
          <w:p w:rsidR="00454B80" w:rsidRDefault="00454B80">
            <w:pPr>
              <w:pStyle w:val="TableParagraph"/>
              <w:spacing w:before="5"/>
              <w:rPr>
                <w:sz w:val="19"/>
              </w:rPr>
            </w:pPr>
          </w:p>
          <w:p w:rsidR="00454B80" w:rsidRDefault="00C52B3A">
            <w:pPr>
              <w:pStyle w:val="TableParagraph"/>
              <w:ind w:left="35"/>
              <w:rPr>
                <w:sz w:val="18"/>
              </w:rPr>
            </w:pPr>
            <w:r>
              <w:rPr>
                <w:w w:val="105"/>
                <w:sz w:val="18"/>
              </w:rPr>
              <w:t>受益群众满意度（10分）</w:t>
            </w:r>
          </w:p>
        </w:tc>
        <w:tc>
          <w:tcPr>
            <w:tcW w:w="1694" w:type="dxa"/>
          </w:tcPr>
          <w:p w:rsidR="00454B80" w:rsidRDefault="00454B80">
            <w:pPr>
              <w:pStyle w:val="TableParagraph"/>
              <w:spacing w:before="5"/>
              <w:rPr>
                <w:sz w:val="19"/>
              </w:rPr>
            </w:pPr>
          </w:p>
          <w:p w:rsidR="00454B80" w:rsidRDefault="00C52B3A">
            <w:pPr>
              <w:pStyle w:val="TableParagraph"/>
              <w:ind w:left="119" w:right="91"/>
              <w:jc w:val="center"/>
              <w:rPr>
                <w:sz w:val="18"/>
              </w:rPr>
            </w:pPr>
            <w:r>
              <w:rPr>
                <w:w w:val="105"/>
                <w:sz w:val="18"/>
              </w:rPr>
              <w:t>≥90%</w:t>
            </w:r>
          </w:p>
        </w:tc>
        <w:tc>
          <w:tcPr>
            <w:tcW w:w="1526" w:type="dxa"/>
          </w:tcPr>
          <w:p w:rsidR="00454B80" w:rsidRDefault="00454B80">
            <w:pPr>
              <w:pStyle w:val="TableParagraph"/>
              <w:spacing w:before="5"/>
              <w:rPr>
                <w:sz w:val="19"/>
              </w:rPr>
            </w:pPr>
          </w:p>
          <w:p w:rsidR="00454B80" w:rsidRDefault="00C52B3A">
            <w:pPr>
              <w:pStyle w:val="TableParagraph"/>
              <w:ind w:left="86" w:right="55"/>
              <w:jc w:val="center"/>
              <w:rPr>
                <w:sz w:val="18"/>
              </w:rPr>
            </w:pPr>
            <w:r>
              <w:rPr>
                <w:w w:val="105"/>
                <w:sz w:val="18"/>
              </w:rPr>
              <w:t>100</w:t>
            </w:r>
          </w:p>
        </w:tc>
        <w:tc>
          <w:tcPr>
            <w:tcW w:w="1514" w:type="dxa"/>
          </w:tcPr>
          <w:p w:rsidR="00454B80" w:rsidRDefault="00454B80">
            <w:pPr>
              <w:pStyle w:val="TableParagraph"/>
              <w:spacing w:before="5"/>
              <w:rPr>
                <w:sz w:val="19"/>
              </w:rPr>
            </w:pPr>
          </w:p>
          <w:p w:rsidR="00454B80" w:rsidRDefault="00C52B3A">
            <w:pPr>
              <w:pStyle w:val="TableParagraph"/>
              <w:ind w:left="66" w:right="34"/>
              <w:jc w:val="center"/>
              <w:rPr>
                <w:sz w:val="18"/>
              </w:rPr>
            </w:pPr>
            <w:r>
              <w:rPr>
                <w:w w:val="105"/>
                <w:sz w:val="18"/>
              </w:rPr>
              <w:t>10</w:t>
            </w:r>
          </w:p>
        </w:tc>
      </w:tr>
      <w:tr w:rsidR="00454B80">
        <w:trPr>
          <w:trHeight w:val="277"/>
        </w:trPr>
        <w:tc>
          <w:tcPr>
            <w:tcW w:w="809" w:type="dxa"/>
          </w:tcPr>
          <w:p w:rsidR="00454B80" w:rsidRDefault="00C52B3A">
            <w:pPr>
              <w:pStyle w:val="TableParagraph"/>
              <w:spacing w:before="37" w:line="220" w:lineRule="exact"/>
              <w:ind w:left="225"/>
              <w:rPr>
                <w:sz w:val="18"/>
              </w:rPr>
            </w:pPr>
            <w:r>
              <w:rPr>
                <w:w w:val="105"/>
                <w:sz w:val="18"/>
              </w:rPr>
              <w:t>总分</w:t>
            </w:r>
          </w:p>
        </w:tc>
        <w:tc>
          <w:tcPr>
            <w:tcW w:w="9972" w:type="dxa"/>
            <w:gridSpan w:val="7"/>
          </w:tcPr>
          <w:p w:rsidR="00454B80" w:rsidRDefault="00C52B3A">
            <w:pPr>
              <w:pStyle w:val="TableParagraph"/>
              <w:spacing w:before="37" w:line="220" w:lineRule="exact"/>
              <w:ind w:left="4734" w:right="4705"/>
              <w:jc w:val="center"/>
              <w:rPr>
                <w:sz w:val="18"/>
              </w:rPr>
            </w:pPr>
            <w:r>
              <w:rPr>
                <w:w w:val="105"/>
                <w:sz w:val="18"/>
              </w:rPr>
              <w:t>86.85</w:t>
            </w:r>
          </w:p>
        </w:tc>
      </w:tr>
      <w:tr w:rsidR="00454B80">
        <w:trPr>
          <w:trHeight w:val="1170"/>
        </w:trPr>
        <w:tc>
          <w:tcPr>
            <w:tcW w:w="809" w:type="dxa"/>
          </w:tcPr>
          <w:p w:rsidR="00454B80" w:rsidRDefault="00C52B3A">
            <w:pPr>
              <w:pStyle w:val="TableParagraph"/>
              <w:spacing w:before="138"/>
              <w:ind w:left="40" w:right="12"/>
              <w:jc w:val="center"/>
              <w:rPr>
                <w:sz w:val="18"/>
              </w:rPr>
            </w:pPr>
            <w:r>
              <w:rPr>
                <w:sz w:val="18"/>
              </w:rPr>
              <w:t>偏差大或目标未完成原因分</w:t>
            </w:r>
            <w:r>
              <w:rPr>
                <w:w w:val="105"/>
                <w:sz w:val="18"/>
              </w:rPr>
              <w:t>析</w:t>
            </w:r>
          </w:p>
        </w:tc>
        <w:tc>
          <w:tcPr>
            <w:tcW w:w="9972" w:type="dxa"/>
            <w:gridSpan w:val="7"/>
          </w:tcPr>
          <w:p w:rsidR="00454B80" w:rsidRDefault="00C52B3A">
            <w:pPr>
              <w:pStyle w:val="TableParagraph"/>
              <w:spacing w:before="21"/>
              <w:ind w:left="33"/>
              <w:rPr>
                <w:sz w:val="18"/>
              </w:rPr>
            </w:pPr>
            <w:proofErr w:type="gramStart"/>
            <w:r>
              <w:rPr>
                <w:w w:val="105"/>
                <w:sz w:val="18"/>
              </w:rPr>
              <w:t>除项目</w:t>
            </w:r>
            <w:proofErr w:type="gramEnd"/>
            <w:r>
              <w:rPr>
                <w:w w:val="105"/>
                <w:sz w:val="18"/>
              </w:rPr>
              <w:t>资金执行率有偏差外，年初设立的各项绩效目标基本完成。</w:t>
            </w:r>
          </w:p>
        </w:tc>
      </w:tr>
      <w:tr w:rsidR="00454B80">
        <w:trPr>
          <w:trHeight w:val="1170"/>
        </w:trPr>
        <w:tc>
          <w:tcPr>
            <w:tcW w:w="809" w:type="dxa"/>
          </w:tcPr>
          <w:p w:rsidR="00454B80" w:rsidRDefault="00454B80">
            <w:pPr>
              <w:pStyle w:val="TableParagraph"/>
              <w:spacing w:before="9"/>
              <w:rPr>
                <w:sz w:val="19"/>
              </w:rPr>
            </w:pPr>
          </w:p>
          <w:p w:rsidR="00454B80" w:rsidRDefault="00C52B3A">
            <w:pPr>
              <w:pStyle w:val="TableParagraph"/>
              <w:spacing w:before="1"/>
              <w:ind w:left="40" w:right="12"/>
              <w:jc w:val="both"/>
              <w:rPr>
                <w:sz w:val="18"/>
              </w:rPr>
            </w:pPr>
            <w:r>
              <w:rPr>
                <w:sz w:val="18"/>
              </w:rPr>
              <w:t>改进措施及结果应</w:t>
            </w:r>
            <w:r>
              <w:rPr>
                <w:w w:val="105"/>
                <w:sz w:val="18"/>
              </w:rPr>
              <w:t>用方案</w:t>
            </w:r>
          </w:p>
        </w:tc>
        <w:tc>
          <w:tcPr>
            <w:tcW w:w="9972" w:type="dxa"/>
            <w:gridSpan w:val="7"/>
          </w:tcPr>
          <w:p w:rsidR="00454B80" w:rsidRDefault="00C52B3A">
            <w:pPr>
              <w:pStyle w:val="TableParagraph"/>
              <w:spacing w:before="22" w:line="237" w:lineRule="auto"/>
              <w:ind w:left="33" w:right="108"/>
              <w:rPr>
                <w:sz w:val="18"/>
              </w:rPr>
            </w:pPr>
            <w:r>
              <w:rPr>
                <w:sz w:val="18"/>
              </w:rPr>
              <w:t>设定项目绩效目标时，按照项目的实际情况进行设立，强化基础预算编制工作，按照“指向明确、细化量化、合理可行、 相应匹配”的要求，从数量、质量、成本、时效以及经济效益、社会效益、生态效益、可持续影响、满意度等方面、全面</w:t>
            </w:r>
          </w:p>
          <w:p w:rsidR="00454B80" w:rsidRDefault="00C52B3A">
            <w:pPr>
              <w:pStyle w:val="TableParagraph"/>
              <w:ind w:left="33"/>
              <w:rPr>
                <w:sz w:val="18"/>
              </w:rPr>
            </w:pPr>
            <w:r>
              <w:rPr>
                <w:w w:val="105"/>
                <w:sz w:val="18"/>
              </w:rPr>
              <w:t>、完整地进行细化，以完整地反映项目的功能特性，并从目标中概括、提炼出科学、合理的绩效目标。</w:t>
            </w:r>
          </w:p>
        </w:tc>
      </w:tr>
      <w:tr w:rsidR="00454B80">
        <w:trPr>
          <w:trHeight w:val="1170"/>
        </w:trPr>
        <w:tc>
          <w:tcPr>
            <w:tcW w:w="809" w:type="dxa"/>
          </w:tcPr>
          <w:p w:rsidR="00454B80" w:rsidRDefault="00454B80">
            <w:pPr>
              <w:pStyle w:val="TableParagraph"/>
              <w:spacing w:before="9"/>
              <w:rPr>
                <w:sz w:val="19"/>
              </w:rPr>
            </w:pPr>
          </w:p>
          <w:p w:rsidR="00454B80" w:rsidRDefault="00C52B3A">
            <w:pPr>
              <w:pStyle w:val="TableParagraph"/>
              <w:spacing w:before="1"/>
              <w:ind w:left="40" w:right="12"/>
              <w:jc w:val="both"/>
              <w:rPr>
                <w:sz w:val="18"/>
              </w:rPr>
            </w:pPr>
            <w:r>
              <w:rPr>
                <w:sz w:val="18"/>
              </w:rPr>
              <w:t>单位主要负责人签</w:t>
            </w:r>
            <w:r>
              <w:rPr>
                <w:w w:val="105"/>
                <w:sz w:val="18"/>
              </w:rPr>
              <w:t>批意见</w:t>
            </w:r>
          </w:p>
        </w:tc>
        <w:tc>
          <w:tcPr>
            <w:tcW w:w="9972" w:type="dxa"/>
            <w:gridSpan w:val="7"/>
          </w:tcPr>
          <w:p w:rsidR="00454B80" w:rsidRDefault="00454B80">
            <w:pPr>
              <w:pStyle w:val="TableParagraph"/>
              <w:rPr>
                <w:sz w:val="18"/>
              </w:rPr>
            </w:pPr>
          </w:p>
          <w:p w:rsidR="00454B80" w:rsidRDefault="00454B80">
            <w:pPr>
              <w:pStyle w:val="TableParagraph"/>
              <w:spacing w:before="10"/>
              <w:rPr>
                <w:sz w:val="19"/>
              </w:rPr>
            </w:pPr>
          </w:p>
          <w:p w:rsidR="00454B80" w:rsidRDefault="00C52B3A">
            <w:pPr>
              <w:pStyle w:val="TableParagraph"/>
              <w:ind w:right="2012"/>
              <w:jc w:val="right"/>
              <w:rPr>
                <w:sz w:val="18"/>
              </w:rPr>
            </w:pPr>
            <w:r>
              <w:rPr>
                <w:sz w:val="18"/>
              </w:rPr>
              <w:t>签名：年月日</w:t>
            </w:r>
          </w:p>
        </w:tc>
      </w:tr>
    </w:tbl>
    <w:p w:rsidR="00454B80" w:rsidRDefault="00C52B3A">
      <w:pPr>
        <w:pStyle w:val="a3"/>
        <w:spacing w:before="39"/>
        <w:ind w:left="371"/>
      </w:pPr>
      <w:r>
        <w:rPr>
          <w:noProof/>
          <w:lang w:val="en-US" w:bidi="ar-SA"/>
        </w:rPr>
        <mc:AlternateContent>
          <mc:Choice Requires="wps">
            <w:drawing>
              <wp:anchor distT="0" distB="0" distL="114300" distR="114300" simplePos="0" relativeHeight="251664384" behindDoc="1" locked="0" layoutInCell="1" allowOverlap="1">
                <wp:simplePos x="0" y="0"/>
                <wp:positionH relativeFrom="page">
                  <wp:posOffset>624840</wp:posOffset>
                </wp:positionH>
                <wp:positionV relativeFrom="paragraph">
                  <wp:posOffset>-3616325</wp:posOffset>
                </wp:positionV>
                <wp:extent cx="142875" cy="142875"/>
                <wp:effectExtent l="0" t="0" r="0" b="0"/>
                <wp:wrapNone/>
                <wp:docPr id="6" name="文本框 7"/>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454B80" w:rsidRDefault="00C52B3A">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7" o:spid="_x0000_s1031" type="#_x0000_t202" style="position:absolute;left:0;text-align:left;margin-left:49.2pt;margin-top:-284.75pt;width:11.25pt;height:11.25pt;z-index:-25165209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" filled="f" stroked="f">
                <v:textbox style="layout-flow:vertical" inset="0,0,0,0">
                  <w:txbxContent>
                    <w:p w:rsidR="00454B80" w:rsidRDefault="00C52B3A">
                      <w:pPr>
                        <w:spacing w:line="225" w:lineRule="exact"/>
                        <w:ind w:left="20"/>
                        <w:rPr>
                          <w:sz w:val="18"/>
                        </w:rPr>
                      </w:pPr>
                      <w:r>
                        <w:rPr>
                          <w:w w:val="102"/>
                          <w:sz w:val="18"/>
                        </w:rPr>
                        <w:t>）</w:t>
                      </w:r>
                    </w:p>
                  </w:txbxContent>
                </v:textbox>
                <w10:wrap anchorx="page"/>
              </v:shape>
            </w:pict>
          </mc:Fallback>
        </mc:AlternateContent>
      </w:r>
      <w:r>
        <w:rPr>
          <w:w w:val="105"/>
        </w:rPr>
        <w:t>备注：</w:t>
      </w:r>
    </w:p>
    <w:p w:rsidR="00454B80" w:rsidRDefault="00C52B3A">
      <w:pPr>
        <w:pStyle w:val="a4"/>
        <w:numPr>
          <w:ilvl w:val="1"/>
          <w:numId w:val="3"/>
        </w:numPr>
        <w:tabs>
          <w:tab w:val="left" w:pos="878"/>
        </w:tabs>
        <w:spacing w:before="132"/>
        <w:ind w:hanging="169"/>
        <w:rPr>
          <w:sz w:val="16"/>
        </w:rPr>
      </w:pPr>
      <w:r>
        <w:rPr>
          <w:spacing w:val="1"/>
          <w:w w:val="105"/>
          <w:sz w:val="16"/>
        </w:rPr>
        <w:t>预算执行情况口径：预算数为调整后财政资金总额</w:t>
      </w:r>
      <w:r>
        <w:rPr>
          <w:w w:val="105"/>
          <w:sz w:val="16"/>
        </w:rPr>
        <w:t>（</w:t>
      </w:r>
      <w:r>
        <w:rPr>
          <w:spacing w:val="1"/>
          <w:w w:val="105"/>
          <w:sz w:val="16"/>
        </w:rPr>
        <w:t>包括上年结余结转</w:t>
      </w:r>
      <w:r>
        <w:rPr>
          <w:w w:val="105"/>
          <w:sz w:val="16"/>
        </w:rPr>
        <w:t>），执行数为资金使用单位财政资金实际支出数。</w:t>
      </w:r>
    </w:p>
    <w:p w:rsidR="00454B80" w:rsidRDefault="00454B80">
      <w:pPr>
        <w:pStyle w:val="a3"/>
        <w:spacing w:before="4"/>
        <w:rPr>
          <w:sz w:val="11"/>
        </w:rPr>
      </w:pPr>
    </w:p>
    <w:p w:rsidR="00454B80" w:rsidRDefault="00C52B3A">
      <w:pPr>
        <w:pStyle w:val="a4"/>
        <w:numPr>
          <w:ilvl w:val="1"/>
          <w:numId w:val="3"/>
        </w:numPr>
        <w:tabs>
          <w:tab w:val="left" w:pos="878"/>
        </w:tabs>
        <w:ind w:hanging="169"/>
        <w:rPr>
          <w:sz w:val="16"/>
        </w:rPr>
      </w:pPr>
      <w:r>
        <w:rPr>
          <w:w w:val="105"/>
          <w:sz w:val="16"/>
        </w:rPr>
        <w:t>定量指标完成数汇总原则：绝对值直接累加计算，相对值按照资金额度加权平均计算。定量指标计分原则：正向指标（即目标值为≥X,得分</w:t>
      </w:r>
    </w:p>
    <w:p w:rsidR="00454B80" w:rsidRDefault="00C52B3A">
      <w:pPr>
        <w:pStyle w:val="a3"/>
        <w:spacing w:before="4"/>
        <w:ind w:left="371"/>
      </w:pPr>
      <w:r>
        <w:rPr>
          <w:w w:val="105"/>
        </w:rPr>
        <w:t>=权重*B/A,反向指标（即目标值为≤X,得分=权重*A/B）,得分不得突破权重总额。定量指标先汇总完成数，再计算得分。</w:t>
      </w:r>
    </w:p>
    <w:p w:rsidR="00454B80" w:rsidRDefault="00C52B3A">
      <w:pPr>
        <w:pStyle w:val="a4"/>
        <w:numPr>
          <w:ilvl w:val="1"/>
          <w:numId w:val="3"/>
        </w:numPr>
        <w:tabs>
          <w:tab w:val="left" w:pos="878"/>
        </w:tabs>
        <w:spacing w:before="107"/>
        <w:ind w:hanging="169"/>
        <w:rPr>
          <w:sz w:val="16"/>
        </w:rPr>
      </w:pPr>
      <w:r>
        <w:rPr>
          <w:w w:val="105"/>
          <w:sz w:val="16"/>
        </w:rPr>
        <w:t>定性指标计分原则：达成预期指标、部分达成预期指标并具有一定效果、未达成预期指标且效果较差三档，分別按照该指标对应分值区间</w:t>
      </w:r>
    </w:p>
    <w:p w:rsidR="00454B80" w:rsidRDefault="00C52B3A">
      <w:pPr>
        <w:pStyle w:val="a3"/>
        <w:spacing w:before="4"/>
        <w:ind w:left="371"/>
      </w:pPr>
      <w:r>
        <w:rPr>
          <w:w w:val="105"/>
        </w:rPr>
        <w:t>100-80% （含80%）、80-50% （含50%)、 50-0% 合理确定分值。汇总时，以资金额度为权重，对分值进行加权平均计算。</w:t>
      </w:r>
    </w:p>
    <w:p w:rsidR="00454B80" w:rsidRDefault="00C52B3A">
      <w:pPr>
        <w:pStyle w:val="a4"/>
        <w:numPr>
          <w:ilvl w:val="1"/>
          <w:numId w:val="3"/>
        </w:numPr>
        <w:tabs>
          <w:tab w:val="left" w:pos="878"/>
        </w:tabs>
        <w:spacing w:before="79"/>
        <w:ind w:hanging="169"/>
        <w:rPr>
          <w:sz w:val="16"/>
        </w:rPr>
      </w:pPr>
      <w:r>
        <w:rPr>
          <w:w w:val="105"/>
          <w:sz w:val="16"/>
        </w:rPr>
        <w:t>基于经济性和必要性等因素考虑，满意度指标暂可不</w:t>
      </w:r>
      <w:proofErr w:type="gramStart"/>
      <w:r>
        <w:rPr>
          <w:w w:val="105"/>
          <w:sz w:val="16"/>
        </w:rPr>
        <w:t>作为必评指标</w:t>
      </w:r>
      <w:proofErr w:type="gramEnd"/>
      <w:r>
        <w:rPr>
          <w:w w:val="105"/>
          <w:sz w:val="16"/>
        </w:rPr>
        <w:t>。</w:t>
      </w:r>
    </w:p>
    <w:p w:rsidR="00454B80" w:rsidRDefault="00454B80">
      <w:pPr>
        <w:rPr>
          <w:sz w:val="16"/>
        </w:rPr>
        <w:sectPr w:rsidR="00454B80">
          <w:pgSz w:w="11910" w:h="16840"/>
          <w:pgMar w:top="660" w:right="180" w:bottom="280" w:left="360" w:header="720" w:footer="720" w:gutter="0"/>
          <w:cols w:space="720"/>
        </w:sectPr>
      </w:pPr>
    </w:p>
    <w:p w:rsidR="00454B80" w:rsidRDefault="00C52B3A">
      <w:pPr>
        <w:spacing w:before="44"/>
        <w:ind w:left="884"/>
        <w:rPr>
          <w:b/>
          <w:sz w:val="27"/>
        </w:rPr>
      </w:pPr>
      <w:r>
        <w:rPr>
          <w:b/>
          <w:sz w:val="27"/>
        </w:rPr>
        <w:lastRenderedPageBreak/>
        <w:t>2020年度泛金银湖片区及金银湖亮点片区绿化景观工程部分项目绩效目标自评表</w:t>
      </w:r>
    </w:p>
    <w:p w:rsidR="00454B80" w:rsidRDefault="00454B80">
      <w:pPr>
        <w:pStyle w:val="a3"/>
        <w:spacing w:before="8"/>
        <w:rPr>
          <w:b/>
          <w:sz w:val="20"/>
        </w:rPr>
      </w:pPr>
    </w:p>
    <w:p w:rsidR="00454B80" w:rsidRDefault="00C52B3A">
      <w:pPr>
        <w:pStyle w:val="6"/>
        <w:tabs>
          <w:tab w:val="left" w:pos="6550"/>
        </w:tabs>
        <w:spacing w:line="240" w:lineRule="auto"/>
        <w:ind w:left="479"/>
      </w:pPr>
      <w:r>
        <w:rPr>
          <w:noProof/>
          <w:lang w:val="en-US" w:bidi="ar-SA"/>
        </w:rPr>
        <mc:AlternateContent>
          <mc:Choice Requires="wps">
            <w:drawing>
              <wp:anchor distT="0" distB="0" distL="114300" distR="114300" simplePos="0" relativeHeight="251665408" behindDoc="1" locked="0" layoutInCell="1" allowOverlap="1">
                <wp:simplePos x="0" y="0"/>
                <wp:positionH relativeFrom="page">
                  <wp:posOffset>679450</wp:posOffset>
                </wp:positionH>
                <wp:positionV relativeFrom="paragraph">
                  <wp:posOffset>4066540</wp:posOffset>
                </wp:positionV>
                <wp:extent cx="134620" cy="13462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34620" cy="134620"/>
                        </a:xfrm>
                        <a:prstGeom prst="rect">
                          <a:avLst/>
                        </a:prstGeom>
                        <a:noFill/>
                        <a:ln>
                          <a:noFill/>
                        </a:ln>
                      </wps:spPr>
                      <wps:txbx>
                        <w:txbxContent>
                          <w:p w:rsidR="00454B80" w:rsidRDefault="00C52B3A">
                            <w:pPr>
                              <w:spacing w:line="212" w:lineRule="exact"/>
                              <w:ind w:left="20"/>
                              <w:rPr>
                                <w:sz w:val="17"/>
                              </w:rPr>
                            </w:pPr>
                            <w:r>
                              <w:rPr>
                                <w:w w:val="101"/>
                                <w:sz w:val="17"/>
                              </w:rPr>
                              <w:t>（</w:t>
                            </w:r>
                          </w:p>
                        </w:txbxContent>
                      </wps:txbx>
                      <wps:bodyPr vert="vert" lIns="0" tIns="0" rIns="0" bIns="0" upright="1"/>
                    </wps:wsp>
                  </a:graphicData>
                </a:graphic>
              </wp:anchor>
            </w:drawing>
          </mc:Choice>
          <mc:Fallback>
            <w:pict>
              <v:shape id="文本框 8" o:spid="_x0000_s1032" type="#_x0000_t202" style="position:absolute;left:0;text-align:left;margin-left:53.5pt;margin-top:320.2pt;width:10.6pt;height:10.6pt;z-index:-25165107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" filled="f" stroked="f">
                <v:textbox style="layout-flow:vertical" inset="0,0,0,0">
                  <w:txbxContent>
                    <w:p w:rsidR="00454B80" w:rsidRDefault="00C52B3A">
                      <w:pPr>
                        <w:spacing w:line="212" w:lineRule="exact"/>
                        <w:ind w:left="20"/>
                        <w:rPr>
                          <w:sz w:val="17"/>
                        </w:rPr>
                      </w:pPr>
                      <w:r>
                        <w:rPr>
                          <w:w w:val="101"/>
                          <w:sz w:val="17"/>
                        </w:rPr>
                        <w:t>（</w:t>
                      </w:r>
                    </w:p>
                  </w:txbxContent>
                </v:textbox>
                <w10:wrap anchorx="page"/>
              </v:shape>
            </w:pict>
          </mc:Fallback>
        </mc:AlternateContent>
      </w:r>
      <w:r>
        <w:t>单位名称：武汉市东西湖区住房和城乡建设局</w:t>
      </w:r>
      <w:r>
        <w:tab/>
        <w:t>填报日期：</w:t>
      </w:r>
    </w:p>
    <w:p w:rsidR="00454B80" w:rsidRDefault="00454B80">
      <w:pPr>
        <w:pStyle w:val="a3"/>
        <w:spacing w:before="12"/>
        <w:rPr>
          <w:sz w:val="10"/>
        </w:rPr>
      </w:pPr>
    </w:p>
    <w:tbl>
      <w:tblPr>
        <w:tblW w:w="0" w:type="auto"/>
        <w:tblInd w:w="4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46"/>
        <w:gridCol w:w="818"/>
        <w:gridCol w:w="1507"/>
        <w:gridCol w:w="1567"/>
        <w:gridCol w:w="1543"/>
        <w:gridCol w:w="1567"/>
        <w:gridCol w:w="1411"/>
        <w:gridCol w:w="1401"/>
      </w:tblGrid>
      <w:tr w:rsidR="00454B80">
        <w:trPr>
          <w:trHeight w:val="395"/>
        </w:trPr>
        <w:tc>
          <w:tcPr>
            <w:tcW w:w="3071" w:type="dxa"/>
            <w:gridSpan w:val="3"/>
          </w:tcPr>
          <w:p w:rsidR="00454B80" w:rsidRDefault="00C52B3A">
            <w:pPr>
              <w:pStyle w:val="TableParagraph"/>
              <w:spacing w:before="100"/>
              <w:ind w:left="1182" w:right="1149"/>
              <w:jc w:val="center"/>
              <w:rPr>
                <w:sz w:val="17"/>
              </w:rPr>
            </w:pPr>
            <w:r>
              <w:rPr>
                <w:sz w:val="17"/>
              </w:rPr>
              <w:t>项目名称</w:t>
            </w:r>
          </w:p>
        </w:tc>
        <w:tc>
          <w:tcPr>
            <w:tcW w:w="7489" w:type="dxa"/>
            <w:gridSpan w:val="5"/>
          </w:tcPr>
          <w:p w:rsidR="00454B80" w:rsidRDefault="00C52B3A">
            <w:pPr>
              <w:pStyle w:val="TableParagraph"/>
              <w:spacing w:before="100"/>
              <w:ind w:left="1691" w:right="1657"/>
              <w:jc w:val="center"/>
              <w:rPr>
                <w:sz w:val="17"/>
              </w:rPr>
            </w:pPr>
            <w:r>
              <w:rPr>
                <w:sz w:val="17"/>
              </w:rPr>
              <w:t>泛金银湖片区及金银湖亮点片区绿化景观工程部分项目</w:t>
            </w:r>
          </w:p>
        </w:tc>
      </w:tr>
      <w:tr w:rsidR="00454B80">
        <w:trPr>
          <w:trHeight w:val="395"/>
        </w:trPr>
        <w:tc>
          <w:tcPr>
            <w:tcW w:w="3071" w:type="dxa"/>
            <w:gridSpan w:val="3"/>
          </w:tcPr>
          <w:p w:rsidR="00454B80" w:rsidRDefault="00C52B3A">
            <w:pPr>
              <w:pStyle w:val="TableParagraph"/>
              <w:spacing w:before="101"/>
              <w:ind w:left="1182" w:right="1149"/>
              <w:jc w:val="center"/>
              <w:rPr>
                <w:sz w:val="17"/>
              </w:rPr>
            </w:pPr>
            <w:r>
              <w:rPr>
                <w:sz w:val="17"/>
              </w:rPr>
              <w:t>主管部门</w:t>
            </w:r>
          </w:p>
        </w:tc>
        <w:tc>
          <w:tcPr>
            <w:tcW w:w="3110" w:type="dxa"/>
            <w:gridSpan w:val="2"/>
          </w:tcPr>
          <w:p w:rsidR="00454B80" w:rsidRDefault="00C52B3A">
            <w:pPr>
              <w:pStyle w:val="TableParagraph"/>
              <w:spacing w:before="101"/>
              <w:ind w:left="278"/>
              <w:rPr>
                <w:sz w:val="17"/>
              </w:rPr>
            </w:pPr>
            <w:r>
              <w:rPr>
                <w:sz w:val="17"/>
              </w:rPr>
              <w:t>武汉市东西湖区住房和城乡建设局</w:t>
            </w:r>
          </w:p>
        </w:tc>
        <w:tc>
          <w:tcPr>
            <w:tcW w:w="1567" w:type="dxa"/>
          </w:tcPr>
          <w:p w:rsidR="00454B80" w:rsidRDefault="00C52B3A">
            <w:pPr>
              <w:pStyle w:val="TableParagraph"/>
              <w:spacing w:before="101"/>
              <w:ind w:left="132" w:right="98"/>
              <w:jc w:val="center"/>
              <w:rPr>
                <w:sz w:val="17"/>
              </w:rPr>
            </w:pPr>
            <w:r>
              <w:rPr>
                <w:sz w:val="17"/>
              </w:rPr>
              <w:t>项目实施单位</w:t>
            </w:r>
          </w:p>
        </w:tc>
        <w:tc>
          <w:tcPr>
            <w:tcW w:w="2812" w:type="dxa"/>
            <w:gridSpan w:val="2"/>
          </w:tcPr>
          <w:p w:rsidR="00454B80" w:rsidRDefault="00C52B3A">
            <w:pPr>
              <w:pStyle w:val="TableParagraph"/>
              <w:spacing w:before="101"/>
              <w:ind w:left="1140" w:right="1102"/>
              <w:jc w:val="center"/>
              <w:rPr>
                <w:sz w:val="17"/>
              </w:rPr>
            </w:pPr>
            <w:r>
              <w:rPr>
                <w:sz w:val="17"/>
              </w:rPr>
              <w:t>园林科</w:t>
            </w:r>
          </w:p>
        </w:tc>
      </w:tr>
      <w:tr w:rsidR="00454B80">
        <w:trPr>
          <w:trHeight w:val="395"/>
        </w:trPr>
        <w:tc>
          <w:tcPr>
            <w:tcW w:w="3071" w:type="dxa"/>
            <w:gridSpan w:val="3"/>
          </w:tcPr>
          <w:p w:rsidR="00454B80" w:rsidRDefault="00C52B3A">
            <w:pPr>
              <w:pStyle w:val="TableParagraph"/>
              <w:spacing w:before="100"/>
              <w:ind w:left="1182" w:right="1149"/>
              <w:jc w:val="center"/>
              <w:rPr>
                <w:sz w:val="17"/>
              </w:rPr>
            </w:pPr>
            <w:r>
              <w:rPr>
                <w:sz w:val="17"/>
              </w:rPr>
              <w:t>项目类别</w:t>
            </w:r>
          </w:p>
        </w:tc>
        <w:tc>
          <w:tcPr>
            <w:tcW w:w="7489" w:type="dxa"/>
            <w:gridSpan w:val="5"/>
          </w:tcPr>
          <w:p w:rsidR="00454B80" w:rsidRDefault="00C52B3A">
            <w:pPr>
              <w:pStyle w:val="TableParagraph"/>
              <w:tabs>
                <w:tab w:val="left" w:pos="2165"/>
                <w:tab w:val="left" w:pos="3456"/>
              </w:tabs>
              <w:spacing w:before="100"/>
              <w:ind w:left="34"/>
              <w:rPr>
                <w:sz w:val="17"/>
              </w:rPr>
            </w:pPr>
            <w:r>
              <w:rPr>
                <w:sz w:val="17"/>
              </w:rPr>
              <w:t xml:space="preserve">1、部门预算项目 </w:t>
            </w:r>
            <w:r>
              <w:rPr>
                <w:spacing w:val="7"/>
                <w:sz w:val="17"/>
              </w:rPr>
              <w:t xml:space="preserve"> </w:t>
            </w:r>
            <w:r>
              <w:rPr>
                <w:rFonts w:ascii="Wingdings" w:eastAsia="Wingdings" w:hAnsi="Wingdings"/>
                <w:position w:val="1"/>
                <w:sz w:val="17"/>
              </w:rPr>
              <w:t></w:t>
            </w:r>
            <w:r>
              <w:rPr>
                <w:rFonts w:ascii="Times New Roman" w:eastAsia="Times New Roman" w:hAnsi="Times New Roman"/>
                <w:position w:val="1"/>
                <w:sz w:val="17"/>
              </w:rPr>
              <w:tab/>
            </w:r>
            <w:r>
              <w:rPr>
                <w:sz w:val="17"/>
              </w:rPr>
              <w:t>2、区直专项</w:t>
            </w:r>
            <w:r>
              <w:rPr>
                <w:sz w:val="17"/>
              </w:rPr>
              <w:tab/>
              <w:t>口</w:t>
            </w:r>
          </w:p>
        </w:tc>
      </w:tr>
      <w:tr w:rsidR="00454B80">
        <w:trPr>
          <w:trHeight w:val="395"/>
        </w:trPr>
        <w:tc>
          <w:tcPr>
            <w:tcW w:w="3071" w:type="dxa"/>
            <w:gridSpan w:val="3"/>
          </w:tcPr>
          <w:p w:rsidR="00454B80" w:rsidRDefault="00C52B3A">
            <w:pPr>
              <w:pStyle w:val="TableParagraph"/>
              <w:spacing w:before="100"/>
              <w:ind w:left="1182" w:right="1149"/>
              <w:jc w:val="center"/>
              <w:rPr>
                <w:sz w:val="17"/>
              </w:rPr>
            </w:pPr>
            <w:r>
              <w:rPr>
                <w:sz w:val="17"/>
              </w:rPr>
              <w:t>项目属性</w:t>
            </w:r>
          </w:p>
        </w:tc>
        <w:tc>
          <w:tcPr>
            <w:tcW w:w="7489" w:type="dxa"/>
            <w:gridSpan w:val="5"/>
          </w:tcPr>
          <w:p w:rsidR="00454B80" w:rsidRDefault="00C52B3A">
            <w:pPr>
              <w:pStyle w:val="TableParagraph"/>
              <w:tabs>
                <w:tab w:val="left" w:pos="1495"/>
                <w:tab w:val="left" w:pos="2167"/>
              </w:tabs>
              <w:spacing w:before="100"/>
              <w:ind w:left="34"/>
              <w:rPr>
                <w:sz w:val="17"/>
              </w:rPr>
            </w:pPr>
            <w:r>
              <w:rPr>
                <w:sz w:val="17"/>
              </w:rPr>
              <w:t>1、持续性项目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2、新增性项目</w:t>
            </w:r>
            <w:r>
              <w:rPr>
                <w:spacing w:val="2"/>
                <w:sz w:val="17"/>
              </w:rPr>
              <w:t xml:space="preserve"> </w:t>
            </w:r>
            <w:r>
              <w:rPr>
                <w:sz w:val="17"/>
              </w:rPr>
              <w:t>口</w:t>
            </w:r>
          </w:p>
        </w:tc>
      </w:tr>
      <w:tr w:rsidR="00454B80">
        <w:trPr>
          <w:trHeight w:val="395"/>
        </w:trPr>
        <w:tc>
          <w:tcPr>
            <w:tcW w:w="3071" w:type="dxa"/>
            <w:gridSpan w:val="3"/>
          </w:tcPr>
          <w:p w:rsidR="00454B80" w:rsidRDefault="00C52B3A">
            <w:pPr>
              <w:pStyle w:val="TableParagraph"/>
              <w:spacing w:before="100"/>
              <w:ind w:left="1182" w:right="1149"/>
              <w:jc w:val="center"/>
              <w:rPr>
                <w:sz w:val="17"/>
              </w:rPr>
            </w:pPr>
            <w:r>
              <w:rPr>
                <w:sz w:val="17"/>
              </w:rPr>
              <w:t>项目类型</w:t>
            </w:r>
          </w:p>
        </w:tc>
        <w:tc>
          <w:tcPr>
            <w:tcW w:w="7489" w:type="dxa"/>
            <w:gridSpan w:val="5"/>
          </w:tcPr>
          <w:p w:rsidR="00454B80" w:rsidRDefault="00C52B3A">
            <w:pPr>
              <w:pStyle w:val="TableParagraph"/>
              <w:tabs>
                <w:tab w:val="left" w:pos="1495"/>
                <w:tab w:val="left" w:pos="2186"/>
                <w:tab w:val="left" w:pos="4061"/>
              </w:tabs>
              <w:spacing w:before="100"/>
              <w:ind w:left="34"/>
              <w:rPr>
                <w:sz w:val="17"/>
              </w:rPr>
            </w:pPr>
            <w:r>
              <w:rPr>
                <w:sz w:val="17"/>
              </w:rPr>
              <w:t>1、常年性项目</w:t>
            </w:r>
            <w:r>
              <w:rPr>
                <w:sz w:val="17"/>
              </w:rPr>
              <w:tab/>
              <w:t>口</w:t>
            </w:r>
            <w:r>
              <w:rPr>
                <w:sz w:val="17"/>
              </w:rPr>
              <w:tab/>
              <w:t xml:space="preserve">2、延续性项目 </w:t>
            </w:r>
            <w:r>
              <w:rPr>
                <w:spacing w:val="7"/>
                <w:sz w:val="17"/>
              </w:rPr>
              <w:t xml:space="preserve"> </w:t>
            </w:r>
            <w:r>
              <w:rPr>
                <w:rFonts w:ascii="Wingdings" w:eastAsia="Wingdings" w:hAnsi="Wingdings"/>
                <w:position w:val="1"/>
                <w:sz w:val="17"/>
              </w:rPr>
              <w:t></w:t>
            </w:r>
            <w:r>
              <w:rPr>
                <w:rFonts w:ascii="Times New Roman" w:eastAsia="Times New Roman" w:hAnsi="Times New Roman"/>
                <w:position w:val="1"/>
                <w:sz w:val="17"/>
              </w:rPr>
              <w:tab/>
            </w:r>
            <w:r>
              <w:rPr>
                <w:sz w:val="17"/>
              </w:rPr>
              <w:t>3、一次性项目 口</w:t>
            </w:r>
          </w:p>
        </w:tc>
      </w:tr>
      <w:tr w:rsidR="00454B80">
        <w:trPr>
          <w:trHeight w:val="428"/>
        </w:trPr>
        <w:tc>
          <w:tcPr>
            <w:tcW w:w="1564" w:type="dxa"/>
            <w:gridSpan w:val="2"/>
            <w:vMerge w:val="restart"/>
          </w:tcPr>
          <w:p w:rsidR="00454B80" w:rsidRDefault="00454B80">
            <w:pPr>
              <w:pStyle w:val="TableParagraph"/>
              <w:spacing w:before="8"/>
              <w:rPr>
                <w:sz w:val="19"/>
              </w:rPr>
            </w:pPr>
          </w:p>
          <w:p w:rsidR="00454B80" w:rsidRDefault="00C52B3A">
            <w:pPr>
              <w:pStyle w:val="TableParagraph"/>
              <w:spacing w:line="214" w:lineRule="exact"/>
              <w:ind w:left="88" w:right="53"/>
              <w:jc w:val="center"/>
              <w:rPr>
                <w:sz w:val="17"/>
              </w:rPr>
            </w:pPr>
            <w:r>
              <w:rPr>
                <w:sz w:val="17"/>
              </w:rPr>
              <w:t>预算执行情况</w:t>
            </w:r>
          </w:p>
          <w:p w:rsidR="00454B80" w:rsidRDefault="00C52B3A">
            <w:pPr>
              <w:pStyle w:val="TableParagraph"/>
              <w:spacing w:line="214" w:lineRule="exact"/>
              <w:ind w:left="88" w:right="55"/>
              <w:jc w:val="center"/>
              <w:rPr>
                <w:sz w:val="17"/>
              </w:rPr>
            </w:pPr>
            <w:r>
              <w:rPr>
                <w:sz w:val="17"/>
              </w:rPr>
              <w:t>（万元）（20分）</w:t>
            </w:r>
          </w:p>
        </w:tc>
        <w:tc>
          <w:tcPr>
            <w:tcW w:w="1507" w:type="dxa"/>
          </w:tcPr>
          <w:p w:rsidR="00454B80" w:rsidRDefault="00454B80">
            <w:pPr>
              <w:pStyle w:val="TableParagraph"/>
              <w:rPr>
                <w:rFonts w:ascii="Times New Roman"/>
                <w:sz w:val="16"/>
              </w:rPr>
            </w:pPr>
          </w:p>
        </w:tc>
        <w:tc>
          <w:tcPr>
            <w:tcW w:w="1567" w:type="dxa"/>
          </w:tcPr>
          <w:p w:rsidR="00454B80" w:rsidRDefault="00C52B3A">
            <w:pPr>
              <w:pStyle w:val="TableParagraph"/>
              <w:spacing w:before="117"/>
              <w:ind w:left="133" w:right="98"/>
              <w:jc w:val="center"/>
              <w:rPr>
                <w:sz w:val="17"/>
              </w:rPr>
            </w:pPr>
            <w:r>
              <w:rPr>
                <w:sz w:val="17"/>
              </w:rPr>
              <w:t>预算数（A）</w:t>
            </w:r>
          </w:p>
        </w:tc>
        <w:tc>
          <w:tcPr>
            <w:tcW w:w="3110" w:type="dxa"/>
            <w:gridSpan w:val="2"/>
          </w:tcPr>
          <w:p w:rsidR="00454B80" w:rsidRDefault="00C52B3A">
            <w:pPr>
              <w:pStyle w:val="TableParagraph"/>
              <w:spacing w:before="117"/>
              <w:ind w:left="1074" w:right="1041"/>
              <w:jc w:val="center"/>
              <w:rPr>
                <w:sz w:val="17"/>
              </w:rPr>
            </w:pPr>
            <w:r>
              <w:rPr>
                <w:sz w:val="17"/>
              </w:rPr>
              <w:t>执行数（B）</w:t>
            </w:r>
          </w:p>
        </w:tc>
        <w:tc>
          <w:tcPr>
            <w:tcW w:w="1411" w:type="dxa"/>
          </w:tcPr>
          <w:p w:rsidR="00454B80" w:rsidRDefault="00C52B3A">
            <w:pPr>
              <w:pStyle w:val="TableParagraph"/>
              <w:spacing w:before="117"/>
              <w:ind w:left="96" w:right="63"/>
              <w:jc w:val="center"/>
              <w:rPr>
                <w:sz w:val="17"/>
              </w:rPr>
            </w:pPr>
            <w:r>
              <w:rPr>
                <w:sz w:val="17"/>
              </w:rPr>
              <w:t>执行率（B/A)</w:t>
            </w:r>
          </w:p>
        </w:tc>
        <w:tc>
          <w:tcPr>
            <w:tcW w:w="1401" w:type="dxa"/>
          </w:tcPr>
          <w:p w:rsidR="00454B80" w:rsidRDefault="00C52B3A">
            <w:pPr>
              <w:pStyle w:val="TableParagraph"/>
              <w:spacing w:before="11" w:line="216" w:lineRule="exact"/>
              <w:ind w:left="50" w:right="15"/>
              <w:jc w:val="center"/>
              <w:rPr>
                <w:sz w:val="17"/>
              </w:rPr>
            </w:pPr>
            <w:r>
              <w:rPr>
                <w:sz w:val="17"/>
              </w:rPr>
              <w:t>得分</w:t>
            </w:r>
          </w:p>
          <w:p w:rsidR="00454B80" w:rsidRDefault="00C52B3A">
            <w:pPr>
              <w:pStyle w:val="TableParagraph"/>
              <w:spacing w:line="182" w:lineRule="exact"/>
              <w:ind w:left="50" w:right="16"/>
              <w:jc w:val="center"/>
              <w:rPr>
                <w:sz w:val="17"/>
              </w:rPr>
            </w:pPr>
            <w:r>
              <w:rPr>
                <w:sz w:val="17"/>
              </w:rPr>
              <w:t>（20分*执行率）</w:t>
            </w:r>
          </w:p>
        </w:tc>
      </w:tr>
      <w:tr w:rsidR="00454B80">
        <w:trPr>
          <w:trHeight w:val="460"/>
        </w:trPr>
        <w:tc>
          <w:tcPr>
            <w:tcW w:w="1564" w:type="dxa"/>
            <w:gridSpan w:val="2"/>
            <w:vMerge/>
            <w:tcBorders>
              <w:top w:val="nil"/>
            </w:tcBorders>
          </w:tcPr>
          <w:p w:rsidR="00454B80" w:rsidRDefault="00454B80">
            <w:pPr>
              <w:rPr>
                <w:sz w:val="2"/>
                <w:szCs w:val="2"/>
              </w:rPr>
            </w:pPr>
          </w:p>
        </w:tc>
        <w:tc>
          <w:tcPr>
            <w:tcW w:w="1507" w:type="dxa"/>
          </w:tcPr>
          <w:p w:rsidR="00454B80" w:rsidRDefault="00C52B3A">
            <w:pPr>
              <w:pStyle w:val="TableParagraph"/>
              <w:spacing w:before="131"/>
              <w:ind w:left="59" w:right="26"/>
              <w:jc w:val="center"/>
              <w:rPr>
                <w:sz w:val="17"/>
              </w:rPr>
            </w:pPr>
            <w:r>
              <w:rPr>
                <w:sz w:val="17"/>
              </w:rPr>
              <w:t>年度财政资金总额</w:t>
            </w:r>
          </w:p>
        </w:tc>
        <w:tc>
          <w:tcPr>
            <w:tcW w:w="1567" w:type="dxa"/>
          </w:tcPr>
          <w:p w:rsidR="00454B80" w:rsidRDefault="00454B80">
            <w:pPr>
              <w:pStyle w:val="TableParagraph"/>
              <w:spacing w:before="3"/>
              <w:rPr>
                <w:sz w:val="11"/>
              </w:rPr>
            </w:pPr>
          </w:p>
          <w:p w:rsidR="00454B80" w:rsidRDefault="00C52B3A">
            <w:pPr>
              <w:pStyle w:val="TableParagraph"/>
              <w:ind w:left="133" w:right="98"/>
              <w:jc w:val="center"/>
              <w:rPr>
                <w:sz w:val="15"/>
              </w:rPr>
            </w:pPr>
            <w:r>
              <w:rPr>
                <w:w w:val="105"/>
                <w:sz w:val="15"/>
              </w:rPr>
              <w:t>47,504.00</w:t>
            </w:r>
          </w:p>
        </w:tc>
        <w:tc>
          <w:tcPr>
            <w:tcW w:w="3110" w:type="dxa"/>
            <w:gridSpan w:val="2"/>
          </w:tcPr>
          <w:p w:rsidR="00454B80" w:rsidRDefault="00454B80">
            <w:pPr>
              <w:pStyle w:val="TableParagraph"/>
              <w:spacing w:before="3"/>
              <w:rPr>
                <w:sz w:val="11"/>
              </w:rPr>
            </w:pPr>
          </w:p>
          <w:p w:rsidR="00454B80" w:rsidRDefault="00C52B3A">
            <w:pPr>
              <w:pStyle w:val="TableParagraph"/>
              <w:ind w:left="1074" w:right="1039"/>
              <w:jc w:val="center"/>
              <w:rPr>
                <w:sz w:val="15"/>
              </w:rPr>
            </w:pPr>
            <w:r>
              <w:rPr>
                <w:w w:val="105"/>
                <w:sz w:val="15"/>
              </w:rPr>
              <w:t>47,504.00</w:t>
            </w:r>
          </w:p>
        </w:tc>
        <w:tc>
          <w:tcPr>
            <w:tcW w:w="1411" w:type="dxa"/>
          </w:tcPr>
          <w:p w:rsidR="00454B80" w:rsidRDefault="00C52B3A">
            <w:pPr>
              <w:pStyle w:val="TableParagraph"/>
              <w:spacing w:before="131"/>
              <w:ind w:left="96" w:right="63"/>
              <w:jc w:val="center"/>
              <w:rPr>
                <w:sz w:val="17"/>
              </w:rPr>
            </w:pPr>
            <w:r>
              <w:rPr>
                <w:sz w:val="17"/>
              </w:rPr>
              <w:t>100%</w:t>
            </w:r>
          </w:p>
        </w:tc>
        <w:tc>
          <w:tcPr>
            <w:tcW w:w="1401" w:type="dxa"/>
          </w:tcPr>
          <w:p w:rsidR="00454B80" w:rsidRDefault="00C52B3A">
            <w:pPr>
              <w:pStyle w:val="TableParagraph"/>
              <w:spacing w:before="131"/>
              <w:ind w:right="583"/>
              <w:jc w:val="right"/>
              <w:rPr>
                <w:sz w:val="17"/>
              </w:rPr>
            </w:pPr>
            <w:r>
              <w:rPr>
                <w:sz w:val="17"/>
              </w:rPr>
              <w:t>20</w:t>
            </w:r>
          </w:p>
        </w:tc>
      </w:tr>
      <w:tr w:rsidR="00454B80">
        <w:trPr>
          <w:trHeight w:val="498"/>
        </w:trPr>
        <w:tc>
          <w:tcPr>
            <w:tcW w:w="746"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29" w:line="235" w:lineRule="auto"/>
              <w:ind w:left="310" w:right="241"/>
              <w:jc w:val="both"/>
              <w:rPr>
                <w:sz w:val="17"/>
              </w:rPr>
            </w:pPr>
            <w:r>
              <w:rPr>
                <w:sz w:val="17"/>
              </w:rPr>
              <w:t>年度绩效目标</w:t>
            </w:r>
          </w:p>
          <w:p w:rsidR="00454B80" w:rsidRDefault="00454B80">
            <w:pPr>
              <w:pStyle w:val="TableParagraph"/>
              <w:spacing w:before="11"/>
              <w:rPr>
                <w:sz w:val="15"/>
              </w:rPr>
            </w:pPr>
          </w:p>
          <w:p w:rsidR="00454B80" w:rsidRDefault="00C52B3A">
            <w:pPr>
              <w:pStyle w:val="TableParagraph"/>
              <w:spacing w:line="215" w:lineRule="exact"/>
              <w:ind w:left="65"/>
              <w:jc w:val="center"/>
              <w:rPr>
                <w:sz w:val="17"/>
              </w:rPr>
            </w:pPr>
            <w:r>
              <w:rPr>
                <w:w w:val="101"/>
                <w:sz w:val="17"/>
              </w:rPr>
              <w:t>8</w:t>
            </w:r>
          </w:p>
          <w:p w:rsidR="00454B80" w:rsidRDefault="00C52B3A">
            <w:pPr>
              <w:pStyle w:val="TableParagraph"/>
              <w:spacing w:line="212" w:lineRule="exact"/>
              <w:ind w:left="65"/>
              <w:jc w:val="center"/>
              <w:rPr>
                <w:sz w:val="17"/>
              </w:rPr>
            </w:pPr>
            <w:r>
              <w:rPr>
                <w:w w:val="101"/>
                <w:sz w:val="17"/>
              </w:rPr>
              <w:t>0</w:t>
            </w:r>
          </w:p>
          <w:p w:rsidR="00454B80" w:rsidRDefault="00C52B3A">
            <w:pPr>
              <w:pStyle w:val="TableParagraph"/>
              <w:spacing w:line="215" w:lineRule="exact"/>
              <w:ind w:left="66"/>
              <w:jc w:val="center"/>
              <w:rPr>
                <w:sz w:val="17"/>
              </w:rPr>
            </w:pPr>
            <w:r>
              <w:rPr>
                <w:w w:val="101"/>
                <w:sz w:val="17"/>
              </w:rPr>
              <w:t>分</w:t>
            </w:r>
          </w:p>
        </w:tc>
        <w:tc>
          <w:tcPr>
            <w:tcW w:w="818" w:type="dxa"/>
          </w:tcPr>
          <w:p w:rsidR="00454B80" w:rsidRDefault="00C52B3A">
            <w:pPr>
              <w:pStyle w:val="TableParagraph"/>
              <w:spacing w:before="52" w:line="232" w:lineRule="auto"/>
              <w:ind w:left="244" w:right="208"/>
              <w:rPr>
                <w:sz w:val="17"/>
              </w:rPr>
            </w:pPr>
            <w:r>
              <w:rPr>
                <w:sz w:val="17"/>
              </w:rPr>
              <w:t>一级指标</w:t>
            </w:r>
          </w:p>
        </w:tc>
        <w:tc>
          <w:tcPr>
            <w:tcW w:w="1507" w:type="dxa"/>
          </w:tcPr>
          <w:p w:rsidR="00454B80" w:rsidRDefault="00454B80">
            <w:pPr>
              <w:pStyle w:val="TableParagraph"/>
              <w:spacing w:before="12"/>
              <w:rPr>
                <w:sz w:val="11"/>
              </w:rPr>
            </w:pPr>
          </w:p>
          <w:p w:rsidR="00454B80" w:rsidRDefault="00C52B3A">
            <w:pPr>
              <w:pStyle w:val="TableParagraph"/>
              <w:ind w:left="60" w:right="26"/>
              <w:jc w:val="center"/>
              <w:rPr>
                <w:sz w:val="17"/>
              </w:rPr>
            </w:pPr>
            <w:r>
              <w:rPr>
                <w:sz w:val="17"/>
              </w:rPr>
              <w:t>二级指标</w:t>
            </w:r>
          </w:p>
        </w:tc>
        <w:tc>
          <w:tcPr>
            <w:tcW w:w="3110" w:type="dxa"/>
            <w:gridSpan w:val="2"/>
          </w:tcPr>
          <w:p w:rsidR="00454B80" w:rsidRDefault="00454B80">
            <w:pPr>
              <w:pStyle w:val="TableParagraph"/>
              <w:spacing w:before="12"/>
              <w:rPr>
                <w:sz w:val="11"/>
              </w:rPr>
            </w:pPr>
          </w:p>
          <w:p w:rsidR="00454B80" w:rsidRDefault="00C52B3A">
            <w:pPr>
              <w:pStyle w:val="TableParagraph"/>
              <w:ind w:left="1074" w:right="1040"/>
              <w:jc w:val="center"/>
              <w:rPr>
                <w:sz w:val="17"/>
              </w:rPr>
            </w:pPr>
            <w:r>
              <w:rPr>
                <w:sz w:val="17"/>
              </w:rPr>
              <w:t>三级指标</w:t>
            </w:r>
          </w:p>
        </w:tc>
        <w:tc>
          <w:tcPr>
            <w:tcW w:w="1567" w:type="dxa"/>
          </w:tcPr>
          <w:p w:rsidR="00454B80" w:rsidRDefault="00454B80">
            <w:pPr>
              <w:pStyle w:val="TableParagraph"/>
              <w:spacing w:before="12"/>
              <w:rPr>
                <w:sz w:val="11"/>
              </w:rPr>
            </w:pPr>
          </w:p>
          <w:p w:rsidR="00454B80" w:rsidRDefault="00C52B3A">
            <w:pPr>
              <w:pStyle w:val="TableParagraph"/>
              <w:ind w:left="133" w:right="98"/>
              <w:jc w:val="center"/>
              <w:rPr>
                <w:sz w:val="17"/>
              </w:rPr>
            </w:pPr>
            <w:r>
              <w:rPr>
                <w:sz w:val="17"/>
              </w:rPr>
              <w:t>年度目标值（A）</w:t>
            </w:r>
          </w:p>
        </w:tc>
        <w:tc>
          <w:tcPr>
            <w:tcW w:w="1411" w:type="dxa"/>
          </w:tcPr>
          <w:p w:rsidR="00454B80" w:rsidRDefault="00454B80">
            <w:pPr>
              <w:pStyle w:val="TableParagraph"/>
              <w:spacing w:before="12"/>
              <w:rPr>
                <w:sz w:val="11"/>
              </w:rPr>
            </w:pPr>
          </w:p>
          <w:p w:rsidR="00454B80" w:rsidRDefault="00C52B3A">
            <w:pPr>
              <w:pStyle w:val="TableParagraph"/>
              <w:ind w:left="96" w:right="64"/>
              <w:jc w:val="center"/>
              <w:rPr>
                <w:sz w:val="17"/>
              </w:rPr>
            </w:pPr>
            <w:r>
              <w:rPr>
                <w:sz w:val="17"/>
              </w:rPr>
              <w:t>实际完成值（B)</w:t>
            </w:r>
          </w:p>
        </w:tc>
        <w:tc>
          <w:tcPr>
            <w:tcW w:w="1401" w:type="dxa"/>
          </w:tcPr>
          <w:p w:rsidR="00454B80" w:rsidRDefault="00454B80">
            <w:pPr>
              <w:pStyle w:val="TableParagraph"/>
              <w:spacing w:before="12"/>
              <w:rPr>
                <w:sz w:val="11"/>
              </w:rPr>
            </w:pPr>
          </w:p>
          <w:p w:rsidR="00454B80" w:rsidRDefault="00C52B3A">
            <w:pPr>
              <w:pStyle w:val="TableParagraph"/>
              <w:ind w:right="499"/>
              <w:jc w:val="right"/>
              <w:rPr>
                <w:sz w:val="17"/>
              </w:rPr>
            </w:pPr>
            <w:r>
              <w:rPr>
                <w:sz w:val="17"/>
              </w:rPr>
              <w:t>得分</w:t>
            </w:r>
          </w:p>
        </w:tc>
      </w:tr>
      <w:tr w:rsidR="00454B80">
        <w:trPr>
          <w:trHeight w:val="447"/>
        </w:trPr>
        <w:tc>
          <w:tcPr>
            <w:tcW w:w="746" w:type="dxa"/>
            <w:vMerge/>
            <w:tcBorders>
              <w:top w:val="nil"/>
            </w:tcBorders>
          </w:tcPr>
          <w:p w:rsidR="00454B80" w:rsidRDefault="00454B80">
            <w:pPr>
              <w:rPr>
                <w:sz w:val="2"/>
                <w:szCs w:val="2"/>
              </w:rPr>
            </w:pPr>
          </w:p>
        </w:tc>
        <w:tc>
          <w:tcPr>
            <w:tcW w:w="818" w:type="dxa"/>
            <w:vMerge w:val="restart"/>
          </w:tcPr>
          <w:p w:rsidR="00454B80" w:rsidRDefault="00454B80">
            <w:pPr>
              <w:pStyle w:val="TableParagraph"/>
              <w:spacing w:before="6"/>
            </w:pPr>
          </w:p>
          <w:p w:rsidR="00454B80" w:rsidRDefault="00C52B3A">
            <w:pPr>
              <w:pStyle w:val="TableParagraph"/>
              <w:spacing w:line="232" w:lineRule="auto"/>
              <w:ind w:left="328" w:right="295"/>
              <w:jc w:val="both"/>
              <w:rPr>
                <w:sz w:val="17"/>
              </w:rPr>
            </w:pPr>
            <w:r>
              <w:rPr>
                <w:sz w:val="17"/>
              </w:rPr>
              <w:t>产出指标</w:t>
            </w:r>
          </w:p>
          <w:p w:rsidR="00454B80" w:rsidRDefault="00C52B3A">
            <w:pPr>
              <w:pStyle w:val="TableParagraph"/>
              <w:spacing w:line="217" w:lineRule="exact"/>
              <w:ind w:left="71"/>
              <w:rPr>
                <w:sz w:val="17"/>
              </w:rPr>
            </w:pPr>
            <w:r>
              <w:rPr>
                <w:sz w:val="17"/>
              </w:rPr>
              <w:t>（40分）</w:t>
            </w:r>
          </w:p>
        </w:tc>
        <w:tc>
          <w:tcPr>
            <w:tcW w:w="1507" w:type="dxa"/>
          </w:tcPr>
          <w:p w:rsidR="00454B80" w:rsidRDefault="00C52B3A">
            <w:pPr>
              <w:pStyle w:val="TableParagraph"/>
              <w:spacing w:before="126"/>
              <w:ind w:left="60" w:right="26"/>
              <w:jc w:val="center"/>
              <w:rPr>
                <w:sz w:val="17"/>
              </w:rPr>
            </w:pPr>
            <w:r>
              <w:rPr>
                <w:sz w:val="17"/>
              </w:rPr>
              <w:t>数量指标（10分）</w:t>
            </w:r>
          </w:p>
        </w:tc>
        <w:tc>
          <w:tcPr>
            <w:tcW w:w="3110" w:type="dxa"/>
            <w:gridSpan w:val="2"/>
          </w:tcPr>
          <w:p w:rsidR="00454B80" w:rsidRDefault="00C52B3A">
            <w:pPr>
              <w:pStyle w:val="TableParagraph"/>
              <w:spacing w:before="126"/>
              <w:ind w:left="1049"/>
              <w:rPr>
                <w:sz w:val="17"/>
              </w:rPr>
            </w:pPr>
            <w:r>
              <w:rPr>
                <w:sz w:val="17"/>
              </w:rPr>
              <w:t>工程建设面积</w:t>
            </w:r>
          </w:p>
        </w:tc>
        <w:tc>
          <w:tcPr>
            <w:tcW w:w="1567" w:type="dxa"/>
          </w:tcPr>
          <w:p w:rsidR="00454B80" w:rsidRDefault="00C52B3A">
            <w:pPr>
              <w:pStyle w:val="TableParagraph"/>
              <w:spacing w:before="126"/>
              <w:ind w:left="133" w:right="98"/>
              <w:jc w:val="center"/>
              <w:rPr>
                <w:sz w:val="17"/>
              </w:rPr>
            </w:pPr>
            <w:r>
              <w:rPr>
                <w:sz w:val="17"/>
              </w:rPr>
              <w:t>≥350万平方米</w:t>
            </w:r>
          </w:p>
        </w:tc>
        <w:tc>
          <w:tcPr>
            <w:tcW w:w="1411" w:type="dxa"/>
          </w:tcPr>
          <w:p w:rsidR="00454B80" w:rsidRDefault="00C52B3A">
            <w:pPr>
              <w:pStyle w:val="TableParagraph"/>
              <w:spacing w:before="126"/>
              <w:ind w:left="96" w:right="61"/>
              <w:jc w:val="center"/>
              <w:rPr>
                <w:sz w:val="17"/>
              </w:rPr>
            </w:pPr>
            <w:r>
              <w:rPr>
                <w:sz w:val="17"/>
              </w:rPr>
              <w:t>537万平方米</w:t>
            </w:r>
          </w:p>
        </w:tc>
        <w:tc>
          <w:tcPr>
            <w:tcW w:w="1401" w:type="dxa"/>
          </w:tcPr>
          <w:p w:rsidR="00454B80" w:rsidRDefault="00C52B3A">
            <w:pPr>
              <w:pStyle w:val="TableParagraph"/>
              <w:spacing w:before="126"/>
              <w:ind w:right="583"/>
              <w:jc w:val="right"/>
              <w:rPr>
                <w:sz w:val="17"/>
              </w:rPr>
            </w:pPr>
            <w:r>
              <w:rPr>
                <w:sz w:val="17"/>
              </w:rPr>
              <w:t>10</w:t>
            </w:r>
          </w:p>
        </w:tc>
      </w:tr>
      <w:tr w:rsidR="00454B80">
        <w:trPr>
          <w:trHeight w:val="320"/>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tcPr>
          <w:p w:rsidR="00454B80" w:rsidRDefault="00C52B3A">
            <w:pPr>
              <w:pStyle w:val="TableParagraph"/>
              <w:spacing w:before="64"/>
              <w:ind w:left="60" w:right="26"/>
              <w:jc w:val="center"/>
              <w:rPr>
                <w:sz w:val="17"/>
              </w:rPr>
            </w:pPr>
            <w:r>
              <w:rPr>
                <w:sz w:val="17"/>
              </w:rPr>
              <w:t>质量指标（10分）</w:t>
            </w:r>
          </w:p>
        </w:tc>
        <w:tc>
          <w:tcPr>
            <w:tcW w:w="3110" w:type="dxa"/>
            <w:gridSpan w:val="2"/>
          </w:tcPr>
          <w:p w:rsidR="00454B80" w:rsidRDefault="00C52B3A">
            <w:pPr>
              <w:pStyle w:val="TableParagraph"/>
              <w:spacing w:before="64"/>
              <w:ind w:left="963"/>
              <w:rPr>
                <w:sz w:val="17"/>
              </w:rPr>
            </w:pPr>
            <w:r>
              <w:rPr>
                <w:sz w:val="17"/>
              </w:rPr>
              <w:t>项目验收完成率</w:t>
            </w:r>
          </w:p>
        </w:tc>
        <w:tc>
          <w:tcPr>
            <w:tcW w:w="1567" w:type="dxa"/>
          </w:tcPr>
          <w:p w:rsidR="00454B80" w:rsidRDefault="00C52B3A">
            <w:pPr>
              <w:pStyle w:val="TableParagraph"/>
              <w:spacing w:before="64"/>
              <w:ind w:left="132" w:right="98"/>
              <w:jc w:val="center"/>
              <w:rPr>
                <w:sz w:val="17"/>
              </w:rPr>
            </w:pPr>
            <w:r>
              <w:rPr>
                <w:sz w:val="17"/>
              </w:rPr>
              <w:t>≥90%</w:t>
            </w:r>
          </w:p>
        </w:tc>
        <w:tc>
          <w:tcPr>
            <w:tcW w:w="1411" w:type="dxa"/>
          </w:tcPr>
          <w:p w:rsidR="00454B80" w:rsidRDefault="00C52B3A">
            <w:pPr>
              <w:pStyle w:val="TableParagraph"/>
              <w:spacing w:before="64"/>
              <w:ind w:left="96" w:right="63"/>
              <w:jc w:val="center"/>
              <w:rPr>
                <w:sz w:val="17"/>
              </w:rPr>
            </w:pPr>
            <w:r>
              <w:rPr>
                <w:sz w:val="17"/>
              </w:rPr>
              <w:t>90.90%</w:t>
            </w:r>
          </w:p>
        </w:tc>
        <w:tc>
          <w:tcPr>
            <w:tcW w:w="1401" w:type="dxa"/>
          </w:tcPr>
          <w:p w:rsidR="00454B80" w:rsidRDefault="00C52B3A">
            <w:pPr>
              <w:pStyle w:val="TableParagraph"/>
              <w:spacing w:before="64"/>
              <w:ind w:right="583"/>
              <w:jc w:val="right"/>
              <w:rPr>
                <w:sz w:val="17"/>
              </w:rPr>
            </w:pPr>
            <w:r>
              <w:rPr>
                <w:sz w:val="17"/>
              </w:rPr>
              <w:t>10</w:t>
            </w:r>
          </w:p>
        </w:tc>
      </w:tr>
      <w:tr w:rsidR="00454B80">
        <w:trPr>
          <w:trHeight w:val="320"/>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tcPr>
          <w:p w:rsidR="00454B80" w:rsidRDefault="00C52B3A">
            <w:pPr>
              <w:pStyle w:val="TableParagraph"/>
              <w:spacing w:before="64"/>
              <w:ind w:left="60" w:right="26"/>
              <w:jc w:val="center"/>
              <w:rPr>
                <w:sz w:val="17"/>
              </w:rPr>
            </w:pPr>
            <w:r>
              <w:rPr>
                <w:sz w:val="17"/>
              </w:rPr>
              <w:t>时效指标（10分)</w:t>
            </w:r>
          </w:p>
        </w:tc>
        <w:tc>
          <w:tcPr>
            <w:tcW w:w="3110" w:type="dxa"/>
            <w:gridSpan w:val="2"/>
          </w:tcPr>
          <w:p w:rsidR="00454B80" w:rsidRDefault="00C52B3A">
            <w:pPr>
              <w:pStyle w:val="TableParagraph"/>
              <w:spacing w:before="64"/>
              <w:ind w:left="620"/>
              <w:rPr>
                <w:sz w:val="17"/>
              </w:rPr>
            </w:pPr>
            <w:r>
              <w:rPr>
                <w:sz w:val="17"/>
              </w:rPr>
              <w:t>项目按时完工率（10分）</w:t>
            </w:r>
          </w:p>
        </w:tc>
        <w:tc>
          <w:tcPr>
            <w:tcW w:w="1567" w:type="dxa"/>
          </w:tcPr>
          <w:p w:rsidR="00454B80" w:rsidRDefault="00C52B3A">
            <w:pPr>
              <w:pStyle w:val="TableParagraph"/>
              <w:spacing w:before="64"/>
              <w:ind w:left="132" w:right="98"/>
              <w:jc w:val="center"/>
              <w:rPr>
                <w:sz w:val="17"/>
              </w:rPr>
            </w:pPr>
            <w:r>
              <w:rPr>
                <w:sz w:val="17"/>
              </w:rPr>
              <w:t>≥95%</w:t>
            </w:r>
          </w:p>
        </w:tc>
        <w:tc>
          <w:tcPr>
            <w:tcW w:w="1411" w:type="dxa"/>
          </w:tcPr>
          <w:p w:rsidR="00454B80" w:rsidRDefault="00C52B3A">
            <w:pPr>
              <w:pStyle w:val="TableParagraph"/>
              <w:spacing w:before="64"/>
              <w:ind w:left="96" w:right="64"/>
              <w:jc w:val="center"/>
              <w:rPr>
                <w:sz w:val="17"/>
              </w:rPr>
            </w:pPr>
            <w:r>
              <w:rPr>
                <w:sz w:val="17"/>
              </w:rPr>
              <w:t>27%</w:t>
            </w:r>
          </w:p>
        </w:tc>
        <w:tc>
          <w:tcPr>
            <w:tcW w:w="1401" w:type="dxa"/>
          </w:tcPr>
          <w:p w:rsidR="00454B80" w:rsidRDefault="00C52B3A">
            <w:pPr>
              <w:pStyle w:val="TableParagraph"/>
              <w:spacing w:before="64"/>
              <w:ind w:right="539"/>
              <w:jc w:val="right"/>
              <w:rPr>
                <w:sz w:val="17"/>
              </w:rPr>
            </w:pPr>
            <w:r>
              <w:rPr>
                <w:sz w:val="17"/>
              </w:rPr>
              <w:t>2.7</w:t>
            </w:r>
          </w:p>
        </w:tc>
      </w:tr>
      <w:tr w:rsidR="00454B80">
        <w:trPr>
          <w:trHeight w:val="460"/>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tcPr>
          <w:p w:rsidR="00454B80" w:rsidRDefault="00C52B3A">
            <w:pPr>
              <w:pStyle w:val="TableParagraph"/>
              <w:spacing w:before="133"/>
              <w:ind w:left="60" w:right="26"/>
              <w:jc w:val="center"/>
              <w:rPr>
                <w:sz w:val="17"/>
              </w:rPr>
            </w:pPr>
            <w:r>
              <w:rPr>
                <w:sz w:val="17"/>
              </w:rPr>
              <w:t>成本指标</w:t>
            </w:r>
          </w:p>
        </w:tc>
        <w:tc>
          <w:tcPr>
            <w:tcW w:w="3110" w:type="dxa"/>
            <w:gridSpan w:val="2"/>
          </w:tcPr>
          <w:p w:rsidR="00454B80" w:rsidRDefault="00C52B3A">
            <w:pPr>
              <w:pStyle w:val="TableParagraph"/>
              <w:spacing w:before="133"/>
              <w:ind w:left="790"/>
              <w:rPr>
                <w:sz w:val="17"/>
              </w:rPr>
            </w:pPr>
            <w:r>
              <w:rPr>
                <w:sz w:val="17"/>
              </w:rPr>
              <w:t>成本控制率（10分）</w:t>
            </w:r>
          </w:p>
        </w:tc>
        <w:tc>
          <w:tcPr>
            <w:tcW w:w="1567" w:type="dxa"/>
          </w:tcPr>
          <w:p w:rsidR="00454B80" w:rsidRDefault="00C52B3A">
            <w:pPr>
              <w:pStyle w:val="TableParagraph"/>
              <w:spacing w:before="133"/>
              <w:ind w:left="130" w:right="98"/>
              <w:jc w:val="center"/>
              <w:rPr>
                <w:sz w:val="17"/>
              </w:rPr>
            </w:pPr>
            <w:r>
              <w:rPr>
                <w:sz w:val="17"/>
              </w:rPr>
              <w:t>≤100%</w:t>
            </w:r>
          </w:p>
        </w:tc>
        <w:tc>
          <w:tcPr>
            <w:tcW w:w="1411" w:type="dxa"/>
          </w:tcPr>
          <w:p w:rsidR="00454B80" w:rsidRDefault="00C52B3A">
            <w:pPr>
              <w:pStyle w:val="TableParagraph"/>
              <w:spacing w:before="133"/>
              <w:ind w:left="96" w:right="62"/>
              <w:jc w:val="center"/>
              <w:rPr>
                <w:sz w:val="17"/>
              </w:rPr>
            </w:pPr>
            <w:r>
              <w:rPr>
                <w:sz w:val="17"/>
              </w:rPr>
              <w:t>47504</w:t>
            </w:r>
          </w:p>
        </w:tc>
        <w:tc>
          <w:tcPr>
            <w:tcW w:w="1401" w:type="dxa"/>
          </w:tcPr>
          <w:p w:rsidR="00454B80" w:rsidRDefault="00C52B3A">
            <w:pPr>
              <w:pStyle w:val="TableParagraph"/>
              <w:spacing w:before="133"/>
              <w:ind w:right="583"/>
              <w:jc w:val="right"/>
              <w:rPr>
                <w:sz w:val="17"/>
              </w:rPr>
            </w:pPr>
            <w:r>
              <w:rPr>
                <w:sz w:val="17"/>
              </w:rPr>
              <w:t>10</w:t>
            </w:r>
          </w:p>
        </w:tc>
      </w:tr>
      <w:tr w:rsidR="00454B80">
        <w:trPr>
          <w:trHeight w:val="498"/>
        </w:trPr>
        <w:tc>
          <w:tcPr>
            <w:tcW w:w="746" w:type="dxa"/>
            <w:vMerge/>
            <w:tcBorders>
              <w:top w:val="nil"/>
            </w:tcBorders>
          </w:tcPr>
          <w:p w:rsidR="00454B80" w:rsidRDefault="00454B80">
            <w:pPr>
              <w:rPr>
                <w:sz w:val="2"/>
                <w:szCs w:val="2"/>
              </w:rPr>
            </w:pPr>
          </w:p>
        </w:tc>
        <w:tc>
          <w:tcPr>
            <w:tcW w:w="818"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1" w:line="216" w:lineRule="exact"/>
              <w:ind w:left="74"/>
              <w:rPr>
                <w:sz w:val="17"/>
              </w:rPr>
            </w:pPr>
            <w:r>
              <w:rPr>
                <w:spacing w:val="-1"/>
                <w:sz w:val="17"/>
              </w:rPr>
              <w:t>效益指标</w:t>
            </w:r>
          </w:p>
          <w:p w:rsidR="00454B80" w:rsidRDefault="00C52B3A">
            <w:pPr>
              <w:pStyle w:val="TableParagraph"/>
              <w:spacing w:line="216" w:lineRule="exact"/>
              <w:ind w:left="71"/>
              <w:rPr>
                <w:sz w:val="17"/>
              </w:rPr>
            </w:pPr>
            <w:r>
              <w:rPr>
                <w:spacing w:val="-1"/>
                <w:sz w:val="17"/>
              </w:rPr>
              <w:t>（30</w:t>
            </w:r>
            <w:r>
              <w:rPr>
                <w:sz w:val="17"/>
              </w:rPr>
              <w:t>分）</w:t>
            </w:r>
          </w:p>
        </w:tc>
        <w:tc>
          <w:tcPr>
            <w:tcW w:w="1507" w:type="dxa"/>
            <w:vMerge w:val="restart"/>
          </w:tcPr>
          <w:p w:rsidR="00454B80" w:rsidRDefault="00454B80">
            <w:pPr>
              <w:pStyle w:val="TableParagraph"/>
              <w:rPr>
                <w:sz w:val="16"/>
              </w:rPr>
            </w:pPr>
          </w:p>
          <w:p w:rsidR="00454B80" w:rsidRDefault="00C52B3A">
            <w:pPr>
              <w:pStyle w:val="TableParagraph"/>
              <w:spacing w:before="103" w:line="235" w:lineRule="auto"/>
              <w:ind w:left="245" w:right="208" w:firstLine="172"/>
              <w:rPr>
                <w:sz w:val="17"/>
              </w:rPr>
            </w:pPr>
            <w:r>
              <w:rPr>
                <w:sz w:val="17"/>
              </w:rPr>
              <w:t>社会效益 指标（10分</w:t>
            </w:r>
            <w:r>
              <w:rPr>
                <w:spacing w:val="-15"/>
                <w:sz w:val="17"/>
              </w:rPr>
              <w:t>）</w:t>
            </w:r>
          </w:p>
        </w:tc>
        <w:tc>
          <w:tcPr>
            <w:tcW w:w="3110" w:type="dxa"/>
            <w:gridSpan w:val="2"/>
          </w:tcPr>
          <w:p w:rsidR="00454B80" w:rsidRDefault="00454B80">
            <w:pPr>
              <w:pStyle w:val="TableParagraph"/>
              <w:spacing w:before="9"/>
              <w:rPr>
                <w:sz w:val="11"/>
              </w:rPr>
            </w:pPr>
          </w:p>
          <w:p w:rsidR="00454B80" w:rsidRDefault="00C52B3A">
            <w:pPr>
              <w:pStyle w:val="TableParagraph"/>
              <w:spacing w:before="1"/>
              <w:ind w:left="447"/>
              <w:rPr>
                <w:sz w:val="17"/>
              </w:rPr>
            </w:pPr>
            <w:r>
              <w:rPr>
                <w:sz w:val="17"/>
              </w:rPr>
              <w:t>提升城市生态基础建设(5分）</w:t>
            </w:r>
          </w:p>
        </w:tc>
        <w:tc>
          <w:tcPr>
            <w:tcW w:w="1567" w:type="dxa"/>
          </w:tcPr>
          <w:p w:rsidR="00454B80" w:rsidRDefault="00454B80">
            <w:pPr>
              <w:pStyle w:val="TableParagraph"/>
              <w:spacing w:before="9"/>
              <w:rPr>
                <w:sz w:val="11"/>
              </w:rPr>
            </w:pPr>
          </w:p>
          <w:p w:rsidR="00454B80" w:rsidRDefault="00C52B3A">
            <w:pPr>
              <w:pStyle w:val="TableParagraph"/>
              <w:spacing w:before="1"/>
              <w:ind w:left="133" w:right="96"/>
              <w:jc w:val="center"/>
              <w:rPr>
                <w:sz w:val="17"/>
              </w:rPr>
            </w:pPr>
            <w:r>
              <w:rPr>
                <w:sz w:val="17"/>
              </w:rPr>
              <w:t>有所提升</w:t>
            </w:r>
          </w:p>
        </w:tc>
        <w:tc>
          <w:tcPr>
            <w:tcW w:w="1411" w:type="dxa"/>
          </w:tcPr>
          <w:p w:rsidR="00454B80" w:rsidRDefault="00454B80">
            <w:pPr>
              <w:pStyle w:val="TableParagraph"/>
              <w:spacing w:before="9"/>
              <w:rPr>
                <w:sz w:val="11"/>
              </w:rPr>
            </w:pPr>
          </w:p>
          <w:p w:rsidR="00454B80" w:rsidRDefault="00C52B3A">
            <w:pPr>
              <w:pStyle w:val="TableParagraph"/>
              <w:spacing w:before="1"/>
              <w:ind w:left="96" w:right="59"/>
              <w:jc w:val="center"/>
              <w:rPr>
                <w:sz w:val="17"/>
              </w:rPr>
            </w:pPr>
            <w:r>
              <w:rPr>
                <w:sz w:val="17"/>
              </w:rPr>
              <w:t>有提升</w:t>
            </w:r>
          </w:p>
        </w:tc>
        <w:tc>
          <w:tcPr>
            <w:tcW w:w="1401" w:type="dxa"/>
          </w:tcPr>
          <w:p w:rsidR="00454B80" w:rsidRDefault="00454B80">
            <w:pPr>
              <w:pStyle w:val="TableParagraph"/>
              <w:spacing w:before="9"/>
              <w:rPr>
                <w:sz w:val="11"/>
              </w:rPr>
            </w:pPr>
          </w:p>
          <w:p w:rsidR="00454B80" w:rsidRDefault="00C52B3A">
            <w:pPr>
              <w:pStyle w:val="TableParagraph"/>
              <w:spacing w:before="1"/>
              <w:ind w:left="37"/>
              <w:jc w:val="center"/>
              <w:rPr>
                <w:sz w:val="17"/>
              </w:rPr>
            </w:pPr>
            <w:r>
              <w:rPr>
                <w:w w:val="101"/>
                <w:sz w:val="17"/>
              </w:rPr>
              <w:t>5</w:t>
            </w:r>
          </w:p>
        </w:tc>
      </w:tr>
      <w:tr w:rsidR="00454B80">
        <w:trPr>
          <w:trHeight w:val="498"/>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vMerge/>
            <w:tcBorders>
              <w:top w:val="nil"/>
            </w:tcBorders>
          </w:tcPr>
          <w:p w:rsidR="00454B80" w:rsidRDefault="00454B80">
            <w:pPr>
              <w:rPr>
                <w:sz w:val="2"/>
                <w:szCs w:val="2"/>
              </w:rPr>
            </w:pPr>
          </w:p>
        </w:tc>
        <w:tc>
          <w:tcPr>
            <w:tcW w:w="3110" w:type="dxa"/>
            <w:gridSpan w:val="2"/>
          </w:tcPr>
          <w:p w:rsidR="00454B80" w:rsidRDefault="00454B80">
            <w:pPr>
              <w:pStyle w:val="TableParagraph"/>
              <w:spacing w:before="10"/>
              <w:rPr>
                <w:sz w:val="11"/>
              </w:rPr>
            </w:pPr>
          </w:p>
          <w:p w:rsidR="00454B80" w:rsidRDefault="00C52B3A">
            <w:pPr>
              <w:pStyle w:val="TableParagraph"/>
              <w:ind w:left="576"/>
              <w:rPr>
                <w:sz w:val="17"/>
              </w:rPr>
            </w:pPr>
            <w:r>
              <w:rPr>
                <w:sz w:val="17"/>
              </w:rPr>
              <w:t>改善居住休闲环境（5分）</w:t>
            </w:r>
          </w:p>
        </w:tc>
        <w:tc>
          <w:tcPr>
            <w:tcW w:w="1567" w:type="dxa"/>
          </w:tcPr>
          <w:p w:rsidR="00454B80" w:rsidRDefault="00454B80">
            <w:pPr>
              <w:pStyle w:val="TableParagraph"/>
              <w:spacing w:before="10"/>
              <w:rPr>
                <w:sz w:val="11"/>
              </w:rPr>
            </w:pPr>
          </w:p>
          <w:p w:rsidR="00454B80" w:rsidRDefault="00C52B3A">
            <w:pPr>
              <w:pStyle w:val="TableParagraph"/>
              <w:ind w:left="133" w:right="96"/>
              <w:jc w:val="center"/>
              <w:rPr>
                <w:sz w:val="17"/>
              </w:rPr>
            </w:pPr>
            <w:r>
              <w:rPr>
                <w:sz w:val="17"/>
              </w:rPr>
              <w:t>有所改善</w:t>
            </w:r>
          </w:p>
        </w:tc>
        <w:tc>
          <w:tcPr>
            <w:tcW w:w="1411" w:type="dxa"/>
          </w:tcPr>
          <w:p w:rsidR="00454B80" w:rsidRDefault="00454B80">
            <w:pPr>
              <w:pStyle w:val="TableParagraph"/>
              <w:spacing w:before="10"/>
              <w:rPr>
                <w:sz w:val="11"/>
              </w:rPr>
            </w:pPr>
          </w:p>
          <w:p w:rsidR="00454B80" w:rsidRDefault="00C52B3A">
            <w:pPr>
              <w:pStyle w:val="TableParagraph"/>
              <w:ind w:left="96" w:right="59"/>
              <w:jc w:val="center"/>
              <w:rPr>
                <w:sz w:val="17"/>
              </w:rPr>
            </w:pPr>
            <w:r>
              <w:rPr>
                <w:sz w:val="17"/>
              </w:rPr>
              <w:t>有改善</w:t>
            </w:r>
          </w:p>
        </w:tc>
        <w:tc>
          <w:tcPr>
            <w:tcW w:w="1401" w:type="dxa"/>
          </w:tcPr>
          <w:p w:rsidR="00454B80" w:rsidRDefault="00454B80">
            <w:pPr>
              <w:pStyle w:val="TableParagraph"/>
              <w:spacing w:before="10"/>
              <w:rPr>
                <w:sz w:val="11"/>
              </w:rPr>
            </w:pPr>
          </w:p>
          <w:p w:rsidR="00454B80" w:rsidRDefault="00C52B3A">
            <w:pPr>
              <w:pStyle w:val="TableParagraph"/>
              <w:ind w:left="37"/>
              <w:jc w:val="center"/>
              <w:rPr>
                <w:sz w:val="17"/>
              </w:rPr>
            </w:pPr>
            <w:r>
              <w:rPr>
                <w:w w:val="101"/>
                <w:sz w:val="17"/>
              </w:rPr>
              <w:t>5</w:t>
            </w:r>
          </w:p>
        </w:tc>
      </w:tr>
      <w:tr w:rsidR="00454B80">
        <w:trPr>
          <w:trHeight w:val="498"/>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3"/>
              <w:rPr>
                <w:sz w:val="12"/>
              </w:rPr>
            </w:pPr>
          </w:p>
          <w:p w:rsidR="00454B80" w:rsidRDefault="00C52B3A">
            <w:pPr>
              <w:pStyle w:val="TableParagraph"/>
              <w:spacing w:line="235" w:lineRule="auto"/>
              <w:ind w:left="245" w:right="208" w:firstLine="172"/>
              <w:rPr>
                <w:sz w:val="17"/>
              </w:rPr>
            </w:pPr>
            <w:r>
              <w:rPr>
                <w:sz w:val="17"/>
              </w:rPr>
              <w:t>生态效益 指标（10分</w:t>
            </w:r>
            <w:r>
              <w:rPr>
                <w:spacing w:val="-15"/>
                <w:sz w:val="17"/>
              </w:rPr>
              <w:t>）</w:t>
            </w:r>
          </w:p>
        </w:tc>
        <w:tc>
          <w:tcPr>
            <w:tcW w:w="3110" w:type="dxa"/>
            <w:gridSpan w:val="2"/>
          </w:tcPr>
          <w:p w:rsidR="00454B80" w:rsidRDefault="00454B80">
            <w:pPr>
              <w:pStyle w:val="TableParagraph"/>
              <w:spacing w:before="12"/>
              <w:rPr>
                <w:sz w:val="11"/>
              </w:rPr>
            </w:pPr>
          </w:p>
          <w:p w:rsidR="00454B80" w:rsidRDefault="00C52B3A">
            <w:pPr>
              <w:pStyle w:val="TableParagraph"/>
              <w:ind w:left="576"/>
              <w:rPr>
                <w:sz w:val="17"/>
              </w:rPr>
            </w:pPr>
            <w:r>
              <w:rPr>
                <w:sz w:val="17"/>
              </w:rPr>
              <w:t>增加城市绿化面积（5分）</w:t>
            </w:r>
          </w:p>
        </w:tc>
        <w:tc>
          <w:tcPr>
            <w:tcW w:w="1567" w:type="dxa"/>
          </w:tcPr>
          <w:p w:rsidR="00454B80" w:rsidRDefault="00454B80">
            <w:pPr>
              <w:pStyle w:val="TableParagraph"/>
              <w:spacing w:before="12"/>
              <w:rPr>
                <w:sz w:val="11"/>
              </w:rPr>
            </w:pPr>
          </w:p>
          <w:p w:rsidR="00454B80" w:rsidRDefault="00C52B3A">
            <w:pPr>
              <w:pStyle w:val="TableParagraph"/>
              <w:ind w:left="133" w:right="96"/>
              <w:jc w:val="center"/>
              <w:rPr>
                <w:sz w:val="17"/>
              </w:rPr>
            </w:pPr>
            <w:r>
              <w:rPr>
                <w:sz w:val="17"/>
              </w:rPr>
              <w:t>有所提升</w:t>
            </w:r>
          </w:p>
        </w:tc>
        <w:tc>
          <w:tcPr>
            <w:tcW w:w="1411" w:type="dxa"/>
          </w:tcPr>
          <w:p w:rsidR="00454B80" w:rsidRDefault="00454B80">
            <w:pPr>
              <w:pStyle w:val="TableParagraph"/>
              <w:spacing w:before="12"/>
              <w:rPr>
                <w:sz w:val="11"/>
              </w:rPr>
            </w:pPr>
          </w:p>
          <w:p w:rsidR="00454B80" w:rsidRDefault="00C52B3A">
            <w:pPr>
              <w:pStyle w:val="TableParagraph"/>
              <w:ind w:left="96" w:right="59"/>
              <w:jc w:val="center"/>
              <w:rPr>
                <w:sz w:val="17"/>
              </w:rPr>
            </w:pPr>
            <w:r>
              <w:rPr>
                <w:sz w:val="17"/>
              </w:rPr>
              <w:t>有提升</w:t>
            </w:r>
          </w:p>
        </w:tc>
        <w:tc>
          <w:tcPr>
            <w:tcW w:w="1401" w:type="dxa"/>
          </w:tcPr>
          <w:p w:rsidR="00454B80" w:rsidRDefault="00454B80">
            <w:pPr>
              <w:pStyle w:val="TableParagraph"/>
              <w:spacing w:before="12"/>
              <w:rPr>
                <w:sz w:val="11"/>
              </w:rPr>
            </w:pPr>
          </w:p>
          <w:p w:rsidR="00454B80" w:rsidRDefault="00C52B3A">
            <w:pPr>
              <w:pStyle w:val="TableParagraph"/>
              <w:ind w:left="37"/>
              <w:jc w:val="center"/>
              <w:rPr>
                <w:sz w:val="17"/>
              </w:rPr>
            </w:pPr>
            <w:r>
              <w:rPr>
                <w:w w:val="101"/>
                <w:sz w:val="17"/>
              </w:rPr>
              <w:t>5</w:t>
            </w:r>
          </w:p>
        </w:tc>
      </w:tr>
      <w:tr w:rsidR="00454B80">
        <w:trPr>
          <w:trHeight w:val="498"/>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vMerge/>
            <w:tcBorders>
              <w:top w:val="nil"/>
            </w:tcBorders>
          </w:tcPr>
          <w:p w:rsidR="00454B80" w:rsidRDefault="00454B80">
            <w:pPr>
              <w:rPr>
                <w:sz w:val="2"/>
                <w:szCs w:val="2"/>
              </w:rPr>
            </w:pPr>
          </w:p>
        </w:tc>
        <w:tc>
          <w:tcPr>
            <w:tcW w:w="3110" w:type="dxa"/>
            <w:gridSpan w:val="2"/>
          </w:tcPr>
          <w:p w:rsidR="00454B80" w:rsidRDefault="00454B80">
            <w:pPr>
              <w:pStyle w:val="TableParagraph"/>
              <w:spacing w:before="12"/>
              <w:rPr>
                <w:sz w:val="11"/>
              </w:rPr>
            </w:pPr>
          </w:p>
          <w:p w:rsidR="00454B80" w:rsidRDefault="00C52B3A">
            <w:pPr>
              <w:pStyle w:val="TableParagraph"/>
              <w:ind w:left="405"/>
              <w:rPr>
                <w:sz w:val="17"/>
              </w:rPr>
            </w:pPr>
            <w:r>
              <w:rPr>
                <w:sz w:val="17"/>
              </w:rPr>
              <w:t>是否改善区内空气质量（2分）</w:t>
            </w:r>
          </w:p>
        </w:tc>
        <w:tc>
          <w:tcPr>
            <w:tcW w:w="1567" w:type="dxa"/>
          </w:tcPr>
          <w:p w:rsidR="00454B80" w:rsidRDefault="00454B80">
            <w:pPr>
              <w:pStyle w:val="TableParagraph"/>
              <w:spacing w:before="12"/>
              <w:rPr>
                <w:sz w:val="11"/>
              </w:rPr>
            </w:pPr>
          </w:p>
          <w:p w:rsidR="00454B80" w:rsidRDefault="00C52B3A">
            <w:pPr>
              <w:pStyle w:val="TableParagraph"/>
              <w:ind w:left="33"/>
              <w:jc w:val="center"/>
              <w:rPr>
                <w:sz w:val="17"/>
              </w:rPr>
            </w:pPr>
            <w:r>
              <w:rPr>
                <w:w w:val="101"/>
                <w:sz w:val="17"/>
              </w:rPr>
              <w:t>是</w:t>
            </w:r>
          </w:p>
        </w:tc>
        <w:tc>
          <w:tcPr>
            <w:tcW w:w="1411" w:type="dxa"/>
          </w:tcPr>
          <w:p w:rsidR="00454B80" w:rsidRDefault="00454B80">
            <w:pPr>
              <w:pStyle w:val="TableParagraph"/>
              <w:spacing w:before="12"/>
              <w:rPr>
                <w:sz w:val="11"/>
              </w:rPr>
            </w:pPr>
          </w:p>
          <w:p w:rsidR="00454B80" w:rsidRDefault="00C52B3A">
            <w:pPr>
              <w:pStyle w:val="TableParagraph"/>
              <w:ind w:left="35"/>
              <w:jc w:val="center"/>
              <w:rPr>
                <w:sz w:val="17"/>
              </w:rPr>
            </w:pPr>
            <w:r>
              <w:rPr>
                <w:w w:val="101"/>
                <w:sz w:val="17"/>
              </w:rPr>
              <w:t>是</w:t>
            </w:r>
          </w:p>
        </w:tc>
        <w:tc>
          <w:tcPr>
            <w:tcW w:w="1401" w:type="dxa"/>
          </w:tcPr>
          <w:p w:rsidR="00454B80" w:rsidRDefault="00454B80">
            <w:pPr>
              <w:pStyle w:val="TableParagraph"/>
              <w:spacing w:before="12"/>
              <w:rPr>
                <w:sz w:val="11"/>
              </w:rPr>
            </w:pPr>
          </w:p>
          <w:p w:rsidR="00454B80" w:rsidRDefault="00C52B3A">
            <w:pPr>
              <w:pStyle w:val="TableParagraph"/>
              <w:ind w:left="37"/>
              <w:jc w:val="center"/>
              <w:rPr>
                <w:sz w:val="17"/>
              </w:rPr>
            </w:pPr>
            <w:r>
              <w:rPr>
                <w:w w:val="101"/>
                <w:sz w:val="17"/>
              </w:rPr>
              <w:t>2</w:t>
            </w:r>
          </w:p>
        </w:tc>
      </w:tr>
      <w:tr w:rsidR="00454B80">
        <w:trPr>
          <w:trHeight w:val="498"/>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vMerge/>
            <w:tcBorders>
              <w:top w:val="nil"/>
            </w:tcBorders>
          </w:tcPr>
          <w:p w:rsidR="00454B80" w:rsidRDefault="00454B80">
            <w:pPr>
              <w:rPr>
                <w:sz w:val="2"/>
                <w:szCs w:val="2"/>
              </w:rPr>
            </w:pPr>
          </w:p>
        </w:tc>
        <w:tc>
          <w:tcPr>
            <w:tcW w:w="3110" w:type="dxa"/>
            <w:gridSpan w:val="2"/>
          </w:tcPr>
          <w:p w:rsidR="00454B80" w:rsidRDefault="00454B80">
            <w:pPr>
              <w:pStyle w:val="TableParagraph"/>
              <w:spacing w:before="9"/>
              <w:rPr>
                <w:sz w:val="11"/>
              </w:rPr>
            </w:pPr>
          </w:p>
          <w:p w:rsidR="00454B80" w:rsidRDefault="00C52B3A">
            <w:pPr>
              <w:pStyle w:val="TableParagraph"/>
              <w:ind w:left="576"/>
              <w:rPr>
                <w:sz w:val="17"/>
              </w:rPr>
            </w:pPr>
            <w:r>
              <w:rPr>
                <w:sz w:val="17"/>
              </w:rPr>
              <w:t>是否改善生态环境（3分）</w:t>
            </w:r>
          </w:p>
        </w:tc>
        <w:tc>
          <w:tcPr>
            <w:tcW w:w="1567" w:type="dxa"/>
          </w:tcPr>
          <w:p w:rsidR="00454B80" w:rsidRDefault="00454B80">
            <w:pPr>
              <w:pStyle w:val="TableParagraph"/>
              <w:spacing w:before="9"/>
              <w:rPr>
                <w:sz w:val="11"/>
              </w:rPr>
            </w:pPr>
          </w:p>
          <w:p w:rsidR="00454B80" w:rsidRDefault="00C52B3A">
            <w:pPr>
              <w:pStyle w:val="TableParagraph"/>
              <w:ind w:left="33"/>
              <w:jc w:val="center"/>
              <w:rPr>
                <w:sz w:val="17"/>
              </w:rPr>
            </w:pPr>
            <w:r>
              <w:rPr>
                <w:w w:val="101"/>
                <w:sz w:val="17"/>
              </w:rPr>
              <w:t>是</w:t>
            </w:r>
          </w:p>
        </w:tc>
        <w:tc>
          <w:tcPr>
            <w:tcW w:w="1411" w:type="dxa"/>
          </w:tcPr>
          <w:p w:rsidR="00454B80" w:rsidRDefault="00454B80">
            <w:pPr>
              <w:pStyle w:val="TableParagraph"/>
              <w:spacing w:before="9"/>
              <w:rPr>
                <w:sz w:val="11"/>
              </w:rPr>
            </w:pPr>
          </w:p>
          <w:p w:rsidR="00454B80" w:rsidRDefault="00C52B3A">
            <w:pPr>
              <w:pStyle w:val="TableParagraph"/>
              <w:ind w:left="35"/>
              <w:jc w:val="center"/>
              <w:rPr>
                <w:sz w:val="17"/>
              </w:rPr>
            </w:pPr>
            <w:r>
              <w:rPr>
                <w:w w:val="101"/>
                <w:sz w:val="17"/>
              </w:rPr>
              <w:t>是</w:t>
            </w:r>
          </w:p>
        </w:tc>
        <w:tc>
          <w:tcPr>
            <w:tcW w:w="1401" w:type="dxa"/>
          </w:tcPr>
          <w:p w:rsidR="00454B80" w:rsidRDefault="00454B80">
            <w:pPr>
              <w:pStyle w:val="TableParagraph"/>
              <w:spacing w:before="9"/>
              <w:rPr>
                <w:sz w:val="11"/>
              </w:rPr>
            </w:pPr>
          </w:p>
          <w:p w:rsidR="00454B80" w:rsidRDefault="00C52B3A">
            <w:pPr>
              <w:pStyle w:val="TableParagraph"/>
              <w:ind w:left="37"/>
              <w:jc w:val="center"/>
              <w:rPr>
                <w:sz w:val="17"/>
              </w:rPr>
            </w:pPr>
            <w:r>
              <w:rPr>
                <w:w w:val="101"/>
                <w:sz w:val="17"/>
              </w:rPr>
              <w:t>3</w:t>
            </w:r>
          </w:p>
        </w:tc>
      </w:tr>
      <w:tr w:rsidR="00454B80">
        <w:trPr>
          <w:trHeight w:val="498"/>
        </w:trPr>
        <w:tc>
          <w:tcPr>
            <w:tcW w:w="746" w:type="dxa"/>
            <w:vMerge/>
            <w:tcBorders>
              <w:top w:val="nil"/>
            </w:tcBorders>
          </w:tcPr>
          <w:p w:rsidR="00454B80" w:rsidRDefault="00454B80">
            <w:pPr>
              <w:rPr>
                <w:sz w:val="2"/>
                <w:szCs w:val="2"/>
              </w:rPr>
            </w:pPr>
          </w:p>
        </w:tc>
        <w:tc>
          <w:tcPr>
            <w:tcW w:w="818" w:type="dxa"/>
            <w:vMerge/>
            <w:tcBorders>
              <w:top w:val="nil"/>
            </w:tcBorders>
          </w:tcPr>
          <w:p w:rsidR="00454B80" w:rsidRDefault="00454B80">
            <w:pPr>
              <w:rPr>
                <w:sz w:val="2"/>
                <w:szCs w:val="2"/>
              </w:rPr>
            </w:pPr>
          </w:p>
        </w:tc>
        <w:tc>
          <w:tcPr>
            <w:tcW w:w="1507" w:type="dxa"/>
          </w:tcPr>
          <w:p w:rsidR="00454B80" w:rsidRDefault="00C52B3A">
            <w:pPr>
              <w:pStyle w:val="TableParagraph"/>
              <w:spacing w:before="45" w:line="216" w:lineRule="exact"/>
              <w:ind w:left="60" w:right="26"/>
              <w:jc w:val="center"/>
              <w:rPr>
                <w:sz w:val="17"/>
              </w:rPr>
            </w:pPr>
            <w:r>
              <w:rPr>
                <w:sz w:val="17"/>
              </w:rPr>
              <w:t>可持续影响指标</w:t>
            </w:r>
          </w:p>
          <w:p w:rsidR="00454B80" w:rsidRDefault="00C52B3A">
            <w:pPr>
              <w:pStyle w:val="TableParagraph"/>
              <w:spacing w:line="216" w:lineRule="exact"/>
              <w:ind w:left="60" w:right="23"/>
              <w:jc w:val="center"/>
              <w:rPr>
                <w:sz w:val="17"/>
              </w:rPr>
            </w:pPr>
            <w:r>
              <w:rPr>
                <w:sz w:val="17"/>
              </w:rPr>
              <w:t>（10分）</w:t>
            </w:r>
          </w:p>
        </w:tc>
        <w:tc>
          <w:tcPr>
            <w:tcW w:w="3110" w:type="dxa"/>
            <w:gridSpan w:val="2"/>
          </w:tcPr>
          <w:p w:rsidR="00454B80" w:rsidRDefault="00454B80">
            <w:pPr>
              <w:pStyle w:val="TableParagraph"/>
              <w:spacing w:before="9"/>
              <w:rPr>
                <w:sz w:val="11"/>
              </w:rPr>
            </w:pPr>
          </w:p>
          <w:p w:rsidR="00454B80" w:rsidRDefault="00C52B3A">
            <w:pPr>
              <w:pStyle w:val="TableParagraph"/>
              <w:spacing w:before="1"/>
              <w:ind w:left="533"/>
              <w:rPr>
                <w:sz w:val="17"/>
              </w:rPr>
            </w:pPr>
            <w:r>
              <w:rPr>
                <w:sz w:val="17"/>
              </w:rPr>
              <w:t>是否有可持续影响（10分）</w:t>
            </w:r>
          </w:p>
        </w:tc>
        <w:tc>
          <w:tcPr>
            <w:tcW w:w="1567" w:type="dxa"/>
          </w:tcPr>
          <w:p w:rsidR="00454B80" w:rsidRDefault="00454B80">
            <w:pPr>
              <w:pStyle w:val="TableParagraph"/>
              <w:spacing w:before="9"/>
              <w:rPr>
                <w:sz w:val="11"/>
              </w:rPr>
            </w:pPr>
          </w:p>
          <w:p w:rsidR="00454B80" w:rsidRDefault="00C52B3A">
            <w:pPr>
              <w:pStyle w:val="TableParagraph"/>
              <w:spacing w:before="1"/>
              <w:ind w:left="33"/>
              <w:jc w:val="center"/>
              <w:rPr>
                <w:sz w:val="17"/>
              </w:rPr>
            </w:pPr>
            <w:r>
              <w:rPr>
                <w:w w:val="101"/>
                <w:sz w:val="17"/>
              </w:rPr>
              <w:t>是</w:t>
            </w:r>
          </w:p>
        </w:tc>
        <w:tc>
          <w:tcPr>
            <w:tcW w:w="1411" w:type="dxa"/>
          </w:tcPr>
          <w:p w:rsidR="00454B80" w:rsidRDefault="00454B80">
            <w:pPr>
              <w:pStyle w:val="TableParagraph"/>
              <w:spacing w:before="9"/>
              <w:rPr>
                <w:sz w:val="11"/>
              </w:rPr>
            </w:pPr>
          </w:p>
          <w:p w:rsidR="00454B80" w:rsidRDefault="00C52B3A">
            <w:pPr>
              <w:pStyle w:val="TableParagraph"/>
              <w:spacing w:before="1"/>
              <w:ind w:left="35"/>
              <w:jc w:val="center"/>
              <w:rPr>
                <w:sz w:val="17"/>
              </w:rPr>
            </w:pPr>
            <w:r>
              <w:rPr>
                <w:w w:val="101"/>
                <w:sz w:val="17"/>
              </w:rPr>
              <w:t>是</w:t>
            </w:r>
          </w:p>
        </w:tc>
        <w:tc>
          <w:tcPr>
            <w:tcW w:w="1401" w:type="dxa"/>
          </w:tcPr>
          <w:p w:rsidR="00454B80" w:rsidRDefault="00454B80">
            <w:pPr>
              <w:pStyle w:val="TableParagraph"/>
              <w:spacing w:before="9"/>
              <w:rPr>
                <w:sz w:val="11"/>
              </w:rPr>
            </w:pPr>
          </w:p>
          <w:p w:rsidR="00454B80" w:rsidRDefault="00C52B3A">
            <w:pPr>
              <w:pStyle w:val="TableParagraph"/>
              <w:spacing w:before="1"/>
              <w:ind w:right="583"/>
              <w:jc w:val="right"/>
              <w:rPr>
                <w:sz w:val="17"/>
              </w:rPr>
            </w:pPr>
            <w:r>
              <w:rPr>
                <w:sz w:val="17"/>
              </w:rPr>
              <w:t>10</w:t>
            </w:r>
          </w:p>
        </w:tc>
      </w:tr>
      <w:tr w:rsidR="00454B80">
        <w:trPr>
          <w:trHeight w:val="618"/>
        </w:trPr>
        <w:tc>
          <w:tcPr>
            <w:tcW w:w="746" w:type="dxa"/>
            <w:vMerge/>
            <w:tcBorders>
              <w:top w:val="nil"/>
            </w:tcBorders>
          </w:tcPr>
          <w:p w:rsidR="00454B80" w:rsidRDefault="00454B80">
            <w:pPr>
              <w:rPr>
                <w:sz w:val="2"/>
                <w:szCs w:val="2"/>
              </w:rPr>
            </w:pPr>
          </w:p>
        </w:tc>
        <w:tc>
          <w:tcPr>
            <w:tcW w:w="818" w:type="dxa"/>
          </w:tcPr>
          <w:p w:rsidR="00454B80" w:rsidRDefault="00C52B3A">
            <w:pPr>
              <w:pStyle w:val="TableParagraph"/>
              <w:spacing w:before="3" w:line="235" w:lineRule="auto"/>
              <w:ind w:left="328" w:right="36" w:hanging="255"/>
              <w:rPr>
                <w:sz w:val="17"/>
              </w:rPr>
            </w:pPr>
            <w:r>
              <w:rPr>
                <w:sz w:val="17"/>
              </w:rPr>
              <w:t>满意度指标</w:t>
            </w:r>
          </w:p>
          <w:p w:rsidR="00454B80" w:rsidRDefault="00C52B3A">
            <w:pPr>
              <w:pStyle w:val="TableParagraph"/>
              <w:spacing w:line="168" w:lineRule="exact"/>
              <w:ind w:left="71"/>
              <w:rPr>
                <w:sz w:val="17"/>
              </w:rPr>
            </w:pPr>
            <w:r>
              <w:rPr>
                <w:sz w:val="17"/>
              </w:rPr>
              <w:t>（10分）</w:t>
            </w:r>
          </w:p>
        </w:tc>
        <w:tc>
          <w:tcPr>
            <w:tcW w:w="1507" w:type="dxa"/>
          </w:tcPr>
          <w:p w:rsidR="00454B80" w:rsidRDefault="00C52B3A">
            <w:pPr>
              <w:pStyle w:val="TableParagraph"/>
              <w:spacing w:before="109" w:line="235" w:lineRule="auto"/>
              <w:ind w:left="333" w:right="294" w:firstLine="84"/>
              <w:rPr>
                <w:sz w:val="17"/>
              </w:rPr>
            </w:pPr>
            <w:r>
              <w:rPr>
                <w:sz w:val="17"/>
              </w:rPr>
              <w:t>服务对象满意度指标</w:t>
            </w:r>
          </w:p>
        </w:tc>
        <w:tc>
          <w:tcPr>
            <w:tcW w:w="3110" w:type="dxa"/>
            <w:gridSpan w:val="2"/>
          </w:tcPr>
          <w:p w:rsidR="00454B80" w:rsidRDefault="00454B80">
            <w:pPr>
              <w:pStyle w:val="TableParagraph"/>
              <w:spacing w:before="8"/>
              <w:rPr>
                <w:sz w:val="16"/>
              </w:rPr>
            </w:pPr>
          </w:p>
          <w:p w:rsidR="00454B80" w:rsidRDefault="00C52B3A">
            <w:pPr>
              <w:pStyle w:val="TableParagraph"/>
              <w:ind w:left="963"/>
              <w:rPr>
                <w:sz w:val="17"/>
              </w:rPr>
            </w:pPr>
            <w:r>
              <w:rPr>
                <w:sz w:val="17"/>
              </w:rPr>
              <w:t>受益群众满意度</w:t>
            </w:r>
          </w:p>
        </w:tc>
        <w:tc>
          <w:tcPr>
            <w:tcW w:w="1567" w:type="dxa"/>
          </w:tcPr>
          <w:p w:rsidR="00454B80" w:rsidRDefault="00454B80">
            <w:pPr>
              <w:pStyle w:val="TableParagraph"/>
              <w:spacing w:before="8"/>
              <w:rPr>
                <w:sz w:val="16"/>
              </w:rPr>
            </w:pPr>
          </w:p>
          <w:p w:rsidR="00454B80" w:rsidRDefault="00C52B3A">
            <w:pPr>
              <w:pStyle w:val="TableParagraph"/>
              <w:ind w:left="132" w:right="98"/>
              <w:jc w:val="center"/>
              <w:rPr>
                <w:sz w:val="17"/>
              </w:rPr>
            </w:pPr>
            <w:r>
              <w:rPr>
                <w:sz w:val="17"/>
              </w:rPr>
              <w:t>≥95%</w:t>
            </w:r>
          </w:p>
        </w:tc>
        <w:tc>
          <w:tcPr>
            <w:tcW w:w="1411" w:type="dxa"/>
          </w:tcPr>
          <w:p w:rsidR="00454B80" w:rsidRDefault="00454B80">
            <w:pPr>
              <w:pStyle w:val="TableParagraph"/>
              <w:spacing w:before="8"/>
              <w:rPr>
                <w:sz w:val="16"/>
              </w:rPr>
            </w:pPr>
          </w:p>
          <w:p w:rsidR="00454B80" w:rsidRDefault="00C52B3A">
            <w:pPr>
              <w:pStyle w:val="TableParagraph"/>
              <w:ind w:left="96" w:right="64"/>
              <w:jc w:val="center"/>
              <w:rPr>
                <w:sz w:val="17"/>
              </w:rPr>
            </w:pPr>
            <w:r>
              <w:rPr>
                <w:sz w:val="17"/>
              </w:rPr>
              <w:t>98%</w:t>
            </w:r>
          </w:p>
        </w:tc>
        <w:tc>
          <w:tcPr>
            <w:tcW w:w="1401" w:type="dxa"/>
          </w:tcPr>
          <w:p w:rsidR="00454B80" w:rsidRDefault="00454B80">
            <w:pPr>
              <w:pStyle w:val="TableParagraph"/>
              <w:spacing w:before="8"/>
              <w:rPr>
                <w:sz w:val="16"/>
              </w:rPr>
            </w:pPr>
          </w:p>
          <w:p w:rsidR="00454B80" w:rsidRDefault="00C52B3A">
            <w:pPr>
              <w:pStyle w:val="TableParagraph"/>
              <w:ind w:right="583"/>
              <w:jc w:val="right"/>
              <w:rPr>
                <w:sz w:val="17"/>
              </w:rPr>
            </w:pPr>
            <w:r>
              <w:rPr>
                <w:sz w:val="17"/>
              </w:rPr>
              <w:t>10</w:t>
            </w:r>
          </w:p>
        </w:tc>
      </w:tr>
      <w:tr w:rsidR="00454B80">
        <w:trPr>
          <w:trHeight w:val="460"/>
        </w:trPr>
        <w:tc>
          <w:tcPr>
            <w:tcW w:w="746" w:type="dxa"/>
          </w:tcPr>
          <w:p w:rsidR="00454B80" w:rsidRDefault="00C52B3A">
            <w:pPr>
              <w:pStyle w:val="TableParagraph"/>
              <w:spacing w:before="132"/>
              <w:ind w:left="208"/>
              <w:rPr>
                <w:sz w:val="17"/>
              </w:rPr>
            </w:pPr>
            <w:r>
              <w:rPr>
                <w:sz w:val="17"/>
              </w:rPr>
              <w:t>总分</w:t>
            </w:r>
          </w:p>
        </w:tc>
        <w:tc>
          <w:tcPr>
            <w:tcW w:w="9814" w:type="dxa"/>
            <w:gridSpan w:val="7"/>
          </w:tcPr>
          <w:p w:rsidR="00454B80" w:rsidRDefault="00C52B3A">
            <w:pPr>
              <w:pStyle w:val="TableParagraph"/>
              <w:spacing w:before="132"/>
              <w:ind w:left="4725" w:right="4688"/>
              <w:jc w:val="center"/>
              <w:rPr>
                <w:sz w:val="17"/>
              </w:rPr>
            </w:pPr>
            <w:r>
              <w:rPr>
                <w:sz w:val="17"/>
              </w:rPr>
              <w:t>92.7</w:t>
            </w:r>
          </w:p>
        </w:tc>
      </w:tr>
      <w:tr w:rsidR="00454B80">
        <w:trPr>
          <w:trHeight w:val="1074"/>
        </w:trPr>
        <w:tc>
          <w:tcPr>
            <w:tcW w:w="746" w:type="dxa"/>
          </w:tcPr>
          <w:p w:rsidR="00454B80" w:rsidRDefault="00C52B3A">
            <w:pPr>
              <w:pStyle w:val="TableParagraph"/>
              <w:spacing w:before="123" w:line="235" w:lineRule="auto"/>
              <w:ind w:left="37"/>
              <w:jc w:val="center"/>
              <w:rPr>
                <w:sz w:val="17"/>
              </w:rPr>
            </w:pPr>
            <w:r>
              <w:rPr>
                <w:sz w:val="17"/>
              </w:rPr>
              <w:t>偏差大或目标未完成原因分析</w:t>
            </w:r>
          </w:p>
        </w:tc>
        <w:tc>
          <w:tcPr>
            <w:tcW w:w="9814" w:type="dxa"/>
            <w:gridSpan w:val="7"/>
          </w:tcPr>
          <w:p w:rsidR="00454B80" w:rsidRDefault="00C52B3A">
            <w:pPr>
              <w:pStyle w:val="TableParagraph"/>
              <w:spacing w:before="14"/>
              <w:ind w:left="33"/>
              <w:rPr>
                <w:sz w:val="17"/>
              </w:rPr>
            </w:pPr>
            <w:r>
              <w:rPr>
                <w:sz w:val="17"/>
              </w:rPr>
              <w:t>年初设立的各项绩效目标基本完成，资金执行情况较好。因疫情原因造成1-4月未能施工，使工程验收及验收时间都延后进行。</w:t>
            </w:r>
          </w:p>
        </w:tc>
      </w:tr>
      <w:tr w:rsidR="00454B80">
        <w:trPr>
          <w:trHeight w:val="1074"/>
        </w:trPr>
        <w:tc>
          <w:tcPr>
            <w:tcW w:w="746" w:type="dxa"/>
          </w:tcPr>
          <w:p w:rsidR="00454B80" w:rsidRDefault="00454B80">
            <w:pPr>
              <w:pStyle w:val="TableParagraph"/>
              <w:rPr>
                <w:sz w:val="18"/>
              </w:rPr>
            </w:pPr>
          </w:p>
          <w:p w:rsidR="00454B80" w:rsidRDefault="00C52B3A">
            <w:pPr>
              <w:pStyle w:val="TableParagraph"/>
              <w:spacing w:line="235" w:lineRule="auto"/>
              <w:ind w:left="37"/>
              <w:jc w:val="both"/>
              <w:rPr>
                <w:sz w:val="17"/>
              </w:rPr>
            </w:pPr>
            <w:r>
              <w:rPr>
                <w:sz w:val="17"/>
              </w:rPr>
              <w:t>改进措施及结果应用方案</w:t>
            </w:r>
          </w:p>
        </w:tc>
        <w:tc>
          <w:tcPr>
            <w:tcW w:w="9814" w:type="dxa"/>
            <w:gridSpan w:val="7"/>
          </w:tcPr>
          <w:p w:rsidR="00454B80" w:rsidRDefault="00454B80">
            <w:pPr>
              <w:pStyle w:val="TableParagraph"/>
              <w:rPr>
                <w:sz w:val="16"/>
              </w:rPr>
            </w:pPr>
          </w:p>
          <w:p w:rsidR="00454B80" w:rsidRDefault="00454B80">
            <w:pPr>
              <w:pStyle w:val="TableParagraph"/>
              <w:spacing w:before="3"/>
              <w:rPr>
                <w:sz w:val="18"/>
              </w:rPr>
            </w:pPr>
          </w:p>
          <w:p w:rsidR="00454B80" w:rsidRDefault="00C52B3A">
            <w:pPr>
              <w:pStyle w:val="TableParagraph"/>
              <w:ind w:left="33"/>
              <w:rPr>
                <w:sz w:val="17"/>
              </w:rPr>
            </w:pPr>
            <w:r>
              <w:rPr>
                <w:sz w:val="17"/>
              </w:rPr>
              <w:t>加快验收进度，按照</w:t>
            </w:r>
            <w:r w:rsidR="00430B35">
              <w:rPr>
                <w:rFonts w:hint="eastAsia"/>
                <w:sz w:val="17"/>
              </w:rPr>
              <w:t>“</w:t>
            </w:r>
            <w:r>
              <w:rPr>
                <w:sz w:val="17"/>
              </w:rPr>
              <w:t>十三五</w:t>
            </w:r>
            <w:r w:rsidR="00430B35">
              <w:rPr>
                <w:rFonts w:hint="eastAsia"/>
                <w:sz w:val="17"/>
              </w:rPr>
              <w:t>”</w:t>
            </w:r>
            <w:bookmarkStart w:id="0" w:name="_GoBack"/>
            <w:bookmarkEnd w:id="0"/>
            <w:r>
              <w:rPr>
                <w:sz w:val="17"/>
              </w:rPr>
              <w:t>规划要求对各项费用做好2021年的年度预算</w:t>
            </w:r>
          </w:p>
        </w:tc>
      </w:tr>
      <w:tr w:rsidR="00454B80">
        <w:trPr>
          <w:trHeight w:val="1074"/>
        </w:trPr>
        <w:tc>
          <w:tcPr>
            <w:tcW w:w="746" w:type="dxa"/>
          </w:tcPr>
          <w:p w:rsidR="00454B80" w:rsidRDefault="00454B80">
            <w:pPr>
              <w:pStyle w:val="TableParagraph"/>
              <w:rPr>
                <w:sz w:val="18"/>
              </w:rPr>
            </w:pPr>
          </w:p>
          <w:p w:rsidR="00454B80" w:rsidRDefault="00C52B3A">
            <w:pPr>
              <w:pStyle w:val="TableParagraph"/>
              <w:spacing w:line="235" w:lineRule="auto"/>
              <w:ind w:left="37"/>
              <w:jc w:val="both"/>
              <w:rPr>
                <w:sz w:val="17"/>
              </w:rPr>
            </w:pPr>
            <w:r>
              <w:rPr>
                <w:sz w:val="17"/>
              </w:rPr>
              <w:t>单位主要负责人签批意见</w:t>
            </w:r>
          </w:p>
        </w:tc>
        <w:tc>
          <w:tcPr>
            <w:tcW w:w="9814" w:type="dxa"/>
            <w:gridSpan w:val="7"/>
          </w:tcPr>
          <w:p w:rsidR="00454B80" w:rsidRDefault="00454B80">
            <w:pPr>
              <w:pStyle w:val="TableParagraph"/>
              <w:rPr>
                <w:sz w:val="16"/>
              </w:rPr>
            </w:pPr>
          </w:p>
          <w:p w:rsidR="00454B80" w:rsidRDefault="00454B80">
            <w:pPr>
              <w:pStyle w:val="TableParagraph"/>
              <w:spacing w:before="5"/>
              <w:rPr>
                <w:sz w:val="18"/>
              </w:rPr>
            </w:pPr>
          </w:p>
          <w:p w:rsidR="00454B80" w:rsidRDefault="00C52B3A">
            <w:pPr>
              <w:pStyle w:val="TableParagraph"/>
              <w:ind w:right="2149"/>
              <w:jc w:val="right"/>
              <w:rPr>
                <w:sz w:val="17"/>
              </w:rPr>
            </w:pPr>
            <w:r>
              <w:rPr>
                <w:sz w:val="17"/>
              </w:rPr>
              <w:t>签名：年月日</w:t>
            </w:r>
          </w:p>
        </w:tc>
      </w:tr>
    </w:tbl>
    <w:p w:rsidR="00454B80" w:rsidRDefault="00C52B3A">
      <w:pPr>
        <w:spacing w:before="36"/>
        <w:ind w:left="479"/>
        <w:rPr>
          <w:sz w:val="15"/>
        </w:rPr>
      </w:pPr>
      <w:r>
        <w:rPr>
          <w:noProof/>
          <w:lang w:val="en-US" w:bidi="ar-SA"/>
        </w:rPr>
        <mc:AlternateContent>
          <mc:Choice Requires="wps">
            <w:drawing>
              <wp:anchor distT="0" distB="0" distL="114300" distR="114300" simplePos="0" relativeHeight="251666432" behindDoc="1" locked="0" layoutInCell="1" allowOverlap="1">
                <wp:simplePos x="0" y="0"/>
                <wp:positionH relativeFrom="page">
                  <wp:posOffset>679450</wp:posOffset>
                </wp:positionH>
                <wp:positionV relativeFrom="paragraph">
                  <wp:posOffset>-3689350</wp:posOffset>
                </wp:positionV>
                <wp:extent cx="134620" cy="134620"/>
                <wp:effectExtent l="0" t="0" r="0" b="0"/>
                <wp:wrapNone/>
                <wp:docPr id="8" name="文本框 9"/>
                <wp:cNvGraphicFramePr/>
                <a:graphic xmlns:a="http://schemas.openxmlformats.org/drawingml/2006/main">
                  <a:graphicData uri="http://schemas.microsoft.com/office/word/2010/wordprocessingShape">
                    <wps:wsp>
                      <wps:cNvSpPr txBox="1"/>
                      <wps:spPr>
                        <a:xfrm>
                          <a:off x="0" y="0"/>
                          <a:ext cx="134620" cy="134620"/>
                        </a:xfrm>
                        <a:prstGeom prst="rect">
                          <a:avLst/>
                        </a:prstGeom>
                        <a:noFill/>
                        <a:ln>
                          <a:noFill/>
                        </a:ln>
                      </wps:spPr>
                      <wps:txbx>
                        <w:txbxContent>
                          <w:p w:rsidR="00454B80" w:rsidRDefault="00C52B3A">
                            <w:pPr>
                              <w:spacing w:line="212" w:lineRule="exact"/>
                              <w:ind w:left="20"/>
                              <w:rPr>
                                <w:sz w:val="17"/>
                              </w:rPr>
                            </w:pPr>
                            <w:r>
                              <w:rPr>
                                <w:w w:val="101"/>
                                <w:sz w:val="17"/>
                              </w:rPr>
                              <w:t>）</w:t>
                            </w:r>
                          </w:p>
                        </w:txbxContent>
                      </wps:txbx>
                      <wps:bodyPr vert="vert" lIns="0" tIns="0" rIns="0" bIns="0" upright="1"/>
                    </wps:wsp>
                  </a:graphicData>
                </a:graphic>
              </wp:anchor>
            </w:drawing>
          </mc:Choice>
          <mc:Fallback>
            <w:pict>
              <v:shape id="文本框 9" o:spid="_x0000_s1033" type="#_x0000_t202" style="position:absolute;left:0;text-align:left;margin-left:53.5pt;margin-top:-290.5pt;width:10.6pt;height:10.6pt;z-index:-25165004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" filled="f" stroked="f">
                <v:textbox style="layout-flow:vertical" inset="0,0,0,0">
                  <w:txbxContent>
                    <w:p w:rsidR="00454B80" w:rsidRDefault="00C52B3A">
                      <w:pPr>
                        <w:spacing w:line="212" w:lineRule="exact"/>
                        <w:ind w:left="20"/>
                        <w:rPr>
                          <w:sz w:val="17"/>
                        </w:rPr>
                      </w:pPr>
                      <w:r>
                        <w:rPr>
                          <w:w w:val="101"/>
                          <w:sz w:val="17"/>
                        </w:rPr>
                        <w:t>）</w:t>
                      </w:r>
                    </w:p>
                  </w:txbxContent>
                </v:textbox>
                <w10:wrap anchorx="page"/>
              </v:shape>
            </w:pict>
          </mc:Fallback>
        </mc:AlternateContent>
      </w:r>
      <w:r>
        <w:rPr>
          <w:w w:val="105"/>
          <w:sz w:val="15"/>
        </w:rPr>
        <w:t>备注：</w:t>
      </w:r>
    </w:p>
    <w:p w:rsidR="00454B80" w:rsidRDefault="00C52B3A">
      <w:pPr>
        <w:pStyle w:val="a4"/>
        <w:numPr>
          <w:ilvl w:val="0"/>
          <w:numId w:val="4"/>
        </w:numPr>
        <w:tabs>
          <w:tab w:val="left" w:pos="948"/>
        </w:tabs>
        <w:spacing w:before="120"/>
        <w:rPr>
          <w:sz w:val="15"/>
        </w:rPr>
      </w:pPr>
      <w:r>
        <w:rPr>
          <w:w w:val="105"/>
          <w:sz w:val="15"/>
        </w:rPr>
        <w:t>预算执行情况口径：预算数为调整后财政资金总额（包括上年结余结转），执行数为资金使用单位财政资金实际支出数。</w:t>
      </w:r>
    </w:p>
    <w:p w:rsidR="00454B80" w:rsidRDefault="00C52B3A">
      <w:pPr>
        <w:pStyle w:val="a4"/>
        <w:numPr>
          <w:ilvl w:val="0"/>
          <w:numId w:val="4"/>
        </w:numPr>
        <w:tabs>
          <w:tab w:val="left" w:pos="948"/>
        </w:tabs>
        <w:spacing w:before="131"/>
        <w:rPr>
          <w:sz w:val="15"/>
        </w:rPr>
      </w:pPr>
      <w:r>
        <w:rPr>
          <w:w w:val="105"/>
          <w:sz w:val="15"/>
        </w:rPr>
        <w:t>定量指标完成数汇总原则：绝对值直接累加计算，相对值按照资金额度加权平均计算。定量指标计分原则：正向指标（即目标值为≥X,得分=权重</w:t>
      </w:r>
    </w:p>
    <w:p w:rsidR="00454B80" w:rsidRDefault="00C52B3A">
      <w:pPr>
        <w:spacing w:before="2"/>
        <w:ind w:left="479"/>
        <w:rPr>
          <w:sz w:val="15"/>
        </w:rPr>
      </w:pPr>
      <w:r>
        <w:rPr>
          <w:w w:val="105"/>
          <w:sz w:val="15"/>
        </w:rPr>
        <w:t>*B/A,反向指标（即目标值为≤X,得分=权重*A/B）,得分不得突破权重总额。定量指标先汇总完成数，再计算得分。</w:t>
      </w:r>
    </w:p>
    <w:p w:rsidR="00454B80" w:rsidRDefault="00C52B3A">
      <w:pPr>
        <w:pStyle w:val="a4"/>
        <w:numPr>
          <w:ilvl w:val="0"/>
          <w:numId w:val="4"/>
        </w:numPr>
        <w:tabs>
          <w:tab w:val="left" w:pos="948"/>
        </w:tabs>
        <w:spacing w:before="93"/>
        <w:rPr>
          <w:sz w:val="15"/>
        </w:rPr>
      </w:pPr>
      <w:r>
        <w:rPr>
          <w:w w:val="105"/>
          <w:sz w:val="15"/>
        </w:rPr>
        <w:t>定性指标计分原则：达成预期指标、部分达成预期指标并具有一定效果、未达成预期指标且效果较差三档，分別按照该指标对应分值区间100-80%</w:t>
      </w:r>
    </w:p>
    <w:p w:rsidR="00454B80" w:rsidRDefault="00C52B3A">
      <w:pPr>
        <w:spacing w:before="1" w:line="326" w:lineRule="auto"/>
        <w:ind w:left="790" w:right="3156" w:hanging="312"/>
        <w:rPr>
          <w:sz w:val="15"/>
        </w:rPr>
      </w:pPr>
      <w:r>
        <w:rPr>
          <w:spacing w:val="-3"/>
          <w:w w:val="105"/>
          <w:sz w:val="15"/>
        </w:rPr>
        <w:t>（</w:t>
      </w:r>
      <w:r>
        <w:rPr>
          <w:w w:val="105"/>
          <w:sz w:val="15"/>
        </w:rPr>
        <w:t>含80%）、80-50% （含50%</w:t>
      </w:r>
      <w:r>
        <w:rPr>
          <w:spacing w:val="-13"/>
          <w:w w:val="105"/>
          <w:sz w:val="15"/>
        </w:rPr>
        <w:t xml:space="preserve">)、 </w:t>
      </w:r>
      <w:r>
        <w:rPr>
          <w:w w:val="105"/>
          <w:sz w:val="15"/>
        </w:rPr>
        <w:t>50-0%</w:t>
      </w:r>
      <w:r>
        <w:rPr>
          <w:spacing w:val="-6"/>
          <w:w w:val="105"/>
          <w:sz w:val="15"/>
        </w:rPr>
        <w:t xml:space="preserve"> 合理确定分值。汇总时，以资金额度为权重，对分值进行加权平均计算。4.基于经济性和必要性等因素考虑，满意度指标暂可不</w:t>
      </w:r>
      <w:proofErr w:type="gramStart"/>
      <w:r>
        <w:rPr>
          <w:spacing w:val="-6"/>
          <w:w w:val="105"/>
          <w:sz w:val="15"/>
        </w:rPr>
        <w:t>作为必评指标</w:t>
      </w:r>
      <w:proofErr w:type="gramEnd"/>
      <w:r>
        <w:rPr>
          <w:spacing w:val="-6"/>
          <w:w w:val="105"/>
          <w:sz w:val="15"/>
        </w:rPr>
        <w:t>。</w:t>
      </w:r>
    </w:p>
    <w:p w:rsidR="00454B80" w:rsidRDefault="00454B80">
      <w:pPr>
        <w:spacing w:line="326" w:lineRule="auto"/>
        <w:rPr>
          <w:sz w:val="15"/>
        </w:rPr>
        <w:sectPr w:rsidR="00454B80">
          <w:pgSz w:w="11910" w:h="16840"/>
          <w:pgMar w:top="800" w:right="180" w:bottom="280" w:left="360" w:header="720" w:footer="720" w:gutter="0"/>
          <w:cols w:space="720"/>
        </w:sectPr>
      </w:pPr>
    </w:p>
    <w:p w:rsidR="00454B80" w:rsidRDefault="00C52B3A">
      <w:pPr>
        <w:pStyle w:val="3"/>
        <w:spacing w:before="35"/>
        <w:ind w:left="1418" w:right="1319"/>
      </w:pPr>
      <w:r>
        <w:lastRenderedPageBreak/>
        <w:t>2020年度中央财政城镇保障性安居工程专项资金项目绩效目标自评表</w:t>
      </w:r>
    </w:p>
    <w:p w:rsidR="00454B80" w:rsidRDefault="00C52B3A">
      <w:pPr>
        <w:pStyle w:val="7"/>
        <w:tabs>
          <w:tab w:val="left" w:pos="6640"/>
        </w:tabs>
        <w:spacing w:before="94"/>
        <w:ind w:left="710"/>
      </w:pPr>
      <w:r>
        <w:rPr>
          <w:noProof/>
          <w:lang w:val="en-US" w:bidi="ar-SA"/>
        </w:rPr>
        <mc:AlternateContent>
          <mc:Choice Requires="wps">
            <w:drawing>
              <wp:anchor distT="0" distB="0" distL="114300" distR="114300" simplePos="0" relativeHeight="251667456" behindDoc="1" locked="0" layoutInCell="1" allowOverlap="1">
                <wp:simplePos x="0" y="0"/>
                <wp:positionH relativeFrom="page">
                  <wp:posOffset>823595</wp:posOffset>
                </wp:positionH>
                <wp:positionV relativeFrom="paragraph">
                  <wp:posOffset>4267200</wp:posOffset>
                </wp:positionV>
                <wp:extent cx="132080" cy="132080"/>
                <wp:effectExtent l="0" t="0" r="0" b="0"/>
                <wp:wrapNone/>
                <wp:docPr id="9" name="文本框 10"/>
                <wp:cNvGraphicFramePr/>
                <a:graphic xmlns:a="http://schemas.openxmlformats.org/drawingml/2006/main">
                  <a:graphicData uri="http://schemas.microsoft.com/office/word/2010/wordprocessingShape">
                    <wps:wsp>
                      <wps:cNvSpPr txBox="1"/>
                      <wps:spPr>
                        <a:xfrm>
                          <a:off x="0" y="0"/>
                          <a:ext cx="132080" cy="132080"/>
                        </a:xfrm>
                        <a:prstGeom prst="rect">
                          <a:avLst/>
                        </a:prstGeom>
                        <a:noFill/>
                        <a:ln>
                          <a:noFill/>
                        </a:ln>
                      </wps:spPr>
                      <wps:txbx>
                        <w:txbxContent>
                          <w:p w:rsidR="00454B80" w:rsidRDefault="00C52B3A">
                            <w:pPr>
                              <w:pStyle w:val="a3"/>
                              <w:spacing w:before="4" w:line="204" w:lineRule="exact"/>
                              <w:ind w:left="20"/>
                            </w:pPr>
                            <w:r>
                              <w:rPr>
                                <w:w w:val="105"/>
                              </w:rPr>
                              <w:t>（</w:t>
                            </w:r>
                          </w:p>
                        </w:txbxContent>
                      </wps:txbx>
                      <wps:bodyPr vert="vert" lIns="0" tIns="0" rIns="0" bIns="0" upright="1"/>
                    </wps:wsp>
                  </a:graphicData>
                </a:graphic>
              </wp:anchor>
            </w:drawing>
          </mc:Choice>
          <mc:Fallback>
            <w:pict>
              <v:shape id="文本框 10" o:spid="_x0000_s1034" type="#_x0000_t202" style="position:absolute;left:0;text-align:left;margin-left:64.85pt;margin-top:336pt;width:10.4pt;height:10.4pt;z-index:-2516490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" filled="f" stroked="f">
                <v:textbox style="layout-flow:vertical" inset="0,0,0,0">
                  <w:txbxContent>
                    <w:p w:rsidR="00454B80" w:rsidRDefault="00C52B3A">
                      <w:pPr>
                        <w:pStyle w:val="a3"/>
                        <w:spacing w:before="4" w:line="204" w:lineRule="exact"/>
                        <w:ind w:left="20"/>
                      </w:pPr>
                      <w:r>
                        <w:rPr>
                          <w:w w:val="105"/>
                        </w:rPr>
                        <w:t>（</w:t>
                      </w:r>
                    </w:p>
                  </w:txbxContent>
                </v:textbox>
                <w10:wrap anchorx="page"/>
              </v:shape>
            </w:pict>
          </mc:Fallback>
        </mc:AlternateContent>
      </w:r>
      <w:r>
        <w:t>单位名称：武汉市东西湖区住房和城乡建设局</w:t>
      </w:r>
      <w:r>
        <w:tab/>
      </w:r>
      <w:r>
        <w:rPr>
          <w:w w:val="105"/>
        </w:rPr>
        <w:t>填报日期：</w:t>
      </w:r>
    </w:p>
    <w:p w:rsidR="00454B80" w:rsidRDefault="00454B80">
      <w:pPr>
        <w:pStyle w:val="a3"/>
        <w:spacing w:before="10"/>
        <w:rPr>
          <w:sz w:val="10"/>
        </w:rPr>
      </w:pPr>
    </w:p>
    <w:tbl>
      <w:tblPr>
        <w:tblW w:w="0" w:type="auto"/>
        <w:tblInd w:w="68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30"/>
        <w:gridCol w:w="754"/>
        <w:gridCol w:w="1299"/>
        <w:gridCol w:w="1532"/>
        <w:gridCol w:w="1508"/>
        <w:gridCol w:w="1532"/>
        <w:gridCol w:w="1381"/>
        <w:gridCol w:w="1369"/>
      </w:tblGrid>
      <w:tr w:rsidR="00454B80">
        <w:trPr>
          <w:trHeight w:val="385"/>
        </w:trPr>
        <w:tc>
          <w:tcPr>
            <w:tcW w:w="2783" w:type="dxa"/>
            <w:gridSpan w:val="3"/>
          </w:tcPr>
          <w:p w:rsidR="00454B80" w:rsidRDefault="00C52B3A">
            <w:pPr>
              <w:pStyle w:val="TableParagraph"/>
              <w:spacing w:before="93"/>
              <w:ind w:left="1037" w:right="1005"/>
              <w:jc w:val="center"/>
              <w:rPr>
                <w:sz w:val="17"/>
              </w:rPr>
            </w:pPr>
            <w:r>
              <w:rPr>
                <w:sz w:val="17"/>
              </w:rPr>
              <w:t>项目名称</w:t>
            </w:r>
          </w:p>
        </w:tc>
        <w:tc>
          <w:tcPr>
            <w:tcW w:w="7322" w:type="dxa"/>
            <w:gridSpan w:val="5"/>
          </w:tcPr>
          <w:p w:rsidR="00454B80" w:rsidRDefault="00C52B3A">
            <w:pPr>
              <w:pStyle w:val="TableParagraph"/>
              <w:spacing w:before="93"/>
              <w:ind w:left="922" w:right="899"/>
              <w:jc w:val="center"/>
              <w:rPr>
                <w:sz w:val="17"/>
              </w:rPr>
            </w:pPr>
            <w:r>
              <w:rPr>
                <w:sz w:val="17"/>
              </w:rPr>
              <w:t>2020年中央财政城镇保障性安居工程专项资金（用于发展住房租赁市场）</w:t>
            </w:r>
          </w:p>
        </w:tc>
      </w:tr>
      <w:tr w:rsidR="00454B80">
        <w:trPr>
          <w:trHeight w:val="385"/>
        </w:trPr>
        <w:tc>
          <w:tcPr>
            <w:tcW w:w="2783" w:type="dxa"/>
            <w:gridSpan w:val="3"/>
          </w:tcPr>
          <w:p w:rsidR="00454B80" w:rsidRDefault="00C52B3A">
            <w:pPr>
              <w:pStyle w:val="TableParagraph"/>
              <w:spacing w:before="93"/>
              <w:ind w:left="1037" w:right="1005"/>
              <w:jc w:val="center"/>
              <w:rPr>
                <w:sz w:val="17"/>
              </w:rPr>
            </w:pPr>
            <w:r>
              <w:rPr>
                <w:sz w:val="17"/>
              </w:rPr>
              <w:t>主管部门</w:t>
            </w:r>
          </w:p>
        </w:tc>
        <w:tc>
          <w:tcPr>
            <w:tcW w:w="3040" w:type="dxa"/>
            <w:gridSpan w:val="2"/>
          </w:tcPr>
          <w:p w:rsidR="00454B80" w:rsidRDefault="00C52B3A">
            <w:pPr>
              <w:pStyle w:val="TableParagraph"/>
              <w:spacing w:before="93"/>
              <w:ind w:left="269"/>
              <w:rPr>
                <w:sz w:val="17"/>
              </w:rPr>
            </w:pPr>
            <w:r>
              <w:rPr>
                <w:sz w:val="17"/>
              </w:rPr>
              <w:t>武汉市东西湖区住房和城乡建设局</w:t>
            </w:r>
          </w:p>
        </w:tc>
        <w:tc>
          <w:tcPr>
            <w:tcW w:w="1532" w:type="dxa"/>
          </w:tcPr>
          <w:p w:rsidR="00454B80" w:rsidRDefault="00C52B3A">
            <w:pPr>
              <w:pStyle w:val="TableParagraph"/>
              <w:spacing w:before="93"/>
              <w:ind w:left="108" w:right="86"/>
              <w:jc w:val="center"/>
              <w:rPr>
                <w:sz w:val="17"/>
              </w:rPr>
            </w:pPr>
            <w:r>
              <w:rPr>
                <w:sz w:val="17"/>
              </w:rPr>
              <w:t>项目实施单位</w:t>
            </w:r>
          </w:p>
        </w:tc>
        <w:tc>
          <w:tcPr>
            <w:tcW w:w="2750" w:type="dxa"/>
            <w:gridSpan w:val="2"/>
          </w:tcPr>
          <w:p w:rsidR="00454B80" w:rsidRDefault="00C52B3A">
            <w:pPr>
              <w:pStyle w:val="TableParagraph"/>
              <w:spacing w:before="93"/>
              <w:ind w:left="1102" w:right="1078"/>
              <w:jc w:val="center"/>
              <w:rPr>
                <w:sz w:val="17"/>
              </w:rPr>
            </w:pPr>
            <w:r>
              <w:rPr>
                <w:sz w:val="17"/>
              </w:rPr>
              <w:t>房管站</w:t>
            </w:r>
          </w:p>
        </w:tc>
      </w:tr>
      <w:tr w:rsidR="00454B80">
        <w:trPr>
          <w:trHeight w:val="385"/>
        </w:trPr>
        <w:tc>
          <w:tcPr>
            <w:tcW w:w="2783" w:type="dxa"/>
            <w:gridSpan w:val="3"/>
          </w:tcPr>
          <w:p w:rsidR="00454B80" w:rsidRDefault="00C52B3A">
            <w:pPr>
              <w:pStyle w:val="TableParagraph"/>
              <w:spacing w:before="93"/>
              <w:ind w:left="1037" w:right="1005"/>
              <w:jc w:val="center"/>
              <w:rPr>
                <w:sz w:val="17"/>
              </w:rPr>
            </w:pPr>
            <w:r>
              <w:rPr>
                <w:sz w:val="17"/>
              </w:rPr>
              <w:t>项目类别</w:t>
            </w:r>
          </w:p>
        </w:tc>
        <w:tc>
          <w:tcPr>
            <w:tcW w:w="7322" w:type="dxa"/>
            <w:gridSpan w:val="5"/>
          </w:tcPr>
          <w:p w:rsidR="00454B80" w:rsidRDefault="00C52B3A">
            <w:pPr>
              <w:pStyle w:val="TableParagraph"/>
              <w:tabs>
                <w:tab w:val="left" w:pos="2131"/>
                <w:tab w:val="left" w:pos="3391"/>
              </w:tabs>
              <w:spacing w:before="93"/>
              <w:ind w:left="29"/>
              <w:rPr>
                <w:rFonts w:ascii="Wingdings" w:hAnsi="Wingdings"/>
                <w:sz w:val="17"/>
              </w:rPr>
            </w:pPr>
            <w:r>
              <w:rPr>
                <w:sz w:val="17"/>
              </w:rPr>
              <w:t>1</w:t>
            </w:r>
            <w:r>
              <w:rPr>
                <w:spacing w:val="-3"/>
                <w:sz w:val="17"/>
              </w:rPr>
              <w:t>、</w:t>
            </w:r>
            <w:r>
              <w:rPr>
                <w:sz w:val="17"/>
              </w:rPr>
              <w:t>部门预算项目</w:t>
            </w:r>
            <w:r>
              <w:rPr>
                <w:spacing w:val="71"/>
                <w:sz w:val="17"/>
              </w:rPr>
              <w:t xml:space="preserve"> </w:t>
            </w:r>
            <w:r>
              <w:rPr>
                <w:sz w:val="17"/>
              </w:rPr>
              <w:t>口</w:t>
            </w:r>
            <w:r>
              <w:rPr>
                <w:sz w:val="17"/>
              </w:rPr>
              <w:tab/>
              <w:t>2、区直专项</w:t>
            </w:r>
            <w:r>
              <w:rPr>
                <w:sz w:val="17"/>
              </w:rPr>
              <w:tab/>
            </w:r>
            <w:r>
              <w:rPr>
                <w:rFonts w:ascii="Wingdings" w:hAnsi="Wingdings"/>
                <w:position w:val="1"/>
                <w:sz w:val="17"/>
              </w:rPr>
              <w:t></w:t>
            </w:r>
          </w:p>
        </w:tc>
      </w:tr>
      <w:tr w:rsidR="00454B80">
        <w:trPr>
          <w:trHeight w:val="385"/>
        </w:trPr>
        <w:tc>
          <w:tcPr>
            <w:tcW w:w="2783" w:type="dxa"/>
            <w:gridSpan w:val="3"/>
          </w:tcPr>
          <w:p w:rsidR="00454B80" w:rsidRDefault="00C52B3A">
            <w:pPr>
              <w:pStyle w:val="TableParagraph"/>
              <w:spacing w:before="93"/>
              <w:ind w:left="1037" w:right="1005"/>
              <w:jc w:val="center"/>
              <w:rPr>
                <w:sz w:val="17"/>
              </w:rPr>
            </w:pPr>
            <w:r>
              <w:rPr>
                <w:sz w:val="17"/>
              </w:rPr>
              <w:t>项目属性</w:t>
            </w:r>
          </w:p>
        </w:tc>
        <w:tc>
          <w:tcPr>
            <w:tcW w:w="7322" w:type="dxa"/>
            <w:gridSpan w:val="5"/>
          </w:tcPr>
          <w:p w:rsidR="00454B80" w:rsidRDefault="00C52B3A">
            <w:pPr>
              <w:pStyle w:val="TableParagraph"/>
              <w:tabs>
                <w:tab w:val="left" w:pos="1457"/>
                <w:tab w:val="left" w:pos="2134"/>
              </w:tabs>
              <w:spacing w:before="93"/>
              <w:ind w:left="29"/>
              <w:rPr>
                <w:rFonts w:ascii="Wingdings" w:hAnsi="Wingdings"/>
                <w:sz w:val="17"/>
              </w:rPr>
            </w:pPr>
            <w:r>
              <w:rPr>
                <w:sz w:val="17"/>
              </w:rPr>
              <w:t>1</w:t>
            </w:r>
            <w:r>
              <w:rPr>
                <w:spacing w:val="-3"/>
                <w:sz w:val="17"/>
              </w:rPr>
              <w:t>、</w:t>
            </w:r>
            <w:r>
              <w:rPr>
                <w:sz w:val="17"/>
              </w:rPr>
              <w:t>持续性项目</w:t>
            </w:r>
            <w:r>
              <w:rPr>
                <w:sz w:val="17"/>
              </w:rPr>
              <w:tab/>
              <w:t>口</w:t>
            </w:r>
            <w:r>
              <w:rPr>
                <w:sz w:val="17"/>
              </w:rPr>
              <w:tab/>
              <w:t>2、新增性项目</w:t>
            </w:r>
            <w:r>
              <w:rPr>
                <w:spacing w:val="82"/>
                <w:sz w:val="17"/>
              </w:rPr>
              <w:t xml:space="preserve"> </w:t>
            </w:r>
            <w:r>
              <w:rPr>
                <w:rFonts w:ascii="Wingdings" w:hAnsi="Wingdings"/>
                <w:position w:val="1"/>
                <w:sz w:val="17"/>
              </w:rPr>
              <w:t></w:t>
            </w:r>
          </w:p>
        </w:tc>
      </w:tr>
      <w:tr w:rsidR="00454B80">
        <w:trPr>
          <w:trHeight w:val="385"/>
        </w:trPr>
        <w:tc>
          <w:tcPr>
            <w:tcW w:w="2783" w:type="dxa"/>
            <w:gridSpan w:val="3"/>
          </w:tcPr>
          <w:p w:rsidR="00454B80" w:rsidRDefault="00C52B3A">
            <w:pPr>
              <w:pStyle w:val="TableParagraph"/>
              <w:spacing w:before="93"/>
              <w:ind w:left="1037" w:right="1005"/>
              <w:jc w:val="center"/>
              <w:rPr>
                <w:sz w:val="17"/>
              </w:rPr>
            </w:pPr>
            <w:r>
              <w:rPr>
                <w:sz w:val="17"/>
              </w:rPr>
              <w:t>项目类型</w:t>
            </w:r>
          </w:p>
        </w:tc>
        <w:tc>
          <w:tcPr>
            <w:tcW w:w="7322" w:type="dxa"/>
            <w:gridSpan w:val="5"/>
          </w:tcPr>
          <w:p w:rsidR="00454B80" w:rsidRDefault="00C52B3A">
            <w:pPr>
              <w:pStyle w:val="TableParagraph"/>
              <w:tabs>
                <w:tab w:val="left" w:pos="1457"/>
                <w:tab w:val="left" w:pos="2134"/>
                <w:tab w:val="left" w:pos="3900"/>
              </w:tabs>
              <w:spacing w:before="93"/>
              <w:ind w:left="29"/>
              <w:rPr>
                <w:rFonts w:ascii="Wingdings" w:hAnsi="Wingdings"/>
                <w:sz w:val="17"/>
              </w:rPr>
            </w:pPr>
            <w:r>
              <w:rPr>
                <w:sz w:val="17"/>
              </w:rPr>
              <w:t>1</w:t>
            </w:r>
            <w:r>
              <w:rPr>
                <w:spacing w:val="-3"/>
                <w:sz w:val="17"/>
              </w:rPr>
              <w:t>、</w:t>
            </w:r>
            <w:r>
              <w:rPr>
                <w:sz w:val="17"/>
              </w:rPr>
              <w:t>常年性项目</w:t>
            </w:r>
            <w:r>
              <w:rPr>
                <w:sz w:val="17"/>
              </w:rPr>
              <w:tab/>
              <w:t>口</w:t>
            </w:r>
            <w:r>
              <w:rPr>
                <w:sz w:val="17"/>
              </w:rPr>
              <w:tab/>
              <w:t>2、延续性项目</w:t>
            </w:r>
            <w:r>
              <w:rPr>
                <w:sz w:val="17"/>
              </w:rPr>
              <w:tab/>
              <w:t>3、一次性项目</w:t>
            </w:r>
            <w:r>
              <w:rPr>
                <w:spacing w:val="-3"/>
                <w:sz w:val="17"/>
              </w:rPr>
              <w:t xml:space="preserve"> </w:t>
            </w:r>
            <w:r>
              <w:rPr>
                <w:rFonts w:ascii="Wingdings" w:hAnsi="Wingdings"/>
                <w:position w:val="1"/>
                <w:sz w:val="17"/>
              </w:rPr>
              <w:t></w:t>
            </w:r>
          </w:p>
        </w:tc>
      </w:tr>
      <w:tr w:rsidR="00454B80">
        <w:trPr>
          <w:trHeight w:val="469"/>
        </w:trPr>
        <w:tc>
          <w:tcPr>
            <w:tcW w:w="1484" w:type="dxa"/>
            <w:gridSpan w:val="2"/>
            <w:vMerge w:val="restart"/>
          </w:tcPr>
          <w:p w:rsidR="00454B80" w:rsidRDefault="00454B80">
            <w:pPr>
              <w:pStyle w:val="TableParagraph"/>
              <w:spacing w:before="8"/>
              <w:rPr>
                <w:sz w:val="21"/>
              </w:rPr>
            </w:pPr>
          </w:p>
          <w:p w:rsidR="00454B80" w:rsidRDefault="00C52B3A">
            <w:pPr>
              <w:pStyle w:val="TableParagraph"/>
              <w:spacing w:before="1" w:line="212" w:lineRule="exact"/>
              <w:ind w:left="47" w:right="13"/>
              <w:jc w:val="center"/>
              <w:rPr>
                <w:sz w:val="17"/>
              </w:rPr>
            </w:pPr>
            <w:r>
              <w:rPr>
                <w:sz w:val="17"/>
              </w:rPr>
              <w:t>预算执行情况</w:t>
            </w:r>
          </w:p>
          <w:p w:rsidR="00454B80" w:rsidRDefault="00C52B3A">
            <w:pPr>
              <w:pStyle w:val="TableParagraph"/>
              <w:spacing w:line="212" w:lineRule="exact"/>
              <w:ind w:left="47" w:right="17"/>
              <w:jc w:val="center"/>
              <w:rPr>
                <w:sz w:val="17"/>
              </w:rPr>
            </w:pPr>
            <w:r>
              <w:rPr>
                <w:sz w:val="17"/>
              </w:rPr>
              <w:t>（万元）（20分）</w:t>
            </w:r>
          </w:p>
        </w:tc>
        <w:tc>
          <w:tcPr>
            <w:tcW w:w="1299" w:type="dxa"/>
          </w:tcPr>
          <w:p w:rsidR="00454B80" w:rsidRDefault="00454B80">
            <w:pPr>
              <w:pStyle w:val="TableParagraph"/>
              <w:rPr>
                <w:rFonts w:ascii="Times New Roman"/>
                <w:sz w:val="16"/>
              </w:rPr>
            </w:pPr>
          </w:p>
        </w:tc>
        <w:tc>
          <w:tcPr>
            <w:tcW w:w="1532" w:type="dxa"/>
          </w:tcPr>
          <w:p w:rsidR="00454B80" w:rsidRDefault="00C52B3A">
            <w:pPr>
              <w:pStyle w:val="TableParagraph"/>
              <w:spacing w:before="136"/>
              <w:ind w:left="110" w:right="81"/>
              <w:jc w:val="center"/>
              <w:rPr>
                <w:sz w:val="17"/>
              </w:rPr>
            </w:pPr>
            <w:r>
              <w:rPr>
                <w:sz w:val="17"/>
              </w:rPr>
              <w:t>预算数（A）</w:t>
            </w:r>
          </w:p>
        </w:tc>
        <w:tc>
          <w:tcPr>
            <w:tcW w:w="3040" w:type="dxa"/>
            <w:gridSpan w:val="2"/>
          </w:tcPr>
          <w:p w:rsidR="00454B80" w:rsidRDefault="00C52B3A">
            <w:pPr>
              <w:pStyle w:val="TableParagraph"/>
              <w:spacing w:before="136"/>
              <w:ind w:left="1036" w:right="1009"/>
              <w:jc w:val="center"/>
              <w:rPr>
                <w:sz w:val="17"/>
              </w:rPr>
            </w:pPr>
            <w:r>
              <w:rPr>
                <w:sz w:val="17"/>
              </w:rPr>
              <w:t>执行数（B）</w:t>
            </w:r>
          </w:p>
        </w:tc>
        <w:tc>
          <w:tcPr>
            <w:tcW w:w="1381" w:type="dxa"/>
          </w:tcPr>
          <w:p w:rsidR="00454B80" w:rsidRDefault="00C52B3A">
            <w:pPr>
              <w:pStyle w:val="TableParagraph"/>
              <w:spacing w:before="136"/>
              <w:ind w:left="76" w:right="54"/>
              <w:jc w:val="center"/>
              <w:rPr>
                <w:sz w:val="17"/>
              </w:rPr>
            </w:pPr>
            <w:r>
              <w:rPr>
                <w:sz w:val="17"/>
              </w:rPr>
              <w:t>执行率（B/A)</w:t>
            </w:r>
          </w:p>
        </w:tc>
        <w:tc>
          <w:tcPr>
            <w:tcW w:w="1369" w:type="dxa"/>
          </w:tcPr>
          <w:p w:rsidR="00454B80" w:rsidRDefault="00C52B3A">
            <w:pPr>
              <w:pStyle w:val="TableParagraph"/>
              <w:spacing w:before="33" w:line="212" w:lineRule="exact"/>
              <w:ind w:left="26" w:right="5"/>
              <w:jc w:val="center"/>
              <w:rPr>
                <w:sz w:val="17"/>
              </w:rPr>
            </w:pPr>
            <w:r>
              <w:rPr>
                <w:sz w:val="17"/>
              </w:rPr>
              <w:t>得分</w:t>
            </w:r>
          </w:p>
          <w:p w:rsidR="00454B80" w:rsidRDefault="00C52B3A">
            <w:pPr>
              <w:pStyle w:val="TableParagraph"/>
              <w:spacing w:line="204" w:lineRule="exact"/>
              <w:ind w:left="28" w:right="5"/>
              <w:jc w:val="center"/>
              <w:rPr>
                <w:sz w:val="17"/>
              </w:rPr>
            </w:pPr>
            <w:r>
              <w:rPr>
                <w:sz w:val="17"/>
              </w:rPr>
              <w:t>（20分*执行率）</w:t>
            </w:r>
          </w:p>
        </w:tc>
      </w:tr>
      <w:tr w:rsidR="00454B80">
        <w:trPr>
          <w:trHeight w:val="469"/>
        </w:trPr>
        <w:tc>
          <w:tcPr>
            <w:tcW w:w="1484" w:type="dxa"/>
            <w:gridSpan w:val="2"/>
            <w:vMerge/>
            <w:tcBorders>
              <w:top w:val="nil"/>
            </w:tcBorders>
          </w:tcPr>
          <w:p w:rsidR="00454B80" w:rsidRDefault="00454B80">
            <w:pPr>
              <w:rPr>
                <w:sz w:val="2"/>
                <w:szCs w:val="2"/>
              </w:rPr>
            </w:pPr>
          </w:p>
        </w:tc>
        <w:tc>
          <w:tcPr>
            <w:tcW w:w="1299" w:type="dxa"/>
          </w:tcPr>
          <w:p w:rsidR="00454B80" w:rsidRDefault="00C52B3A">
            <w:pPr>
              <w:pStyle w:val="TableParagraph"/>
              <w:spacing w:before="38" w:line="206" w:lineRule="exact"/>
              <w:ind w:left="570" w:right="37" w:hanging="502"/>
              <w:rPr>
                <w:sz w:val="17"/>
              </w:rPr>
            </w:pPr>
            <w:r>
              <w:rPr>
                <w:w w:val="95"/>
                <w:sz w:val="17"/>
              </w:rPr>
              <w:t>年度财政资金总</w:t>
            </w:r>
            <w:r>
              <w:rPr>
                <w:sz w:val="17"/>
              </w:rPr>
              <w:t>额</w:t>
            </w:r>
          </w:p>
        </w:tc>
        <w:tc>
          <w:tcPr>
            <w:tcW w:w="1532" w:type="dxa"/>
          </w:tcPr>
          <w:p w:rsidR="00454B80" w:rsidRDefault="00C52B3A">
            <w:pPr>
              <w:pStyle w:val="TableParagraph"/>
              <w:spacing w:before="136"/>
              <w:ind w:left="110" w:right="84"/>
              <w:jc w:val="center"/>
              <w:rPr>
                <w:sz w:val="17"/>
              </w:rPr>
            </w:pPr>
            <w:r>
              <w:rPr>
                <w:sz w:val="17"/>
              </w:rPr>
              <w:t>1,665.54</w:t>
            </w:r>
          </w:p>
        </w:tc>
        <w:tc>
          <w:tcPr>
            <w:tcW w:w="3040" w:type="dxa"/>
            <w:gridSpan w:val="2"/>
          </w:tcPr>
          <w:p w:rsidR="00454B80" w:rsidRDefault="00C52B3A">
            <w:pPr>
              <w:pStyle w:val="TableParagraph"/>
              <w:spacing w:before="136"/>
              <w:ind w:left="1032" w:right="1009"/>
              <w:jc w:val="center"/>
              <w:rPr>
                <w:sz w:val="17"/>
              </w:rPr>
            </w:pPr>
            <w:r>
              <w:rPr>
                <w:sz w:val="17"/>
              </w:rPr>
              <w:t>1,665.54</w:t>
            </w:r>
          </w:p>
        </w:tc>
        <w:tc>
          <w:tcPr>
            <w:tcW w:w="1381" w:type="dxa"/>
          </w:tcPr>
          <w:p w:rsidR="00454B80" w:rsidRDefault="00C52B3A">
            <w:pPr>
              <w:pStyle w:val="TableParagraph"/>
              <w:spacing w:before="136"/>
              <w:ind w:left="76" w:right="52"/>
              <w:jc w:val="center"/>
              <w:rPr>
                <w:sz w:val="17"/>
              </w:rPr>
            </w:pPr>
            <w:r>
              <w:rPr>
                <w:sz w:val="17"/>
              </w:rPr>
              <w:t>100%</w:t>
            </w:r>
          </w:p>
        </w:tc>
        <w:tc>
          <w:tcPr>
            <w:tcW w:w="1369" w:type="dxa"/>
          </w:tcPr>
          <w:p w:rsidR="00454B80" w:rsidRDefault="00C52B3A">
            <w:pPr>
              <w:pStyle w:val="TableParagraph"/>
              <w:spacing w:before="136"/>
              <w:ind w:left="28" w:right="5"/>
              <w:jc w:val="center"/>
              <w:rPr>
                <w:sz w:val="17"/>
              </w:rPr>
            </w:pPr>
            <w:r>
              <w:rPr>
                <w:sz w:val="17"/>
              </w:rPr>
              <w:t>20</w:t>
            </w:r>
          </w:p>
        </w:tc>
      </w:tr>
      <w:tr w:rsidR="00454B80">
        <w:trPr>
          <w:trHeight w:val="469"/>
        </w:trPr>
        <w:tc>
          <w:tcPr>
            <w:tcW w:w="730"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8"/>
              <w:rPr>
                <w:sz w:val="14"/>
              </w:rPr>
            </w:pPr>
          </w:p>
          <w:p w:rsidR="00454B80" w:rsidRDefault="00C52B3A">
            <w:pPr>
              <w:pStyle w:val="TableParagraph"/>
              <w:spacing w:line="228" w:lineRule="auto"/>
              <w:ind w:left="305" w:right="234"/>
              <w:jc w:val="both"/>
              <w:rPr>
                <w:sz w:val="17"/>
              </w:rPr>
            </w:pPr>
            <w:r>
              <w:rPr>
                <w:sz w:val="17"/>
              </w:rPr>
              <w:t>年度绩效目标</w:t>
            </w:r>
          </w:p>
          <w:p w:rsidR="00454B80" w:rsidRDefault="00454B80">
            <w:pPr>
              <w:pStyle w:val="TableParagraph"/>
              <w:spacing w:before="10"/>
              <w:rPr>
                <w:sz w:val="15"/>
              </w:rPr>
            </w:pPr>
          </w:p>
          <w:p w:rsidR="00454B80" w:rsidRDefault="00C52B3A">
            <w:pPr>
              <w:pStyle w:val="TableParagraph"/>
              <w:spacing w:line="213" w:lineRule="exact"/>
              <w:ind w:left="66"/>
              <w:jc w:val="center"/>
              <w:rPr>
                <w:sz w:val="17"/>
              </w:rPr>
            </w:pPr>
            <w:r>
              <w:rPr>
                <w:w w:val="98"/>
                <w:sz w:val="17"/>
              </w:rPr>
              <w:t>8</w:t>
            </w:r>
          </w:p>
          <w:p w:rsidR="00454B80" w:rsidRDefault="00C52B3A">
            <w:pPr>
              <w:pStyle w:val="TableParagraph"/>
              <w:spacing w:line="207" w:lineRule="exact"/>
              <w:ind w:left="66"/>
              <w:jc w:val="center"/>
              <w:rPr>
                <w:sz w:val="17"/>
              </w:rPr>
            </w:pPr>
            <w:r>
              <w:rPr>
                <w:w w:val="98"/>
                <w:sz w:val="17"/>
              </w:rPr>
              <w:t>0</w:t>
            </w:r>
          </w:p>
          <w:p w:rsidR="00454B80" w:rsidRDefault="00C52B3A">
            <w:pPr>
              <w:pStyle w:val="TableParagraph"/>
              <w:spacing w:line="213" w:lineRule="exact"/>
              <w:ind w:left="68"/>
              <w:jc w:val="center"/>
              <w:rPr>
                <w:sz w:val="17"/>
              </w:rPr>
            </w:pPr>
            <w:r>
              <w:rPr>
                <w:w w:val="98"/>
                <w:sz w:val="17"/>
              </w:rPr>
              <w:t>分</w:t>
            </w:r>
          </w:p>
        </w:tc>
        <w:tc>
          <w:tcPr>
            <w:tcW w:w="754" w:type="dxa"/>
          </w:tcPr>
          <w:p w:rsidR="00454B80" w:rsidRDefault="00C52B3A">
            <w:pPr>
              <w:pStyle w:val="TableParagraph"/>
              <w:spacing w:before="38" w:line="206" w:lineRule="exact"/>
              <w:ind w:left="215" w:right="140"/>
              <w:rPr>
                <w:sz w:val="17"/>
              </w:rPr>
            </w:pPr>
            <w:r>
              <w:rPr>
                <w:sz w:val="17"/>
              </w:rPr>
              <w:t>一级指标</w:t>
            </w:r>
          </w:p>
        </w:tc>
        <w:tc>
          <w:tcPr>
            <w:tcW w:w="1299" w:type="dxa"/>
          </w:tcPr>
          <w:p w:rsidR="00454B80" w:rsidRDefault="00C52B3A">
            <w:pPr>
              <w:pStyle w:val="TableParagraph"/>
              <w:spacing w:before="136"/>
              <w:ind w:left="320"/>
              <w:rPr>
                <w:sz w:val="17"/>
              </w:rPr>
            </w:pPr>
            <w:r>
              <w:rPr>
                <w:sz w:val="17"/>
              </w:rPr>
              <w:t>二级指标</w:t>
            </w:r>
          </w:p>
        </w:tc>
        <w:tc>
          <w:tcPr>
            <w:tcW w:w="3040" w:type="dxa"/>
            <w:gridSpan w:val="2"/>
          </w:tcPr>
          <w:p w:rsidR="00454B80" w:rsidRDefault="00C52B3A">
            <w:pPr>
              <w:pStyle w:val="TableParagraph"/>
              <w:spacing w:before="136"/>
              <w:ind w:left="1035" w:right="1009"/>
              <w:jc w:val="center"/>
              <w:rPr>
                <w:sz w:val="17"/>
              </w:rPr>
            </w:pPr>
            <w:r>
              <w:rPr>
                <w:sz w:val="17"/>
              </w:rPr>
              <w:t>三级指标</w:t>
            </w:r>
          </w:p>
        </w:tc>
        <w:tc>
          <w:tcPr>
            <w:tcW w:w="1532" w:type="dxa"/>
          </w:tcPr>
          <w:p w:rsidR="00454B80" w:rsidRDefault="00C52B3A">
            <w:pPr>
              <w:pStyle w:val="TableParagraph"/>
              <w:spacing w:before="136"/>
              <w:ind w:left="110" w:right="86"/>
              <w:jc w:val="center"/>
              <w:rPr>
                <w:sz w:val="17"/>
              </w:rPr>
            </w:pPr>
            <w:r>
              <w:rPr>
                <w:sz w:val="17"/>
              </w:rPr>
              <w:t>年度目标值（A）</w:t>
            </w:r>
          </w:p>
        </w:tc>
        <w:tc>
          <w:tcPr>
            <w:tcW w:w="1381" w:type="dxa"/>
          </w:tcPr>
          <w:p w:rsidR="00454B80" w:rsidRDefault="00C52B3A">
            <w:pPr>
              <w:pStyle w:val="TableParagraph"/>
              <w:spacing w:before="136"/>
              <w:ind w:left="76" w:right="54"/>
              <w:jc w:val="center"/>
              <w:rPr>
                <w:sz w:val="17"/>
              </w:rPr>
            </w:pPr>
            <w:r>
              <w:rPr>
                <w:sz w:val="17"/>
              </w:rPr>
              <w:t>实际完成值（B)</w:t>
            </w:r>
          </w:p>
        </w:tc>
        <w:tc>
          <w:tcPr>
            <w:tcW w:w="1369" w:type="dxa"/>
          </w:tcPr>
          <w:p w:rsidR="00454B80" w:rsidRDefault="00C52B3A">
            <w:pPr>
              <w:pStyle w:val="TableParagraph"/>
              <w:spacing w:before="136"/>
              <w:ind w:left="26" w:right="5"/>
              <w:jc w:val="center"/>
              <w:rPr>
                <w:sz w:val="17"/>
              </w:rPr>
            </w:pPr>
            <w:r>
              <w:rPr>
                <w:sz w:val="17"/>
              </w:rPr>
              <w:t>得分</w:t>
            </w:r>
          </w:p>
        </w:tc>
      </w:tr>
      <w:tr w:rsidR="00454B80">
        <w:trPr>
          <w:trHeight w:val="469"/>
        </w:trPr>
        <w:tc>
          <w:tcPr>
            <w:tcW w:w="730" w:type="dxa"/>
            <w:vMerge/>
            <w:tcBorders>
              <w:top w:val="nil"/>
            </w:tcBorders>
          </w:tcPr>
          <w:p w:rsidR="00454B80" w:rsidRDefault="00454B80">
            <w:pPr>
              <w:rPr>
                <w:sz w:val="2"/>
                <w:szCs w:val="2"/>
              </w:rPr>
            </w:pPr>
          </w:p>
        </w:tc>
        <w:tc>
          <w:tcPr>
            <w:tcW w:w="75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8"/>
              <w:rPr>
                <w:sz w:val="16"/>
              </w:rPr>
            </w:pPr>
          </w:p>
          <w:p w:rsidR="00454B80" w:rsidRDefault="00C52B3A">
            <w:pPr>
              <w:pStyle w:val="TableParagraph"/>
              <w:spacing w:line="228" w:lineRule="auto"/>
              <w:ind w:left="299" w:right="264"/>
              <w:jc w:val="both"/>
              <w:rPr>
                <w:sz w:val="17"/>
              </w:rPr>
            </w:pPr>
            <w:r>
              <w:rPr>
                <w:sz w:val="17"/>
              </w:rPr>
              <w:t>产出指标</w:t>
            </w:r>
          </w:p>
          <w:p w:rsidR="00454B80" w:rsidRDefault="00C52B3A">
            <w:pPr>
              <w:pStyle w:val="TableParagraph"/>
              <w:spacing w:line="212" w:lineRule="exact"/>
              <w:ind w:left="47"/>
              <w:rPr>
                <w:sz w:val="17"/>
              </w:rPr>
            </w:pPr>
            <w:r>
              <w:rPr>
                <w:sz w:val="17"/>
              </w:rPr>
              <w:t>（40分）</w:t>
            </w:r>
          </w:p>
        </w:tc>
        <w:tc>
          <w:tcPr>
            <w:tcW w:w="1299"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2" w:line="212" w:lineRule="exact"/>
              <w:ind w:left="320"/>
              <w:rPr>
                <w:sz w:val="17"/>
              </w:rPr>
            </w:pPr>
            <w:r>
              <w:rPr>
                <w:spacing w:val="-1"/>
                <w:w w:val="95"/>
                <w:sz w:val="17"/>
              </w:rPr>
              <w:t>数量指标</w:t>
            </w:r>
          </w:p>
          <w:p w:rsidR="00454B80" w:rsidRDefault="00C52B3A">
            <w:pPr>
              <w:pStyle w:val="TableParagraph"/>
              <w:spacing w:line="212" w:lineRule="exact"/>
              <w:ind w:left="318"/>
              <w:rPr>
                <w:sz w:val="17"/>
              </w:rPr>
            </w:pPr>
            <w:r>
              <w:rPr>
                <w:w w:val="95"/>
                <w:sz w:val="17"/>
              </w:rPr>
              <w:t>（15</w:t>
            </w:r>
            <w:r>
              <w:rPr>
                <w:spacing w:val="-3"/>
                <w:w w:val="95"/>
                <w:sz w:val="17"/>
              </w:rPr>
              <w:t>分</w:t>
            </w:r>
            <w:r>
              <w:rPr>
                <w:w w:val="95"/>
                <w:sz w:val="17"/>
              </w:rPr>
              <w:t>）</w:t>
            </w:r>
          </w:p>
        </w:tc>
        <w:tc>
          <w:tcPr>
            <w:tcW w:w="3040" w:type="dxa"/>
            <w:gridSpan w:val="2"/>
          </w:tcPr>
          <w:p w:rsidR="00454B80" w:rsidRDefault="00C52B3A">
            <w:pPr>
              <w:pStyle w:val="TableParagraph"/>
              <w:spacing w:before="136"/>
              <w:ind w:left="351"/>
              <w:rPr>
                <w:sz w:val="17"/>
              </w:rPr>
            </w:pPr>
            <w:r>
              <w:rPr>
                <w:sz w:val="17"/>
              </w:rPr>
              <w:t>改建租赁住房（间/套）（5分）</w:t>
            </w:r>
          </w:p>
        </w:tc>
        <w:tc>
          <w:tcPr>
            <w:tcW w:w="1532" w:type="dxa"/>
          </w:tcPr>
          <w:p w:rsidR="00454B80" w:rsidRDefault="00C52B3A">
            <w:pPr>
              <w:pStyle w:val="TableParagraph"/>
              <w:spacing w:before="136"/>
              <w:ind w:left="110" w:right="86"/>
              <w:jc w:val="center"/>
              <w:rPr>
                <w:sz w:val="17"/>
              </w:rPr>
            </w:pPr>
            <w:r>
              <w:rPr>
                <w:sz w:val="17"/>
              </w:rPr>
              <w:t>1416套</w:t>
            </w:r>
          </w:p>
        </w:tc>
        <w:tc>
          <w:tcPr>
            <w:tcW w:w="1381" w:type="dxa"/>
          </w:tcPr>
          <w:p w:rsidR="00454B80" w:rsidRDefault="00C52B3A">
            <w:pPr>
              <w:pStyle w:val="TableParagraph"/>
              <w:spacing w:before="136"/>
              <w:ind w:left="76" w:right="52"/>
              <w:jc w:val="center"/>
              <w:rPr>
                <w:sz w:val="17"/>
              </w:rPr>
            </w:pPr>
            <w:r>
              <w:rPr>
                <w:sz w:val="17"/>
              </w:rPr>
              <w:t>1416套</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tcBorders>
              <w:top w:val="nil"/>
            </w:tcBorders>
          </w:tcPr>
          <w:p w:rsidR="00454B80" w:rsidRDefault="00454B80">
            <w:pPr>
              <w:rPr>
                <w:sz w:val="2"/>
                <w:szCs w:val="2"/>
              </w:rPr>
            </w:pPr>
          </w:p>
        </w:tc>
        <w:tc>
          <w:tcPr>
            <w:tcW w:w="3040" w:type="dxa"/>
            <w:gridSpan w:val="2"/>
          </w:tcPr>
          <w:p w:rsidR="00454B80" w:rsidRDefault="00C52B3A">
            <w:pPr>
              <w:pStyle w:val="TableParagraph"/>
              <w:spacing w:before="136"/>
              <w:ind w:left="310"/>
              <w:rPr>
                <w:sz w:val="17"/>
              </w:rPr>
            </w:pPr>
            <w:r>
              <w:rPr>
                <w:sz w:val="17"/>
              </w:rPr>
              <w:t>改建租赁住房（平方米）（5分）</w:t>
            </w:r>
          </w:p>
        </w:tc>
        <w:tc>
          <w:tcPr>
            <w:tcW w:w="1532" w:type="dxa"/>
          </w:tcPr>
          <w:p w:rsidR="00454B80" w:rsidRDefault="00C52B3A">
            <w:pPr>
              <w:pStyle w:val="TableParagraph"/>
              <w:spacing w:before="136"/>
              <w:ind w:left="108" w:right="86"/>
              <w:jc w:val="center"/>
              <w:rPr>
                <w:sz w:val="17"/>
              </w:rPr>
            </w:pPr>
            <w:r>
              <w:rPr>
                <w:sz w:val="17"/>
              </w:rPr>
              <w:t>77359.95</w:t>
            </w:r>
          </w:p>
        </w:tc>
        <w:tc>
          <w:tcPr>
            <w:tcW w:w="1381" w:type="dxa"/>
          </w:tcPr>
          <w:p w:rsidR="00454B80" w:rsidRDefault="00C52B3A">
            <w:pPr>
              <w:pStyle w:val="TableParagraph"/>
              <w:spacing w:before="136"/>
              <w:ind w:left="76" w:right="54"/>
              <w:jc w:val="center"/>
              <w:rPr>
                <w:sz w:val="17"/>
              </w:rPr>
            </w:pPr>
            <w:r>
              <w:rPr>
                <w:sz w:val="17"/>
              </w:rPr>
              <w:t>77359.95</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tcBorders>
              <w:top w:val="nil"/>
            </w:tcBorders>
          </w:tcPr>
          <w:p w:rsidR="00454B80" w:rsidRDefault="00454B80">
            <w:pPr>
              <w:rPr>
                <w:sz w:val="2"/>
                <w:szCs w:val="2"/>
              </w:rPr>
            </w:pPr>
          </w:p>
        </w:tc>
        <w:tc>
          <w:tcPr>
            <w:tcW w:w="3040" w:type="dxa"/>
            <w:gridSpan w:val="2"/>
          </w:tcPr>
          <w:p w:rsidR="00454B80" w:rsidRDefault="00C52B3A">
            <w:pPr>
              <w:pStyle w:val="TableParagraph"/>
              <w:spacing w:before="136"/>
              <w:ind w:left="310"/>
              <w:rPr>
                <w:sz w:val="17"/>
              </w:rPr>
            </w:pPr>
            <w:r>
              <w:rPr>
                <w:sz w:val="17"/>
              </w:rPr>
              <w:t>培育专业规模化企业数量（5分）</w:t>
            </w:r>
          </w:p>
        </w:tc>
        <w:tc>
          <w:tcPr>
            <w:tcW w:w="1532" w:type="dxa"/>
          </w:tcPr>
          <w:p w:rsidR="00454B80" w:rsidRDefault="00C52B3A">
            <w:pPr>
              <w:pStyle w:val="TableParagraph"/>
              <w:spacing w:before="136"/>
              <w:ind w:left="109" w:right="86"/>
              <w:jc w:val="center"/>
              <w:rPr>
                <w:sz w:val="17"/>
              </w:rPr>
            </w:pPr>
            <w:r>
              <w:rPr>
                <w:sz w:val="17"/>
              </w:rPr>
              <w:t>≥1家</w:t>
            </w:r>
          </w:p>
        </w:tc>
        <w:tc>
          <w:tcPr>
            <w:tcW w:w="1381" w:type="dxa"/>
          </w:tcPr>
          <w:p w:rsidR="00454B80" w:rsidRDefault="00C52B3A">
            <w:pPr>
              <w:pStyle w:val="TableParagraph"/>
              <w:spacing w:before="136"/>
              <w:ind w:left="76" w:right="51"/>
              <w:jc w:val="center"/>
              <w:rPr>
                <w:sz w:val="17"/>
              </w:rPr>
            </w:pPr>
            <w:r>
              <w:rPr>
                <w:sz w:val="17"/>
              </w:rPr>
              <w:t>≥1家</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11"/>
              <w:rPr>
                <w:sz w:val="11"/>
              </w:rPr>
            </w:pPr>
          </w:p>
          <w:p w:rsidR="00454B80" w:rsidRDefault="00C52B3A">
            <w:pPr>
              <w:pStyle w:val="TableParagraph"/>
              <w:spacing w:line="212" w:lineRule="exact"/>
              <w:ind w:left="320"/>
              <w:rPr>
                <w:sz w:val="17"/>
              </w:rPr>
            </w:pPr>
            <w:r>
              <w:rPr>
                <w:spacing w:val="-1"/>
                <w:w w:val="95"/>
                <w:sz w:val="17"/>
              </w:rPr>
              <w:t>质量指标</w:t>
            </w:r>
          </w:p>
          <w:p w:rsidR="00454B80" w:rsidRDefault="00C52B3A">
            <w:pPr>
              <w:pStyle w:val="TableParagraph"/>
              <w:spacing w:line="212" w:lineRule="exact"/>
              <w:ind w:left="318"/>
              <w:rPr>
                <w:sz w:val="17"/>
              </w:rPr>
            </w:pPr>
            <w:r>
              <w:rPr>
                <w:w w:val="95"/>
                <w:sz w:val="17"/>
              </w:rPr>
              <w:t>（20</w:t>
            </w:r>
            <w:r>
              <w:rPr>
                <w:spacing w:val="-3"/>
                <w:w w:val="95"/>
                <w:sz w:val="17"/>
              </w:rPr>
              <w:t>分</w:t>
            </w:r>
            <w:r>
              <w:rPr>
                <w:w w:val="95"/>
                <w:sz w:val="17"/>
              </w:rPr>
              <w:t>）</w:t>
            </w:r>
          </w:p>
        </w:tc>
        <w:tc>
          <w:tcPr>
            <w:tcW w:w="3040" w:type="dxa"/>
            <w:gridSpan w:val="2"/>
          </w:tcPr>
          <w:p w:rsidR="00454B80" w:rsidRDefault="00C52B3A">
            <w:pPr>
              <w:pStyle w:val="TableParagraph"/>
              <w:spacing w:before="136"/>
              <w:ind w:left="101"/>
              <w:rPr>
                <w:sz w:val="17"/>
              </w:rPr>
            </w:pPr>
            <w:r>
              <w:rPr>
                <w:sz w:val="17"/>
              </w:rPr>
              <w:t>租赁住房工程质量达标率（%）（5分）</w:t>
            </w:r>
          </w:p>
        </w:tc>
        <w:tc>
          <w:tcPr>
            <w:tcW w:w="1532" w:type="dxa"/>
          </w:tcPr>
          <w:p w:rsidR="00454B80" w:rsidRDefault="00C52B3A">
            <w:pPr>
              <w:pStyle w:val="TableParagraph"/>
              <w:spacing w:before="136"/>
              <w:ind w:left="110" w:right="86"/>
              <w:jc w:val="center"/>
              <w:rPr>
                <w:sz w:val="17"/>
              </w:rPr>
            </w:pPr>
            <w:r>
              <w:rPr>
                <w:sz w:val="17"/>
              </w:rPr>
              <w:t>100%</w:t>
            </w:r>
          </w:p>
        </w:tc>
        <w:tc>
          <w:tcPr>
            <w:tcW w:w="1381" w:type="dxa"/>
          </w:tcPr>
          <w:p w:rsidR="00454B80" w:rsidRDefault="00C52B3A">
            <w:pPr>
              <w:pStyle w:val="TableParagraph"/>
              <w:spacing w:before="136"/>
              <w:ind w:left="76" w:right="52"/>
              <w:jc w:val="center"/>
              <w:rPr>
                <w:sz w:val="17"/>
              </w:rPr>
            </w:pPr>
            <w:r>
              <w:rPr>
                <w:sz w:val="17"/>
              </w:rPr>
              <w:t>100%</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tcBorders>
              <w:top w:val="nil"/>
            </w:tcBorders>
          </w:tcPr>
          <w:p w:rsidR="00454B80" w:rsidRDefault="00454B80">
            <w:pPr>
              <w:rPr>
                <w:sz w:val="2"/>
                <w:szCs w:val="2"/>
              </w:rPr>
            </w:pPr>
          </w:p>
        </w:tc>
        <w:tc>
          <w:tcPr>
            <w:tcW w:w="3040" w:type="dxa"/>
            <w:gridSpan w:val="2"/>
          </w:tcPr>
          <w:p w:rsidR="00454B80" w:rsidRDefault="00C52B3A">
            <w:pPr>
              <w:pStyle w:val="TableParagraph"/>
              <w:spacing w:before="136"/>
              <w:ind w:left="226"/>
              <w:rPr>
                <w:sz w:val="17"/>
              </w:rPr>
            </w:pPr>
            <w:r>
              <w:rPr>
                <w:sz w:val="17"/>
              </w:rPr>
              <w:t>纳入住房租赁管理服务平台（5分）</w:t>
            </w:r>
          </w:p>
        </w:tc>
        <w:tc>
          <w:tcPr>
            <w:tcW w:w="1532" w:type="dxa"/>
          </w:tcPr>
          <w:p w:rsidR="00454B80" w:rsidRDefault="00C52B3A">
            <w:pPr>
              <w:pStyle w:val="TableParagraph"/>
              <w:spacing w:before="136"/>
              <w:ind w:left="110" w:right="84"/>
              <w:jc w:val="center"/>
              <w:rPr>
                <w:sz w:val="17"/>
              </w:rPr>
            </w:pPr>
            <w:r>
              <w:rPr>
                <w:sz w:val="17"/>
              </w:rPr>
              <w:t>完成</w:t>
            </w:r>
          </w:p>
        </w:tc>
        <w:tc>
          <w:tcPr>
            <w:tcW w:w="1381" w:type="dxa"/>
          </w:tcPr>
          <w:p w:rsidR="00454B80" w:rsidRDefault="00C52B3A">
            <w:pPr>
              <w:pStyle w:val="TableParagraph"/>
              <w:spacing w:before="136"/>
              <w:ind w:left="75" w:right="54"/>
              <w:jc w:val="center"/>
              <w:rPr>
                <w:sz w:val="17"/>
              </w:rPr>
            </w:pPr>
            <w:r>
              <w:rPr>
                <w:sz w:val="17"/>
              </w:rPr>
              <w:t>完成</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tcBorders>
              <w:top w:val="nil"/>
            </w:tcBorders>
          </w:tcPr>
          <w:p w:rsidR="00454B80" w:rsidRDefault="00454B80">
            <w:pPr>
              <w:rPr>
                <w:sz w:val="2"/>
                <w:szCs w:val="2"/>
              </w:rPr>
            </w:pPr>
          </w:p>
        </w:tc>
        <w:tc>
          <w:tcPr>
            <w:tcW w:w="3040" w:type="dxa"/>
            <w:gridSpan w:val="2"/>
          </w:tcPr>
          <w:p w:rsidR="00454B80" w:rsidRDefault="00C52B3A">
            <w:pPr>
              <w:pStyle w:val="TableParagraph"/>
              <w:spacing w:before="136"/>
              <w:ind w:left="478"/>
              <w:rPr>
                <w:sz w:val="17"/>
              </w:rPr>
            </w:pPr>
            <w:r>
              <w:rPr>
                <w:sz w:val="17"/>
              </w:rPr>
              <w:t>不发生重大安全事故（5分）</w:t>
            </w:r>
          </w:p>
        </w:tc>
        <w:tc>
          <w:tcPr>
            <w:tcW w:w="1532" w:type="dxa"/>
          </w:tcPr>
          <w:p w:rsidR="00454B80" w:rsidRDefault="00C52B3A">
            <w:pPr>
              <w:pStyle w:val="TableParagraph"/>
              <w:spacing w:before="136"/>
              <w:ind w:left="110" w:right="84"/>
              <w:jc w:val="center"/>
              <w:rPr>
                <w:sz w:val="17"/>
              </w:rPr>
            </w:pPr>
            <w:r>
              <w:rPr>
                <w:sz w:val="17"/>
              </w:rPr>
              <w:t>合格</w:t>
            </w:r>
          </w:p>
        </w:tc>
        <w:tc>
          <w:tcPr>
            <w:tcW w:w="1381" w:type="dxa"/>
          </w:tcPr>
          <w:p w:rsidR="00454B80" w:rsidRDefault="00C52B3A">
            <w:pPr>
              <w:pStyle w:val="TableParagraph"/>
              <w:spacing w:before="136"/>
              <w:ind w:left="75" w:right="54"/>
              <w:jc w:val="center"/>
              <w:rPr>
                <w:sz w:val="17"/>
              </w:rPr>
            </w:pPr>
            <w:r>
              <w:rPr>
                <w:sz w:val="17"/>
              </w:rPr>
              <w:t>合格</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tcBorders>
              <w:top w:val="nil"/>
            </w:tcBorders>
          </w:tcPr>
          <w:p w:rsidR="00454B80" w:rsidRDefault="00454B80">
            <w:pPr>
              <w:rPr>
                <w:sz w:val="2"/>
                <w:szCs w:val="2"/>
              </w:rPr>
            </w:pPr>
          </w:p>
        </w:tc>
        <w:tc>
          <w:tcPr>
            <w:tcW w:w="3040" w:type="dxa"/>
            <w:gridSpan w:val="2"/>
          </w:tcPr>
          <w:p w:rsidR="00454B80" w:rsidRDefault="00C52B3A">
            <w:pPr>
              <w:pStyle w:val="TableParagraph"/>
              <w:spacing w:before="136"/>
              <w:ind w:left="646"/>
              <w:rPr>
                <w:sz w:val="17"/>
              </w:rPr>
            </w:pPr>
            <w:r>
              <w:rPr>
                <w:sz w:val="17"/>
              </w:rPr>
              <w:t>租赁住房出租率（5分）</w:t>
            </w:r>
          </w:p>
        </w:tc>
        <w:tc>
          <w:tcPr>
            <w:tcW w:w="1532" w:type="dxa"/>
          </w:tcPr>
          <w:p w:rsidR="00454B80" w:rsidRDefault="00C52B3A">
            <w:pPr>
              <w:pStyle w:val="TableParagraph"/>
              <w:spacing w:before="136"/>
              <w:ind w:left="109" w:right="86"/>
              <w:jc w:val="center"/>
              <w:rPr>
                <w:sz w:val="17"/>
              </w:rPr>
            </w:pPr>
            <w:r>
              <w:rPr>
                <w:sz w:val="17"/>
              </w:rPr>
              <w:t>≥95%</w:t>
            </w:r>
          </w:p>
        </w:tc>
        <w:tc>
          <w:tcPr>
            <w:tcW w:w="1381" w:type="dxa"/>
          </w:tcPr>
          <w:p w:rsidR="00454B80" w:rsidRDefault="00C52B3A">
            <w:pPr>
              <w:pStyle w:val="TableParagraph"/>
              <w:spacing w:before="136"/>
              <w:ind w:left="76" w:right="54"/>
              <w:jc w:val="center"/>
              <w:rPr>
                <w:sz w:val="17"/>
              </w:rPr>
            </w:pPr>
            <w:r>
              <w:rPr>
                <w:sz w:val="17"/>
              </w:rPr>
              <w:t>75%</w:t>
            </w:r>
          </w:p>
        </w:tc>
        <w:tc>
          <w:tcPr>
            <w:tcW w:w="1369" w:type="dxa"/>
          </w:tcPr>
          <w:p w:rsidR="00454B80" w:rsidRDefault="00C52B3A">
            <w:pPr>
              <w:pStyle w:val="TableParagraph"/>
              <w:spacing w:before="136"/>
              <w:ind w:left="20"/>
              <w:jc w:val="center"/>
              <w:rPr>
                <w:sz w:val="17"/>
              </w:rPr>
            </w:pPr>
            <w:r>
              <w:rPr>
                <w:w w:val="98"/>
                <w:sz w:val="17"/>
              </w:rPr>
              <w:t>4</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tcPr>
          <w:p w:rsidR="00454B80" w:rsidRDefault="00C52B3A">
            <w:pPr>
              <w:pStyle w:val="TableParagraph"/>
              <w:spacing w:before="33" w:line="212" w:lineRule="exact"/>
              <w:ind w:left="320"/>
              <w:rPr>
                <w:sz w:val="17"/>
              </w:rPr>
            </w:pPr>
            <w:r>
              <w:rPr>
                <w:sz w:val="17"/>
              </w:rPr>
              <w:t>时效指标</w:t>
            </w:r>
          </w:p>
          <w:p w:rsidR="00454B80" w:rsidRDefault="00C52B3A">
            <w:pPr>
              <w:pStyle w:val="TableParagraph"/>
              <w:spacing w:line="204" w:lineRule="exact"/>
              <w:ind w:left="360"/>
              <w:rPr>
                <w:sz w:val="17"/>
              </w:rPr>
            </w:pPr>
            <w:r>
              <w:rPr>
                <w:sz w:val="17"/>
              </w:rPr>
              <w:t>（5分）</w:t>
            </w:r>
          </w:p>
        </w:tc>
        <w:tc>
          <w:tcPr>
            <w:tcW w:w="3040" w:type="dxa"/>
            <w:gridSpan w:val="2"/>
          </w:tcPr>
          <w:p w:rsidR="00454B80" w:rsidRDefault="00C52B3A">
            <w:pPr>
              <w:pStyle w:val="TableParagraph"/>
              <w:spacing w:before="136"/>
              <w:ind w:left="646"/>
              <w:rPr>
                <w:sz w:val="17"/>
              </w:rPr>
            </w:pPr>
            <w:r>
              <w:rPr>
                <w:sz w:val="17"/>
              </w:rPr>
              <w:t>工程形象总进度（5分）</w:t>
            </w:r>
          </w:p>
        </w:tc>
        <w:tc>
          <w:tcPr>
            <w:tcW w:w="1532" w:type="dxa"/>
          </w:tcPr>
          <w:p w:rsidR="00454B80" w:rsidRDefault="00C52B3A">
            <w:pPr>
              <w:pStyle w:val="TableParagraph"/>
              <w:spacing w:before="136"/>
              <w:ind w:left="110" w:right="86"/>
              <w:jc w:val="center"/>
              <w:rPr>
                <w:sz w:val="17"/>
              </w:rPr>
            </w:pPr>
            <w:r>
              <w:rPr>
                <w:sz w:val="17"/>
              </w:rPr>
              <w:t>100%</w:t>
            </w:r>
          </w:p>
        </w:tc>
        <w:tc>
          <w:tcPr>
            <w:tcW w:w="1381" w:type="dxa"/>
          </w:tcPr>
          <w:p w:rsidR="00454B80" w:rsidRDefault="00C52B3A">
            <w:pPr>
              <w:pStyle w:val="TableParagraph"/>
              <w:spacing w:before="136"/>
              <w:ind w:left="76" w:right="52"/>
              <w:jc w:val="center"/>
              <w:rPr>
                <w:sz w:val="17"/>
              </w:rPr>
            </w:pPr>
            <w:r>
              <w:rPr>
                <w:sz w:val="17"/>
              </w:rPr>
              <w:t>100%</w:t>
            </w:r>
          </w:p>
        </w:tc>
        <w:tc>
          <w:tcPr>
            <w:tcW w:w="1369" w:type="dxa"/>
          </w:tcPr>
          <w:p w:rsidR="00454B80" w:rsidRDefault="00C52B3A">
            <w:pPr>
              <w:pStyle w:val="TableParagraph"/>
              <w:spacing w:before="136"/>
              <w:ind w:left="20"/>
              <w:jc w:val="center"/>
              <w:rPr>
                <w:sz w:val="17"/>
              </w:rPr>
            </w:pPr>
            <w:r>
              <w:rPr>
                <w:w w:val="98"/>
                <w:sz w:val="17"/>
              </w:rPr>
              <w:t>5</w:t>
            </w:r>
          </w:p>
        </w:tc>
      </w:tr>
      <w:tr w:rsidR="00454B80">
        <w:trPr>
          <w:trHeight w:val="469"/>
        </w:trPr>
        <w:tc>
          <w:tcPr>
            <w:tcW w:w="730" w:type="dxa"/>
            <w:vMerge/>
            <w:tcBorders>
              <w:top w:val="nil"/>
            </w:tcBorders>
          </w:tcPr>
          <w:p w:rsidR="00454B80" w:rsidRDefault="00454B80">
            <w:pPr>
              <w:rPr>
                <w:sz w:val="2"/>
                <w:szCs w:val="2"/>
              </w:rPr>
            </w:pPr>
          </w:p>
        </w:tc>
        <w:tc>
          <w:tcPr>
            <w:tcW w:w="754" w:type="dxa"/>
            <w:vMerge w:val="restart"/>
          </w:tcPr>
          <w:p w:rsidR="00454B80" w:rsidRDefault="00454B80">
            <w:pPr>
              <w:pStyle w:val="TableParagraph"/>
              <w:spacing w:before="1"/>
              <w:rPr>
                <w:sz w:val="17"/>
              </w:rPr>
            </w:pPr>
          </w:p>
          <w:p w:rsidR="00454B80" w:rsidRDefault="00C52B3A">
            <w:pPr>
              <w:pStyle w:val="TableParagraph"/>
              <w:spacing w:before="1" w:line="228" w:lineRule="auto"/>
              <w:ind w:left="299" w:right="264"/>
              <w:jc w:val="both"/>
              <w:rPr>
                <w:sz w:val="17"/>
              </w:rPr>
            </w:pPr>
            <w:r>
              <w:rPr>
                <w:sz w:val="17"/>
              </w:rPr>
              <w:t>效益指标</w:t>
            </w:r>
          </w:p>
          <w:p w:rsidR="00454B80" w:rsidRDefault="00C52B3A">
            <w:pPr>
              <w:pStyle w:val="TableParagraph"/>
              <w:spacing w:line="212" w:lineRule="exact"/>
              <w:ind w:left="47"/>
              <w:rPr>
                <w:sz w:val="17"/>
              </w:rPr>
            </w:pPr>
            <w:r>
              <w:rPr>
                <w:sz w:val="17"/>
              </w:rPr>
              <w:t>（30分）</w:t>
            </w:r>
          </w:p>
        </w:tc>
        <w:tc>
          <w:tcPr>
            <w:tcW w:w="1299" w:type="dxa"/>
          </w:tcPr>
          <w:p w:rsidR="00454B80" w:rsidRDefault="00C52B3A">
            <w:pPr>
              <w:pStyle w:val="TableParagraph"/>
              <w:spacing w:before="33" w:line="212" w:lineRule="exact"/>
              <w:ind w:left="116"/>
              <w:rPr>
                <w:sz w:val="17"/>
              </w:rPr>
            </w:pPr>
            <w:r>
              <w:rPr>
                <w:sz w:val="17"/>
              </w:rPr>
              <w:t>经济效益</w:t>
            </w:r>
          </w:p>
          <w:p w:rsidR="00454B80" w:rsidRDefault="00C52B3A">
            <w:pPr>
              <w:pStyle w:val="TableParagraph"/>
              <w:spacing w:line="204" w:lineRule="exact"/>
              <w:ind w:left="116"/>
              <w:rPr>
                <w:sz w:val="17"/>
              </w:rPr>
            </w:pPr>
            <w:r>
              <w:rPr>
                <w:sz w:val="17"/>
              </w:rPr>
              <w:t>指标（10分）</w:t>
            </w:r>
          </w:p>
        </w:tc>
        <w:tc>
          <w:tcPr>
            <w:tcW w:w="3040" w:type="dxa"/>
            <w:gridSpan w:val="2"/>
          </w:tcPr>
          <w:p w:rsidR="00454B80" w:rsidRDefault="00C52B3A">
            <w:pPr>
              <w:pStyle w:val="TableParagraph"/>
              <w:spacing w:before="136"/>
              <w:ind w:left="687"/>
              <w:rPr>
                <w:sz w:val="17"/>
              </w:rPr>
            </w:pPr>
            <w:r>
              <w:rPr>
                <w:sz w:val="17"/>
              </w:rPr>
              <w:t>推动经济发展（10分）</w:t>
            </w:r>
          </w:p>
        </w:tc>
        <w:tc>
          <w:tcPr>
            <w:tcW w:w="1532" w:type="dxa"/>
          </w:tcPr>
          <w:p w:rsidR="00454B80" w:rsidRDefault="00C52B3A">
            <w:pPr>
              <w:pStyle w:val="TableParagraph"/>
              <w:spacing w:before="136"/>
              <w:ind w:left="110" w:right="84"/>
              <w:jc w:val="center"/>
              <w:rPr>
                <w:sz w:val="17"/>
              </w:rPr>
            </w:pPr>
            <w:r>
              <w:rPr>
                <w:sz w:val="17"/>
              </w:rPr>
              <w:t>显著</w:t>
            </w:r>
          </w:p>
        </w:tc>
        <w:tc>
          <w:tcPr>
            <w:tcW w:w="1381" w:type="dxa"/>
          </w:tcPr>
          <w:p w:rsidR="00454B80" w:rsidRDefault="00C52B3A">
            <w:pPr>
              <w:pStyle w:val="TableParagraph"/>
              <w:spacing w:before="136"/>
              <w:ind w:left="75" w:right="54"/>
              <w:jc w:val="center"/>
              <w:rPr>
                <w:sz w:val="17"/>
              </w:rPr>
            </w:pPr>
            <w:r>
              <w:rPr>
                <w:sz w:val="17"/>
              </w:rPr>
              <w:t>显著</w:t>
            </w:r>
          </w:p>
        </w:tc>
        <w:tc>
          <w:tcPr>
            <w:tcW w:w="1369" w:type="dxa"/>
          </w:tcPr>
          <w:p w:rsidR="00454B80" w:rsidRDefault="00C52B3A">
            <w:pPr>
              <w:pStyle w:val="TableParagraph"/>
              <w:spacing w:before="136"/>
              <w:ind w:left="28" w:right="5"/>
              <w:jc w:val="center"/>
              <w:rPr>
                <w:sz w:val="17"/>
              </w:rPr>
            </w:pPr>
            <w:r>
              <w:rPr>
                <w:sz w:val="17"/>
              </w:rPr>
              <w:t>10</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val="restart"/>
          </w:tcPr>
          <w:p w:rsidR="00454B80" w:rsidRDefault="00454B80">
            <w:pPr>
              <w:pStyle w:val="TableParagraph"/>
              <w:spacing w:before="4"/>
            </w:pPr>
          </w:p>
          <w:p w:rsidR="00454B80" w:rsidRDefault="00C52B3A">
            <w:pPr>
              <w:pStyle w:val="TableParagraph"/>
              <w:spacing w:line="228" w:lineRule="auto"/>
              <w:ind w:left="152" w:right="120" w:firstLine="168"/>
              <w:rPr>
                <w:sz w:val="17"/>
              </w:rPr>
            </w:pPr>
            <w:r>
              <w:rPr>
                <w:sz w:val="17"/>
              </w:rPr>
              <w:t>社会效益</w:t>
            </w:r>
            <w:r>
              <w:rPr>
                <w:w w:val="95"/>
                <w:sz w:val="17"/>
              </w:rPr>
              <w:t>指标（20分）</w:t>
            </w:r>
          </w:p>
        </w:tc>
        <w:tc>
          <w:tcPr>
            <w:tcW w:w="3040" w:type="dxa"/>
            <w:gridSpan w:val="2"/>
          </w:tcPr>
          <w:p w:rsidR="00454B80" w:rsidRDefault="00C52B3A">
            <w:pPr>
              <w:pStyle w:val="TableParagraph"/>
              <w:spacing w:before="136"/>
              <w:ind w:left="185"/>
              <w:rPr>
                <w:sz w:val="17"/>
              </w:rPr>
            </w:pPr>
            <w:r>
              <w:rPr>
                <w:color w:val="212121"/>
                <w:sz w:val="17"/>
              </w:rPr>
              <w:t>促进租赁市场健康平稳发展（10分）</w:t>
            </w:r>
          </w:p>
        </w:tc>
        <w:tc>
          <w:tcPr>
            <w:tcW w:w="1532" w:type="dxa"/>
          </w:tcPr>
          <w:p w:rsidR="00454B80" w:rsidRDefault="00C52B3A">
            <w:pPr>
              <w:pStyle w:val="TableParagraph"/>
              <w:spacing w:before="136"/>
              <w:ind w:left="110" w:right="84"/>
              <w:jc w:val="center"/>
              <w:rPr>
                <w:sz w:val="17"/>
              </w:rPr>
            </w:pPr>
            <w:r>
              <w:rPr>
                <w:sz w:val="17"/>
              </w:rPr>
              <w:t>显著</w:t>
            </w:r>
          </w:p>
        </w:tc>
        <w:tc>
          <w:tcPr>
            <w:tcW w:w="1381" w:type="dxa"/>
          </w:tcPr>
          <w:p w:rsidR="00454B80" w:rsidRDefault="00C52B3A">
            <w:pPr>
              <w:pStyle w:val="TableParagraph"/>
              <w:spacing w:before="136"/>
              <w:ind w:left="75" w:right="54"/>
              <w:jc w:val="center"/>
              <w:rPr>
                <w:sz w:val="17"/>
              </w:rPr>
            </w:pPr>
            <w:r>
              <w:rPr>
                <w:sz w:val="17"/>
              </w:rPr>
              <w:t>显著</w:t>
            </w:r>
          </w:p>
        </w:tc>
        <w:tc>
          <w:tcPr>
            <w:tcW w:w="1369" w:type="dxa"/>
          </w:tcPr>
          <w:p w:rsidR="00454B80" w:rsidRDefault="00C52B3A">
            <w:pPr>
              <w:pStyle w:val="TableParagraph"/>
              <w:spacing w:before="136"/>
              <w:ind w:left="28" w:right="5"/>
              <w:jc w:val="center"/>
              <w:rPr>
                <w:sz w:val="17"/>
              </w:rPr>
            </w:pPr>
            <w:r>
              <w:rPr>
                <w:sz w:val="17"/>
              </w:rPr>
              <w:t>10</w:t>
            </w:r>
          </w:p>
        </w:tc>
      </w:tr>
      <w:tr w:rsidR="00454B80">
        <w:trPr>
          <w:trHeight w:val="469"/>
        </w:trPr>
        <w:tc>
          <w:tcPr>
            <w:tcW w:w="730" w:type="dxa"/>
            <w:vMerge/>
            <w:tcBorders>
              <w:top w:val="nil"/>
            </w:tcBorders>
          </w:tcPr>
          <w:p w:rsidR="00454B80" w:rsidRDefault="00454B80">
            <w:pPr>
              <w:rPr>
                <w:sz w:val="2"/>
                <w:szCs w:val="2"/>
              </w:rPr>
            </w:pPr>
          </w:p>
        </w:tc>
        <w:tc>
          <w:tcPr>
            <w:tcW w:w="754" w:type="dxa"/>
            <w:vMerge/>
            <w:tcBorders>
              <w:top w:val="nil"/>
            </w:tcBorders>
          </w:tcPr>
          <w:p w:rsidR="00454B80" w:rsidRDefault="00454B80">
            <w:pPr>
              <w:rPr>
                <w:sz w:val="2"/>
                <w:szCs w:val="2"/>
              </w:rPr>
            </w:pPr>
          </w:p>
        </w:tc>
        <w:tc>
          <w:tcPr>
            <w:tcW w:w="1299" w:type="dxa"/>
            <w:vMerge/>
            <w:tcBorders>
              <w:top w:val="nil"/>
            </w:tcBorders>
          </w:tcPr>
          <w:p w:rsidR="00454B80" w:rsidRDefault="00454B80">
            <w:pPr>
              <w:rPr>
                <w:sz w:val="2"/>
                <w:szCs w:val="2"/>
              </w:rPr>
            </w:pPr>
          </w:p>
        </w:tc>
        <w:tc>
          <w:tcPr>
            <w:tcW w:w="3040" w:type="dxa"/>
            <w:gridSpan w:val="2"/>
          </w:tcPr>
          <w:p w:rsidR="00454B80" w:rsidRDefault="00C52B3A">
            <w:pPr>
              <w:pStyle w:val="TableParagraph"/>
              <w:spacing w:before="136"/>
              <w:ind w:left="101"/>
              <w:rPr>
                <w:sz w:val="17"/>
              </w:rPr>
            </w:pPr>
            <w:r>
              <w:rPr>
                <w:sz w:val="17"/>
              </w:rPr>
              <w:t>改善居民住房条件和城市环境（10分）</w:t>
            </w:r>
          </w:p>
        </w:tc>
        <w:tc>
          <w:tcPr>
            <w:tcW w:w="1532" w:type="dxa"/>
          </w:tcPr>
          <w:p w:rsidR="00454B80" w:rsidRDefault="00C52B3A">
            <w:pPr>
              <w:pStyle w:val="TableParagraph"/>
              <w:spacing w:before="136"/>
              <w:ind w:left="110" w:right="84"/>
              <w:jc w:val="center"/>
              <w:rPr>
                <w:sz w:val="17"/>
              </w:rPr>
            </w:pPr>
            <w:r>
              <w:rPr>
                <w:sz w:val="17"/>
              </w:rPr>
              <w:t>显著</w:t>
            </w:r>
          </w:p>
        </w:tc>
        <w:tc>
          <w:tcPr>
            <w:tcW w:w="1381" w:type="dxa"/>
          </w:tcPr>
          <w:p w:rsidR="00454B80" w:rsidRDefault="00C52B3A">
            <w:pPr>
              <w:pStyle w:val="TableParagraph"/>
              <w:spacing w:before="136"/>
              <w:ind w:left="75" w:right="54"/>
              <w:jc w:val="center"/>
              <w:rPr>
                <w:sz w:val="17"/>
              </w:rPr>
            </w:pPr>
            <w:r>
              <w:rPr>
                <w:sz w:val="17"/>
              </w:rPr>
              <w:t>显著</w:t>
            </w:r>
          </w:p>
        </w:tc>
        <w:tc>
          <w:tcPr>
            <w:tcW w:w="1369" w:type="dxa"/>
          </w:tcPr>
          <w:p w:rsidR="00454B80" w:rsidRDefault="00C52B3A">
            <w:pPr>
              <w:pStyle w:val="TableParagraph"/>
              <w:spacing w:before="136"/>
              <w:ind w:left="28" w:right="5"/>
              <w:jc w:val="center"/>
              <w:rPr>
                <w:sz w:val="17"/>
              </w:rPr>
            </w:pPr>
            <w:r>
              <w:rPr>
                <w:sz w:val="17"/>
              </w:rPr>
              <w:t>10</w:t>
            </w:r>
          </w:p>
        </w:tc>
      </w:tr>
      <w:tr w:rsidR="00454B80">
        <w:trPr>
          <w:trHeight w:val="469"/>
        </w:trPr>
        <w:tc>
          <w:tcPr>
            <w:tcW w:w="730" w:type="dxa"/>
            <w:vMerge/>
            <w:tcBorders>
              <w:top w:val="nil"/>
            </w:tcBorders>
          </w:tcPr>
          <w:p w:rsidR="00454B80" w:rsidRDefault="00454B80">
            <w:pPr>
              <w:rPr>
                <w:sz w:val="2"/>
                <w:szCs w:val="2"/>
              </w:rPr>
            </w:pPr>
          </w:p>
        </w:tc>
        <w:tc>
          <w:tcPr>
            <w:tcW w:w="754" w:type="dxa"/>
          </w:tcPr>
          <w:p w:rsidR="00454B80" w:rsidRDefault="00C52B3A">
            <w:pPr>
              <w:pStyle w:val="TableParagraph"/>
              <w:spacing w:before="3" w:line="228" w:lineRule="auto"/>
              <w:ind w:left="30" w:right="12" w:firstLine="86"/>
              <w:rPr>
                <w:sz w:val="17"/>
              </w:rPr>
            </w:pPr>
            <w:r>
              <w:rPr>
                <w:sz w:val="17"/>
              </w:rPr>
              <w:t>满意度指标（10</w:t>
            </w:r>
          </w:p>
        </w:tc>
        <w:tc>
          <w:tcPr>
            <w:tcW w:w="1299" w:type="dxa"/>
          </w:tcPr>
          <w:p w:rsidR="00454B80" w:rsidRDefault="00C52B3A">
            <w:pPr>
              <w:pStyle w:val="TableParagraph"/>
              <w:spacing w:before="33" w:line="212" w:lineRule="exact"/>
              <w:ind w:left="39" w:right="10"/>
              <w:jc w:val="center"/>
              <w:rPr>
                <w:sz w:val="17"/>
              </w:rPr>
            </w:pPr>
            <w:r>
              <w:rPr>
                <w:sz w:val="17"/>
              </w:rPr>
              <w:t>服务对象满意度</w:t>
            </w:r>
          </w:p>
          <w:p w:rsidR="00454B80" w:rsidRDefault="00C52B3A">
            <w:pPr>
              <w:pStyle w:val="TableParagraph"/>
              <w:spacing w:line="204" w:lineRule="exact"/>
              <w:ind w:left="39" w:right="10"/>
              <w:jc w:val="center"/>
              <w:rPr>
                <w:sz w:val="17"/>
              </w:rPr>
            </w:pPr>
            <w:r>
              <w:rPr>
                <w:sz w:val="17"/>
              </w:rPr>
              <w:t>（10分）</w:t>
            </w:r>
          </w:p>
        </w:tc>
        <w:tc>
          <w:tcPr>
            <w:tcW w:w="3040" w:type="dxa"/>
            <w:gridSpan w:val="2"/>
          </w:tcPr>
          <w:p w:rsidR="00454B80" w:rsidRDefault="00C52B3A">
            <w:pPr>
              <w:pStyle w:val="TableParagraph"/>
              <w:spacing w:before="137"/>
              <w:ind w:left="519"/>
              <w:rPr>
                <w:sz w:val="17"/>
              </w:rPr>
            </w:pPr>
            <w:r>
              <w:rPr>
                <w:sz w:val="17"/>
              </w:rPr>
              <w:t>项目承租人满意度（10分）</w:t>
            </w:r>
          </w:p>
        </w:tc>
        <w:tc>
          <w:tcPr>
            <w:tcW w:w="1532" w:type="dxa"/>
          </w:tcPr>
          <w:p w:rsidR="00454B80" w:rsidRDefault="00C52B3A">
            <w:pPr>
              <w:pStyle w:val="TableParagraph"/>
              <w:spacing w:before="137"/>
              <w:ind w:left="109" w:right="86"/>
              <w:jc w:val="center"/>
              <w:rPr>
                <w:sz w:val="17"/>
              </w:rPr>
            </w:pPr>
            <w:r>
              <w:rPr>
                <w:sz w:val="17"/>
              </w:rPr>
              <w:t>≥95%</w:t>
            </w:r>
          </w:p>
        </w:tc>
        <w:tc>
          <w:tcPr>
            <w:tcW w:w="1381" w:type="dxa"/>
          </w:tcPr>
          <w:p w:rsidR="00454B80" w:rsidRDefault="00C52B3A">
            <w:pPr>
              <w:pStyle w:val="TableParagraph"/>
              <w:spacing w:before="137"/>
              <w:ind w:left="76" w:right="54"/>
              <w:jc w:val="center"/>
              <w:rPr>
                <w:sz w:val="17"/>
              </w:rPr>
            </w:pPr>
            <w:r>
              <w:rPr>
                <w:sz w:val="17"/>
              </w:rPr>
              <w:t>≥95%</w:t>
            </w:r>
          </w:p>
        </w:tc>
        <w:tc>
          <w:tcPr>
            <w:tcW w:w="1369" w:type="dxa"/>
          </w:tcPr>
          <w:p w:rsidR="00454B80" w:rsidRDefault="00C52B3A">
            <w:pPr>
              <w:pStyle w:val="TableParagraph"/>
              <w:spacing w:before="137"/>
              <w:ind w:left="28" w:right="5"/>
              <w:jc w:val="center"/>
              <w:rPr>
                <w:sz w:val="17"/>
              </w:rPr>
            </w:pPr>
            <w:r>
              <w:rPr>
                <w:sz w:val="17"/>
              </w:rPr>
              <w:t>10</w:t>
            </w:r>
          </w:p>
        </w:tc>
      </w:tr>
      <w:tr w:rsidR="00454B80">
        <w:trPr>
          <w:trHeight w:val="469"/>
        </w:trPr>
        <w:tc>
          <w:tcPr>
            <w:tcW w:w="730" w:type="dxa"/>
          </w:tcPr>
          <w:p w:rsidR="00454B80" w:rsidRDefault="00C52B3A">
            <w:pPr>
              <w:pStyle w:val="TableParagraph"/>
              <w:spacing w:before="136"/>
              <w:ind w:left="203"/>
              <w:rPr>
                <w:sz w:val="17"/>
              </w:rPr>
            </w:pPr>
            <w:r>
              <w:rPr>
                <w:sz w:val="17"/>
              </w:rPr>
              <w:t>总分</w:t>
            </w:r>
          </w:p>
        </w:tc>
        <w:tc>
          <w:tcPr>
            <w:tcW w:w="9375" w:type="dxa"/>
            <w:gridSpan w:val="7"/>
          </w:tcPr>
          <w:p w:rsidR="00454B80" w:rsidRDefault="00C52B3A">
            <w:pPr>
              <w:pStyle w:val="TableParagraph"/>
              <w:spacing w:before="136"/>
              <w:ind w:left="4584" w:right="4561"/>
              <w:jc w:val="center"/>
              <w:rPr>
                <w:sz w:val="17"/>
              </w:rPr>
            </w:pPr>
            <w:r>
              <w:rPr>
                <w:sz w:val="17"/>
              </w:rPr>
              <w:t>99</w:t>
            </w:r>
          </w:p>
        </w:tc>
      </w:tr>
      <w:tr w:rsidR="00454B80">
        <w:trPr>
          <w:trHeight w:val="1055"/>
        </w:trPr>
        <w:tc>
          <w:tcPr>
            <w:tcW w:w="730" w:type="dxa"/>
          </w:tcPr>
          <w:p w:rsidR="00454B80" w:rsidRDefault="00C52B3A">
            <w:pPr>
              <w:pStyle w:val="TableParagraph"/>
              <w:spacing w:before="123" w:line="230" w:lineRule="auto"/>
              <w:ind w:left="35" w:right="3"/>
              <w:jc w:val="center"/>
              <w:rPr>
                <w:sz w:val="17"/>
              </w:rPr>
            </w:pPr>
            <w:r>
              <w:rPr>
                <w:w w:val="95"/>
                <w:sz w:val="17"/>
              </w:rPr>
              <w:t>偏差大或目标未完成原因分</w:t>
            </w:r>
            <w:r>
              <w:rPr>
                <w:sz w:val="17"/>
              </w:rPr>
              <w:t>析</w:t>
            </w:r>
          </w:p>
        </w:tc>
        <w:tc>
          <w:tcPr>
            <w:tcW w:w="9375" w:type="dxa"/>
            <w:gridSpan w:val="7"/>
          </w:tcPr>
          <w:p w:rsidR="00454B80" w:rsidRDefault="00454B80">
            <w:pPr>
              <w:pStyle w:val="TableParagraph"/>
              <w:rPr>
                <w:sz w:val="16"/>
              </w:rPr>
            </w:pPr>
          </w:p>
          <w:p w:rsidR="00454B80" w:rsidRDefault="00C52B3A">
            <w:pPr>
              <w:pStyle w:val="TableParagraph"/>
              <w:spacing w:before="129" w:line="228" w:lineRule="auto"/>
              <w:ind w:left="2600" w:right="22" w:hanging="2552"/>
              <w:rPr>
                <w:sz w:val="17"/>
              </w:rPr>
            </w:pPr>
            <w:r>
              <w:rPr>
                <w:spacing w:val="-1"/>
                <w:w w:val="95"/>
                <w:sz w:val="17"/>
              </w:rPr>
              <w:t>武汉京东方光电科技有限公司配建租赁倒班宿舍一共有9</w:t>
            </w:r>
            <w:r>
              <w:rPr>
                <w:spacing w:val="-2"/>
                <w:w w:val="95"/>
                <w:sz w:val="17"/>
              </w:rPr>
              <w:t xml:space="preserve">栋宿舍，分双人间、四人间、套间，主要提供给公司员工居住，由于公   </w:t>
            </w:r>
            <w:proofErr w:type="gramStart"/>
            <w:r>
              <w:rPr>
                <w:spacing w:val="-3"/>
                <w:sz w:val="17"/>
              </w:rPr>
              <w:t>司员工</w:t>
            </w:r>
            <w:proofErr w:type="gramEnd"/>
            <w:r>
              <w:rPr>
                <w:spacing w:val="-3"/>
                <w:sz w:val="17"/>
              </w:rPr>
              <w:t>流动性大，基础设施配套不完善房屋存在空置现象</w:t>
            </w:r>
          </w:p>
        </w:tc>
      </w:tr>
      <w:tr w:rsidR="00454B80">
        <w:trPr>
          <w:trHeight w:val="1055"/>
        </w:trPr>
        <w:tc>
          <w:tcPr>
            <w:tcW w:w="730" w:type="dxa"/>
          </w:tcPr>
          <w:p w:rsidR="00454B80" w:rsidRDefault="00454B80">
            <w:pPr>
              <w:pStyle w:val="TableParagraph"/>
              <w:rPr>
                <w:sz w:val="18"/>
              </w:rPr>
            </w:pPr>
          </w:p>
          <w:p w:rsidR="00454B80" w:rsidRDefault="00C52B3A">
            <w:pPr>
              <w:pStyle w:val="TableParagraph"/>
              <w:spacing w:line="228" w:lineRule="auto"/>
              <w:ind w:left="35" w:right="3"/>
              <w:jc w:val="both"/>
              <w:rPr>
                <w:sz w:val="17"/>
              </w:rPr>
            </w:pPr>
            <w:r>
              <w:rPr>
                <w:spacing w:val="-5"/>
                <w:sz w:val="17"/>
              </w:rPr>
              <w:t>改进措施及结果应</w:t>
            </w:r>
            <w:r>
              <w:rPr>
                <w:sz w:val="17"/>
              </w:rPr>
              <w:t>用方案</w:t>
            </w:r>
          </w:p>
        </w:tc>
        <w:tc>
          <w:tcPr>
            <w:tcW w:w="9375" w:type="dxa"/>
            <w:gridSpan w:val="7"/>
          </w:tcPr>
          <w:p w:rsidR="00454B80" w:rsidRDefault="00454B80">
            <w:pPr>
              <w:pStyle w:val="TableParagraph"/>
              <w:rPr>
                <w:sz w:val="16"/>
              </w:rPr>
            </w:pPr>
          </w:p>
          <w:p w:rsidR="00454B80" w:rsidRDefault="00C52B3A">
            <w:pPr>
              <w:pStyle w:val="TableParagraph"/>
              <w:spacing w:before="129" w:line="228" w:lineRule="auto"/>
              <w:ind w:left="4021" w:right="66" w:hanging="3929"/>
              <w:rPr>
                <w:sz w:val="17"/>
              </w:rPr>
            </w:pPr>
            <w:r>
              <w:rPr>
                <w:spacing w:val="-3"/>
                <w:w w:val="95"/>
                <w:sz w:val="17"/>
              </w:rPr>
              <w:t xml:space="preserve">加强对新建、改建住房企业的指导力度，完善基础设施配套，加快租赁住房的分配入住工作，进一步解决保障房的空置，造成   </w:t>
            </w:r>
            <w:r>
              <w:rPr>
                <w:spacing w:val="-3"/>
                <w:sz w:val="17"/>
              </w:rPr>
              <w:t>政府资源的浪费。</w:t>
            </w:r>
          </w:p>
        </w:tc>
      </w:tr>
      <w:tr w:rsidR="00454B80">
        <w:trPr>
          <w:trHeight w:val="1055"/>
        </w:trPr>
        <w:tc>
          <w:tcPr>
            <w:tcW w:w="730" w:type="dxa"/>
          </w:tcPr>
          <w:p w:rsidR="00454B80" w:rsidRDefault="00454B80">
            <w:pPr>
              <w:pStyle w:val="TableParagraph"/>
              <w:rPr>
                <w:sz w:val="18"/>
              </w:rPr>
            </w:pPr>
          </w:p>
          <w:p w:rsidR="00454B80" w:rsidRDefault="00C52B3A">
            <w:pPr>
              <w:pStyle w:val="TableParagraph"/>
              <w:spacing w:line="228" w:lineRule="auto"/>
              <w:ind w:left="35" w:right="3"/>
              <w:jc w:val="both"/>
              <w:rPr>
                <w:sz w:val="17"/>
              </w:rPr>
            </w:pPr>
            <w:r>
              <w:rPr>
                <w:spacing w:val="-5"/>
                <w:sz w:val="17"/>
              </w:rPr>
              <w:t>单位主要负责人签</w:t>
            </w:r>
            <w:r>
              <w:rPr>
                <w:sz w:val="17"/>
              </w:rPr>
              <w:t>批意见</w:t>
            </w:r>
          </w:p>
        </w:tc>
        <w:tc>
          <w:tcPr>
            <w:tcW w:w="9375" w:type="dxa"/>
            <w:gridSpan w:val="7"/>
          </w:tcPr>
          <w:p w:rsidR="00454B80" w:rsidRDefault="00454B80">
            <w:pPr>
              <w:pStyle w:val="TableParagraph"/>
              <w:rPr>
                <w:sz w:val="16"/>
              </w:rPr>
            </w:pPr>
          </w:p>
          <w:p w:rsidR="00454B80" w:rsidRDefault="00454B80">
            <w:pPr>
              <w:pStyle w:val="TableParagraph"/>
              <w:spacing w:before="6"/>
              <w:rPr>
                <w:sz w:val="17"/>
              </w:rPr>
            </w:pPr>
          </w:p>
          <w:p w:rsidR="00454B80" w:rsidRDefault="00C52B3A">
            <w:pPr>
              <w:pStyle w:val="TableParagraph"/>
              <w:ind w:right="1996"/>
              <w:jc w:val="right"/>
              <w:rPr>
                <w:sz w:val="17"/>
              </w:rPr>
            </w:pPr>
            <w:r>
              <w:rPr>
                <w:w w:val="95"/>
                <w:sz w:val="17"/>
              </w:rPr>
              <w:t>签名：年月日</w:t>
            </w:r>
          </w:p>
        </w:tc>
      </w:tr>
    </w:tbl>
    <w:p w:rsidR="00454B80" w:rsidRDefault="00C52B3A">
      <w:pPr>
        <w:spacing w:before="31"/>
        <w:ind w:left="710"/>
        <w:rPr>
          <w:sz w:val="15"/>
        </w:rPr>
      </w:pPr>
      <w:r>
        <w:rPr>
          <w:noProof/>
          <w:lang w:val="en-US" w:bidi="ar-SA"/>
        </w:rPr>
        <mc:AlternateContent>
          <mc:Choice Requires="wps">
            <w:drawing>
              <wp:anchor distT="0" distB="0" distL="114300" distR="114300" simplePos="0" relativeHeight="251668480" behindDoc="1" locked="0" layoutInCell="1" allowOverlap="1">
                <wp:simplePos x="0" y="0"/>
                <wp:positionH relativeFrom="page">
                  <wp:posOffset>823595</wp:posOffset>
                </wp:positionH>
                <wp:positionV relativeFrom="paragraph">
                  <wp:posOffset>-3821430</wp:posOffset>
                </wp:positionV>
                <wp:extent cx="132080" cy="132080"/>
                <wp:effectExtent l="0" t="0" r="0" b="0"/>
                <wp:wrapNone/>
                <wp:docPr id="10" name="文本框 11"/>
                <wp:cNvGraphicFramePr/>
                <a:graphic xmlns:a="http://schemas.openxmlformats.org/drawingml/2006/main">
                  <a:graphicData uri="http://schemas.microsoft.com/office/word/2010/wordprocessingShape">
                    <wps:wsp>
                      <wps:cNvSpPr txBox="1"/>
                      <wps:spPr>
                        <a:xfrm>
                          <a:off x="0" y="0"/>
                          <a:ext cx="132080" cy="132080"/>
                        </a:xfrm>
                        <a:prstGeom prst="rect">
                          <a:avLst/>
                        </a:prstGeom>
                        <a:noFill/>
                        <a:ln>
                          <a:noFill/>
                        </a:ln>
                      </wps:spPr>
                      <wps:txbx>
                        <w:txbxContent>
                          <w:p w:rsidR="00454B80" w:rsidRDefault="00C52B3A">
                            <w:pPr>
                              <w:pStyle w:val="a3"/>
                              <w:spacing w:before="4" w:line="204" w:lineRule="exact"/>
                              <w:ind w:left="20"/>
                            </w:pPr>
                            <w:r>
                              <w:rPr>
                                <w:w w:val="105"/>
                              </w:rPr>
                              <w:t>）</w:t>
                            </w:r>
                          </w:p>
                        </w:txbxContent>
                      </wps:txbx>
                      <wps:bodyPr vert="vert" lIns="0" tIns="0" rIns="0" bIns="0" upright="1"/>
                    </wps:wsp>
                  </a:graphicData>
                </a:graphic>
              </wp:anchor>
            </w:drawing>
          </mc:Choice>
          <mc:Fallback>
            <w:pict>
              <v:shape id="文本框 11" o:spid="_x0000_s1035" type="#_x0000_t202" style="position:absolute;left:0;text-align:left;margin-left:64.85pt;margin-top:-300.9pt;width:10.4pt;height:10.4pt;z-index:-2516480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" filled="f" stroked="f">
                <v:textbox style="layout-flow:vertical" inset="0,0,0,0">
                  <w:txbxContent>
                    <w:p w:rsidR="00454B80" w:rsidRDefault="00C52B3A">
                      <w:pPr>
                        <w:pStyle w:val="a3"/>
                        <w:spacing w:before="4" w:line="204" w:lineRule="exact"/>
                        <w:ind w:left="20"/>
                      </w:pPr>
                      <w:r>
                        <w:rPr>
                          <w:w w:val="105"/>
                        </w:rPr>
                        <w:t>）</w:t>
                      </w:r>
                    </w:p>
                  </w:txbxContent>
                </v:textbox>
                <w10:wrap anchorx="page"/>
              </v:shape>
            </w:pict>
          </mc:Fallback>
        </mc:AlternateContent>
      </w:r>
      <w:r>
        <w:rPr>
          <w:sz w:val="15"/>
        </w:rPr>
        <w:t>备注：</w:t>
      </w:r>
    </w:p>
    <w:p w:rsidR="00454B80" w:rsidRDefault="00C52B3A">
      <w:pPr>
        <w:pStyle w:val="a4"/>
        <w:numPr>
          <w:ilvl w:val="1"/>
          <w:numId w:val="4"/>
        </w:numPr>
        <w:tabs>
          <w:tab w:val="left" w:pos="1169"/>
        </w:tabs>
        <w:spacing w:before="110"/>
        <w:rPr>
          <w:sz w:val="15"/>
        </w:rPr>
      </w:pPr>
      <w:r>
        <w:rPr>
          <w:sz w:val="15"/>
        </w:rPr>
        <w:t>预算执行情况口径：预算数为调整后财政资金总额（包括上年结余结转），执行数为资金使用单位财政资金实际支出数。</w:t>
      </w:r>
    </w:p>
    <w:p w:rsidR="00454B80" w:rsidRDefault="00454B80">
      <w:pPr>
        <w:pStyle w:val="a3"/>
        <w:spacing w:before="10"/>
        <w:rPr>
          <w:sz w:val="9"/>
        </w:rPr>
      </w:pPr>
    </w:p>
    <w:p w:rsidR="00454B80" w:rsidRDefault="00C52B3A">
      <w:pPr>
        <w:pStyle w:val="a4"/>
        <w:numPr>
          <w:ilvl w:val="1"/>
          <w:numId w:val="4"/>
        </w:numPr>
        <w:tabs>
          <w:tab w:val="left" w:pos="1169"/>
        </w:tabs>
        <w:spacing w:before="1" w:line="237" w:lineRule="auto"/>
        <w:ind w:left="710" w:right="743" w:firstLine="304"/>
        <w:rPr>
          <w:sz w:val="15"/>
        </w:rPr>
      </w:pPr>
      <w:r>
        <w:rPr>
          <w:sz w:val="15"/>
        </w:rPr>
        <w:t>定量指标完成数汇总原则：绝对值直接累加计算，相对值按照资金额度加权平均计算。定量指标计分原则：正向指标（即目标值为≥X</w:t>
      </w:r>
      <w:r>
        <w:rPr>
          <w:spacing w:val="-3"/>
          <w:sz w:val="15"/>
        </w:rPr>
        <w:t>,得分=权</w:t>
      </w:r>
      <w:r>
        <w:rPr>
          <w:sz w:val="15"/>
        </w:rPr>
        <w:t>重*B/A,反向指标（即目标值为≤X,得分=权重*A/B）,得分不得突破权重总额。定量指标先汇总完成数，再计算得分。</w:t>
      </w:r>
    </w:p>
    <w:p w:rsidR="00454B80" w:rsidRDefault="00C52B3A">
      <w:pPr>
        <w:pStyle w:val="a4"/>
        <w:numPr>
          <w:ilvl w:val="1"/>
          <w:numId w:val="4"/>
        </w:numPr>
        <w:tabs>
          <w:tab w:val="left" w:pos="1169"/>
        </w:tabs>
        <w:spacing w:before="88" w:line="191" w:lineRule="exact"/>
        <w:rPr>
          <w:sz w:val="15"/>
        </w:rPr>
      </w:pPr>
      <w:r>
        <w:rPr>
          <w:sz w:val="15"/>
        </w:rPr>
        <w:t>定性指标计分原则：达成预期指标、部分达成预期指标并具有一定效果、未达成预期指标且效果较差三档，分別按照该指标对应分值区间100-</w:t>
      </w:r>
    </w:p>
    <w:p w:rsidR="00454B80" w:rsidRDefault="00C52B3A">
      <w:pPr>
        <w:spacing w:line="191" w:lineRule="exact"/>
        <w:ind w:left="710"/>
        <w:rPr>
          <w:sz w:val="15"/>
        </w:rPr>
      </w:pPr>
      <w:r>
        <w:rPr>
          <w:sz w:val="15"/>
        </w:rPr>
        <w:t>80% （含80%）、80-50% （含50%)、 50-0% 合理确定分值。汇总时，以资金额度为权重，对分值进行加权平均计算。</w:t>
      </w:r>
    </w:p>
    <w:p w:rsidR="00454B80" w:rsidRDefault="00C52B3A">
      <w:pPr>
        <w:pStyle w:val="a4"/>
        <w:numPr>
          <w:ilvl w:val="1"/>
          <w:numId w:val="4"/>
        </w:numPr>
        <w:tabs>
          <w:tab w:val="left" w:pos="1169"/>
        </w:tabs>
        <w:spacing w:before="62"/>
        <w:rPr>
          <w:sz w:val="15"/>
        </w:rPr>
      </w:pPr>
      <w:r>
        <w:rPr>
          <w:sz w:val="15"/>
        </w:rPr>
        <w:t>基于经济性和必要性等因素考虑，满意度指标暂可不</w:t>
      </w:r>
      <w:proofErr w:type="gramStart"/>
      <w:r>
        <w:rPr>
          <w:sz w:val="15"/>
        </w:rPr>
        <w:t>作为必评指标</w:t>
      </w:r>
      <w:proofErr w:type="gramEnd"/>
      <w:r>
        <w:rPr>
          <w:sz w:val="15"/>
        </w:rPr>
        <w:t>。</w:t>
      </w:r>
    </w:p>
    <w:p w:rsidR="00454B80" w:rsidRDefault="00454B80">
      <w:pPr>
        <w:rPr>
          <w:sz w:val="15"/>
        </w:rPr>
        <w:sectPr w:rsidR="00454B80">
          <w:pgSz w:w="11910" w:h="16840"/>
          <w:pgMar w:top="620" w:right="180" w:bottom="280" w:left="360" w:header="720" w:footer="720" w:gutter="0"/>
          <w:cols w:space="720"/>
        </w:sectPr>
      </w:pPr>
    </w:p>
    <w:p w:rsidR="00454B80" w:rsidRDefault="00C52B3A">
      <w:pPr>
        <w:spacing w:before="48"/>
        <w:ind w:left="1255" w:right="1548"/>
        <w:jc w:val="center"/>
        <w:rPr>
          <w:b/>
          <w:sz w:val="26"/>
        </w:rPr>
      </w:pPr>
      <w:r>
        <w:rPr>
          <w:b/>
          <w:sz w:val="26"/>
        </w:rPr>
        <w:lastRenderedPageBreak/>
        <w:t>2020年度常青花园社区市政道路</w:t>
      </w:r>
      <w:proofErr w:type="gramStart"/>
      <w:r>
        <w:rPr>
          <w:b/>
          <w:sz w:val="26"/>
        </w:rPr>
        <w:t>刷黑改造</w:t>
      </w:r>
      <w:proofErr w:type="gramEnd"/>
      <w:r>
        <w:rPr>
          <w:b/>
          <w:sz w:val="26"/>
        </w:rPr>
        <w:t>项目自评表</w:t>
      </w:r>
    </w:p>
    <w:p w:rsidR="00454B80" w:rsidRDefault="00C52B3A">
      <w:pPr>
        <w:pStyle w:val="a3"/>
        <w:tabs>
          <w:tab w:val="left" w:pos="6359"/>
        </w:tabs>
        <w:spacing w:before="180"/>
        <w:ind w:left="753"/>
      </w:pPr>
      <w:r>
        <w:t>单位名称：武汉市东西湖区住房和城乡建设局</w:t>
      </w:r>
      <w:r>
        <w:tab/>
        <w:t>填报日期：</w:t>
      </w:r>
    </w:p>
    <w:p w:rsidR="00454B80" w:rsidRDefault="00454B80">
      <w:pPr>
        <w:pStyle w:val="a3"/>
        <w:rPr>
          <w:sz w:val="6"/>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14"/>
        <w:gridCol w:w="814"/>
        <w:gridCol w:w="1143"/>
        <w:gridCol w:w="1210"/>
        <w:gridCol w:w="814"/>
        <w:gridCol w:w="814"/>
        <w:gridCol w:w="1234"/>
        <w:gridCol w:w="771"/>
        <w:gridCol w:w="771"/>
        <w:gridCol w:w="1234"/>
      </w:tblGrid>
      <w:tr w:rsidR="00454B80">
        <w:trPr>
          <w:trHeight w:val="380"/>
        </w:trPr>
        <w:tc>
          <w:tcPr>
            <w:tcW w:w="1628" w:type="dxa"/>
            <w:gridSpan w:val="2"/>
          </w:tcPr>
          <w:p w:rsidR="00454B80" w:rsidRDefault="00C52B3A">
            <w:pPr>
              <w:pStyle w:val="TableParagraph"/>
              <w:spacing w:before="99"/>
              <w:ind w:left="494"/>
              <w:rPr>
                <w:sz w:val="16"/>
              </w:rPr>
            </w:pPr>
            <w:r>
              <w:rPr>
                <w:sz w:val="16"/>
              </w:rPr>
              <w:t>项目名称</w:t>
            </w:r>
          </w:p>
        </w:tc>
        <w:tc>
          <w:tcPr>
            <w:tcW w:w="7991" w:type="dxa"/>
            <w:gridSpan w:val="8"/>
          </w:tcPr>
          <w:p w:rsidR="00454B80" w:rsidRDefault="00C52B3A">
            <w:pPr>
              <w:pStyle w:val="TableParagraph"/>
              <w:spacing w:before="99"/>
              <w:ind w:left="2859" w:right="2837"/>
              <w:jc w:val="center"/>
              <w:rPr>
                <w:sz w:val="16"/>
              </w:rPr>
            </w:pPr>
            <w:r>
              <w:rPr>
                <w:sz w:val="16"/>
              </w:rPr>
              <w:t>常青花园社区市政道路</w:t>
            </w:r>
            <w:proofErr w:type="gramStart"/>
            <w:r>
              <w:rPr>
                <w:sz w:val="16"/>
              </w:rPr>
              <w:t>刷黑改造</w:t>
            </w:r>
            <w:proofErr w:type="gramEnd"/>
          </w:p>
        </w:tc>
      </w:tr>
      <w:tr w:rsidR="00454B80">
        <w:trPr>
          <w:trHeight w:val="381"/>
        </w:trPr>
        <w:tc>
          <w:tcPr>
            <w:tcW w:w="1628" w:type="dxa"/>
            <w:gridSpan w:val="2"/>
          </w:tcPr>
          <w:p w:rsidR="00454B80" w:rsidRDefault="00C52B3A">
            <w:pPr>
              <w:pStyle w:val="TableParagraph"/>
              <w:spacing w:before="99"/>
              <w:ind w:left="494"/>
              <w:rPr>
                <w:sz w:val="16"/>
              </w:rPr>
            </w:pPr>
            <w:r>
              <w:rPr>
                <w:sz w:val="16"/>
              </w:rPr>
              <w:t>主管部门</w:t>
            </w:r>
          </w:p>
        </w:tc>
        <w:tc>
          <w:tcPr>
            <w:tcW w:w="3167" w:type="dxa"/>
            <w:gridSpan w:val="3"/>
          </w:tcPr>
          <w:p w:rsidR="00454B80" w:rsidRDefault="00C52B3A">
            <w:pPr>
              <w:pStyle w:val="TableParagraph"/>
              <w:spacing w:before="99"/>
              <w:ind w:left="363"/>
              <w:rPr>
                <w:sz w:val="16"/>
              </w:rPr>
            </w:pPr>
            <w:r>
              <w:rPr>
                <w:sz w:val="16"/>
              </w:rPr>
              <w:t>武汉市东西湖区住房和城乡建设局</w:t>
            </w:r>
          </w:p>
        </w:tc>
        <w:tc>
          <w:tcPr>
            <w:tcW w:w="2819" w:type="dxa"/>
            <w:gridSpan w:val="3"/>
          </w:tcPr>
          <w:p w:rsidR="00454B80" w:rsidRDefault="00C52B3A">
            <w:pPr>
              <w:pStyle w:val="TableParagraph"/>
              <w:spacing w:before="99"/>
              <w:ind w:left="924"/>
              <w:rPr>
                <w:sz w:val="16"/>
              </w:rPr>
            </w:pPr>
            <w:r>
              <w:rPr>
                <w:sz w:val="16"/>
              </w:rPr>
              <w:t>项目实施单位</w:t>
            </w:r>
          </w:p>
        </w:tc>
        <w:tc>
          <w:tcPr>
            <w:tcW w:w="2005" w:type="dxa"/>
            <w:gridSpan w:val="2"/>
          </w:tcPr>
          <w:p w:rsidR="00454B80" w:rsidRDefault="00C52B3A">
            <w:pPr>
              <w:pStyle w:val="TableParagraph"/>
              <w:spacing w:before="99"/>
              <w:ind w:left="744" w:right="726"/>
              <w:jc w:val="center"/>
              <w:rPr>
                <w:sz w:val="16"/>
              </w:rPr>
            </w:pPr>
            <w:r>
              <w:rPr>
                <w:sz w:val="16"/>
              </w:rPr>
              <w:t>建设科</w:t>
            </w:r>
          </w:p>
        </w:tc>
      </w:tr>
      <w:tr w:rsidR="00454B80">
        <w:trPr>
          <w:trHeight w:val="380"/>
        </w:trPr>
        <w:tc>
          <w:tcPr>
            <w:tcW w:w="1628" w:type="dxa"/>
            <w:gridSpan w:val="2"/>
          </w:tcPr>
          <w:p w:rsidR="00454B80" w:rsidRDefault="00C52B3A">
            <w:pPr>
              <w:pStyle w:val="TableParagraph"/>
              <w:spacing w:before="99"/>
              <w:ind w:left="494"/>
              <w:rPr>
                <w:sz w:val="16"/>
              </w:rPr>
            </w:pPr>
            <w:r>
              <w:rPr>
                <w:sz w:val="16"/>
              </w:rPr>
              <w:t>项目类别</w:t>
            </w:r>
          </w:p>
        </w:tc>
        <w:tc>
          <w:tcPr>
            <w:tcW w:w="7991" w:type="dxa"/>
            <w:gridSpan w:val="8"/>
          </w:tcPr>
          <w:p w:rsidR="00454B80" w:rsidRDefault="00C52B3A">
            <w:pPr>
              <w:pStyle w:val="TableParagraph"/>
              <w:tabs>
                <w:tab w:val="left" w:pos="1504"/>
                <w:tab w:val="left" w:pos="1916"/>
                <w:tab w:val="left" w:pos="3063"/>
              </w:tabs>
              <w:spacing w:before="99"/>
              <w:ind w:left="29"/>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454B80">
        <w:trPr>
          <w:trHeight w:val="380"/>
        </w:trPr>
        <w:tc>
          <w:tcPr>
            <w:tcW w:w="1628" w:type="dxa"/>
            <w:gridSpan w:val="2"/>
          </w:tcPr>
          <w:p w:rsidR="00454B80" w:rsidRDefault="00C52B3A">
            <w:pPr>
              <w:pStyle w:val="TableParagraph"/>
              <w:spacing w:before="99"/>
              <w:ind w:left="494"/>
              <w:rPr>
                <w:sz w:val="16"/>
              </w:rPr>
            </w:pPr>
            <w:r>
              <w:rPr>
                <w:sz w:val="16"/>
              </w:rPr>
              <w:t>项目属性</w:t>
            </w:r>
          </w:p>
        </w:tc>
        <w:tc>
          <w:tcPr>
            <w:tcW w:w="7991" w:type="dxa"/>
            <w:gridSpan w:val="8"/>
          </w:tcPr>
          <w:p w:rsidR="00454B80" w:rsidRDefault="00C52B3A">
            <w:pPr>
              <w:pStyle w:val="TableParagraph"/>
              <w:tabs>
                <w:tab w:val="left" w:pos="1505"/>
                <w:tab w:val="left" w:pos="1918"/>
              </w:tabs>
              <w:spacing w:before="99"/>
              <w:ind w:left="29"/>
              <w:rPr>
                <w:rFonts w:ascii="Wingdings" w:hAnsi="Wingdings"/>
                <w:sz w:val="16"/>
              </w:rPr>
            </w:pPr>
            <w:r>
              <w:rPr>
                <w:sz w:val="16"/>
              </w:rPr>
              <w:t>1、持续性项目</w:t>
            </w:r>
            <w:r>
              <w:rPr>
                <w:sz w:val="16"/>
              </w:rPr>
              <w:tab/>
              <w:t>□</w:t>
            </w:r>
            <w:r>
              <w:rPr>
                <w:sz w:val="16"/>
              </w:rPr>
              <w:tab/>
              <w:t>2、新增性项目</w:t>
            </w:r>
            <w:r>
              <w:rPr>
                <w:spacing w:val="4"/>
                <w:sz w:val="16"/>
              </w:rPr>
              <w:t xml:space="preserve"> </w:t>
            </w:r>
            <w:r>
              <w:rPr>
                <w:rFonts w:ascii="Wingdings" w:hAnsi="Wingdings"/>
                <w:position w:val="1"/>
                <w:sz w:val="16"/>
              </w:rPr>
              <w:t></w:t>
            </w:r>
          </w:p>
        </w:tc>
      </w:tr>
      <w:tr w:rsidR="00454B80">
        <w:trPr>
          <w:trHeight w:val="381"/>
        </w:trPr>
        <w:tc>
          <w:tcPr>
            <w:tcW w:w="1628" w:type="dxa"/>
            <w:gridSpan w:val="2"/>
          </w:tcPr>
          <w:p w:rsidR="00454B80" w:rsidRDefault="00C52B3A">
            <w:pPr>
              <w:pStyle w:val="TableParagraph"/>
              <w:spacing w:before="99"/>
              <w:ind w:left="494"/>
              <w:rPr>
                <w:sz w:val="16"/>
              </w:rPr>
            </w:pPr>
            <w:r>
              <w:rPr>
                <w:sz w:val="16"/>
              </w:rPr>
              <w:t>项目类型</w:t>
            </w:r>
          </w:p>
        </w:tc>
        <w:tc>
          <w:tcPr>
            <w:tcW w:w="7991" w:type="dxa"/>
            <w:gridSpan w:val="8"/>
          </w:tcPr>
          <w:p w:rsidR="00454B80" w:rsidRDefault="00C52B3A">
            <w:pPr>
              <w:pStyle w:val="TableParagraph"/>
              <w:tabs>
                <w:tab w:val="left" w:pos="1505"/>
                <w:tab w:val="left" w:pos="1918"/>
                <w:tab w:val="left" w:pos="3802"/>
              </w:tabs>
              <w:spacing w:before="99"/>
              <w:ind w:left="29"/>
              <w:rPr>
                <w:rFonts w:ascii="Wingdings" w:hAnsi="Wingdings"/>
                <w:sz w:val="16"/>
              </w:rPr>
            </w:pPr>
            <w:r>
              <w:rPr>
                <w:sz w:val="16"/>
              </w:rPr>
              <w:t>1、常年性项目</w:t>
            </w:r>
            <w:r>
              <w:rPr>
                <w:sz w:val="16"/>
              </w:rPr>
              <w:tab/>
              <w:t>□</w:t>
            </w:r>
            <w:r>
              <w:rPr>
                <w:sz w:val="16"/>
              </w:rPr>
              <w:tab/>
              <w:t xml:space="preserve">2、延续性项目 </w:t>
            </w:r>
            <w:r>
              <w:rPr>
                <w:spacing w:val="18"/>
                <w:sz w:val="16"/>
              </w:rPr>
              <w:t xml:space="preserve"> </w:t>
            </w:r>
            <w:r>
              <w:rPr>
                <w:sz w:val="16"/>
              </w:rPr>
              <w:t>□</w:t>
            </w:r>
            <w:r>
              <w:rPr>
                <w:sz w:val="16"/>
              </w:rPr>
              <w:tab/>
              <w:t>3、一次性项目</w:t>
            </w:r>
            <w:r>
              <w:rPr>
                <w:spacing w:val="4"/>
                <w:sz w:val="16"/>
              </w:rPr>
              <w:t xml:space="preserve"> </w:t>
            </w:r>
            <w:r>
              <w:rPr>
                <w:rFonts w:ascii="Wingdings" w:hAnsi="Wingdings"/>
                <w:position w:val="1"/>
                <w:sz w:val="16"/>
              </w:rPr>
              <w:t></w:t>
            </w:r>
          </w:p>
        </w:tc>
      </w:tr>
      <w:tr w:rsidR="00454B80">
        <w:trPr>
          <w:trHeight w:val="575"/>
        </w:trPr>
        <w:tc>
          <w:tcPr>
            <w:tcW w:w="1628" w:type="dxa"/>
            <w:gridSpan w:val="2"/>
            <w:vMerge w:val="restart"/>
          </w:tcPr>
          <w:p w:rsidR="00454B80" w:rsidRDefault="00454B80">
            <w:pPr>
              <w:pStyle w:val="TableParagraph"/>
              <w:spacing w:before="11"/>
              <w:rPr>
                <w:sz w:val="14"/>
              </w:rPr>
            </w:pPr>
          </w:p>
          <w:p w:rsidR="00454B80" w:rsidRDefault="00C52B3A">
            <w:pPr>
              <w:pStyle w:val="TableParagraph"/>
              <w:ind w:left="330" w:right="300" w:firstLine="163"/>
              <w:rPr>
                <w:sz w:val="16"/>
              </w:rPr>
            </w:pPr>
            <w:r>
              <w:rPr>
                <w:sz w:val="16"/>
              </w:rPr>
              <w:t>预算执行 情况（万元</w:t>
            </w:r>
            <w:r>
              <w:rPr>
                <w:spacing w:val="-17"/>
                <w:sz w:val="16"/>
              </w:rPr>
              <w:t>）</w:t>
            </w:r>
          </w:p>
          <w:p w:rsidR="00454B80" w:rsidRDefault="00C52B3A">
            <w:pPr>
              <w:pStyle w:val="TableParagraph"/>
              <w:spacing w:line="201" w:lineRule="exact"/>
              <w:ind w:left="491"/>
              <w:rPr>
                <w:sz w:val="16"/>
              </w:rPr>
            </w:pPr>
            <w:r>
              <w:rPr>
                <w:sz w:val="16"/>
              </w:rPr>
              <w:t>（20分）</w:t>
            </w:r>
          </w:p>
        </w:tc>
        <w:tc>
          <w:tcPr>
            <w:tcW w:w="1143" w:type="dxa"/>
          </w:tcPr>
          <w:p w:rsidR="00454B80" w:rsidRDefault="00454B80">
            <w:pPr>
              <w:pStyle w:val="TableParagraph"/>
              <w:rPr>
                <w:rFonts w:ascii="Times New Roman"/>
                <w:sz w:val="16"/>
              </w:rPr>
            </w:pPr>
          </w:p>
        </w:tc>
        <w:tc>
          <w:tcPr>
            <w:tcW w:w="1210" w:type="dxa"/>
          </w:tcPr>
          <w:p w:rsidR="00454B80" w:rsidRDefault="00454B80">
            <w:pPr>
              <w:pStyle w:val="TableParagraph"/>
              <w:spacing w:before="3"/>
              <w:rPr>
                <w:sz w:val="15"/>
              </w:rPr>
            </w:pPr>
          </w:p>
          <w:p w:rsidR="00454B80" w:rsidRDefault="00C52B3A">
            <w:pPr>
              <w:pStyle w:val="TableParagraph"/>
              <w:ind w:left="27" w:right="4"/>
              <w:jc w:val="center"/>
              <w:rPr>
                <w:sz w:val="16"/>
              </w:rPr>
            </w:pPr>
            <w:r>
              <w:rPr>
                <w:sz w:val="16"/>
              </w:rPr>
              <w:t>预算数（A）</w:t>
            </w:r>
          </w:p>
        </w:tc>
        <w:tc>
          <w:tcPr>
            <w:tcW w:w="1628" w:type="dxa"/>
            <w:gridSpan w:val="2"/>
          </w:tcPr>
          <w:p w:rsidR="00454B80" w:rsidRDefault="00454B80">
            <w:pPr>
              <w:pStyle w:val="TableParagraph"/>
              <w:spacing w:before="3"/>
              <w:rPr>
                <w:sz w:val="15"/>
              </w:rPr>
            </w:pPr>
          </w:p>
          <w:p w:rsidR="00454B80" w:rsidRDefault="00C52B3A">
            <w:pPr>
              <w:pStyle w:val="TableParagraph"/>
              <w:ind w:left="367"/>
              <w:rPr>
                <w:sz w:val="16"/>
              </w:rPr>
            </w:pPr>
            <w:r>
              <w:rPr>
                <w:sz w:val="16"/>
              </w:rPr>
              <w:t>执行数（B）</w:t>
            </w:r>
          </w:p>
        </w:tc>
        <w:tc>
          <w:tcPr>
            <w:tcW w:w="1234" w:type="dxa"/>
          </w:tcPr>
          <w:p w:rsidR="00454B80" w:rsidRDefault="00454B80">
            <w:pPr>
              <w:pStyle w:val="TableParagraph"/>
              <w:spacing w:before="3"/>
              <w:rPr>
                <w:sz w:val="15"/>
              </w:rPr>
            </w:pPr>
          </w:p>
          <w:p w:rsidR="00454B80" w:rsidRDefault="00C52B3A">
            <w:pPr>
              <w:pStyle w:val="TableParagraph"/>
              <w:ind w:left="38" w:right="18"/>
              <w:jc w:val="center"/>
              <w:rPr>
                <w:sz w:val="16"/>
              </w:rPr>
            </w:pPr>
            <w:r>
              <w:rPr>
                <w:sz w:val="16"/>
              </w:rPr>
              <w:t>执行率（B/A）</w:t>
            </w:r>
          </w:p>
        </w:tc>
        <w:tc>
          <w:tcPr>
            <w:tcW w:w="2776" w:type="dxa"/>
            <w:gridSpan w:val="3"/>
          </w:tcPr>
          <w:p w:rsidR="00454B80" w:rsidRDefault="00C52B3A">
            <w:pPr>
              <w:pStyle w:val="TableParagraph"/>
              <w:spacing w:before="95" w:line="203" w:lineRule="exact"/>
              <w:ind w:left="767" w:right="751"/>
              <w:jc w:val="center"/>
              <w:rPr>
                <w:sz w:val="16"/>
              </w:rPr>
            </w:pPr>
            <w:r>
              <w:rPr>
                <w:sz w:val="16"/>
              </w:rPr>
              <w:t>得分</w:t>
            </w:r>
          </w:p>
          <w:p w:rsidR="00454B80" w:rsidRDefault="00C52B3A">
            <w:pPr>
              <w:pStyle w:val="TableParagraph"/>
              <w:spacing w:line="203" w:lineRule="exact"/>
              <w:ind w:left="769" w:right="751"/>
              <w:jc w:val="center"/>
              <w:rPr>
                <w:sz w:val="16"/>
              </w:rPr>
            </w:pPr>
            <w:r>
              <w:rPr>
                <w:sz w:val="16"/>
              </w:rPr>
              <w:t>（20分*执行率）</w:t>
            </w:r>
          </w:p>
        </w:tc>
      </w:tr>
      <w:tr w:rsidR="00454B80">
        <w:trPr>
          <w:trHeight w:val="381"/>
        </w:trPr>
        <w:tc>
          <w:tcPr>
            <w:tcW w:w="1628" w:type="dxa"/>
            <w:gridSpan w:val="2"/>
            <w:vMerge/>
            <w:tcBorders>
              <w:top w:val="nil"/>
            </w:tcBorders>
          </w:tcPr>
          <w:p w:rsidR="00454B80" w:rsidRDefault="00454B80">
            <w:pPr>
              <w:rPr>
                <w:sz w:val="2"/>
                <w:szCs w:val="2"/>
              </w:rPr>
            </w:pPr>
          </w:p>
        </w:tc>
        <w:tc>
          <w:tcPr>
            <w:tcW w:w="1143" w:type="dxa"/>
          </w:tcPr>
          <w:p w:rsidR="00454B80" w:rsidRDefault="00C52B3A">
            <w:pPr>
              <w:pStyle w:val="TableParagraph"/>
              <w:spacing w:line="202" w:lineRule="exact"/>
              <w:ind w:left="411" w:right="61" w:hanging="327"/>
              <w:rPr>
                <w:sz w:val="16"/>
              </w:rPr>
            </w:pPr>
            <w:r>
              <w:rPr>
                <w:sz w:val="16"/>
              </w:rPr>
              <w:t>年度财政资金总额</w:t>
            </w:r>
          </w:p>
        </w:tc>
        <w:tc>
          <w:tcPr>
            <w:tcW w:w="1210" w:type="dxa"/>
          </w:tcPr>
          <w:p w:rsidR="00454B80" w:rsidRDefault="00C52B3A">
            <w:pPr>
              <w:pStyle w:val="TableParagraph"/>
              <w:spacing w:before="99"/>
              <w:ind w:left="28" w:right="4"/>
              <w:jc w:val="center"/>
              <w:rPr>
                <w:sz w:val="16"/>
              </w:rPr>
            </w:pPr>
            <w:r>
              <w:rPr>
                <w:sz w:val="16"/>
              </w:rPr>
              <w:t>3,028.00</w:t>
            </w:r>
          </w:p>
        </w:tc>
        <w:tc>
          <w:tcPr>
            <w:tcW w:w="1628" w:type="dxa"/>
            <w:gridSpan w:val="2"/>
          </w:tcPr>
          <w:p w:rsidR="00454B80" w:rsidRDefault="00C52B3A">
            <w:pPr>
              <w:pStyle w:val="TableParagraph"/>
              <w:spacing w:before="99"/>
              <w:ind w:left="487"/>
              <w:rPr>
                <w:sz w:val="16"/>
              </w:rPr>
            </w:pPr>
            <w:r>
              <w:rPr>
                <w:sz w:val="16"/>
              </w:rPr>
              <w:t>3,028.00</w:t>
            </w:r>
          </w:p>
        </w:tc>
        <w:tc>
          <w:tcPr>
            <w:tcW w:w="1234" w:type="dxa"/>
          </w:tcPr>
          <w:p w:rsidR="00454B80" w:rsidRDefault="00C52B3A">
            <w:pPr>
              <w:pStyle w:val="TableParagraph"/>
              <w:spacing w:before="99"/>
              <w:ind w:left="39" w:right="18"/>
              <w:jc w:val="center"/>
              <w:rPr>
                <w:sz w:val="16"/>
              </w:rPr>
            </w:pPr>
            <w:r>
              <w:rPr>
                <w:sz w:val="16"/>
              </w:rPr>
              <w:t>100%</w:t>
            </w:r>
          </w:p>
        </w:tc>
        <w:tc>
          <w:tcPr>
            <w:tcW w:w="2776" w:type="dxa"/>
            <w:gridSpan w:val="3"/>
          </w:tcPr>
          <w:p w:rsidR="00454B80" w:rsidRDefault="00C52B3A">
            <w:pPr>
              <w:pStyle w:val="TableParagraph"/>
              <w:spacing w:before="99"/>
              <w:ind w:left="769" w:right="751"/>
              <w:jc w:val="center"/>
              <w:rPr>
                <w:sz w:val="16"/>
              </w:rPr>
            </w:pPr>
            <w:r>
              <w:rPr>
                <w:sz w:val="16"/>
              </w:rPr>
              <w:t>20</w:t>
            </w:r>
          </w:p>
        </w:tc>
      </w:tr>
      <w:tr w:rsidR="00454B80">
        <w:trPr>
          <w:trHeight w:val="456"/>
        </w:trPr>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3"/>
              <w:rPr>
                <w:sz w:val="23"/>
              </w:rPr>
            </w:pPr>
          </w:p>
          <w:p w:rsidR="00454B80" w:rsidRDefault="00C52B3A">
            <w:pPr>
              <w:pStyle w:val="TableParagraph"/>
              <w:spacing w:line="237" w:lineRule="auto"/>
              <w:ind w:left="85" w:right="57" w:hanging="2"/>
              <w:jc w:val="center"/>
              <w:rPr>
                <w:sz w:val="16"/>
              </w:rPr>
            </w:pPr>
            <w:r>
              <w:rPr>
                <w:sz w:val="16"/>
              </w:rPr>
              <w:t>年度绩效目标（80 分）</w:t>
            </w:r>
          </w:p>
        </w:tc>
        <w:tc>
          <w:tcPr>
            <w:tcW w:w="814" w:type="dxa"/>
          </w:tcPr>
          <w:p w:rsidR="00454B80" w:rsidRDefault="00C52B3A">
            <w:pPr>
              <w:pStyle w:val="TableParagraph"/>
              <w:spacing w:before="124"/>
              <w:ind w:left="86"/>
              <w:rPr>
                <w:sz w:val="16"/>
              </w:rPr>
            </w:pPr>
            <w:r>
              <w:rPr>
                <w:sz w:val="16"/>
              </w:rPr>
              <w:t>一级指标</w:t>
            </w:r>
          </w:p>
        </w:tc>
        <w:tc>
          <w:tcPr>
            <w:tcW w:w="1143" w:type="dxa"/>
          </w:tcPr>
          <w:p w:rsidR="00454B80" w:rsidRDefault="00C52B3A">
            <w:pPr>
              <w:pStyle w:val="TableParagraph"/>
              <w:spacing w:before="124"/>
              <w:ind w:left="75" w:right="53"/>
              <w:jc w:val="center"/>
              <w:rPr>
                <w:sz w:val="16"/>
              </w:rPr>
            </w:pPr>
            <w:r>
              <w:rPr>
                <w:sz w:val="16"/>
              </w:rPr>
              <w:t>二级指标</w:t>
            </w:r>
          </w:p>
        </w:tc>
        <w:tc>
          <w:tcPr>
            <w:tcW w:w="2838" w:type="dxa"/>
            <w:gridSpan w:val="3"/>
          </w:tcPr>
          <w:p w:rsidR="00454B80" w:rsidRDefault="00C52B3A">
            <w:pPr>
              <w:pStyle w:val="TableParagraph"/>
              <w:spacing w:before="124"/>
              <w:ind w:left="1082" w:right="1058"/>
              <w:jc w:val="center"/>
              <w:rPr>
                <w:sz w:val="16"/>
              </w:rPr>
            </w:pPr>
            <w:r>
              <w:rPr>
                <w:sz w:val="16"/>
              </w:rPr>
              <w:t>三级指标</w:t>
            </w:r>
          </w:p>
        </w:tc>
        <w:tc>
          <w:tcPr>
            <w:tcW w:w="1234" w:type="dxa"/>
          </w:tcPr>
          <w:p w:rsidR="00454B80" w:rsidRDefault="00C52B3A">
            <w:pPr>
              <w:pStyle w:val="TableParagraph"/>
              <w:spacing w:before="23" w:line="205" w:lineRule="exact"/>
              <w:ind w:left="37" w:right="18"/>
              <w:jc w:val="center"/>
              <w:rPr>
                <w:sz w:val="16"/>
              </w:rPr>
            </w:pPr>
            <w:r>
              <w:rPr>
                <w:sz w:val="16"/>
              </w:rPr>
              <w:t>年初目标值</w:t>
            </w:r>
          </w:p>
          <w:p w:rsidR="00454B80" w:rsidRDefault="00C52B3A">
            <w:pPr>
              <w:pStyle w:val="TableParagraph"/>
              <w:spacing w:line="205" w:lineRule="exact"/>
              <w:ind w:left="38" w:right="18"/>
              <w:jc w:val="center"/>
              <w:rPr>
                <w:sz w:val="16"/>
              </w:rPr>
            </w:pPr>
            <w:r>
              <w:rPr>
                <w:sz w:val="16"/>
              </w:rPr>
              <w:t>（A）</w:t>
            </w:r>
          </w:p>
        </w:tc>
        <w:tc>
          <w:tcPr>
            <w:tcW w:w="1542" w:type="dxa"/>
            <w:gridSpan w:val="2"/>
          </w:tcPr>
          <w:p w:rsidR="00454B80" w:rsidRDefault="00C52B3A">
            <w:pPr>
              <w:pStyle w:val="TableParagraph"/>
              <w:spacing w:before="124"/>
              <w:ind w:left="159"/>
              <w:rPr>
                <w:sz w:val="16"/>
              </w:rPr>
            </w:pPr>
            <w:r>
              <w:rPr>
                <w:sz w:val="16"/>
              </w:rPr>
              <w:t>实际完成值（B）</w:t>
            </w:r>
          </w:p>
        </w:tc>
        <w:tc>
          <w:tcPr>
            <w:tcW w:w="1234" w:type="dxa"/>
          </w:tcPr>
          <w:p w:rsidR="00454B80" w:rsidRDefault="00C52B3A">
            <w:pPr>
              <w:pStyle w:val="TableParagraph"/>
              <w:spacing w:before="124"/>
              <w:ind w:left="37" w:right="18"/>
              <w:jc w:val="center"/>
              <w:rPr>
                <w:sz w:val="16"/>
              </w:rPr>
            </w:pPr>
            <w:r>
              <w:rPr>
                <w:sz w:val="16"/>
              </w:rPr>
              <w:t>得分</w:t>
            </w:r>
          </w:p>
        </w:tc>
      </w:tr>
      <w:tr w:rsidR="00454B80">
        <w:trPr>
          <w:trHeight w:val="479"/>
        </w:trPr>
        <w:tc>
          <w:tcPr>
            <w:tcW w:w="814" w:type="dxa"/>
            <w:vMerge/>
            <w:tcBorders>
              <w:top w:val="nil"/>
            </w:tcBorders>
          </w:tcPr>
          <w:p w:rsidR="00454B80" w:rsidRDefault="00454B80">
            <w:pPr>
              <w:rPr>
                <w:sz w:val="2"/>
                <w:szCs w:val="2"/>
              </w:rPr>
            </w:pPr>
          </w:p>
        </w:tc>
        <w:tc>
          <w:tcPr>
            <w:tcW w:w="814" w:type="dxa"/>
          </w:tcPr>
          <w:p w:rsidR="00454B80" w:rsidRDefault="00C52B3A">
            <w:pPr>
              <w:pStyle w:val="TableParagraph"/>
              <w:spacing w:before="46" w:line="205" w:lineRule="exact"/>
              <w:ind w:left="86"/>
              <w:rPr>
                <w:sz w:val="16"/>
              </w:rPr>
            </w:pPr>
            <w:r>
              <w:rPr>
                <w:sz w:val="16"/>
              </w:rPr>
              <w:t>产出指标</w:t>
            </w:r>
          </w:p>
          <w:p w:rsidR="00454B80" w:rsidRDefault="00C52B3A">
            <w:pPr>
              <w:pStyle w:val="TableParagraph"/>
              <w:spacing w:line="205" w:lineRule="exact"/>
              <w:ind w:left="83"/>
              <w:rPr>
                <w:sz w:val="16"/>
              </w:rPr>
            </w:pPr>
            <w:r>
              <w:rPr>
                <w:sz w:val="16"/>
              </w:rPr>
              <w:t>（40分）</w:t>
            </w:r>
          </w:p>
        </w:tc>
        <w:tc>
          <w:tcPr>
            <w:tcW w:w="1143" w:type="dxa"/>
          </w:tcPr>
          <w:p w:rsidR="00454B80" w:rsidRDefault="00454B80">
            <w:pPr>
              <w:pStyle w:val="TableParagraph"/>
              <w:spacing w:before="6"/>
              <w:rPr>
                <w:sz w:val="11"/>
              </w:rPr>
            </w:pPr>
          </w:p>
          <w:p w:rsidR="00454B80" w:rsidRDefault="00C52B3A">
            <w:pPr>
              <w:pStyle w:val="TableParagraph"/>
              <w:ind w:left="75" w:right="53"/>
              <w:jc w:val="center"/>
              <w:rPr>
                <w:sz w:val="16"/>
              </w:rPr>
            </w:pPr>
            <w:r>
              <w:rPr>
                <w:sz w:val="16"/>
              </w:rPr>
              <w:t>质量指标</w:t>
            </w:r>
          </w:p>
        </w:tc>
        <w:tc>
          <w:tcPr>
            <w:tcW w:w="2838" w:type="dxa"/>
            <w:gridSpan w:val="3"/>
          </w:tcPr>
          <w:p w:rsidR="00454B80" w:rsidRDefault="00454B80">
            <w:pPr>
              <w:pStyle w:val="TableParagraph"/>
              <w:spacing w:before="6"/>
              <w:rPr>
                <w:sz w:val="11"/>
              </w:rPr>
            </w:pPr>
          </w:p>
          <w:p w:rsidR="00454B80" w:rsidRDefault="00C52B3A">
            <w:pPr>
              <w:pStyle w:val="TableParagraph"/>
              <w:ind w:left="768"/>
              <w:rPr>
                <w:sz w:val="16"/>
              </w:rPr>
            </w:pPr>
            <w:r>
              <w:rPr>
                <w:sz w:val="16"/>
              </w:rPr>
              <w:t>工程质量（40分）</w:t>
            </w:r>
          </w:p>
        </w:tc>
        <w:tc>
          <w:tcPr>
            <w:tcW w:w="1234" w:type="dxa"/>
          </w:tcPr>
          <w:p w:rsidR="00454B80" w:rsidRDefault="00454B80">
            <w:pPr>
              <w:pStyle w:val="TableParagraph"/>
              <w:spacing w:before="6"/>
              <w:rPr>
                <w:sz w:val="11"/>
              </w:rPr>
            </w:pPr>
          </w:p>
          <w:p w:rsidR="00454B80" w:rsidRDefault="00C52B3A">
            <w:pPr>
              <w:pStyle w:val="TableParagraph"/>
              <w:ind w:left="40" w:right="17"/>
              <w:jc w:val="center"/>
              <w:rPr>
                <w:sz w:val="16"/>
              </w:rPr>
            </w:pPr>
            <w:r>
              <w:rPr>
                <w:sz w:val="16"/>
              </w:rPr>
              <w:t>合格</w:t>
            </w:r>
          </w:p>
        </w:tc>
        <w:tc>
          <w:tcPr>
            <w:tcW w:w="1542" w:type="dxa"/>
            <w:gridSpan w:val="2"/>
          </w:tcPr>
          <w:p w:rsidR="00454B80" w:rsidRDefault="00454B80">
            <w:pPr>
              <w:pStyle w:val="TableParagraph"/>
              <w:spacing w:before="6"/>
              <w:rPr>
                <w:sz w:val="11"/>
              </w:rPr>
            </w:pPr>
          </w:p>
          <w:p w:rsidR="00454B80" w:rsidRDefault="00C52B3A">
            <w:pPr>
              <w:pStyle w:val="TableParagraph"/>
              <w:ind w:left="592" w:right="575"/>
              <w:jc w:val="center"/>
              <w:rPr>
                <w:sz w:val="16"/>
              </w:rPr>
            </w:pPr>
            <w:r>
              <w:rPr>
                <w:sz w:val="16"/>
              </w:rPr>
              <w:t>合格</w:t>
            </w:r>
          </w:p>
        </w:tc>
        <w:tc>
          <w:tcPr>
            <w:tcW w:w="1234" w:type="dxa"/>
          </w:tcPr>
          <w:p w:rsidR="00454B80" w:rsidRDefault="00454B80">
            <w:pPr>
              <w:pStyle w:val="TableParagraph"/>
              <w:spacing w:before="6"/>
              <w:rPr>
                <w:sz w:val="11"/>
              </w:rPr>
            </w:pPr>
          </w:p>
          <w:p w:rsidR="00454B80" w:rsidRDefault="00C52B3A">
            <w:pPr>
              <w:pStyle w:val="TableParagraph"/>
              <w:ind w:left="34" w:right="18"/>
              <w:jc w:val="center"/>
              <w:rPr>
                <w:sz w:val="16"/>
              </w:rPr>
            </w:pPr>
            <w:r>
              <w:rPr>
                <w:sz w:val="16"/>
              </w:rPr>
              <w:t>40</w:t>
            </w:r>
          </w:p>
        </w:tc>
      </w:tr>
      <w:tr w:rsidR="00454B80">
        <w:trPr>
          <w:trHeight w:val="479"/>
        </w:trPr>
        <w:tc>
          <w:tcPr>
            <w:tcW w:w="814" w:type="dxa"/>
            <w:vMerge/>
            <w:tcBorders>
              <w:top w:val="nil"/>
            </w:tcBorders>
          </w:tcPr>
          <w:p w:rsidR="00454B80" w:rsidRDefault="00454B80">
            <w:pPr>
              <w:rPr>
                <w:sz w:val="2"/>
                <w:szCs w:val="2"/>
              </w:rPr>
            </w:pPr>
          </w:p>
        </w:tc>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31" w:line="205" w:lineRule="exact"/>
              <w:ind w:left="86"/>
              <w:rPr>
                <w:sz w:val="16"/>
              </w:rPr>
            </w:pPr>
            <w:r>
              <w:rPr>
                <w:sz w:val="16"/>
              </w:rPr>
              <w:t>效益指标</w:t>
            </w:r>
          </w:p>
          <w:p w:rsidR="00454B80" w:rsidRDefault="00C52B3A">
            <w:pPr>
              <w:pStyle w:val="TableParagraph"/>
              <w:spacing w:line="205" w:lineRule="exact"/>
              <w:ind w:left="83"/>
              <w:rPr>
                <w:sz w:val="16"/>
              </w:rPr>
            </w:pPr>
            <w:r>
              <w:rPr>
                <w:sz w:val="16"/>
              </w:rPr>
              <w:t>（40分）</w:t>
            </w:r>
          </w:p>
        </w:tc>
        <w:tc>
          <w:tcPr>
            <w:tcW w:w="1143" w:type="dxa"/>
            <w:vMerge w:val="restart"/>
          </w:tcPr>
          <w:p w:rsidR="00454B80" w:rsidRDefault="00454B80">
            <w:pPr>
              <w:pStyle w:val="TableParagraph"/>
              <w:rPr>
                <w:sz w:val="16"/>
              </w:rPr>
            </w:pPr>
          </w:p>
          <w:p w:rsidR="00454B80" w:rsidRDefault="00454B80">
            <w:pPr>
              <w:pStyle w:val="TableParagraph"/>
              <w:spacing w:before="10"/>
              <w:rPr>
                <w:sz w:val="14"/>
              </w:rPr>
            </w:pPr>
          </w:p>
          <w:p w:rsidR="00454B80" w:rsidRDefault="00C52B3A">
            <w:pPr>
              <w:pStyle w:val="TableParagraph"/>
              <w:ind w:left="85"/>
              <w:rPr>
                <w:sz w:val="16"/>
              </w:rPr>
            </w:pPr>
            <w:r>
              <w:rPr>
                <w:sz w:val="16"/>
              </w:rPr>
              <w:t>社会效益指标</w:t>
            </w:r>
          </w:p>
        </w:tc>
        <w:tc>
          <w:tcPr>
            <w:tcW w:w="2838" w:type="dxa"/>
            <w:gridSpan w:val="3"/>
          </w:tcPr>
          <w:p w:rsidR="00454B80" w:rsidRDefault="00454B80">
            <w:pPr>
              <w:pStyle w:val="TableParagraph"/>
              <w:spacing w:before="6"/>
              <w:rPr>
                <w:sz w:val="11"/>
              </w:rPr>
            </w:pPr>
          </w:p>
          <w:p w:rsidR="00454B80" w:rsidRDefault="00C52B3A">
            <w:pPr>
              <w:pStyle w:val="TableParagraph"/>
              <w:ind w:left="279"/>
              <w:rPr>
                <w:sz w:val="16"/>
              </w:rPr>
            </w:pPr>
            <w:r>
              <w:rPr>
                <w:sz w:val="16"/>
              </w:rPr>
              <w:t>片区企业居民出行便利（15分）</w:t>
            </w:r>
          </w:p>
        </w:tc>
        <w:tc>
          <w:tcPr>
            <w:tcW w:w="1234" w:type="dxa"/>
          </w:tcPr>
          <w:p w:rsidR="00454B80" w:rsidRDefault="00454B80">
            <w:pPr>
              <w:pStyle w:val="TableParagraph"/>
              <w:spacing w:before="6"/>
              <w:rPr>
                <w:sz w:val="11"/>
              </w:rPr>
            </w:pPr>
          </w:p>
          <w:p w:rsidR="00454B80" w:rsidRDefault="00C52B3A">
            <w:pPr>
              <w:pStyle w:val="TableParagraph"/>
              <w:ind w:left="40" w:right="17"/>
              <w:jc w:val="center"/>
              <w:rPr>
                <w:sz w:val="16"/>
              </w:rPr>
            </w:pPr>
            <w:r>
              <w:rPr>
                <w:sz w:val="16"/>
              </w:rPr>
              <w:t>有所提升</w:t>
            </w:r>
          </w:p>
        </w:tc>
        <w:tc>
          <w:tcPr>
            <w:tcW w:w="1542" w:type="dxa"/>
            <w:gridSpan w:val="2"/>
          </w:tcPr>
          <w:p w:rsidR="00454B80" w:rsidRDefault="00454B80">
            <w:pPr>
              <w:pStyle w:val="TableParagraph"/>
              <w:spacing w:before="6"/>
              <w:rPr>
                <w:sz w:val="11"/>
              </w:rPr>
            </w:pPr>
          </w:p>
          <w:p w:rsidR="00454B80" w:rsidRDefault="00C52B3A">
            <w:pPr>
              <w:pStyle w:val="TableParagraph"/>
              <w:ind w:left="445"/>
              <w:rPr>
                <w:sz w:val="16"/>
              </w:rPr>
            </w:pPr>
            <w:r>
              <w:rPr>
                <w:sz w:val="16"/>
              </w:rPr>
              <w:t>有所提升</w:t>
            </w:r>
          </w:p>
        </w:tc>
        <w:tc>
          <w:tcPr>
            <w:tcW w:w="1234" w:type="dxa"/>
          </w:tcPr>
          <w:p w:rsidR="00454B80" w:rsidRDefault="00454B80">
            <w:pPr>
              <w:pStyle w:val="TableParagraph"/>
              <w:spacing w:before="6"/>
              <w:rPr>
                <w:sz w:val="11"/>
              </w:rPr>
            </w:pPr>
          </w:p>
          <w:p w:rsidR="00454B80" w:rsidRDefault="00C52B3A">
            <w:pPr>
              <w:pStyle w:val="TableParagraph"/>
              <w:ind w:left="34" w:right="18"/>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143" w:type="dxa"/>
            <w:vMerge/>
            <w:tcBorders>
              <w:top w:val="nil"/>
            </w:tcBorders>
          </w:tcPr>
          <w:p w:rsidR="00454B80" w:rsidRDefault="00454B80">
            <w:pPr>
              <w:rPr>
                <w:sz w:val="2"/>
                <w:szCs w:val="2"/>
              </w:rPr>
            </w:pPr>
          </w:p>
        </w:tc>
        <w:tc>
          <w:tcPr>
            <w:tcW w:w="2838" w:type="dxa"/>
            <w:gridSpan w:val="3"/>
          </w:tcPr>
          <w:p w:rsidR="00454B80" w:rsidRDefault="00454B80">
            <w:pPr>
              <w:pStyle w:val="TableParagraph"/>
              <w:spacing w:before="6"/>
              <w:rPr>
                <w:sz w:val="11"/>
              </w:rPr>
            </w:pPr>
          </w:p>
          <w:p w:rsidR="00454B80" w:rsidRDefault="00C52B3A">
            <w:pPr>
              <w:pStyle w:val="TableParagraph"/>
              <w:ind w:left="197"/>
              <w:rPr>
                <w:sz w:val="16"/>
              </w:rPr>
            </w:pPr>
            <w:r>
              <w:rPr>
                <w:sz w:val="16"/>
              </w:rPr>
              <w:t>重要的城市基础设施建设（15分）</w:t>
            </w:r>
          </w:p>
        </w:tc>
        <w:tc>
          <w:tcPr>
            <w:tcW w:w="1234" w:type="dxa"/>
          </w:tcPr>
          <w:p w:rsidR="00454B80" w:rsidRDefault="00454B80">
            <w:pPr>
              <w:pStyle w:val="TableParagraph"/>
              <w:spacing w:before="6"/>
              <w:rPr>
                <w:sz w:val="11"/>
              </w:rPr>
            </w:pPr>
          </w:p>
          <w:p w:rsidR="00454B80" w:rsidRDefault="00C52B3A">
            <w:pPr>
              <w:pStyle w:val="TableParagraph"/>
              <w:ind w:left="40" w:right="17"/>
              <w:jc w:val="center"/>
              <w:rPr>
                <w:sz w:val="16"/>
              </w:rPr>
            </w:pPr>
            <w:r>
              <w:rPr>
                <w:sz w:val="16"/>
              </w:rPr>
              <w:t>有所提升</w:t>
            </w:r>
          </w:p>
        </w:tc>
        <w:tc>
          <w:tcPr>
            <w:tcW w:w="1542" w:type="dxa"/>
            <w:gridSpan w:val="2"/>
          </w:tcPr>
          <w:p w:rsidR="00454B80" w:rsidRDefault="00454B80">
            <w:pPr>
              <w:pStyle w:val="TableParagraph"/>
              <w:spacing w:before="6"/>
              <w:rPr>
                <w:sz w:val="11"/>
              </w:rPr>
            </w:pPr>
          </w:p>
          <w:p w:rsidR="00454B80" w:rsidRDefault="00C52B3A">
            <w:pPr>
              <w:pStyle w:val="TableParagraph"/>
              <w:ind w:left="445"/>
              <w:rPr>
                <w:sz w:val="16"/>
              </w:rPr>
            </w:pPr>
            <w:r>
              <w:rPr>
                <w:sz w:val="16"/>
              </w:rPr>
              <w:t>有所提升</w:t>
            </w:r>
          </w:p>
        </w:tc>
        <w:tc>
          <w:tcPr>
            <w:tcW w:w="1234" w:type="dxa"/>
          </w:tcPr>
          <w:p w:rsidR="00454B80" w:rsidRDefault="00454B80">
            <w:pPr>
              <w:pStyle w:val="TableParagraph"/>
              <w:spacing w:before="6"/>
              <w:rPr>
                <w:sz w:val="11"/>
              </w:rPr>
            </w:pPr>
          </w:p>
          <w:p w:rsidR="00454B80" w:rsidRDefault="00C52B3A">
            <w:pPr>
              <w:pStyle w:val="TableParagraph"/>
              <w:ind w:left="34" w:right="18"/>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143" w:type="dxa"/>
          </w:tcPr>
          <w:p w:rsidR="00454B80" w:rsidRDefault="00C52B3A">
            <w:pPr>
              <w:pStyle w:val="TableParagraph"/>
              <w:spacing w:before="46"/>
              <w:ind w:left="495" w:right="61" w:hanging="410"/>
              <w:rPr>
                <w:sz w:val="16"/>
              </w:rPr>
            </w:pPr>
            <w:r>
              <w:rPr>
                <w:sz w:val="16"/>
              </w:rPr>
              <w:t>可持续影响指标</w:t>
            </w:r>
          </w:p>
        </w:tc>
        <w:tc>
          <w:tcPr>
            <w:tcW w:w="2838" w:type="dxa"/>
            <w:gridSpan w:val="3"/>
          </w:tcPr>
          <w:p w:rsidR="00454B80" w:rsidRDefault="00454B80">
            <w:pPr>
              <w:pStyle w:val="TableParagraph"/>
              <w:spacing w:before="6"/>
              <w:rPr>
                <w:sz w:val="11"/>
              </w:rPr>
            </w:pPr>
          </w:p>
          <w:p w:rsidR="00454B80" w:rsidRDefault="00C52B3A">
            <w:pPr>
              <w:pStyle w:val="TableParagraph"/>
              <w:ind w:left="442"/>
              <w:rPr>
                <w:sz w:val="16"/>
              </w:rPr>
            </w:pPr>
            <w:r>
              <w:rPr>
                <w:sz w:val="16"/>
              </w:rPr>
              <w:t>全面提升城市形象（10分）</w:t>
            </w:r>
          </w:p>
        </w:tc>
        <w:tc>
          <w:tcPr>
            <w:tcW w:w="1234" w:type="dxa"/>
          </w:tcPr>
          <w:p w:rsidR="00454B80" w:rsidRDefault="00454B80">
            <w:pPr>
              <w:pStyle w:val="TableParagraph"/>
              <w:spacing w:before="6"/>
              <w:rPr>
                <w:sz w:val="11"/>
              </w:rPr>
            </w:pPr>
          </w:p>
          <w:p w:rsidR="00454B80" w:rsidRDefault="00C52B3A">
            <w:pPr>
              <w:pStyle w:val="TableParagraph"/>
              <w:ind w:left="40" w:right="17"/>
              <w:jc w:val="center"/>
              <w:rPr>
                <w:sz w:val="16"/>
              </w:rPr>
            </w:pPr>
            <w:r>
              <w:rPr>
                <w:sz w:val="16"/>
              </w:rPr>
              <w:t>有所提升</w:t>
            </w:r>
          </w:p>
        </w:tc>
        <w:tc>
          <w:tcPr>
            <w:tcW w:w="1542" w:type="dxa"/>
            <w:gridSpan w:val="2"/>
          </w:tcPr>
          <w:p w:rsidR="00454B80" w:rsidRDefault="00454B80">
            <w:pPr>
              <w:pStyle w:val="TableParagraph"/>
              <w:spacing w:before="6"/>
              <w:rPr>
                <w:sz w:val="11"/>
              </w:rPr>
            </w:pPr>
          </w:p>
          <w:p w:rsidR="00454B80" w:rsidRDefault="00C52B3A">
            <w:pPr>
              <w:pStyle w:val="TableParagraph"/>
              <w:ind w:left="445"/>
              <w:rPr>
                <w:sz w:val="16"/>
              </w:rPr>
            </w:pPr>
            <w:r>
              <w:rPr>
                <w:sz w:val="16"/>
              </w:rPr>
              <w:t>有所提升</w:t>
            </w:r>
          </w:p>
        </w:tc>
        <w:tc>
          <w:tcPr>
            <w:tcW w:w="1234" w:type="dxa"/>
          </w:tcPr>
          <w:p w:rsidR="00454B80" w:rsidRDefault="00454B80">
            <w:pPr>
              <w:pStyle w:val="TableParagraph"/>
              <w:spacing w:before="6"/>
              <w:rPr>
                <w:sz w:val="11"/>
              </w:rPr>
            </w:pPr>
          </w:p>
          <w:p w:rsidR="00454B80" w:rsidRDefault="00C52B3A">
            <w:pPr>
              <w:pStyle w:val="TableParagraph"/>
              <w:ind w:left="34" w:right="18"/>
              <w:jc w:val="center"/>
              <w:rPr>
                <w:sz w:val="16"/>
              </w:rPr>
            </w:pPr>
            <w:r>
              <w:rPr>
                <w:sz w:val="16"/>
              </w:rPr>
              <w:t>10</w:t>
            </w:r>
          </w:p>
        </w:tc>
      </w:tr>
      <w:tr w:rsidR="00454B80">
        <w:trPr>
          <w:trHeight w:val="479"/>
        </w:trPr>
        <w:tc>
          <w:tcPr>
            <w:tcW w:w="814" w:type="dxa"/>
          </w:tcPr>
          <w:p w:rsidR="00454B80" w:rsidRDefault="00454B80">
            <w:pPr>
              <w:pStyle w:val="TableParagraph"/>
              <w:spacing w:before="6"/>
              <w:rPr>
                <w:sz w:val="11"/>
              </w:rPr>
            </w:pPr>
          </w:p>
          <w:p w:rsidR="00454B80" w:rsidRDefault="00C52B3A">
            <w:pPr>
              <w:pStyle w:val="TableParagraph"/>
              <w:ind w:left="248"/>
              <w:rPr>
                <w:sz w:val="16"/>
              </w:rPr>
            </w:pPr>
            <w:r>
              <w:rPr>
                <w:sz w:val="16"/>
              </w:rPr>
              <w:t>总分</w:t>
            </w:r>
          </w:p>
        </w:tc>
        <w:tc>
          <w:tcPr>
            <w:tcW w:w="8805" w:type="dxa"/>
            <w:gridSpan w:val="9"/>
          </w:tcPr>
          <w:p w:rsidR="00454B80" w:rsidRDefault="00454B80">
            <w:pPr>
              <w:pStyle w:val="TableParagraph"/>
              <w:spacing w:before="6"/>
              <w:rPr>
                <w:sz w:val="11"/>
              </w:rPr>
            </w:pPr>
          </w:p>
          <w:p w:rsidR="00454B80" w:rsidRDefault="00C52B3A">
            <w:pPr>
              <w:pStyle w:val="TableParagraph"/>
              <w:ind w:left="4264" w:right="4245"/>
              <w:jc w:val="center"/>
              <w:rPr>
                <w:sz w:val="16"/>
              </w:rPr>
            </w:pPr>
            <w:r>
              <w:rPr>
                <w:sz w:val="16"/>
              </w:rPr>
              <w:t>100</w:t>
            </w:r>
          </w:p>
        </w:tc>
      </w:tr>
      <w:tr w:rsidR="00454B80">
        <w:trPr>
          <w:trHeight w:val="1021"/>
        </w:trPr>
        <w:tc>
          <w:tcPr>
            <w:tcW w:w="1628" w:type="dxa"/>
            <w:gridSpan w:val="2"/>
          </w:tcPr>
          <w:p w:rsidR="00454B80" w:rsidRDefault="00454B80">
            <w:pPr>
              <w:pStyle w:val="TableParagraph"/>
              <w:spacing w:before="2"/>
              <w:rPr>
                <w:sz w:val="17"/>
              </w:rPr>
            </w:pPr>
          </w:p>
          <w:p w:rsidR="00454B80" w:rsidRDefault="00C52B3A">
            <w:pPr>
              <w:pStyle w:val="TableParagraph"/>
              <w:spacing w:before="1" w:line="235" w:lineRule="auto"/>
              <w:ind w:left="412" w:right="382"/>
              <w:jc w:val="center"/>
              <w:rPr>
                <w:sz w:val="16"/>
              </w:rPr>
            </w:pPr>
            <w:r>
              <w:rPr>
                <w:sz w:val="16"/>
              </w:rPr>
              <w:t xml:space="preserve">偏差大或 </w:t>
            </w:r>
            <w:r>
              <w:rPr>
                <w:spacing w:val="-4"/>
                <w:sz w:val="16"/>
              </w:rPr>
              <w:t>目标未完成</w:t>
            </w:r>
            <w:r>
              <w:rPr>
                <w:sz w:val="16"/>
              </w:rPr>
              <w:t>原因分析</w:t>
            </w:r>
          </w:p>
        </w:tc>
        <w:tc>
          <w:tcPr>
            <w:tcW w:w="7991" w:type="dxa"/>
            <w:gridSpan w:val="8"/>
          </w:tcPr>
          <w:p w:rsidR="00454B80" w:rsidRDefault="00454B80">
            <w:pPr>
              <w:pStyle w:val="TableParagraph"/>
              <w:rPr>
                <w:sz w:val="16"/>
              </w:rPr>
            </w:pPr>
          </w:p>
          <w:p w:rsidR="00454B80" w:rsidRDefault="00454B80">
            <w:pPr>
              <w:pStyle w:val="TableParagraph"/>
              <w:spacing w:before="9"/>
              <w:rPr>
                <w:sz w:val="16"/>
              </w:rPr>
            </w:pPr>
          </w:p>
          <w:p w:rsidR="00454B80" w:rsidRDefault="00C52B3A">
            <w:pPr>
              <w:pStyle w:val="TableParagraph"/>
              <w:ind w:left="18"/>
              <w:jc w:val="center"/>
              <w:rPr>
                <w:sz w:val="16"/>
              </w:rPr>
            </w:pPr>
            <w:r>
              <w:rPr>
                <w:w w:val="101"/>
                <w:sz w:val="16"/>
              </w:rPr>
              <w:t>无</w:t>
            </w:r>
          </w:p>
        </w:tc>
      </w:tr>
      <w:tr w:rsidR="00454B80">
        <w:trPr>
          <w:trHeight w:val="940"/>
        </w:trPr>
        <w:tc>
          <w:tcPr>
            <w:tcW w:w="1628" w:type="dxa"/>
            <w:gridSpan w:val="2"/>
          </w:tcPr>
          <w:p w:rsidR="00454B80" w:rsidRDefault="00454B80">
            <w:pPr>
              <w:pStyle w:val="TableParagraph"/>
              <w:spacing w:before="7"/>
              <w:rPr>
                <w:sz w:val="21"/>
              </w:rPr>
            </w:pPr>
          </w:p>
          <w:p w:rsidR="00454B80" w:rsidRDefault="00C52B3A">
            <w:pPr>
              <w:pStyle w:val="TableParagraph"/>
              <w:spacing w:before="1"/>
              <w:ind w:left="330" w:right="300" w:firstLine="81"/>
              <w:rPr>
                <w:sz w:val="16"/>
              </w:rPr>
            </w:pPr>
            <w:r>
              <w:rPr>
                <w:sz w:val="16"/>
              </w:rPr>
              <w:t>改进措施及结果应用方案</w:t>
            </w:r>
          </w:p>
        </w:tc>
        <w:tc>
          <w:tcPr>
            <w:tcW w:w="7991" w:type="dxa"/>
            <w:gridSpan w:val="8"/>
          </w:tcPr>
          <w:p w:rsidR="00454B80" w:rsidRDefault="00454B80">
            <w:pPr>
              <w:pStyle w:val="TableParagraph"/>
              <w:rPr>
                <w:sz w:val="16"/>
              </w:rPr>
            </w:pPr>
          </w:p>
          <w:p w:rsidR="00454B80" w:rsidRDefault="00454B80">
            <w:pPr>
              <w:pStyle w:val="TableParagraph"/>
              <w:spacing w:before="6"/>
              <w:rPr>
                <w:sz w:val="13"/>
              </w:rPr>
            </w:pPr>
          </w:p>
          <w:p w:rsidR="00454B80" w:rsidRDefault="00C52B3A">
            <w:pPr>
              <w:pStyle w:val="TableParagraph"/>
              <w:ind w:left="18"/>
              <w:jc w:val="center"/>
              <w:rPr>
                <w:sz w:val="16"/>
              </w:rPr>
            </w:pPr>
            <w:r>
              <w:rPr>
                <w:w w:val="101"/>
                <w:sz w:val="16"/>
              </w:rPr>
              <w:t>无</w:t>
            </w:r>
          </w:p>
        </w:tc>
      </w:tr>
      <w:tr w:rsidR="00454B80">
        <w:trPr>
          <w:trHeight w:val="1052"/>
        </w:trPr>
        <w:tc>
          <w:tcPr>
            <w:tcW w:w="1628" w:type="dxa"/>
            <w:gridSpan w:val="2"/>
          </w:tcPr>
          <w:p w:rsidR="00454B80" w:rsidRDefault="00454B80">
            <w:pPr>
              <w:pStyle w:val="TableParagraph"/>
              <w:rPr>
                <w:sz w:val="16"/>
              </w:rPr>
            </w:pPr>
          </w:p>
          <w:p w:rsidR="00454B80" w:rsidRDefault="00C52B3A">
            <w:pPr>
              <w:pStyle w:val="TableParagraph"/>
              <w:spacing w:before="128"/>
              <w:ind w:left="494" w:right="219" w:hanging="246"/>
              <w:rPr>
                <w:sz w:val="16"/>
              </w:rPr>
            </w:pPr>
            <w:r>
              <w:rPr>
                <w:sz w:val="16"/>
              </w:rPr>
              <w:t>单位主要负责人签批意见</w:t>
            </w:r>
          </w:p>
        </w:tc>
        <w:tc>
          <w:tcPr>
            <w:tcW w:w="7991" w:type="dxa"/>
            <w:gridSpan w:val="8"/>
          </w:tcPr>
          <w:p w:rsidR="00454B80" w:rsidRDefault="00454B80">
            <w:pPr>
              <w:pStyle w:val="TableParagraph"/>
              <w:spacing w:before="1"/>
              <w:rPr>
                <w:sz w:val="18"/>
              </w:rPr>
            </w:pPr>
          </w:p>
          <w:p w:rsidR="00454B80" w:rsidRDefault="00C52B3A">
            <w:pPr>
              <w:pStyle w:val="TableParagraph"/>
              <w:ind w:left="2859" w:right="1506"/>
              <w:jc w:val="center"/>
              <w:rPr>
                <w:sz w:val="16"/>
              </w:rPr>
            </w:pPr>
            <w:r>
              <w:rPr>
                <w:sz w:val="16"/>
              </w:rPr>
              <w:t>签名：</w:t>
            </w:r>
          </w:p>
          <w:p w:rsidR="00454B80" w:rsidRDefault="00454B80">
            <w:pPr>
              <w:pStyle w:val="TableParagraph"/>
              <w:spacing w:before="8"/>
              <w:rPr>
                <w:sz w:val="15"/>
              </w:rPr>
            </w:pPr>
          </w:p>
          <w:p w:rsidR="00454B80" w:rsidRDefault="00C52B3A">
            <w:pPr>
              <w:pStyle w:val="TableParagraph"/>
              <w:tabs>
                <w:tab w:val="left" w:pos="4748"/>
                <w:tab w:val="left" w:pos="5408"/>
              </w:tabs>
              <w:ind w:left="4088"/>
              <w:rPr>
                <w:sz w:val="16"/>
              </w:rPr>
            </w:pPr>
            <w:r>
              <w:rPr>
                <w:sz w:val="16"/>
              </w:rPr>
              <w:t>年</w:t>
            </w:r>
            <w:r>
              <w:rPr>
                <w:sz w:val="16"/>
              </w:rPr>
              <w:tab/>
              <w:t>月</w:t>
            </w:r>
            <w:r>
              <w:rPr>
                <w:sz w:val="16"/>
              </w:rPr>
              <w:tab/>
              <w:t>日</w:t>
            </w:r>
          </w:p>
        </w:tc>
      </w:tr>
    </w:tbl>
    <w:p w:rsidR="00454B80" w:rsidRDefault="00454B80">
      <w:pPr>
        <w:pStyle w:val="a3"/>
      </w:pPr>
    </w:p>
    <w:p w:rsidR="00454B80" w:rsidRDefault="00454B80">
      <w:pPr>
        <w:pStyle w:val="a3"/>
        <w:spacing w:before="11"/>
        <w:rPr>
          <w:sz w:val="19"/>
        </w:rPr>
      </w:pPr>
    </w:p>
    <w:p w:rsidR="00454B80" w:rsidRDefault="00C52B3A">
      <w:pPr>
        <w:pStyle w:val="a3"/>
        <w:spacing w:line="203" w:lineRule="exact"/>
        <w:ind w:left="753"/>
      </w:pPr>
      <w:r>
        <w:t>备注：</w:t>
      </w:r>
    </w:p>
    <w:p w:rsidR="00454B80" w:rsidRDefault="00C52B3A">
      <w:pPr>
        <w:pStyle w:val="a4"/>
        <w:numPr>
          <w:ilvl w:val="0"/>
          <w:numId w:val="5"/>
        </w:numPr>
        <w:tabs>
          <w:tab w:val="left" w:pos="920"/>
        </w:tabs>
        <w:spacing w:line="203" w:lineRule="exact"/>
        <w:ind w:hanging="167"/>
        <w:rPr>
          <w:sz w:val="16"/>
        </w:rPr>
      </w:pPr>
      <w:r>
        <w:rPr>
          <w:sz w:val="16"/>
        </w:rPr>
        <w:t>预算执行情况口径：预算数为调整后财政资金总额（包括上年结余结转），执行数为资金使用单位财政资金实际支出数。</w:t>
      </w:r>
    </w:p>
    <w:p w:rsidR="00454B80" w:rsidRDefault="00C52B3A">
      <w:pPr>
        <w:pStyle w:val="a4"/>
        <w:numPr>
          <w:ilvl w:val="0"/>
          <w:numId w:val="5"/>
        </w:numPr>
        <w:tabs>
          <w:tab w:val="left" w:pos="920"/>
        </w:tabs>
        <w:spacing w:line="203" w:lineRule="exact"/>
        <w:ind w:hanging="167"/>
        <w:rPr>
          <w:sz w:val="16"/>
        </w:rPr>
      </w:pPr>
      <w:r>
        <w:rPr>
          <w:sz w:val="16"/>
        </w:rPr>
        <w:t>定量指标完成数汇总原则：绝对值直接累加计算，相对值按照资金额度加权平均计算。定量指标计分原则：正向指标（即目标值为</w:t>
      </w:r>
    </w:p>
    <w:p w:rsidR="00454B80" w:rsidRDefault="00C52B3A">
      <w:pPr>
        <w:pStyle w:val="a3"/>
        <w:spacing w:line="203" w:lineRule="exact"/>
        <w:ind w:left="753"/>
      </w:pPr>
      <w:r>
        <w:t>≥X,得分=权重*B/A），反向指标（即目标值为≤X，得分=权重*A/B），得分不得突破权重总额。定量指标先汇总完成数，再计算得分</w:t>
      </w:r>
    </w:p>
    <w:p w:rsidR="00454B80" w:rsidRDefault="00C52B3A">
      <w:pPr>
        <w:pStyle w:val="a3"/>
        <w:spacing w:line="203" w:lineRule="exact"/>
        <w:ind w:left="753"/>
      </w:pPr>
      <w:r>
        <w:rPr>
          <w:w w:val="101"/>
        </w:rPr>
        <w:t>。</w:t>
      </w:r>
    </w:p>
    <w:p w:rsidR="00454B80" w:rsidRDefault="00C52B3A">
      <w:pPr>
        <w:pStyle w:val="a4"/>
        <w:numPr>
          <w:ilvl w:val="0"/>
          <w:numId w:val="5"/>
        </w:numPr>
        <w:tabs>
          <w:tab w:val="left" w:pos="920"/>
        </w:tabs>
        <w:spacing w:before="2" w:line="235" w:lineRule="auto"/>
        <w:ind w:left="753" w:right="1141" w:firstLine="0"/>
        <w:rPr>
          <w:sz w:val="16"/>
        </w:rPr>
      </w:pPr>
      <w:r>
        <w:rPr>
          <w:spacing w:val="-1"/>
          <w:sz w:val="16"/>
        </w:rPr>
        <w:t xml:space="preserve">定性指标计分原则：达成预期指标、部分达成预期指标并具有一定效果、未达成预期指标且效果较差三档，分别按照该指标对应分 </w:t>
      </w:r>
      <w:r>
        <w:rPr>
          <w:sz w:val="16"/>
        </w:rPr>
        <w:t>值区间100-80%（含80%）、80-50%（含50%）、50-0%合理确定分值。汇总时，以资金额度为权重，对分值进行加权平均计算。</w:t>
      </w:r>
    </w:p>
    <w:p w:rsidR="00454B80" w:rsidRDefault="00C52B3A">
      <w:pPr>
        <w:pStyle w:val="a4"/>
        <w:numPr>
          <w:ilvl w:val="0"/>
          <w:numId w:val="5"/>
        </w:numPr>
        <w:tabs>
          <w:tab w:val="left" w:pos="920"/>
        </w:tabs>
        <w:spacing w:before="1"/>
        <w:ind w:hanging="167"/>
        <w:rPr>
          <w:sz w:val="16"/>
        </w:rPr>
      </w:pPr>
      <w:r>
        <w:rPr>
          <w:sz w:val="16"/>
        </w:rPr>
        <w:t>基于经济性和必要性等因素考虑，满意度指标暂可不</w:t>
      </w:r>
      <w:proofErr w:type="gramStart"/>
      <w:r>
        <w:rPr>
          <w:sz w:val="16"/>
        </w:rPr>
        <w:t>作为必评指标</w:t>
      </w:r>
      <w:proofErr w:type="gramEnd"/>
      <w:r>
        <w:rPr>
          <w:sz w:val="16"/>
        </w:rPr>
        <w:t>。</w:t>
      </w:r>
    </w:p>
    <w:p w:rsidR="00454B80" w:rsidRDefault="00454B80">
      <w:pPr>
        <w:rPr>
          <w:sz w:val="16"/>
        </w:rPr>
        <w:sectPr w:rsidR="00454B80">
          <w:pgSz w:w="11910" w:h="16840"/>
          <w:pgMar w:top="1480" w:right="180" w:bottom="280" w:left="360" w:header="720" w:footer="720" w:gutter="0"/>
          <w:cols w:space="720"/>
        </w:sectPr>
      </w:pPr>
    </w:p>
    <w:p w:rsidR="00454B80" w:rsidRDefault="00C52B3A">
      <w:pPr>
        <w:pStyle w:val="1"/>
        <w:spacing w:before="39"/>
        <w:ind w:left="1418" w:right="1320"/>
        <w:jc w:val="center"/>
      </w:pPr>
      <w:r>
        <w:lastRenderedPageBreak/>
        <w:t>2020年度地铁时代·</w:t>
      </w:r>
      <w:proofErr w:type="gramStart"/>
      <w:r>
        <w:t>常青城</w:t>
      </w:r>
      <w:proofErr w:type="gramEnd"/>
      <w:r>
        <w:t>项目绩效目标自评表</w:t>
      </w:r>
    </w:p>
    <w:p w:rsidR="00454B80" w:rsidRDefault="00C52B3A">
      <w:pPr>
        <w:pStyle w:val="5"/>
        <w:tabs>
          <w:tab w:val="left" w:pos="6686"/>
        </w:tabs>
        <w:spacing w:before="107"/>
        <w:ind w:left="672"/>
      </w:pPr>
      <w:r>
        <w:rPr>
          <w:noProof/>
          <w:lang w:val="en-US" w:bidi="ar-SA"/>
        </w:rPr>
        <mc:AlternateContent>
          <mc:Choice Requires="wps">
            <w:drawing>
              <wp:anchor distT="0" distB="0" distL="114300" distR="114300" simplePos="0" relativeHeight="251669504" behindDoc="1" locked="0" layoutInCell="1" allowOverlap="1">
                <wp:simplePos x="0" y="0"/>
                <wp:positionH relativeFrom="page">
                  <wp:posOffset>817880</wp:posOffset>
                </wp:positionH>
                <wp:positionV relativeFrom="paragraph">
                  <wp:posOffset>4155440</wp:posOffset>
                </wp:positionV>
                <wp:extent cx="144780" cy="144780"/>
                <wp:effectExtent l="0" t="0" r="0" b="0"/>
                <wp:wrapNone/>
                <wp:docPr id="11" name="文本框 12"/>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454B80" w:rsidRDefault="00C52B3A">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12" o:spid="_x0000_s1036" type="#_x0000_t202" style="position:absolute;left:0;text-align:left;margin-left:64.4pt;margin-top:327.2pt;width:11.4pt;height:11.4pt;z-index:-25164697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" filled="f" stroked="f">
                <v:textbox style="layout-flow:vertical" inset="0,0,0,0">
                  <w:txbxContent>
                    <w:p w:rsidR="00454B80" w:rsidRDefault="00C52B3A">
                      <w:pPr>
                        <w:spacing w:line="226" w:lineRule="exact"/>
                        <w:ind w:left="20"/>
                        <w:rPr>
                          <w:sz w:val="18"/>
                        </w:rPr>
                      </w:pPr>
                      <w:r>
                        <w:rPr>
                          <w:w w:val="103"/>
                          <w:sz w:val="18"/>
                        </w:rPr>
                        <w:t>（</w:t>
                      </w:r>
                    </w:p>
                  </w:txbxContent>
                </v:textbox>
                <w10:wrap anchorx="page"/>
              </v:shape>
            </w:pict>
          </mc:Fallback>
        </mc:AlternateContent>
      </w:r>
      <w:r>
        <w:rPr>
          <w:w w:val="105"/>
        </w:rPr>
        <w:t>单位名称：武汉市东西湖区住房和城乡建设局</w:t>
      </w:r>
      <w:r>
        <w:rPr>
          <w:w w:val="105"/>
        </w:rPr>
        <w:tab/>
        <w:t>填报日</w:t>
      </w:r>
      <w:r>
        <w:rPr>
          <w:spacing w:val="3"/>
          <w:w w:val="105"/>
        </w:rPr>
        <w:t>期</w:t>
      </w:r>
      <w:r>
        <w:rPr>
          <w:w w:val="105"/>
        </w:rPr>
        <w:t>：</w:t>
      </w:r>
    </w:p>
    <w:p w:rsidR="00454B80" w:rsidRDefault="00454B80">
      <w:pPr>
        <w:pStyle w:val="a3"/>
        <w:spacing w:before="3"/>
        <w:rPr>
          <w:sz w:val="12"/>
        </w:rPr>
      </w:pPr>
    </w:p>
    <w:tbl>
      <w:tblPr>
        <w:tblW w:w="0" w:type="auto"/>
        <w:tblInd w:w="6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16"/>
        <w:gridCol w:w="845"/>
        <w:gridCol w:w="1414"/>
        <w:gridCol w:w="1712"/>
        <w:gridCol w:w="1155"/>
        <w:gridCol w:w="1414"/>
        <w:gridCol w:w="1414"/>
        <w:gridCol w:w="1414"/>
      </w:tblGrid>
      <w:tr w:rsidR="00454B80">
        <w:trPr>
          <w:trHeight w:val="433"/>
        </w:trPr>
        <w:tc>
          <w:tcPr>
            <w:tcW w:w="3075" w:type="dxa"/>
            <w:gridSpan w:val="3"/>
          </w:tcPr>
          <w:p w:rsidR="00454B80" w:rsidRDefault="00C52B3A">
            <w:pPr>
              <w:pStyle w:val="TableParagraph"/>
              <w:spacing w:before="117"/>
              <w:ind w:left="1144" w:right="1114"/>
              <w:jc w:val="center"/>
              <w:rPr>
                <w:sz w:val="18"/>
              </w:rPr>
            </w:pPr>
            <w:r>
              <w:rPr>
                <w:w w:val="105"/>
                <w:sz w:val="18"/>
              </w:rPr>
              <w:t>项目名称</w:t>
            </w:r>
          </w:p>
        </w:tc>
        <w:tc>
          <w:tcPr>
            <w:tcW w:w="7109" w:type="dxa"/>
            <w:gridSpan w:val="5"/>
          </w:tcPr>
          <w:p w:rsidR="00454B80" w:rsidRDefault="00C52B3A">
            <w:pPr>
              <w:pStyle w:val="TableParagraph"/>
              <w:spacing w:before="117"/>
              <w:ind w:left="2593" w:right="2566"/>
              <w:jc w:val="center"/>
              <w:rPr>
                <w:sz w:val="18"/>
              </w:rPr>
            </w:pPr>
            <w:r>
              <w:rPr>
                <w:w w:val="105"/>
                <w:sz w:val="18"/>
              </w:rPr>
              <w:t>地铁时代·</w:t>
            </w:r>
            <w:proofErr w:type="gramStart"/>
            <w:r>
              <w:rPr>
                <w:w w:val="105"/>
                <w:sz w:val="18"/>
              </w:rPr>
              <w:t>常青城</w:t>
            </w:r>
            <w:proofErr w:type="gramEnd"/>
            <w:r>
              <w:rPr>
                <w:w w:val="105"/>
                <w:sz w:val="18"/>
              </w:rPr>
              <w:t>项目</w:t>
            </w:r>
          </w:p>
        </w:tc>
      </w:tr>
      <w:tr w:rsidR="00454B80">
        <w:trPr>
          <w:trHeight w:val="433"/>
        </w:trPr>
        <w:tc>
          <w:tcPr>
            <w:tcW w:w="3075" w:type="dxa"/>
            <w:gridSpan w:val="3"/>
          </w:tcPr>
          <w:p w:rsidR="00454B80" w:rsidRDefault="00C52B3A">
            <w:pPr>
              <w:pStyle w:val="TableParagraph"/>
              <w:spacing w:before="114"/>
              <w:ind w:left="1144" w:right="1114"/>
              <w:jc w:val="center"/>
              <w:rPr>
                <w:sz w:val="18"/>
              </w:rPr>
            </w:pPr>
            <w:r>
              <w:rPr>
                <w:w w:val="105"/>
                <w:sz w:val="18"/>
              </w:rPr>
              <w:t>主管部门</w:t>
            </w:r>
          </w:p>
        </w:tc>
        <w:tc>
          <w:tcPr>
            <w:tcW w:w="2867" w:type="dxa"/>
            <w:gridSpan w:val="2"/>
          </w:tcPr>
          <w:p w:rsidR="00454B80" w:rsidRDefault="00C52B3A">
            <w:pPr>
              <w:pStyle w:val="TableParagraph"/>
              <w:spacing w:before="114"/>
              <w:ind w:left="34"/>
              <w:rPr>
                <w:sz w:val="18"/>
              </w:rPr>
            </w:pPr>
            <w:r>
              <w:rPr>
                <w:sz w:val="18"/>
              </w:rPr>
              <w:t>武汉市东西湖区住房和城乡建设局</w:t>
            </w:r>
          </w:p>
        </w:tc>
        <w:tc>
          <w:tcPr>
            <w:tcW w:w="1414" w:type="dxa"/>
          </w:tcPr>
          <w:p w:rsidR="00454B80" w:rsidRDefault="00C52B3A">
            <w:pPr>
              <w:pStyle w:val="TableParagraph"/>
              <w:spacing w:before="114"/>
              <w:ind w:left="26"/>
              <w:jc w:val="center"/>
              <w:rPr>
                <w:sz w:val="18"/>
              </w:rPr>
            </w:pPr>
            <w:r>
              <w:rPr>
                <w:w w:val="105"/>
                <w:sz w:val="18"/>
              </w:rPr>
              <w:t>项目实施单位</w:t>
            </w:r>
          </w:p>
        </w:tc>
        <w:tc>
          <w:tcPr>
            <w:tcW w:w="2828" w:type="dxa"/>
            <w:gridSpan w:val="2"/>
          </w:tcPr>
          <w:p w:rsidR="00454B80" w:rsidRDefault="00C52B3A">
            <w:pPr>
              <w:pStyle w:val="TableParagraph"/>
              <w:spacing w:before="114"/>
              <w:ind w:left="1112" w:right="1089"/>
              <w:jc w:val="center"/>
              <w:rPr>
                <w:sz w:val="18"/>
              </w:rPr>
            </w:pPr>
            <w:r>
              <w:rPr>
                <w:w w:val="105"/>
                <w:sz w:val="18"/>
              </w:rPr>
              <w:t>征收科</w:t>
            </w:r>
          </w:p>
        </w:tc>
      </w:tr>
      <w:tr w:rsidR="00454B80">
        <w:trPr>
          <w:trHeight w:val="433"/>
        </w:trPr>
        <w:tc>
          <w:tcPr>
            <w:tcW w:w="3075" w:type="dxa"/>
            <w:gridSpan w:val="3"/>
          </w:tcPr>
          <w:p w:rsidR="00454B80" w:rsidRDefault="00C52B3A">
            <w:pPr>
              <w:pStyle w:val="TableParagraph"/>
              <w:spacing w:before="117"/>
              <w:ind w:left="1144" w:right="1114"/>
              <w:jc w:val="center"/>
              <w:rPr>
                <w:sz w:val="18"/>
              </w:rPr>
            </w:pPr>
            <w:r>
              <w:rPr>
                <w:w w:val="105"/>
                <w:sz w:val="18"/>
              </w:rPr>
              <w:t>项目类别</w:t>
            </w:r>
          </w:p>
        </w:tc>
        <w:tc>
          <w:tcPr>
            <w:tcW w:w="7109" w:type="dxa"/>
            <w:gridSpan w:val="5"/>
          </w:tcPr>
          <w:p w:rsidR="00454B80" w:rsidRDefault="00C52B3A">
            <w:pPr>
              <w:pStyle w:val="TableParagraph"/>
              <w:tabs>
                <w:tab w:val="left" w:pos="2365"/>
                <w:tab w:val="left" w:pos="3776"/>
              </w:tabs>
              <w:spacing w:before="117"/>
              <w:ind w:left="34"/>
              <w:rPr>
                <w:rFonts w:ascii="Wingdings" w:hAnsi="Wingdings"/>
                <w:sz w:val="18"/>
              </w:rPr>
            </w:pPr>
            <w:r>
              <w:rPr>
                <w:w w:val="105"/>
                <w:sz w:val="18"/>
              </w:rPr>
              <w:t>1、部门预算项目</w:t>
            </w:r>
            <w:r>
              <w:rPr>
                <w:spacing w:val="85"/>
                <w:w w:val="105"/>
                <w:sz w:val="18"/>
              </w:rPr>
              <w:t xml:space="preserve"> </w:t>
            </w:r>
            <w:r>
              <w:rPr>
                <w:rFonts w:ascii="Wingdings" w:hAnsi="Wingdings"/>
                <w:w w:val="105"/>
                <w:position w:val="1"/>
                <w:sz w:val="18"/>
              </w:rPr>
              <w:t></w:t>
            </w:r>
            <w:r>
              <w:rPr>
                <w:rFonts w:ascii="Times New Roman" w:hAnsi="Times New Roman"/>
                <w:w w:val="105"/>
                <w:position w:val="1"/>
                <w:sz w:val="18"/>
              </w:rPr>
              <w:tab/>
            </w:r>
            <w:r>
              <w:rPr>
                <w:w w:val="105"/>
                <w:sz w:val="18"/>
              </w:rPr>
              <w:t>2、区直专项</w:t>
            </w:r>
            <w:r>
              <w:rPr>
                <w:w w:val="105"/>
                <w:sz w:val="18"/>
              </w:rPr>
              <w:tab/>
            </w:r>
            <w:r>
              <w:rPr>
                <w:rFonts w:ascii="Wingdings" w:hAnsi="Wingdings"/>
                <w:w w:val="105"/>
                <w:position w:val="1"/>
                <w:sz w:val="18"/>
              </w:rPr>
              <w:t></w:t>
            </w:r>
          </w:p>
        </w:tc>
      </w:tr>
      <w:tr w:rsidR="00454B80">
        <w:trPr>
          <w:trHeight w:val="433"/>
        </w:trPr>
        <w:tc>
          <w:tcPr>
            <w:tcW w:w="3075" w:type="dxa"/>
            <w:gridSpan w:val="3"/>
          </w:tcPr>
          <w:p w:rsidR="00454B80" w:rsidRDefault="00C52B3A">
            <w:pPr>
              <w:pStyle w:val="TableParagraph"/>
              <w:spacing w:before="114"/>
              <w:ind w:left="1144" w:right="1114"/>
              <w:jc w:val="center"/>
              <w:rPr>
                <w:sz w:val="18"/>
              </w:rPr>
            </w:pPr>
            <w:r>
              <w:rPr>
                <w:w w:val="105"/>
                <w:sz w:val="18"/>
              </w:rPr>
              <w:t>项目属性</w:t>
            </w:r>
          </w:p>
        </w:tc>
        <w:tc>
          <w:tcPr>
            <w:tcW w:w="7109" w:type="dxa"/>
            <w:gridSpan w:val="5"/>
          </w:tcPr>
          <w:p w:rsidR="00454B80" w:rsidRDefault="00C52B3A">
            <w:pPr>
              <w:pStyle w:val="TableParagraph"/>
              <w:tabs>
                <w:tab w:val="left" w:pos="1630"/>
                <w:tab w:val="left" w:pos="2367"/>
              </w:tabs>
              <w:spacing w:before="114"/>
              <w:ind w:left="34"/>
              <w:rPr>
                <w:rFonts w:ascii="Wingdings" w:hAnsi="Wingdings"/>
                <w:sz w:val="18"/>
              </w:rPr>
            </w:pPr>
            <w:r>
              <w:rPr>
                <w:w w:val="105"/>
                <w:sz w:val="18"/>
              </w:rPr>
              <w:t>1、持续性项目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 xml:space="preserve">2、新增性项目 </w:t>
            </w:r>
            <w:r>
              <w:rPr>
                <w:rFonts w:ascii="Wingdings" w:hAnsi="Wingdings"/>
                <w:w w:val="105"/>
                <w:position w:val="1"/>
                <w:sz w:val="18"/>
              </w:rPr>
              <w:t></w:t>
            </w:r>
          </w:p>
        </w:tc>
      </w:tr>
      <w:tr w:rsidR="00454B80">
        <w:trPr>
          <w:trHeight w:val="433"/>
        </w:trPr>
        <w:tc>
          <w:tcPr>
            <w:tcW w:w="3075" w:type="dxa"/>
            <w:gridSpan w:val="3"/>
          </w:tcPr>
          <w:p w:rsidR="00454B80" w:rsidRDefault="00C52B3A">
            <w:pPr>
              <w:pStyle w:val="TableParagraph"/>
              <w:spacing w:before="117"/>
              <w:ind w:left="1144" w:right="1114"/>
              <w:jc w:val="center"/>
              <w:rPr>
                <w:sz w:val="18"/>
              </w:rPr>
            </w:pPr>
            <w:r>
              <w:rPr>
                <w:w w:val="105"/>
                <w:sz w:val="18"/>
              </w:rPr>
              <w:t>项目类型</w:t>
            </w:r>
          </w:p>
        </w:tc>
        <w:tc>
          <w:tcPr>
            <w:tcW w:w="7109" w:type="dxa"/>
            <w:gridSpan w:val="5"/>
          </w:tcPr>
          <w:p w:rsidR="00454B80" w:rsidRDefault="00C52B3A">
            <w:pPr>
              <w:pStyle w:val="TableParagraph"/>
              <w:tabs>
                <w:tab w:val="left" w:pos="1630"/>
                <w:tab w:val="left" w:pos="2367"/>
                <w:tab w:val="left" w:pos="4345"/>
              </w:tabs>
              <w:spacing w:before="117"/>
              <w:ind w:left="34"/>
              <w:rPr>
                <w:rFonts w:ascii="Wingdings" w:hAnsi="Wingdings"/>
                <w:sz w:val="18"/>
              </w:rPr>
            </w:pPr>
            <w:r>
              <w:rPr>
                <w:w w:val="105"/>
                <w:sz w:val="18"/>
              </w:rPr>
              <w:t>1、常年性项目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2、延续性项目</w:t>
            </w:r>
            <w:r>
              <w:rPr>
                <w:w w:val="105"/>
                <w:sz w:val="18"/>
              </w:rPr>
              <w:tab/>
              <w:t xml:space="preserve">3、一次性项目 </w:t>
            </w:r>
            <w:r>
              <w:rPr>
                <w:rFonts w:ascii="Wingdings" w:hAnsi="Wingdings"/>
                <w:w w:val="105"/>
                <w:position w:val="1"/>
                <w:sz w:val="18"/>
              </w:rPr>
              <w:t></w:t>
            </w:r>
          </w:p>
        </w:tc>
      </w:tr>
      <w:tr w:rsidR="00454B80">
        <w:trPr>
          <w:trHeight w:val="546"/>
        </w:trPr>
        <w:tc>
          <w:tcPr>
            <w:tcW w:w="1661" w:type="dxa"/>
            <w:gridSpan w:val="2"/>
            <w:vMerge w:val="restart"/>
          </w:tcPr>
          <w:p w:rsidR="00454B80" w:rsidRDefault="00454B80">
            <w:pPr>
              <w:pStyle w:val="TableParagraph"/>
              <w:spacing w:before="6"/>
              <w:rPr>
                <w:sz w:val="26"/>
              </w:rPr>
            </w:pPr>
          </w:p>
          <w:p w:rsidR="00454B80" w:rsidRDefault="00C52B3A">
            <w:pPr>
              <w:pStyle w:val="TableParagraph"/>
              <w:spacing w:before="1"/>
              <w:ind w:left="59" w:right="27"/>
              <w:jc w:val="center"/>
              <w:rPr>
                <w:sz w:val="18"/>
              </w:rPr>
            </w:pPr>
            <w:r>
              <w:rPr>
                <w:w w:val="105"/>
                <w:sz w:val="18"/>
              </w:rPr>
              <w:t>预算执行情况</w:t>
            </w:r>
          </w:p>
          <w:p w:rsidR="00454B80" w:rsidRDefault="00C52B3A">
            <w:pPr>
              <w:pStyle w:val="TableParagraph"/>
              <w:spacing w:before="2"/>
              <w:ind w:left="59" w:right="29"/>
              <w:jc w:val="center"/>
              <w:rPr>
                <w:sz w:val="18"/>
              </w:rPr>
            </w:pPr>
            <w:r>
              <w:rPr>
                <w:w w:val="105"/>
                <w:sz w:val="18"/>
              </w:rPr>
              <w:t>（万元）（20分）</w:t>
            </w:r>
          </w:p>
        </w:tc>
        <w:tc>
          <w:tcPr>
            <w:tcW w:w="1414" w:type="dxa"/>
          </w:tcPr>
          <w:p w:rsidR="00454B80" w:rsidRDefault="00454B80">
            <w:pPr>
              <w:pStyle w:val="TableParagraph"/>
              <w:rPr>
                <w:rFonts w:ascii="Times New Roman"/>
                <w:sz w:val="18"/>
              </w:rPr>
            </w:pPr>
          </w:p>
        </w:tc>
        <w:tc>
          <w:tcPr>
            <w:tcW w:w="1712" w:type="dxa"/>
          </w:tcPr>
          <w:p w:rsidR="00454B80" w:rsidRDefault="00454B80">
            <w:pPr>
              <w:pStyle w:val="TableParagraph"/>
              <w:spacing w:before="5"/>
              <w:rPr>
                <w:sz w:val="13"/>
              </w:rPr>
            </w:pPr>
          </w:p>
          <w:p w:rsidR="00454B80" w:rsidRDefault="00C52B3A">
            <w:pPr>
              <w:pStyle w:val="TableParagraph"/>
              <w:ind w:left="320" w:right="291"/>
              <w:jc w:val="center"/>
              <w:rPr>
                <w:sz w:val="18"/>
              </w:rPr>
            </w:pPr>
            <w:r>
              <w:rPr>
                <w:w w:val="105"/>
                <w:sz w:val="18"/>
              </w:rPr>
              <w:t>预算数（A）</w:t>
            </w:r>
          </w:p>
        </w:tc>
        <w:tc>
          <w:tcPr>
            <w:tcW w:w="2569" w:type="dxa"/>
            <w:gridSpan w:val="2"/>
          </w:tcPr>
          <w:p w:rsidR="00454B80" w:rsidRDefault="00454B80">
            <w:pPr>
              <w:pStyle w:val="TableParagraph"/>
              <w:spacing w:before="5"/>
              <w:rPr>
                <w:sz w:val="13"/>
              </w:rPr>
            </w:pPr>
          </w:p>
          <w:p w:rsidR="00454B80" w:rsidRDefault="00C52B3A">
            <w:pPr>
              <w:pStyle w:val="TableParagraph"/>
              <w:ind w:left="773"/>
              <w:rPr>
                <w:sz w:val="18"/>
              </w:rPr>
            </w:pPr>
            <w:r>
              <w:rPr>
                <w:w w:val="105"/>
                <w:sz w:val="18"/>
              </w:rPr>
              <w:t>执行数（B）</w:t>
            </w:r>
          </w:p>
        </w:tc>
        <w:tc>
          <w:tcPr>
            <w:tcW w:w="1414" w:type="dxa"/>
          </w:tcPr>
          <w:p w:rsidR="00454B80" w:rsidRDefault="00454B80">
            <w:pPr>
              <w:pStyle w:val="TableParagraph"/>
              <w:spacing w:before="5"/>
              <w:rPr>
                <w:sz w:val="13"/>
              </w:rPr>
            </w:pPr>
          </w:p>
          <w:p w:rsidR="00454B80" w:rsidRDefault="00C52B3A">
            <w:pPr>
              <w:pStyle w:val="TableParagraph"/>
              <w:ind w:left="24"/>
              <w:jc w:val="center"/>
              <w:rPr>
                <w:sz w:val="18"/>
              </w:rPr>
            </w:pPr>
            <w:r>
              <w:rPr>
                <w:w w:val="105"/>
                <w:sz w:val="18"/>
              </w:rPr>
              <w:t>执行率（B/A)</w:t>
            </w:r>
          </w:p>
        </w:tc>
        <w:tc>
          <w:tcPr>
            <w:tcW w:w="1414" w:type="dxa"/>
          </w:tcPr>
          <w:p w:rsidR="00454B80" w:rsidRDefault="00C52B3A">
            <w:pPr>
              <w:pStyle w:val="TableParagraph"/>
              <w:spacing w:before="4"/>
              <w:ind w:left="25"/>
              <w:jc w:val="center"/>
              <w:rPr>
                <w:sz w:val="18"/>
              </w:rPr>
            </w:pPr>
            <w:r>
              <w:rPr>
                <w:w w:val="105"/>
                <w:sz w:val="18"/>
              </w:rPr>
              <w:t>得分</w:t>
            </w:r>
          </w:p>
          <w:p w:rsidR="00454B80" w:rsidRDefault="00C52B3A">
            <w:pPr>
              <w:pStyle w:val="TableParagraph"/>
              <w:spacing w:before="2"/>
              <w:ind w:left="24"/>
              <w:jc w:val="center"/>
              <w:rPr>
                <w:sz w:val="18"/>
              </w:rPr>
            </w:pPr>
            <w:r>
              <w:rPr>
                <w:w w:val="105"/>
                <w:sz w:val="18"/>
              </w:rPr>
              <w:t>（20分*执行</w:t>
            </w:r>
          </w:p>
        </w:tc>
      </w:tr>
      <w:tr w:rsidR="00454B80">
        <w:trPr>
          <w:trHeight w:val="546"/>
        </w:trPr>
        <w:tc>
          <w:tcPr>
            <w:tcW w:w="1661" w:type="dxa"/>
            <w:gridSpan w:val="2"/>
            <w:vMerge/>
            <w:tcBorders>
              <w:top w:val="nil"/>
            </w:tcBorders>
          </w:tcPr>
          <w:p w:rsidR="00454B80" w:rsidRDefault="00454B80">
            <w:pPr>
              <w:rPr>
                <w:sz w:val="2"/>
                <w:szCs w:val="2"/>
              </w:rPr>
            </w:pPr>
          </w:p>
        </w:tc>
        <w:tc>
          <w:tcPr>
            <w:tcW w:w="1414" w:type="dxa"/>
          </w:tcPr>
          <w:p w:rsidR="00454B80" w:rsidRDefault="00C52B3A">
            <w:pPr>
              <w:pStyle w:val="TableParagraph"/>
              <w:spacing w:before="54" w:line="242" w:lineRule="auto"/>
              <w:ind w:left="618" w:right="7" w:hanging="562"/>
              <w:rPr>
                <w:sz w:val="18"/>
              </w:rPr>
            </w:pPr>
            <w:r>
              <w:rPr>
                <w:w w:val="105"/>
                <w:sz w:val="18"/>
              </w:rPr>
              <w:t>年度财政资金总额</w:t>
            </w:r>
          </w:p>
        </w:tc>
        <w:tc>
          <w:tcPr>
            <w:tcW w:w="1712" w:type="dxa"/>
          </w:tcPr>
          <w:p w:rsidR="00454B80" w:rsidRDefault="00454B80">
            <w:pPr>
              <w:pStyle w:val="TableParagraph"/>
              <w:spacing w:before="5"/>
              <w:rPr>
                <w:sz w:val="13"/>
              </w:rPr>
            </w:pPr>
          </w:p>
          <w:p w:rsidR="00454B80" w:rsidRDefault="00C52B3A">
            <w:pPr>
              <w:pStyle w:val="TableParagraph"/>
              <w:ind w:left="318" w:right="291"/>
              <w:jc w:val="center"/>
              <w:rPr>
                <w:sz w:val="18"/>
              </w:rPr>
            </w:pPr>
            <w:r>
              <w:rPr>
                <w:w w:val="105"/>
                <w:sz w:val="18"/>
              </w:rPr>
              <w:t>13,621.00</w:t>
            </w:r>
          </w:p>
        </w:tc>
        <w:tc>
          <w:tcPr>
            <w:tcW w:w="2569" w:type="dxa"/>
            <w:gridSpan w:val="2"/>
          </w:tcPr>
          <w:p w:rsidR="00454B80" w:rsidRDefault="00454B80">
            <w:pPr>
              <w:pStyle w:val="TableParagraph"/>
              <w:spacing w:before="5"/>
              <w:rPr>
                <w:sz w:val="13"/>
              </w:rPr>
            </w:pPr>
          </w:p>
          <w:p w:rsidR="00454B80" w:rsidRDefault="00C52B3A">
            <w:pPr>
              <w:pStyle w:val="TableParagraph"/>
              <w:ind w:left="862"/>
              <w:rPr>
                <w:sz w:val="18"/>
              </w:rPr>
            </w:pPr>
            <w:r>
              <w:rPr>
                <w:w w:val="105"/>
                <w:sz w:val="18"/>
              </w:rPr>
              <w:t>13,621.00</w:t>
            </w:r>
          </w:p>
        </w:tc>
        <w:tc>
          <w:tcPr>
            <w:tcW w:w="1414" w:type="dxa"/>
          </w:tcPr>
          <w:p w:rsidR="00454B80" w:rsidRDefault="00454B80">
            <w:pPr>
              <w:pStyle w:val="TableParagraph"/>
              <w:spacing w:before="5"/>
              <w:rPr>
                <w:sz w:val="13"/>
              </w:rPr>
            </w:pPr>
          </w:p>
          <w:p w:rsidR="00454B80" w:rsidRDefault="00C52B3A">
            <w:pPr>
              <w:pStyle w:val="TableParagraph"/>
              <w:ind w:left="24"/>
              <w:jc w:val="center"/>
              <w:rPr>
                <w:sz w:val="18"/>
              </w:rPr>
            </w:pPr>
            <w:r>
              <w:rPr>
                <w:w w:val="105"/>
                <w:sz w:val="18"/>
              </w:rPr>
              <w:t>100%</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20</w:t>
            </w:r>
          </w:p>
        </w:tc>
      </w:tr>
      <w:tr w:rsidR="00454B80">
        <w:trPr>
          <w:trHeight w:val="546"/>
        </w:trPr>
        <w:tc>
          <w:tcPr>
            <w:tcW w:w="816"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8"/>
              <w:rPr>
                <w:sz w:val="26"/>
              </w:rPr>
            </w:pPr>
          </w:p>
          <w:p w:rsidR="00454B80" w:rsidRDefault="00C52B3A">
            <w:pPr>
              <w:pStyle w:val="TableParagraph"/>
              <w:ind w:left="339" w:right="267"/>
              <w:jc w:val="both"/>
              <w:rPr>
                <w:sz w:val="18"/>
              </w:rPr>
            </w:pPr>
            <w:r>
              <w:rPr>
                <w:w w:val="105"/>
                <w:sz w:val="18"/>
              </w:rPr>
              <w:t>年度绩效目标</w:t>
            </w:r>
          </w:p>
          <w:p w:rsidR="00454B80" w:rsidRDefault="00454B80">
            <w:pPr>
              <w:pStyle w:val="TableParagraph"/>
              <w:spacing w:before="11"/>
              <w:rPr>
                <w:sz w:val="18"/>
              </w:rPr>
            </w:pPr>
          </w:p>
          <w:p w:rsidR="00454B80" w:rsidRDefault="00C52B3A">
            <w:pPr>
              <w:pStyle w:val="TableParagraph"/>
              <w:ind w:left="68"/>
              <w:jc w:val="center"/>
              <w:rPr>
                <w:sz w:val="18"/>
              </w:rPr>
            </w:pPr>
            <w:r>
              <w:rPr>
                <w:w w:val="103"/>
                <w:sz w:val="18"/>
              </w:rPr>
              <w:t>8</w:t>
            </w:r>
          </w:p>
          <w:p w:rsidR="00454B80" w:rsidRDefault="00C52B3A">
            <w:pPr>
              <w:pStyle w:val="TableParagraph"/>
              <w:spacing w:before="1"/>
              <w:ind w:left="68"/>
              <w:jc w:val="center"/>
              <w:rPr>
                <w:sz w:val="18"/>
              </w:rPr>
            </w:pPr>
            <w:r>
              <w:rPr>
                <w:w w:val="103"/>
                <w:sz w:val="18"/>
              </w:rPr>
              <w:t>0</w:t>
            </w:r>
          </w:p>
          <w:p w:rsidR="00454B80" w:rsidRDefault="00C52B3A">
            <w:pPr>
              <w:pStyle w:val="TableParagraph"/>
              <w:spacing w:before="3"/>
              <w:ind w:left="69"/>
              <w:jc w:val="center"/>
              <w:rPr>
                <w:sz w:val="18"/>
              </w:rPr>
            </w:pPr>
            <w:r>
              <w:rPr>
                <w:w w:val="103"/>
                <w:sz w:val="18"/>
              </w:rPr>
              <w:t>分</w:t>
            </w:r>
          </w:p>
        </w:tc>
        <w:tc>
          <w:tcPr>
            <w:tcW w:w="845" w:type="dxa"/>
          </w:tcPr>
          <w:p w:rsidR="00454B80" w:rsidRDefault="00C52B3A">
            <w:pPr>
              <w:pStyle w:val="TableParagraph"/>
              <w:spacing w:before="57"/>
              <w:ind w:left="239" w:right="168"/>
              <w:rPr>
                <w:sz w:val="18"/>
              </w:rPr>
            </w:pPr>
            <w:r>
              <w:rPr>
                <w:w w:val="105"/>
                <w:sz w:val="18"/>
              </w:rPr>
              <w:t>一级指标</w:t>
            </w:r>
          </w:p>
        </w:tc>
        <w:tc>
          <w:tcPr>
            <w:tcW w:w="1414" w:type="dxa"/>
          </w:tcPr>
          <w:p w:rsidR="00454B80" w:rsidRDefault="00454B80">
            <w:pPr>
              <w:pStyle w:val="TableParagraph"/>
              <w:spacing w:before="6"/>
              <w:rPr>
                <w:sz w:val="13"/>
              </w:rPr>
            </w:pPr>
          </w:p>
          <w:p w:rsidR="00454B80" w:rsidRDefault="00C52B3A">
            <w:pPr>
              <w:pStyle w:val="TableParagraph"/>
              <w:ind w:left="337"/>
              <w:rPr>
                <w:sz w:val="18"/>
              </w:rPr>
            </w:pPr>
            <w:r>
              <w:rPr>
                <w:w w:val="105"/>
                <w:sz w:val="18"/>
              </w:rPr>
              <w:t>二级指标</w:t>
            </w:r>
          </w:p>
        </w:tc>
        <w:tc>
          <w:tcPr>
            <w:tcW w:w="2867" w:type="dxa"/>
            <w:gridSpan w:val="2"/>
          </w:tcPr>
          <w:p w:rsidR="00454B80" w:rsidRDefault="00454B80">
            <w:pPr>
              <w:pStyle w:val="TableParagraph"/>
              <w:spacing w:before="6"/>
              <w:rPr>
                <w:sz w:val="13"/>
              </w:rPr>
            </w:pPr>
          </w:p>
          <w:p w:rsidR="00454B80" w:rsidRDefault="00C52B3A">
            <w:pPr>
              <w:pStyle w:val="TableParagraph"/>
              <w:ind w:left="85" w:right="55"/>
              <w:jc w:val="center"/>
              <w:rPr>
                <w:sz w:val="18"/>
              </w:rPr>
            </w:pPr>
            <w:r>
              <w:rPr>
                <w:w w:val="105"/>
                <w:sz w:val="18"/>
              </w:rPr>
              <w:t>三级指标</w:t>
            </w:r>
          </w:p>
        </w:tc>
        <w:tc>
          <w:tcPr>
            <w:tcW w:w="1414" w:type="dxa"/>
          </w:tcPr>
          <w:p w:rsidR="00454B80" w:rsidRDefault="00C52B3A">
            <w:pPr>
              <w:pStyle w:val="TableParagraph"/>
              <w:spacing w:before="57" w:line="230" w:lineRule="exact"/>
              <w:ind w:left="25"/>
              <w:jc w:val="center"/>
              <w:rPr>
                <w:sz w:val="18"/>
              </w:rPr>
            </w:pPr>
            <w:r>
              <w:rPr>
                <w:w w:val="105"/>
                <w:sz w:val="18"/>
              </w:rPr>
              <w:t>年度目标值</w:t>
            </w:r>
          </w:p>
          <w:p w:rsidR="00454B80" w:rsidRDefault="00C52B3A">
            <w:pPr>
              <w:pStyle w:val="TableParagraph"/>
              <w:ind w:left="26"/>
              <w:jc w:val="center"/>
              <w:rPr>
                <w:sz w:val="18"/>
              </w:rPr>
            </w:pPr>
            <w:r>
              <w:rPr>
                <w:w w:val="105"/>
                <w:sz w:val="18"/>
              </w:rPr>
              <w:t>（A）</w:t>
            </w:r>
          </w:p>
        </w:tc>
        <w:tc>
          <w:tcPr>
            <w:tcW w:w="1414" w:type="dxa"/>
          </w:tcPr>
          <w:p w:rsidR="00454B80" w:rsidRDefault="00454B80">
            <w:pPr>
              <w:pStyle w:val="TableParagraph"/>
              <w:spacing w:before="6"/>
              <w:rPr>
                <w:sz w:val="13"/>
              </w:rPr>
            </w:pPr>
          </w:p>
          <w:p w:rsidR="00454B80" w:rsidRDefault="00C52B3A">
            <w:pPr>
              <w:pStyle w:val="TableParagraph"/>
              <w:ind w:left="24"/>
              <w:jc w:val="center"/>
              <w:rPr>
                <w:sz w:val="18"/>
              </w:rPr>
            </w:pPr>
            <w:r>
              <w:rPr>
                <w:w w:val="105"/>
                <w:sz w:val="18"/>
              </w:rPr>
              <w:t>实际完成值（B)</w:t>
            </w:r>
          </w:p>
        </w:tc>
        <w:tc>
          <w:tcPr>
            <w:tcW w:w="1414" w:type="dxa"/>
          </w:tcPr>
          <w:p w:rsidR="00454B80" w:rsidRDefault="00454B80">
            <w:pPr>
              <w:pStyle w:val="TableParagraph"/>
              <w:spacing w:before="6"/>
              <w:rPr>
                <w:sz w:val="13"/>
              </w:rPr>
            </w:pPr>
          </w:p>
          <w:p w:rsidR="00454B80" w:rsidRDefault="00C52B3A">
            <w:pPr>
              <w:pStyle w:val="TableParagraph"/>
              <w:ind w:left="25"/>
              <w:jc w:val="center"/>
              <w:rPr>
                <w:sz w:val="18"/>
              </w:rPr>
            </w:pPr>
            <w:r>
              <w:rPr>
                <w:w w:val="105"/>
                <w:sz w:val="18"/>
              </w:rPr>
              <w:t>得分</w:t>
            </w:r>
          </w:p>
        </w:tc>
      </w:tr>
      <w:tr w:rsidR="00454B80">
        <w:trPr>
          <w:trHeight w:val="546"/>
        </w:trPr>
        <w:tc>
          <w:tcPr>
            <w:tcW w:w="816" w:type="dxa"/>
            <w:vMerge/>
            <w:tcBorders>
              <w:top w:val="nil"/>
            </w:tcBorders>
          </w:tcPr>
          <w:p w:rsidR="00454B80" w:rsidRDefault="00454B80">
            <w:pPr>
              <w:rPr>
                <w:sz w:val="2"/>
                <w:szCs w:val="2"/>
              </w:rPr>
            </w:pPr>
          </w:p>
        </w:tc>
        <w:tc>
          <w:tcPr>
            <w:tcW w:w="845" w:type="dxa"/>
            <w:vMerge w:val="restart"/>
          </w:tcPr>
          <w:p w:rsidR="00454B80" w:rsidRDefault="00454B80">
            <w:pPr>
              <w:pStyle w:val="TableParagraph"/>
              <w:rPr>
                <w:sz w:val="18"/>
              </w:rPr>
            </w:pPr>
          </w:p>
          <w:p w:rsidR="00454B80" w:rsidRDefault="00454B80">
            <w:pPr>
              <w:pStyle w:val="TableParagraph"/>
              <w:spacing w:before="7"/>
              <w:rPr>
                <w:sz w:val="25"/>
              </w:rPr>
            </w:pPr>
          </w:p>
          <w:p w:rsidR="00454B80" w:rsidRDefault="00C52B3A">
            <w:pPr>
              <w:pStyle w:val="TableParagraph"/>
              <w:spacing w:line="242" w:lineRule="auto"/>
              <w:ind w:left="335" w:right="300"/>
              <w:jc w:val="both"/>
              <w:rPr>
                <w:sz w:val="18"/>
              </w:rPr>
            </w:pPr>
            <w:r>
              <w:rPr>
                <w:w w:val="105"/>
                <w:sz w:val="18"/>
              </w:rPr>
              <w:t>产出指标</w:t>
            </w:r>
          </w:p>
          <w:p w:rsidR="00454B80" w:rsidRDefault="00C52B3A">
            <w:pPr>
              <w:pStyle w:val="TableParagraph"/>
              <w:spacing w:line="228" w:lineRule="exact"/>
              <w:ind w:left="52"/>
              <w:rPr>
                <w:sz w:val="18"/>
              </w:rPr>
            </w:pPr>
            <w:r>
              <w:rPr>
                <w:w w:val="105"/>
                <w:sz w:val="18"/>
              </w:rPr>
              <w:t>（40分）</w:t>
            </w:r>
          </w:p>
        </w:tc>
        <w:tc>
          <w:tcPr>
            <w:tcW w:w="1414" w:type="dxa"/>
            <w:vMerge w:val="restart"/>
          </w:tcPr>
          <w:p w:rsidR="00454B80" w:rsidRDefault="00454B80">
            <w:pPr>
              <w:pStyle w:val="TableParagraph"/>
              <w:spacing w:before="7"/>
              <w:rPr>
                <w:sz w:val="26"/>
              </w:rPr>
            </w:pPr>
          </w:p>
          <w:p w:rsidR="00454B80" w:rsidRDefault="00C52B3A">
            <w:pPr>
              <w:pStyle w:val="TableParagraph"/>
              <w:spacing w:line="230" w:lineRule="exact"/>
              <w:ind w:left="337"/>
              <w:rPr>
                <w:sz w:val="18"/>
              </w:rPr>
            </w:pPr>
            <w:r>
              <w:rPr>
                <w:sz w:val="18"/>
              </w:rPr>
              <w:t>数量指标</w:t>
            </w:r>
          </w:p>
          <w:p w:rsidR="00454B80" w:rsidRDefault="00C52B3A">
            <w:pPr>
              <w:pStyle w:val="TableParagraph"/>
              <w:ind w:left="335"/>
              <w:rPr>
                <w:sz w:val="18"/>
              </w:rPr>
            </w:pPr>
            <w:r>
              <w:rPr>
                <w:sz w:val="18"/>
              </w:rPr>
              <w:t>（20分）</w:t>
            </w:r>
          </w:p>
        </w:tc>
        <w:tc>
          <w:tcPr>
            <w:tcW w:w="2867" w:type="dxa"/>
            <w:gridSpan w:val="2"/>
          </w:tcPr>
          <w:p w:rsidR="00454B80" w:rsidRDefault="00454B80">
            <w:pPr>
              <w:pStyle w:val="TableParagraph"/>
              <w:spacing w:before="5"/>
              <w:rPr>
                <w:sz w:val="13"/>
              </w:rPr>
            </w:pPr>
          </w:p>
          <w:p w:rsidR="00454B80" w:rsidRDefault="00C52B3A">
            <w:pPr>
              <w:pStyle w:val="TableParagraph"/>
              <w:ind w:left="171"/>
              <w:rPr>
                <w:sz w:val="18"/>
              </w:rPr>
            </w:pPr>
            <w:r>
              <w:rPr>
                <w:w w:val="105"/>
                <w:sz w:val="18"/>
              </w:rPr>
              <w:t>c区建设楼层（30层）（10分）</w:t>
            </w:r>
          </w:p>
        </w:tc>
        <w:tc>
          <w:tcPr>
            <w:tcW w:w="1414" w:type="dxa"/>
          </w:tcPr>
          <w:p w:rsidR="00454B80" w:rsidRDefault="00454B80">
            <w:pPr>
              <w:pStyle w:val="TableParagraph"/>
              <w:spacing w:before="5"/>
              <w:rPr>
                <w:sz w:val="13"/>
              </w:rPr>
            </w:pPr>
          </w:p>
          <w:p w:rsidR="00454B80" w:rsidRDefault="00C52B3A">
            <w:pPr>
              <w:pStyle w:val="TableParagraph"/>
              <w:ind w:left="28"/>
              <w:jc w:val="center"/>
              <w:rPr>
                <w:sz w:val="18"/>
              </w:rPr>
            </w:pPr>
            <w:r>
              <w:rPr>
                <w:w w:val="105"/>
                <w:sz w:val="18"/>
              </w:rPr>
              <w:t>≥15层</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完成</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10</w:t>
            </w:r>
          </w:p>
        </w:tc>
      </w:tr>
      <w:tr w:rsidR="00454B80">
        <w:trPr>
          <w:trHeight w:val="546"/>
        </w:trPr>
        <w:tc>
          <w:tcPr>
            <w:tcW w:w="816"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414" w:type="dxa"/>
            <w:vMerge/>
            <w:tcBorders>
              <w:top w:val="nil"/>
            </w:tcBorders>
          </w:tcPr>
          <w:p w:rsidR="00454B80" w:rsidRDefault="00454B80">
            <w:pPr>
              <w:rPr>
                <w:sz w:val="2"/>
                <w:szCs w:val="2"/>
              </w:rPr>
            </w:pPr>
          </w:p>
        </w:tc>
        <w:tc>
          <w:tcPr>
            <w:tcW w:w="2867" w:type="dxa"/>
            <w:gridSpan w:val="2"/>
          </w:tcPr>
          <w:p w:rsidR="00454B80" w:rsidRDefault="00C52B3A">
            <w:pPr>
              <w:pStyle w:val="TableParagraph"/>
              <w:spacing w:before="57"/>
              <w:ind w:left="1251" w:right="51" w:hanging="1172"/>
              <w:rPr>
                <w:sz w:val="18"/>
              </w:rPr>
            </w:pPr>
            <w:r>
              <w:rPr>
                <w:sz w:val="18"/>
              </w:rPr>
              <w:t xml:space="preserve">c区建成住房面积（平方米）（10 </w:t>
            </w:r>
            <w:r>
              <w:rPr>
                <w:w w:val="105"/>
                <w:sz w:val="18"/>
              </w:rPr>
              <w:t>分）</w:t>
            </w:r>
          </w:p>
        </w:tc>
        <w:tc>
          <w:tcPr>
            <w:tcW w:w="1414" w:type="dxa"/>
          </w:tcPr>
          <w:p w:rsidR="00454B80" w:rsidRDefault="00454B80">
            <w:pPr>
              <w:pStyle w:val="TableParagraph"/>
              <w:spacing w:before="5"/>
              <w:rPr>
                <w:sz w:val="13"/>
              </w:rPr>
            </w:pPr>
          </w:p>
          <w:p w:rsidR="00454B80" w:rsidRDefault="00C52B3A">
            <w:pPr>
              <w:pStyle w:val="TableParagraph"/>
              <w:spacing w:before="1"/>
              <w:ind w:left="23"/>
              <w:jc w:val="center"/>
              <w:rPr>
                <w:sz w:val="18"/>
              </w:rPr>
            </w:pPr>
            <w:r>
              <w:rPr>
                <w:w w:val="105"/>
                <w:sz w:val="18"/>
              </w:rPr>
              <w:t>34926.26m²</w:t>
            </w:r>
          </w:p>
        </w:tc>
        <w:tc>
          <w:tcPr>
            <w:tcW w:w="1414" w:type="dxa"/>
          </w:tcPr>
          <w:p w:rsidR="00454B80" w:rsidRDefault="00454B80">
            <w:pPr>
              <w:pStyle w:val="TableParagraph"/>
              <w:spacing w:before="5"/>
              <w:rPr>
                <w:sz w:val="13"/>
              </w:rPr>
            </w:pPr>
          </w:p>
          <w:p w:rsidR="00454B80" w:rsidRDefault="00C52B3A">
            <w:pPr>
              <w:pStyle w:val="TableParagraph"/>
              <w:spacing w:before="1"/>
              <w:ind w:left="23"/>
              <w:jc w:val="center"/>
              <w:rPr>
                <w:sz w:val="18"/>
              </w:rPr>
            </w:pPr>
            <w:r>
              <w:rPr>
                <w:w w:val="105"/>
                <w:sz w:val="18"/>
              </w:rPr>
              <w:t>34801.23m²</w:t>
            </w:r>
          </w:p>
        </w:tc>
        <w:tc>
          <w:tcPr>
            <w:tcW w:w="1414" w:type="dxa"/>
          </w:tcPr>
          <w:p w:rsidR="00454B80" w:rsidRDefault="00454B80">
            <w:pPr>
              <w:pStyle w:val="TableParagraph"/>
              <w:spacing w:before="5"/>
              <w:rPr>
                <w:sz w:val="13"/>
              </w:rPr>
            </w:pPr>
          </w:p>
          <w:p w:rsidR="00454B80" w:rsidRDefault="00C52B3A">
            <w:pPr>
              <w:pStyle w:val="TableParagraph"/>
              <w:spacing w:before="1"/>
              <w:ind w:left="27"/>
              <w:jc w:val="center"/>
              <w:rPr>
                <w:sz w:val="18"/>
              </w:rPr>
            </w:pPr>
            <w:r>
              <w:rPr>
                <w:w w:val="103"/>
                <w:sz w:val="18"/>
              </w:rPr>
              <w:t>9</w:t>
            </w:r>
          </w:p>
        </w:tc>
      </w:tr>
      <w:tr w:rsidR="00454B80">
        <w:trPr>
          <w:trHeight w:val="546"/>
        </w:trPr>
        <w:tc>
          <w:tcPr>
            <w:tcW w:w="816"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414" w:type="dxa"/>
          </w:tcPr>
          <w:p w:rsidR="00454B80" w:rsidRDefault="00C52B3A">
            <w:pPr>
              <w:pStyle w:val="TableParagraph"/>
              <w:spacing w:before="54"/>
              <w:ind w:left="337"/>
              <w:rPr>
                <w:sz w:val="18"/>
              </w:rPr>
            </w:pPr>
            <w:r>
              <w:rPr>
                <w:sz w:val="18"/>
              </w:rPr>
              <w:t>质量指标</w:t>
            </w:r>
          </w:p>
          <w:p w:rsidR="00454B80" w:rsidRDefault="00C52B3A">
            <w:pPr>
              <w:pStyle w:val="TableParagraph"/>
              <w:spacing w:before="3"/>
              <w:ind w:left="335"/>
              <w:rPr>
                <w:sz w:val="18"/>
              </w:rPr>
            </w:pPr>
            <w:r>
              <w:rPr>
                <w:sz w:val="18"/>
              </w:rPr>
              <w:t>（10分）</w:t>
            </w:r>
          </w:p>
        </w:tc>
        <w:tc>
          <w:tcPr>
            <w:tcW w:w="2867" w:type="dxa"/>
            <w:gridSpan w:val="2"/>
          </w:tcPr>
          <w:p w:rsidR="00454B80" w:rsidRDefault="00454B80">
            <w:pPr>
              <w:pStyle w:val="TableParagraph"/>
              <w:spacing w:before="5"/>
              <w:rPr>
                <w:sz w:val="13"/>
              </w:rPr>
            </w:pPr>
          </w:p>
          <w:p w:rsidR="00454B80" w:rsidRDefault="00C52B3A">
            <w:pPr>
              <w:pStyle w:val="TableParagraph"/>
              <w:ind w:left="406"/>
              <w:rPr>
                <w:sz w:val="18"/>
              </w:rPr>
            </w:pPr>
            <w:r>
              <w:rPr>
                <w:w w:val="105"/>
                <w:sz w:val="18"/>
              </w:rPr>
              <w:t>房屋验收合格率（10分）</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合格</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合格</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10</w:t>
            </w:r>
          </w:p>
        </w:tc>
      </w:tr>
      <w:tr w:rsidR="00454B80">
        <w:trPr>
          <w:trHeight w:val="546"/>
        </w:trPr>
        <w:tc>
          <w:tcPr>
            <w:tcW w:w="816"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414" w:type="dxa"/>
          </w:tcPr>
          <w:p w:rsidR="00454B80" w:rsidRDefault="00C52B3A">
            <w:pPr>
              <w:pStyle w:val="TableParagraph"/>
              <w:spacing w:before="56" w:line="230" w:lineRule="exact"/>
              <w:ind w:left="337"/>
              <w:rPr>
                <w:sz w:val="18"/>
              </w:rPr>
            </w:pPr>
            <w:r>
              <w:rPr>
                <w:sz w:val="18"/>
              </w:rPr>
              <w:t>时效指标</w:t>
            </w:r>
          </w:p>
          <w:p w:rsidR="00454B80" w:rsidRDefault="00C52B3A">
            <w:pPr>
              <w:pStyle w:val="TableParagraph"/>
              <w:ind w:left="335"/>
              <w:rPr>
                <w:sz w:val="18"/>
              </w:rPr>
            </w:pPr>
            <w:r>
              <w:rPr>
                <w:sz w:val="18"/>
              </w:rPr>
              <w:t>（10分）</w:t>
            </w:r>
          </w:p>
        </w:tc>
        <w:tc>
          <w:tcPr>
            <w:tcW w:w="2867" w:type="dxa"/>
            <w:gridSpan w:val="2"/>
          </w:tcPr>
          <w:p w:rsidR="00454B80" w:rsidRDefault="00454B80">
            <w:pPr>
              <w:pStyle w:val="TableParagraph"/>
              <w:spacing w:before="5"/>
              <w:rPr>
                <w:sz w:val="13"/>
              </w:rPr>
            </w:pPr>
          </w:p>
          <w:p w:rsidR="00454B80" w:rsidRDefault="00C52B3A">
            <w:pPr>
              <w:pStyle w:val="TableParagraph"/>
              <w:spacing w:before="1"/>
              <w:ind w:left="687"/>
              <w:rPr>
                <w:sz w:val="18"/>
              </w:rPr>
            </w:pPr>
            <w:r>
              <w:rPr>
                <w:w w:val="105"/>
                <w:sz w:val="18"/>
              </w:rPr>
              <w:t>合同工期（10分）</w:t>
            </w:r>
          </w:p>
        </w:tc>
        <w:tc>
          <w:tcPr>
            <w:tcW w:w="1414" w:type="dxa"/>
          </w:tcPr>
          <w:p w:rsidR="00454B80" w:rsidRDefault="00454B80">
            <w:pPr>
              <w:pStyle w:val="TableParagraph"/>
              <w:spacing w:before="5"/>
              <w:rPr>
                <w:sz w:val="13"/>
              </w:rPr>
            </w:pPr>
          </w:p>
          <w:p w:rsidR="00454B80" w:rsidRDefault="00C52B3A">
            <w:pPr>
              <w:pStyle w:val="TableParagraph"/>
              <w:spacing w:before="1"/>
              <w:ind w:left="26"/>
              <w:jc w:val="center"/>
              <w:rPr>
                <w:sz w:val="18"/>
              </w:rPr>
            </w:pPr>
            <w:r>
              <w:rPr>
                <w:w w:val="105"/>
                <w:sz w:val="18"/>
              </w:rPr>
              <w:t>按期完工</w:t>
            </w:r>
          </w:p>
        </w:tc>
        <w:tc>
          <w:tcPr>
            <w:tcW w:w="1414" w:type="dxa"/>
          </w:tcPr>
          <w:p w:rsidR="00454B80" w:rsidRDefault="00454B80">
            <w:pPr>
              <w:pStyle w:val="TableParagraph"/>
              <w:spacing w:before="5"/>
              <w:rPr>
                <w:sz w:val="13"/>
              </w:rPr>
            </w:pPr>
          </w:p>
          <w:p w:rsidR="00454B80" w:rsidRDefault="00C52B3A">
            <w:pPr>
              <w:pStyle w:val="TableParagraph"/>
              <w:spacing w:before="1"/>
              <w:ind w:left="26"/>
              <w:jc w:val="center"/>
              <w:rPr>
                <w:sz w:val="18"/>
              </w:rPr>
            </w:pPr>
            <w:r>
              <w:rPr>
                <w:w w:val="105"/>
                <w:sz w:val="18"/>
              </w:rPr>
              <w:t>按期完工</w:t>
            </w:r>
          </w:p>
        </w:tc>
        <w:tc>
          <w:tcPr>
            <w:tcW w:w="1414" w:type="dxa"/>
          </w:tcPr>
          <w:p w:rsidR="00454B80" w:rsidRDefault="00454B80">
            <w:pPr>
              <w:pStyle w:val="TableParagraph"/>
              <w:spacing w:before="5"/>
              <w:rPr>
                <w:sz w:val="13"/>
              </w:rPr>
            </w:pPr>
          </w:p>
          <w:p w:rsidR="00454B80" w:rsidRDefault="00C52B3A">
            <w:pPr>
              <w:pStyle w:val="TableParagraph"/>
              <w:spacing w:before="1"/>
              <w:ind w:left="26"/>
              <w:jc w:val="center"/>
              <w:rPr>
                <w:sz w:val="18"/>
              </w:rPr>
            </w:pPr>
            <w:r>
              <w:rPr>
                <w:w w:val="105"/>
                <w:sz w:val="18"/>
              </w:rPr>
              <w:t>10</w:t>
            </w:r>
          </w:p>
        </w:tc>
      </w:tr>
      <w:tr w:rsidR="00454B80">
        <w:trPr>
          <w:trHeight w:val="546"/>
        </w:trPr>
        <w:tc>
          <w:tcPr>
            <w:tcW w:w="816" w:type="dxa"/>
            <w:vMerge/>
            <w:tcBorders>
              <w:top w:val="nil"/>
            </w:tcBorders>
          </w:tcPr>
          <w:p w:rsidR="00454B80" w:rsidRDefault="00454B80">
            <w:pPr>
              <w:rPr>
                <w:sz w:val="2"/>
                <w:szCs w:val="2"/>
              </w:rPr>
            </w:pPr>
          </w:p>
        </w:tc>
        <w:tc>
          <w:tcPr>
            <w:tcW w:w="845" w:type="dxa"/>
            <w:vMerge w:val="restart"/>
          </w:tcPr>
          <w:p w:rsidR="00454B80" w:rsidRDefault="00454B80">
            <w:pPr>
              <w:pStyle w:val="TableParagraph"/>
              <w:rPr>
                <w:sz w:val="18"/>
              </w:rPr>
            </w:pPr>
          </w:p>
          <w:p w:rsidR="00454B80" w:rsidRDefault="00454B80">
            <w:pPr>
              <w:pStyle w:val="TableParagraph"/>
              <w:spacing w:before="5"/>
              <w:rPr>
                <w:sz w:val="25"/>
              </w:rPr>
            </w:pPr>
          </w:p>
          <w:p w:rsidR="00454B80" w:rsidRDefault="00C52B3A">
            <w:pPr>
              <w:pStyle w:val="TableParagraph"/>
              <w:spacing w:line="242" w:lineRule="auto"/>
              <w:ind w:left="335" w:right="300"/>
              <w:jc w:val="both"/>
              <w:rPr>
                <w:sz w:val="18"/>
              </w:rPr>
            </w:pPr>
            <w:r>
              <w:rPr>
                <w:w w:val="105"/>
                <w:sz w:val="18"/>
              </w:rPr>
              <w:t>效益指标</w:t>
            </w:r>
          </w:p>
          <w:p w:rsidR="00454B80" w:rsidRDefault="00C52B3A">
            <w:pPr>
              <w:pStyle w:val="TableParagraph"/>
              <w:spacing w:line="228" w:lineRule="exact"/>
              <w:ind w:left="52"/>
              <w:rPr>
                <w:sz w:val="18"/>
              </w:rPr>
            </w:pPr>
            <w:r>
              <w:rPr>
                <w:w w:val="105"/>
                <w:sz w:val="18"/>
              </w:rPr>
              <w:t>（40分）</w:t>
            </w:r>
          </w:p>
        </w:tc>
        <w:tc>
          <w:tcPr>
            <w:tcW w:w="1414" w:type="dxa"/>
          </w:tcPr>
          <w:p w:rsidR="00454B80" w:rsidRDefault="00C52B3A">
            <w:pPr>
              <w:pStyle w:val="TableParagraph"/>
              <w:spacing w:before="54" w:line="242" w:lineRule="auto"/>
              <w:ind w:left="150" w:right="118" w:firstLine="187"/>
              <w:rPr>
                <w:sz w:val="18"/>
              </w:rPr>
            </w:pPr>
            <w:r>
              <w:rPr>
                <w:w w:val="105"/>
                <w:sz w:val="18"/>
              </w:rPr>
              <w:t>经济效益指标（10分</w:t>
            </w:r>
            <w:r>
              <w:rPr>
                <w:spacing w:val="-17"/>
                <w:w w:val="105"/>
                <w:sz w:val="18"/>
              </w:rPr>
              <w:t>）</w:t>
            </w:r>
          </w:p>
        </w:tc>
        <w:tc>
          <w:tcPr>
            <w:tcW w:w="2867" w:type="dxa"/>
            <w:gridSpan w:val="2"/>
          </w:tcPr>
          <w:p w:rsidR="00454B80" w:rsidRDefault="00454B80">
            <w:pPr>
              <w:pStyle w:val="TableParagraph"/>
              <w:spacing w:before="5"/>
              <w:rPr>
                <w:sz w:val="13"/>
              </w:rPr>
            </w:pPr>
          </w:p>
          <w:p w:rsidR="00454B80" w:rsidRDefault="00C52B3A">
            <w:pPr>
              <w:pStyle w:val="TableParagraph"/>
              <w:ind w:left="315"/>
              <w:rPr>
                <w:sz w:val="18"/>
              </w:rPr>
            </w:pPr>
            <w:r>
              <w:rPr>
                <w:w w:val="105"/>
                <w:sz w:val="18"/>
              </w:rPr>
              <w:t>促进地方经济发展（10分）</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显著</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显著</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10</w:t>
            </w:r>
          </w:p>
        </w:tc>
      </w:tr>
      <w:tr w:rsidR="00454B80">
        <w:trPr>
          <w:trHeight w:val="546"/>
        </w:trPr>
        <w:tc>
          <w:tcPr>
            <w:tcW w:w="816"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414" w:type="dxa"/>
            <w:vMerge w:val="restart"/>
          </w:tcPr>
          <w:p w:rsidR="00454B80" w:rsidRDefault="00454B80">
            <w:pPr>
              <w:pStyle w:val="TableParagraph"/>
              <w:spacing w:before="7"/>
              <w:rPr>
                <w:sz w:val="26"/>
              </w:rPr>
            </w:pPr>
          </w:p>
          <w:p w:rsidR="00454B80" w:rsidRDefault="00C52B3A">
            <w:pPr>
              <w:pStyle w:val="TableParagraph"/>
              <w:ind w:left="150" w:right="118" w:firstLine="187"/>
              <w:rPr>
                <w:sz w:val="18"/>
              </w:rPr>
            </w:pPr>
            <w:r>
              <w:rPr>
                <w:w w:val="105"/>
                <w:sz w:val="18"/>
              </w:rPr>
              <w:t>社会效益指标（20分</w:t>
            </w:r>
            <w:r>
              <w:rPr>
                <w:spacing w:val="-17"/>
                <w:w w:val="105"/>
                <w:sz w:val="18"/>
              </w:rPr>
              <w:t>）</w:t>
            </w:r>
          </w:p>
        </w:tc>
        <w:tc>
          <w:tcPr>
            <w:tcW w:w="2867" w:type="dxa"/>
            <w:gridSpan w:val="2"/>
          </w:tcPr>
          <w:p w:rsidR="00454B80" w:rsidRDefault="00454B80">
            <w:pPr>
              <w:pStyle w:val="TableParagraph"/>
              <w:spacing w:before="5"/>
              <w:rPr>
                <w:sz w:val="13"/>
              </w:rPr>
            </w:pPr>
          </w:p>
          <w:p w:rsidR="00454B80" w:rsidRDefault="00C52B3A">
            <w:pPr>
              <w:pStyle w:val="TableParagraph"/>
              <w:ind w:left="315"/>
              <w:rPr>
                <w:sz w:val="18"/>
              </w:rPr>
            </w:pPr>
            <w:r>
              <w:rPr>
                <w:w w:val="105"/>
                <w:sz w:val="18"/>
              </w:rPr>
              <w:t>解决搬迁住房问题（10分）</w:t>
            </w:r>
          </w:p>
        </w:tc>
        <w:tc>
          <w:tcPr>
            <w:tcW w:w="1414" w:type="dxa"/>
          </w:tcPr>
          <w:p w:rsidR="00454B80" w:rsidRDefault="00454B80">
            <w:pPr>
              <w:pStyle w:val="TableParagraph"/>
              <w:spacing w:before="5"/>
              <w:rPr>
                <w:sz w:val="13"/>
              </w:rPr>
            </w:pPr>
          </w:p>
          <w:p w:rsidR="00454B80" w:rsidRDefault="00C52B3A">
            <w:pPr>
              <w:pStyle w:val="TableParagraph"/>
              <w:ind w:left="25"/>
              <w:jc w:val="center"/>
              <w:rPr>
                <w:sz w:val="18"/>
              </w:rPr>
            </w:pPr>
            <w:r>
              <w:rPr>
                <w:w w:val="103"/>
                <w:sz w:val="18"/>
              </w:rPr>
              <w:t>是</w:t>
            </w:r>
          </w:p>
        </w:tc>
        <w:tc>
          <w:tcPr>
            <w:tcW w:w="1414" w:type="dxa"/>
          </w:tcPr>
          <w:p w:rsidR="00454B80" w:rsidRDefault="00454B80">
            <w:pPr>
              <w:pStyle w:val="TableParagraph"/>
              <w:spacing w:before="5"/>
              <w:rPr>
                <w:sz w:val="13"/>
              </w:rPr>
            </w:pPr>
          </w:p>
          <w:p w:rsidR="00454B80" w:rsidRDefault="00C52B3A">
            <w:pPr>
              <w:pStyle w:val="TableParagraph"/>
              <w:ind w:left="25"/>
              <w:jc w:val="center"/>
              <w:rPr>
                <w:sz w:val="18"/>
              </w:rPr>
            </w:pPr>
            <w:r>
              <w:rPr>
                <w:w w:val="103"/>
                <w:sz w:val="18"/>
              </w:rPr>
              <w:t>是</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10</w:t>
            </w:r>
          </w:p>
        </w:tc>
      </w:tr>
      <w:tr w:rsidR="00454B80">
        <w:trPr>
          <w:trHeight w:val="546"/>
        </w:trPr>
        <w:tc>
          <w:tcPr>
            <w:tcW w:w="816"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414" w:type="dxa"/>
            <w:vMerge/>
            <w:tcBorders>
              <w:top w:val="nil"/>
            </w:tcBorders>
          </w:tcPr>
          <w:p w:rsidR="00454B80" w:rsidRDefault="00454B80">
            <w:pPr>
              <w:rPr>
                <w:sz w:val="2"/>
                <w:szCs w:val="2"/>
              </w:rPr>
            </w:pPr>
          </w:p>
        </w:tc>
        <w:tc>
          <w:tcPr>
            <w:tcW w:w="2867" w:type="dxa"/>
            <w:gridSpan w:val="2"/>
          </w:tcPr>
          <w:p w:rsidR="00454B80" w:rsidRDefault="00454B80">
            <w:pPr>
              <w:pStyle w:val="TableParagraph"/>
              <w:spacing w:before="5"/>
              <w:rPr>
                <w:sz w:val="13"/>
              </w:rPr>
            </w:pPr>
          </w:p>
          <w:p w:rsidR="00454B80" w:rsidRDefault="00C52B3A">
            <w:pPr>
              <w:pStyle w:val="TableParagraph"/>
              <w:ind w:left="406"/>
              <w:rPr>
                <w:sz w:val="18"/>
              </w:rPr>
            </w:pPr>
            <w:r>
              <w:rPr>
                <w:w w:val="105"/>
                <w:sz w:val="18"/>
              </w:rPr>
              <w:t>有助于社会稳定（10分）</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显著</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显著</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10</w:t>
            </w:r>
          </w:p>
        </w:tc>
      </w:tr>
      <w:tr w:rsidR="00454B80">
        <w:trPr>
          <w:trHeight w:val="546"/>
        </w:trPr>
        <w:tc>
          <w:tcPr>
            <w:tcW w:w="816"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414" w:type="dxa"/>
          </w:tcPr>
          <w:p w:rsidR="00454B80" w:rsidRDefault="00C52B3A">
            <w:pPr>
              <w:pStyle w:val="TableParagraph"/>
              <w:spacing w:before="54"/>
              <w:ind w:left="30"/>
              <w:jc w:val="center"/>
              <w:rPr>
                <w:sz w:val="18"/>
              </w:rPr>
            </w:pPr>
            <w:r>
              <w:rPr>
                <w:w w:val="105"/>
                <w:sz w:val="18"/>
              </w:rPr>
              <w:t>可持续影响指标</w:t>
            </w:r>
          </w:p>
          <w:p w:rsidR="00454B80" w:rsidRDefault="00C52B3A">
            <w:pPr>
              <w:pStyle w:val="TableParagraph"/>
              <w:spacing w:before="2"/>
              <w:ind w:left="28"/>
              <w:jc w:val="center"/>
              <w:rPr>
                <w:sz w:val="18"/>
              </w:rPr>
            </w:pPr>
            <w:r>
              <w:rPr>
                <w:w w:val="105"/>
                <w:sz w:val="18"/>
              </w:rPr>
              <w:t>（10分）</w:t>
            </w:r>
          </w:p>
        </w:tc>
        <w:tc>
          <w:tcPr>
            <w:tcW w:w="2867" w:type="dxa"/>
            <w:gridSpan w:val="2"/>
          </w:tcPr>
          <w:p w:rsidR="00454B80" w:rsidRDefault="00454B80">
            <w:pPr>
              <w:pStyle w:val="TableParagraph"/>
              <w:spacing w:before="5"/>
              <w:rPr>
                <w:sz w:val="13"/>
              </w:rPr>
            </w:pPr>
          </w:p>
          <w:p w:rsidR="00454B80" w:rsidRDefault="00C52B3A">
            <w:pPr>
              <w:pStyle w:val="TableParagraph"/>
              <w:ind w:left="500"/>
              <w:rPr>
                <w:sz w:val="18"/>
              </w:rPr>
            </w:pPr>
            <w:r>
              <w:rPr>
                <w:w w:val="105"/>
                <w:sz w:val="18"/>
              </w:rPr>
              <w:t>满足居住要求（10分）</w:t>
            </w:r>
          </w:p>
        </w:tc>
        <w:tc>
          <w:tcPr>
            <w:tcW w:w="1414" w:type="dxa"/>
          </w:tcPr>
          <w:p w:rsidR="00454B80" w:rsidRDefault="00454B80">
            <w:pPr>
              <w:pStyle w:val="TableParagraph"/>
              <w:spacing w:before="5"/>
              <w:rPr>
                <w:sz w:val="13"/>
              </w:rPr>
            </w:pPr>
          </w:p>
          <w:p w:rsidR="00454B80" w:rsidRDefault="00C52B3A">
            <w:pPr>
              <w:pStyle w:val="TableParagraph"/>
              <w:ind w:left="25"/>
              <w:jc w:val="center"/>
              <w:rPr>
                <w:sz w:val="18"/>
              </w:rPr>
            </w:pPr>
            <w:r>
              <w:rPr>
                <w:w w:val="103"/>
                <w:sz w:val="18"/>
              </w:rPr>
              <w:t>是</w:t>
            </w:r>
          </w:p>
        </w:tc>
        <w:tc>
          <w:tcPr>
            <w:tcW w:w="1414" w:type="dxa"/>
          </w:tcPr>
          <w:p w:rsidR="00454B80" w:rsidRDefault="00454B80">
            <w:pPr>
              <w:pStyle w:val="TableParagraph"/>
              <w:spacing w:before="5"/>
              <w:rPr>
                <w:sz w:val="13"/>
              </w:rPr>
            </w:pPr>
          </w:p>
          <w:p w:rsidR="00454B80" w:rsidRDefault="00C52B3A">
            <w:pPr>
              <w:pStyle w:val="TableParagraph"/>
              <w:ind w:left="25"/>
              <w:jc w:val="center"/>
              <w:rPr>
                <w:sz w:val="18"/>
              </w:rPr>
            </w:pPr>
            <w:r>
              <w:rPr>
                <w:w w:val="103"/>
                <w:sz w:val="18"/>
              </w:rPr>
              <w:t>是</w:t>
            </w:r>
          </w:p>
        </w:tc>
        <w:tc>
          <w:tcPr>
            <w:tcW w:w="1414" w:type="dxa"/>
          </w:tcPr>
          <w:p w:rsidR="00454B80" w:rsidRDefault="00454B80">
            <w:pPr>
              <w:pStyle w:val="TableParagraph"/>
              <w:spacing w:before="5"/>
              <w:rPr>
                <w:sz w:val="13"/>
              </w:rPr>
            </w:pPr>
          </w:p>
          <w:p w:rsidR="00454B80" w:rsidRDefault="00C52B3A">
            <w:pPr>
              <w:pStyle w:val="TableParagraph"/>
              <w:ind w:left="26"/>
              <w:jc w:val="center"/>
              <w:rPr>
                <w:sz w:val="18"/>
              </w:rPr>
            </w:pPr>
            <w:r>
              <w:rPr>
                <w:w w:val="105"/>
                <w:sz w:val="18"/>
              </w:rPr>
              <w:t>10</w:t>
            </w:r>
          </w:p>
        </w:tc>
      </w:tr>
      <w:tr w:rsidR="00454B80">
        <w:trPr>
          <w:trHeight w:val="546"/>
        </w:trPr>
        <w:tc>
          <w:tcPr>
            <w:tcW w:w="816" w:type="dxa"/>
          </w:tcPr>
          <w:p w:rsidR="00454B80" w:rsidRDefault="00454B80">
            <w:pPr>
              <w:pStyle w:val="TableParagraph"/>
              <w:spacing w:before="5"/>
              <w:rPr>
                <w:sz w:val="13"/>
              </w:rPr>
            </w:pPr>
          </w:p>
          <w:p w:rsidR="00454B80" w:rsidRDefault="00C52B3A">
            <w:pPr>
              <w:pStyle w:val="TableParagraph"/>
              <w:ind w:left="227"/>
              <w:rPr>
                <w:sz w:val="18"/>
              </w:rPr>
            </w:pPr>
            <w:r>
              <w:rPr>
                <w:w w:val="105"/>
                <w:sz w:val="18"/>
              </w:rPr>
              <w:t>总分</w:t>
            </w:r>
          </w:p>
        </w:tc>
        <w:tc>
          <w:tcPr>
            <w:tcW w:w="9368" w:type="dxa"/>
            <w:gridSpan w:val="7"/>
          </w:tcPr>
          <w:p w:rsidR="00454B80" w:rsidRDefault="00454B80">
            <w:pPr>
              <w:pStyle w:val="TableParagraph"/>
              <w:spacing w:before="5"/>
              <w:rPr>
                <w:sz w:val="13"/>
              </w:rPr>
            </w:pPr>
          </w:p>
          <w:p w:rsidR="00454B80" w:rsidRDefault="00C52B3A">
            <w:pPr>
              <w:pStyle w:val="TableParagraph"/>
              <w:ind w:left="4572" w:right="4546"/>
              <w:jc w:val="center"/>
              <w:rPr>
                <w:sz w:val="18"/>
              </w:rPr>
            </w:pPr>
            <w:r>
              <w:rPr>
                <w:w w:val="105"/>
                <w:sz w:val="18"/>
              </w:rPr>
              <w:t>99</w:t>
            </w:r>
          </w:p>
        </w:tc>
      </w:tr>
      <w:tr w:rsidR="00454B80">
        <w:trPr>
          <w:trHeight w:val="1180"/>
        </w:trPr>
        <w:tc>
          <w:tcPr>
            <w:tcW w:w="816" w:type="dxa"/>
          </w:tcPr>
          <w:p w:rsidR="00454B80" w:rsidRDefault="00C52B3A">
            <w:pPr>
              <w:pStyle w:val="TableParagraph"/>
              <w:spacing w:before="141" w:line="242" w:lineRule="auto"/>
              <w:ind w:left="40" w:right="5"/>
              <w:jc w:val="center"/>
              <w:rPr>
                <w:sz w:val="18"/>
              </w:rPr>
            </w:pPr>
            <w:r>
              <w:rPr>
                <w:sz w:val="18"/>
              </w:rPr>
              <w:t>偏差大或目标未完成原因分</w:t>
            </w:r>
            <w:r>
              <w:rPr>
                <w:w w:val="105"/>
                <w:sz w:val="18"/>
              </w:rPr>
              <w:t>析</w:t>
            </w:r>
          </w:p>
        </w:tc>
        <w:tc>
          <w:tcPr>
            <w:tcW w:w="9368" w:type="dxa"/>
            <w:gridSpan w:val="7"/>
          </w:tcPr>
          <w:p w:rsidR="00454B80" w:rsidRDefault="00454B80">
            <w:pPr>
              <w:pStyle w:val="TableParagraph"/>
              <w:rPr>
                <w:sz w:val="18"/>
              </w:rPr>
            </w:pPr>
          </w:p>
          <w:p w:rsidR="00454B80" w:rsidRDefault="00C52B3A">
            <w:pPr>
              <w:pStyle w:val="TableParagraph"/>
              <w:spacing w:before="140" w:line="242" w:lineRule="auto"/>
              <w:ind w:left="35" w:right="109"/>
              <w:rPr>
                <w:sz w:val="18"/>
              </w:rPr>
            </w:pPr>
            <w:r>
              <w:rPr>
                <w:sz w:val="18"/>
              </w:rPr>
              <w:t>2018年10月9号签订房屋预订</w:t>
            </w:r>
            <w:proofErr w:type="gramStart"/>
            <w:r>
              <w:rPr>
                <w:sz w:val="18"/>
              </w:rPr>
              <w:t>协议协议</w:t>
            </w:r>
            <w:proofErr w:type="gramEnd"/>
            <w:r>
              <w:rPr>
                <w:sz w:val="18"/>
              </w:rPr>
              <w:t>约定预定房源c区357套，面积34926.26平方米，2020年12月c区取得竣工</w:t>
            </w:r>
            <w:proofErr w:type="gramStart"/>
            <w:r>
              <w:rPr>
                <w:sz w:val="18"/>
              </w:rPr>
              <w:t>验</w:t>
            </w:r>
            <w:proofErr w:type="gramEnd"/>
            <w:r>
              <w:rPr>
                <w:sz w:val="18"/>
              </w:rPr>
              <w:t xml:space="preserve">   </w:t>
            </w:r>
            <w:r>
              <w:rPr>
                <w:w w:val="105"/>
                <w:sz w:val="18"/>
              </w:rPr>
              <w:t>收备案证，根据部门测量，c区共计357套，实测面积34801.23平方米。</w:t>
            </w:r>
          </w:p>
        </w:tc>
      </w:tr>
      <w:tr w:rsidR="00454B80">
        <w:trPr>
          <w:trHeight w:val="1180"/>
        </w:trPr>
        <w:tc>
          <w:tcPr>
            <w:tcW w:w="816" w:type="dxa"/>
          </w:tcPr>
          <w:p w:rsidR="00454B80" w:rsidRDefault="00454B80">
            <w:pPr>
              <w:pStyle w:val="TableParagraph"/>
              <w:spacing w:before="12"/>
              <w:rPr>
                <w:sz w:val="19"/>
              </w:rPr>
            </w:pPr>
          </w:p>
          <w:p w:rsidR="00454B80" w:rsidRDefault="00C52B3A">
            <w:pPr>
              <w:pStyle w:val="TableParagraph"/>
              <w:spacing w:line="242" w:lineRule="auto"/>
              <w:ind w:left="40" w:right="5"/>
              <w:jc w:val="both"/>
              <w:rPr>
                <w:sz w:val="18"/>
              </w:rPr>
            </w:pPr>
            <w:r>
              <w:rPr>
                <w:spacing w:val="-5"/>
                <w:w w:val="105"/>
                <w:sz w:val="18"/>
              </w:rPr>
              <w:t>改进措施及结果应</w:t>
            </w:r>
            <w:r>
              <w:rPr>
                <w:w w:val="105"/>
                <w:sz w:val="18"/>
              </w:rPr>
              <w:t>用方案</w:t>
            </w:r>
          </w:p>
        </w:tc>
        <w:tc>
          <w:tcPr>
            <w:tcW w:w="9368" w:type="dxa"/>
            <w:gridSpan w:val="7"/>
          </w:tcPr>
          <w:p w:rsidR="00454B80" w:rsidRDefault="00454B80">
            <w:pPr>
              <w:pStyle w:val="TableParagraph"/>
              <w:rPr>
                <w:sz w:val="18"/>
              </w:rPr>
            </w:pPr>
          </w:p>
          <w:p w:rsidR="00454B80" w:rsidRDefault="00454B80">
            <w:pPr>
              <w:pStyle w:val="TableParagraph"/>
              <w:spacing w:before="2"/>
              <w:rPr>
                <w:sz w:val="20"/>
              </w:rPr>
            </w:pPr>
          </w:p>
          <w:p w:rsidR="00454B80" w:rsidRDefault="00C52B3A">
            <w:pPr>
              <w:pStyle w:val="TableParagraph"/>
              <w:ind w:left="35"/>
              <w:rPr>
                <w:sz w:val="18"/>
              </w:rPr>
            </w:pPr>
            <w:r>
              <w:rPr>
                <w:w w:val="105"/>
                <w:sz w:val="18"/>
              </w:rPr>
              <w:t>加快落实还建户的还建安置需求，解决还建安置问题。</w:t>
            </w:r>
          </w:p>
        </w:tc>
      </w:tr>
      <w:tr w:rsidR="00454B80">
        <w:trPr>
          <w:trHeight w:val="1180"/>
        </w:trPr>
        <w:tc>
          <w:tcPr>
            <w:tcW w:w="816" w:type="dxa"/>
          </w:tcPr>
          <w:p w:rsidR="00454B80" w:rsidRDefault="00454B80">
            <w:pPr>
              <w:pStyle w:val="TableParagraph"/>
              <w:rPr>
                <w:sz w:val="20"/>
              </w:rPr>
            </w:pPr>
          </w:p>
          <w:p w:rsidR="00454B80" w:rsidRDefault="00C52B3A">
            <w:pPr>
              <w:pStyle w:val="TableParagraph"/>
              <w:spacing w:line="242" w:lineRule="auto"/>
              <w:ind w:left="40" w:right="5"/>
              <w:jc w:val="both"/>
              <w:rPr>
                <w:sz w:val="18"/>
              </w:rPr>
            </w:pPr>
            <w:r>
              <w:rPr>
                <w:spacing w:val="-5"/>
                <w:w w:val="105"/>
                <w:sz w:val="18"/>
              </w:rPr>
              <w:t>单位主要负责人签</w:t>
            </w:r>
            <w:r>
              <w:rPr>
                <w:w w:val="105"/>
                <w:sz w:val="18"/>
              </w:rPr>
              <w:t>批意见</w:t>
            </w:r>
          </w:p>
        </w:tc>
        <w:tc>
          <w:tcPr>
            <w:tcW w:w="9368" w:type="dxa"/>
            <w:gridSpan w:val="7"/>
          </w:tcPr>
          <w:p w:rsidR="00454B80" w:rsidRDefault="00454B80">
            <w:pPr>
              <w:pStyle w:val="TableParagraph"/>
              <w:rPr>
                <w:sz w:val="18"/>
              </w:rPr>
            </w:pPr>
          </w:p>
          <w:p w:rsidR="00454B80" w:rsidRDefault="00454B80">
            <w:pPr>
              <w:pStyle w:val="TableParagraph"/>
              <w:spacing w:before="1"/>
              <w:rPr>
                <w:sz w:val="20"/>
              </w:rPr>
            </w:pPr>
          </w:p>
          <w:p w:rsidR="00454B80" w:rsidRDefault="00C52B3A">
            <w:pPr>
              <w:pStyle w:val="TableParagraph"/>
              <w:spacing w:before="1"/>
              <w:ind w:right="1676"/>
              <w:jc w:val="right"/>
              <w:rPr>
                <w:sz w:val="18"/>
              </w:rPr>
            </w:pPr>
            <w:r>
              <w:rPr>
                <w:sz w:val="18"/>
              </w:rPr>
              <w:t>签名：年月日</w:t>
            </w:r>
          </w:p>
        </w:tc>
      </w:tr>
    </w:tbl>
    <w:p w:rsidR="00454B80" w:rsidRDefault="00C52B3A">
      <w:pPr>
        <w:spacing w:before="32"/>
        <w:ind w:left="672"/>
        <w:rPr>
          <w:sz w:val="17"/>
        </w:rPr>
      </w:pPr>
      <w:r>
        <w:rPr>
          <w:noProof/>
          <w:lang w:val="en-US" w:bidi="ar-SA"/>
        </w:rPr>
        <mc:AlternateContent>
          <mc:Choice Requires="wps">
            <w:drawing>
              <wp:anchor distT="0" distB="0" distL="114300" distR="114300" simplePos="0" relativeHeight="251670528" behindDoc="1" locked="0" layoutInCell="1" allowOverlap="1">
                <wp:simplePos x="0" y="0"/>
                <wp:positionH relativeFrom="page">
                  <wp:posOffset>817880</wp:posOffset>
                </wp:positionH>
                <wp:positionV relativeFrom="paragraph">
                  <wp:posOffset>-3637280</wp:posOffset>
                </wp:positionV>
                <wp:extent cx="144780" cy="144780"/>
                <wp:effectExtent l="0" t="0" r="0" b="0"/>
                <wp:wrapNone/>
                <wp:docPr id="12" name="文本框 13"/>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454B80" w:rsidRDefault="00C52B3A">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13" o:spid="_x0000_s1037" type="#_x0000_t202" style="position:absolute;left:0;text-align:left;margin-left:64.4pt;margin-top:-286.4pt;width:11.4pt;height:11.4pt;z-index:-25164595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" filled="f" stroked="f">
                <v:textbox style="layout-flow:vertical" inset="0,0,0,0">
                  <w:txbxContent>
                    <w:p w:rsidR="00454B80" w:rsidRDefault="00C52B3A">
                      <w:pPr>
                        <w:spacing w:line="226" w:lineRule="exact"/>
                        <w:ind w:left="20"/>
                        <w:rPr>
                          <w:sz w:val="18"/>
                        </w:rPr>
                      </w:pPr>
                      <w:r>
                        <w:rPr>
                          <w:w w:val="103"/>
                          <w:sz w:val="18"/>
                        </w:rPr>
                        <w:t>）</w:t>
                      </w:r>
                    </w:p>
                  </w:txbxContent>
                </v:textbox>
                <w10:wrap anchorx="page"/>
              </v:shape>
            </w:pict>
          </mc:Fallback>
        </mc:AlternateContent>
      </w:r>
      <w:r>
        <w:rPr>
          <w:sz w:val="17"/>
        </w:rPr>
        <w:t>备注：</w:t>
      </w:r>
    </w:p>
    <w:p w:rsidR="00454B80" w:rsidRDefault="00C52B3A">
      <w:pPr>
        <w:pStyle w:val="a4"/>
        <w:numPr>
          <w:ilvl w:val="1"/>
          <w:numId w:val="5"/>
        </w:numPr>
        <w:tabs>
          <w:tab w:val="left" w:pos="1186"/>
        </w:tabs>
        <w:spacing w:before="124"/>
        <w:ind w:hanging="174"/>
        <w:rPr>
          <w:sz w:val="17"/>
        </w:rPr>
      </w:pPr>
      <w:r>
        <w:rPr>
          <w:sz w:val="17"/>
        </w:rPr>
        <w:t>预算执行情况口径：预算数为调整后财政资金总额（包括上年结余结转），执行数为资金使用单位财政资金实际支出数。</w:t>
      </w:r>
    </w:p>
    <w:p w:rsidR="00454B80" w:rsidRDefault="00C52B3A">
      <w:pPr>
        <w:pStyle w:val="a4"/>
        <w:numPr>
          <w:ilvl w:val="1"/>
          <w:numId w:val="5"/>
        </w:numPr>
        <w:tabs>
          <w:tab w:val="left" w:pos="1186"/>
        </w:tabs>
        <w:spacing w:before="141" w:line="232" w:lineRule="auto"/>
        <w:ind w:left="672" w:right="701" w:firstLine="340"/>
        <w:rPr>
          <w:sz w:val="17"/>
        </w:rPr>
      </w:pPr>
      <w:r>
        <w:rPr>
          <w:spacing w:val="-1"/>
          <w:sz w:val="17"/>
        </w:rPr>
        <w:t>定量指标完成数汇总原则：绝对值直接累加计算，相对值按照资金额度加权平均计算。定量指标计分原则：正向指标</w:t>
      </w:r>
      <w:r>
        <w:rPr>
          <w:sz w:val="17"/>
        </w:rPr>
        <w:t>（即目标值为≥X,得分=权重*B/A,反向指标</w:t>
      </w:r>
      <w:r>
        <w:rPr>
          <w:spacing w:val="-3"/>
          <w:sz w:val="17"/>
        </w:rPr>
        <w:t>（</w:t>
      </w:r>
      <w:r>
        <w:rPr>
          <w:sz w:val="17"/>
        </w:rPr>
        <w:t>即目标值为≤X,得分=权重*A/B）,得分不得突破权重总额。定量指标先汇总完成数，再计算得分。</w:t>
      </w:r>
    </w:p>
    <w:p w:rsidR="00454B80" w:rsidRDefault="00C52B3A">
      <w:pPr>
        <w:pStyle w:val="a4"/>
        <w:numPr>
          <w:ilvl w:val="1"/>
          <w:numId w:val="5"/>
        </w:numPr>
        <w:tabs>
          <w:tab w:val="left" w:pos="1186"/>
        </w:tabs>
        <w:spacing w:before="104" w:line="232" w:lineRule="auto"/>
        <w:ind w:left="672" w:right="702" w:firstLine="340"/>
        <w:rPr>
          <w:sz w:val="17"/>
        </w:rPr>
      </w:pPr>
      <w:r>
        <w:rPr>
          <w:spacing w:val="-1"/>
          <w:sz w:val="17"/>
        </w:rPr>
        <w:t>定性指标计分原则：达成预期指标、部分达成预期指标并具有一定效果、未达成预期指标且效果较差三档，分別按照该指标对应分值区间100-80%</w:t>
      </w:r>
      <w:r>
        <w:rPr>
          <w:spacing w:val="-3"/>
          <w:sz w:val="17"/>
        </w:rPr>
        <w:t xml:space="preserve"> （</w:t>
      </w:r>
      <w:r>
        <w:rPr>
          <w:sz w:val="17"/>
        </w:rPr>
        <w:t>含80%）、80-50%</w:t>
      </w:r>
      <w:r>
        <w:rPr>
          <w:spacing w:val="-6"/>
          <w:sz w:val="17"/>
        </w:rPr>
        <w:t xml:space="preserve"> </w:t>
      </w:r>
      <w:r>
        <w:rPr>
          <w:sz w:val="17"/>
        </w:rPr>
        <w:t>（</w:t>
      </w:r>
      <w:r>
        <w:rPr>
          <w:spacing w:val="-3"/>
          <w:sz w:val="17"/>
        </w:rPr>
        <w:t>含</w:t>
      </w:r>
      <w:r>
        <w:rPr>
          <w:sz w:val="17"/>
        </w:rPr>
        <w:t>50%</w:t>
      </w:r>
      <w:r>
        <w:rPr>
          <w:spacing w:val="-2"/>
          <w:sz w:val="17"/>
        </w:rPr>
        <w:t xml:space="preserve">)、 </w:t>
      </w:r>
      <w:r>
        <w:rPr>
          <w:sz w:val="17"/>
        </w:rPr>
        <w:t>50-0%</w:t>
      </w:r>
      <w:r>
        <w:rPr>
          <w:spacing w:val="-3"/>
          <w:sz w:val="17"/>
        </w:rPr>
        <w:t xml:space="preserve"> 合理确定分值。汇总时，以资金额度为权重，对分值进行加权平均计算。</w:t>
      </w:r>
    </w:p>
    <w:p w:rsidR="00454B80" w:rsidRDefault="00C52B3A">
      <w:pPr>
        <w:pStyle w:val="a4"/>
        <w:numPr>
          <w:ilvl w:val="1"/>
          <w:numId w:val="5"/>
        </w:numPr>
        <w:tabs>
          <w:tab w:val="left" w:pos="1186"/>
        </w:tabs>
        <w:spacing w:before="69"/>
        <w:ind w:hanging="174"/>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rPr>
          <w:sz w:val="17"/>
        </w:rPr>
        <w:sectPr w:rsidR="00454B80">
          <w:pgSz w:w="11910" w:h="16840"/>
          <w:pgMar w:top="680" w:right="180" w:bottom="280" w:left="360" w:header="720" w:footer="720" w:gutter="0"/>
          <w:cols w:space="720"/>
        </w:sectPr>
      </w:pPr>
    </w:p>
    <w:p w:rsidR="00454B80" w:rsidRDefault="00C52B3A">
      <w:pPr>
        <w:spacing w:before="36"/>
        <w:ind w:left="681"/>
        <w:rPr>
          <w:b/>
          <w:sz w:val="30"/>
        </w:rPr>
      </w:pPr>
      <w:r>
        <w:rPr>
          <w:b/>
          <w:sz w:val="30"/>
        </w:rPr>
        <w:lastRenderedPageBreak/>
        <w:t>2020年度东西湖区物业服务企业疫情防控财政补助资金项目绩效目标自评表</w:t>
      </w:r>
    </w:p>
    <w:p w:rsidR="00454B80" w:rsidRDefault="00C52B3A">
      <w:pPr>
        <w:tabs>
          <w:tab w:val="left" w:pos="7065"/>
        </w:tabs>
        <w:spacing w:before="110"/>
        <w:ind w:left="254"/>
        <w:rPr>
          <w:sz w:val="20"/>
        </w:rPr>
      </w:pPr>
      <w:r>
        <w:rPr>
          <w:noProof/>
          <w:lang w:val="en-US" w:bidi="ar-SA"/>
        </w:rPr>
        <mc:AlternateContent>
          <mc:Choice Requires="wps">
            <w:drawing>
              <wp:anchor distT="0" distB="0" distL="114300" distR="114300" simplePos="0" relativeHeight="251671552" behindDoc="1" locked="0" layoutInCell="1" allowOverlap="1">
                <wp:simplePos x="0" y="0"/>
                <wp:positionH relativeFrom="page">
                  <wp:posOffset>555625</wp:posOffset>
                </wp:positionH>
                <wp:positionV relativeFrom="paragraph">
                  <wp:posOffset>4124960</wp:posOffset>
                </wp:positionV>
                <wp:extent cx="144780" cy="144780"/>
                <wp:effectExtent l="0" t="0" r="0" b="0"/>
                <wp:wrapNone/>
                <wp:docPr id="13" name="文本框 14"/>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454B80" w:rsidRDefault="00C52B3A">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14" o:spid="_x0000_s1038" type="#_x0000_t202" style="position:absolute;left:0;text-align:left;margin-left:43.75pt;margin-top:324.8pt;width:11.4pt;height:11.4pt;z-index:-25164492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" filled="f" stroked="f">
                <v:textbox style="layout-flow:vertical" inset="0,0,0,0">
                  <w:txbxContent>
                    <w:p w:rsidR="00454B80" w:rsidRDefault="00C52B3A">
                      <w:pPr>
                        <w:spacing w:line="226" w:lineRule="exact"/>
                        <w:ind w:left="20"/>
                        <w:rPr>
                          <w:sz w:val="18"/>
                        </w:rPr>
                      </w:pPr>
                      <w:r>
                        <w:rPr>
                          <w:w w:val="103"/>
                          <w:sz w:val="18"/>
                        </w:rPr>
                        <w:t>（</w:t>
                      </w:r>
                    </w:p>
                  </w:txbxContent>
                </v:textbox>
                <w10:wrap anchorx="page"/>
              </v:shape>
            </w:pict>
          </mc:Fallback>
        </mc:AlternateContent>
      </w:r>
      <w:r>
        <w:rPr>
          <w:w w:val="105"/>
          <w:sz w:val="20"/>
        </w:rPr>
        <w:t>单位名</w:t>
      </w:r>
      <w:r>
        <w:rPr>
          <w:spacing w:val="10"/>
          <w:w w:val="105"/>
          <w:sz w:val="20"/>
        </w:rPr>
        <w:t>称</w:t>
      </w:r>
      <w:r>
        <w:rPr>
          <w:spacing w:val="3"/>
          <w:w w:val="105"/>
          <w:sz w:val="20"/>
        </w:rPr>
        <w:t>：</w:t>
      </w:r>
      <w:r>
        <w:rPr>
          <w:w w:val="105"/>
          <w:sz w:val="20"/>
        </w:rPr>
        <w:t>武汉市东西湖区住房和城乡建设局</w:t>
      </w:r>
      <w:r>
        <w:rPr>
          <w:w w:val="105"/>
          <w:sz w:val="20"/>
        </w:rPr>
        <w:tab/>
        <w:t>填报日</w:t>
      </w:r>
      <w:r>
        <w:rPr>
          <w:spacing w:val="10"/>
          <w:w w:val="105"/>
          <w:sz w:val="20"/>
        </w:rPr>
        <w:t>期</w:t>
      </w:r>
      <w:r>
        <w:rPr>
          <w:w w:val="105"/>
          <w:sz w:val="20"/>
        </w:rPr>
        <w:t>：</w:t>
      </w:r>
    </w:p>
    <w:p w:rsidR="00454B80" w:rsidRDefault="00454B80">
      <w:pPr>
        <w:pStyle w:val="a3"/>
        <w:spacing w:before="5"/>
        <w:rPr>
          <w:sz w:val="12"/>
        </w:rPr>
      </w:pPr>
    </w:p>
    <w:tbl>
      <w:tblPr>
        <w:tblW w:w="0" w:type="auto"/>
        <w:tblInd w:w="2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26"/>
        <w:gridCol w:w="852"/>
        <w:gridCol w:w="1063"/>
        <w:gridCol w:w="1730"/>
        <w:gridCol w:w="1706"/>
        <w:gridCol w:w="1730"/>
        <w:gridCol w:w="1560"/>
        <w:gridCol w:w="1548"/>
      </w:tblGrid>
      <w:tr w:rsidR="00454B80">
        <w:trPr>
          <w:trHeight w:val="438"/>
        </w:trPr>
        <w:tc>
          <w:tcPr>
            <w:tcW w:w="2741" w:type="dxa"/>
            <w:gridSpan w:val="3"/>
          </w:tcPr>
          <w:p w:rsidR="00454B80" w:rsidRDefault="00C52B3A">
            <w:pPr>
              <w:pStyle w:val="TableParagraph"/>
              <w:spacing w:before="119"/>
              <w:ind w:left="973" w:right="951"/>
              <w:jc w:val="center"/>
              <w:rPr>
                <w:sz w:val="18"/>
              </w:rPr>
            </w:pPr>
            <w:r>
              <w:rPr>
                <w:w w:val="105"/>
                <w:sz w:val="18"/>
              </w:rPr>
              <w:t>项目名称</w:t>
            </w:r>
          </w:p>
        </w:tc>
        <w:tc>
          <w:tcPr>
            <w:tcW w:w="8274" w:type="dxa"/>
            <w:gridSpan w:val="5"/>
          </w:tcPr>
          <w:p w:rsidR="00454B80" w:rsidRDefault="00C52B3A">
            <w:pPr>
              <w:pStyle w:val="TableParagraph"/>
              <w:spacing w:before="119"/>
              <w:ind w:left="2214" w:right="2219"/>
              <w:jc w:val="center"/>
              <w:rPr>
                <w:sz w:val="18"/>
              </w:rPr>
            </w:pPr>
            <w:r>
              <w:rPr>
                <w:w w:val="105"/>
                <w:sz w:val="18"/>
              </w:rPr>
              <w:t>东西湖区物业服务企业疫情防控财政补助资金</w:t>
            </w:r>
          </w:p>
        </w:tc>
      </w:tr>
      <w:tr w:rsidR="00454B80">
        <w:trPr>
          <w:trHeight w:val="438"/>
        </w:trPr>
        <w:tc>
          <w:tcPr>
            <w:tcW w:w="2741" w:type="dxa"/>
            <w:gridSpan w:val="3"/>
          </w:tcPr>
          <w:p w:rsidR="00454B80" w:rsidRDefault="00C52B3A">
            <w:pPr>
              <w:pStyle w:val="TableParagraph"/>
              <w:spacing w:before="119"/>
              <w:ind w:left="973" w:right="951"/>
              <w:jc w:val="center"/>
              <w:rPr>
                <w:sz w:val="18"/>
              </w:rPr>
            </w:pPr>
            <w:r>
              <w:rPr>
                <w:w w:val="105"/>
                <w:sz w:val="18"/>
              </w:rPr>
              <w:t>主管部门</w:t>
            </w:r>
          </w:p>
        </w:tc>
        <w:tc>
          <w:tcPr>
            <w:tcW w:w="3436" w:type="dxa"/>
            <w:gridSpan w:val="2"/>
          </w:tcPr>
          <w:p w:rsidR="00454B80" w:rsidRDefault="00C52B3A">
            <w:pPr>
              <w:pStyle w:val="TableParagraph"/>
              <w:spacing w:before="119"/>
              <w:ind w:left="306"/>
              <w:rPr>
                <w:sz w:val="18"/>
              </w:rPr>
            </w:pPr>
            <w:r>
              <w:rPr>
                <w:w w:val="105"/>
                <w:sz w:val="18"/>
              </w:rPr>
              <w:t>武汉市东西湖区住房和城乡建设局</w:t>
            </w:r>
          </w:p>
        </w:tc>
        <w:tc>
          <w:tcPr>
            <w:tcW w:w="1730" w:type="dxa"/>
          </w:tcPr>
          <w:p w:rsidR="00454B80" w:rsidRDefault="00C52B3A">
            <w:pPr>
              <w:pStyle w:val="TableParagraph"/>
              <w:spacing w:before="119"/>
              <w:ind w:left="133" w:right="111"/>
              <w:jc w:val="center"/>
              <w:rPr>
                <w:sz w:val="18"/>
              </w:rPr>
            </w:pPr>
            <w:r>
              <w:rPr>
                <w:w w:val="105"/>
                <w:sz w:val="18"/>
              </w:rPr>
              <w:t>项目实施单位</w:t>
            </w:r>
          </w:p>
        </w:tc>
        <w:tc>
          <w:tcPr>
            <w:tcW w:w="3108" w:type="dxa"/>
            <w:gridSpan w:val="2"/>
          </w:tcPr>
          <w:p w:rsidR="00454B80" w:rsidRDefault="00C52B3A">
            <w:pPr>
              <w:pStyle w:val="TableParagraph"/>
              <w:spacing w:before="119"/>
              <w:ind w:left="1063" w:right="1040"/>
              <w:jc w:val="center"/>
              <w:rPr>
                <w:sz w:val="18"/>
              </w:rPr>
            </w:pPr>
            <w:r>
              <w:rPr>
                <w:w w:val="105"/>
                <w:sz w:val="18"/>
              </w:rPr>
              <w:t>物业管理科</w:t>
            </w:r>
          </w:p>
        </w:tc>
      </w:tr>
      <w:tr w:rsidR="00454B80">
        <w:trPr>
          <w:trHeight w:val="438"/>
        </w:trPr>
        <w:tc>
          <w:tcPr>
            <w:tcW w:w="2741" w:type="dxa"/>
            <w:gridSpan w:val="3"/>
          </w:tcPr>
          <w:p w:rsidR="00454B80" w:rsidRDefault="00C52B3A">
            <w:pPr>
              <w:pStyle w:val="TableParagraph"/>
              <w:spacing w:before="119"/>
              <w:ind w:left="973" w:right="951"/>
              <w:jc w:val="center"/>
              <w:rPr>
                <w:sz w:val="18"/>
              </w:rPr>
            </w:pPr>
            <w:r>
              <w:rPr>
                <w:w w:val="105"/>
                <w:sz w:val="18"/>
              </w:rPr>
              <w:t>项目类别</w:t>
            </w:r>
          </w:p>
        </w:tc>
        <w:tc>
          <w:tcPr>
            <w:tcW w:w="8274" w:type="dxa"/>
            <w:gridSpan w:val="5"/>
          </w:tcPr>
          <w:p w:rsidR="00454B80" w:rsidRDefault="00C52B3A">
            <w:pPr>
              <w:pStyle w:val="TableParagraph"/>
              <w:tabs>
                <w:tab w:val="left" w:pos="1645"/>
                <w:tab w:val="left" w:pos="2392"/>
                <w:tab w:val="left" w:pos="3815"/>
              </w:tabs>
              <w:spacing w:before="119"/>
              <w:ind w:left="35"/>
              <w:rPr>
                <w:rFonts w:ascii="Wingdings" w:hAnsi="Wingdings"/>
                <w:sz w:val="18"/>
              </w:rPr>
            </w:pPr>
            <w:r>
              <w:rPr>
                <w:w w:val="105"/>
                <w:sz w:val="18"/>
              </w:rPr>
              <w:t>1、部门预算项目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2、区直专项</w:t>
            </w:r>
            <w:r>
              <w:rPr>
                <w:w w:val="105"/>
                <w:sz w:val="18"/>
              </w:rPr>
              <w:tab/>
            </w:r>
            <w:r>
              <w:rPr>
                <w:rFonts w:ascii="Wingdings" w:hAnsi="Wingdings"/>
                <w:w w:val="105"/>
                <w:position w:val="1"/>
                <w:sz w:val="18"/>
              </w:rPr>
              <w:t></w:t>
            </w:r>
          </w:p>
        </w:tc>
      </w:tr>
      <w:tr w:rsidR="00454B80">
        <w:trPr>
          <w:trHeight w:val="438"/>
        </w:trPr>
        <w:tc>
          <w:tcPr>
            <w:tcW w:w="2741" w:type="dxa"/>
            <w:gridSpan w:val="3"/>
          </w:tcPr>
          <w:p w:rsidR="00454B80" w:rsidRDefault="00C52B3A">
            <w:pPr>
              <w:pStyle w:val="TableParagraph"/>
              <w:spacing w:before="119"/>
              <w:ind w:left="973" w:right="951"/>
              <w:jc w:val="center"/>
              <w:rPr>
                <w:sz w:val="18"/>
              </w:rPr>
            </w:pPr>
            <w:r>
              <w:rPr>
                <w:w w:val="105"/>
                <w:sz w:val="18"/>
              </w:rPr>
              <w:t>项目属性</w:t>
            </w:r>
          </w:p>
        </w:tc>
        <w:tc>
          <w:tcPr>
            <w:tcW w:w="8274" w:type="dxa"/>
            <w:gridSpan w:val="5"/>
          </w:tcPr>
          <w:p w:rsidR="00454B80" w:rsidRDefault="00C52B3A">
            <w:pPr>
              <w:pStyle w:val="TableParagraph"/>
              <w:tabs>
                <w:tab w:val="left" w:pos="1648"/>
                <w:tab w:val="left" w:pos="2413"/>
                <w:tab w:val="left" w:pos="3837"/>
              </w:tabs>
              <w:spacing w:before="119"/>
              <w:ind w:left="35"/>
              <w:rPr>
                <w:rFonts w:ascii="Wingdings" w:hAnsi="Wingdings"/>
                <w:sz w:val="18"/>
              </w:rPr>
            </w:pPr>
            <w:r>
              <w:rPr>
                <w:w w:val="105"/>
                <w:sz w:val="18"/>
              </w:rPr>
              <w:t>1、持续性项目</w:t>
            </w:r>
            <w:r>
              <w:rPr>
                <w:w w:val="105"/>
                <w:sz w:val="18"/>
              </w:rPr>
              <w:tab/>
              <w:t>口</w:t>
            </w:r>
            <w:r>
              <w:rPr>
                <w:w w:val="105"/>
                <w:sz w:val="18"/>
              </w:rPr>
              <w:tab/>
              <w:t>2、新增性项目</w:t>
            </w:r>
            <w:r>
              <w:rPr>
                <w:w w:val="105"/>
                <w:sz w:val="18"/>
              </w:rPr>
              <w:tab/>
            </w:r>
            <w:r>
              <w:rPr>
                <w:rFonts w:ascii="Wingdings" w:hAnsi="Wingdings"/>
                <w:w w:val="105"/>
                <w:position w:val="1"/>
                <w:sz w:val="18"/>
              </w:rPr>
              <w:t></w:t>
            </w:r>
          </w:p>
        </w:tc>
      </w:tr>
      <w:tr w:rsidR="00454B80">
        <w:trPr>
          <w:trHeight w:val="438"/>
        </w:trPr>
        <w:tc>
          <w:tcPr>
            <w:tcW w:w="2741" w:type="dxa"/>
            <w:gridSpan w:val="3"/>
          </w:tcPr>
          <w:p w:rsidR="00454B80" w:rsidRDefault="00C52B3A">
            <w:pPr>
              <w:pStyle w:val="TableParagraph"/>
              <w:spacing w:before="119"/>
              <w:ind w:left="973" w:right="951"/>
              <w:jc w:val="center"/>
              <w:rPr>
                <w:sz w:val="18"/>
              </w:rPr>
            </w:pPr>
            <w:r>
              <w:rPr>
                <w:w w:val="105"/>
                <w:sz w:val="18"/>
              </w:rPr>
              <w:t>项目类型</w:t>
            </w:r>
          </w:p>
        </w:tc>
        <w:tc>
          <w:tcPr>
            <w:tcW w:w="8274" w:type="dxa"/>
            <w:gridSpan w:val="5"/>
          </w:tcPr>
          <w:p w:rsidR="00454B80" w:rsidRDefault="00C52B3A">
            <w:pPr>
              <w:pStyle w:val="TableParagraph"/>
              <w:tabs>
                <w:tab w:val="left" w:pos="1648"/>
                <w:tab w:val="left" w:pos="2413"/>
                <w:tab w:val="left" w:pos="4412"/>
              </w:tabs>
              <w:spacing w:before="119"/>
              <w:ind w:left="35"/>
              <w:rPr>
                <w:rFonts w:ascii="Wingdings" w:hAnsi="Wingdings"/>
                <w:sz w:val="18"/>
              </w:rPr>
            </w:pPr>
            <w:r>
              <w:rPr>
                <w:w w:val="105"/>
                <w:sz w:val="18"/>
              </w:rPr>
              <w:t>1、常年性项目</w:t>
            </w:r>
            <w:r>
              <w:rPr>
                <w:w w:val="105"/>
                <w:sz w:val="18"/>
              </w:rPr>
              <w:tab/>
              <w:t>口</w:t>
            </w:r>
            <w:r>
              <w:rPr>
                <w:w w:val="105"/>
                <w:sz w:val="18"/>
              </w:rPr>
              <w:tab/>
              <w:t>2、延续性项目</w:t>
            </w:r>
            <w:r>
              <w:rPr>
                <w:w w:val="105"/>
                <w:sz w:val="18"/>
              </w:rPr>
              <w:tab/>
              <w:t>3、一次性项目</w:t>
            </w:r>
            <w:r>
              <w:rPr>
                <w:spacing w:val="10"/>
                <w:w w:val="105"/>
                <w:sz w:val="18"/>
              </w:rPr>
              <w:t xml:space="preserve"> </w:t>
            </w:r>
            <w:r>
              <w:rPr>
                <w:rFonts w:ascii="Wingdings" w:hAnsi="Wingdings"/>
                <w:w w:val="105"/>
                <w:position w:val="1"/>
                <w:sz w:val="18"/>
              </w:rPr>
              <w:t></w:t>
            </w:r>
          </w:p>
        </w:tc>
      </w:tr>
      <w:tr w:rsidR="00454B80">
        <w:trPr>
          <w:trHeight w:val="534"/>
        </w:trPr>
        <w:tc>
          <w:tcPr>
            <w:tcW w:w="1678" w:type="dxa"/>
            <w:gridSpan w:val="2"/>
            <w:vMerge w:val="restart"/>
          </w:tcPr>
          <w:p w:rsidR="00454B80" w:rsidRDefault="00454B80">
            <w:pPr>
              <w:pStyle w:val="TableParagraph"/>
              <w:spacing w:before="8"/>
              <w:rPr>
                <w:sz w:val="25"/>
              </w:rPr>
            </w:pPr>
          </w:p>
          <w:p w:rsidR="00454B80" w:rsidRDefault="00C52B3A">
            <w:pPr>
              <w:pStyle w:val="TableParagraph"/>
              <w:ind w:left="58" w:right="39"/>
              <w:jc w:val="center"/>
              <w:rPr>
                <w:sz w:val="18"/>
              </w:rPr>
            </w:pPr>
            <w:r>
              <w:rPr>
                <w:w w:val="105"/>
                <w:sz w:val="18"/>
              </w:rPr>
              <w:t>预算执行情况</w:t>
            </w:r>
          </w:p>
          <w:p w:rsidR="00454B80" w:rsidRDefault="00C52B3A">
            <w:pPr>
              <w:pStyle w:val="TableParagraph"/>
              <w:spacing w:before="2"/>
              <w:ind w:left="66" w:right="39"/>
              <w:jc w:val="center"/>
              <w:rPr>
                <w:sz w:val="18"/>
              </w:rPr>
            </w:pPr>
            <w:r>
              <w:rPr>
                <w:w w:val="105"/>
                <w:sz w:val="18"/>
              </w:rPr>
              <w:t>（万元）（20分）</w:t>
            </w:r>
          </w:p>
        </w:tc>
        <w:tc>
          <w:tcPr>
            <w:tcW w:w="1063" w:type="dxa"/>
          </w:tcPr>
          <w:p w:rsidR="00454B80" w:rsidRDefault="00454B80">
            <w:pPr>
              <w:pStyle w:val="TableParagraph"/>
              <w:rPr>
                <w:rFonts w:ascii="Times New Roman"/>
                <w:sz w:val="18"/>
              </w:rPr>
            </w:pPr>
          </w:p>
        </w:tc>
        <w:tc>
          <w:tcPr>
            <w:tcW w:w="1730" w:type="dxa"/>
          </w:tcPr>
          <w:p w:rsidR="00454B80" w:rsidRDefault="00454B80">
            <w:pPr>
              <w:pStyle w:val="TableParagraph"/>
              <w:spacing w:before="1"/>
              <w:rPr>
                <w:sz w:val="13"/>
              </w:rPr>
            </w:pPr>
          </w:p>
          <w:p w:rsidR="00454B80" w:rsidRDefault="00C52B3A">
            <w:pPr>
              <w:pStyle w:val="TableParagraph"/>
              <w:ind w:left="139" w:right="111"/>
              <w:jc w:val="center"/>
              <w:rPr>
                <w:sz w:val="18"/>
              </w:rPr>
            </w:pPr>
            <w:r>
              <w:rPr>
                <w:w w:val="105"/>
                <w:sz w:val="18"/>
              </w:rPr>
              <w:t>预算数（A）</w:t>
            </w:r>
          </w:p>
        </w:tc>
        <w:tc>
          <w:tcPr>
            <w:tcW w:w="3436" w:type="dxa"/>
            <w:gridSpan w:val="2"/>
          </w:tcPr>
          <w:p w:rsidR="00454B80" w:rsidRDefault="00454B80">
            <w:pPr>
              <w:pStyle w:val="TableParagraph"/>
              <w:spacing w:before="1"/>
              <w:rPr>
                <w:sz w:val="13"/>
              </w:rPr>
            </w:pPr>
          </w:p>
          <w:p w:rsidR="00454B80" w:rsidRDefault="00C52B3A">
            <w:pPr>
              <w:pStyle w:val="TableParagraph"/>
              <w:ind w:left="1184" w:right="1152"/>
              <w:jc w:val="center"/>
              <w:rPr>
                <w:sz w:val="18"/>
              </w:rPr>
            </w:pPr>
            <w:r>
              <w:rPr>
                <w:w w:val="105"/>
                <w:sz w:val="18"/>
              </w:rPr>
              <w:t>执行数（B）</w:t>
            </w:r>
          </w:p>
        </w:tc>
        <w:tc>
          <w:tcPr>
            <w:tcW w:w="1560" w:type="dxa"/>
          </w:tcPr>
          <w:p w:rsidR="00454B80" w:rsidRDefault="00454B80">
            <w:pPr>
              <w:pStyle w:val="TableParagraph"/>
              <w:spacing w:before="1"/>
              <w:rPr>
                <w:sz w:val="13"/>
              </w:rPr>
            </w:pPr>
          </w:p>
          <w:p w:rsidR="00454B80" w:rsidRDefault="00C52B3A">
            <w:pPr>
              <w:pStyle w:val="TableParagraph"/>
              <w:ind w:left="102" w:right="74"/>
              <w:jc w:val="center"/>
              <w:rPr>
                <w:sz w:val="18"/>
              </w:rPr>
            </w:pPr>
            <w:r>
              <w:rPr>
                <w:w w:val="105"/>
                <w:sz w:val="18"/>
              </w:rPr>
              <w:t>执行率（B/A)</w:t>
            </w:r>
          </w:p>
        </w:tc>
        <w:tc>
          <w:tcPr>
            <w:tcW w:w="1548" w:type="dxa"/>
          </w:tcPr>
          <w:p w:rsidR="00454B80" w:rsidRDefault="00C52B3A">
            <w:pPr>
              <w:pStyle w:val="TableParagraph"/>
              <w:spacing w:before="50"/>
              <w:ind w:left="47" w:right="19"/>
              <w:jc w:val="center"/>
              <w:rPr>
                <w:sz w:val="18"/>
              </w:rPr>
            </w:pPr>
            <w:r>
              <w:rPr>
                <w:w w:val="105"/>
                <w:sz w:val="18"/>
              </w:rPr>
              <w:t>得分</w:t>
            </w:r>
          </w:p>
          <w:p w:rsidR="00454B80" w:rsidRDefault="00C52B3A">
            <w:pPr>
              <w:pStyle w:val="TableParagraph"/>
              <w:spacing w:before="4" w:line="230" w:lineRule="exact"/>
              <w:ind w:left="50" w:right="19"/>
              <w:jc w:val="center"/>
              <w:rPr>
                <w:sz w:val="18"/>
              </w:rPr>
            </w:pPr>
            <w:r>
              <w:rPr>
                <w:w w:val="105"/>
                <w:sz w:val="18"/>
              </w:rPr>
              <w:t>（20分*执行率）</w:t>
            </w:r>
          </w:p>
        </w:tc>
      </w:tr>
      <w:tr w:rsidR="00454B80">
        <w:trPr>
          <w:trHeight w:val="534"/>
        </w:trPr>
        <w:tc>
          <w:tcPr>
            <w:tcW w:w="1678" w:type="dxa"/>
            <w:gridSpan w:val="2"/>
            <w:vMerge/>
            <w:tcBorders>
              <w:top w:val="nil"/>
            </w:tcBorders>
          </w:tcPr>
          <w:p w:rsidR="00454B80" w:rsidRDefault="00454B80">
            <w:pPr>
              <w:rPr>
                <w:sz w:val="2"/>
                <w:szCs w:val="2"/>
              </w:rPr>
            </w:pPr>
          </w:p>
        </w:tc>
        <w:tc>
          <w:tcPr>
            <w:tcW w:w="1063" w:type="dxa"/>
          </w:tcPr>
          <w:p w:rsidR="00454B80" w:rsidRDefault="00C52B3A">
            <w:pPr>
              <w:pStyle w:val="TableParagraph"/>
              <w:spacing w:before="49" w:line="230" w:lineRule="atLeast"/>
              <w:ind w:left="253" w:right="17" w:hanging="190"/>
              <w:rPr>
                <w:sz w:val="18"/>
              </w:rPr>
            </w:pPr>
            <w:r>
              <w:rPr>
                <w:w w:val="105"/>
                <w:sz w:val="18"/>
              </w:rPr>
              <w:t>年度财政资金总额</w:t>
            </w:r>
          </w:p>
        </w:tc>
        <w:tc>
          <w:tcPr>
            <w:tcW w:w="1730" w:type="dxa"/>
          </w:tcPr>
          <w:p w:rsidR="00454B80" w:rsidRDefault="00454B80">
            <w:pPr>
              <w:pStyle w:val="TableParagraph"/>
              <w:rPr>
                <w:sz w:val="13"/>
              </w:rPr>
            </w:pPr>
          </w:p>
          <w:p w:rsidR="00454B80" w:rsidRDefault="00C52B3A">
            <w:pPr>
              <w:pStyle w:val="TableParagraph"/>
              <w:ind w:left="130" w:right="111"/>
              <w:jc w:val="center"/>
              <w:rPr>
                <w:sz w:val="18"/>
              </w:rPr>
            </w:pPr>
            <w:r>
              <w:rPr>
                <w:w w:val="105"/>
                <w:sz w:val="18"/>
              </w:rPr>
              <w:t>1,153.8855</w:t>
            </w:r>
          </w:p>
        </w:tc>
        <w:tc>
          <w:tcPr>
            <w:tcW w:w="3436" w:type="dxa"/>
            <w:gridSpan w:val="2"/>
          </w:tcPr>
          <w:p w:rsidR="00454B80" w:rsidRDefault="00454B80">
            <w:pPr>
              <w:pStyle w:val="TableParagraph"/>
              <w:rPr>
                <w:sz w:val="13"/>
              </w:rPr>
            </w:pPr>
          </w:p>
          <w:p w:rsidR="00454B80" w:rsidRDefault="00C52B3A">
            <w:pPr>
              <w:pStyle w:val="TableParagraph"/>
              <w:ind w:left="1174" w:right="1152"/>
              <w:jc w:val="center"/>
              <w:rPr>
                <w:sz w:val="18"/>
              </w:rPr>
            </w:pPr>
            <w:r>
              <w:rPr>
                <w:w w:val="105"/>
                <w:sz w:val="18"/>
              </w:rPr>
              <w:t>1,152.9765</w:t>
            </w:r>
          </w:p>
        </w:tc>
        <w:tc>
          <w:tcPr>
            <w:tcW w:w="1560" w:type="dxa"/>
          </w:tcPr>
          <w:p w:rsidR="00454B80" w:rsidRDefault="00454B80">
            <w:pPr>
              <w:pStyle w:val="TableParagraph"/>
              <w:rPr>
                <w:sz w:val="13"/>
              </w:rPr>
            </w:pPr>
          </w:p>
          <w:p w:rsidR="00454B80" w:rsidRDefault="00C52B3A">
            <w:pPr>
              <w:pStyle w:val="TableParagraph"/>
              <w:ind w:left="102" w:right="74"/>
              <w:jc w:val="center"/>
              <w:rPr>
                <w:sz w:val="18"/>
              </w:rPr>
            </w:pPr>
            <w:r>
              <w:rPr>
                <w:w w:val="105"/>
                <w:sz w:val="18"/>
              </w:rPr>
              <w:t>99.92%</w:t>
            </w:r>
          </w:p>
        </w:tc>
        <w:tc>
          <w:tcPr>
            <w:tcW w:w="1548" w:type="dxa"/>
          </w:tcPr>
          <w:p w:rsidR="00454B80" w:rsidRDefault="00454B80">
            <w:pPr>
              <w:pStyle w:val="TableParagraph"/>
              <w:rPr>
                <w:sz w:val="13"/>
              </w:rPr>
            </w:pPr>
          </w:p>
          <w:p w:rsidR="00454B80" w:rsidRDefault="00C52B3A">
            <w:pPr>
              <w:pStyle w:val="TableParagraph"/>
              <w:ind w:left="45" w:right="19"/>
              <w:jc w:val="center"/>
              <w:rPr>
                <w:sz w:val="18"/>
              </w:rPr>
            </w:pPr>
            <w:r>
              <w:rPr>
                <w:w w:val="105"/>
                <w:sz w:val="18"/>
              </w:rPr>
              <w:t>19.98</w:t>
            </w:r>
          </w:p>
        </w:tc>
      </w:tr>
      <w:tr w:rsidR="00454B80">
        <w:trPr>
          <w:trHeight w:val="534"/>
        </w:trPr>
        <w:tc>
          <w:tcPr>
            <w:tcW w:w="826"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4"/>
              <w:rPr>
                <w:sz w:val="21"/>
              </w:rPr>
            </w:pPr>
          </w:p>
          <w:p w:rsidR="00454B80" w:rsidRDefault="00C52B3A">
            <w:pPr>
              <w:pStyle w:val="TableParagraph"/>
              <w:spacing w:before="1" w:line="244" w:lineRule="auto"/>
              <w:ind w:left="344" w:right="272"/>
              <w:jc w:val="both"/>
              <w:rPr>
                <w:sz w:val="18"/>
              </w:rPr>
            </w:pPr>
            <w:r>
              <w:rPr>
                <w:w w:val="105"/>
                <w:sz w:val="18"/>
              </w:rPr>
              <w:t>年度绩效目标</w:t>
            </w:r>
          </w:p>
          <w:p w:rsidR="00454B80" w:rsidRDefault="00454B80">
            <w:pPr>
              <w:pStyle w:val="TableParagraph"/>
              <w:spacing w:before="12"/>
              <w:rPr>
                <w:sz w:val="17"/>
              </w:rPr>
            </w:pPr>
          </w:p>
          <w:p w:rsidR="00454B80" w:rsidRDefault="00C52B3A">
            <w:pPr>
              <w:pStyle w:val="TableParagraph"/>
              <w:ind w:left="69"/>
              <w:jc w:val="center"/>
              <w:rPr>
                <w:sz w:val="18"/>
              </w:rPr>
            </w:pPr>
            <w:r>
              <w:rPr>
                <w:w w:val="103"/>
                <w:sz w:val="18"/>
              </w:rPr>
              <w:t>8</w:t>
            </w:r>
          </w:p>
          <w:p w:rsidR="00454B80" w:rsidRDefault="00C52B3A">
            <w:pPr>
              <w:pStyle w:val="TableParagraph"/>
              <w:spacing w:before="5"/>
              <w:ind w:left="69"/>
              <w:jc w:val="center"/>
              <w:rPr>
                <w:sz w:val="18"/>
              </w:rPr>
            </w:pPr>
            <w:r>
              <w:rPr>
                <w:w w:val="103"/>
                <w:sz w:val="18"/>
              </w:rPr>
              <w:t>0</w:t>
            </w:r>
          </w:p>
          <w:p w:rsidR="00454B80" w:rsidRDefault="00C52B3A">
            <w:pPr>
              <w:pStyle w:val="TableParagraph"/>
              <w:spacing w:before="4"/>
              <w:ind w:left="69"/>
              <w:jc w:val="center"/>
              <w:rPr>
                <w:sz w:val="18"/>
              </w:rPr>
            </w:pPr>
            <w:r>
              <w:rPr>
                <w:w w:val="103"/>
                <w:sz w:val="18"/>
              </w:rPr>
              <w:t>分</w:t>
            </w:r>
          </w:p>
        </w:tc>
        <w:tc>
          <w:tcPr>
            <w:tcW w:w="852" w:type="dxa"/>
          </w:tcPr>
          <w:p w:rsidR="00454B80" w:rsidRDefault="00C52B3A">
            <w:pPr>
              <w:pStyle w:val="TableParagraph"/>
              <w:spacing w:before="50" w:line="230" w:lineRule="atLeast"/>
              <w:ind w:left="241" w:right="173"/>
              <w:rPr>
                <w:sz w:val="18"/>
              </w:rPr>
            </w:pPr>
            <w:r>
              <w:rPr>
                <w:w w:val="105"/>
                <w:sz w:val="18"/>
              </w:rPr>
              <w:t>一级指标</w:t>
            </w:r>
          </w:p>
        </w:tc>
        <w:tc>
          <w:tcPr>
            <w:tcW w:w="1063" w:type="dxa"/>
          </w:tcPr>
          <w:p w:rsidR="00454B80" w:rsidRDefault="00454B80">
            <w:pPr>
              <w:pStyle w:val="TableParagraph"/>
              <w:spacing w:before="1"/>
              <w:rPr>
                <w:sz w:val="13"/>
              </w:rPr>
            </w:pPr>
          </w:p>
          <w:p w:rsidR="00454B80" w:rsidRDefault="00C52B3A">
            <w:pPr>
              <w:pStyle w:val="TableParagraph"/>
              <w:ind w:left="157"/>
              <w:rPr>
                <w:sz w:val="18"/>
              </w:rPr>
            </w:pPr>
            <w:r>
              <w:rPr>
                <w:w w:val="105"/>
                <w:sz w:val="18"/>
              </w:rPr>
              <w:t>二级指标</w:t>
            </w:r>
          </w:p>
        </w:tc>
        <w:tc>
          <w:tcPr>
            <w:tcW w:w="3436" w:type="dxa"/>
            <w:gridSpan w:val="2"/>
          </w:tcPr>
          <w:p w:rsidR="00454B80" w:rsidRDefault="00454B80">
            <w:pPr>
              <w:pStyle w:val="TableParagraph"/>
              <w:spacing w:before="1"/>
              <w:rPr>
                <w:sz w:val="13"/>
              </w:rPr>
            </w:pPr>
          </w:p>
          <w:p w:rsidR="00454B80" w:rsidRDefault="00C52B3A">
            <w:pPr>
              <w:pStyle w:val="TableParagraph"/>
              <w:ind w:left="1176" w:right="1152"/>
              <w:jc w:val="center"/>
              <w:rPr>
                <w:sz w:val="18"/>
              </w:rPr>
            </w:pPr>
            <w:r>
              <w:rPr>
                <w:w w:val="105"/>
                <w:sz w:val="18"/>
              </w:rPr>
              <w:t>三级指标</w:t>
            </w:r>
          </w:p>
        </w:tc>
        <w:tc>
          <w:tcPr>
            <w:tcW w:w="1730" w:type="dxa"/>
          </w:tcPr>
          <w:p w:rsidR="00454B80" w:rsidRDefault="00454B80">
            <w:pPr>
              <w:pStyle w:val="TableParagraph"/>
              <w:spacing w:before="1"/>
              <w:rPr>
                <w:sz w:val="13"/>
              </w:rPr>
            </w:pPr>
          </w:p>
          <w:p w:rsidR="00454B80" w:rsidRDefault="00C52B3A">
            <w:pPr>
              <w:pStyle w:val="TableParagraph"/>
              <w:ind w:left="140" w:right="111"/>
              <w:jc w:val="center"/>
              <w:rPr>
                <w:sz w:val="18"/>
              </w:rPr>
            </w:pPr>
            <w:r>
              <w:rPr>
                <w:w w:val="105"/>
                <w:sz w:val="18"/>
              </w:rPr>
              <w:t>年度目标值（A）</w:t>
            </w:r>
          </w:p>
        </w:tc>
        <w:tc>
          <w:tcPr>
            <w:tcW w:w="1560" w:type="dxa"/>
          </w:tcPr>
          <w:p w:rsidR="00454B80" w:rsidRDefault="00454B80">
            <w:pPr>
              <w:pStyle w:val="TableParagraph"/>
              <w:spacing w:before="1"/>
              <w:rPr>
                <w:sz w:val="13"/>
              </w:rPr>
            </w:pPr>
          </w:p>
          <w:p w:rsidR="00454B80" w:rsidRDefault="00C52B3A">
            <w:pPr>
              <w:pStyle w:val="TableParagraph"/>
              <w:ind w:left="103" w:right="74"/>
              <w:jc w:val="center"/>
              <w:rPr>
                <w:sz w:val="18"/>
              </w:rPr>
            </w:pPr>
            <w:r>
              <w:rPr>
                <w:w w:val="105"/>
                <w:sz w:val="18"/>
              </w:rPr>
              <w:t>实际完成值（B)</w:t>
            </w:r>
          </w:p>
        </w:tc>
        <w:tc>
          <w:tcPr>
            <w:tcW w:w="1548" w:type="dxa"/>
          </w:tcPr>
          <w:p w:rsidR="00454B80" w:rsidRDefault="00454B80">
            <w:pPr>
              <w:pStyle w:val="TableParagraph"/>
              <w:spacing w:before="1"/>
              <w:rPr>
                <w:sz w:val="13"/>
              </w:rPr>
            </w:pPr>
          </w:p>
          <w:p w:rsidR="00454B80" w:rsidRDefault="00C52B3A">
            <w:pPr>
              <w:pStyle w:val="TableParagraph"/>
              <w:ind w:left="47" w:right="19"/>
              <w:jc w:val="center"/>
              <w:rPr>
                <w:sz w:val="18"/>
              </w:rPr>
            </w:pPr>
            <w:r>
              <w:rPr>
                <w:w w:val="105"/>
                <w:sz w:val="18"/>
              </w:rPr>
              <w:t>得分</w:t>
            </w:r>
          </w:p>
        </w:tc>
      </w:tr>
      <w:tr w:rsidR="00454B80">
        <w:trPr>
          <w:trHeight w:val="534"/>
        </w:trPr>
        <w:tc>
          <w:tcPr>
            <w:tcW w:w="826" w:type="dxa"/>
            <w:vMerge/>
            <w:tcBorders>
              <w:top w:val="nil"/>
            </w:tcBorders>
          </w:tcPr>
          <w:p w:rsidR="00454B80" w:rsidRDefault="00454B80">
            <w:pPr>
              <w:rPr>
                <w:sz w:val="2"/>
                <w:szCs w:val="2"/>
              </w:rPr>
            </w:pPr>
          </w:p>
        </w:tc>
        <w:tc>
          <w:tcPr>
            <w:tcW w:w="852" w:type="dxa"/>
            <w:vMerge w:val="restart"/>
          </w:tcPr>
          <w:p w:rsidR="00454B80" w:rsidRDefault="00454B80">
            <w:pPr>
              <w:pStyle w:val="TableParagraph"/>
              <w:rPr>
                <w:sz w:val="18"/>
              </w:rPr>
            </w:pPr>
          </w:p>
          <w:p w:rsidR="00454B80" w:rsidRDefault="00454B80">
            <w:pPr>
              <w:pStyle w:val="TableParagraph"/>
              <w:spacing w:before="4"/>
              <w:rPr>
                <w:sz w:val="23"/>
              </w:rPr>
            </w:pPr>
          </w:p>
          <w:p w:rsidR="00454B80" w:rsidRDefault="00C52B3A">
            <w:pPr>
              <w:pStyle w:val="TableParagraph"/>
              <w:spacing w:line="244" w:lineRule="auto"/>
              <w:ind w:left="337" w:right="305"/>
              <w:jc w:val="both"/>
              <w:rPr>
                <w:sz w:val="18"/>
              </w:rPr>
            </w:pPr>
            <w:r>
              <w:rPr>
                <w:w w:val="105"/>
                <w:sz w:val="18"/>
              </w:rPr>
              <w:t>产出指标</w:t>
            </w:r>
          </w:p>
          <w:p w:rsidR="00454B80" w:rsidRDefault="00C52B3A">
            <w:pPr>
              <w:pStyle w:val="TableParagraph"/>
              <w:spacing w:line="228" w:lineRule="exact"/>
              <w:ind w:left="52"/>
              <w:rPr>
                <w:sz w:val="18"/>
              </w:rPr>
            </w:pPr>
            <w:r>
              <w:rPr>
                <w:w w:val="105"/>
                <w:sz w:val="18"/>
              </w:rPr>
              <w:t>（40分）</w:t>
            </w:r>
          </w:p>
        </w:tc>
        <w:tc>
          <w:tcPr>
            <w:tcW w:w="1063" w:type="dxa"/>
            <w:vMerge w:val="restart"/>
          </w:tcPr>
          <w:p w:rsidR="00454B80" w:rsidRDefault="00454B80">
            <w:pPr>
              <w:pStyle w:val="TableParagraph"/>
              <w:spacing w:before="5"/>
              <w:rPr>
                <w:sz w:val="25"/>
              </w:rPr>
            </w:pPr>
          </w:p>
          <w:p w:rsidR="00454B80" w:rsidRDefault="00C52B3A">
            <w:pPr>
              <w:pStyle w:val="TableParagraph"/>
              <w:ind w:left="157"/>
              <w:rPr>
                <w:sz w:val="18"/>
              </w:rPr>
            </w:pPr>
            <w:r>
              <w:rPr>
                <w:sz w:val="18"/>
              </w:rPr>
              <w:t>数量指标</w:t>
            </w:r>
          </w:p>
          <w:p w:rsidR="00454B80" w:rsidRDefault="00C52B3A">
            <w:pPr>
              <w:pStyle w:val="TableParagraph"/>
              <w:spacing w:before="5"/>
              <w:ind w:left="157"/>
              <w:rPr>
                <w:sz w:val="18"/>
              </w:rPr>
            </w:pPr>
            <w:r>
              <w:rPr>
                <w:spacing w:val="2"/>
                <w:sz w:val="18"/>
              </w:rPr>
              <w:t>（20</w:t>
            </w:r>
            <w:r>
              <w:rPr>
                <w:sz w:val="18"/>
              </w:rPr>
              <w:t>分）</w:t>
            </w:r>
          </w:p>
        </w:tc>
        <w:tc>
          <w:tcPr>
            <w:tcW w:w="3436" w:type="dxa"/>
            <w:gridSpan w:val="2"/>
          </w:tcPr>
          <w:p w:rsidR="00454B80" w:rsidRDefault="00454B80">
            <w:pPr>
              <w:pStyle w:val="TableParagraph"/>
              <w:rPr>
                <w:sz w:val="13"/>
              </w:rPr>
            </w:pPr>
          </w:p>
          <w:p w:rsidR="00454B80" w:rsidRDefault="00C52B3A">
            <w:pPr>
              <w:pStyle w:val="TableParagraph"/>
              <w:ind w:left="777"/>
              <w:rPr>
                <w:sz w:val="18"/>
              </w:rPr>
            </w:pPr>
            <w:r>
              <w:rPr>
                <w:w w:val="105"/>
                <w:sz w:val="18"/>
              </w:rPr>
              <w:t>补贴企业数量（10分）</w:t>
            </w:r>
          </w:p>
        </w:tc>
        <w:tc>
          <w:tcPr>
            <w:tcW w:w="1730" w:type="dxa"/>
          </w:tcPr>
          <w:p w:rsidR="00454B80" w:rsidRDefault="00454B80">
            <w:pPr>
              <w:pStyle w:val="TableParagraph"/>
              <w:rPr>
                <w:sz w:val="13"/>
              </w:rPr>
            </w:pPr>
          </w:p>
          <w:p w:rsidR="00454B80" w:rsidRDefault="00C52B3A">
            <w:pPr>
              <w:pStyle w:val="TableParagraph"/>
              <w:ind w:left="140" w:right="108"/>
              <w:jc w:val="center"/>
              <w:rPr>
                <w:sz w:val="18"/>
              </w:rPr>
            </w:pPr>
            <w:r>
              <w:rPr>
                <w:w w:val="105"/>
                <w:sz w:val="18"/>
              </w:rPr>
              <w:t>100个</w:t>
            </w:r>
          </w:p>
        </w:tc>
        <w:tc>
          <w:tcPr>
            <w:tcW w:w="1560" w:type="dxa"/>
          </w:tcPr>
          <w:p w:rsidR="00454B80" w:rsidRDefault="00454B80">
            <w:pPr>
              <w:pStyle w:val="TableParagraph"/>
              <w:rPr>
                <w:sz w:val="13"/>
              </w:rPr>
            </w:pPr>
          </w:p>
          <w:p w:rsidR="00454B80" w:rsidRDefault="00C52B3A">
            <w:pPr>
              <w:pStyle w:val="TableParagraph"/>
              <w:ind w:left="103" w:right="73"/>
              <w:jc w:val="center"/>
              <w:rPr>
                <w:sz w:val="18"/>
              </w:rPr>
            </w:pPr>
            <w:r>
              <w:rPr>
                <w:w w:val="105"/>
                <w:sz w:val="18"/>
              </w:rPr>
              <w:t>84个</w:t>
            </w:r>
          </w:p>
        </w:tc>
        <w:tc>
          <w:tcPr>
            <w:tcW w:w="1548" w:type="dxa"/>
          </w:tcPr>
          <w:p w:rsidR="00454B80" w:rsidRDefault="00454B80">
            <w:pPr>
              <w:pStyle w:val="TableParagraph"/>
              <w:rPr>
                <w:sz w:val="13"/>
              </w:rPr>
            </w:pPr>
          </w:p>
          <w:p w:rsidR="00454B80" w:rsidRDefault="00C52B3A">
            <w:pPr>
              <w:pStyle w:val="TableParagraph"/>
              <w:ind w:left="47" w:right="19"/>
              <w:jc w:val="center"/>
              <w:rPr>
                <w:sz w:val="18"/>
              </w:rPr>
            </w:pPr>
            <w:r>
              <w:rPr>
                <w:w w:val="105"/>
                <w:sz w:val="18"/>
              </w:rPr>
              <w:t>8.4</w:t>
            </w:r>
          </w:p>
        </w:tc>
      </w:tr>
      <w:tr w:rsidR="00454B80">
        <w:trPr>
          <w:trHeight w:val="534"/>
        </w:trPr>
        <w:tc>
          <w:tcPr>
            <w:tcW w:w="826" w:type="dxa"/>
            <w:vMerge/>
            <w:tcBorders>
              <w:top w:val="nil"/>
            </w:tcBorders>
          </w:tcPr>
          <w:p w:rsidR="00454B80" w:rsidRDefault="00454B80">
            <w:pPr>
              <w:rPr>
                <w:sz w:val="2"/>
                <w:szCs w:val="2"/>
              </w:rPr>
            </w:pPr>
          </w:p>
        </w:tc>
        <w:tc>
          <w:tcPr>
            <w:tcW w:w="852" w:type="dxa"/>
            <w:vMerge/>
            <w:tcBorders>
              <w:top w:val="nil"/>
            </w:tcBorders>
          </w:tcPr>
          <w:p w:rsidR="00454B80" w:rsidRDefault="00454B80">
            <w:pPr>
              <w:rPr>
                <w:sz w:val="2"/>
                <w:szCs w:val="2"/>
              </w:rPr>
            </w:pPr>
          </w:p>
        </w:tc>
        <w:tc>
          <w:tcPr>
            <w:tcW w:w="1063" w:type="dxa"/>
            <w:vMerge/>
            <w:tcBorders>
              <w:top w:val="nil"/>
            </w:tcBorders>
          </w:tcPr>
          <w:p w:rsidR="00454B80" w:rsidRDefault="00454B80">
            <w:pPr>
              <w:rPr>
                <w:sz w:val="2"/>
                <w:szCs w:val="2"/>
              </w:rPr>
            </w:pPr>
          </w:p>
        </w:tc>
        <w:tc>
          <w:tcPr>
            <w:tcW w:w="3436" w:type="dxa"/>
            <w:gridSpan w:val="2"/>
          </w:tcPr>
          <w:p w:rsidR="00454B80" w:rsidRDefault="00454B80">
            <w:pPr>
              <w:pStyle w:val="TableParagraph"/>
              <w:rPr>
                <w:sz w:val="13"/>
              </w:rPr>
            </w:pPr>
          </w:p>
          <w:p w:rsidR="00454B80" w:rsidRDefault="00C52B3A">
            <w:pPr>
              <w:pStyle w:val="TableParagraph"/>
              <w:spacing w:before="1"/>
              <w:ind w:left="777"/>
              <w:rPr>
                <w:sz w:val="18"/>
              </w:rPr>
            </w:pPr>
            <w:r>
              <w:rPr>
                <w:w w:val="105"/>
                <w:sz w:val="18"/>
              </w:rPr>
              <w:t>补贴项目数量（10分）</w:t>
            </w:r>
          </w:p>
        </w:tc>
        <w:tc>
          <w:tcPr>
            <w:tcW w:w="1730" w:type="dxa"/>
          </w:tcPr>
          <w:p w:rsidR="00454B80" w:rsidRDefault="00454B80">
            <w:pPr>
              <w:pStyle w:val="TableParagraph"/>
              <w:rPr>
                <w:sz w:val="13"/>
              </w:rPr>
            </w:pPr>
          </w:p>
          <w:p w:rsidR="00454B80" w:rsidRDefault="00C52B3A">
            <w:pPr>
              <w:pStyle w:val="TableParagraph"/>
              <w:spacing w:before="1"/>
              <w:ind w:left="140" w:right="108"/>
              <w:jc w:val="center"/>
              <w:rPr>
                <w:sz w:val="18"/>
              </w:rPr>
            </w:pPr>
            <w:r>
              <w:rPr>
                <w:w w:val="105"/>
                <w:sz w:val="18"/>
              </w:rPr>
              <w:t>228个</w:t>
            </w:r>
          </w:p>
        </w:tc>
        <w:tc>
          <w:tcPr>
            <w:tcW w:w="1560" w:type="dxa"/>
          </w:tcPr>
          <w:p w:rsidR="00454B80" w:rsidRDefault="00454B80">
            <w:pPr>
              <w:pStyle w:val="TableParagraph"/>
              <w:rPr>
                <w:sz w:val="13"/>
              </w:rPr>
            </w:pPr>
          </w:p>
          <w:p w:rsidR="00454B80" w:rsidRDefault="00C52B3A">
            <w:pPr>
              <w:pStyle w:val="TableParagraph"/>
              <w:spacing w:before="1"/>
              <w:ind w:left="103" w:right="73"/>
              <w:jc w:val="center"/>
              <w:rPr>
                <w:sz w:val="18"/>
              </w:rPr>
            </w:pPr>
            <w:r>
              <w:rPr>
                <w:w w:val="105"/>
                <w:sz w:val="18"/>
              </w:rPr>
              <w:t>228个</w:t>
            </w:r>
          </w:p>
        </w:tc>
        <w:tc>
          <w:tcPr>
            <w:tcW w:w="1548" w:type="dxa"/>
          </w:tcPr>
          <w:p w:rsidR="00454B80" w:rsidRDefault="00454B80">
            <w:pPr>
              <w:pStyle w:val="TableParagraph"/>
              <w:rPr>
                <w:sz w:val="13"/>
              </w:rPr>
            </w:pPr>
          </w:p>
          <w:p w:rsidR="00454B80" w:rsidRDefault="00C52B3A">
            <w:pPr>
              <w:pStyle w:val="TableParagraph"/>
              <w:spacing w:before="1"/>
              <w:ind w:left="49" w:right="19"/>
              <w:jc w:val="center"/>
              <w:rPr>
                <w:sz w:val="18"/>
              </w:rPr>
            </w:pPr>
            <w:r>
              <w:rPr>
                <w:w w:val="105"/>
                <w:sz w:val="18"/>
              </w:rPr>
              <w:t>10</w:t>
            </w:r>
          </w:p>
        </w:tc>
      </w:tr>
      <w:tr w:rsidR="00454B80">
        <w:trPr>
          <w:trHeight w:val="534"/>
        </w:trPr>
        <w:tc>
          <w:tcPr>
            <w:tcW w:w="826" w:type="dxa"/>
            <w:vMerge/>
            <w:tcBorders>
              <w:top w:val="nil"/>
            </w:tcBorders>
          </w:tcPr>
          <w:p w:rsidR="00454B80" w:rsidRDefault="00454B80">
            <w:pPr>
              <w:rPr>
                <w:sz w:val="2"/>
                <w:szCs w:val="2"/>
              </w:rPr>
            </w:pPr>
          </w:p>
        </w:tc>
        <w:tc>
          <w:tcPr>
            <w:tcW w:w="852" w:type="dxa"/>
            <w:vMerge/>
            <w:tcBorders>
              <w:top w:val="nil"/>
            </w:tcBorders>
          </w:tcPr>
          <w:p w:rsidR="00454B80" w:rsidRDefault="00454B80">
            <w:pPr>
              <w:rPr>
                <w:sz w:val="2"/>
                <w:szCs w:val="2"/>
              </w:rPr>
            </w:pPr>
          </w:p>
        </w:tc>
        <w:tc>
          <w:tcPr>
            <w:tcW w:w="1063" w:type="dxa"/>
          </w:tcPr>
          <w:p w:rsidR="00454B80" w:rsidRDefault="00C52B3A">
            <w:pPr>
              <w:pStyle w:val="TableParagraph"/>
              <w:spacing w:before="50"/>
              <w:ind w:left="157"/>
              <w:rPr>
                <w:sz w:val="18"/>
              </w:rPr>
            </w:pPr>
            <w:r>
              <w:rPr>
                <w:sz w:val="18"/>
              </w:rPr>
              <w:t>质量指标</w:t>
            </w:r>
          </w:p>
          <w:p w:rsidR="00454B80" w:rsidRDefault="00C52B3A">
            <w:pPr>
              <w:pStyle w:val="TableParagraph"/>
              <w:spacing w:before="4" w:line="230" w:lineRule="exact"/>
              <w:ind w:left="157"/>
              <w:rPr>
                <w:sz w:val="18"/>
              </w:rPr>
            </w:pPr>
            <w:r>
              <w:rPr>
                <w:spacing w:val="2"/>
                <w:sz w:val="18"/>
              </w:rPr>
              <w:t>（10</w:t>
            </w:r>
            <w:r>
              <w:rPr>
                <w:sz w:val="18"/>
              </w:rPr>
              <w:t>分）</w:t>
            </w:r>
          </w:p>
        </w:tc>
        <w:tc>
          <w:tcPr>
            <w:tcW w:w="3436" w:type="dxa"/>
            <w:gridSpan w:val="2"/>
          </w:tcPr>
          <w:p w:rsidR="00454B80" w:rsidRDefault="00454B80">
            <w:pPr>
              <w:pStyle w:val="TableParagraph"/>
              <w:rPr>
                <w:sz w:val="13"/>
              </w:rPr>
            </w:pPr>
          </w:p>
          <w:p w:rsidR="00454B80" w:rsidRDefault="00C52B3A">
            <w:pPr>
              <w:pStyle w:val="TableParagraph"/>
              <w:ind w:left="966"/>
              <w:rPr>
                <w:sz w:val="18"/>
              </w:rPr>
            </w:pPr>
            <w:r>
              <w:rPr>
                <w:w w:val="105"/>
                <w:sz w:val="18"/>
              </w:rPr>
              <w:t>补助范围（10分）</w:t>
            </w:r>
          </w:p>
        </w:tc>
        <w:tc>
          <w:tcPr>
            <w:tcW w:w="1730" w:type="dxa"/>
          </w:tcPr>
          <w:p w:rsidR="00454B80" w:rsidRDefault="00454B80">
            <w:pPr>
              <w:pStyle w:val="TableParagraph"/>
              <w:rPr>
                <w:sz w:val="13"/>
              </w:rPr>
            </w:pPr>
          </w:p>
          <w:p w:rsidR="00454B80" w:rsidRDefault="00C52B3A">
            <w:pPr>
              <w:pStyle w:val="TableParagraph"/>
              <w:ind w:left="138" w:right="111"/>
              <w:jc w:val="center"/>
              <w:rPr>
                <w:sz w:val="18"/>
              </w:rPr>
            </w:pPr>
            <w:r>
              <w:rPr>
                <w:w w:val="105"/>
                <w:sz w:val="18"/>
              </w:rPr>
              <w:t>100%</w:t>
            </w:r>
          </w:p>
        </w:tc>
        <w:tc>
          <w:tcPr>
            <w:tcW w:w="1560" w:type="dxa"/>
          </w:tcPr>
          <w:p w:rsidR="00454B80" w:rsidRDefault="00454B80">
            <w:pPr>
              <w:pStyle w:val="TableParagraph"/>
              <w:rPr>
                <w:sz w:val="13"/>
              </w:rPr>
            </w:pPr>
          </w:p>
          <w:p w:rsidR="00454B80" w:rsidRDefault="00C52B3A">
            <w:pPr>
              <w:pStyle w:val="TableParagraph"/>
              <w:ind w:left="103" w:right="73"/>
              <w:jc w:val="center"/>
              <w:rPr>
                <w:sz w:val="18"/>
              </w:rPr>
            </w:pPr>
            <w:r>
              <w:rPr>
                <w:w w:val="105"/>
                <w:sz w:val="18"/>
              </w:rPr>
              <w:t>100%</w:t>
            </w:r>
          </w:p>
        </w:tc>
        <w:tc>
          <w:tcPr>
            <w:tcW w:w="1548" w:type="dxa"/>
          </w:tcPr>
          <w:p w:rsidR="00454B80" w:rsidRDefault="00454B80">
            <w:pPr>
              <w:pStyle w:val="TableParagraph"/>
              <w:rPr>
                <w:sz w:val="13"/>
              </w:rPr>
            </w:pPr>
          </w:p>
          <w:p w:rsidR="00454B80" w:rsidRDefault="00C52B3A">
            <w:pPr>
              <w:pStyle w:val="TableParagraph"/>
              <w:ind w:left="49" w:right="19"/>
              <w:jc w:val="center"/>
              <w:rPr>
                <w:sz w:val="18"/>
              </w:rPr>
            </w:pPr>
            <w:r>
              <w:rPr>
                <w:w w:val="105"/>
                <w:sz w:val="18"/>
              </w:rPr>
              <w:t>10</w:t>
            </w:r>
          </w:p>
        </w:tc>
      </w:tr>
      <w:tr w:rsidR="00454B80">
        <w:trPr>
          <w:trHeight w:val="534"/>
        </w:trPr>
        <w:tc>
          <w:tcPr>
            <w:tcW w:w="826" w:type="dxa"/>
            <w:vMerge/>
            <w:tcBorders>
              <w:top w:val="nil"/>
            </w:tcBorders>
          </w:tcPr>
          <w:p w:rsidR="00454B80" w:rsidRDefault="00454B80">
            <w:pPr>
              <w:rPr>
                <w:sz w:val="2"/>
                <w:szCs w:val="2"/>
              </w:rPr>
            </w:pPr>
          </w:p>
        </w:tc>
        <w:tc>
          <w:tcPr>
            <w:tcW w:w="852" w:type="dxa"/>
            <w:vMerge/>
            <w:tcBorders>
              <w:top w:val="nil"/>
            </w:tcBorders>
          </w:tcPr>
          <w:p w:rsidR="00454B80" w:rsidRDefault="00454B80">
            <w:pPr>
              <w:rPr>
                <w:sz w:val="2"/>
                <w:szCs w:val="2"/>
              </w:rPr>
            </w:pPr>
          </w:p>
        </w:tc>
        <w:tc>
          <w:tcPr>
            <w:tcW w:w="1063" w:type="dxa"/>
          </w:tcPr>
          <w:p w:rsidR="00454B80" w:rsidRDefault="00C52B3A">
            <w:pPr>
              <w:pStyle w:val="TableParagraph"/>
              <w:spacing w:before="49"/>
              <w:ind w:left="157"/>
              <w:rPr>
                <w:sz w:val="18"/>
              </w:rPr>
            </w:pPr>
            <w:r>
              <w:rPr>
                <w:sz w:val="18"/>
              </w:rPr>
              <w:t>时效指标</w:t>
            </w:r>
          </w:p>
          <w:p w:rsidR="00454B80" w:rsidRDefault="00C52B3A">
            <w:pPr>
              <w:pStyle w:val="TableParagraph"/>
              <w:spacing w:before="5" w:line="229" w:lineRule="exact"/>
              <w:ind w:left="157"/>
              <w:rPr>
                <w:sz w:val="18"/>
              </w:rPr>
            </w:pPr>
            <w:r>
              <w:rPr>
                <w:spacing w:val="2"/>
                <w:sz w:val="18"/>
              </w:rPr>
              <w:t>（10</w:t>
            </w:r>
            <w:r>
              <w:rPr>
                <w:sz w:val="18"/>
              </w:rPr>
              <w:t>分）</w:t>
            </w:r>
          </w:p>
        </w:tc>
        <w:tc>
          <w:tcPr>
            <w:tcW w:w="3436" w:type="dxa"/>
            <w:gridSpan w:val="2"/>
          </w:tcPr>
          <w:p w:rsidR="00454B80" w:rsidRDefault="00454B80">
            <w:pPr>
              <w:pStyle w:val="TableParagraph"/>
              <w:rPr>
                <w:sz w:val="13"/>
              </w:rPr>
            </w:pPr>
          </w:p>
          <w:p w:rsidR="00454B80" w:rsidRDefault="00C52B3A">
            <w:pPr>
              <w:pStyle w:val="TableParagraph"/>
              <w:ind w:left="777"/>
              <w:rPr>
                <w:sz w:val="18"/>
              </w:rPr>
            </w:pPr>
            <w:r>
              <w:rPr>
                <w:w w:val="105"/>
                <w:sz w:val="18"/>
              </w:rPr>
              <w:t>补助完成时间（10分）</w:t>
            </w:r>
          </w:p>
        </w:tc>
        <w:tc>
          <w:tcPr>
            <w:tcW w:w="1730" w:type="dxa"/>
          </w:tcPr>
          <w:p w:rsidR="00454B80" w:rsidRDefault="00454B80">
            <w:pPr>
              <w:pStyle w:val="TableParagraph"/>
              <w:rPr>
                <w:sz w:val="13"/>
              </w:rPr>
            </w:pPr>
          </w:p>
          <w:p w:rsidR="00454B80" w:rsidRDefault="00C52B3A">
            <w:pPr>
              <w:pStyle w:val="TableParagraph"/>
              <w:ind w:left="137" w:right="111"/>
              <w:jc w:val="center"/>
              <w:rPr>
                <w:sz w:val="18"/>
              </w:rPr>
            </w:pPr>
            <w:r>
              <w:rPr>
                <w:w w:val="105"/>
                <w:sz w:val="18"/>
              </w:rPr>
              <w:t>9月底前</w:t>
            </w:r>
          </w:p>
        </w:tc>
        <w:tc>
          <w:tcPr>
            <w:tcW w:w="1560" w:type="dxa"/>
          </w:tcPr>
          <w:p w:rsidR="00454B80" w:rsidRDefault="00454B80">
            <w:pPr>
              <w:pStyle w:val="TableParagraph"/>
              <w:rPr>
                <w:sz w:val="13"/>
              </w:rPr>
            </w:pPr>
          </w:p>
          <w:p w:rsidR="00454B80" w:rsidRDefault="00C52B3A">
            <w:pPr>
              <w:pStyle w:val="TableParagraph"/>
              <w:ind w:left="99" w:right="74"/>
              <w:jc w:val="center"/>
              <w:rPr>
                <w:sz w:val="18"/>
              </w:rPr>
            </w:pPr>
            <w:r>
              <w:rPr>
                <w:w w:val="105"/>
                <w:sz w:val="18"/>
              </w:rPr>
              <w:t>9月底前</w:t>
            </w:r>
          </w:p>
        </w:tc>
        <w:tc>
          <w:tcPr>
            <w:tcW w:w="1548" w:type="dxa"/>
          </w:tcPr>
          <w:p w:rsidR="00454B80" w:rsidRDefault="00454B80">
            <w:pPr>
              <w:pStyle w:val="TableParagraph"/>
              <w:rPr>
                <w:sz w:val="13"/>
              </w:rPr>
            </w:pPr>
          </w:p>
          <w:p w:rsidR="00454B80" w:rsidRDefault="00C52B3A">
            <w:pPr>
              <w:pStyle w:val="TableParagraph"/>
              <w:ind w:left="49" w:right="19"/>
              <w:jc w:val="center"/>
              <w:rPr>
                <w:sz w:val="18"/>
              </w:rPr>
            </w:pPr>
            <w:r>
              <w:rPr>
                <w:w w:val="105"/>
                <w:sz w:val="18"/>
              </w:rPr>
              <w:t>10</w:t>
            </w:r>
          </w:p>
        </w:tc>
      </w:tr>
      <w:tr w:rsidR="00454B80">
        <w:trPr>
          <w:trHeight w:val="534"/>
        </w:trPr>
        <w:tc>
          <w:tcPr>
            <w:tcW w:w="826" w:type="dxa"/>
            <w:vMerge/>
            <w:tcBorders>
              <w:top w:val="nil"/>
            </w:tcBorders>
          </w:tcPr>
          <w:p w:rsidR="00454B80" w:rsidRDefault="00454B80">
            <w:pPr>
              <w:rPr>
                <w:sz w:val="2"/>
                <w:szCs w:val="2"/>
              </w:rPr>
            </w:pPr>
          </w:p>
        </w:tc>
        <w:tc>
          <w:tcPr>
            <w:tcW w:w="852" w:type="dxa"/>
            <w:vMerge w:val="restart"/>
          </w:tcPr>
          <w:p w:rsidR="00454B80" w:rsidRDefault="00454B80">
            <w:pPr>
              <w:pStyle w:val="TableParagraph"/>
              <w:spacing w:before="7"/>
              <w:rPr>
                <w:sz w:val="19"/>
              </w:rPr>
            </w:pPr>
          </w:p>
          <w:p w:rsidR="00454B80" w:rsidRDefault="00C52B3A">
            <w:pPr>
              <w:pStyle w:val="TableParagraph"/>
              <w:spacing w:before="1" w:line="244" w:lineRule="auto"/>
              <w:ind w:left="337" w:right="305"/>
              <w:jc w:val="both"/>
              <w:rPr>
                <w:sz w:val="18"/>
              </w:rPr>
            </w:pPr>
            <w:r>
              <w:rPr>
                <w:w w:val="105"/>
                <w:sz w:val="18"/>
              </w:rPr>
              <w:t>效益指标</w:t>
            </w:r>
          </w:p>
          <w:p w:rsidR="00454B80" w:rsidRDefault="00C52B3A">
            <w:pPr>
              <w:pStyle w:val="TableParagraph"/>
              <w:spacing w:line="228" w:lineRule="exact"/>
              <w:ind w:left="52"/>
              <w:rPr>
                <w:sz w:val="18"/>
              </w:rPr>
            </w:pPr>
            <w:r>
              <w:rPr>
                <w:w w:val="105"/>
                <w:sz w:val="18"/>
              </w:rPr>
              <w:t>（30分）</w:t>
            </w:r>
          </w:p>
        </w:tc>
        <w:tc>
          <w:tcPr>
            <w:tcW w:w="1063" w:type="dxa"/>
          </w:tcPr>
          <w:p w:rsidR="00454B80" w:rsidRDefault="00C52B3A">
            <w:pPr>
              <w:pStyle w:val="TableParagraph"/>
              <w:spacing w:before="6" w:line="244" w:lineRule="auto"/>
              <w:ind w:left="346" w:right="93" w:hanging="190"/>
              <w:rPr>
                <w:sz w:val="18"/>
              </w:rPr>
            </w:pPr>
            <w:r>
              <w:rPr>
                <w:w w:val="105"/>
                <w:sz w:val="18"/>
              </w:rPr>
              <w:t>经济效益指标</w:t>
            </w:r>
          </w:p>
        </w:tc>
        <w:tc>
          <w:tcPr>
            <w:tcW w:w="3436" w:type="dxa"/>
            <w:gridSpan w:val="2"/>
          </w:tcPr>
          <w:p w:rsidR="00454B80" w:rsidRDefault="00454B80">
            <w:pPr>
              <w:pStyle w:val="TableParagraph"/>
              <w:spacing w:before="1"/>
              <w:rPr>
                <w:sz w:val="13"/>
              </w:rPr>
            </w:pPr>
          </w:p>
          <w:p w:rsidR="00454B80" w:rsidRDefault="00C52B3A">
            <w:pPr>
              <w:pStyle w:val="TableParagraph"/>
              <w:ind w:left="873"/>
              <w:rPr>
                <w:sz w:val="18"/>
              </w:rPr>
            </w:pPr>
            <w:r>
              <w:rPr>
                <w:w w:val="105"/>
                <w:sz w:val="18"/>
              </w:rPr>
              <w:t>补助完成率（15分）</w:t>
            </w:r>
          </w:p>
        </w:tc>
        <w:tc>
          <w:tcPr>
            <w:tcW w:w="1730" w:type="dxa"/>
          </w:tcPr>
          <w:p w:rsidR="00454B80" w:rsidRDefault="00454B80">
            <w:pPr>
              <w:pStyle w:val="TableParagraph"/>
              <w:spacing w:before="1"/>
              <w:rPr>
                <w:sz w:val="13"/>
              </w:rPr>
            </w:pPr>
          </w:p>
          <w:p w:rsidR="00454B80" w:rsidRDefault="00C52B3A">
            <w:pPr>
              <w:pStyle w:val="TableParagraph"/>
              <w:ind w:left="138" w:right="111"/>
              <w:jc w:val="center"/>
              <w:rPr>
                <w:sz w:val="18"/>
              </w:rPr>
            </w:pPr>
            <w:r>
              <w:rPr>
                <w:w w:val="105"/>
                <w:sz w:val="18"/>
              </w:rPr>
              <w:t>100%</w:t>
            </w:r>
          </w:p>
        </w:tc>
        <w:tc>
          <w:tcPr>
            <w:tcW w:w="1560" w:type="dxa"/>
          </w:tcPr>
          <w:p w:rsidR="00454B80" w:rsidRDefault="00454B80">
            <w:pPr>
              <w:pStyle w:val="TableParagraph"/>
              <w:spacing w:before="1"/>
              <w:rPr>
                <w:sz w:val="13"/>
              </w:rPr>
            </w:pPr>
          </w:p>
          <w:p w:rsidR="00454B80" w:rsidRDefault="00C52B3A">
            <w:pPr>
              <w:pStyle w:val="TableParagraph"/>
              <w:ind w:left="103" w:right="73"/>
              <w:jc w:val="center"/>
              <w:rPr>
                <w:sz w:val="18"/>
              </w:rPr>
            </w:pPr>
            <w:r>
              <w:rPr>
                <w:w w:val="105"/>
                <w:sz w:val="18"/>
              </w:rPr>
              <w:t>100%</w:t>
            </w:r>
          </w:p>
        </w:tc>
        <w:tc>
          <w:tcPr>
            <w:tcW w:w="1548" w:type="dxa"/>
          </w:tcPr>
          <w:p w:rsidR="00454B80" w:rsidRDefault="00454B80">
            <w:pPr>
              <w:pStyle w:val="TableParagraph"/>
              <w:spacing w:before="1"/>
              <w:rPr>
                <w:sz w:val="13"/>
              </w:rPr>
            </w:pPr>
          </w:p>
          <w:p w:rsidR="00454B80" w:rsidRDefault="00C52B3A">
            <w:pPr>
              <w:pStyle w:val="TableParagraph"/>
              <w:ind w:left="49" w:right="19"/>
              <w:jc w:val="center"/>
              <w:rPr>
                <w:sz w:val="18"/>
              </w:rPr>
            </w:pPr>
            <w:r>
              <w:rPr>
                <w:w w:val="105"/>
                <w:sz w:val="18"/>
              </w:rPr>
              <w:t>15</w:t>
            </w:r>
          </w:p>
        </w:tc>
      </w:tr>
      <w:tr w:rsidR="00454B80">
        <w:trPr>
          <w:trHeight w:val="534"/>
        </w:trPr>
        <w:tc>
          <w:tcPr>
            <w:tcW w:w="826" w:type="dxa"/>
            <w:vMerge/>
            <w:tcBorders>
              <w:top w:val="nil"/>
            </w:tcBorders>
          </w:tcPr>
          <w:p w:rsidR="00454B80" w:rsidRDefault="00454B80">
            <w:pPr>
              <w:rPr>
                <w:sz w:val="2"/>
                <w:szCs w:val="2"/>
              </w:rPr>
            </w:pPr>
          </w:p>
        </w:tc>
        <w:tc>
          <w:tcPr>
            <w:tcW w:w="852" w:type="dxa"/>
            <w:vMerge/>
            <w:tcBorders>
              <w:top w:val="nil"/>
            </w:tcBorders>
          </w:tcPr>
          <w:p w:rsidR="00454B80" w:rsidRDefault="00454B80">
            <w:pPr>
              <w:rPr>
                <w:sz w:val="2"/>
                <w:szCs w:val="2"/>
              </w:rPr>
            </w:pPr>
          </w:p>
        </w:tc>
        <w:tc>
          <w:tcPr>
            <w:tcW w:w="1063" w:type="dxa"/>
            <w:vMerge w:val="restart"/>
          </w:tcPr>
          <w:p w:rsidR="00454B80" w:rsidRDefault="00454B80">
            <w:pPr>
              <w:pStyle w:val="TableParagraph"/>
              <w:spacing w:before="3"/>
              <w:rPr>
                <w:sz w:val="16"/>
              </w:rPr>
            </w:pPr>
          </w:p>
          <w:p w:rsidR="00454B80" w:rsidRDefault="00C52B3A">
            <w:pPr>
              <w:pStyle w:val="TableParagraph"/>
              <w:spacing w:line="244" w:lineRule="auto"/>
              <w:ind w:left="346" w:right="93" w:hanging="190"/>
              <w:rPr>
                <w:sz w:val="18"/>
              </w:rPr>
            </w:pPr>
            <w:r>
              <w:rPr>
                <w:w w:val="105"/>
                <w:sz w:val="18"/>
              </w:rPr>
              <w:t>社会效益指标</w:t>
            </w:r>
          </w:p>
          <w:p w:rsidR="00454B80" w:rsidRDefault="00C52B3A">
            <w:pPr>
              <w:pStyle w:val="TableParagraph"/>
              <w:spacing w:line="230" w:lineRule="exact"/>
              <w:ind w:left="157"/>
              <w:rPr>
                <w:sz w:val="18"/>
              </w:rPr>
            </w:pPr>
            <w:r>
              <w:rPr>
                <w:w w:val="105"/>
                <w:sz w:val="18"/>
              </w:rPr>
              <w:t>（15分）</w:t>
            </w:r>
          </w:p>
        </w:tc>
        <w:tc>
          <w:tcPr>
            <w:tcW w:w="3436" w:type="dxa"/>
            <w:gridSpan w:val="2"/>
          </w:tcPr>
          <w:p w:rsidR="00454B80" w:rsidRDefault="00454B80">
            <w:pPr>
              <w:pStyle w:val="TableParagraph"/>
              <w:rPr>
                <w:sz w:val="13"/>
              </w:rPr>
            </w:pPr>
          </w:p>
          <w:p w:rsidR="00454B80" w:rsidRDefault="00C52B3A">
            <w:pPr>
              <w:pStyle w:val="TableParagraph"/>
              <w:ind w:left="777"/>
              <w:rPr>
                <w:sz w:val="18"/>
              </w:rPr>
            </w:pPr>
            <w:r>
              <w:rPr>
                <w:w w:val="105"/>
                <w:sz w:val="18"/>
              </w:rPr>
              <w:t>助企</w:t>
            </w:r>
            <w:proofErr w:type="gramStart"/>
            <w:r>
              <w:rPr>
                <w:w w:val="105"/>
                <w:sz w:val="18"/>
              </w:rPr>
              <w:t>纾</w:t>
            </w:r>
            <w:proofErr w:type="gramEnd"/>
            <w:r>
              <w:rPr>
                <w:w w:val="105"/>
                <w:sz w:val="18"/>
              </w:rPr>
              <w:t>困成效（10分）</w:t>
            </w:r>
          </w:p>
        </w:tc>
        <w:tc>
          <w:tcPr>
            <w:tcW w:w="1730" w:type="dxa"/>
          </w:tcPr>
          <w:p w:rsidR="00454B80" w:rsidRDefault="00454B80">
            <w:pPr>
              <w:pStyle w:val="TableParagraph"/>
              <w:rPr>
                <w:sz w:val="13"/>
              </w:rPr>
            </w:pPr>
          </w:p>
          <w:p w:rsidR="00454B80" w:rsidRDefault="00C52B3A">
            <w:pPr>
              <w:pStyle w:val="TableParagraph"/>
              <w:ind w:left="138" w:right="111"/>
              <w:jc w:val="center"/>
              <w:rPr>
                <w:sz w:val="18"/>
              </w:rPr>
            </w:pPr>
            <w:r>
              <w:rPr>
                <w:w w:val="105"/>
                <w:sz w:val="18"/>
              </w:rPr>
              <w:t>100%</w:t>
            </w:r>
          </w:p>
        </w:tc>
        <w:tc>
          <w:tcPr>
            <w:tcW w:w="1560" w:type="dxa"/>
          </w:tcPr>
          <w:p w:rsidR="00454B80" w:rsidRDefault="00454B80">
            <w:pPr>
              <w:pStyle w:val="TableParagraph"/>
              <w:rPr>
                <w:sz w:val="13"/>
              </w:rPr>
            </w:pPr>
          </w:p>
          <w:p w:rsidR="00454B80" w:rsidRDefault="00C52B3A">
            <w:pPr>
              <w:pStyle w:val="TableParagraph"/>
              <w:ind w:left="103" w:right="73"/>
              <w:jc w:val="center"/>
              <w:rPr>
                <w:sz w:val="18"/>
              </w:rPr>
            </w:pPr>
            <w:r>
              <w:rPr>
                <w:w w:val="105"/>
                <w:sz w:val="18"/>
              </w:rPr>
              <w:t>100%</w:t>
            </w:r>
          </w:p>
        </w:tc>
        <w:tc>
          <w:tcPr>
            <w:tcW w:w="1548" w:type="dxa"/>
          </w:tcPr>
          <w:p w:rsidR="00454B80" w:rsidRDefault="00454B80">
            <w:pPr>
              <w:pStyle w:val="TableParagraph"/>
              <w:rPr>
                <w:sz w:val="13"/>
              </w:rPr>
            </w:pPr>
          </w:p>
          <w:p w:rsidR="00454B80" w:rsidRDefault="00C52B3A">
            <w:pPr>
              <w:pStyle w:val="TableParagraph"/>
              <w:ind w:left="49" w:right="19"/>
              <w:jc w:val="center"/>
              <w:rPr>
                <w:sz w:val="18"/>
              </w:rPr>
            </w:pPr>
            <w:r>
              <w:rPr>
                <w:w w:val="105"/>
                <w:sz w:val="18"/>
              </w:rPr>
              <w:t>10</w:t>
            </w:r>
          </w:p>
        </w:tc>
      </w:tr>
      <w:tr w:rsidR="00454B80">
        <w:trPr>
          <w:trHeight w:val="534"/>
        </w:trPr>
        <w:tc>
          <w:tcPr>
            <w:tcW w:w="826" w:type="dxa"/>
            <w:vMerge/>
            <w:tcBorders>
              <w:top w:val="nil"/>
            </w:tcBorders>
          </w:tcPr>
          <w:p w:rsidR="00454B80" w:rsidRDefault="00454B80">
            <w:pPr>
              <w:rPr>
                <w:sz w:val="2"/>
                <w:szCs w:val="2"/>
              </w:rPr>
            </w:pPr>
          </w:p>
        </w:tc>
        <w:tc>
          <w:tcPr>
            <w:tcW w:w="852" w:type="dxa"/>
            <w:vMerge/>
            <w:tcBorders>
              <w:top w:val="nil"/>
            </w:tcBorders>
          </w:tcPr>
          <w:p w:rsidR="00454B80" w:rsidRDefault="00454B80">
            <w:pPr>
              <w:rPr>
                <w:sz w:val="2"/>
                <w:szCs w:val="2"/>
              </w:rPr>
            </w:pPr>
          </w:p>
        </w:tc>
        <w:tc>
          <w:tcPr>
            <w:tcW w:w="1063" w:type="dxa"/>
            <w:vMerge/>
            <w:tcBorders>
              <w:top w:val="nil"/>
            </w:tcBorders>
          </w:tcPr>
          <w:p w:rsidR="00454B80" w:rsidRDefault="00454B80">
            <w:pPr>
              <w:rPr>
                <w:sz w:val="2"/>
                <w:szCs w:val="2"/>
              </w:rPr>
            </w:pPr>
          </w:p>
        </w:tc>
        <w:tc>
          <w:tcPr>
            <w:tcW w:w="3436" w:type="dxa"/>
            <w:gridSpan w:val="2"/>
          </w:tcPr>
          <w:p w:rsidR="00454B80" w:rsidRDefault="00454B80">
            <w:pPr>
              <w:pStyle w:val="TableParagraph"/>
              <w:spacing w:before="1"/>
              <w:rPr>
                <w:sz w:val="13"/>
              </w:rPr>
            </w:pPr>
          </w:p>
          <w:p w:rsidR="00454B80" w:rsidRDefault="00C52B3A">
            <w:pPr>
              <w:pStyle w:val="TableParagraph"/>
              <w:ind w:left="162"/>
              <w:rPr>
                <w:sz w:val="18"/>
              </w:rPr>
            </w:pPr>
            <w:r>
              <w:rPr>
                <w:w w:val="105"/>
                <w:sz w:val="18"/>
              </w:rPr>
              <w:t>已补助疫情防控工作落实情况（5分）</w:t>
            </w:r>
          </w:p>
        </w:tc>
        <w:tc>
          <w:tcPr>
            <w:tcW w:w="1730" w:type="dxa"/>
          </w:tcPr>
          <w:p w:rsidR="00454B80" w:rsidRDefault="00454B80">
            <w:pPr>
              <w:pStyle w:val="TableParagraph"/>
              <w:spacing w:before="1"/>
              <w:rPr>
                <w:sz w:val="13"/>
              </w:rPr>
            </w:pPr>
          </w:p>
          <w:p w:rsidR="00454B80" w:rsidRDefault="00C52B3A">
            <w:pPr>
              <w:pStyle w:val="TableParagraph"/>
              <w:ind w:left="140" w:right="111"/>
              <w:jc w:val="center"/>
              <w:rPr>
                <w:sz w:val="18"/>
              </w:rPr>
            </w:pPr>
            <w:r>
              <w:rPr>
                <w:w w:val="105"/>
                <w:sz w:val="18"/>
              </w:rPr>
              <w:t>≥100%</w:t>
            </w:r>
          </w:p>
        </w:tc>
        <w:tc>
          <w:tcPr>
            <w:tcW w:w="1560" w:type="dxa"/>
          </w:tcPr>
          <w:p w:rsidR="00454B80" w:rsidRDefault="00454B80">
            <w:pPr>
              <w:pStyle w:val="TableParagraph"/>
              <w:spacing w:before="1"/>
              <w:rPr>
                <w:sz w:val="13"/>
              </w:rPr>
            </w:pPr>
          </w:p>
          <w:p w:rsidR="00454B80" w:rsidRDefault="00C52B3A">
            <w:pPr>
              <w:pStyle w:val="TableParagraph"/>
              <w:ind w:left="101" w:right="74"/>
              <w:jc w:val="center"/>
              <w:rPr>
                <w:sz w:val="18"/>
              </w:rPr>
            </w:pPr>
            <w:r>
              <w:rPr>
                <w:w w:val="105"/>
                <w:sz w:val="18"/>
              </w:rPr>
              <w:t>≥100%</w:t>
            </w:r>
          </w:p>
        </w:tc>
        <w:tc>
          <w:tcPr>
            <w:tcW w:w="1548" w:type="dxa"/>
          </w:tcPr>
          <w:p w:rsidR="00454B80" w:rsidRDefault="00454B80">
            <w:pPr>
              <w:pStyle w:val="TableParagraph"/>
              <w:spacing w:before="1"/>
              <w:rPr>
                <w:sz w:val="13"/>
              </w:rPr>
            </w:pPr>
          </w:p>
          <w:p w:rsidR="00454B80" w:rsidRDefault="00C52B3A">
            <w:pPr>
              <w:pStyle w:val="TableParagraph"/>
              <w:ind w:left="30"/>
              <w:jc w:val="center"/>
              <w:rPr>
                <w:sz w:val="18"/>
              </w:rPr>
            </w:pPr>
            <w:r>
              <w:rPr>
                <w:w w:val="103"/>
                <w:sz w:val="18"/>
              </w:rPr>
              <w:t>5</w:t>
            </w:r>
          </w:p>
        </w:tc>
      </w:tr>
      <w:tr w:rsidR="00454B80">
        <w:trPr>
          <w:trHeight w:val="534"/>
        </w:trPr>
        <w:tc>
          <w:tcPr>
            <w:tcW w:w="826" w:type="dxa"/>
            <w:vMerge/>
            <w:tcBorders>
              <w:top w:val="nil"/>
            </w:tcBorders>
          </w:tcPr>
          <w:p w:rsidR="00454B80" w:rsidRDefault="00454B80">
            <w:pPr>
              <w:rPr>
                <w:sz w:val="2"/>
                <w:szCs w:val="2"/>
              </w:rPr>
            </w:pPr>
          </w:p>
        </w:tc>
        <w:tc>
          <w:tcPr>
            <w:tcW w:w="852" w:type="dxa"/>
          </w:tcPr>
          <w:p w:rsidR="00454B80" w:rsidRDefault="00C52B3A">
            <w:pPr>
              <w:pStyle w:val="TableParagraph"/>
              <w:spacing w:before="6" w:line="242" w:lineRule="auto"/>
              <w:ind w:left="337" w:right="12" w:hanging="285"/>
              <w:rPr>
                <w:sz w:val="18"/>
              </w:rPr>
            </w:pPr>
            <w:r>
              <w:rPr>
                <w:w w:val="105"/>
                <w:sz w:val="18"/>
              </w:rPr>
              <w:t>满意度指标</w:t>
            </w:r>
          </w:p>
        </w:tc>
        <w:tc>
          <w:tcPr>
            <w:tcW w:w="1063" w:type="dxa"/>
          </w:tcPr>
          <w:p w:rsidR="00454B80" w:rsidRDefault="00C52B3A">
            <w:pPr>
              <w:pStyle w:val="TableParagraph"/>
              <w:spacing w:before="6" w:line="242" w:lineRule="auto"/>
              <w:ind w:left="63" w:right="17" w:firstLine="94"/>
              <w:rPr>
                <w:sz w:val="18"/>
              </w:rPr>
            </w:pPr>
            <w:r>
              <w:rPr>
                <w:w w:val="105"/>
                <w:sz w:val="18"/>
              </w:rPr>
              <w:t>服务对象满意度指标</w:t>
            </w:r>
          </w:p>
        </w:tc>
        <w:tc>
          <w:tcPr>
            <w:tcW w:w="3436" w:type="dxa"/>
            <w:gridSpan w:val="2"/>
          </w:tcPr>
          <w:p w:rsidR="00454B80" w:rsidRDefault="00454B80">
            <w:pPr>
              <w:pStyle w:val="TableParagraph"/>
              <w:spacing w:before="11"/>
              <w:rPr>
                <w:sz w:val="12"/>
              </w:rPr>
            </w:pPr>
          </w:p>
          <w:p w:rsidR="00454B80" w:rsidRDefault="00C52B3A">
            <w:pPr>
              <w:pStyle w:val="TableParagraph"/>
              <w:ind w:left="587"/>
              <w:rPr>
                <w:sz w:val="18"/>
              </w:rPr>
            </w:pPr>
            <w:r>
              <w:rPr>
                <w:w w:val="105"/>
                <w:sz w:val="18"/>
              </w:rPr>
              <w:t>物业企业的满意度（10分）</w:t>
            </w:r>
          </w:p>
        </w:tc>
        <w:tc>
          <w:tcPr>
            <w:tcW w:w="1730" w:type="dxa"/>
          </w:tcPr>
          <w:p w:rsidR="00454B80" w:rsidRDefault="00454B80">
            <w:pPr>
              <w:pStyle w:val="TableParagraph"/>
              <w:spacing w:before="11"/>
              <w:rPr>
                <w:sz w:val="12"/>
              </w:rPr>
            </w:pPr>
          </w:p>
          <w:p w:rsidR="00454B80" w:rsidRDefault="00C52B3A">
            <w:pPr>
              <w:pStyle w:val="TableParagraph"/>
              <w:ind w:left="139" w:right="111"/>
              <w:jc w:val="center"/>
              <w:rPr>
                <w:sz w:val="18"/>
              </w:rPr>
            </w:pPr>
            <w:r>
              <w:rPr>
                <w:w w:val="105"/>
                <w:sz w:val="18"/>
              </w:rPr>
              <w:t>≥90%</w:t>
            </w:r>
          </w:p>
        </w:tc>
        <w:tc>
          <w:tcPr>
            <w:tcW w:w="1560" w:type="dxa"/>
          </w:tcPr>
          <w:p w:rsidR="00454B80" w:rsidRDefault="00454B80">
            <w:pPr>
              <w:pStyle w:val="TableParagraph"/>
              <w:spacing w:before="11"/>
              <w:rPr>
                <w:sz w:val="12"/>
              </w:rPr>
            </w:pPr>
          </w:p>
          <w:p w:rsidR="00454B80" w:rsidRDefault="00C52B3A">
            <w:pPr>
              <w:pStyle w:val="TableParagraph"/>
              <w:ind w:left="102" w:right="74"/>
              <w:jc w:val="center"/>
              <w:rPr>
                <w:sz w:val="18"/>
              </w:rPr>
            </w:pPr>
            <w:r>
              <w:rPr>
                <w:w w:val="105"/>
                <w:sz w:val="18"/>
              </w:rPr>
              <w:t>≥90%</w:t>
            </w:r>
          </w:p>
        </w:tc>
        <w:tc>
          <w:tcPr>
            <w:tcW w:w="1548" w:type="dxa"/>
          </w:tcPr>
          <w:p w:rsidR="00454B80" w:rsidRDefault="00454B80">
            <w:pPr>
              <w:pStyle w:val="TableParagraph"/>
              <w:spacing w:before="11"/>
              <w:rPr>
                <w:sz w:val="12"/>
              </w:rPr>
            </w:pPr>
          </w:p>
          <w:p w:rsidR="00454B80" w:rsidRDefault="00C52B3A">
            <w:pPr>
              <w:pStyle w:val="TableParagraph"/>
              <w:ind w:left="49" w:right="19"/>
              <w:jc w:val="center"/>
              <w:rPr>
                <w:sz w:val="18"/>
              </w:rPr>
            </w:pPr>
            <w:r>
              <w:rPr>
                <w:w w:val="105"/>
                <w:sz w:val="18"/>
              </w:rPr>
              <w:t>10</w:t>
            </w:r>
          </w:p>
        </w:tc>
      </w:tr>
      <w:tr w:rsidR="00454B80">
        <w:trPr>
          <w:trHeight w:val="534"/>
        </w:trPr>
        <w:tc>
          <w:tcPr>
            <w:tcW w:w="826" w:type="dxa"/>
          </w:tcPr>
          <w:p w:rsidR="00454B80" w:rsidRDefault="00454B80">
            <w:pPr>
              <w:pStyle w:val="TableParagraph"/>
              <w:rPr>
                <w:sz w:val="13"/>
              </w:rPr>
            </w:pPr>
          </w:p>
          <w:p w:rsidR="00454B80" w:rsidRDefault="00C52B3A">
            <w:pPr>
              <w:pStyle w:val="TableParagraph"/>
              <w:spacing w:before="1"/>
              <w:ind w:left="230"/>
              <w:rPr>
                <w:sz w:val="18"/>
              </w:rPr>
            </w:pPr>
            <w:r>
              <w:rPr>
                <w:w w:val="105"/>
                <w:sz w:val="18"/>
              </w:rPr>
              <w:t>总分</w:t>
            </w:r>
          </w:p>
        </w:tc>
        <w:tc>
          <w:tcPr>
            <w:tcW w:w="10189" w:type="dxa"/>
            <w:gridSpan w:val="7"/>
          </w:tcPr>
          <w:p w:rsidR="00454B80" w:rsidRDefault="00454B80">
            <w:pPr>
              <w:pStyle w:val="TableParagraph"/>
              <w:rPr>
                <w:sz w:val="13"/>
              </w:rPr>
            </w:pPr>
          </w:p>
          <w:p w:rsidR="00454B80" w:rsidRDefault="00C52B3A">
            <w:pPr>
              <w:pStyle w:val="TableParagraph"/>
              <w:spacing w:before="1"/>
              <w:ind w:left="4842" w:right="4814"/>
              <w:jc w:val="center"/>
              <w:rPr>
                <w:sz w:val="18"/>
              </w:rPr>
            </w:pPr>
            <w:r>
              <w:rPr>
                <w:w w:val="105"/>
                <w:sz w:val="18"/>
              </w:rPr>
              <w:t>98.38</w:t>
            </w:r>
          </w:p>
        </w:tc>
      </w:tr>
      <w:tr w:rsidR="00454B80">
        <w:trPr>
          <w:trHeight w:val="1189"/>
        </w:trPr>
        <w:tc>
          <w:tcPr>
            <w:tcW w:w="826" w:type="dxa"/>
          </w:tcPr>
          <w:p w:rsidR="00454B80" w:rsidRDefault="00C52B3A">
            <w:pPr>
              <w:pStyle w:val="TableParagraph"/>
              <w:spacing w:before="143" w:line="244" w:lineRule="auto"/>
              <w:ind w:left="40" w:right="15"/>
              <w:jc w:val="center"/>
              <w:rPr>
                <w:sz w:val="18"/>
              </w:rPr>
            </w:pPr>
            <w:r>
              <w:rPr>
                <w:sz w:val="18"/>
              </w:rPr>
              <w:t>偏差大或目标未完成原因分</w:t>
            </w:r>
            <w:r>
              <w:rPr>
                <w:w w:val="105"/>
                <w:sz w:val="18"/>
              </w:rPr>
              <w:t>析</w:t>
            </w:r>
          </w:p>
        </w:tc>
        <w:tc>
          <w:tcPr>
            <w:tcW w:w="10189" w:type="dxa"/>
            <w:gridSpan w:val="7"/>
          </w:tcPr>
          <w:p w:rsidR="00454B80" w:rsidRDefault="00454B80">
            <w:pPr>
              <w:pStyle w:val="TableParagraph"/>
              <w:rPr>
                <w:sz w:val="18"/>
              </w:rPr>
            </w:pPr>
          </w:p>
          <w:p w:rsidR="00454B80" w:rsidRDefault="00C52B3A">
            <w:pPr>
              <w:pStyle w:val="TableParagraph"/>
              <w:spacing w:before="148" w:line="242" w:lineRule="auto"/>
              <w:ind w:left="35" w:right="127"/>
              <w:rPr>
                <w:sz w:val="18"/>
              </w:rPr>
            </w:pPr>
            <w:r>
              <w:rPr>
                <w:spacing w:val="1"/>
                <w:sz w:val="18"/>
              </w:rPr>
              <w:t>我区共有</w:t>
            </w:r>
            <w:r>
              <w:rPr>
                <w:spacing w:val="2"/>
                <w:sz w:val="18"/>
              </w:rPr>
              <w:t>100</w:t>
            </w:r>
            <w:r>
              <w:rPr>
                <w:spacing w:val="1"/>
                <w:sz w:val="18"/>
              </w:rPr>
              <w:t>个物业企业申报了</w:t>
            </w:r>
            <w:r>
              <w:rPr>
                <w:spacing w:val="2"/>
                <w:sz w:val="18"/>
              </w:rPr>
              <w:t>228</w:t>
            </w:r>
            <w:r>
              <w:rPr>
                <w:spacing w:val="1"/>
                <w:sz w:val="18"/>
              </w:rPr>
              <w:t>个物业项目，其中符合发放条件的</w:t>
            </w:r>
            <w:r>
              <w:rPr>
                <w:sz w:val="18"/>
              </w:rPr>
              <w:t>85个物业服务企业，其中</w:t>
            </w:r>
            <w:proofErr w:type="gramStart"/>
            <w:r>
              <w:rPr>
                <w:sz w:val="18"/>
              </w:rPr>
              <w:t>武汉红业物业管理</w:t>
            </w:r>
            <w:proofErr w:type="gramEnd"/>
            <w:r>
              <w:rPr>
                <w:sz w:val="18"/>
              </w:rPr>
              <w:t xml:space="preserve">有限公司   </w:t>
            </w:r>
            <w:r>
              <w:rPr>
                <w:w w:val="105"/>
                <w:sz w:val="18"/>
              </w:rPr>
              <w:t>服务的工薪小区因自身原因至今尚未领取补贴，该公司账号处于收付控制状态，故该笔补助资金已退汇。</w:t>
            </w:r>
          </w:p>
        </w:tc>
      </w:tr>
      <w:tr w:rsidR="00454B80">
        <w:trPr>
          <w:trHeight w:val="1189"/>
        </w:trPr>
        <w:tc>
          <w:tcPr>
            <w:tcW w:w="826" w:type="dxa"/>
          </w:tcPr>
          <w:p w:rsidR="00454B80" w:rsidRDefault="00454B80">
            <w:pPr>
              <w:pStyle w:val="TableParagraph"/>
              <w:spacing w:before="4"/>
              <w:rPr>
                <w:sz w:val="20"/>
              </w:rPr>
            </w:pPr>
          </w:p>
          <w:p w:rsidR="00454B80" w:rsidRDefault="00C52B3A">
            <w:pPr>
              <w:pStyle w:val="TableParagraph"/>
              <w:spacing w:line="244" w:lineRule="auto"/>
              <w:ind w:left="40" w:right="15"/>
              <w:jc w:val="both"/>
              <w:rPr>
                <w:sz w:val="18"/>
              </w:rPr>
            </w:pPr>
            <w:r>
              <w:rPr>
                <w:spacing w:val="-5"/>
                <w:w w:val="105"/>
                <w:sz w:val="18"/>
              </w:rPr>
              <w:t>改进措施及结果应</w:t>
            </w:r>
            <w:r>
              <w:rPr>
                <w:w w:val="105"/>
                <w:sz w:val="18"/>
              </w:rPr>
              <w:t>用方案</w:t>
            </w:r>
          </w:p>
        </w:tc>
        <w:tc>
          <w:tcPr>
            <w:tcW w:w="10189" w:type="dxa"/>
            <w:gridSpan w:val="7"/>
          </w:tcPr>
          <w:p w:rsidR="00454B80" w:rsidRDefault="00454B80">
            <w:pPr>
              <w:pStyle w:val="TableParagraph"/>
              <w:rPr>
                <w:sz w:val="18"/>
              </w:rPr>
            </w:pPr>
          </w:p>
          <w:p w:rsidR="00454B80" w:rsidRDefault="00454B80">
            <w:pPr>
              <w:pStyle w:val="TableParagraph"/>
              <w:spacing w:before="6"/>
              <w:rPr>
                <w:sz w:val="20"/>
              </w:rPr>
            </w:pPr>
          </w:p>
          <w:p w:rsidR="00454B80" w:rsidRDefault="00C52B3A">
            <w:pPr>
              <w:pStyle w:val="TableParagraph"/>
              <w:ind w:left="35"/>
              <w:rPr>
                <w:sz w:val="18"/>
              </w:rPr>
            </w:pPr>
            <w:r>
              <w:rPr>
                <w:w w:val="105"/>
                <w:sz w:val="18"/>
              </w:rPr>
              <w:t>加强资金补助发放工作，将每一个符合发放条件的物业服务企业疫情防控补助资金发放落实到位 ，解决企业实际困难。</w:t>
            </w:r>
          </w:p>
        </w:tc>
      </w:tr>
      <w:tr w:rsidR="00454B80">
        <w:trPr>
          <w:trHeight w:val="1189"/>
        </w:trPr>
        <w:tc>
          <w:tcPr>
            <w:tcW w:w="826" w:type="dxa"/>
          </w:tcPr>
          <w:p w:rsidR="00454B80" w:rsidRDefault="00454B80">
            <w:pPr>
              <w:pStyle w:val="TableParagraph"/>
              <w:spacing w:before="2"/>
              <w:rPr>
                <w:sz w:val="20"/>
              </w:rPr>
            </w:pPr>
          </w:p>
          <w:p w:rsidR="00454B80" w:rsidRDefault="00C52B3A">
            <w:pPr>
              <w:pStyle w:val="TableParagraph"/>
              <w:spacing w:line="244" w:lineRule="auto"/>
              <w:ind w:left="40" w:right="15"/>
              <w:jc w:val="both"/>
              <w:rPr>
                <w:sz w:val="18"/>
              </w:rPr>
            </w:pPr>
            <w:r>
              <w:rPr>
                <w:spacing w:val="-5"/>
                <w:w w:val="105"/>
                <w:sz w:val="18"/>
              </w:rPr>
              <w:t>单位主要负责人签</w:t>
            </w:r>
            <w:r>
              <w:rPr>
                <w:w w:val="105"/>
                <w:sz w:val="18"/>
              </w:rPr>
              <w:t>批意见</w:t>
            </w:r>
          </w:p>
        </w:tc>
        <w:tc>
          <w:tcPr>
            <w:tcW w:w="10189" w:type="dxa"/>
            <w:gridSpan w:val="7"/>
          </w:tcPr>
          <w:p w:rsidR="00454B80" w:rsidRDefault="00454B80">
            <w:pPr>
              <w:pStyle w:val="TableParagraph"/>
              <w:rPr>
                <w:sz w:val="18"/>
              </w:rPr>
            </w:pPr>
          </w:p>
          <w:p w:rsidR="00454B80" w:rsidRDefault="00454B80">
            <w:pPr>
              <w:pStyle w:val="TableParagraph"/>
              <w:spacing w:before="7"/>
              <w:rPr>
                <w:sz w:val="20"/>
              </w:rPr>
            </w:pPr>
          </w:p>
          <w:p w:rsidR="00454B80" w:rsidRDefault="00C52B3A">
            <w:pPr>
              <w:pStyle w:val="TableParagraph"/>
              <w:ind w:right="2058"/>
              <w:jc w:val="right"/>
              <w:rPr>
                <w:sz w:val="18"/>
              </w:rPr>
            </w:pPr>
            <w:r>
              <w:rPr>
                <w:sz w:val="18"/>
              </w:rPr>
              <w:t>签名：年月日</w:t>
            </w:r>
          </w:p>
        </w:tc>
      </w:tr>
    </w:tbl>
    <w:p w:rsidR="00454B80" w:rsidRDefault="00C52B3A">
      <w:pPr>
        <w:spacing w:before="35"/>
        <w:ind w:left="254"/>
        <w:rPr>
          <w:sz w:val="17"/>
        </w:rPr>
      </w:pPr>
      <w:r>
        <w:rPr>
          <w:noProof/>
          <w:lang w:val="en-US" w:bidi="ar-SA"/>
        </w:rPr>
        <mc:AlternateContent>
          <mc:Choice Requires="wps">
            <w:drawing>
              <wp:anchor distT="0" distB="0" distL="114300" distR="114300" simplePos="0" relativeHeight="251672576" behindDoc="1" locked="0" layoutInCell="1" allowOverlap="1">
                <wp:simplePos x="0" y="0"/>
                <wp:positionH relativeFrom="page">
                  <wp:posOffset>555625</wp:posOffset>
                </wp:positionH>
                <wp:positionV relativeFrom="paragraph">
                  <wp:posOffset>-3606800</wp:posOffset>
                </wp:positionV>
                <wp:extent cx="144780" cy="144780"/>
                <wp:effectExtent l="0" t="0" r="0" b="0"/>
                <wp:wrapNone/>
                <wp:docPr id="14" name="文本框 15"/>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454B80" w:rsidRDefault="00C52B3A">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15" o:spid="_x0000_s1039" type="#_x0000_t202" style="position:absolute;left:0;text-align:left;margin-left:43.75pt;margin-top:-284pt;width:11.4pt;height:11.4pt;z-index:-25164390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" filled="f" stroked="f">
                <v:textbox style="layout-flow:vertical" inset="0,0,0,0">
                  <w:txbxContent>
                    <w:p w:rsidR="00454B80" w:rsidRDefault="00C52B3A">
                      <w:pPr>
                        <w:spacing w:line="226" w:lineRule="exact"/>
                        <w:ind w:left="20"/>
                        <w:rPr>
                          <w:sz w:val="18"/>
                        </w:rPr>
                      </w:pPr>
                      <w:r>
                        <w:rPr>
                          <w:w w:val="103"/>
                          <w:sz w:val="18"/>
                        </w:rPr>
                        <w:t>）</w:t>
                      </w:r>
                    </w:p>
                  </w:txbxContent>
                </v:textbox>
                <w10:wrap anchorx="page"/>
              </v:shape>
            </w:pict>
          </mc:Fallback>
        </mc:AlternateContent>
      </w:r>
      <w:r>
        <w:rPr>
          <w:sz w:val="17"/>
        </w:rPr>
        <w:t>备注：</w:t>
      </w:r>
    </w:p>
    <w:p w:rsidR="00454B80" w:rsidRDefault="00C52B3A">
      <w:pPr>
        <w:pStyle w:val="a4"/>
        <w:numPr>
          <w:ilvl w:val="0"/>
          <w:numId w:val="6"/>
        </w:numPr>
        <w:tabs>
          <w:tab w:val="left" w:pos="773"/>
        </w:tabs>
        <w:spacing w:before="125"/>
        <w:rPr>
          <w:sz w:val="17"/>
        </w:rPr>
      </w:pPr>
      <w:r>
        <w:rPr>
          <w:spacing w:val="1"/>
          <w:sz w:val="17"/>
        </w:rPr>
        <w:t>预算执行情况口径：预算数为调整后财政资金总额</w:t>
      </w:r>
      <w:r>
        <w:rPr>
          <w:sz w:val="17"/>
        </w:rPr>
        <w:t>（</w:t>
      </w:r>
      <w:r>
        <w:rPr>
          <w:spacing w:val="1"/>
          <w:sz w:val="17"/>
        </w:rPr>
        <w:t>包括上年结余结转</w:t>
      </w:r>
      <w:r>
        <w:rPr>
          <w:sz w:val="17"/>
        </w:rPr>
        <w:t>），执行数为资金使用单位财政资金实际支出数。</w:t>
      </w:r>
    </w:p>
    <w:p w:rsidR="00454B80" w:rsidRDefault="00C52B3A">
      <w:pPr>
        <w:pStyle w:val="a4"/>
        <w:numPr>
          <w:ilvl w:val="0"/>
          <w:numId w:val="6"/>
        </w:numPr>
        <w:tabs>
          <w:tab w:val="left" w:pos="773"/>
        </w:tabs>
        <w:spacing w:before="138" w:line="217" w:lineRule="exact"/>
        <w:rPr>
          <w:sz w:val="17"/>
        </w:rPr>
      </w:pPr>
      <w:r>
        <w:rPr>
          <w:sz w:val="17"/>
        </w:rPr>
        <w:t>定量指标完成数汇总原则：绝对值直接累加计算，相对值按照资金额度加权平均计算。定量指标计分原则：正向指标（</w:t>
      </w:r>
      <w:r>
        <w:rPr>
          <w:spacing w:val="1"/>
          <w:sz w:val="17"/>
        </w:rPr>
        <w:t>即目标值为≥</w:t>
      </w:r>
      <w:r>
        <w:rPr>
          <w:spacing w:val="2"/>
          <w:sz w:val="17"/>
        </w:rPr>
        <w:t>X</w:t>
      </w:r>
      <w:r>
        <w:rPr>
          <w:sz w:val="17"/>
        </w:rPr>
        <w:t>,得分</w:t>
      </w:r>
    </w:p>
    <w:p w:rsidR="00454B80" w:rsidRDefault="00C52B3A">
      <w:pPr>
        <w:spacing w:line="217" w:lineRule="exact"/>
        <w:ind w:left="254"/>
        <w:rPr>
          <w:sz w:val="17"/>
        </w:rPr>
      </w:pPr>
      <w:r>
        <w:rPr>
          <w:sz w:val="17"/>
        </w:rPr>
        <w:t>=权重*B/A,反向指标（即目标值为≤X,得分=权重*A/B）,得分不得突破权重总额。定量指标先汇总完成数，再计算得分。</w:t>
      </w:r>
    </w:p>
    <w:p w:rsidR="00454B80" w:rsidRDefault="00C52B3A">
      <w:pPr>
        <w:pStyle w:val="a4"/>
        <w:numPr>
          <w:ilvl w:val="0"/>
          <w:numId w:val="6"/>
        </w:numPr>
        <w:tabs>
          <w:tab w:val="left" w:pos="773"/>
        </w:tabs>
        <w:spacing w:before="99" w:line="216" w:lineRule="exact"/>
        <w:rPr>
          <w:sz w:val="17"/>
        </w:rPr>
      </w:pPr>
      <w:r>
        <w:rPr>
          <w:sz w:val="17"/>
        </w:rPr>
        <w:t>定性指标计分原则：达成预期指标、部分达成预期指标并具有一定效果、未达成预期指标且效果较差三档，分別按照该指标对应分值区间</w:t>
      </w:r>
    </w:p>
    <w:p w:rsidR="00454B80" w:rsidRDefault="00C52B3A">
      <w:pPr>
        <w:pStyle w:val="a4"/>
        <w:numPr>
          <w:ilvl w:val="1"/>
          <w:numId w:val="7"/>
        </w:numPr>
        <w:tabs>
          <w:tab w:val="left" w:pos="772"/>
        </w:tabs>
        <w:spacing w:line="216" w:lineRule="exact"/>
        <w:ind w:hanging="518"/>
        <w:rPr>
          <w:sz w:val="17"/>
        </w:rPr>
      </w:pPr>
      <w:r>
        <w:rPr>
          <w:spacing w:val="1"/>
          <w:sz w:val="17"/>
        </w:rPr>
        <w:t xml:space="preserve">% </w:t>
      </w:r>
      <w:r>
        <w:rPr>
          <w:sz w:val="17"/>
        </w:rPr>
        <w:t>（</w:t>
      </w:r>
      <w:r>
        <w:rPr>
          <w:spacing w:val="4"/>
          <w:sz w:val="17"/>
        </w:rPr>
        <w:t>含</w:t>
      </w:r>
      <w:r>
        <w:rPr>
          <w:sz w:val="17"/>
        </w:rPr>
        <w:t>80%）、80-50</w:t>
      </w:r>
      <w:r>
        <w:rPr>
          <w:spacing w:val="1"/>
          <w:sz w:val="17"/>
        </w:rPr>
        <w:t xml:space="preserve">% </w:t>
      </w:r>
      <w:r>
        <w:rPr>
          <w:spacing w:val="4"/>
          <w:sz w:val="17"/>
        </w:rPr>
        <w:t>（</w:t>
      </w:r>
      <w:r>
        <w:rPr>
          <w:sz w:val="17"/>
        </w:rPr>
        <w:t>含50%)、 50-0% 合理确定分值。汇总时，以资金额度为权重，对分值进行加权平均计算。</w:t>
      </w:r>
    </w:p>
    <w:p w:rsidR="00454B80" w:rsidRDefault="00C52B3A">
      <w:pPr>
        <w:pStyle w:val="a4"/>
        <w:numPr>
          <w:ilvl w:val="0"/>
          <w:numId w:val="6"/>
        </w:numPr>
        <w:tabs>
          <w:tab w:val="left" w:pos="773"/>
        </w:tabs>
        <w:spacing w:before="67"/>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rPr>
          <w:sz w:val="17"/>
        </w:rPr>
        <w:sectPr w:rsidR="00454B80">
          <w:pgSz w:w="11910" w:h="16840"/>
          <w:pgMar w:top="720" w:right="180" w:bottom="280" w:left="360" w:header="720" w:footer="720" w:gutter="0"/>
          <w:cols w:space="720"/>
        </w:sectPr>
      </w:pPr>
    </w:p>
    <w:p w:rsidR="00454B80" w:rsidRDefault="00C52B3A">
      <w:pPr>
        <w:spacing w:before="34"/>
        <w:ind w:left="994"/>
        <w:rPr>
          <w:b/>
          <w:sz w:val="31"/>
        </w:rPr>
      </w:pPr>
      <w:r>
        <w:rPr>
          <w:b/>
          <w:sz w:val="31"/>
        </w:rPr>
        <w:lastRenderedPageBreak/>
        <w:t>2020年度房屋征收项目及购买逾期还建房源资金项目绩效目标自评表</w:t>
      </w:r>
    </w:p>
    <w:p w:rsidR="00454B80" w:rsidRDefault="00C52B3A">
      <w:pPr>
        <w:tabs>
          <w:tab w:val="left" w:pos="6817"/>
        </w:tabs>
        <w:spacing w:before="108"/>
        <w:ind w:left="438"/>
        <w:rPr>
          <w:sz w:val="21"/>
        </w:rPr>
      </w:pPr>
      <w:r>
        <w:rPr>
          <w:noProof/>
          <w:lang w:val="en-US" w:bidi="ar-SA"/>
        </w:rPr>
        <mc:AlternateContent>
          <mc:Choice Requires="wps">
            <w:drawing>
              <wp:anchor distT="0" distB="0" distL="114300" distR="114300" simplePos="0" relativeHeight="251673600" behindDoc="1" locked="0" layoutInCell="1" allowOverlap="1">
                <wp:simplePos x="0" y="0"/>
                <wp:positionH relativeFrom="page">
                  <wp:posOffset>678180</wp:posOffset>
                </wp:positionH>
                <wp:positionV relativeFrom="paragraph">
                  <wp:posOffset>4142740</wp:posOffset>
                </wp:positionV>
                <wp:extent cx="149860" cy="149860"/>
                <wp:effectExtent l="0" t="0" r="0" b="0"/>
                <wp:wrapNone/>
                <wp:docPr id="15" name="文本框 16"/>
                <wp:cNvGraphicFramePr/>
                <a:graphic xmlns:a="http://schemas.openxmlformats.org/drawingml/2006/main">
                  <a:graphicData uri="http://schemas.microsoft.com/office/word/2010/wordprocessingShape">
                    <wps:wsp>
                      <wps:cNvSpPr txBox="1"/>
                      <wps:spPr>
                        <a:xfrm>
                          <a:off x="0" y="0"/>
                          <a:ext cx="149860" cy="149860"/>
                        </a:xfrm>
                        <a:prstGeom prst="rect">
                          <a:avLst/>
                        </a:prstGeom>
                        <a:noFill/>
                        <a:ln>
                          <a:noFill/>
                        </a:ln>
                      </wps:spPr>
                      <wps:txbx>
                        <w:txbxContent>
                          <w:p w:rsidR="00454B80" w:rsidRDefault="00C52B3A">
                            <w:pPr>
                              <w:spacing w:line="236" w:lineRule="exact"/>
                              <w:ind w:left="20"/>
                              <w:rPr>
                                <w:sz w:val="19"/>
                              </w:rPr>
                            </w:pPr>
                            <w:r>
                              <w:rPr>
                                <w:w w:val="103"/>
                                <w:sz w:val="19"/>
                              </w:rPr>
                              <w:t>（</w:t>
                            </w:r>
                          </w:p>
                        </w:txbxContent>
                      </wps:txbx>
                      <wps:bodyPr vert="vert" lIns="0" tIns="0" rIns="0" bIns="0" upright="1"/>
                    </wps:wsp>
                  </a:graphicData>
                </a:graphic>
              </wp:anchor>
            </w:drawing>
          </mc:Choice>
          <mc:Fallback>
            <w:pict>
              <v:shape id="文本框 16" o:spid="_x0000_s1040" type="#_x0000_t202" style="position:absolute;left:0;text-align:left;margin-left:53.4pt;margin-top:326.2pt;width:11.8pt;height:11.8pt;z-index:-2516428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" filled="f" stroked="f">
                <v:textbox style="layout-flow:vertical" inset="0,0,0,0">
                  <w:txbxContent>
                    <w:p w:rsidR="00454B80" w:rsidRDefault="00C52B3A">
                      <w:pPr>
                        <w:spacing w:line="236" w:lineRule="exact"/>
                        <w:ind w:left="20"/>
                        <w:rPr>
                          <w:sz w:val="19"/>
                        </w:rPr>
                      </w:pPr>
                      <w:r>
                        <w:rPr>
                          <w:w w:val="103"/>
                          <w:sz w:val="19"/>
                        </w:rPr>
                        <w:t>（</w:t>
                      </w:r>
                    </w:p>
                  </w:txbxContent>
                </v:textbox>
                <w10:wrap anchorx="page"/>
              </v:shape>
            </w:pict>
          </mc:Fallback>
        </mc:AlternateContent>
      </w:r>
      <w:r>
        <w:rPr>
          <w:sz w:val="21"/>
        </w:rPr>
        <w:t>单位名称：武汉市东西湖区住房和城乡建设局</w:t>
      </w:r>
      <w:r>
        <w:rPr>
          <w:sz w:val="21"/>
        </w:rPr>
        <w:tab/>
      </w:r>
      <w:r>
        <w:rPr>
          <w:w w:val="105"/>
          <w:sz w:val="21"/>
        </w:rPr>
        <w:t>填报日期：</w:t>
      </w:r>
    </w:p>
    <w:p w:rsidR="00454B80" w:rsidRDefault="00454B80">
      <w:pPr>
        <w:pStyle w:val="a3"/>
        <w:spacing w:before="9"/>
        <w:rPr>
          <w:sz w:val="12"/>
        </w:rPr>
      </w:pPr>
    </w:p>
    <w:tbl>
      <w:tblPr>
        <w:tblW w:w="0" w:type="auto"/>
        <w:tblInd w:w="4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52"/>
        <w:gridCol w:w="881"/>
        <w:gridCol w:w="1462"/>
        <w:gridCol w:w="1786"/>
        <w:gridCol w:w="1205"/>
        <w:gridCol w:w="1488"/>
        <w:gridCol w:w="1488"/>
        <w:gridCol w:w="1488"/>
      </w:tblGrid>
      <w:tr w:rsidR="00454B80">
        <w:trPr>
          <w:trHeight w:val="452"/>
        </w:trPr>
        <w:tc>
          <w:tcPr>
            <w:tcW w:w="3195" w:type="dxa"/>
            <w:gridSpan w:val="3"/>
          </w:tcPr>
          <w:p w:rsidR="00454B80" w:rsidRDefault="00C52B3A">
            <w:pPr>
              <w:pStyle w:val="TableParagraph"/>
              <w:spacing w:before="120"/>
              <w:ind w:left="1187" w:right="1149"/>
              <w:jc w:val="center"/>
              <w:rPr>
                <w:sz w:val="19"/>
              </w:rPr>
            </w:pPr>
            <w:r>
              <w:rPr>
                <w:w w:val="105"/>
                <w:sz w:val="19"/>
              </w:rPr>
              <w:t>项目名称</w:t>
            </w:r>
          </w:p>
        </w:tc>
        <w:tc>
          <w:tcPr>
            <w:tcW w:w="7455" w:type="dxa"/>
            <w:gridSpan w:val="5"/>
          </w:tcPr>
          <w:p w:rsidR="00454B80" w:rsidRDefault="00C52B3A">
            <w:pPr>
              <w:pStyle w:val="TableParagraph"/>
              <w:spacing w:before="120"/>
              <w:ind w:left="2019" w:right="1983"/>
              <w:jc w:val="center"/>
              <w:rPr>
                <w:sz w:val="19"/>
              </w:rPr>
            </w:pPr>
            <w:r>
              <w:rPr>
                <w:w w:val="105"/>
                <w:sz w:val="19"/>
              </w:rPr>
              <w:t>房屋征收项目及购买逾期还建房源资金</w:t>
            </w:r>
          </w:p>
        </w:tc>
      </w:tr>
      <w:tr w:rsidR="00454B80">
        <w:trPr>
          <w:trHeight w:val="452"/>
        </w:trPr>
        <w:tc>
          <w:tcPr>
            <w:tcW w:w="3195" w:type="dxa"/>
            <w:gridSpan w:val="3"/>
          </w:tcPr>
          <w:p w:rsidR="00454B80" w:rsidRDefault="00C52B3A">
            <w:pPr>
              <w:pStyle w:val="TableParagraph"/>
              <w:spacing w:before="120"/>
              <w:ind w:left="1187" w:right="1149"/>
              <w:jc w:val="center"/>
              <w:rPr>
                <w:sz w:val="19"/>
              </w:rPr>
            </w:pPr>
            <w:r>
              <w:rPr>
                <w:w w:val="105"/>
                <w:sz w:val="19"/>
              </w:rPr>
              <w:t>主管部门</w:t>
            </w:r>
          </w:p>
        </w:tc>
        <w:tc>
          <w:tcPr>
            <w:tcW w:w="2991" w:type="dxa"/>
            <w:gridSpan w:val="2"/>
          </w:tcPr>
          <w:p w:rsidR="00454B80" w:rsidRDefault="00C52B3A">
            <w:pPr>
              <w:pStyle w:val="TableParagraph"/>
              <w:spacing w:before="120"/>
              <w:ind w:left="40"/>
              <w:rPr>
                <w:sz w:val="19"/>
              </w:rPr>
            </w:pPr>
            <w:r>
              <w:rPr>
                <w:sz w:val="19"/>
              </w:rPr>
              <w:t>武汉市东西湖区住房和城乡建设局</w:t>
            </w:r>
          </w:p>
        </w:tc>
        <w:tc>
          <w:tcPr>
            <w:tcW w:w="1488" w:type="dxa"/>
          </w:tcPr>
          <w:p w:rsidR="00454B80" w:rsidRDefault="00C52B3A">
            <w:pPr>
              <w:pStyle w:val="TableParagraph"/>
              <w:spacing w:before="120"/>
              <w:ind w:left="66" w:right="31"/>
              <w:jc w:val="center"/>
              <w:rPr>
                <w:sz w:val="19"/>
              </w:rPr>
            </w:pPr>
            <w:r>
              <w:rPr>
                <w:w w:val="105"/>
                <w:sz w:val="19"/>
              </w:rPr>
              <w:t>项目实施单位</w:t>
            </w:r>
          </w:p>
        </w:tc>
        <w:tc>
          <w:tcPr>
            <w:tcW w:w="2976" w:type="dxa"/>
            <w:gridSpan w:val="2"/>
          </w:tcPr>
          <w:p w:rsidR="00454B80" w:rsidRDefault="00C52B3A">
            <w:pPr>
              <w:pStyle w:val="TableParagraph"/>
              <w:spacing w:before="120"/>
              <w:ind w:left="1176" w:right="1141"/>
              <w:jc w:val="center"/>
              <w:rPr>
                <w:sz w:val="19"/>
              </w:rPr>
            </w:pPr>
            <w:r>
              <w:rPr>
                <w:w w:val="105"/>
                <w:sz w:val="19"/>
              </w:rPr>
              <w:t>征收科</w:t>
            </w:r>
          </w:p>
        </w:tc>
      </w:tr>
      <w:tr w:rsidR="00454B80">
        <w:trPr>
          <w:trHeight w:val="452"/>
        </w:trPr>
        <w:tc>
          <w:tcPr>
            <w:tcW w:w="3195" w:type="dxa"/>
            <w:gridSpan w:val="3"/>
          </w:tcPr>
          <w:p w:rsidR="00454B80" w:rsidRDefault="00C52B3A">
            <w:pPr>
              <w:pStyle w:val="TableParagraph"/>
              <w:spacing w:before="120"/>
              <w:ind w:left="1187" w:right="1149"/>
              <w:jc w:val="center"/>
              <w:rPr>
                <w:sz w:val="19"/>
              </w:rPr>
            </w:pPr>
            <w:r>
              <w:rPr>
                <w:w w:val="105"/>
                <w:sz w:val="19"/>
              </w:rPr>
              <w:t>项目类别</w:t>
            </w:r>
          </w:p>
        </w:tc>
        <w:tc>
          <w:tcPr>
            <w:tcW w:w="7455" w:type="dxa"/>
            <w:gridSpan w:val="5"/>
          </w:tcPr>
          <w:p w:rsidR="00454B80" w:rsidRDefault="00C52B3A">
            <w:pPr>
              <w:pStyle w:val="TableParagraph"/>
              <w:tabs>
                <w:tab w:val="left" w:pos="2468"/>
                <w:tab w:val="left" w:pos="3937"/>
              </w:tabs>
              <w:spacing w:before="120"/>
              <w:ind w:left="37"/>
              <w:rPr>
                <w:rFonts w:ascii="Wingdings" w:hAnsi="Wingdings"/>
                <w:sz w:val="19"/>
              </w:rPr>
            </w:pPr>
            <w:r>
              <w:rPr>
                <w:w w:val="105"/>
                <w:sz w:val="19"/>
              </w:rPr>
              <w:t>1、部门预算项目</w:t>
            </w:r>
            <w:r>
              <w:rPr>
                <w:spacing w:val="75"/>
                <w:w w:val="105"/>
                <w:sz w:val="19"/>
              </w:rPr>
              <w:t xml:space="preserve"> </w:t>
            </w:r>
            <w:r>
              <w:rPr>
                <w:rFonts w:ascii="Wingdings" w:hAnsi="Wingdings"/>
                <w:w w:val="105"/>
                <w:position w:val="1"/>
                <w:sz w:val="19"/>
              </w:rPr>
              <w:t></w:t>
            </w:r>
            <w:r>
              <w:rPr>
                <w:rFonts w:ascii="Times New Roman" w:hAnsi="Times New Roman"/>
                <w:w w:val="105"/>
                <w:position w:val="1"/>
                <w:sz w:val="19"/>
              </w:rPr>
              <w:tab/>
            </w:r>
            <w:r>
              <w:rPr>
                <w:w w:val="105"/>
                <w:sz w:val="19"/>
              </w:rPr>
              <w:t>2、区直专项</w:t>
            </w:r>
            <w:r>
              <w:rPr>
                <w:w w:val="105"/>
                <w:sz w:val="19"/>
              </w:rPr>
              <w:tab/>
            </w:r>
            <w:r>
              <w:rPr>
                <w:rFonts w:ascii="Wingdings" w:hAnsi="Wingdings"/>
                <w:w w:val="105"/>
                <w:position w:val="1"/>
                <w:sz w:val="19"/>
              </w:rPr>
              <w:t></w:t>
            </w:r>
          </w:p>
        </w:tc>
      </w:tr>
      <w:tr w:rsidR="00454B80">
        <w:trPr>
          <w:trHeight w:val="452"/>
        </w:trPr>
        <w:tc>
          <w:tcPr>
            <w:tcW w:w="3195" w:type="dxa"/>
            <w:gridSpan w:val="3"/>
          </w:tcPr>
          <w:p w:rsidR="00454B80" w:rsidRDefault="00C52B3A">
            <w:pPr>
              <w:pStyle w:val="TableParagraph"/>
              <w:spacing w:before="119"/>
              <w:ind w:left="1187" w:right="1149"/>
              <w:jc w:val="center"/>
              <w:rPr>
                <w:sz w:val="19"/>
              </w:rPr>
            </w:pPr>
            <w:r>
              <w:rPr>
                <w:w w:val="105"/>
                <w:sz w:val="19"/>
              </w:rPr>
              <w:t>项目属性</w:t>
            </w:r>
          </w:p>
        </w:tc>
        <w:tc>
          <w:tcPr>
            <w:tcW w:w="7455" w:type="dxa"/>
            <w:gridSpan w:val="5"/>
          </w:tcPr>
          <w:p w:rsidR="00454B80" w:rsidRDefault="00C52B3A">
            <w:pPr>
              <w:pStyle w:val="TableParagraph"/>
              <w:tabs>
                <w:tab w:val="left" w:pos="1703"/>
                <w:tab w:val="left" w:pos="2471"/>
              </w:tabs>
              <w:spacing w:before="119"/>
              <w:ind w:left="37"/>
              <w:rPr>
                <w:rFonts w:ascii="Wingdings" w:hAnsi="Wingdings"/>
                <w:sz w:val="19"/>
              </w:rPr>
            </w:pPr>
            <w:r>
              <w:rPr>
                <w:w w:val="105"/>
                <w:sz w:val="19"/>
              </w:rPr>
              <w:t>1、持续性项目</w:t>
            </w:r>
            <w:r>
              <w:rPr>
                <w:w w:val="105"/>
                <w:sz w:val="19"/>
              </w:rPr>
              <w:tab/>
            </w:r>
            <w:r>
              <w:rPr>
                <w:rFonts w:ascii="Wingdings" w:hAnsi="Wingdings"/>
                <w:w w:val="105"/>
                <w:position w:val="1"/>
                <w:sz w:val="19"/>
              </w:rPr>
              <w:t></w:t>
            </w:r>
            <w:r>
              <w:rPr>
                <w:rFonts w:ascii="Times New Roman" w:hAnsi="Times New Roman"/>
                <w:w w:val="105"/>
                <w:position w:val="1"/>
                <w:sz w:val="19"/>
              </w:rPr>
              <w:tab/>
            </w:r>
            <w:r>
              <w:rPr>
                <w:w w:val="105"/>
                <w:sz w:val="19"/>
              </w:rPr>
              <w:t>2、新增性项目</w:t>
            </w:r>
            <w:r>
              <w:rPr>
                <w:spacing w:val="93"/>
                <w:w w:val="105"/>
                <w:sz w:val="19"/>
              </w:rPr>
              <w:t xml:space="preserve"> </w:t>
            </w:r>
            <w:r>
              <w:rPr>
                <w:rFonts w:ascii="Wingdings" w:hAnsi="Wingdings"/>
                <w:w w:val="105"/>
                <w:position w:val="1"/>
                <w:sz w:val="19"/>
              </w:rPr>
              <w:t></w:t>
            </w:r>
          </w:p>
        </w:tc>
      </w:tr>
      <w:tr w:rsidR="00454B80">
        <w:trPr>
          <w:trHeight w:val="452"/>
        </w:trPr>
        <w:tc>
          <w:tcPr>
            <w:tcW w:w="3195" w:type="dxa"/>
            <w:gridSpan w:val="3"/>
          </w:tcPr>
          <w:p w:rsidR="00454B80" w:rsidRDefault="00C52B3A">
            <w:pPr>
              <w:pStyle w:val="TableParagraph"/>
              <w:spacing w:before="120"/>
              <w:ind w:left="1187" w:right="1149"/>
              <w:jc w:val="center"/>
              <w:rPr>
                <w:sz w:val="19"/>
              </w:rPr>
            </w:pPr>
            <w:r>
              <w:rPr>
                <w:w w:val="105"/>
                <w:sz w:val="19"/>
              </w:rPr>
              <w:t>项目类型</w:t>
            </w:r>
          </w:p>
        </w:tc>
        <w:tc>
          <w:tcPr>
            <w:tcW w:w="7455" w:type="dxa"/>
            <w:gridSpan w:val="5"/>
          </w:tcPr>
          <w:p w:rsidR="00454B80" w:rsidRDefault="00C52B3A">
            <w:pPr>
              <w:pStyle w:val="TableParagraph"/>
              <w:tabs>
                <w:tab w:val="left" w:pos="1703"/>
                <w:tab w:val="left" w:pos="2471"/>
                <w:tab w:val="left" w:pos="4606"/>
              </w:tabs>
              <w:spacing w:before="120"/>
              <w:ind w:left="37"/>
              <w:rPr>
                <w:rFonts w:ascii="Wingdings" w:hAnsi="Wingdings"/>
                <w:sz w:val="19"/>
              </w:rPr>
            </w:pPr>
            <w:r>
              <w:rPr>
                <w:w w:val="105"/>
                <w:sz w:val="19"/>
              </w:rPr>
              <w:t>1、常年性项目</w:t>
            </w:r>
            <w:r>
              <w:rPr>
                <w:w w:val="105"/>
                <w:sz w:val="19"/>
              </w:rPr>
              <w:tab/>
            </w:r>
            <w:r>
              <w:rPr>
                <w:rFonts w:ascii="Wingdings" w:hAnsi="Wingdings"/>
                <w:w w:val="105"/>
                <w:position w:val="1"/>
                <w:sz w:val="19"/>
              </w:rPr>
              <w:t></w:t>
            </w:r>
            <w:r>
              <w:rPr>
                <w:rFonts w:ascii="Times New Roman" w:hAnsi="Times New Roman"/>
                <w:w w:val="105"/>
                <w:position w:val="1"/>
                <w:sz w:val="19"/>
              </w:rPr>
              <w:tab/>
            </w:r>
            <w:r>
              <w:rPr>
                <w:w w:val="105"/>
                <w:sz w:val="19"/>
              </w:rPr>
              <w:t>2、延续性项目</w:t>
            </w:r>
            <w:r>
              <w:rPr>
                <w:spacing w:val="77"/>
                <w:w w:val="105"/>
                <w:sz w:val="19"/>
              </w:rPr>
              <w:t xml:space="preserve"> </w:t>
            </w:r>
            <w:r>
              <w:rPr>
                <w:rFonts w:ascii="Wingdings" w:hAnsi="Wingdings"/>
                <w:w w:val="105"/>
                <w:position w:val="1"/>
                <w:sz w:val="19"/>
              </w:rPr>
              <w:t></w:t>
            </w:r>
            <w:r>
              <w:rPr>
                <w:rFonts w:ascii="Times New Roman" w:hAnsi="Times New Roman"/>
                <w:w w:val="105"/>
                <w:position w:val="1"/>
                <w:sz w:val="19"/>
              </w:rPr>
              <w:tab/>
            </w:r>
            <w:r>
              <w:rPr>
                <w:w w:val="105"/>
                <w:sz w:val="19"/>
              </w:rPr>
              <w:t>3、一次性项目</w:t>
            </w:r>
            <w:r>
              <w:rPr>
                <w:spacing w:val="-5"/>
                <w:w w:val="105"/>
                <w:sz w:val="19"/>
              </w:rPr>
              <w:t xml:space="preserve"> </w:t>
            </w:r>
            <w:r>
              <w:rPr>
                <w:rFonts w:ascii="Wingdings" w:hAnsi="Wingdings"/>
                <w:w w:val="105"/>
                <w:position w:val="1"/>
                <w:sz w:val="19"/>
              </w:rPr>
              <w:t></w:t>
            </w:r>
          </w:p>
        </w:tc>
      </w:tr>
      <w:tr w:rsidR="00454B80">
        <w:trPr>
          <w:trHeight w:val="570"/>
        </w:trPr>
        <w:tc>
          <w:tcPr>
            <w:tcW w:w="1733" w:type="dxa"/>
            <w:gridSpan w:val="2"/>
            <w:vMerge w:val="restart"/>
          </w:tcPr>
          <w:p w:rsidR="00454B80" w:rsidRDefault="00454B80">
            <w:pPr>
              <w:pStyle w:val="TableParagraph"/>
              <w:spacing w:before="7"/>
              <w:rPr>
                <w:sz w:val="27"/>
              </w:rPr>
            </w:pPr>
          </w:p>
          <w:p w:rsidR="00454B80" w:rsidRDefault="00C52B3A">
            <w:pPr>
              <w:pStyle w:val="TableParagraph"/>
              <w:spacing w:line="242" w:lineRule="exact"/>
              <w:ind w:left="57" w:right="19"/>
              <w:jc w:val="center"/>
              <w:rPr>
                <w:sz w:val="19"/>
              </w:rPr>
            </w:pPr>
            <w:r>
              <w:rPr>
                <w:w w:val="105"/>
                <w:sz w:val="19"/>
              </w:rPr>
              <w:t>预算执行情况</w:t>
            </w:r>
          </w:p>
          <w:p w:rsidR="00454B80" w:rsidRDefault="00C52B3A">
            <w:pPr>
              <w:pStyle w:val="TableParagraph"/>
              <w:spacing w:line="242" w:lineRule="exact"/>
              <w:ind w:left="57" w:right="20"/>
              <w:jc w:val="center"/>
              <w:rPr>
                <w:sz w:val="19"/>
              </w:rPr>
            </w:pPr>
            <w:r>
              <w:rPr>
                <w:w w:val="105"/>
                <w:sz w:val="19"/>
              </w:rPr>
              <w:t>（万元）（20分）</w:t>
            </w:r>
          </w:p>
        </w:tc>
        <w:tc>
          <w:tcPr>
            <w:tcW w:w="1462" w:type="dxa"/>
          </w:tcPr>
          <w:p w:rsidR="00454B80" w:rsidRDefault="00454B80">
            <w:pPr>
              <w:pStyle w:val="TableParagraph"/>
              <w:rPr>
                <w:rFonts w:ascii="Times New Roman"/>
                <w:sz w:val="18"/>
              </w:rPr>
            </w:pPr>
          </w:p>
        </w:tc>
        <w:tc>
          <w:tcPr>
            <w:tcW w:w="1786" w:type="dxa"/>
          </w:tcPr>
          <w:p w:rsidR="00454B80" w:rsidRDefault="00C52B3A">
            <w:pPr>
              <w:pStyle w:val="TableParagraph"/>
              <w:spacing w:before="177"/>
              <w:ind w:left="331" w:right="296"/>
              <w:jc w:val="center"/>
              <w:rPr>
                <w:sz w:val="19"/>
              </w:rPr>
            </w:pPr>
            <w:r>
              <w:rPr>
                <w:w w:val="105"/>
                <w:sz w:val="19"/>
              </w:rPr>
              <w:t>预算数（A）</w:t>
            </w:r>
          </w:p>
        </w:tc>
        <w:tc>
          <w:tcPr>
            <w:tcW w:w="2693" w:type="dxa"/>
            <w:gridSpan w:val="2"/>
          </w:tcPr>
          <w:p w:rsidR="00454B80" w:rsidRDefault="00C52B3A">
            <w:pPr>
              <w:pStyle w:val="TableParagraph"/>
              <w:spacing w:before="177"/>
              <w:ind w:left="816"/>
              <w:rPr>
                <w:sz w:val="19"/>
              </w:rPr>
            </w:pPr>
            <w:r>
              <w:rPr>
                <w:w w:val="105"/>
                <w:sz w:val="19"/>
              </w:rPr>
              <w:t>执行数（B）</w:t>
            </w:r>
          </w:p>
        </w:tc>
        <w:tc>
          <w:tcPr>
            <w:tcW w:w="1488" w:type="dxa"/>
          </w:tcPr>
          <w:p w:rsidR="00454B80" w:rsidRDefault="00C52B3A">
            <w:pPr>
              <w:pStyle w:val="TableParagraph"/>
              <w:spacing w:before="177"/>
              <w:ind w:left="66" w:right="31"/>
              <w:jc w:val="center"/>
              <w:rPr>
                <w:sz w:val="19"/>
              </w:rPr>
            </w:pPr>
            <w:r>
              <w:rPr>
                <w:w w:val="105"/>
                <w:sz w:val="19"/>
              </w:rPr>
              <w:t>执行率（B/A)</w:t>
            </w:r>
          </w:p>
        </w:tc>
        <w:tc>
          <w:tcPr>
            <w:tcW w:w="1488" w:type="dxa"/>
          </w:tcPr>
          <w:p w:rsidR="00454B80" w:rsidRDefault="00C52B3A">
            <w:pPr>
              <w:pStyle w:val="TableParagraph"/>
              <w:spacing w:before="2" w:line="243" w:lineRule="exact"/>
              <w:ind w:left="64" w:right="32"/>
              <w:jc w:val="center"/>
              <w:rPr>
                <w:sz w:val="19"/>
              </w:rPr>
            </w:pPr>
            <w:r>
              <w:rPr>
                <w:w w:val="105"/>
                <w:sz w:val="19"/>
              </w:rPr>
              <w:t>得分</w:t>
            </w:r>
          </w:p>
          <w:p w:rsidR="00454B80" w:rsidRDefault="00C52B3A">
            <w:pPr>
              <w:pStyle w:val="TableParagraph"/>
              <w:ind w:left="65" w:right="32"/>
              <w:jc w:val="center"/>
              <w:rPr>
                <w:sz w:val="19"/>
              </w:rPr>
            </w:pPr>
            <w:r>
              <w:rPr>
                <w:w w:val="105"/>
                <w:sz w:val="19"/>
              </w:rPr>
              <w:t>（20分*执行</w:t>
            </w:r>
          </w:p>
        </w:tc>
      </w:tr>
      <w:tr w:rsidR="00454B80">
        <w:trPr>
          <w:trHeight w:val="570"/>
        </w:trPr>
        <w:tc>
          <w:tcPr>
            <w:tcW w:w="1733" w:type="dxa"/>
            <w:gridSpan w:val="2"/>
            <w:vMerge/>
            <w:tcBorders>
              <w:top w:val="nil"/>
            </w:tcBorders>
          </w:tcPr>
          <w:p w:rsidR="00454B80" w:rsidRDefault="00454B80">
            <w:pPr>
              <w:rPr>
                <w:sz w:val="2"/>
                <w:szCs w:val="2"/>
              </w:rPr>
            </w:pPr>
          </w:p>
        </w:tc>
        <w:tc>
          <w:tcPr>
            <w:tcW w:w="1462" w:type="dxa"/>
          </w:tcPr>
          <w:p w:rsidR="00454B80" w:rsidRDefault="00C52B3A">
            <w:pPr>
              <w:pStyle w:val="TableParagraph"/>
              <w:spacing w:before="59" w:line="237" w:lineRule="auto"/>
              <w:ind w:left="640" w:right="19" w:hanging="587"/>
              <w:rPr>
                <w:sz w:val="19"/>
              </w:rPr>
            </w:pPr>
            <w:r>
              <w:rPr>
                <w:sz w:val="19"/>
              </w:rPr>
              <w:t>年度财政资金总</w:t>
            </w:r>
            <w:r>
              <w:rPr>
                <w:w w:val="105"/>
                <w:sz w:val="19"/>
              </w:rPr>
              <w:t>额</w:t>
            </w:r>
          </w:p>
        </w:tc>
        <w:tc>
          <w:tcPr>
            <w:tcW w:w="1786" w:type="dxa"/>
          </w:tcPr>
          <w:p w:rsidR="00454B80" w:rsidRDefault="00C52B3A">
            <w:pPr>
              <w:pStyle w:val="TableParagraph"/>
              <w:spacing w:before="178"/>
              <w:ind w:left="331" w:right="296"/>
              <w:jc w:val="center"/>
              <w:rPr>
                <w:sz w:val="19"/>
              </w:rPr>
            </w:pPr>
            <w:r>
              <w:rPr>
                <w:w w:val="105"/>
                <w:sz w:val="19"/>
              </w:rPr>
              <w:t>19,855.5340</w:t>
            </w:r>
          </w:p>
        </w:tc>
        <w:tc>
          <w:tcPr>
            <w:tcW w:w="2693" w:type="dxa"/>
            <w:gridSpan w:val="2"/>
          </w:tcPr>
          <w:p w:rsidR="00454B80" w:rsidRDefault="00C52B3A">
            <w:pPr>
              <w:pStyle w:val="TableParagraph"/>
              <w:spacing w:before="178"/>
              <w:ind w:left="809"/>
              <w:rPr>
                <w:sz w:val="19"/>
              </w:rPr>
            </w:pPr>
            <w:r>
              <w:rPr>
                <w:w w:val="105"/>
                <w:sz w:val="19"/>
              </w:rPr>
              <w:t>16,715.2932</w:t>
            </w:r>
          </w:p>
        </w:tc>
        <w:tc>
          <w:tcPr>
            <w:tcW w:w="1488" w:type="dxa"/>
          </w:tcPr>
          <w:p w:rsidR="00454B80" w:rsidRDefault="00C52B3A">
            <w:pPr>
              <w:pStyle w:val="TableParagraph"/>
              <w:spacing w:before="178"/>
              <w:ind w:left="65" w:right="32"/>
              <w:jc w:val="center"/>
              <w:rPr>
                <w:sz w:val="19"/>
              </w:rPr>
            </w:pPr>
            <w:r>
              <w:rPr>
                <w:w w:val="105"/>
                <w:sz w:val="19"/>
              </w:rPr>
              <w:t>84.18%</w:t>
            </w:r>
          </w:p>
        </w:tc>
        <w:tc>
          <w:tcPr>
            <w:tcW w:w="1488" w:type="dxa"/>
          </w:tcPr>
          <w:p w:rsidR="00454B80" w:rsidRDefault="00C52B3A">
            <w:pPr>
              <w:pStyle w:val="TableParagraph"/>
              <w:spacing w:before="178"/>
              <w:ind w:left="66" w:right="31"/>
              <w:jc w:val="center"/>
              <w:rPr>
                <w:sz w:val="19"/>
              </w:rPr>
            </w:pPr>
            <w:r>
              <w:rPr>
                <w:w w:val="105"/>
                <w:sz w:val="19"/>
              </w:rPr>
              <w:t>16.84</w:t>
            </w:r>
          </w:p>
        </w:tc>
      </w:tr>
      <w:tr w:rsidR="00454B80">
        <w:trPr>
          <w:trHeight w:val="570"/>
        </w:trPr>
        <w:tc>
          <w:tcPr>
            <w:tcW w:w="852" w:type="dxa"/>
            <w:vMerge w:val="restart"/>
          </w:tcPr>
          <w:p w:rsidR="00454B80" w:rsidRDefault="00454B80">
            <w:pPr>
              <w:pStyle w:val="TableParagraph"/>
              <w:rPr>
                <w:sz w:val="20"/>
              </w:rPr>
            </w:pPr>
          </w:p>
          <w:p w:rsidR="00454B80" w:rsidRDefault="00454B80">
            <w:pPr>
              <w:pStyle w:val="TableParagraph"/>
              <w:rPr>
                <w:sz w:val="20"/>
              </w:rPr>
            </w:pPr>
          </w:p>
          <w:p w:rsidR="00454B80" w:rsidRDefault="00454B80">
            <w:pPr>
              <w:pStyle w:val="TableParagraph"/>
              <w:rPr>
                <w:sz w:val="20"/>
              </w:rPr>
            </w:pPr>
          </w:p>
          <w:p w:rsidR="00454B80" w:rsidRDefault="00454B80">
            <w:pPr>
              <w:pStyle w:val="TableParagraph"/>
              <w:spacing w:before="5"/>
              <w:rPr>
                <w:sz w:val="19"/>
              </w:rPr>
            </w:pPr>
          </w:p>
          <w:p w:rsidR="00454B80" w:rsidRDefault="00C52B3A">
            <w:pPr>
              <w:pStyle w:val="TableParagraph"/>
              <w:ind w:left="356" w:right="277"/>
              <w:jc w:val="both"/>
              <w:rPr>
                <w:sz w:val="19"/>
              </w:rPr>
            </w:pPr>
            <w:r>
              <w:rPr>
                <w:sz w:val="19"/>
              </w:rPr>
              <w:t>年度绩效目标</w:t>
            </w:r>
          </w:p>
          <w:p w:rsidR="00454B80" w:rsidRDefault="00454B80">
            <w:pPr>
              <w:pStyle w:val="TableParagraph"/>
              <w:spacing w:before="3"/>
              <w:rPr>
                <w:sz w:val="18"/>
              </w:rPr>
            </w:pPr>
          </w:p>
          <w:p w:rsidR="00454B80" w:rsidRDefault="00C52B3A">
            <w:pPr>
              <w:pStyle w:val="TableParagraph"/>
              <w:spacing w:line="243" w:lineRule="exact"/>
              <w:ind w:left="75"/>
              <w:jc w:val="center"/>
              <w:rPr>
                <w:sz w:val="19"/>
              </w:rPr>
            </w:pPr>
            <w:r>
              <w:rPr>
                <w:w w:val="103"/>
                <w:sz w:val="19"/>
              </w:rPr>
              <w:t>8</w:t>
            </w:r>
          </w:p>
          <w:p w:rsidR="00454B80" w:rsidRDefault="00C52B3A">
            <w:pPr>
              <w:pStyle w:val="TableParagraph"/>
              <w:spacing w:line="243" w:lineRule="exact"/>
              <w:ind w:left="75"/>
              <w:jc w:val="center"/>
              <w:rPr>
                <w:sz w:val="19"/>
              </w:rPr>
            </w:pPr>
            <w:r>
              <w:rPr>
                <w:w w:val="103"/>
                <w:sz w:val="19"/>
              </w:rPr>
              <w:t>0</w:t>
            </w:r>
          </w:p>
          <w:p w:rsidR="00454B80" w:rsidRDefault="00C52B3A">
            <w:pPr>
              <w:pStyle w:val="TableParagraph"/>
              <w:spacing w:line="243" w:lineRule="exact"/>
              <w:ind w:left="77"/>
              <w:jc w:val="center"/>
              <w:rPr>
                <w:sz w:val="19"/>
              </w:rPr>
            </w:pPr>
            <w:r>
              <w:rPr>
                <w:w w:val="103"/>
                <w:sz w:val="19"/>
              </w:rPr>
              <w:t>分</w:t>
            </w:r>
          </w:p>
        </w:tc>
        <w:tc>
          <w:tcPr>
            <w:tcW w:w="881" w:type="dxa"/>
          </w:tcPr>
          <w:p w:rsidR="00454B80" w:rsidRDefault="00C52B3A">
            <w:pPr>
              <w:pStyle w:val="TableParagraph"/>
              <w:spacing w:before="58"/>
              <w:ind w:left="253" w:right="171"/>
              <w:rPr>
                <w:sz w:val="19"/>
              </w:rPr>
            </w:pPr>
            <w:r>
              <w:rPr>
                <w:w w:val="105"/>
                <w:sz w:val="19"/>
              </w:rPr>
              <w:t>一级指标</w:t>
            </w:r>
          </w:p>
        </w:tc>
        <w:tc>
          <w:tcPr>
            <w:tcW w:w="1462" w:type="dxa"/>
          </w:tcPr>
          <w:p w:rsidR="00454B80" w:rsidRDefault="00C52B3A">
            <w:pPr>
              <w:pStyle w:val="TableParagraph"/>
              <w:spacing w:before="177"/>
              <w:ind w:left="347"/>
              <w:rPr>
                <w:sz w:val="19"/>
              </w:rPr>
            </w:pPr>
            <w:r>
              <w:rPr>
                <w:w w:val="105"/>
                <w:sz w:val="19"/>
              </w:rPr>
              <w:t>二级指标</w:t>
            </w:r>
          </w:p>
        </w:tc>
        <w:tc>
          <w:tcPr>
            <w:tcW w:w="2991" w:type="dxa"/>
            <w:gridSpan w:val="2"/>
          </w:tcPr>
          <w:p w:rsidR="00454B80" w:rsidRDefault="00C52B3A">
            <w:pPr>
              <w:pStyle w:val="TableParagraph"/>
              <w:spacing w:before="177"/>
              <w:ind w:left="57" w:right="23"/>
              <w:jc w:val="center"/>
              <w:rPr>
                <w:sz w:val="19"/>
              </w:rPr>
            </w:pPr>
            <w:r>
              <w:rPr>
                <w:w w:val="105"/>
                <w:sz w:val="19"/>
              </w:rPr>
              <w:t>三级指标</w:t>
            </w:r>
          </w:p>
        </w:tc>
        <w:tc>
          <w:tcPr>
            <w:tcW w:w="1488" w:type="dxa"/>
          </w:tcPr>
          <w:p w:rsidR="00454B80" w:rsidRDefault="00C52B3A">
            <w:pPr>
              <w:pStyle w:val="TableParagraph"/>
              <w:spacing w:before="58" w:line="243" w:lineRule="exact"/>
              <w:ind w:left="65" w:right="32"/>
              <w:jc w:val="center"/>
              <w:rPr>
                <w:sz w:val="19"/>
              </w:rPr>
            </w:pPr>
            <w:r>
              <w:rPr>
                <w:w w:val="105"/>
                <w:sz w:val="19"/>
              </w:rPr>
              <w:t>年度目标值</w:t>
            </w:r>
          </w:p>
          <w:p w:rsidR="00454B80" w:rsidRDefault="00C52B3A">
            <w:pPr>
              <w:pStyle w:val="TableParagraph"/>
              <w:spacing w:line="243" w:lineRule="exact"/>
              <w:ind w:left="64" w:right="32"/>
              <w:jc w:val="center"/>
              <w:rPr>
                <w:sz w:val="19"/>
              </w:rPr>
            </w:pPr>
            <w:r>
              <w:rPr>
                <w:w w:val="105"/>
                <w:sz w:val="19"/>
              </w:rPr>
              <w:t>（A）</w:t>
            </w:r>
          </w:p>
        </w:tc>
        <w:tc>
          <w:tcPr>
            <w:tcW w:w="1488" w:type="dxa"/>
          </w:tcPr>
          <w:p w:rsidR="00454B80" w:rsidRDefault="00C52B3A">
            <w:pPr>
              <w:pStyle w:val="TableParagraph"/>
              <w:spacing w:before="177"/>
              <w:ind w:left="66" w:right="32"/>
              <w:jc w:val="center"/>
              <w:rPr>
                <w:sz w:val="19"/>
              </w:rPr>
            </w:pPr>
            <w:r>
              <w:rPr>
                <w:sz w:val="19"/>
              </w:rPr>
              <w:t>实际完成值（B)</w:t>
            </w:r>
          </w:p>
        </w:tc>
        <w:tc>
          <w:tcPr>
            <w:tcW w:w="1488" w:type="dxa"/>
          </w:tcPr>
          <w:p w:rsidR="00454B80" w:rsidRDefault="00C52B3A">
            <w:pPr>
              <w:pStyle w:val="TableParagraph"/>
              <w:spacing w:before="177"/>
              <w:ind w:left="64" w:right="32"/>
              <w:jc w:val="center"/>
              <w:rPr>
                <w:sz w:val="19"/>
              </w:rPr>
            </w:pPr>
            <w:r>
              <w:rPr>
                <w:w w:val="105"/>
                <w:sz w:val="19"/>
              </w:rPr>
              <w:t>得分</w:t>
            </w:r>
          </w:p>
        </w:tc>
      </w:tr>
      <w:tr w:rsidR="00454B80">
        <w:trPr>
          <w:trHeight w:val="570"/>
        </w:trPr>
        <w:tc>
          <w:tcPr>
            <w:tcW w:w="852" w:type="dxa"/>
            <w:vMerge/>
            <w:tcBorders>
              <w:top w:val="nil"/>
            </w:tcBorders>
          </w:tcPr>
          <w:p w:rsidR="00454B80" w:rsidRDefault="00454B80">
            <w:pPr>
              <w:rPr>
                <w:sz w:val="2"/>
                <w:szCs w:val="2"/>
              </w:rPr>
            </w:pPr>
          </w:p>
        </w:tc>
        <w:tc>
          <w:tcPr>
            <w:tcW w:w="881" w:type="dxa"/>
            <w:vMerge w:val="restart"/>
          </w:tcPr>
          <w:p w:rsidR="00454B80" w:rsidRDefault="00454B80">
            <w:pPr>
              <w:pStyle w:val="TableParagraph"/>
              <w:rPr>
                <w:sz w:val="20"/>
              </w:rPr>
            </w:pPr>
          </w:p>
          <w:p w:rsidR="00454B80" w:rsidRDefault="00454B80">
            <w:pPr>
              <w:pStyle w:val="TableParagraph"/>
              <w:rPr>
                <w:sz w:val="20"/>
              </w:rPr>
            </w:pPr>
          </w:p>
          <w:p w:rsidR="00454B80" w:rsidRDefault="00454B80">
            <w:pPr>
              <w:pStyle w:val="TableParagraph"/>
              <w:spacing w:before="6"/>
              <w:rPr>
                <w:sz w:val="28"/>
              </w:rPr>
            </w:pPr>
          </w:p>
          <w:p w:rsidR="00454B80" w:rsidRDefault="00C52B3A">
            <w:pPr>
              <w:pStyle w:val="TableParagraph"/>
              <w:spacing w:line="237" w:lineRule="auto"/>
              <w:ind w:left="352" w:right="310"/>
              <w:jc w:val="both"/>
              <w:rPr>
                <w:sz w:val="19"/>
              </w:rPr>
            </w:pPr>
            <w:r>
              <w:rPr>
                <w:sz w:val="19"/>
              </w:rPr>
              <w:t>产出指标</w:t>
            </w:r>
          </w:p>
          <w:p w:rsidR="00454B80" w:rsidRDefault="00C52B3A">
            <w:pPr>
              <w:pStyle w:val="TableParagraph"/>
              <w:spacing w:before="2"/>
              <w:ind w:left="57"/>
              <w:rPr>
                <w:sz w:val="19"/>
              </w:rPr>
            </w:pPr>
            <w:r>
              <w:rPr>
                <w:sz w:val="19"/>
              </w:rPr>
              <w:t>（40分）</w:t>
            </w:r>
          </w:p>
        </w:tc>
        <w:tc>
          <w:tcPr>
            <w:tcW w:w="1462" w:type="dxa"/>
            <w:vMerge w:val="restart"/>
          </w:tcPr>
          <w:p w:rsidR="00454B80" w:rsidRDefault="00454B80">
            <w:pPr>
              <w:pStyle w:val="TableParagraph"/>
              <w:spacing w:before="4"/>
              <w:rPr>
                <w:sz w:val="27"/>
              </w:rPr>
            </w:pPr>
          </w:p>
          <w:p w:rsidR="00454B80" w:rsidRDefault="00C52B3A">
            <w:pPr>
              <w:pStyle w:val="TableParagraph"/>
              <w:spacing w:before="1" w:line="243" w:lineRule="exact"/>
              <w:ind w:left="347"/>
              <w:rPr>
                <w:sz w:val="19"/>
              </w:rPr>
            </w:pPr>
            <w:r>
              <w:rPr>
                <w:spacing w:val="-1"/>
                <w:sz w:val="19"/>
              </w:rPr>
              <w:t>数量指标</w:t>
            </w:r>
          </w:p>
          <w:p w:rsidR="00454B80" w:rsidRDefault="00C52B3A">
            <w:pPr>
              <w:pStyle w:val="TableParagraph"/>
              <w:spacing w:line="243" w:lineRule="exact"/>
              <w:ind w:left="347"/>
              <w:rPr>
                <w:sz w:val="19"/>
              </w:rPr>
            </w:pPr>
            <w:r>
              <w:rPr>
                <w:spacing w:val="-1"/>
                <w:sz w:val="19"/>
              </w:rPr>
              <w:t>（10</w:t>
            </w:r>
            <w:r>
              <w:rPr>
                <w:sz w:val="19"/>
              </w:rPr>
              <w:t>分）</w:t>
            </w:r>
          </w:p>
        </w:tc>
        <w:tc>
          <w:tcPr>
            <w:tcW w:w="2991" w:type="dxa"/>
            <w:gridSpan w:val="2"/>
          </w:tcPr>
          <w:p w:rsidR="00454B80" w:rsidRDefault="00C52B3A">
            <w:pPr>
              <w:pStyle w:val="TableParagraph"/>
              <w:spacing w:before="177"/>
              <w:ind w:left="575"/>
              <w:rPr>
                <w:sz w:val="19"/>
              </w:rPr>
            </w:pPr>
            <w:r>
              <w:rPr>
                <w:w w:val="105"/>
                <w:sz w:val="19"/>
              </w:rPr>
              <w:t>征收补偿户数（5分）</w:t>
            </w:r>
          </w:p>
        </w:tc>
        <w:tc>
          <w:tcPr>
            <w:tcW w:w="1488" w:type="dxa"/>
          </w:tcPr>
          <w:p w:rsidR="00454B80" w:rsidRDefault="00C52B3A">
            <w:pPr>
              <w:pStyle w:val="TableParagraph"/>
              <w:spacing w:before="177"/>
              <w:ind w:left="65" w:right="32"/>
              <w:jc w:val="center"/>
              <w:rPr>
                <w:sz w:val="19"/>
              </w:rPr>
            </w:pPr>
            <w:r>
              <w:rPr>
                <w:w w:val="105"/>
                <w:sz w:val="19"/>
              </w:rPr>
              <w:t>66户</w:t>
            </w:r>
          </w:p>
        </w:tc>
        <w:tc>
          <w:tcPr>
            <w:tcW w:w="1488" w:type="dxa"/>
          </w:tcPr>
          <w:p w:rsidR="00454B80" w:rsidRDefault="00C52B3A">
            <w:pPr>
              <w:pStyle w:val="TableParagraph"/>
              <w:spacing w:before="177"/>
              <w:ind w:left="66" w:right="31"/>
              <w:jc w:val="center"/>
              <w:rPr>
                <w:sz w:val="19"/>
              </w:rPr>
            </w:pPr>
            <w:r>
              <w:rPr>
                <w:w w:val="105"/>
                <w:sz w:val="19"/>
              </w:rPr>
              <w:t>66户</w:t>
            </w:r>
          </w:p>
        </w:tc>
        <w:tc>
          <w:tcPr>
            <w:tcW w:w="1488" w:type="dxa"/>
          </w:tcPr>
          <w:p w:rsidR="00454B80" w:rsidRDefault="00C52B3A">
            <w:pPr>
              <w:pStyle w:val="TableParagraph"/>
              <w:spacing w:before="177"/>
              <w:ind w:left="33"/>
              <w:jc w:val="center"/>
              <w:rPr>
                <w:sz w:val="19"/>
              </w:rPr>
            </w:pPr>
            <w:r>
              <w:rPr>
                <w:w w:val="103"/>
                <w:sz w:val="19"/>
              </w:rPr>
              <w:t>5</w:t>
            </w:r>
          </w:p>
        </w:tc>
      </w:tr>
      <w:tr w:rsidR="00454B80">
        <w:trPr>
          <w:trHeight w:val="570"/>
        </w:trPr>
        <w:tc>
          <w:tcPr>
            <w:tcW w:w="852" w:type="dxa"/>
            <w:vMerge/>
            <w:tcBorders>
              <w:top w:val="nil"/>
            </w:tcBorders>
          </w:tcPr>
          <w:p w:rsidR="00454B80" w:rsidRDefault="00454B80">
            <w:pPr>
              <w:rPr>
                <w:sz w:val="2"/>
                <w:szCs w:val="2"/>
              </w:rPr>
            </w:pPr>
          </w:p>
        </w:tc>
        <w:tc>
          <w:tcPr>
            <w:tcW w:w="881" w:type="dxa"/>
            <w:vMerge/>
            <w:tcBorders>
              <w:top w:val="nil"/>
            </w:tcBorders>
          </w:tcPr>
          <w:p w:rsidR="00454B80" w:rsidRDefault="00454B80">
            <w:pPr>
              <w:rPr>
                <w:sz w:val="2"/>
                <w:szCs w:val="2"/>
              </w:rPr>
            </w:pPr>
          </w:p>
        </w:tc>
        <w:tc>
          <w:tcPr>
            <w:tcW w:w="1462" w:type="dxa"/>
            <w:vMerge/>
            <w:tcBorders>
              <w:top w:val="nil"/>
            </w:tcBorders>
          </w:tcPr>
          <w:p w:rsidR="00454B80" w:rsidRDefault="00454B80">
            <w:pPr>
              <w:rPr>
                <w:sz w:val="2"/>
                <w:szCs w:val="2"/>
              </w:rPr>
            </w:pPr>
          </w:p>
        </w:tc>
        <w:tc>
          <w:tcPr>
            <w:tcW w:w="2991" w:type="dxa"/>
            <w:gridSpan w:val="2"/>
          </w:tcPr>
          <w:p w:rsidR="00454B80" w:rsidRDefault="00C52B3A">
            <w:pPr>
              <w:pStyle w:val="TableParagraph"/>
              <w:spacing w:before="178"/>
              <w:ind w:left="575"/>
              <w:rPr>
                <w:sz w:val="19"/>
              </w:rPr>
            </w:pPr>
            <w:r>
              <w:rPr>
                <w:w w:val="105"/>
                <w:sz w:val="19"/>
              </w:rPr>
              <w:t>征收补偿面积（5分）</w:t>
            </w:r>
          </w:p>
        </w:tc>
        <w:tc>
          <w:tcPr>
            <w:tcW w:w="1488" w:type="dxa"/>
          </w:tcPr>
          <w:p w:rsidR="00454B80" w:rsidRDefault="00C52B3A">
            <w:pPr>
              <w:pStyle w:val="TableParagraph"/>
              <w:spacing w:before="178"/>
              <w:ind w:left="65" w:right="32"/>
              <w:jc w:val="center"/>
              <w:rPr>
                <w:sz w:val="19"/>
              </w:rPr>
            </w:pPr>
            <w:r>
              <w:rPr>
                <w:w w:val="105"/>
                <w:sz w:val="19"/>
              </w:rPr>
              <w:t>7252.21m²</w:t>
            </w:r>
          </w:p>
        </w:tc>
        <w:tc>
          <w:tcPr>
            <w:tcW w:w="1488" w:type="dxa"/>
          </w:tcPr>
          <w:p w:rsidR="00454B80" w:rsidRDefault="00C52B3A">
            <w:pPr>
              <w:pStyle w:val="TableParagraph"/>
              <w:spacing w:before="178"/>
              <w:ind w:left="65" w:right="32"/>
              <w:jc w:val="center"/>
              <w:rPr>
                <w:sz w:val="19"/>
              </w:rPr>
            </w:pPr>
            <w:r>
              <w:rPr>
                <w:w w:val="105"/>
                <w:sz w:val="19"/>
              </w:rPr>
              <w:t>7252.21m²</w:t>
            </w:r>
          </w:p>
        </w:tc>
        <w:tc>
          <w:tcPr>
            <w:tcW w:w="1488" w:type="dxa"/>
          </w:tcPr>
          <w:p w:rsidR="00454B80" w:rsidRDefault="00C52B3A">
            <w:pPr>
              <w:pStyle w:val="TableParagraph"/>
              <w:spacing w:before="178"/>
              <w:ind w:left="33"/>
              <w:jc w:val="center"/>
              <w:rPr>
                <w:sz w:val="19"/>
              </w:rPr>
            </w:pPr>
            <w:r>
              <w:rPr>
                <w:w w:val="103"/>
                <w:sz w:val="19"/>
              </w:rPr>
              <w:t>5</w:t>
            </w:r>
          </w:p>
        </w:tc>
      </w:tr>
      <w:tr w:rsidR="00454B80">
        <w:trPr>
          <w:trHeight w:val="570"/>
        </w:trPr>
        <w:tc>
          <w:tcPr>
            <w:tcW w:w="852" w:type="dxa"/>
            <w:vMerge/>
            <w:tcBorders>
              <w:top w:val="nil"/>
            </w:tcBorders>
          </w:tcPr>
          <w:p w:rsidR="00454B80" w:rsidRDefault="00454B80">
            <w:pPr>
              <w:rPr>
                <w:sz w:val="2"/>
                <w:szCs w:val="2"/>
              </w:rPr>
            </w:pPr>
          </w:p>
        </w:tc>
        <w:tc>
          <w:tcPr>
            <w:tcW w:w="881" w:type="dxa"/>
            <w:vMerge/>
            <w:tcBorders>
              <w:top w:val="nil"/>
            </w:tcBorders>
          </w:tcPr>
          <w:p w:rsidR="00454B80" w:rsidRDefault="00454B80">
            <w:pPr>
              <w:rPr>
                <w:sz w:val="2"/>
                <w:szCs w:val="2"/>
              </w:rPr>
            </w:pPr>
          </w:p>
        </w:tc>
        <w:tc>
          <w:tcPr>
            <w:tcW w:w="1462" w:type="dxa"/>
          </w:tcPr>
          <w:p w:rsidR="00454B80" w:rsidRDefault="00C52B3A">
            <w:pPr>
              <w:pStyle w:val="TableParagraph"/>
              <w:spacing w:before="58" w:line="242" w:lineRule="exact"/>
              <w:ind w:left="347"/>
              <w:rPr>
                <w:sz w:val="19"/>
              </w:rPr>
            </w:pPr>
            <w:r>
              <w:rPr>
                <w:spacing w:val="-1"/>
                <w:sz w:val="19"/>
              </w:rPr>
              <w:t>质量指标</w:t>
            </w:r>
          </w:p>
          <w:p w:rsidR="00454B80" w:rsidRDefault="00C52B3A">
            <w:pPr>
              <w:pStyle w:val="TableParagraph"/>
              <w:spacing w:line="242" w:lineRule="exact"/>
              <w:ind w:left="347"/>
              <w:rPr>
                <w:sz w:val="19"/>
              </w:rPr>
            </w:pPr>
            <w:r>
              <w:rPr>
                <w:spacing w:val="-1"/>
                <w:sz w:val="19"/>
              </w:rPr>
              <w:t>（10</w:t>
            </w:r>
            <w:r>
              <w:rPr>
                <w:sz w:val="19"/>
              </w:rPr>
              <w:t>分）</w:t>
            </w:r>
          </w:p>
        </w:tc>
        <w:tc>
          <w:tcPr>
            <w:tcW w:w="2991" w:type="dxa"/>
            <w:gridSpan w:val="2"/>
          </w:tcPr>
          <w:p w:rsidR="00454B80" w:rsidRDefault="00C52B3A">
            <w:pPr>
              <w:pStyle w:val="TableParagraph"/>
              <w:spacing w:before="177"/>
              <w:ind w:left="428"/>
              <w:rPr>
                <w:sz w:val="19"/>
              </w:rPr>
            </w:pPr>
            <w:proofErr w:type="gramStart"/>
            <w:r>
              <w:rPr>
                <w:w w:val="105"/>
                <w:sz w:val="19"/>
              </w:rPr>
              <w:t>拆搬补偿</w:t>
            </w:r>
            <w:proofErr w:type="gramEnd"/>
            <w:r>
              <w:rPr>
                <w:w w:val="105"/>
                <w:sz w:val="19"/>
              </w:rPr>
              <w:t>合</w:t>
            </w:r>
            <w:proofErr w:type="gramStart"/>
            <w:r>
              <w:rPr>
                <w:w w:val="105"/>
                <w:sz w:val="19"/>
              </w:rPr>
              <w:t>规</w:t>
            </w:r>
            <w:proofErr w:type="gramEnd"/>
            <w:r>
              <w:rPr>
                <w:w w:val="105"/>
                <w:sz w:val="19"/>
              </w:rPr>
              <w:t>率（10分）</w:t>
            </w:r>
          </w:p>
        </w:tc>
        <w:tc>
          <w:tcPr>
            <w:tcW w:w="1488" w:type="dxa"/>
          </w:tcPr>
          <w:p w:rsidR="00454B80" w:rsidRDefault="00C52B3A">
            <w:pPr>
              <w:pStyle w:val="TableParagraph"/>
              <w:spacing w:before="177"/>
              <w:ind w:left="64" w:right="32"/>
              <w:jc w:val="center"/>
              <w:rPr>
                <w:sz w:val="19"/>
              </w:rPr>
            </w:pPr>
            <w:r>
              <w:rPr>
                <w:w w:val="105"/>
                <w:sz w:val="19"/>
              </w:rPr>
              <w:t>100%</w:t>
            </w:r>
          </w:p>
        </w:tc>
        <w:tc>
          <w:tcPr>
            <w:tcW w:w="1488" w:type="dxa"/>
          </w:tcPr>
          <w:p w:rsidR="00454B80" w:rsidRDefault="00C52B3A">
            <w:pPr>
              <w:pStyle w:val="TableParagraph"/>
              <w:spacing w:before="177"/>
              <w:ind w:left="66" w:right="29"/>
              <w:jc w:val="center"/>
              <w:rPr>
                <w:sz w:val="19"/>
              </w:rPr>
            </w:pPr>
            <w:r>
              <w:rPr>
                <w:w w:val="105"/>
                <w:sz w:val="19"/>
              </w:rPr>
              <w:t>100%</w:t>
            </w:r>
          </w:p>
        </w:tc>
        <w:tc>
          <w:tcPr>
            <w:tcW w:w="1488" w:type="dxa"/>
          </w:tcPr>
          <w:p w:rsidR="00454B80" w:rsidRDefault="00C52B3A">
            <w:pPr>
              <w:pStyle w:val="TableParagraph"/>
              <w:spacing w:before="177"/>
              <w:ind w:left="66" w:right="30"/>
              <w:jc w:val="center"/>
              <w:rPr>
                <w:sz w:val="19"/>
              </w:rPr>
            </w:pPr>
            <w:r>
              <w:rPr>
                <w:w w:val="105"/>
                <w:sz w:val="19"/>
              </w:rPr>
              <w:t>10</w:t>
            </w:r>
          </w:p>
        </w:tc>
      </w:tr>
      <w:tr w:rsidR="00454B80">
        <w:trPr>
          <w:trHeight w:val="570"/>
        </w:trPr>
        <w:tc>
          <w:tcPr>
            <w:tcW w:w="852" w:type="dxa"/>
            <w:vMerge/>
            <w:tcBorders>
              <w:top w:val="nil"/>
            </w:tcBorders>
          </w:tcPr>
          <w:p w:rsidR="00454B80" w:rsidRDefault="00454B80">
            <w:pPr>
              <w:rPr>
                <w:sz w:val="2"/>
                <w:szCs w:val="2"/>
              </w:rPr>
            </w:pPr>
          </w:p>
        </w:tc>
        <w:tc>
          <w:tcPr>
            <w:tcW w:w="881" w:type="dxa"/>
            <w:vMerge/>
            <w:tcBorders>
              <w:top w:val="nil"/>
            </w:tcBorders>
          </w:tcPr>
          <w:p w:rsidR="00454B80" w:rsidRDefault="00454B80">
            <w:pPr>
              <w:rPr>
                <w:sz w:val="2"/>
                <w:szCs w:val="2"/>
              </w:rPr>
            </w:pPr>
          </w:p>
        </w:tc>
        <w:tc>
          <w:tcPr>
            <w:tcW w:w="1462" w:type="dxa"/>
          </w:tcPr>
          <w:p w:rsidR="00454B80" w:rsidRDefault="00C52B3A">
            <w:pPr>
              <w:pStyle w:val="TableParagraph"/>
              <w:spacing w:before="57" w:line="243" w:lineRule="exact"/>
              <w:ind w:left="347"/>
              <w:rPr>
                <w:sz w:val="19"/>
              </w:rPr>
            </w:pPr>
            <w:r>
              <w:rPr>
                <w:spacing w:val="-1"/>
                <w:sz w:val="19"/>
              </w:rPr>
              <w:t>时效指标</w:t>
            </w:r>
          </w:p>
          <w:p w:rsidR="00454B80" w:rsidRDefault="00C52B3A">
            <w:pPr>
              <w:pStyle w:val="TableParagraph"/>
              <w:ind w:left="347"/>
              <w:rPr>
                <w:sz w:val="19"/>
              </w:rPr>
            </w:pPr>
            <w:r>
              <w:rPr>
                <w:spacing w:val="-1"/>
                <w:sz w:val="19"/>
              </w:rPr>
              <w:t>（10</w:t>
            </w:r>
            <w:r>
              <w:rPr>
                <w:sz w:val="19"/>
              </w:rPr>
              <w:t>分）</w:t>
            </w:r>
          </w:p>
        </w:tc>
        <w:tc>
          <w:tcPr>
            <w:tcW w:w="2991" w:type="dxa"/>
            <w:gridSpan w:val="2"/>
          </w:tcPr>
          <w:p w:rsidR="00454B80" w:rsidRDefault="00C52B3A">
            <w:pPr>
              <w:pStyle w:val="TableParagraph"/>
              <w:spacing w:before="178"/>
              <w:ind w:left="623"/>
              <w:rPr>
                <w:sz w:val="19"/>
              </w:rPr>
            </w:pPr>
            <w:r>
              <w:rPr>
                <w:w w:val="105"/>
                <w:sz w:val="19"/>
              </w:rPr>
              <w:t>完成及时率（10分）</w:t>
            </w:r>
          </w:p>
        </w:tc>
        <w:tc>
          <w:tcPr>
            <w:tcW w:w="1488" w:type="dxa"/>
          </w:tcPr>
          <w:p w:rsidR="00454B80" w:rsidRDefault="00C52B3A">
            <w:pPr>
              <w:pStyle w:val="TableParagraph"/>
              <w:spacing w:before="178"/>
              <w:ind w:left="64" w:right="32"/>
              <w:jc w:val="center"/>
              <w:rPr>
                <w:sz w:val="19"/>
              </w:rPr>
            </w:pPr>
            <w:r>
              <w:rPr>
                <w:w w:val="105"/>
                <w:sz w:val="19"/>
              </w:rPr>
              <w:t>100%</w:t>
            </w:r>
          </w:p>
        </w:tc>
        <w:tc>
          <w:tcPr>
            <w:tcW w:w="1488" w:type="dxa"/>
          </w:tcPr>
          <w:p w:rsidR="00454B80" w:rsidRDefault="00C52B3A">
            <w:pPr>
              <w:pStyle w:val="TableParagraph"/>
              <w:spacing w:before="178"/>
              <w:ind w:left="66" w:right="29"/>
              <w:jc w:val="center"/>
              <w:rPr>
                <w:sz w:val="19"/>
              </w:rPr>
            </w:pPr>
            <w:r>
              <w:rPr>
                <w:w w:val="105"/>
                <w:sz w:val="19"/>
              </w:rPr>
              <w:t>100%</w:t>
            </w:r>
          </w:p>
        </w:tc>
        <w:tc>
          <w:tcPr>
            <w:tcW w:w="1488" w:type="dxa"/>
          </w:tcPr>
          <w:p w:rsidR="00454B80" w:rsidRDefault="00C52B3A">
            <w:pPr>
              <w:pStyle w:val="TableParagraph"/>
              <w:spacing w:before="178"/>
              <w:ind w:left="66" w:right="30"/>
              <w:jc w:val="center"/>
              <w:rPr>
                <w:sz w:val="19"/>
              </w:rPr>
            </w:pPr>
            <w:r>
              <w:rPr>
                <w:w w:val="105"/>
                <w:sz w:val="19"/>
              </w:rPr>
              <w:t>10</w:t>
            </w:r>
          </w:p>
        </w:tc>
      </w:tr>
      <w:tr w:rsidR="00454B80">
        <w:trPr>
          <w:trHeight w:val="570"/>
        </w:trPr>
        <w:tc>
          <w:tcPr>
            <w:tcW w:w="852" w:type="dxa"/>
            <w:vMerge/>
            <w:tcBorders>
              <w:top w:val="nil"/>
            </w:tcBorders>
          </w:tcPr>
          <w:p w:rsidR="00454B80" w:rsidRDefault="00454B80">
            <w:pPr>
              <w:rPr>
                <w:sz w:val="2"/>
                <w:szCs w:val="2"/>
              </w:rPr>
            </w:pPr>
          </w:p>
        </w:tc>
        <w:tc>
          <w:tcPr>
            <w:tcW w:w="881" w:type="dxa"/>
            <w:vMerge/>
            <w:tcBorders>
              <w:top w:val="nil"/>
            </w:tcBorders>
          </w:tcPr>
          <w:p w:rsidR="00454B80" w:rsidRDefault="00454B80">
            <w:pPr>
              <w:rPr>
                <w:sz w:val="2"/>
                <w:szCs w:val="2"/>
              </w:rPr>
            </w:pPr>
          </w:p>
        </w:tc>
        <w:tc>
          <w:tcPr>
            <w:tcW w:w="1462" w:type="dxa"/>
          </w:tcPr>
          <w:p w:rsidR="00454B80" w:rsidRDefault="00C52B3A">
            <w:pPr>
              <w:pStyle w:val="TableParagraph"/>
              <w:spacing w:before="58" w:line="243" w:lineRule="exact"/>
              <w:ind w:left="347"/>
              <w:rPr>
                <w:sz w:val="19"/>
              </w:rPr>
            </w:pPr>
            <w:r>
              <w:rPr>
                <w:spacing w:val="-1"/>
                <w:sz w:val="19"/>
              </w:rPr>
              <w:t>成本指标</w:t>
            </w:r>
          </w:p>
          <w:p w:rsidR="00454B80" w:rsidRDefault="00C52B3A">
            <w:pPr>
              <w:pStyle w:val="TableParagraph"/>
              <w:spacing w:line="243" w:lineRule="exact"/>
              <w:ind w:left="347"/>
              <w:rPr>
                <w:sz w:val="19"/>
              </w:rPr>
            </w:pPr>
            <w:r>
              <w:rPr>
                <w:spacing w:val="-1"/>
                <w:sz w:val="19"/>
              </w:rPr>
              <w:t>（10</w:t>
            </w:r>
            <w:r>
              <w:rPr>
                <w:sz w:val="19"/>
              </w:rPr>
              <w:t>分）</w:t>
            </w:r>
          </w:p>
        </w:tc>
        <w:tc>
          <w:tcPr>
            <w:tcW w:w="2991" w:type="dxa"/>
            <w:gridSpan w:val="2"/>
          </w:tcPr>
          <w:p w:rsidR="00454B80" w:rsidRDefault="00C52B3A">
            <w:pPr>
              <w:pStyle w:val="TableParagraph"/>
              <w:spacing w:before="177"/>
              <w:ind w:left="623"/>
              <w:rPr>
                <w:sz w:val="19"/>
              </w:rPr>
            </w:pPr>
            <w:r>
              <w:rPr>
                <w:w w:val="105"/>
                <w:sz w:val="19"/>
              </w:rPr>
              <w:t>成本节约率（10分）</w:t>
            </w:r>
          </w:p>
        </w:tc>
        <w:tc>
          <w:tcPr>
            <w:tcW w:w="1488" w:type="dxa"/>
          </w:tcPr>
          <w:p w:rsidR="00454B80" w:rsidRDefault="00C52B3A">
            <w:pPr>
              <w:pStyle w:val="TableParagraph"/>
              <w:spacing w:before="177"/>
              <w:ind w:left="64" w:right="32"/>
              <w:jc w:val="center"/>
              <w:rPr>
                <w:sz w:val="19"/>
              </w:rPr>
            </w:pPr>
            <w:r>
              <w:rPr>
                <w:w w:val="105"/>
                <w:sz w:val="19"/>
              </w:rPr>
              <w:t>100%</w:t>
            </w:r>
          </w:p>
        </w:tc>
        <w:tc>
          <w:tcPr>
            <w:tcW w:w="1488" w:type="dxa"/>
          </w:tcPr>
          <w:p w:rsidR="00454B80" w:rsidRDefault="00C52B3A">
            <w:pPr>
              <w:pStyle w:val="TableParagraph"/>
              <w:spacing w:before="177"/>
              <w:ind w:left="66" w:right="29"/>
              <w:jc w:val="center"/>
              <w:rPr>
                <w:sz w:val="19"/>
              </w:rPr>
            </w:pPr>
            <w:r>
              <w:rPr>
                <w:w w:val="105"/>
                <w:sz w:val="19"/>
              </w:rPr>
              <w:t>100%</w:t>
            </w:r>
          </w:p>
        </w:tc>
        <w:tc>
          <w:tcPr>
            <w:tcW w:w="1488" w:type="dxa"/>
          </w:tcPr>
          <w:p w:rsidR="00454B80" w:rsidRDefault="00C52B3A">
            <w:pPr>
              <w:pStyle w:val="TableParagraph"/>
              <w:spacing w:before="177"/>
              <w:ind w:left="66" w:right="30"/>
              <w:jc w:val="center"/>
              <w:rPr>
                <w:sz w:val="19"/>
              </w:rPr>
            </w:pPr>
            <w:r>
              <w:rPr>
                <w:w w:val="105"/>
                <w:sz w:val="19"/>
              </w:rPr>
              <w:t>10</w:t>
            </w:r>
          </w:p>
        </w:tc>
      </w:tr>
      <w:tr w:rsidR="00454B80">
        <w:trPr>
          <w:trHeight w:val="570"/>
        </w:trPr>
        <w:tc>
          <w:tcPr>
            <w:tcW w:w="852" w:type="dxa"/>
            <w:vMerge/>
            <w:tcBorders>
              <w:top w:val="nil"/>
            </w:tcBorders>
          </w:tcPr>
          <w:p w:rsidR="00454B80" w:rsidRDefault="00454B80">
            <w:pPr>
              <w:rPr>
                <w:sz w:val="2"/>
                <w:szCs w:val="2"/>
              </w:rPr>
            </w:pPr>
          </w:p>
        </w:tc>
        <w:tc>
          <w:tcPr>
            <w:tcW w:w="881" w:type="dxa"/>
            <w:vMerge w:val="restart"/>
          </w:tcPr>
          <w:p w:rsidR="00454B80" w:rsidRDefault="00C52B3A">
            <w:pPr>
              <w:pStyle w:val="TableParagraph"/>
              <w:spacing w:before="2"/>
              <w:ind w:left="352" w:right="310"/>
              <w:jc w:val="both"/>
              <w:rPr>
                <w:sz w:val="19"/>
              </w:rPr>
            </w:pPr>
            <w:r>
              <w:rPr>
                <w:sz w:val="19"/>
              </w:rPr>
              <w:t>效益指标</w:t>
            </w:r>
          </w:p>
          <w:p w:rsidR="00454B80" w:rsidRDefault="00C52B3A">
            <w:pPr>
              <w:pStyle w:val="TableParagraph"/>
              <w:spacing w:line="164" w:lineRule="exact"/>
              <w:ind w:left="57"/>
              <w:rPr>
                <w:sz w:val="19"/>
              </w:rPr>
            </w:pPr>
            <w:r>
              <w:rPr>
                <w:sz w:val="19"/>
              </w:rPr>
              <w:t>（40分）</w:t>
            </w:r>
          </w:p>
        </w:tc>
        <w:tc>
          <w:tcPr>
            <w:tcW w:w="1462" w:type="dxa"/>
          </w:tcPr>
          <w:p w:rsidR="00454B80" w:rsidRDefault="00C52B3A">
            <w:pPr>
              <w:pStyle w:val="TableParagraph"/>
              <w:spacing w:before="57"/>
              <w:ind w:left="150" w:right="114" w:firstLine="196"/>
              <w:rPr>
                <w:sz w:val="19"/>
              </w:rPr>
            </w:pPr>
            <w:r>
              <w:rPr>
                <w:w w:val="105"/>
                <w:sz w:val="19"/>
              </w:rPr>
              <w:t>经济效益</w:t>
            </w:r>
            <w:r>
              <w:rPr>
                <w:sz w:val="19"/>
              </w:rPr>
              <w:t>指标（20分）</w:t>
            </w:r>
          </w:p>
        </w:tc>
        <w:tc>
          <w:tcPr>
            <w:tcW w:w="2991" w:type="dxa"/>
            <w:gridSpan w:val="2"/>
          </w:tcPr>
          <w:p w:rsidR="00454B80" w:rsidRDefault="00C52B3A">
            <w:pPr>
              <w:pStyle w:val="TableParagraph"/>
              <w:spacing w:before="180"/>
              <w:ind w:left="330"/>
              <w:rPr>
                <w:sz w:val="19"/>
              </w:rPr>
            </w:pPr>
            <w:r>
              <w:rPr>
                <w:w w:val="105"/>
                <w:sz w:val="19"/>
              </w:rPr>
              <w:t>促进地方经济发展（20分）</w:t>
            </w:r>
          </w:p>
        </w:tc>
        <w:tc>
          <w:tcPr>
            <w:tcW w:w="1488" w:type="dxa"/>
          </w:tcPr>
          <w:p w:rsidR="00454B80" w:rsidRDefault="00C52B3A">
            <w:pPr>
              <w:pStyle w:val="TableParagraph"/>
              <w:spacing w:before="180"/>
              <w:ind w:left="66" w:right="32"/>
              <w:jc w:val="center"/>
              <w:rPr>
                <w:sz w:val="19"/>
              </w:rPr>
            </w:pPr>
            <w:r>
              <w:rPr>
                <w:w w:val="105"/>
                <w:sz w:val="19"/>
              </w:rPr>
              <w:t>显著</w:t>
            </w:r>
          </w:p>
        </w:tc>
        <w:tc>
          <w:tcPr>
            <w:tcW w:w="1488" w:type="dxa"/>
          </w:tcPr>
          <w:p w:rsidR="00454B80" w:rsidRDefault="00C52B3A">
            <w:pPr>
              <w:pStyle w:val="TableParagraph"/>
              <w:spacing w:before="180"/>
              <w:ind w:left="65" w:right="32"/>
              <w:jc w:val="center"/>
              <w:rPr>
                <w:sz w:val="19"/>
              </w:rPr>
            </w:pPr>
            <w:r>
              <w:rPr>
                <w:w w:val="105"/>
                <w:sz w:val="19"/>
              </w:rPr>
              <w:t>显著</w:t>
            </w:r>
          </w:p>
        </w:tc>
        <w:tc>
          <w:tcPr>
            <w:tcW w:w="1488" w:type="dxa"/>
          </w:tcPr>
          <w:p w:rsidR="00454B80" w:rsidRDefault="00C52B3A">
            <w:pPr>
              <w:pStyle w:val="TableParagraph"/>
              <w:spacing w:before="180"/>
              <w:ind w:left="66" w:right="30"/>
              <w:jc w:val="center"/>
              <w:rPr>
                <w:sz w:val="19"/>
              </w:rPr>
            </w:pPr>
            <w:r>
              <w:rPr>
                <w:w w:val="105"/>
                <w:sz w:val="19"/>
              </w:rPr>
              <w:t>20</w:t>
            </w:r>
          </w:p>
        </w:tc>
      </w:tr>
      <w:tr w:rsidR="00454B80">
        <w:trPr>
          <w:trHeight w:val="570"/>
        </w:trPr>
        <w:tc>
          <w:tcPr>
            <w:tcW w:w="852" w:type="dxa"/>
            <w:vMerge/>
            <w:tcBorders>
              <w:top w:val="nil"/>
            </w:tcBorders>
          </w:tcPr>
          <w:p w:rsidR="00454B80" w:rsidRDefault="00454B80">
            <w:pPr>
              <w:rPr>
                <w:sz w:val="2"/>
                <w:szCs w:val="2"/>
              </w:rPr>
            </w:pPr>
          </w:p>
        </w:tc>
        <w:tc>
          <w:tcPr>
            <w:tcW w:w="881" w:type="dxa"/>
            <w:vMerge/>
            <w:tcBorders>
              <w:top w:val="nil"/>
            </w:tcBorders>
          </w:tcPr>
          <w:p w:rsidR="00454B80" w:rsidRDefault="00454B80">
            <w:pPr>
              <w:rPr>
                <w:sz w:val="2"/>
                <w:szCs w:val="2"/>
              </w:rPr>
            </w:pPr>
          </w:p>
        </w:tc>
        <w:tc>
          <w:tcPr>
            <w:tcW w:w="1462" w:type="dxa"/>
          </w:tcPr>
          <w:p w:rsidR="00454B80" w:rsidRDefault="00C52B3A">
            <w:pPr>
              <w:pStyle w:val="TableParagraph"/>
              <w:spacing w:before="58"/>
              <w:ind w:left="150" w:right="114" w:firstLine="196"/>
              <w:rPr>
                <w:sz w:val="19"/>
              </w:rPr>
            </w:pPr>
            <w:r>
              <w:rPr>
                <w:w w:val="105"/>
                <w:sz w:val="19"/>
              </w:rPr>
              <w:t>社会效益</w:t>
            </w:r>
            <w:r>
              <w:rPr>
                <w:sz w:val="19"/>
              </w:rPr>
              <w:t>指标（20分）</w:t>
            </w:r>
          </w:p>
        </w:tc>
        <w:tc>
          <w:tcPr>
            <w:tcW w:w="2991" w:type="dxa"/>
            <w:gridSpan w:val="2"/>
          </w:tcPr>
          <w:p w:rsidR="00454B80" w:rsidRDefault="00C52B3A">
            <w:pPr>
              <w:pStyle w:val="TableParagraph"/>
              <w:spacing w:before="2" w:line="243" w:lineRule="exact"/>
              <w:ind w:left="57" w:right="23"/>
              <w:jc w:val="center"/>
              <w:rPr>
                <w:sz w:val="19"/>
              </w:rPr>
            </w:pPr>
            <w:r>
              <w:rPr>
                <w:sz w:val="19"/>
              </w:rPr>
              <w:t>改善居民居住环境，提升城市形象</w:t>
            </w:r>
          </w:p>
          <w:p w:rsidR="00454B80" w:rsidRDefault="00C52B3A">
            <w:pPr>
              <w:pStyle w:val="TableParagraph"/>
              <w:ind w:left="56" w:right="23"/>
              <w:jc w:val="center"/>
              <w:rPr>
                <w:sz w:val="19"/>
              </w:rPr>
            </w:pPr>
            <w:r>
              <w:rPr>
                <w:w w:val="105"/>
                <w:sz w:val="19"/>
              </w:rPr>
              <w:t>（20分）</w:t>
            </w:r>
          </w:p>
        </w:tc>
        <w:tc>
          <w:tcPr>
            <w:tcW w:w="1488" w:type="dxa"/>
          </w:tcPr>
          <w:p w:rsidR="00454B80" w:rsidRDefault="00C52B3A">
            <w:pPr>
              <w:pStyle w:val="TableParagraph"/>
              <w:spacing w:before="177"/>
              <w:ind w:left="66" w:right="32"/>
              <w:jc w:val="center"/>
              <w:rPr>
                <w:sz w:val="19"/>
              </w:rPr>
            </w:pPr>
            <w:r>
              <w:rPr>
                <w:w w:val="105"/>
                <w:sz w:val="19"/>
              </w:rPr>
              <w:t>显著</w:t>
            </w:r>
          </w:p>
        </w:tc>
        <w:tc>
          <w:tcPr>
            <w:tcW w:w="1488" w:type="dxa"/>
          </w:tcPr>
          <w:p w:rsidR="00454B80" w:rsidRDefault="00C52B3A">
            <w:pPr>
              <w:pStyle w:val="TableParagraph"/>
              <w:spacing w:before="177"/>
              <w:ind w:left="65" w:right="32"/>
              <w:jc w:val="center"/>
              <w:rPr>
                <w:sz w:val="19"/>
              </w:rPr>
            </w:pPr>
            <w:r>
              <w:rPr>
                <w:w w:val="105"/>
                <w:sz w:val="19"/>
              </w:rPr>
              <w:t>显著</w:t>
            </w:r>
          </w:p>
        </w:tc>
        <w:tc>
          <w:tcPr>
            <w:tcW w:w="1488" w:type="dxa"/>
          </w:tcPr>
          <w:p w:rsidR="00454B80" w:rsidRDefault="00C52B3A">
            <w:pPr>
              <w:pStyle w:val="TableParagraph"/>
              <w:spacing w:before="177"/>
              <w:ind w:left="66" w:right="30"/>
              <w:jc w:val="center"/>
              <w:rPr>
                <w:sz w:val="19"/>
              </w:rPr>
            </w:pPr>
            <w:r>
              <w:rPr>
                <w:w w:val="105"/>
                <w:sz w:val="19"/>
              </w:rPr>
              <w:t>20</w:t>
            </w:r>
          </w:p>
        </w:tc>
      </w:tr>
      <w:tr w:rsidR="00454B80">
        <w:trPr>
          <w:trHeight w:val="570"/>
        </w:trPr>
        <w:tc>
          <w:tcPr>
            <w:tcW w:w="852" w:type="dxa"/>
          </w:tcPr>
          <w:p w:rsidR="00454B80" w:rsidRDefault="00C52B3A">
            <w:pPr>
              <w:pStyle w:val="TableParagraph"/>
              <w:spacing w:before="178"/>
              <w:ind w:left="237"/>
              <w:rPr>
                <w:sz w:val="19"/>
              </w:rPr>
            </w:pPr>
            <w:r>
              <w:rPr>
                <w:w w:val="105"/>
                <w:sz w:val="19"/>
              </w:rPr>
              <w:t>总分</w:t>
            </w:r>
          </w:p>
        </w:tc>
        <w:tc>
          <w:tcPr>
            <w:tcW w:w="9798" w:type="dxa"/>
            <w:gridSpan w:val="7"/>
          </w:tcPr>
          <w:p w:rsidR="00454B80" w:rsidRDefault="00C52B3A">
            <w:pPr>
              <w:pStyle w:val="TableParagraph"/>
              <w:spacing w:before="178"/>
              <w:ind w:left="4638" w:right="4601"/>
              <w:jc w:val="center"/>
              <w:rPr>
                <w:sz w:val="19"/>
              </w:rPr>
            </w:pPr>
            <w:r>
              <w:rPr>
                <w:w w:val="105"/>
                <w:sz w:val="19"/>
              </w:rPr>
              <w:t>96.84</w:t>
            </w:r>
          </w:p>
        </w:tc>
      </w:tr>
      <w:tr w:rsidR="00454B80">
        <w:trPr>
          <w:trHeight w:val="1227"/>
        </w:trPr>
        <w:tc>
          <w:tcPr>
            <w:tcW w:w="852" w:type="dxa"/>
          </w:tcPr>
          <w:p w:rsidR="00454B80" w:rsidRDefault="00C52B3A">
            <w:pPr>
              <w:pStyle w:val="TableParagraph"/>
              <w:spacing w:before="144"/>
              <w:ind w:left="43" w:right="5"/>
              <w:jc w:val="center"/>
              <w:rPr>
                <w:sz w:val="19"/>
              </w:rPr>
            </w:pPr>
            <w:r>
              <w:rPr>
                <w:sz w:val="19"/>
              </w:rPr>
              <w:t>偏差大或目标未完成原因分</w:t>
            </w:r>
            <w:r>
              <w:rPr>
                <w:w w:val="105"/>
                <w:sz w:val="19"/>
              </w:rPr>
              <w:t>析</w:t>
            </w:r>
          </w:p>
        </w:tc>
        <w:tc>
          <w:tcPr>
            <w:tcW w:w="9798" w:type="dxa"/>
            <w:gridSpan w:val="7"/>
          </w:tcPr>
          <w:p w:rsidR="00454B80" w:rsidRDefault="00454B80">
            <w:pPr>
              <w:pStyle w:val="TableParagraph"/>
              <w:rPr>
                <w:sz w:val="20"/>
              </w:rPr>
            </w:pPr>
          </w:p>
          <w:p w:rsidR="00454B80" w:rsidRDefault="00C52B3A">
            <w:pPr>
              <w:pStyle w:val="TableParagraph"/>
              <w:spacing w:before="130"/>
              <w:ind w:left="37" w:right="180"/>
              <w:rPr>
                <w:sz w:val="19"/>
              </w:rPr>
            </w:pPr>
            <w:r>
              <w:rPr>
                <w:spacing w:val="-2"/>
                <w:sz w:val="19"/>
              </w:rPr>
              <w:t xml:space="preserve">因疫情影响，征收工作的开展相对滞后，项目征收程序较为复杂，时间较长，补偿资金依照规矩按照项目实际进  </w:t>
            </w:r>
            <w:r>
              <w:rPr>
                <w:w w:val="105"/>
                <w:sz w:val="19"/>
              </w:rPr>
              <w:t>度进行拨付，可能存在当年资金无法全部拨付的情况。</w:t>
            </w:r>
          </w:p>
        </w:tc>
      </w:tr>
      <w:tr w:rsidR="00454B80">
        <w:trPr>
          <w:trHeight w:val="1227"/>
        </w:trPr>
        <w:tc>
          <w:tcPr>
            <w:tcW w:w="852" w:type="dxa"/>
          </w:tcPr>
          <w:p w:rsidR="00454B80" w:rsidRDefault="00454B80">
            <w:pPr>
              <w:pStyle w:val="TableParagraph"/>
              <w:spacing w:before="8"/>
              <w:rPr>
                <w:sz w:val="20"/>
              </w:rPr>
            </w:pPr>
          </w:p>
          <w:p w:rsidR="00454B80" w:rsidRDefault="00C52B3A">
            <w:pPr>
              <w:pStyle w:val="TableParagraph"/>
              <w:ind w:left="43" w:right="5"/>
              <w:jc w:val="both"/>
              <w:rPr>
                <w:sz w:val="19"/>
              </w:rPr>
            </w:pPr>
            <w:r>
              <w:rPr>
                <w:sz w:val="19"/>
              </w:rPr>
              <w:t>改进措施及结果应</w:t>
            </w:r>
            <w:r>
              <w:rPr>
                <w:w w:val="105"/>
                <w:sz w:val="19"/>
              </w:rPr>
              <w:t>用方案</w:t>
            </w:r>
          </w:p>
        </w:tc>
        <w:tc>
          <w:tcPr>
            <w:tcW w:w="9798" w:type="dxa"/>
            <w:gridSpan w:val="7"/>
          </w:tcPr>
          <w:p w:rsidR="00454B80" w:rsidRDefault="00454B80">
            <w:pPr>
              <w:pStyle w:val="TableParagraph"/>
              <w:rPr>
                <w:sz w:val="20"/>
              </w:rPr>
            </w:pPr>
          </w:p>
          <w:p w:rsidR="00454B80" w:rsidRDefault="00C52B3A">
            <w:pPr>
              <w:pStyle w:val="TableParagraph"/>
              <w:spacing w:before="130"/>
              <w:ind w:left="37" w:right="181"/>
              <w:rPr>
                <w:sz w:val="19"/>
              </w:rPr>
            </w:pPr>
            <w:r>
              <w:rPr>
                <w:spacing w:val="-2"/>
                <w:sz w:val="19"/>
              </w:rPr>
              <w:t xml:space="preserve">加快落实征收相关工作，督促街道尽快完成项目前期工作，根据项目进展支付剩余资金，准时足量完成征收拆迁  </w:t>
            </w:r>
            <w:r>
              <w:rPr>
                <w:w w:val="105"/>
                <w:sz w:val="19"/>
              </w:rPr>
              <w:t>任务。</w:t>
            </w:r>
          </w:p>
        </w:tc>
      </w:tr>
      <w:tr w:rsidR="00454B80">
        <w:trPr>
          <w:trHeight w:val="1227"/>
        </w:trPr>
        <w:tc>
          <w:tcPr>
            <w:tcW w:w="852" w:type="dxa"/>
          </w:tcPr>
          <w:p w:rsidR="00454B80" w:rsidRDefault="00454B80">
            <w:pPr>
              <w:pStyle w:val="TableParagraph"/>
              <w:spacing w:before="7"/>
              <w:rPr>
                <w:sz w:val="20"/>
              </w:rPr>
            </w:pPr>
          </w:p>
          <w:p w:rsidR="00454B80" w:rsidRDefault="00C52B3A">
            <w:pPr>
              <w:pStyle w:val="TableParagraph"/>
              <w:ind w:left="43" w:right="5"/>
              <w:jc w:val="both"/>
              <w:rPr>
                <w:sz w:val="19"/>
              </w:rPr>
            </w:pPr>
            <w:r>
              <w:rPr>
                <w:sz w:val="19"/>
              </w:rPr>
              <w:t>单位主要负责人签</w:t>
            </w:r>
            <w:r>
              <w:rPr>
                <w:w w:val="105"/>
                <w:sz w:val="19"/>
              </w:rPr>
              <w:t>批意见</w:t>
            </w:r>
          </w:p>
        </w:tc>
        <w:tc>
          <w:tcPr>
            <w:tcW w:w="9798" w:type="dxa"/>
            <w:gridSpan w:val="7"/>
          </w:tcPr>
          <w:p w:rsidR="00454B80" w:rsidRDefault="00454B80">
            <w:pPr>
              <w:pStyle w:val="TableParagraph"/>
              <w:rPr>
                <w:sz w:val="20"/>
              </w:rPr>
            </w:pPr>
          </w:p>
          <w:p w:rsidR="00454B80" w:rsidRDefault="00454B80">
            <w:pPr>
              <w:pStyle w:val="TableParagraph"/>
              <w:spacing w:before="7"/>
              <w:rPr>
                <w:sz w:val="19"/>
              </w:rPr>
            </w:pPr>
          </w:p>
          <w:p w:rsidR="00454B80" w:rsidRDefault="00C52B3A">
            <w:pPr>
              <w:pStyle w:val="TableParagraph"/>
              <w:ind w:right="1759"/>
              <w:jc w:val="right"/>
              <w:rPr>
                <w:sz w:val="19"/>
              </w:rPr>
            </w:pPr>
            <w:r>
              <w:rPr>
                <w:sz w:val="19"/>
              </w:rPr>
              <w:t>签名：年月日</w:t>
            </w:r>
          </w:p>
        </w:tc>
      </w:tr>
    </w:tbl>
    <w:p w:rsidR="00454B80" w:rsidRDefault="00C52B3A">
      <w:pPr>
        <w:spacing w:before="42"/>
        <w:ind w:left="438"/>
        <w:rPr>
          <w:sz w:val="17"/>
        </w:rPr>
      </w:pPr>
      <w:r>
        <w:rPr>
          <w:noProof/>
          <w:lang w:val="en-US" w:bidi="ar-SA"/>
        </w:rPr>
        <mc:AlternateContent>
          <mc:Choice Requires="wps">
            <w:drawing>
              <wp:anchor distT="0" distB="0" distL="114300" distR="114300" simplePos="0" relativeHeight="251674624" behindDoc="1" locked="0" layoutInCell="1" allowOverlap="1">
                <wp:simplePos x="0" y="0"/>
                <wp:positionH relativeFrom="page">
                  <wp:posOffset>678180</wp:posOffset>
                </wp:positionH>
                <wp:positionV relativeFrom="paragraph">
                  <wp:posOffset>-3598545</wp:posOffset>
                </wp:positionV>
                <wp:extent cx="149860" cy="149860"/>
                <wp:effectExtent l="0" t="0" r="0" b="0"/>
                <wp:wrapNone/>
                <wp:docPr id="16" name="文本框 17"/>
                <wp:cNvGraphicFramePr/>
                <a:graphic xmlns:a="http://schemas.openxmlformats.org/drawingml/2006/main">
                  <a:graphicData uri="http://schemas.microsoft.com/office/word/2010/wordprocessingShape">
                    <wps:wsp>
                      <wps:cNvSpPr txBox="1"/>
                      <wps:spPr>
                        <a:xfrm>
                          <a:off x="0" y="0"/>
                          <a:ext cx="149860" cy="149860"/>
                        </a:xfrm>
                        <a:prstGeom prst="rect">
                          <a:avLst/>
                        </a:prstGeom>
                        <a:noFill/>
                        <a:ln>
                          <a:noFill/>
                        </a:ln>
                      </wps:spPr>
                      <wps:txbx>
                        <w:txbxContent>
                          <w:p w:rsidR="00454B80" w:rsidRDefault="00C52B3A">
                            <w:pPr>
                              <w:spacing w:line="236" w:lineRule="exact"/>
                              <w:ind w:left="20"/>
                              <w:rPr>
                                <w:sz w:val="19"/>
                              </w:rPr>
                            </w:pPr>
                            <w:r>
                              <w:rPr>
                                <w:w w:val="103"/>
                                <w:sz w:val="19"/>
                              </w:rPr>
                              <w:t>）</w:t>
                            </w:r>
                          </w:p>
                        </w:txbxContent>
                      </wps:txbx>
                      <wps:bodyPr vert="vert" lIns="0" tIns="0" rIns="0" bIns="0" upright="1"/>
                    </wps:wsp>
                  </a:graphicData>
                </a:graphic>
              </wp:anchor>
            </w:drawing>
          </mc:Choice>
          <mc:Fallback>
            <w:pict>
              <v:shape id="文本框 17" o:spid="_x0000_s1041" type="#_x0000_t202" style="position:absolute;left:0;text-align:left;margin-left:53.4pt;margin-top:-283.35pt;width:11.8pt;height:11.8pt;z-index:-2516418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" filled="f" stroked="f">
                <v:textbox style="layout-flow:vertical" inset="0,0,0,0">
                  <w:txbxContent>
                    <w:p w:rsidR="00454B80" w:rsidRDefault="00C52B3A">
                      <w:pPr>
                        <w:spacing w:line="236" w:lineRule="exact"/>
                        <w:ind w:left="20"/>
                        <w:rPr>
                          <w:sz w:val="19"/>
                        </w:rPr>
                      </w:pPr>
                      <w:r>
                        <w:rPr>
                          <w:w w:val="103"/>
                          <w:sz w:val="19"/>
                        </w:rPr>
                        <w:t>）</w:t>
                      </w:r>
                    </w:p>
                  </w:txbxContent>
                </v:textbox>
                <w10:wrap anchorx="page"/>
              </v:shape>
            </w:pict>
          </mc:Fallback>
        </mc:AlternateContent>
      </w:r>
      <w:r>
        <w:rPr>
          <w:w w:val="105"/>
          <w:sz w:val="17"/>
        </w:rPr>
        <w:t>备注：</w:t>
      </w:r>
    </w:p>
    <w:p w:rsidR="00454B80" w:rsidRDefault="00C52B3A">
      <w:pPr>
        <w:pStyle w:val="a4"/>
        <w:numPr>
          <w:ilvl w:val="1"/>
          <w:numId w:val="6"/>
        </w:numPr>
        <w:tabs>
          <w:tab w:val="left" w:pos="975"/>
        </w:tabs>
        <w:spacing w:before="138"/>
        <w:rPr>
          <w:sz w:val="17"/>
        </w:rPr>
      </w:pPr>
      <w:r>
        <w:rPr>
          <w:w w:val="105"/>
          <w:sz w:val="17"/>
        </w:rPr>
        <w:t>预算执行情况口径：预算数为调整后财政资金总额（包括上年结余结转），执行数为资金使用单位财政资金实际支出数。</w:t>
      </w:r>
    </w:p>
    <w:p w:rsidR="00454B80" w:rsidRDefault="00C52B3A">
      <w:pPr>
        <w:pStyle w:val="a4"/>
        <w:numPr>
          <w:ilvl w:val="1"/>
          <w:numId w:val="6"/>
        </w:numPr>
        <w:tabs>
          <w:tab w:val="left" w:pos="975"/>
        </w:tabs>
        <w:spacing w:before="151" w:line="242" w:lineRule="auto"/>
        <w:ind w:left="438" w:right="510" w:firstLine="357"/>
        <w:rPr>
          <w:sz w:val="17"/>
        </w:rPr>
      </w:pPr>
      <w:r>
        <w:rPr>
          <w:spacing w:val="-1"/>
          <w:sz w:val="17"/>
        </w:rPr>
        <w:t>定量指标完成数汇总原则：绝对值直接累加计算，相对值按照资金额度加权平均计算。定量指标计分原则：正向指标</w:t>
      </w:r>
      <w:r>
        <w:rPr>
          <w:sz w:val="17"/>
        </w:rPr>
        <w:t>（</w:t>
      </w:r>
      <w:r>
        <w:rPr>
          <w:spacing w:val="-4"/>
          <w:sz w:val="17"/>
        </w:rPr>
        <w:t xml:space="preserve">即目标值    </w:t>
      </w:r>
      <w:r>
        <w:rPr>
          <w:w w:val="105"/>
          <w:sz w:val="17"/>
        </w:rPr>
        <w:t>为≥X,得分=权重*B/A,反向指标（即目标值为≤X,得分=权重*A/B）,得分不得突破权重总额。定量指标先汇总完成数，再计算得分。</w:t>
      </w:r>
    </w:p>
    <w:p w:rsidR="00454B80" w:rsidRDefault="00C52B3A">
      <w:pPr>
        <w:pStyle w:val="a4"/>
        <w:numPr>
          <w:ilvl w:val="1"/>
          <w:numId w:val="6"/>
        </w:numPr>
        <w:tabs>
          <w:tab w:val="left" w:pos="975"/>
        </w:tabs>
        <w:spacing w:before="105" w:line="242" w:lineRule="auto"/>
        <w:ind w:left="438" w:right="509" w:firstLine="357"/>
        <w:rPr>
          <w:sz w:val="17"/>
        </w:rPr>
      </w:pPr>
      <w:r>
        <w:rPr>
          <w:spacing w:val="-2"/>
          <w:sz w:val="17"/>
        </w:rPr>
        <w:t xml:space="preserve">定性指标计分原则：达成预期指标、部分达成预期指标并具有一定效果、未达成预期指标且效果较差三档，分別按照该指标对应    </w:t>
      </w:r>
      <w:r>
        <w:rPr>
          <w:w w:val="105"/>
          <w:sz w:val="17"/>
        </w:rPr>
        <w:t>分值区间100-80%</w:t>
      </w:r>
      <w:r>
        <w:rPr>
          <w:spacing w:val="-16"/>
          <w:w w:val="105"/>
          <w:sz w:val="17"/>
        </w:rPr>
        <w:t xml:space="preserve"> </w:t>
      </w:r>
      <w:r>
        <w:rPr>
          <w:w w:val="105"/>
          <w:sz w:val="17"/>
        </w:rPr>
        <w:t>（含80%）、80-50%</w:t>
      </w:r>
      <w:r>
        <w:rPr>
          <w:spacing w:val="-13"/>
          <w:w w:val="105"/>
          <w:sz w:val="17"/>
        </w:rPr>
        <w:t xml:space="preserve"> </w:t>
      </w:r>
      <w:r>
        <w:rPr>
          <w:w w:val="105"/>
          <w:sz w:val="17"/>
        </w:rPr>
        <w:t>（含50%</w:t>
      </w:r>
      <w:r>
        <w:rPr>
          <w:spacing w:val="-6"/>
          <w:w w:val="105"/>
          <w:sz w:val="17"/>
        </w:rPr>
        <w:t xml:space="preserve">)、 </w:t>
      </w:r>
      <w:r>
        <w:rPr>
          <w:w w:val="105"/>
          <w:sz w:val="17"/>
        </w:rPr>
        <w:t>50-0%</w:t>
      </w:r>
      <w:r>
        <w:rPr>
          <w:spacing w:val="-4"/>
          <w:w w:val="105"/>
          <w:sz w:val="17"/>
        </w:rPr>
        <w:t xml:space="preserve"> 合理确定分值。汇总时，以资金额度为权重，对分值进行加权平均计算。</w:t>
      </w:r>
    </w:p>
    <w:p w:rsidR="00454B80" w:rsidRDefault="00C52B3A">
      <w:pPr>
        <w:pStyle w:val="a4"/>
        <w:numPr>
          <w:ilvl w:val="1"/>
          <w:numId w:val="6"/>
        </w:numPr>
        <w:tabs>
          <w:tab w:val="left" w:pos="975"/>
        </w:tabs>
        <w:spacing w:before="78"/>
        <w:rPr>
          <w:sz w:val="17"/>
        </w:rPr>
      </w:pPr>
      <w:r>
        <w:rPr>
          <w:w w:val="105"/>
          <w:sz w:val="17"/>
        </w:rPr>
        <w:t>基于经济性和必要性等因素考虑，满意度指标暂可不</w:t>
      </w:r>
      <w:proofErr w:type="gramStart"/>
      <w:r>
        <w:rPr>
          <w:w w:val="105"/>
          <w:sz w:val="17"/>
        </w:rPr>
        <w:t>作为必评指标</w:t>
      </w:r>
      <w:proofErr w:type="gramEnd"/>
      <w:r>
        <w:rPr>
          <w:w w:val="105"/>
          <w:sz w:val="17"/>
        </w:rPr>
        <w:t>。</w:t>
      </w:r>
    </w:p>
    <w:p w:rsidR="00454B80" w:rsidRDefault="00454B80">
      <w:pPr>
        <w:rPr>
          <w:sz w:val="17"/>
        </w:rPr>
        <w:sectPr w:rsidR="00454B80">
          <w:pgSz w:w="11910" w:h="16840"/>
          <w:pgMar w:top="660" w:right="180" w:bottom="280" w:left="360" w:header="720" w:footer="720" w:gutter="0"/>
          <w:cols w:space="720"/>
        </w:sectPr>
      </w:pPr>
    </w:p>
    <w:p w:rsidR="00454B80" w:rsidRDefault="00C52B3A">
      <w:pPr>
        <w:spacing w:before="41"/>
        <w:ind w:left="1242" w:right="1548"/>
        <w:jc w:val="center"/>
        <w:rPr>
          <w:b/>
          <w:sz w:val="26"/>
        </w:rPr>
      </w:pPr>
      <w:r>
        <w:rPr>
          <w:b/>
          <w:sz w:val="26"/>
        </w:rPr>
        <w:lastRenderedPageBreak/>
        <w:t>2020年度葛洲坝周边道路EPC项目自评表</w:t>
      </w:r>
    </w:p>
    <w:p w:rsidR="00454B80" w:rsidRDefault="00C52B3A">
      <w:pPr>
        <w:pStyle w:val="a3"/>
        <w:tabs>
          <w:tab w:val="left" w:pos="6427"/>
        </w:tabs>
        <w:spacing w:before="173"/>
        <w:ind w:left="753"/>
      </w:pPr>
      <w:r>
        <w:t>单位名称：武汉市东西湖区住房和城乡建设局</w:t>
      </w:r>
      <w:r>
        <w:tab/>
        <w:t>填报日期：</w:t>
      </w:r>
    </w:p>
    <w:p w:rsidR="00454B80" w:rsidRDefault="00454B80">
      <w:pPr>
        <w:pStyle w:val="a3"/>
        <w:spacing w:before="12"/>
        <w:rPr>
          <w:sz w:val="5"/>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14"/>
        <w:gridCol w:w="814"/>
        <w:gridCol w:w="1210"/>
        <w:gridCol w:w="1210"/>
        <w:gridCol w:w="814"/>
        <w:gridCol w:w="814"/>
        <w:gridCol w:w="1200"/>
        <w:gridCol w:w="814"/>
        <w:gridCol w:w="680"/>
        <w:gridCol w:w="1234"/>
      </w:tblGrid>
      <w:tr w:rsidR="00454B80">
        <w:trPr>
          <w:trHeight w:val="381"/>
        </w:trPr>
        <w:tc>
          <w:tcPr>
            <w:tcW w:w="1628" w:type="dxa"/>
            <w:gridSpan w:val="2"/>
          </w:tcPr>
          <w:p w:rsidR="00454B80" w:rsidRDefault="00C52B3A">
            <w:pPr>
              <w:pStyle w:val="TableParagraph"/>
              <w:spacing w:before="100"/>
              <w:ind w:left="494"/>
              <w:rPr>
                <w:sz w:val="16"/>
              </w:rPr>
            </w:pPr>
            <w:r>
              <w:rPr>
                <w:sz w:val="16"/>
              </w:rPr>
              <w:t>项目名称</w:t>
            </w:r>
          </w:p>
        </w:tc>
        <w:tc>
          <w:tcPr>
            <w:tcW w:w="7976" w:type="dxa"/>
            <w:gridSpan w:val="8"/>
          </w:tcPr>
          <w:p w:rsidR="00454B80" w:rsidRDefault="00C52B3A">
            <w:pPr>
              <w:pStyle w:val="TableParagraph"/>
              <w:spacing w:before="100"/>
              <w:ind w:left="3057" w:right="3036"/>
              <w:jc w:val="center"/>
              <w:rPr>
                <w:sz w:val="16"/>
              </w:rPr>
            </w:pPr>
            <w:r>
              <w:rPr>
                <w:sz w:val="16"/>
              </w:rPr>
              <w:t>葛洲坝周边道路EPC项目</w:t>
            </w:r>
          </w:p>
        </w:tc>
      </w:tr>
      <w:tr w:rsidR="00454B80">
        <w:trPr>
          <w:trHeight w:val="380"/>
        </w:trPr>
        <w:tc>
          <w:tcPr>
            <w:tcW w:w="1628" w:type="dxa"/>
            <w:gridSpan w:val="2"/>
          </w:tcPr>
          <w:p w:rsidR="00454B80" w:rsidRDefault="00C52B3A">
            <w:pPr>
              <w:pStyle w:val="TableParagraph"/>
              <w:spacing w:before="100"/>
              <w:ind w:left="494"/>
              <w:rPr>
                <w:sz w:val="16"/>
              </w:rPr>
            </w:pPr>
            <w:r>
              <w:rPr>
                <w:sz w:val="16"/>
              </w:rPr>
              <w:t>主管部门</w:t>
            </w:r>
          </w:p>
        </w:tc>
        <w:tc>
          <w:tcPr>
            <w:tcW w:w="3234" w:type="dxa"/>
            <w:gridSpan w:val="3"/>
          </w:tcPr>
          <w:p w:rsidR="00454B80" w:rsidRDefault="00C52B3A">
            <w:pPr>
              <w:pStyle w:val="TableParagraph"/>
              <w:spacing w:before="100"/>
              <w:ind w:left="397"/>
              <w:rPr>
                <w:sz w:val="16"/>
              </w:rPr>
            </w:pPr>
            <w:r>
              <w:rPr>
                <w:sz w:val="16"/>
              </w:rPr>
              <w:t>武汉市东西湖区住房和城乡建设局</w:t>
            </w:r>
          </w:p>
        </w:tc>
        <w:tc>
          <w:tcPr>
            <w:tcW w:w="2828" w:type="dxa"/>
            <w:gridSpan w:val="3"/>
          </w:tcPr>
          <w:p w:rsidR="00454B80" w:rsidRDefault="00C52B3A">
            <w:pPr>
              <w:pStyle w:val="TableParagraph"/>
              <w:spacing w:before="100"/>
              <w:ind w:left="928"/>
              <w:rPr>
                <w:sz w:val="16"/>
              </w:rPr>
            </w:pPr>
            <w:r>
              <w:rPr>
                <w:sz w:val="16"/>
              </w:rPr>
              <w:t>项目实施单位</w:t>
            </w:r>
          </w:p>
        </w:tc>
        <w:tc>
          <w:tcPr>
            <w:tcW w:w="1914" w:type="dxa"/>
            <w:gridSpan w:val="2"/>
          </w:tcPr>
          <w:p w:rsidR="00454B80" w:rsidRDefault="00C52B3A">
            <w:pPr>
              <w:pStyle w:val="TableParagraph"/>
              <w:spacing w:before="100"/>
              <w:ind w:left="699" w:right="680"/>
              <w:jc w:val="center"/>
              <w:rPr>
                <w:sz w:val="16"/>
              </w:rPr>
            </w:pPr>
            <w:r>
              <w:rPr>
                <w:sz w:val="16"/>
              </w:rPr>
              <w:t>建设科</w:t>
            </w:r>
          </w:p>
        </w:tc>
      </w:tr>
      <w:tr w:rsidR="00454B80">
        <w:trPr>
          <w:trHeight w:val="380"/>
        </w:trPr>
        <w:tc>
          <w:tcPr>
            <w:tcW w:w="1628" w:type="dxa"/>
            <w:gridSpan w:val="2"/>
          </w:tcPr>
          <w:p w:rsidR="00454B80" w:rsidRDefault="00C52B3A">
            <w:pPr>
              <w:pStyle w:val="TableParagraph"/>
              <w:spacing w:before="100"/>
              <w:ind w:left="494"/>
              <w:rPr>
                <w:sz w:val="16"/>
              </w:rPr>
            </w:pPr>
            <w:r>
              <w:rPr>
                <w:sz w:val="16"/>
              </w:rPr>
              <w:t>项目类别</w:t>
            </w:r>
          </w:p>
        </w:tc>
        <w:tc>
          <w:tcPr>
            <w:tcW w:w="7976" w:type="dxa"/>
            <w:gridSpan w:val="8"/>
          </w:tcPr>
          <w:p w:rsidR="00454B80" w:rsidRDefault="00C52B3A">
            <w:pPr>
              <w:pStyle w:val="TableParagraph"/>
              <w:tabs>
                <w:tab w:val="left" w:pos="1504"/>
                <w:tab w:val="left" w:pos="1916"/>
                <w:tab w:val="left" w:pos="3063"/>
              </w:tabs>
              <w:spacing w:before="100"/>
              <w:ind w:left="29"/>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454B80">
        <w:trPr>
          <w:trHeight w:val="381"/>
        </w:trPr>
        <w:tc>
          <w:tcPr>
            <w:tcW w:w="1628" w:type="dxa"/>
            <w:gridSpan w:val="2"/>
          </w:tcPr>
          <w:p w:rsidR="00454B80" w:rsidRDefault="00C52B3A">
            <w:pPr>
              <w:pStyle w:val="TableParagraph"/>
              <w:spacing w:before="100"/>
              <w:ind w:left="494"/>
              <w:rPr>
                <w:sz w:val="16"/>
              </w:rPr>
            </w:pPr>
            <w:r>
              <w:rPr>
                <w:sz w:val="16"/>
              </w:rPr>
              <w:t>项目属性</w:t>
            </w:r>
          </w:p>
        </w:tc>
        <w:tc>
          <w:tcPr>
            <w:tcW w:w="7976" w:type="dxa"/>
            <w:gridSpan w:val="8"/>
          </w:tcPr>
          <w:p w:rsidR="00454B80" w:rsidRDefault="00C52B3A">
            <w:pPr>
              <w:pStyle w:val="TableParagraph"/>
              <w:tabs>
                <w:tab w:val="left" w:pos="1505"/>
                <w:tab w:val="left" w:pos="1918"/>
              </w:tabs>
              <w:spacing w:before="100"/>
              <w:ind w:left="29"/>
              <w:rPr>
                <w:rFonts w:ascii="Wingdings" w:hAnsi="Wingdings"/>
                <w:sz w:val="16"/>
              </w:rPr>
            </w:pPr>
            <w:r>
              <w:rPr>
                <w:sz w:val="16"/>
              </w:rPr>
              <w:t>1、持续性项目</w:t>
            </w:r>
            <w:r>
              <w:rPr>
                <w:sz w:val="16"/>
              </w:rPr>
              <w:tab/>
              <w:t>□</w:t>
            </w:r>
            <w:r>
              <w:rPr>
                <w:sz w:val="16"/>
              </w:rPr>
              <w:tab/>
              <w:t>2、新增性项目</w:t>
            </w:r>
            <w:r>
              <w:rPr>
                <w:spacing w:val="4"/>
                <w:sz w:val="16"/>
              </w:rPr>
              <w:t xml:space="preserve"> </w:t>
            </w:r>
            <w:r>
              <w:rPr>
                <w:rFonts w:ascii="Wingdings" w:hAnsi="Wingdings"/>
                <w:position w:val="1"/>
                <w:sz w:val="16"/>
              </w:rPr>
              <w:t></w:t>
            </w:r>
          </w:p>
        </w:tc>
      </w:tr>
      <w:tr w:rsidR="00454B80">
        <w:trPr>
          <w:trHeight w:val="380"/>
        </w:trPr>
        <w:tc>
          <w:tcPr>
            <w:tcW w:w="1628" w:type="dxa"/>
            <w:gridSpan w:val="2"/>
          </w:tcPr>
          <w:p w:rsidR="00454B80" w:rsidRDefault="00C52B3A">
            <w:pPr>
              <w:pStyle w:val="TableParagraph"/>
              <w:spacing w:before="99"/>
              <w:ind w:left="494"/>
              <w:rPr>
                <w:sz w:val="16"/>
              </w:rPr>
            </w:pPr>
            <w:r>
              <w:rPr>
                <w:sz w:val="16"/>
              </w:rPr>
              <w:t>项目类型</w:t>
            </w:r>
          </w:p>
        </w:tc>
        <w:tc>
          <w:tcPr>
            <w:tcW w:w="7976" w:type="dxa"/>
            <w:gridSpan w:val="8"/>
          </w:tcPr>
          <w:p w:rsidR="00454B80" w:rsidRDefault="00C52B3A">
            <w:pPr>
              <w:pStyle w:val="TableParagraph"/>
              <w:tabs>
                <w:tab w:val="left" w:pos="1505"/>
                <w:tab w:val="left" w:pos="1918"/>
                <w:tab w:val="left" w:pos="3802"/>
              </w:tabs>
              <w:spacing w:before="99"/>
              <w:ind w:left="29"/>
              <w:rPr>
                <w:rFonts w:ascii="Wingdings" w:hAnsi="Wingdings"/>
                <w:sz w:val="16"/>
              </w:rPr>
            </w:pPr>
            <w:r>
              <w:rPr>
                <w:sz w:val="16"/>
              </w:rPr>
              <w:t>1、常年性项目</w:t>
            </w:r>
            <w:r>
              <w:rPr>
                <w:sz w:val="16"/>
              </w:rPr>
              <w:tab/>
              <w:t>□</w:t>
            </w:r>
            <w:r>
              <w:rPr>
                <w:sz w:val="16"/>
              </w:rPr>
              <w:tab/>
              <w:t xml:space="preserve">2、延续性项目 </w:t>
            </w:r>
            <w:r>
              <w:rPr>
                <w:spacing w:val="18"/>
                <w:sz w:val="16"/>
              </w:rPr>
              <w:t xml:space="preserve"> </w:t>
            </w:r>
            <w:r>
              <w:rPr>
                <w:sz w:val="16"/>
              </w:rPr>
              <w:t>□</w:t>
            </w:r>
            <w:r>
              <w:rPr>
                <w:sz w:val="16"/>
              </w:rPr>
              <w:tab/>
              <w:t>3、一次性项目</w:t>
            </w:r>
            <w:r>
              <w:rPr>
                <w:spacing w:val="4"/>
                <w:sz w:val="16"/>
              </w:rPr>
              <w:t xml:space="preserve"> </w:t>
            </w:r>
            <w:r>
              <w:rPr>
                <w:rFonts w:ascii="Wingdings" w:hAnsi="Wingdings"/>
                <w:position w:val="1"/>
                <w:sz w:val="16"/>
              </w:rPr>
              <w:t></w:t>
            </w:r>
          </w:p>
        </w:tc>
      </w:tr>
      <w:tr w:rsidR="00454B80">
        <w:trPr>
          <w:trHeight w:val="541"/>
        </w:trPr>
        <w:tc>
          <w:tcPr>
            <w:tcW w:w="1628" w:type="dxa"/>
            <w:gridSpan w:val="2"/>
            <w:vMerge w:val="restart"/>
          </w:tcPr>
          <w:p w:rsidR="00454B80" w:rsidRDefault="00454B80">
            <w:pPr>
              <w:pStyle w:val="TableParagraph"/>
              <w:spacing w:before="10"/>
              <w:rPr>
                <w:sz w:val="17"/>
              </w:rPr>
            </w:pPr>
          </w:p>
          <w:p w:rsidR="00454B80" w:rsidRDefault="00C52B3A">
            <w:pPr>
              <w:pStyle w:val="TableParagraph"/>
              <w:spacing w:line="235" w:lineRule="auto"/>
              <w:ind w:left="330" w:right="300" w:firstLine="163"/>
              <w:rPr>
                <w:sz w:val="16"/>
              </w:rPr>
            </w:pPr>
            <w:r>
              <w:rPr>
                <w:sz w:val="16"/>
              </w:rPr>
              <w:t>预算执行 情况（万元</w:t>
            </w:r>
            <w:r>
              <w:rPr>
                <w:spacing w:val="-17"/>
                <w:sz w:val="16"/>
              </w:rPr>
              <w:t>）</w:t>
            </w:r>
          </w:p>
          <w:p w:rsidR="00454B80" w:rsidRDefault="00C52B3A">
            <w:pPr>
              <w:pStyle w:val="TableParagraph"/>
              <w:ind w:left="491"/>
              <w:rPr>
                <w:sz w:val="16"/>
              </w:rPr>
            </w:pPr>
            <w:r>
              <w:rPr>
                <w:sz w:val="16"/>
              </w:rPr>
              <w:t>（20分）</w:t>
            </w:r>
          </w:p>
        </w:tc>
        <w:tc>
          <w:tcPr>
            <w:tcW w:w="1210" w:type="dxa"/>
          </w:tcPr>
          <w:p w:rsidR="00454B80" w:rsidRDefault="00454B80">
            <w:pPr>
              <w:pStyle w:val="TableParagraph"/>
              <w:rPr>
                <w:rFonts w:ascii="Times New Roman"/>
                <w:sz w:val="16"/>
              </w:rPr>
            </w:pPr>
          </w:p>
        </w:tc>
        <w:tc>
          <w:tcPr>
            <w:tcW w:w="1210" w:type="dxa"/>
          </w:tcPr>
          <w:p w:rsidR="00454B80" w:rsidRDefault="00454B80">
            <w:pPr>
              <w:pStyle w:val="TableParagraph"/>
              <w:spacing w:before="12"/>
              <w:rPr>
                <w:sz w:val="13"/>
              </w:rPr>
            </w:pPr>
          </w:p>
          <w:p w:rsidR="00454B80" w:rsidRDefault="00C52B3A">
            <w:pPr>
              <w:pStyle w:val="TableParagraph"/>
              <w:ind w:left="27" w:right="4"/>
              <w:jc w:val="center"/>
              <w:rPr>
                <w:sz w:val="16"/>
              </w:rPr>
            </w:pPr>
            <w:r>
              <w:rPr>
                <w:sz w:val="16"/>
              </w:rPr>
              <w:t>预算数（A）</w:t>
            </w:r>
          </w:p>
        </w:tc>
        <w:tc>
          <w:tcPr>
            <w:tcW w:w="1628" w:type="dxa"/>
            <w:gridSpan w:val="2"/>
          </w:tcPr>
          <w:p w:rsidR="00454B80" w:rsidRDefault="00454B80">
            <w:pPr>
              <w:pStyle w:val="TableParagraph"/>
              <w:spacing w:before="12"/>
              <w:rPr>
                <w:sz w:val="13"/>
              </w:rPr>
            </w:pPr>
          </w:p>
          <w:p w:rsidR="00454B80" w:rsidRDefault="00C52B3A">
            <w:pPr>
              <w:pStyle w:val="TableParagraph"/>
              <w:ind w:left="367"/>
              <w:rPr>
                <w:sz w:val="16"/>
              </w:rPr>
            </w:pPr>
            <w:r>
              <w:rPr>
                <w:sz w:val="16"/>
              </w:rPr>
              <w:t>执行数（B）</w:t>
            </w:r>
          </w:p>
        </w:tc>
        <w:tc>
          <w:tcPr>
            <w:tcW w:w="1200" w:type="dxa"/>
          </w:tcPr>
          <w:p w:rsidR="00454B80" w:rsidRDefault="00454B80">
            <w:pPr>
              <w:pStyle w:val="TableParagraph"/>
              <w:spacing w:before="12"/>
              <w:rPr>
                <w:sz w:val="13"/>
              </w:rPr>
            </w:pPr>
          </w:p>
          <w:p w:rsidR="00454B80" w:rsidRDefault="00C52B3A">
            <w:pPr>
              <w:pStyle w:val="TableParagraph"/>
              <w:ind w:left="63" w:right="42"/>
              <w:jc w:val="center"/>
              <w:rPr>
                <w:sz w:val="16"/>
              </w:rPr>
            </w:pPr>
            <w:r>
              <w:rPr>
                <w:sz w:val="16"/>
              </w:rPr>
              <w:t>执行率（B/A）</w:t>
            </w:r>
          </w:p>
        </w:tc>
        <w:tc>
          <w:tcPr>
            <w:tcW w:w="2728" w:type="dxa"/>
            <w:gridSpan w:val="3"/>
          </w:tcPr>
          <w:p w:rsidR="00454B80" w:rsidRDefault="00C52B3A">
            <w:pPr>
              <w:pStyle w:val="TableParagraph"/>
              <w:spacing w:before="78" w:line="203" w:lineRule="exact"/>
              <w:ind w:left="745" w:right="727"/>
              <w:jc w:val="center"/>
              <w:rPr>
                <w:sz w:val="16"/>
              </w:rPr>
            </w:pPr>
            <w:r>
              <w:rPr>
                <w:sz w:val="16"/>
              </w:rPr>
              <w:t>得分</w:t>
            </w:r>
          </w:p>
          <w:p w:rsidR="00454B80" w:rsidRDefault="00C52B3A">
            <w:pPr>
              <w:pStyle w:val="TableParagraph"/>
              <w:spacing w:line="203" w:lineRule="exact"/>
              <w:ind w:left="746" w:right="727"/>
              <w:jc w:val="center"/>
              <w:rPr>
                <w:sz w:val="16"/>
              </w:rPr>
            </w:pPr>
            <w:r>
              <w:rPr>
                <w:sz w:val="16"/>
              </w:rPr>
              <w:t>（20分*执行率）</w:t>
            </w:r>
          </w:p>
        </w:tc>
      </w:tr>
      <w:tr w:rsidR="00454B80">
        <w:trPr>
          <w:trHeight w:val="479"/>
        </w:trPr>
        <w:tc>
          <w:tcPr>
            <w:tcW w:w="1628" w:type="dxa"/>
            <w:gridSpan w:val="2"/>
            <w:vMerge/>
            <w:tcBorders>
              <w:top w:val="nil"/>
            </w:tcBorders>
          </w:tcPr>
          <w:p w:rsidR="00454B80" w:rsidRDefault="00454B80">
            <w:pPr>
              <w:rPr>
                <w:sz w:val="2"/>
                <w:szCs w:val="2"/>
              </w:rPr>
            </w:pPr>
          </w:p>
        </w:tc>
        <w:tc>
          <w:tcPr>
            <w:tcW w:w="1210" w:type="dxa"/>
          </w:tcPr>
          <w:p w:rsidR="00454B80" w:rsidRDefault="00C52B3A">
            <w:pPr>
              <w:pStyle w:val="TableParagraph"/>
              <w:spacing w:before="50" w:line="235" w:lineRule="auto"/>
              <w:ind w:left="529" w:right="11" w:hanging="490"/>
              <w:rPr>
                <w:sz w:val="16"/>
              </w:rPr>
            </w:pPr>
            <w:r>
              <w:rPr>
                <w:sz w:val="16"/>
              </w:rPr>
              <w:t>年度财政资金总额</w:t>
            </w:r>
          </w:p>
        </w:tc>
        <w:tc>
          <w:tcPr>
            <w:tcW w:w="1210" w:type="dxa"/>
          </w:tcPr>
          <w:p w:rsidR="00454B80" w:rsidRDefault="00454B80">
            <w:pPr>
              <w:pStyle w:val="TableParagraph"/>
              <w:spacing w:before="6"/>
              <w:rPr>
                <w:sz w:val="11"/>
              </w:rPr>
            </w:pPr>
          </w:p>
          <w:p w:rsidR="00454B80" w:rsidRDefault="00C52B3A">
            <w:pPr>
              <w:pStyle w:val="TableParagraph"/>
              <w:spacing w:before="1"/>
              <w:ind w:left="29" w:right="4"/>
              <w:jc w:val="center"/>
              <w:rPr>
                <w:sz w:val="16"/>
              </w:rPr>
            </w:pPr>
            <w:r>
              <w:rPr>
                <w:sz w:val="16"/>
              </w:rPr>
              <w:t>1,321.00</w:t>
            </w:r>
          </w:p>
        </w:tc>
        <w:tc>
          <w:tcPr>
            <w:tcW w:w="1628" w:type="dxa"/>
            <w:gridSpan w:val="2"/>
          </w:tcPr>
          <w:p w:rsidR="00454B80" w:rsidRDefault="00454B80">
            <w:pPr>
              <w:pStyle w:val="TableParagraph"/>
              <w:spacing w:before="6"/>
              <w:rPr>
                <w:sz w:val="11"/>
              </w:rPr>
            </w:pPr>
          </w:p>
          <w:p w:rsidR="00454B80" w:rsidRDefault="00C52B3A">
            <w:pPr>
              <w:pStyle w:val="TableParagraph"/>
              <w:spacing w:before="1"/>
              <w:ind w:left="487"/>
              <w:rPr>
                <w:sz w:val="16"/>
              </w:rPr>
            </w:pPr>
            <w:r>
              <w:rPr>
                <w:sz w:val="16"/>
              </w:rPr>
              <w:t>1,321.00</w:t>
            </w:r>
          </w:p>
        </w:tc>
        <w:tc>
          <w:tcPr>
            <w:tcW w:w="1200" w:type="dxa"/>
          </w:tcPr>
          <w:p w:rsidR="00454B80" w:rsidRDefault="00454B80">
            <w:pPr>
              <w:pStyle w:val="TableParagraph"/>
              <w:spacing w:before="6"/>
              <w:rPr>
                <w:sz w:val="11"/>
              </w:rPr>
            </w:pPr>
          </w:p>
          <w:p w:rsidR="00454B80" w:rsidRDefault="00C52B3A">
            <w:pPr>
              <w:pStyle w:val="TableParagraph"/>
              <w:spacing w:before="1"/>
              <w:ind w:left="63" w:right="40"/>
              <w:jc w:val="center"/>
              <w:rPr>
                <w:sz w:val="16"/>
              </w:rPr>
            </w:pPr>
            <w:r>
              <w:rPr>
                <w:sz w:val="16"/>
              </w:rPr>
              <w:t>100%</w:t>
            </w:r>
          </w:p>
        </w:tc>
        <w:tc>
          <w:tcPr>
            <w:tcW w:w="2728" w:type="dxa"/>
            <w:gridSpan w:val="3"/>
          </w:tcPr>
          <w:p w:rsidR="00454B80" w:rsidRDefault="00454B80">
            <w:pPr>
              <w:pStyle w:val="TableParagraph"/>
              <w:spacing w:before="6"/>
              <w:rPr>
                <w:sz w:val="11"/>
              </w:rPr>
            </w:pPr>
          </w:p>
          <w:p w:rsidR="00454B80" w:rsidRDefault="00C52B3A">
            <w:pPr>
              <w:pStyle w:val="TableParagraph"/>
              <w:spacing w:before="1"/>
              <w:ind w:left="745" w:right="727"/>
              <w:jc w:val="center"/>
              <w:rPr>
                <w:sz w:val="16"/>
              </w:rPr>
            </w:pPr>
            <w:r>
              <w:rPr>
                <w:sz w:val="16"/>
              </w:rPr>
              <w:t>20</w:t>
            </w:r>
          </w:p>
        </w:tc>
      </w:tr>
      <w:tr w:rsidR="00454B80">
        <w:trPr>
          <w:trHeight w:val="479"/>
        </w:trPr>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8" w:line="235" w:lineRule="auto"/>
              <w:ind w:left="85" w:right="57" w:hanging="2"/>
              <w:jc w:val="center"/>
              <w:rPr>
                <w:sz w:val="16"/>
              </w:rPr>
            </w:pPr>
            <w:r>
              <w:rPr>
                <w:sz w:val="16"/>
              </w:rPr>
              <w:t>年度绩效目标（80 分）</w:t>
            </w:r>
          </w:p>
        </w:tc>
        <w:tc>
          <w:tcPr>
            <w:tcW w:w="814" w:type="dxa"/>
          </w:tcPr>
          <w:p w:rsidR="00454B80" w:rsidRDefault="00454B80">
            <w:pPr>
              <w:pStyle w:val="TableParagraph"/>
              <w:spacing w:before="6"/>
              <w:rPr>
                <w:sz w:val="11"/>
              </w:rPr>
            </w:pPr>
          </w:p>
          <w:p w:rsidR="00454B80" w:rsidRDefault="00C52B3A">
            <w:pPr>
              <w:pStyle w:val="TableParagraph"/>
              <w:spacing w:before="1"/>
              <w:ind w:left="86"/>
              <w:rPr>
                <w:sz w:val="16"/>
              </w:rPr>
            </w:pPr>
            <w:r>
              <w:rPr>
                <w:sz w:val="16"/>
              </w:rPr>
              <w:t>一级指标</w:t>
            </w:r>
          </w:p>
        </w:tc>
        <w:tc>
          <w:tcPr>
            <w:tcW w:w="1210" w:type="dxa"/>
          </w:tcPr>
          <w:p w:rsidR="00454B80" w:rsidRDefault="00454B80">
            <w:pPr>
              <w:pStyle w:val="TableParagraph"/>
              <w:spacing w:before="6"/>
              <w:rPr>
                <w:sz w:val="11"/>
              </w:rPr>
            </w:pPr>
          </w:p>
          <w:p w:rsidR="00454B80" w:rsidRDefault="00C52B3A">
            <w:pPr>
              <w:pStyle w:val="TableParagraph"/>
              <w:spacing w:before="1"/>
              <w:ind w:left="26" w:right="4"/>
              <w:jc w:val="center"/>
              <w:rPr>
                <w:sz w:val="16"/>
              </w:rPr>
            </w:pPr>
            <w:r>
              <w:rPr>
                <w:sz w:val="16"/>
              </w:rPr>
              <w:t>二级指标</w:t>
            </w:r>
          </w:p>
        </w:tc>
        <w:tc>
          <w:tcPr>
            <w:tcW w:w="2838" w:type="dxa"/>
            <w:gridSpan w:val="3"/>
          </w:tcPr>
          <w:p w:rsidR="00454B80" w:rsidRDefault="00454B80">
            <w:pPr>
              <w:pStyle w:val="TableParagraph"/>
              <w:spacing w:before="6"/>
              <w:rPr>
                <w:sz w:val="11"/>
              </w:rPr>
            </w:pPr>
          </w:p>
          <w:p w:rsidR="00454B80" w:rsidRDefault="00C52B3A">
            <w:pPr>
              <w:pStyle w:val="TableParagraph"/>
              <w:spacing w:before="1"/>
              <w:ind w:left="1083" w:right="1058"/>
              <w:jc w:val="center"/>
              <w:rPr>
                <w:sz w:val="16"/>
              </w:rPr>
            </w:pPr>
            <w:r>
              <w:rPr>
                <w:sz w:val="16"/>
              </w:rPr>
              <w:t>三级指标</w:t>
            </w:r>
          </w:p>
        </w:tc>
        <w:tc>
          <w:tcPr>
            <w:tcW w:w="1200" w:type="dxa"/>
          </w:tcPr>
          <w:p w:rsidR="00454B80" w:rsidRDefault="00C52B3A">
            <w:pPr>
              <w:pStyle w:val="TableParagraph"/>
              <w:spacing w:before="47" w:line="203" w:lineRule="exact"/>
              <w:ind w:left="63" w:right="40"/>
              <w:jc w:val="center"/>
              <w:rPr>
                <w:sz w:val="16"/>
              </w:rPr>
            </w:pPr>
            <w:r>
              <w:rPr>
                <w:sz w:val="16"/>
              </w:rPr>
              <w:t>年初目标值</w:t>
            </w:r>
          </w:p>
          <w:p w:rsidR="00454B80" w:rsidRDefault="00C52B3A">
            <w:pPr>
              <w:pStyle w:val="TableParagraph"/>
              <w:spacing w:line="203" w:lineRule="exact"/>
              <w:ind w:left="63" w:right="42"/>
              <w:jc w:val="center"/>
              <w:rPr>
                <w:sz w:val="16"/>
              </w:rPr>
            </w:pPr>
            <w:r>
              <w:rPr>
                <w:sz w:val="16"/>
              </w:rPr>
              <w:t>（A）</w:t>
            </w:r>
          </w:p>
        </w:tc>
        <w:tc>
          <w:tcPr>
            <w:tcW w:w="1494" w:type="dxa"/>
            <w:gridSpan w:val="2"/>
          </w:tcPr>
          <w:p w:rsidR="00454B80" w:rsidRDefault="00454B80">
            <w:pPr>
              <w:pStyle w:val="TableParagraph"/>
              <w:spacing w:before="6"/>
              <w:rPr>
                <w:sz w:val="11"/>
              </w:rPr>
            </w:pPr>
          </w:p>
          <w:p w:rsidR="00454B80" w:rsidRDefault="00C52B3A">
            <w:pPr>
              <w:pStyle w:val="TableParagraph"/>
              <w:spacing w:before="1"/>
              <w:ind w:left="136"/>
              <w:rPr>
                <w:sz w:val="16"/>
              </w:rPr>
            </w:pPr>
            <w:r>
              <w:rPr>
                <w:sz w:val="16"/>
              </w:rPr>
              <w:t>实际完成值（B）</w:t>
            </w:r>
          </w:p>
        </w:tc>
        <w:tc>
          <w:tcPr>
            <w:tcW w:w="1234" w:type="dxa"/>
          </w:tcPr>
          <w:p w:rsidR="00454B80" w:rsidRDefault="00454B80">
            <w:pPr>
              <w:pStyle w:val="TableParagraph"/>
              <w:spacing w:before="6"/>
              <w:rPr>
                <w:sz w:val="11"/>
              </w:rPr>
            </w:pPr>
          </w:p>
          <w:p w:rsidR="00454B80" w:rsidRDefault="00C52B3A">
            <w:pPr>
              <w:pStyle w:val="TableParagraph"/>
              <w:spacing w:before="1"/>
              <w:ind w:left="39" w:right="18"/>
              <w:jc w:val="center"/>
              <w:rPr>
                <w:sz w:val="16"/>
              </w:rPr>
            </w:pPr>
            <w:r>
              <w:rPr>
                <w:sz w:val="16"/>
              </w:rPr>
              <w:t>得分</w:t>
            </w:r>
          </w:p>
        </w:tc>
      </w:tr>
      <w:tr w:rsidR="00454B80">
        <w:trPr>
          <w:trHeight w:val="479"/>
        </w:trPr>
        <w:tc>
          <w:tcPr>
            <w:tcW w:w="814" w:type="dxa"/>
            <w:vMerge/>
            <w:tcBorders>
              <w:top w:val="nil"/>
            </w:tcBorders>
          </w:tcPr>
          <w:p w:rsidR="00454B80" w:rsidRDefault="00454B80">
            <w:pPr>
              <w:rPr>
                <w:sz w:val="2"/>
                <w:szCs w:val="2"/>
              </w:rPr>
            </w:pPr>
          </w:p>
        </w:tc>
        <w:tc>
          <w:tcPr>
            <w:tcW w:w="814" w:type="dxa"/>
          </w:tcPr>
          <w:p w:rsidR="00454B80" w:rsidRDefault="00C52B3A">
            <w:pPr>
              <w:pStyle w:val="TableParagraph"/>
              <w:spacing w:before="47" w:line="203" w:lineRule="exact"/>
              <w:ind w:left="86"/>
              <w:rPr>
                <w:sz w:val="16"/>
              </w:rPr>
            </w:pPr>
            <w:r>
              <w:rPr>
                <w:sz w:val="16"/>
              </w:rPr>
              <w:t>产出指标</w:t>
            </w:r>
          </w:p>
          <w:p w:rsidR="00454B80" w:rsidRDefault="00C52B3A">
            <w:pPr>
              <w:pStyle w:val="TableParagraph"/>
              <w:spacing w:line="203" w:lineRule="exact"/>
              <w:ind w:left="83"/>
              <w:rPr>
                <w:sz w:val="16"/>
              </w:rPr>
            </w:pPr>
            <w:r>
              <w:rPr>
                <w:sz w:val="16"/>
              </w:rPr>
              <w:t>（40分）</w:t>
            </w:r>
          </w:p>
        </w:tc>
        <w:tc>
          <w:tcPr>
            <w:tcW w:w="1210" w:type="dxa"/>
          </w:tcPr>
          <w:p w:rsidR="00454B80" w:rsidRDefault="00454B80">
            <w:pPr>
              <w:pStyle w:val="TableParagraph"/>
              <w:spacing w:before="6"/>
              <w:rPr>
                <w:sz w:val="11"/>
              </w:rPr>
            </w:pPr>
          </w:p>
          <w:p w:rsidR="00454B80" w:rsidRDefault="00C52B3A">
            <w:pPr>
              <w:pStyle w:val="TableParagraph"/>
              <w:spacing w:before="1"/>
              <w:ind w:left="26" w:right="4"/>
              <w:jc w:val="center"/>
              <w:rPr>
                <w:sz w:val="16"/>
              </w:rPr>
            </w:pPr>
            <w:r>
              <w:rPr>
                <w:sz w:val="16"/>
              </w:rPr>
              <w:t>质量指标</w:t>
            </w:r>
          </w:p>
        </w:tc>
        <w:tc>
          <w:tcPr>
            <w:tcW w:w="2838" w:type="dxa"/>
            <w:gridSpan w:val="3"/>
          </w:tcPr>
          <w:p w:rsidR="00454B80" w:rsidRDefault="00454B80">
            <w:pPr>
              <w:pStyle w:val="TableParagraph"/>
              <w:spacing w:before="6"/>
              <w:rPr>
                <w:sz w:val="11"/>
              </w:rPr>
            </w:pPr>
          </w:p>
          <w:p w:rsidR="00454B80" w:rsidRDefault="00C52B3A">
            <w:pPr>
              <w:pStyle w:val="TableParagraph"/>
              <w:spacing w:before="1"/>
              <w:ind w:left="768"/>
              <w:rPr>
                <w:sz w:val="16"/>
              </w:rPr>
            </w:pPr>
            <w:r>
              <w:rPr>
                <w:sz w:val="16"/>
              </w:rPr>
              <w:t>工程质量（40分）</w:t>
            </w:r>
          </w:p>
        </w:tc>
        <w:tc>
          <w:tcPr>
            <w:tcW w:w="1200" w:type="dxa"/>
          </w:tcPr>
          <w:p w:rsidR="00454B80" w:rsidRDefault="00454B80">
            <w:pPr>
              <w:pStyle w:val="TableParagraph"/>
              <w:spacing w:before="6"/>
              <w:rPr>
                <w:sz w:val="11"/>
              </w:rPr>
            </w:pPr>
          </w:p>
          <w:p w:rsidR="00454B80" w:rsidRDefault="00C52B3A">
            <w:pPr>
              <w:pStyle w:val="TableParagraph"/>
              <w:spacing w:before="1"/>
              <w:ind w:left="61" w:right="42"/>
              <w:jc w:val="center"/>
              <w:rPr>
                <w:sz w:val="16"/>
              </w:rPr>
            </w:pPr>
            <w:r>
              <w:rPr>
                <w:sz w:val="16"/>
              </w:rPr>
              <w:t>合格</w:t>
            </w:r>
          </w:p>
        </w:tc>
        <w:tc>
          <w:tcPr>
            <w:tcW w:w="1494" w:type="dxa"/>
            <w:gridSpan w:val="2"/>
          </w:tcPr>
          <w:p w:rsidR="00454B80" w:rsidRDefault="00454B80">
            <w:pPr>
              <w:pStyle w:val="TableParagraph"/>
              <w:spacing w:before="6"/>
              <w:rPr>
                <w:sz w:val="11"/>
              </w:rPr>
            </w:pPr>
          </w:p>
          <w:p w:rsidR="00454B80" w:rsidRDefault="00C52B3A">
            <w:pPr>
              <w:pStyle w:val="TableParagraph"/>
              <w:spacing w:before="1"/>
              <w:ind w:left="570" w:right="548"/>
              <w:jc w:val="center"/>
              <w:rPr>
                <w:sz w:val="16"/>
              </w:rPr>
            </w:pPr>
            <w:r>
              <w:rPr>
                <w:sz w:val="16"/>
              </w:rPr>
              <w:t>合格</w:t>
            </w:r>
          </w:p>
        </w:tc>
        <w:tc>
          <w:tcPr>
            <w:tcW w:w="1234" w:type="dxa"/>
          </w:tcPr>
          <w:p w:rsidR="00454B80" w:rsidRDefault="00454B80">
            <w:pPr>
              <w:pStyle w:val="TableParagraph"/>
              <w:spacing w:before="6"/>
              <w:rPr>
                <w:sz w:val="11"/>
              </w:rPr>
            </w:pPr>
          </w:p>
          <w:p w:rsidR="00454B80" w:rsidRDefault="00C52B3A">
            <w:pPr>
              <w:pStyle w:val="TableParagraph"/>
              <w:spacing w:before="1"/>
              <w:ind w:left="39" w:right="18"/>
              <w:jc w:val="center"/>
              <w:rPr>
                <w:sz w:val="16"/>
              </w:rPr>
            </w:pPr>
            <w:r>
              <w:rPr>
                <w:sz w:val="16"/>
              </w:rPr>
              <w:t>40</w:t>
            </w:r>
          </w:p>
        </w:tc>
      </w:tr>
      <w:tr w:rsidR="00454B80">
        <w:trPr>
          <w:trHeight w:val="479"/>
        </w:trPr>
        <w:tc>
          <w:tcPr>
            <w:tcW w:w="814" w:type="dxa"/>
            <w:vMerge/>
            <w:tcBorders>
              <w:top w:val="nil"/>
            </w:tcBorders>
          </w:tcPr>
          <w:p w:rsidR="00454B80" w:rsidRDefault="00454B80">
            <w:pPr>
              <w:rPr>
                <w:sz w:val="2"/>
                <w:szCs w:val="2"/>
              </w:rPr>
            </w:pPr>
          </w:p>
        </w:tc>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31" w:line="203" w:lineRule="exact"/>
              <w:ind w:left="86"/>
              <w:rPr>
                <w:sz w:val="16"/>
              </w:rPr>
            </w:pPr>
            <w:r>
              <w:rPr>
                <w:sz w:val="16"/>
              </w:rPr>
              <w:t>效益指标</w:t>
            </w:r>
          </w:p>
          <w:p w:rsidR="00454B80" w:rsidRDefault="00C52B3A">
            <w:pPr>
              <w:pStyle w:val="TableParagraph"/>
              <w:spacing w:line="203" w:lineRule="exact"/>
              <w:ind w:left="83"/>
              <w:rPr>
                <w:sz w:val="16"/>
              </w:rPr>
            </w:pPr>
            <w:r>
              <w:rPr>
                <w:sz w:val="16"/>
              </w:rPr>
              <w:t>（40分）</w:t>
            </w:r>
          </w:p>
        </w:tc>
        <w:tc>
          <w:tcPr>
            <w:tcW w:w="1210" w:type="dxa"/>
            <w:vMerge w:val="restart"/>
          </w:tcPr>
          <w:p w:rsidR="00454B80" w:rsidRDefault="00454B80">
            <w:pPr>
              <w:pStyle w:val="TableParagraph"/>
              <w:rPr>
                <w:sz w:val="16"/>
              </w:rPr>
            </w:pPr>
          </w:p>
          <w:p w:rsidR="00454B80" w:rsidRDefault="00454B80">
            <w:pPr>
              <w:pStyle w:val="TableParagraph"/>
              <w:spacing w:before="10"/>
              <w:rPr>
                <w:sz w:val="14"/>
              </w:rPr>
            </w:pPr>
          </w:p>
          <w:p w:rsidR="00454B80" w:rsidRDefault="00C52B3A">
            <w:pPr>
              <w:pStyle w:val="TableParagraph"/>
              <w:ind w:left="119"/>
              <w:rPr>
                <w:sz w:val="16"/>
              </w:rPr>
            </w:pPr>
            <w:r>
              <w:rPr>
                <w:sz w:val="16"/>
              </w:rPr>
              <w:t>社会效益指标</w:t>
            </w:r>
          </w:p>
        </w:tc>
        <w:tc>
          <w:tcPr>
            <w:tcW w:w="2838" w:type="dxa"/>
            <w:gridSpan w:val="3"/>
          </w:tcPr>
          <w:p w:rsidR="00454B80" w:rsidRDefault="00454B80">
            <w:pPr>
              <w:pStyle w:val="TableParagraph"/>
              <w:spacing w:before="7"/>
              <w:rPr>
                <w:sz w:val="11"/>
              </w:rPr>
            </w:pPr>
          </w:p>
          <w:p w:rsidR="00454B80" w:rsidRDefault="00C52B3A">
            <w:pPr>
              <w:pStyle w:val="TableParagraph"/>
              <w:ind w:left="279"/>
              <w:rPr>
                <w:sz w:val="16"/>
              </w:rPr>
            </w:pPr>
            <w:r>
              <w:rPr>
                <w:sz w:val="16"/>
              </w:rPr>
              <w:t>片区企业居民出行便利（15分）</w:t>
            </w:r>
          </w:p>
        </w:tc>
        <w:tc>
          <w:tcPr>
            <w:tcW w:w="1200" w:type="dxa"/>
          </w:tcPr>
          <w:p w:rsidR="00454B80" w:rsidRDefault="00454B80">
            <w:pPr>
              <w:pStyle w:val="TableParagraph"/>
              <w:spacing w:before="7"/>
              <w:rPr>
                <w:sz w:val="11"/>
              </w:rPr>
            </w:pPr>
          </w:p>
          <w:p w:rsidR="00454B80" w:rsidRDefault="00C52B3A">
            <w:pPr>
              <w:pStyle w:val="TableParagraph"/>
              <w:ind w:left="63" w:right="40"/>
              <w:jc w:val="center"/>
              <w:rPr>
                <w:sz w:val="16"/>
              </w:rPr>
            </w:pPr>
            <w:r>
              <w:rPr>
                <w:sz w:val="16"/>
              </w:rPr>
              <w:t>有所提升</w:t>
            </w:r>
          </w:p>
        </w:tc>
        <w:tc>
          <w:tcPr>
            <w:tcW w:w="1494" w:type="dxa"/>
            <w:gridSpan w:val="2"/>
          </w:tcPr>
          <w:p w:rsidR="00454B80" w:rsidRDefault="00454B80">
            <w:pPr>
              <w:pStyle w:val="TableParagraph"/>
              <w:spacing w:before="7"/>
              <w:rPr>
                <w:sz w:val="11"/>
              </w:rPr>
            </w:pPr>
          </w:p>
          <w:p w:rsidR="00454B80" w:rsidRDefault="00C52B3A">
            <w:pPr>
              <w:pStyle w:val="TableParagraph"/>
              <w:ind w:left="424"/>
              <w:rPr>
                <w:sz w:val="16"/>
              </w:rPr>
            </w:pPr>
            <w:r>
              <w:rPr>
                <w:sz w:val="16"/>
              </w:rPr>
              <w:t>有所提升</w:t>
            </w:r>
          </w:p>
        </w:tc>
        <w:tc>
          <w:tcPr>
            <w:tcW w:w="1234" w:type="dxa"/>
          </w:tcPr>
          <w:p w:rsidR="00454B80" w:rsidRDefault="00454B80">
            <w:pPr>
              <w:pStyle w:val="TableParagraph"/>
              <w:spacing w:before="7"/>
              <w:rPr>
                <w:sz w:val="11"/>
              </w:rPr>
            </w:pPr>
          </w:p>
          <w:p w:rsidR="00454B80" w:rsidRDefault="00C52B3A">
            <w:pPr>
              <w:pStyle w:val="TableParagraph"/>
              <w:ind w:left="39" w:right="18"/>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210" w:type="dxa"/>
            <w:vMerge/>
            <w:tcBorders>
              <w:top w:val="nil"/>
            </w:tcBorders>
          </w:tcPr>
          <w:p w:rsidR="00454B80" w:rsidRDefault="00454B80">
            <w:pPr>
              <w:rPr>
                <w:sz w:val="2"/>
                <w:szCs w:val="2"/>
              </w:rPr>
            </w:pPr>
          </w:p>
        </w:tc>
        <w:tc>
          <w:tcPr>
            <w:tcW w:w="2838" w:type="dxa"/>
            <w:gridSpan w:val="3"/>
          </w:tcPr>
          <w:p w:rsidR="00454B80" w:rsidRDefault="00454B80">
            <w:pPr>
              <w:pStyle w:val="TableParagraph"/>
              <w:spacing w:before="7"/>
              <w:rPr>
                <w:sz w:val="11"/>
              </w:rPr>
            </w:pPr>
          </w:p>
          <w:p w:rsidR="00454B80" w:rsidRDefault="00C52B3A">
            <w:pPr>
              <w:pStyle w:val="TableParagraph"/>
              <w:ind w:left="197"/>
              <w:rPr>
                <w:sz w:val="16"/>
              </w:rPr>
            </w:pPr>
            <w:r>
              <w:rPr>
                <w:sz w:val="16"/>
              </w:rPr>
              <w:t>重要的城市基础设施建设（15分）</w:t>
            </w:r>
          </w:p>
        </w:tc>
        <w:tc>
          <w:tcPr>
            <w:tcW w:w="1200" w:type="dxa"/>
          </w:tcPr>
          <w:p w:rsidR="00454B80" w:rsidRDefault="00454B80">
            <w:pPr>
              <w:pStyle w:val="TableParagraph"/>
              <w:spacing w:before="7"/>
              <w:rPr>
                <w:sz w:val="11"/>
              </w:rPr>
            </w:pPr>
          </w:p>
          <w:p w:rsidR="00454B80" w:rsidRDefault="00C52B3A">
            <w:pPr>
              <w:pStyle w:val="TableParagraph"/>
              <w:ind w:left="63" w:right="40"/>
              <w:jc w:val="center"/>
              <w:rPr>
                <w:sz w:val="16"/>
              </w:rPr>
            </w:pPr>
            <w:r>
              <w:rPr>
                <w:sz w:val="16"/>
              </w:rPr>
              <w:t>有所提升</w:t>
            </w:r>
          </w:p>
        </w:tc>
        <w:tc>
          <w:tcPr>
            <w:tcW w:w="1494" w:type="dxa"/>
            <w:gridSpan w:val="2"/>
          </w:tcPr>
          <w:p w:rsidR="00454B80" w:rsidRDefault="00454B80">
            <w:pPr>
              <w:pStyle w:val="TableParagraph"/>
              <w:spacing w:before="7"/>
              <w:rPr>
                <w:sz w:val="11"/>
              </w:rPr>
            </w:pPr>
          </w:p>
          <w:p w:rsidR="00454B80" w:rsidRDefault="00C52B3A">
            <w:pPr>
              <w:pStyle w:val="TableParagraph"/>
              <w:ind w:left="424"/>
              <w:rPr>
                <w:sz w:val="16"/>
              </w:rPr>
            </w:pPr>
            <w:r>
              <w:rPr>
                <w:sz w:val="16"/>
              </w:rPr>
              <w:t>有所提升</w:t>
            </w:r>
          </w:p>
        </w:tc>
        <w:tc>
          <w:tcPr>
            <w:tcW w:w="1234" w:type="dxa"/>
          </w:tcPr>
          <w:p w:rsidR="00454B80" w:rsidRDefault="00454B80">
            <w:pPr>
              <w:pStyle w:val="TableParagraph"/>
              <w:spacing w:before="7"/>
              <w:rPr>
                <w:sz w:val="11"/>
              </w:rPr>
            </w:pPr>
          </w:p>
          <w:p w:rsidR="00454B80" w:rsidRDefault="00C52B3A">
            <w:pPr>
              <w:pStyle w:val="TableParagraph"/>
              <w:ind w:left="39" w:right="18"/>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210" w:type="dxa"/>
          </w:tcPr>
          <w:p w:rsidR="00454B80" w:rsidRDefault="00454B80">
            <w:pPr>
              <w:pStyle w:val="TableParagraph"/>
              <w:spacing w:before="7"/>
              <w:rPr>
                <w:sz w:val="11"/>
              </w:rPr>
            </w:pPr>
          </w:p>
          <w:p w:rsidR="00454B80" w:rsidRDefault="00C52B3A">
            <w:pPr>
              <w:pStyle w:val="TableParagraph"/>
              <w:ind w:left="30" w:right="4"/>
              <w:jc w:val="center"/>
              <w:rPr>
                <w:sz w:val="16"/>
              </w:rPr>
            </w:pPr>
            <w:r>
              <w:rPr>
                <w:sz w:val="16"/>
              </w:rPr>
              <w:t>可持续影响指标</w:t>
            </w:r>
          </w:p>
        </w:tc>
        <w:tc>
          <w:tcPr>
            <w:tcW w:w="2838" w:type="dxa"/>
            <w:gridSpan w:val="3"/>
          </w:tcPr>
          <w:p w:rsidR="00454B80" w:rsidRDefault="00454B80">
            <w:pPr>
              <w:pStyle w:val="TableParagraph"/>
              <w:spacing w:before="7"/>
              <w:rPr>
                <w:sz w:val="11"/>
              </w:rPr>
            </w:pPr>
          </w:p>
          <w:p w:rsidR="00454B80" w:rsidRDefault="00C52B3A">
            <w:pPr>
              <w:pStyle w:val="TableParagraph"/>
              <w:ind w:left="442"/>
              <w:rPr>
                <w:sz w:val="16"/>
              </w:rPr>
            </w:pPr>
            <w:r>
              <w:rPr>
                <w:sz w:val="16"/>
              </w:rPr>
              <w:t>全面提升城市形象（10分）</w:t>
            </w:r>
          </w:p>
        </w:tc>
        <w:tc>
          <w:tcPr>
            <w:tcW w:w="1200" w:type="dxa"/>
          </w:tcPr>
          <w:p w:rsidR="00454B80" w:rsidRDefault="00454B80">
            <w:pPr>
              <w:pStyle w:val="TableParagraph"/>
              <w:spacing w:before="7"/>
              <w:rPr>
                <w:sz w:val="11"/>
              </w:rPr>
            </w:pPr>
          </w:p>
          <w:p w:rsidR="00454B80" w:rsidRDefault="00C52B3A">
            <w:pPr>
              <w:pStyle w:val="TableParagraph"/>
              <w:ind w:left="63" w:right="40"/>
              <w:jc w:val="center"/>
              <w:rPr>
                <w:sz w:val="16"/>
              </w:rPr>
            </w:pPr>
            <w:r>
              <w:rPr>
                <w:sz w:val="16"/>
              </w:rPr>
              <w:t>有所提升</w:t>
            </w:r>
          </w:p>
        </w:tc>
        <w:tc>
          <w:tcPr>
            <w:tcW w:w="1494" w:type="dxa"/>
            <w:gridSpan w:val="2"/>
          </w:tcPr>
          <w:p w:rsidR="00454B80" w:rsidRDefault="00454B80">
            <w:pPr>
              <w:pStyle w:val="TableParagraph"/>
              <w:spacing w:before="7"/>
              <w:rPr>
                <w:sz w:val="11"/>
              </w:rPr>
            </w:pPr>
          </w:p>
          <w:p w:rsidR="00454B80" w:rsidRDefault="00C52B3A">
            <w:pPr>
              <w:pStyle w:val="TableParagraph"/>
              <w:ind w:left="424"/>
              <w:rPr>
                <w:sz w:val="16"/>
              </w:rPr>
            </w:pPr>
            <w:r>
              <w:rPr>
                <w:sz w:val="16"/>
              </w:rPr>
              <w:t>有所提升</w:t>
            </w:r>
          </w:p>
        </w:tc>
        <w:tc>
          <w:tcPr>
            <w:tcW w:w="1234" w:type="dxa"/>
          </w:tcPr>
          <w:p w:rsidR="00454B80" w:rsidRDefault="00454B80">
            <w:pPr>
              <w:pStyle w:val="TableParagraph"/>
              <w:spacing w:before="7"/>
              <w:rPr>
                <w:sz w:val="11"/>
              </w:rPr>
            </w:pPr>
          </w:p>
          <w:p w:rsidR="00454B80" w:rsidRDefault="00C52B3A">
            <w:pPr>
              <w:pStyle w:val="TableParagraph"/>
              <w:ind w:left="39" w:right="18"/>
              <w:jc w:val="center"/>
              <w:rPr>
                <w:sz w:val="16"/>
              </w:rPr>
            </w:pPr>
            <w:r>
              <w:rPr>
                <w:sz w:val="16"/>
              </w:rPr>
              <w:t>10</w:t>
            </w:r>
          </w:p>
        </w:tc>
      </w:tr>
      <w:tr w:rsidR="00454B80">
        <w:trPr>
          <w:trHeight w:val="479"/>
        </w:trPr>
        <w:tc>
          <w:tcPr>
            <w:tcW w:w="814" w:type="dxa"/>
          </w:tcPr>
          <w:p w:rsidR="00454B80" w:rsidRDefault="00454B80">
            <w:pPr>
              <w:pStyle w:val="TableParagraph"/>
              <w:spacing w:before="7"/>
              <w:rPr>
                <w:sz w:val="11"/>
              </w:rPr>
            </w:pPr>
          </w:p>
          <w:p w:rsidR="00454B80" w:rsidRDefault="00C52B3A">
            <w:pPr>
              <w:pStyle w:val="TableParagraph"/>
              <w:ind w:left="248"/>
              <w:rPr>
                <w:sz w:val="16"/>
              </w:rPr>
            </w:pPr>
            <w:r>
              <w:rPr>
                <w:sz w:val="16"/>
              </w:rPr>
              <w:t>总分</w:t>
            </w:r>
          </w:p>
        </w:tc>
        <w:tc>
          <w:tcPr>
            <w:tcW w:w="8790" w:type="dxa"/>
            <w:gridSpan w:val="9"/>
          </w:tcPr>
          <w:p w:rsidR="00454B80" w:rsidRDefault="00454B80">
            <w:pPr>
              <w:pStyle w:val="TableParagraph"/>
              <w:spacing w:before="7"/>
              <w:rPr>
                <w:sz w:val="11"/>
              </w:rPr>
            </w:pPr>
          </w:p>
          <w:p w:rsidR="00454B80" w:rsidRDefault="00C52B3A">
            <w:pPr>
              <w:pStyle w:val="TableParagraph"/>
              <w:ind w:left="4257" w:right="4238"/>
              <w:jc w:val="center"/>
              <w:rPr>
                <w:sz w:val="16"/>
              </w:rPr>
            </w:pPr>
            <w:r>
              <w:rPr>
                <w:sz w:val="16"/>
              </w:rPr>
              <w:t>100</w:t>
            </w:r>
          </w:p>
        </w:tc>
      </w:tr>
      <w:tr w:rsidR="00454B80">
        <w:trPr>
          <w:trHeight w:val="1172"/>
        </w:trPr>
        <w:tc>
          <w:tcPr>
            <w:tcW w:w="1628" w:type="dxa"/>
            <w:gridSpan w:val="2"/>
          </w:tcPr>
          <w:p w:rsidR="00454B80" w:rsidRDefault="00454B80">
            <w:pPr>
              <w:pStyle w:val="TableParagraph"/>
              <w:spacing w:before="11"/>
            </w:pPr>
          </w:p>
          <w:p w:rsidR="00454B80" w:rsidRDefault="00C52B3A">
            <w:pPr>
              <w:pStyle w:val="TableParagraph"/>
              <w:spacing w:line="237" w:lineRule="auto"/>
              <w:ind w:left="412" w:right="382"/>
              <w:jc w:val="center"/>
              <w:rPr>
                <w:sz w:val="16"/>
              </w:rPr>
            </w:pPr>
            <w:r>
              <w:rPr>
                <w:sz w:val="16"/>
              </w:rPr>
              <w:t xml:space="preserve">偏差大或 </w:t>
            </w:r>
            <w:r>
              <w:rPr>
                <w:spacing w:val="-4"/>
                <w:sz w:val="16"/>
              </w:rPr>
              <w:t>目标未完成</w:t>
            </w:r>
            <w:r>
              <w:rPr>
                <w:sz w:val="16"/>
              </w:rPr>
              <w:t>原因分析</w:t>
            </w:r>
          </w:p>
        </w:tc>
        <w:tc>
          <w:tcPr>
            <w:tcW w:w="7976" w:type="dxa"/>
            <w:gridSpan w:val="8"/>
          </w:tcPr>
          <w:p w:rsidR="00454B80" w:rsidRDefault="00454B80">
            <w:pPr>
              <w:pStyle w:val="TableParagraph"/>
              <w:rPr>
                <w:sz w:val="16"/>
              </w:rPr>
            </w:pPr>
          </w:p>
          <w:p w:rsidR="00454B80" w:rsidRDefault="00454B80">
            <w:pPr>
              <w:pStyle w:val="TableParagraph"/>
              <w:spacing w:before="8"/>
            </w:pPr>
          </w:p>
          <w:p w:rsidR="00454B80" w:rsidRDefault="00C52B3A">
            <w:pPr>
              <w:pStyle w:val="TableParagraph"/>
              <w:spacing w:before="1"/>
              <w:ind w:left="23"/>
              <w:jc w:val="center"/>
              <w:rPr>
                <w:sz w:val="16"/>
              </w:rPr>
            </w:pPr>
            <w:r>
              <w:rPr>
                <w:w w:val="101"/>
                <w:sz w:val="16"/>
              </w:rPr>
              <w:t>无</w:t>
            </w:r>
          </w:p>
        </w:tc>
      </w:tr>
      <w:tr w:rsidR="00454B80">
        <w:trPr>
          <w:trHeight w:val="1170"/>
        </w:trPr>
        <w:tc>
          <w:tcPr>
            <w:tcW w:w="1628" w:type="dxa"/>
            <w:gridSpan w:val="2"/>
          </w:tcPr>
          <w:p w:rsidR="00454B80" w:rsidRDefault="00454B80">
            <w:pPr>
              <w:pStyle w:val="TableParagraph"/>
              <w:rPr>
                <w:sz w:val="16"/>
              </w:rPr>
            </w:pPr>
          </w:p>
          <w:p w:rsidR="00454B80" w:rsidRDefault="00454B80">
            <w:pPr>
              <w:pStyle w:val="TableParagraph"/>
              <w:spacing w:before="11"/>
              <w:rPr>
                <w:sz w:val="14"/>
              </w:rPr>
            </w:pPr>
          </w:p>
          <w:p w:rsidR="00454B80" w:rsidRDefault="00C52B3A">
            <w:pPr>
              <w:pStyle w:val="TableParagraph"/>
              <w:spacing w:line="235" w:lineRule="auto"/>
              <w:ind w:left="330" w:right="300" w:firstLine="81"/>
              <w:rPr>
                <w:sz w:val="16"/>
              </w:rPr>
            </w:pPr>
            <w:r>
              <w:rPr>
                <w:sz w:val="16"/>
              </w:rPr>
              <w:t>改进措施及结果应用方案</w:t>
            </w:r>
          </w:p>
        </w:tc>
        <w:tc>
          <w:tcPr>
            <w:tcW w:w="7976" w:type="dxa"/>
            <w:gridSpan w:val="8"/>
          </w:tcPr>
          <w:p w:rsidR="00454B80" w:rsidRDefault="00454B80">
            <w:pPr>
              <w:pStyle w:val="TableParagraph"/>
              <w:rPr>
                <w:sz w:val="16"/>
              </w:rPr>
            </w:pPr>
          </w:p>
          <w:p w:rsidR="00454B80" w:rsidRDefault="00454B80">
            <w:pPr>
              <w:pStyle w:val="TableParagraph"/>
              <w:spacing w:before="6"/>
            </w:pPr>
          </w:p>
          <w:p w:rsidR="00454B80" w:rsidRDefault="00C52B3A">
            <w:pPr>
              <w:pStyle w:val="TableParagraph"/>
              <w:ind w:left="23"/>
              <w:jc w:val="center"/>
              <w:rPr>
                <w:sz w:val="16"/>
              </w:rPr>
            </w:pPr>
            <w:r>
              <w:rPr>
                <w:w w:val="101"/>
                <w:sz w:val="16"/>
              </w:rPr>
              <w:t>无</w:t>
            </w:r>
          </w:p>
        </w:tc>
      </w:tr>
      <w:tr w:rsidR="00454B80">
        <w:trPr>
          <w:trHeight w:val="1220"/>
        </w:trPr>
        <w:tc>
          <w:tcPr>
            <w:tcW w:w="1628" w:type="dxa"/>
            <w:gridSpan w:val="2"/>
          </w:tcPr>
          <w:p w:rsidR="00454B80" w:rsidRDefault="00454B80">
            <w:pPr>
              <w:pStyle w:val="TableParagraph"/>
              <w:rPr>
                <w:sz w:val="16"/>
              </w:rPr>
            </w:pPr>
          </w:p>
          <w:p w:rsidR="00454B80" w:rsidRDefault="00454B80">
            <w:pPr>
              <w:pStyle w:val="TableParagraph"/>
              <w:spacing w:before="12"/>
              <w:rPr>
                <w:sz w:val="16"/>
              </w:rPr>
            </w:pPr>
          </w:p>
          <w:p w:rsidR="00454B80" w:rsidRDefault="00C52B3A">
            <w:pPr>
              <w:pStyle w:val="TableParagraph"/>
              <w:spacing w:line="235" w:lineRule="auto"/>
              <w:ind w:left="494" w:right="219" w:hanging="246"/>
              <w:rPr>
                <w:sz w:val="16"/>
              </w:rPr>
            </w:pPr>
            <w:r>
              <w:rPr>
                <w:sz w:val="16"/>
              </w:rPr>
              <w:t>单位主要负责人签批意见</w:t>
            </w:r>
          </w:p>
        </w:tc>
        <w:tc>
          <w:tcPr>
            <w:tcW w:w="7976" w:type="dxa"/>
            <w:gridSpan w:val="8"/>
          </w:tcPr>
          <w:p w:rsidR="00454B80" w:rsidRDefault="00454B80">
            <w:pPr>
              <w:pStyle w:val="TableParagraph"/>
              <w:rPr>
                <w:sz w:val="16"/>
              </w:rPr>
            </w:pPr>
          </w:p>
          <w:p w:rsidR="00454B80" w:rsidRDefault="00C52B3A">
            <w:pPr>
              <w:pStyle w:val="TableParagraph"/>
              <w:spacing w:before="110"/>
              <w:ind w:left="3131" w:right="1763"/>
              <w:jc w:val="center"/>
              <w:rPr>
                <w:sz w:val="16"/>
              </w:rPr>
            </w:pPr>
            <w:r>
              <w:rPr>
                <w:sz w:val="16"/>
              </w:rPr>
              <w:t>签名：</w:t>
            </w:r>
          </w:p>
          <w:p w:rsidR="00454B80" w:rsidRDefault="00454B80">
            <w:pPr>
              <w:pStyle w:val="TableParagraph"/>
              <w:spacing w:before="9"/>
              <w:rPr>
                <w:sz w:val="15"/>
              </w:rPr>
            </w:pPr>
          </w:p>
          <w:p w:rsidR="00454B80" w:rsidRDefault="00C52B3A">
            <w:pPr>
              <w:pStyle w:val="TableParagraph"/>
              <w:tabs>
                <w:tab w:val="left" w:pos="4748"/>
                <w:tab w:val="left" w:pos="5408"/>
              </w:tabs>
              <w:ind w:left="4088"/>
              <w:rPr>
                <w:sz w:val="16"/>
              </w:rPr>
            </w:pPr>
            <w:r>
              <w:rPr>
                <w:sz w:val="16"/>
              </w:rPr>
              <w:t>年</w:t>
            </w:r>
            <w:r>
              <w:rPr>
                <w:sz w:val="16"/>
              </w:rPr>
              <w:tab/>
              <w:t>月</w:t>
            </w:r>
            <w:r>
              <w:rPr>
                <w:sz w:val="16"/>
              </w:rPr>
              <w:tab/>
              <w:t>日</w:t>
            </w:r>
          </w:p>
        </w:tc>
      </w:tr>
    </w:tbl>
    <w:p w:rsidR="00454B80" w:rsidRDefault="00454B80">
      <w:pPr>
        <w:pStyle w:val="a3"/>
      </w:pPr>
    </w:p>
    <w:p w:rsidR="00454B80" w:rsidRDefault="00454B80">
      <w:pPr>
        <w:pStyle w:val="a3"/>
        <w:spacing w:before="1"/>
        <w:rPr>
          <w:sz w:val="18"/>
        </w:rPr>
      </w:pPr>
    </w:p>
    <w:p w:rsidR="00454B80" w:rsidRDefault="00C52B3A">
      <w:pPr>
        <w:pStyle w:val="a3"/>
        <w:spacing w:line="203" w:lineRule="exact"/>
        <w:ind w:left="753"/>
      </w:pPr>
      <w:r>
        <w:t>备注：</w:t>
      </w:r>
    </w:p>
    <w:p w:rsidR="00454B80" w:rsidRDefault="00C52B3A">
      <w:pPr>
        <w:pStyle w:val="a4"/>
        <w:numPr>
          <w:ilvl w:val="0"/>
          <w:numId w:val="8"/>
        </w:numPr>
        <w:tabs>
          <w:tab w:val="left" w:pos="920"/>
        </w:tabs>
        <w:spacing w:line="203" w:lineRule="exact"/>
        <w:ind w:hanging="167"/>
        <w:rPr>
          <w:sz w:val="16"/>
        </w:rPr>
      </w:pPr>
      <w:r>
        <w:rPr>
          <w:sz w:val="16"/>
        </w:rPr>
        <w:t>预算执行情况口径：预算数为调整后财政资金总额（包括上年结余结转），执行数为资金使用单位财政资金实际支出数。</w:t>
      </w:r>
    </w:p>
    <w:p w:rsidR="00454B80" w:rsidRDefault="00C52B3A">
      <w:pPr>
        <w:pStyle w:val="a4"/>
        <w:numPr>
          <w:ilvl w:val="0"/>
          <w:numId w:val="8"/>
        </w:numPr>
        <w:tabs>
          <w:tab w:val="left" w:pos="920"/>
        </w:tabs>
        <w:spacing w:line="203" w:lineRule="exact"/>
        <w:ind w:hanging="167"/>
        <w:rPr>
          <w:sz w:val="16"/>
        </w:rPr>
      </w:pPr>
      <w:r>
        <w:rPr>
          <w:sz w:val="16"/>
        </w:rPr>
        <w:t>定量指标完成数汇总原则：绝对值直接累加计算，相对值按照资金额度加权平均计算。定量指标计分原则：正向指标（即目标值为</w:t>
      </w:r>
    </w:p>
    <w:p w:rsidR="00454B80" w:rsidRDefault="00C52B3A">
      <w:pPr>
        <w:pStyle w:val="a3"/>
        <w:spacing w:before="1" w:line="235" w:lineRule="auto"/>
        <w:ind w:left="753" w:right="1208"/>
      </w:pPr>
      <w:r>
        <w:t>≥X,得分=权重*B/A），反向指标（即目标值为≤X，得分=权重*A/B），</w:t>
      </w:r>
      <w:r>
        <w:rPr>
          <w:spacing w:val="-1"/>
        </w:rPr>
        <w:t xml:space="preserve">得分不得突破权重总额。定量指标先汇总完成数，再计算得 </w:t>
      </w:r>
      <w:r>
        <w:t>分。</w:t>
      </w:r>
    </w:p>
    <w:p w:rsidR="00454B80" w:rsidRDefault="00C52B3A">
      <w:pPr>
        <w:pStyle w:val="a4"/>
        <w:numPr>
          <w:ilvl w:val="0"/>
          <w:numId w:val="8"/>
        </w:numPr>
        <w:tabs>
          <w:tab w:val="left" w:pos="920"/>
        </w:tabs>
        <w:spacing w:before="4" w:line="235" w:lineRule="auto"/>
        <w:ind w:left="753" w:right="1141" w:firstLine="0"/>
        <w:rPr>
          <w:sz w:val="16"/>
        </w:rPr>
      </w:pPr>
      <w:r>
        <w:rPr>
          <w:spacing w:val="-1"/>
          <w:sz w:val="16"/>
        </w:rPr>
        <w:t xml:space="preserve">定性指标计分原则：达成预期指标、部分达成预期指标并具有一定效果、未达成预期指标且效果较差三档，分别按照该指标对应分 </w:t>
      </w:r>
      <w:r>
        <w:rPr>
          <w:sz w:val="16"/>
        </w:rPr>
        <w:t>值区间100-80%（含80%）、80-50%（含50%）、50-0%合理确定分值。汇总时，以资金额度为权重，对分值进行加权平均计算。</w:t>
      </w:r>
    </w:p>
    <w:p w:rsidR="00454B80" w:rsidRDefault="00C52B3A">
      <w:pPr>
        <w:pStyle w:val="a4"/>
        <w:numPr>
          <w:ilvl w:val="0"/>
          <w:numId w:val="8"/>
        </w:numPr>
        <w:tabs>
          <w:tab w:val="left" w:pos="920"/>
        </w:tabs>
        <w:spacing w:before="1"/>
        <w:ind w:hanging="167"/>
        <w:rPr>
          <w:sz w:val="16"/>
        </w:rPr>
      </w:pPr>
      <w:r>
        <w:rPr>
          <w:sz w:val="16"/>
        </w:rPr>
        <w:t>基于经济性和必要性等因素考虑，满意度指标暂可不</w:t>
      </w:r>
      <w:proofErr w:type="gramStart"/>
      <w:r>
        <w:rPr>
          <w:sz w:val="16"/>
        </w:rPr>
        <w:t>作为必评指标</w:t>
      </w:r>
      <w:proofErr w:type="gramEnd"/>
      <w:r>
        <w:rPr>
          <w:sz w:val="16"/>
        </w:rPr>
        <w:t>。</w:t>
      </w:r>
    </w:p>
    <w:p w:rsidR="00454B80" w:rsidRDefault="00454B80">
      <w:pPr>
        <w:rPr>
          <w:sz w:val="16"/>
        </w:rPr>
        <w:sectPr w:rsidR="00454B80">
          <w:pgSz w:w="11910" w:h="16840"/>
          <w:pgMar w:top="1480" w:right="180" w:bottom="280" w:left="360" w:header="720" w:footer="720" w:gutter="0"/>
          <w:cols w:space="720"/>
        </w:sectPr>
      </w:pPr>
    </w:p>
    <w:p w:rsidR="00454B80" w:rsidRDefault="00C52B3A">
      <w:pPr>
        <w:spacing w:before="53"/>
        <w:ind w:left="1260" w:right="1548"/>
        <w:jc w:val="center"/>
        <w:rPr>
          <w:b/>
          <w:sz w:val="26"/>
        </w:rPr>
      </w:pPr>
      <w:r>
        <w:rPr>
          <w:b/>
          <w:w w:val="105"/>
          <w:sz w:val="26"/>
        </w:rPr>
        <w:lastRenderedPageBreak/>
        <w:t>2020年度机场路高</w:t>
      </w:r>
      <w:proofErr w:type="gramStart"/>
      <w:r>
        <w:rPr>
          <w:b/>
          <w:w w:val="105"/>
          <w:sz w:val="26"/>
        </w:rPr>
        <w:t>架项目</w:t>
      </w:r>
      <w:proofErr w:type="gramEnd"/>
      <w:r>
        <w:rPr>
          <w:b/>
          <w:w w:val="105"/>
          <w:sz w:val="26"/>
        </w:rPr>
        <w:t>自评表</w:t>
      </w:r>
    </w:p>
    <w:p w:rsidR="00454B80" w:rsidRDefault="00C52B3A">
      <w:pPr>
        <w:tabs>
          <w:tab w:val="left" w:pos="6688"/>
        </w:tabs>
        <w:spacing w:before="177"/>
        <w:ind w:left="756"/>
        <w:rPr>
          <w:sz w:val="17"/>
        </w:rPr>
      </w:pPr>
      <w:r>
        <w:rPr>
          <w:sz w:val="17"/>
        </w:rPr>
        <w:t>单位名</w:t>
      </w:r>
      <w:r>
        <w:rPr>
          <w:spacing w:val="7"/>
          <w:sz w:val="17"/>
        </w:rPr>
        <w:t>称</w:t>
      </w:r>
      <w:r>
        <w:rPr>
          <w:sz w:val="17"/>
        </w:rPr>
        <w:t>：武汉市东西湖区住房和城乡建设局</w:t>
      </w:r>
      <w:r>
        <w:rPr>
          <w:sz w:val="17"/>
        </w:rPr>
        <w:tab/>
        <w:t>填报日</w:t>
      </w:r>
      <w:r>
        <w:rPr>
          <w:spacing w:val="7"/>
          <w:sz w:val="17"/>
        </w:rPr>
        <w:t>期</w:t>
      </w:r>
      <w:r>
        <w:rPr>
          <w:sz w:val="17"/>
        </w:rPr>
        <w:t>：</w:t>
      </w:r>
    </w:p>
    <w:p w:rsidR="00454B80" w:rsidRDefault="00454B80">
      <w:pPr>
        <w:pStyle w:val="a3"/>
        <w:spacing w:before="12"/>
        <w:rPr>
          <w:sz w:val="5"/>
        </w:rPr>
      </w:pPr>
    </w:p>
    <w:tbl>
      <w:tblPr>
        <w:tblW w:w="0" w:type="auto"/>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45"/>
        <w:gridCol w:w="845"/>
        <w:gridCol w:w="1301"/>
        <w:gridCol w:w="1255"/>
        <w:gridCol w:w="845"/>
        <w:gridCol w:w="845"/>
        <w:gridCol w:w="1068"/>
        <w:gridCol w:w="845"/>
        <w:gridCol w:w="634"/>
        <w:gridCol w:w="1174"/>
      </w:tblGrid>
      <w:tr w:rsidR="00454B80">
        <w:trPr>
          <w:trHeight w:val="390"/>
        </w:trPr>
        <w:tc>
          <w:tcPr>
            <w:tcW w:w="1690" w:type="dxa"/>
            <w:gridSpan w:val="2"/>
          </w:tcPr>
          <w:p w:rsidR="00454B80" w:rsidRDefault="00C52B3A">
            <w:pPr>
              <w:pStyle w:val="TableParagraph"/>
              <w:spacing w:before="98"/>
              <w:ind w:left="513"/>
              <w:rPr>
                <w:sz w:val="17"/>
              </w:rPr>
            </w:pPr>
            <w:r>
              <w:rPr>
                <w:sz w:val="17"/>
              </w:rPr>
              <w:t>项目名称</w:t>
            </w:r>
          </w:p>
        </w:tc>
        <w:tc>
          <w:tcPr>
            <w:tcW w:w="7967" w:type="dxa"/>
            <w:gridSpan w:val="8"/>
          </w:tcPr>
          <w:p w:rsidR="00454B80" w:rsidRDefault="00C52B3A">
            <w:pPr>
              <w:pStyle w:val="TableParagraph"/>
              <w:spacing w:before="98"/>
              <w:ind w:left="2856" w:right="2836"/>
              <w:jc w:val="center"/>
              <w:rPr>
                <w:sz w:val="17"/>
              </w:rPr>
            </w:pPr>
            <w:r>
              <w:rPr>
                <w:sz w:val="17"/>
              </w:rPr>
              <w:t>机场路高架</w:t>
            </w:r>
          </w:p>
        </w:tc>
      </w:tr>
      <w:tr w:rsidR="00454B80">
        <w:trPr>
          <w:trHeight w:val="390"/>
        </w:trPr>
        <w:tc>
          <w:tcPr>
            <w:tcW w:w="1690" w:type="dxa"/>
            <w:gridSpan w:val="2"/>
          </w:tcPr>
          <w:p w:rsidR="00454B80" w:rsidRDefault="00C52B3A">
            <w:pPr>
              <w:pStyle w:val="TableParagraph"/>
              <w:spacing w:before="98"/>
              <w:ind w:left="513"/>
              <w:rPr>
                <w:sz w:val="17"/>
              </w:rPr>
            </w:pPr>
            <w:r>
              <w:rPr>
                <w:sz w:val="17"/>
              </w:rPr>
              <w:t>主管部门</w:t>
            </w:r>
          </w:p>
        </w:tc>
        <w:tc>
          <w:tcPr>
            <w:tcW w:w="3401" w:type="dxa"/>
            <w:gridSpan w:val="3"/>
          </w:tcPr>
          <w:p w:rsidR="00454B80" w:rsidRDefault="00C52B3A">
            <w:pPr>
              <w:pStyle w:val="TableParagraph"/>
              <w:spacing w:before="98"/>
              <w:ind w:left="438"/>
              <w:rPr>
                <w:sz w:val="17"/>
              </w:rPr>
            </w:pPr>
            <w:r>
              <w:rPr>
                <w:sz w:val="17"/>
              </w:rPr>
              <w:t>武汉市东西湖区住房和城乡建设局</w:t>
            </w:r>
          </w:p>
        </w:tc>
        <w:tc>
          <w:tcPr>
            <w:tcW w:w="2758" w:type="dxa"/>
            <w:gridSpan w:val="3"/>
          </w:tcPr>
          <w:p w:rsidR="00454B80" w:rsidRDefault="00C52B3A">
            <w:pPr>
              <w:pStyle w:val="TableParagraph"/>
              <w:spacing w:before="98"/>
              <w:ind w:left="877"/>
              <w:rPr>
                <w:sz w:val="17"/>
              </w:rPr>
            </w:pPr>
            <w:r>
              <w:rPr>
                <w:sz w:val="17"/>
              </w:rPr>
              <w:t>项目实施单位</w:t>
            </w:r>
          </w:p>
        </w:tc>
        <w:tc>
          <w:tcPr>
            <w:tcW w:w="1808" w:type="dxa"/>
            <w:gridSpan w:val="2"/>
          </w:tcPr>
          <w:p w:rsidR="00454B80" w:rsidRDefault="00C52B3A">
            <w:pPr>
              <w:pStyle w:val="TableParagraph"/>
              <w:spacing w:before="98"/>
              <w:ind w:left="629" w:right="608"/>
              <w:jc w:val="center"/>
              <w:rPr>
                <w:sz w:val="17"/>
              </w:rPr>
            </w:pPr>
            <w:r>
              <w:rPr>
                <w:sz w:val="17"/>
              </w:rPr>
              <w:t>建设科</w:t>
            </w:r>
          </w:p>
        </w:tc>
      </w:tr>
      <w:tr w:rsidR="00454B80">
        <w:trPr>
          <w:trHeight w:val="390"/>
        </w:trPr>
        <w:tc>
          <w:tcPr>
            <w:tcW w:w="1690" w:type="dxa"/>
            <w:gridSpan w:val="2"/>
          </w:tcPr>
          <w:p w:rsidR="00454B80" w:rsidRDefault="00C52B3A">
            <w:pPr>
              <w:pStyle w:val="TableParagraph"/>
              <w:spacing w:before="96"/>
              <w:ind w:left="513"/>
              <w:rPr>
                <w:sz w:val="17"/>
              </w:rPr>
            </w:pPr>
            <w:r>
              <w:rPr>
                <w:sz w:val="17"/>
              </w:rPr>
              <w:t>项目类别</w:t>
            </w:r>
          </w:p>
        </w:tc>
        <w:tc>
          <w:tcPr>
            <w:tcW w:w="7967" w:type="dxa"/>
            <w:gridSpan w:val="8"/>
          </w:tcPr>
          <w:p w:rsidR="00454B80" w:rsidRDefault="00C52B3A">
            <w:pPr>
              <w:pStyle w:val="TableParagraph"/>
              <w:tabs>
                <w:tab w:val="left" w:pos="1558"/>
                <w:tab w:val="left" w:pos="1986"/>
                <w:tab w:val="left" w:pos="3174"/>
              </w:tabs>
              <w:spacing w:before="96"/>
              <w:ind w:left="33"/>
              <w:rPr>
                <w:rFonts w:ascii="Wingdings" w:hAnsi="Wingdings"/>
                <w:sz w:val="17"/>
              </w:rPr>
            </w:pPr>
            <w:r>
              <w:rPr>
                <w:sz w:val="17"/>
              </w:rPr>
              <w:t>1、部门预算项目</w:t>
            </w:r>
            <w:r>
              <w:rPr>
                <w:sz w:val="17"/>
              </w:rPr>
              <w:tab/>
              <w:t>□</w:t>
            </w:r>
            <w:r>
              <w:rPr>
                <w:sz w:val="17"/>
              </w:rPr>
              <w:tab/>
              <w:t>2、区直专项</w:t>
            </w:r>
            <w:r>
              <w:rPr>
                <w:sz w:val="17"/>
              </w:rPr>
              <w:tab/>
            </w:r>
            <w:r>
              <w:rPr>
                <w:rFonts w:ascii="Wingdings" w:hAnsi="Wingdings"/>
                <w:position w:val="1"/>
                <w:sz w:val="17"/>
              </w:rPr>
              <w:t></w:t>
            </w:r>
          </w:p>
        </w:tc>
      </w:tr>
      <w:tr w:rsidR="00454B80">
        <w:trPr>
          <w:trHeight w:val="390"/>
        </w:trPr>
        <w:tc>
          <w:tcPr>
            <w:tcW w:w="1690" w:type="dxa"/>
            <w:gridSpan w:val="2"/>
          </w:tcPr>
          <w:p w:rsidR="00454B80" w:rsidRDefault="00C52B3A">
            <w:pPr>
              <w:pStyle w:val="TableParagraph"/>
              <w:spacing w:before="97"/>
              <w:ind w:left="513"/>
              <w:rPr>
                <w:sz w:val="17"/>
              </w:rPr>
            </w:pPr>
            <w:r>
              <w:rPr>
                <w:sz w:val="17"/>
              </w:rPr>
              <w:t>项目属性</w:t>
            </w:r>
          </w:p>
        </w:tc>
        <w:tc>
          <w:tcPr>
            <w:tcW w:w="7967" w:type="dxa"/>
            <w:gridSpan w:val="8"/>
          </w:tcPr>
          <w:p w:rsidR="00454B80" w:rsidRDefault="00C52B3A">
            <w:pPr>
              <w:pStyle w:val="TableParagraph"/>
              <w:tabs>
                <w:tab w:val="left" w:pos="1561"/>
                <w:tab w:val="left" w:pos="1988"/>
              </w:tabs>
              <w:spacing w:before="97"/>
              <w:ind w:left="33"/>
              <w:rPr>
                <w:rFonts w:ascii="Wingdings" w:hAnsi="Wingdings"/>
                <w:sz w:val="17"/>
              </w:rPr>
            </w:pPr>
            <w:r>
              <w:rPr>
                <w:sz w:val="17"/>
              </w:rPr>
              <w:t>1、持续性项目</w:t>
            </w:r>
            <w:r>
              <w:rPr>
                <w:sz w:val="17"/>
              </w:rPr>
              <w:tab/>
              <w:t>□</w:t>
            </w:r>
            <w:r>
              <w:rPr>
                <w:sz w:val="17"/>
              </w:rPr>
              <w:tab/>
              <w:t>2、新增性项目</w:t>
            </w:r>
            <w:r>
              <w:rPr>
                <w:spacing w:val="8"/>
                <w:sz w:val="17"/>
              </w:rPr>
              <w:t xml:space="preserve"> </w:t>
            </w:r>
            <w:r>
              <w:rPr>
                <w:rFonts w:ascii="Wingdings" w:hAnsi="Wingdings"/>
                <w:position w:val="1"/>
                <w:sz w:val="17"/>
              </w:rPr>
              <w:t></w:t>
            </w:r>
          </w:p>
        </w:tc>
      </w:tr>
      <w:tr w:rsidR="00454B80">
        <w:trPr>
          <w:trHeight w:val="390"/>
        </w:trPr>
        <w:tc>
          <w:tcPr>
            <w:tcW w:w="1690" w:type="dxa"/>
            <w:gridSpan w:val="2"/>
          </w:tcPr>
          <w:p w:rsidR="00454B80" w:rsidRDefault="00C52B3A">
            <w:pPr>
              <w:pStyle w:val="TableParagraph"/>
              <w:spacing w:before="98"/>
              <w:ind w:left="513"/>
              <w:rPr>
                <w:sz w:val="17"/>
              </w:rPr>
            </w:pPr>
            <w:r>
              <w:rPr>
                <w:sz w:val="17"/>
              </w:rPr>
              <w:t>项目类型</w:t>
            </w:r>
          </w:p>
        </w:tc>
        <w:tc>
          <w:tcPr>
            <w:tcW w:w="7967" w:type="dxa"/>
            <w:gridSpan w:val="8"/>
          </w:tcPr>
          <w:p w:rsidR="00454B80" w:rsidRDefault="00C52B3A">
            <w:pPr>
              <w:pStyle w:val="TableParagraph"/>
              <w:tabs>
                <w:tab w:val="left" w:pos="1561"/>
                <w:tab w:val="left" w:pos="1988"/>
                <w:tab w:val="left" w:pos="3942"/>
              </w:tabs>
              <w:spacing w:before="98"/>
              <w:ind w:left="33"/>
              <w:rPr>
                <w:rFonts w:ascii="Wingdings" w:hAnsi="Wingdings"/>
                <w:sz w:val="17"/>
              </w:rPr>
            </w:pPr>
            <w:r>
              <w:rPr>
                <w:sz w:val="17"/>
              </w:rPr>
              <w:t>1、常年性项目</w:t>
            </w:r>
            <w:r>
              <w:rPr>
                <w:sz w:val="17"/>
              </w:rPr>
              <w:tab/>
              <w:t>□</w:t>
            </w:r>
            <w:r>
              <w:rPr>
                <w:sz w:val="17"/>
              </w:rPr>
              <w:tab/>
              <w:t>2、延续性项目</w:t>
            </w:r>
            <w:r>
              <w:rPr>
                <w:spacing w:val="82"/>
                <w:sz w:val="17"/>
              </w:rPr>
              <w:t xml:space="preserve"> </w:t>
            </w:r>
            <w:r>
              <w:rPr>
                <w:sz w:val="17"/>
              </w:rPr>
              <w:t>□</w:t>
            </w:r>
            <w:r>
              <w:rPr>
                <w:sz w:val="17"/>
              </w:rPr>
              <w:tab/>
              <w:t>3、一次性项目</w:t>
            </w:r>
            <w:r>
              <w:rPr>
                <w:spacing w:val="5"/>
                <w:sz w:val="17"/>
              </w:rPr>
              <w:t xml:space="preserve"> </w:t>
            </w:r>
            <w:r>
              <w:rPr>
                <w:rFonts w:ascii="Wingdings" w:hAnsi="Wingdings"/>
                <w:position w:val="1"/>
                <w:sz w:val="17"/>
              </w:rPr>
              <w:t></w:t>
            </w:r>
          </w:p>
        </w:tc>
      </w:tr>
      <w:tr w:rsidR="00454B80">
        <w:trPr>
          <w:trHeight w:val="594"/>
        </w:trPr>
        <w:tc>
          <w:tcPr>
            <w:tcW w:w="1690" w:type="dxa"/>
            <w:gridSpan w:val="2"/>
            <w:vMerge w:val="restart"/>
          </w:tcPr>
          <w:p w:rsidR="00454B80" w:rsidRDefault="00454B80">
            <w:pPr>
              <w:pStyle w:val="TableParagraph"/>
              <w:spacing w:before="11"/>
              <w:rPr>
                <w:sz w:val="18"/>
              </w:rPr>
            </w:pPr>
          </w:p>
          <w:p w:rsidR="00454B80" w:rsidRDefault="00C52B3A">
            <w:pPr>
              <w:pStyle w:val="TableParagraph"/>
              <w:spacing w:before="1" w:line="232" w:lineRule="auto"/>
              <w:ind w:left="342" w:right="307" w:firstLine="170"/>
              <w:rPr>
                <w:sz w:val="17"/>
              </w:rPr>
            </w:pPr>
            <w:r>
              <w:rPr>
                <w:sz w:val="17"/>
              </w:rPr>
              <w:t>预算执行 情况（万元）</w:t>
            </w:r>
          </w:p>
          <w:p w:rsidR="00454B80" w:rsidRDefault="00C52B3A">
            <w:pPr>
              <w:pStyle w:val="TableParagraph"/>
              <w:spacing w:line="210" w:lineRule="exact"/>
              <w:ind w:left="510"/>
              <w:rPr>
                <w:sz w:val="17"/>
              </w:rPr>
            </w:pPr>
            <w:r>
              <w:rPr>
                <w:sz w:val="17"/>
              </w:rPr>
              <w:t>（20分）</w:t>
            </w:r>
          </w:p>
        </w:tc>
        <w:tc>
          <w:tcPr>
            <w:tcW w:w="1301" w:type="dxa"/>
          </w:tcPr>
          <w:p w:rsidR="00454B80" w:rsidRDefault="00454B80">
            <w:pPr>
              <w:pStyle w:val="TableParagraph"/>
              <w:rPr>
                <w:rFonts w:ascii="Times New Roman"/>
                <w:sz w:val="16"/>
              </w:rPr>
            </w:pPr>
          </w:p>
        </w:tc>
        <w:tc>
          <w:tcPr>
            <w:tcW w:w="1255" w:type="dxa"/>
          </w:tcPr>
          <w:p w:rsidR="00454B80" w:rsidRDefault="00454B80">
            <w:pPr>
              <w:pStyle w:val="TableParagraph"/>
              <w:spacing w:before="7"/>
              <w:rPr>
                <w:sz w:val="15"/>
              </w:rPr>
            </w:pPr>
          </w:p>
          <w:p w:rsidR="00454B80" w:rsidRDefault="00C52B3A">
            <w:pPr>
              <w:pStyle w:val="TableParagraph"/>
              <w:ind w:left="144" w:right="115"/>
              <w:jc w:val="center"/>
              <w:rPr>
                <w:sz w:val="17"/>
              </w:rPr>
            </w:pPr>
            <w:r>
              <w:rPr>
                <w:sz w:val="17"/>
              </w:rPr>
              <w:t>预算数（A）</w:t>
            </w:r>
          </w:p>
        </w:tc>
        <w:tc>
          <w:tcPr>
            <w:tcW w:w="1690" w:type="dxa"/>
            <w:gridSpan w:val="2"/>
          </w:tcPr>
          <w:p w:rsidR="00454B80" w:rsidRDefault="00454B80">
            <w:pPr>
              <w:pStyle w:val="TableParagraph"/>
              <w:spacing w:before="7"/>
              <w:rPr>
                <w:sz w:val="15"/>
              </w:rPr>
            </w:pPr>
          </w:p>
          <w:p w:rsidR="00454B80" w:rsidRDefault="00C52B3A">
            <w:pPr>
              <w:pStyle w:val="TableParagraph"/>
              <w:ind w:left="385"/>
              <w:rPr>
                <w:sz w:val="17"/>
              </w:rPr>
            </w:pPr>
            <w:r>
              <w:rPr>
                <w:sz w:val="17"/>
              </w:rPr>
              <w:t>执行数（B）</w:t>
            </w:r>
          </w:p>
        </w:tc>
        <w:tc>
          <w:tcPr>
            <w:tcW w:w="1068" w:type="dxa"/>
          </w:tcPr>
          <w:p w:rsidR="00454B80" w:rsidRDefault="00C52B3A">
            <w:pPr>
              <w:pStyle w:val="TableParagraph"/>
              <w:spacing w:before="95" w:line="213" w:lineRule="exact"/>
              <w:ind w:left="284"/>
              <w:rPr>
                <w:sz w:val="17"/>
              </w:rPr>
            </w:pPr>
            <w:r>
              <w:rPr>
                <w:sz w:val="17"/>
              </w:rPr>
              <w:t>执行率</w:t>
            </w:r>
          </w:p>
          <w:p w:rsidR="00454B80" w:rsidRDefault="00C52B3A">
            <w:pPr>
              <w:pStyle w:val="TableParagraph"/>
              <w:spacing w:line="213" w:lineRule="exact"/>
              <w:ind w:left="241"/>
              <w:rPr>
                <w:sz w:val="17"/>
              </w:rPr>
            </w:pPr>
            <w:r>
              <w:rPr>
                <w:sz w:val="17"/>
              </w:rPr>
              <w:t>（B/A）</w:t>
            </w:r>
          </w:p>
        </w:tc>
        <w:tc>
          <w:tcPr>
            <w:tcW w:w="2653" w:type="dxa"/>
            <w:gridSpan w:val="3"/>
          </w:tcPr>
          <w:p w:rsidR="00454B80" w:rsidRDefault="00C52B3A">
            <w:pPr>
              <w:pStyle w:val="TableParagraph"/>
              <w:spacing w:before="95" w:line="213" w:lineRule="exact"/>
              <w:ind w:left="672" w:right="645"/>
              <w:jc w:val="center"/>
              <w:rPr>
                <w:sz w:val="17"/>
              </w:rPr>
            </w:pPr>
            <w:r>
              <w:rPr>
                <w:sz w:val="17"/>
              </w:rPr>
              <w:t>得分</w:t>
            </w:r>
          </w:p>
          <w:p w:rsidR="00454B80" w:rsidRDefault="00C52B3A">
            <w:pPr>
              <w:pStyle w:val="TableParagraph"/>
              <w:spacing w:line="213" w:lineRule="exact"/>
              <w:ind w:left="673" w:right="645"/>
              <w:jc w:val="center"/>
              <w:rPr>
                <w:sz w:val="17"/>
              </w:rPr>
            </w:pPr>
            <w:r>
              <w:rPr>
                <w:sz w:val="17"/>
              </w:rPr>
              <w:t>（20分*执行率）</w:t>
            </w:r>
          </w:p>
        </w:tc>
      </w:tr>
      <w:tr w:rsidR="00454B80">
        <w:trPr>
          <w:trHeight w:val="476"/>
        </w:trPr>
        <w:tc>
          <w:tcPr>
            <w:tcW w:w="1690" w:type="dxa"/>
            <w:gridSpan w:val="2"/>
            <w:vMerge/>
            <w:tcBorders>
              <w:top w:val="nil"/>
            </w:tcBorders>
          </w:tcPr>
          <w:p w:rsidR="00454B80" w:rsidRDefault="00454B80">
            <w:pPr>
              <w:rPr>
                <w:sz w:val="2"/>
                <w:szCs w:val="2"/>
              </w:rPr>
            </w:pPr>
          </w:p>
        </w:tc>
        <w:tc>
          <w:tcPr>
            <w:tcW w:w="1301" w:type="dxa"/>
          </w:tcPr>
          <w:p w:rsidR="00454B80" w:rsidRDefault="00C52B3A">
            <w:pPr>
              <w:pStyle w:val="TableParagraph"/>
              <w:spacing w:before="37" w:line="210" w:lineRule="exact"/>
              <w:ind w:left="570" w:right="44" w:hanging="507"/>
              <w:rPr>
                <w:sz w:val="17"/>
              </w:rPr>
            </w:pPr>
            <w:r>
              <w:rPr>
                <w:w w:val="95"/>
                <w:sz w:val="17"/>
              </w:rPr>
              <w:t>年度财政资金总</w:t>
            </w:r>
            <w:r>
              <w:rPr>
                <w:sz w:val="17"/>
              </w:rPr>
              <w:t>额</w:t>
            </w:r>
          </w:p>
        </w:tc>
        <w:tc>
          <w:tcPr>
            <w:tcW w:w="1255" w:type="dxa"/>
          </w:tcPr>
          <w:p w:rsidR="00454B80" w:rsidRDefault="00C52B3A">
            <w:pPr>
              <w:pStyle w:val="TableParagraph"/>
              <w:spacing w:before="141"/>
              <w:ind w:left="134" w:right="115"/>
              <w:jc w:val="center"/>
              <w:rPr>
                <w:sz w:val="17"/>
              </w:rPr>
            </w:pPr>
            <w:r>
              <w:rPr>
                <w:sz w:val="17"/>
              </w:rPr>
              <w:t>16,740.00</w:t>
            </w:r>
          </w:p>
        </w:tc>
        <w:tc>
          <w:tcPr>
            <w:tcW w:w="1690" w:type="dxa"/>
            <w:gridSpan w:val="2"/>
          </w:tcPr>
          <w:p w:rsidR="00454B80" w:rsidRDefault="00C52B3A">
            <w:pPr>
              <w:pStyle w:val="TableParagraph"/>
              <w:spacing w:before="141"/>
              <w:ind w:left="464"/>
              <w:rPr>
                <w:sz w:val="17"/>
              </w:rPr>
            </w:pPr>
            <w:r>
              <w:rPr>
                <w:sz w:val="17"/>
              </w:rPr>
              <w:t>16,740.00</w:t>
            </w:r>
          </w:p>
        </w:tc>
        <w:tc>
          <w:tcPr>
            <w:tcW w:w="1068" w:type="dxa"/>
          </w:tcPr>
          <w:p w:rsidR="00454B80" w:rsidRDefault="00C52B3A">
            <w:pPr>
              <w:pStyle w:val="TableParagraph"/>
              <w:spacing w:before="141"/>
              <w:ind w:left="89" w:right="62"/>
              <w:jc w:val="center"/>
              <w:rPr>
                <w:sz w:val="17"/>
              </w:rPr>
            </w:pPr>
            <w:r>
              <w:rPr>
                <w:sz w:val="17"/>
              </w:rPr>
              <w:t>100%</w:t>
            </w:r>
          </w:p>
        </w:tc>
        <w:tc>
          <w:tcPr>
            <w:tcW w:w="2653" w:type="dxa"/>
            <w:gridSpan w:val="3"/>
          </w:tcPr>
          <w:p w:rsidR="00454B80" w:rsidRDefault="00C52B3A">
            <w:pPr>
              <w:pStyle w:val="TableParagraph"/>
              <w:spacing w:before="141"/>
              <w:ind w:left="673" w:right="644"/>
              <w:jc w:val="center"/>
              <w:rPr>
                <w:sz w:val="17"/>
              </w:rPr>
            </w:pPr>
            <w:r>
              <w:rPr>
                <w:sz w:val="17"/>
              </w:rPr>
              <w:t>20</w:t>
            </w:r>
          </w:p>
        </w:tc>
      </w:tr>
      <w:tr w:rsidR="00454B80">
        <w:trPr>
          <w:trHeight w:val="476"/>
        </w:trPr>
        <w:tc>
          <w:tcPr>
            <w:tcW w:w="84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1"/>
              <w:rPr>
                <w:sz w:val="12"/>
              </w:rPr>
            </w:pPr>
          </w:p>
          <w:p w:rsidR="00454B80" w:rsidRDefault="00C52B3A">
            <w:pPr>
              <w:pStyle w:val="TableParagraph"/>
              <w:spacing w:line="230" w:lineRule="auto"/>
              <w:ind w:left="88" w:right="59" w:hanging="1"/>
              <w:jc w:val="center"/>
              <w:rPr>
                <w:sz w:val="17"/>
              </w:rPr>
            </w:pPr>
            <w:r>
              <w:rPr>
                <w:w w:val="95"/>
                <w:sz w:val="17"/>
              </w:rPr>
              <w:t xml:space="preserve">年度绩效目标（80 </w:t>
            </w:r>
            <w:r>
              <w:rPr>
                <w:sz w:val="17"/>
              </w:rPr>
              <w:t>分）</w:t>
            </w:r>
          </w:p>
        </w:tc>
        <w:tc>
          <w:tcPr>
            <w:tcW w:w="845" w:type="dxa"/>
          </w:tcPr>
          <w:p w:rsidR="00454B80" w:rsidRDefault="00C52B3A">
            <w:pPr>
              <w:pStyle w:val="TableParagraph"/>
              <w:spacing w:before="141"/>
              <w:ind w:left="90"/>
              <w:rPr>
                <w:sz w:val="17"/>
              </w:rPr>
            </w:pPr>
            <w:r>
              <w:rPr>
                <w:sz w:val="17"/>
              </w:rPr>
              <w:t>一级指标</w:t>
            </w:r>
          </w:p>
        </w:tc>
        <w:tc>
          <w:tcPr>
            <w:tcW w:w="1301" w:type="dxa"/>
          </w:tcPr>
          <w:p w:rsidR="00454B80" w:rsidRDefault="00C52B3A">
            <w:pPr>
              <w:pStyle w:val="TableParagraph"/>
              <w:spacing w:before="141"/>
              <w:ind w:left="34" w:right="9"/>
              <w:jc w:val="center"/>
              <w:rPr>
                <w:sz w:val="17"/>
              </w:rPr>
            </w:pPr>
            <w:r>
              <w:rPr>
                <w:sz w:val="17"/>
              </w:rPr>
              <w:t>二级指标</w:t>
            </w:r>
          </w:p>
        </w:tc>
        <w:tc>
          <w:tcPr>
            <w:tcW w:w="2945" w:type="dxa"/>
            <w:gridSpan w:val="3"/>
          </w:tcPr>
          <w:p w:rsidR="00454B80" w:rsidRDefault="00C52B3A">
            <w:pPr>
              <w:pStyle w:val="TableParagraph"/>
              <w:spacing w:before="141"/>
              <w:ind w:left="1113" w:right="1091"/>
              <w:jc w:val="center"/>
              <w:rPr>
                <w:sz w:val="17"/>
              </w:rPr>
            </w:pPr>
            <w:r>
              <w:rPr>
                <w:sz w:val="17"/>
              </w:rPr>
              <w:t>三级指标</w:t>
            </w:r>
          </w:p>
        </w:tc>
        <w:tc>
          <w:tcPr>
            <w:tcW w:w="1068" w:type="dxa"/>
          </w:tcPr>
          <w:p w:rsidR="00454B80" w:rsidRDefault="00C52B3A">
            <w:pPr>
              <w:pStyle w:val="TableParagraph"/>
              <w:spacing w:before="35" w:line="213" w:lineRule="exact"/>
              <w:ind w:left="89" w:right="69"/>
              <w:jc w:val="center"/>
              <w:rPr>
                <w:sz w:val="17"/>
              </w:rPr>
            </w:pPr>
            <w:r>
              <w:rPr>
                <w:sz w:val="17"/>
              </w:rPr>
              <w:t>年初目标值</w:t>
            </w:r>
          </w:p>
          <w:p w:rsidR="00454B80" w:rsidRDefault="00C52B3A">
            <w:pPr>
              <w:pStyle w:val="TableParagraph"/>
              <w:spacing w:line="208" w:lineRule="exact"/>
              <w:ind w:left="89" w:right="62"/>
              <w:jc w:val="center"/>
              <w:rPr>
                <w:sz w:val="17"/>
              </w:rPr>
            </w:pPr>
            <w:r>
              <w:rPr>
                <w:sz w:val="17"/>
              </w:rPr>
              <w:t>（A）</w:t>
            </w:r>
          </w:p>
        </w:tc>
        <w:tc>
          <w:tcPr>
            <w:tcW w:w="1479" w:type="dxa"/>
            <w:gridSpan w:val="2"/>
          </w:tcPr>
          <w:p w:rsidR="00454B80" w:rsidRDefault="00C52B3A">
            <w:pPr>
              <w:pStyle w:val="TableParagraph"/>
              <w:spacing w:before="141"/>
              <w:ind w:left="108"/>
              <w:rPr>
                <w:sz w:val="17"/>
              </w:rPr>
            </w:pPr>
            <w:r>
              <w:rPr>
                <w:sz w:val="17"/>
              </w:rPr>
              <w:t>实际完成值（B）</w:t>
            </w:r>
          </w:p>
        </w:tc>
        <w:tc>
          <w:tcPr>
            <w:tcW w:w="1174" w:type="dxa"/>
          </w:tcPr>
          <w:p w:rsidR="00454B80" w:rsidRDefault="00C52B3A">
            <w:pPr>
              <w:pStyle w:val="TableParagraph"/>
              <w:spacing w:before="141"/>
              <w:ind w:left="398" w:right="376"/>
              <w:jc w:val="center"/>
              <w:rPr>
                <w:sz w:val="17"/>
              </w:rPr>
            </w:pPr>
            <w:r>
              <w:rPr>
                <w:sz w:val="17"/>
              </w:rPr>
              <w:t>得分</w:t>
            </w:r>
          </w:p>
        </w:tc>
      </w:tr>
      <w:tr w:rsidR="00454B80">
        <w:trPr>
          <w:trHeight w:val="476"/>
        </w:trPr>
        <w:tc>
          <w:tcPr>
            <w:tcW w:w="845" w:type="dxa"/>
            <w:vMerge/>
            <w:tcBorders>
              <w:top w:val="nil"/>
            </w:tcBorders>
          </w:tcPr>
          <w:p w:rsidR="00454B80" w:rsidRDefault="00454B80">
            <w:pPr>
              <w:rPr>
                <w:sz w:val="2"/>
                <w:szCs w:val="2"/>
              </w:rPr>
            </w:pPr>
          </w:p>
        </w:tc>
        <w:tc>
          <w:tcPr>
            <w:tcW w:w="845" w:type="dxa"/>
            <w:vMerge w:val="restart"/>
          </w:tcPr>
          <w:p w:rsidR="00454B80" w:rsidRDefault="00454B80">
            <w:pPr>
              <w:pStyle w:val="TableParagraph"/>
              <w:spacing w:before="3"/>
            </w:pPr>
          </w:p>
          <w:p w:rsidR="00454B80" w:rsidRDefault="00C52B3A">
            <w:pPr>
              <w:pStyle w:val="TableParagraph"/>
              <w:spacing w:line="213" w:lineRule="exact"/>
              <w:ind w:left="90"/>
              <w:rPr>
                <w:sz w:val="17"/>
              </w:rPr>
            </w:pPr>
            <w:r>
              <w:rPr>
                <w:spacing w:val="-1"/>
                <w:w w:val="95"/>
                <w:sz w:val="17"/>
              </w:rPr>
              <w:t>产出指标</w:t>
            </w:r>
          </w:p>
          <w:p w:rsidR="00454B80" w:rsidRDefault="00C52B3A">
            <w:pPr>
              <w:pStyle w:val="TableParagraph"/>
              <w:spacing w:line="213" w:lineRule="exact"/>
              <w:ind w:left="88"/>
              <w:rPr>
                <w:sz w:val="17"/>
              </w:rPr>
            </w:pPr>
            <w:r>
              <w:rPr>
                <w:w w:val="95"/>
                <w:sz w:val="17"/>
              </w:rPr>
              <w:t>（40分）</w:t>
            </w:r>
          </w:p>
        </w:tc>
        <w:tc>
          <w:tcPr>
            <w:tcW w:w="1301" w:type="dxa"/>
          </w:tcPr>
          <w:p w:rsidR="00454B80" w:rsidRDefault="00C52B3A">
            <w:pPr>
              <w:pStyle w:val="TableParagraph"/>
              <w:spacing w:before="141"/>
              <w:ind w:left="34" w:right="9"/>
              <w:jc w:val="center"/>
              <w:rPr>
                <w:sz w:val="17"/>
              </w:rPr>
            </w:pPr>
            <w:r>
              <w:rPr>
                <w:sz w:val="17"/>
              </w:rPr>
              <w:t>数量指标</w:t>
            </w:r>
          </w:p>
        </w:tc>
        <w:tc>
          <w:tcPr>
            <w:tcW w:w="2945" w:type="dxa"/>
            <w:gridSpan w:val="3"/>
          </w:tcPr>
          <w:p w:rsidR="00454B80" w:rsidRDefault="00C52B3A">
            <w:pPr>
              <w:pStyle w:val="TableParagraph"/>
              <w:spacing w:before="141"/>
              <w:ind w:left="798"/>
              <w:rPr>
                <w:sz w:val="17"/>
              </w:rPr>
            </w:pPr>
            <w:r>
              <w:rPr>
                <w:sz w:val="17"/>
              </w:rPr>
              <w:t>道路长度（20分）</w:t>
            </w:r>
          </w:p>
        </w:tc>
        <w:tc>
          <w:tcPr>
            <w:tcW w:w="1068" w:type="dxa"/>
          </w:tcPr>
          <w:p w:rsidR="00454B80" w:rsidRDefault="00C52B3A">
            <w:pPr>
              <w:pStyle w:val="TableParagraph"/>
              <w:spacing w:before="141"/>
              <w:ind w:left="89" w:right="64"/>
              <w:jc w:val="center"/>
              <w:rPr>
                <w:sz w:val="17"/>
              </w:rPr>
            </w:pPr>
            <w:r>
              <w:rPr>
                <w:sz w:val="17"/>
              </w:rPr>
              <w:t>3.6公里</w:t>
            </w:r>
          </w:p>
        </w:tc>
        <w:tc>
          <w:tcPr>
            <w:tcW w:w="1479" w:type="dxa"/>
            <w:gridSpan w:val="2"/>
          </w:tcPr>
          <w:p w:rsidR="00454B80" w:rsidRDefault="00C52B3A">
            <w:pPr>
              <w:pStyle w:val="TableParagraph"/>
              <w:spacing w:before="141"/>
              <w:ind w:left="445"/>
              <w:rPr>
                <w:sz w:val="17"/>
              </w:rPr>
            </w:pPr>
            <w:r>
              <w:rPr>
                <w:sz w:val="17"/>
              </w:rPr>
              <w:t>3.6公里</w:t>
            </w:r>
          </w:p>
        </w:tc>
        <w:tc>
          <w:tcPr>
            <w:tcW w:w="1174" w:type="dxa"/>
          </w:tcPr>
          <w:p w:rsidR="00454B80" w:rsidRDefault="00C52B3A">
            <w:pPr>
              <w:pStyle w:val="TableParagraph"/>
              <w:spacing w:before="141"/>
              <w:ind w:left="398" w:right="370"/>
              <w:jc w:val="center"/>
              <w:rPr>
                <w:sz w:val="17"/>
              </w:rPr>
            </w:pPr>
            <w:r>
              <w:rPr>
                <w:sz w:val="17"/>
              </w:rPr>
              <w:t>20</w:t>
            </w:r>
          </w:p>
        </w:tc>
      </w:tr>
      <w:tr w:rsidR="00454B80">
        <w:trPr>
          <w:trHeight w:val="476"/>
        </w:trPr>
        <w:tc>
          <w:tcPr>
            <w:tcW w:w="845"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301" w:type="dxa"/>
          </w:tcPr>
          <w:p w:rsidR="00454B80" w:rsidRDefault="00C52B3A">
            <w:pPr>
              <w:pStyle w:val="TableParagraph"/>
              <w:spacing w:before="141"/>
              <w:ind w:left="34" w:right="9"/>
              <w:jc w:val="center"/>
              <w:rPr>
                <w:sz w:val="17"/>
              </w:rPr>
            </w:pPr>
            <w:r>
              <w:rPr>
                <w:sz w:val="17"/>
              </w:rPr>
              <w:t>质量指标</w:t>
            </w:r>
          </w:p>
        </w:tc>
        <w:tc>
          <w:tcPr>
            <w:tcW w:w="2945" w:type="dxa"/>
            <w:gridSpan w:val="3"/>
          </w:tcPr>
          <w:p w:rsidR="00454B80" w:rsidRDefault="00C52B3A">
            <w:pPr>
              <w:pStyle w:val="TableParagraph"/>
              <w:spacing w:before="141"/>
              <w:ind w:left="798"/>
              <w:rPr>
                <w:sz w:val="17"/>
              </w:rPr>
            </w:pPr>
            <w:r>
              <w:rPr>
                <w:sz w:val="17"/>
              </w:rPr>
              <w:t>工程质量（20分）</w:t>
            </w:r>
          </w:p>
        </w:tc>
        <w:tc>
          <w:tcPr>
            <w:tcW w:w="1068" w:type="dxa"/>
          </w:tcPr>
          <w:p w:rsidR="00454B80" w:rsidRDefault="00C52B3A">
            <w:pPr>
              <w:pStyle w:val="TableParagraph"/>
              <w:spacing w:before="141"/>
              <w:ind w:left="89" w:right="65"/>
              <w:jc w:val="center"/>
              <w:rPr>
                <w:sz w:val="17"/>
              </w:rPr>
            </w:pPr>
            <w:r>
              <w:rPr>
                <w:sz w:val="17"/>
              </w:rPr>
              <w:t>合格</w:t>
            </w:r>
          </w:p>
        </w:tc>
        <w:tc>
          <w:tcPr>
            <w:tcW w:w="1479" w:type="dxa"/>
            <w:gridSpan w:val="2"/>
          </w:tcPr>
          <w:p w:rsidR="00454B80" w:rsidRDefault="00C52B3A">
            <w:pPr>
              <w:pStyle w:val="TableParagraph"/>
              <w:spacing w:before="141"/>
              <w:ind w:left="552" w:right="527"/>
              <w:jc w:val="center"/>
              <w:rPr>
                <w:sz w:val="17"/>
              </w:rPr>
            </w:pPr>
            <w:r>
              <w:rPr>
                <w:sz w:val="17"/>
              </w:rPr>
              <w:t>合格</w:t>
            </w:r>
          </w:p>
        </w:tc>
        <w:tc>
          <w:tcPr>
            <w:tcW w:w="1174" w:type="dxa"/>
          </w:tcPr>
          <w:p w:rsidR="00454B80" w:rsidRDefault="00C52B3A">
            <w:pPr>
              <w:pStyle w:val="TableParagraph"/>
              <w:spacing w:before="141"/>
              <w:ind w:left="398" w:right="370"/>
              <w:jc w:val="center"/>
              <w:rPr>
                <w:sz w:val="17"/>
              </w:rPr>
            </w:pPr>
            <w:r>
              <w:rPr>
                <w:sz w:val="17"/>
              </w:rPr>
              <w:t>20</w:t>
            </w:r>
          </w:p>
        </w:tc>
      </w:tr>
      <w:tr w:rsidR="00454B80">
        <w:trPr>
          <w:trHeight w:val="476"/>
        </w:trPr>
        <w:tc>
          <w:tcPr>
            <w:tcW w:w="845" w:type="dxa"/>
            <w:vMerge/>
            <w:tcBorders>
              <w:top w:val="nil"/>
            </w:tcBorders>
          </w:tcPr>
          <w:p w:rsidR="00454B80" w:rsidRDefault="00454B80">
            <w:pPr>
              <w:rPr>
                <w:sz w:val="2"/>
                <w:szCs w:val="2"/>
              </w:rPr>
            </w:pPr>
          </w:p>
        </w:tc>
        <w:tc>
          <w:tcPr>
            <w:tcW w:w="845"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22" w:line="214" w:lineRule="exact"/>
              <w:ind w:left="90"/>
              <w:rPr>
                <w:sz w:val="17"/>
              </w:rPr>
            </w:pPr>
            <w:r>
              <w:rPr>
                <w:spacing w:val="-1"/>
                <w:w w:val="95"/>
                <w:sz w:val="17"/>
              </w:rPr>
              <w:t>效益指标</w:t>
            </w:r>
          </w:p>
          <w:p w:rsidR="00454B80" w:rsidRDefault="00C52B3A">
            <w:pPr>
              <w:pStyle w:val="TableParagraph"/>
              <w:spacing w:line="214" w:lineRule="exact"/>
              <w:ind w:left="88"/>
              <w:rPr>
                <w:sz w:val="17"/>
              </w:rPr>
            </w:pPr>
            <w:r>
              <w:rPr>
                <w:w w:val="95"/>
                <w:sz w:val="17"/>
              </w:rPr>
              <w:t>（40分）</w:t>
            </w:r>
          </w:p>
        </w:tc>
        <w:tc>
          <w:tcPr>
            <w:tcW w:w="1301" w:type="dxa"/>
            <w:vMerge w:val="restart"/>
          </w:tcPr>
          <w:p w:rsidR="00454B80" w:rsidRDefault="00454B80">
            <w:pPr>
              <w:pStyle w:val="TableParagraph"/>
              <w:rPr>
                <w:sz w:val="16"/>
              </w:rPr>
            </w:pPr>
          </w:p>
          <w:p w:rsidR="00454B80" w:rsidRDefault="00454B80">
            <w:pPr>
              <w:pStyle w:val="TableParagraph"/>
              <w:spacing w:before="3"/>
              <w:rPr>
                <w:sz w:val="14"/>
              </w:rPr>
            </w:pPr>
          </w:p>
          <w:p w:rsidR="00454B80" w:rsidRDefault="00C52B3A">
            <w:pPr>
              <w:pStyle w:val="TableParagraph"/>
              <w:ind w:left="147"/>
              <w:rPr>
                <w:sz w:val="17"/>
              </w:rPr>
            </w:pPr>
            <w:r>
              <w:rPr>
                <w:sz w:val="17"/>
              </w:rPr>
              <w:t>社会效益指标</w:t>
            </w:r>
          </w:p>
        </w:tc>
        <w:tc>
          <w:tcPr>
            <w:tcW w:w="2945" w:type="dxa"/>
            <w:gridSpan w:val="3"/>
          </w:tcPr>
          <w:p w:rsidR="00454B80" w:rsidRDefault="00C52B3A">
            <w:pPr>
              <w:pStyle w:val="TableParagraph"/>
              <w:spacing w:before="141"/>
              <w:ind w:left="460"/>
              <w:rPr>
                <w:sz w:val="17"/>
              </w:rPr>
            </w:pPr>
            <w:r>
              <w:rPr>
                <w:sz w:val="17"/>
              </w:rPr>
              <w:t>片区居民出行便利（15分）</w:t>
            </w:r>
          </w:p>
        </w:tc>
        <w:tc>
          <w:tcPr>
            <w:tcW w:w="1068" w:type="dxa"/>
          </w:tcPr>
          <w:p w:rsidR="00454B80" w:rsidRDefault="00C52B3A">
            <w:pPr>
              <w:pStyle w:val="TableParagraph"/>
              <w:spacing w:before="141"/>
              <w:ind w:left="89" w:right="68"/>
              <w:jc w:val="center"/>
              <w:rPr>
                <w:sz w:val="17"/>
              </w:rPr>
            </w:pPr>
            <w:r>
              <w:rPr>
                <w:sz w:val="17"/>
              </w:rPr>
              <w:t>有所提升</w:t>
            </w:r>
          </w:p>
        </w:tc>
        <w:tc>
          <w:tcPr>
            <w:tcW w:w="1479" w:type="dxa"/>
            <w:gridSpan w:val="2"/>
          </w:tcPr>
          <w:p w:rsidR="00454B80" w:rsidRDefault="00C52B3A">
            <w:pPr>
              <w:pStyle w:val="TableParagraph"/>
              <w:spacing w:before="141"/>
              <w:ind w:left="404"/>
              <w:rPr>
                <w:sz w:val="17"/>
              </w:rPr>
            </w:pPr>
            <w:r>
              <w:rPr>
                <w:sz w:val="17"/>
              </w:rPr>
              <w:t>有所提升</w:t>
            </w:r>
          </w:p>
        </w:tc>
        <w:tc>
          <w:tcPr>
            <w:tcW w:w="1174" w:type="dxa"/>
          </w:tcPr>
          <w:p w:rsidR="00454B80" w:rsidRDefault="00C52B3A">
            <w:pPr>
              <w:pStyle w:val="TableParagraph"/>
              <w:spacing w:before="141"/>
              <w:ind w:left="398" w:right="370"/>
              <w:jc w:val="center"/>
              <w:rPr>
                <w:sz w:val="17"/>
              </w:rPr>
            </w:pPr>
            <w:r>
              <w:rPr>
                <w:sz w:val="17"/>
              </w:rPr>
              <w:t>15</w:t>
            </w:r>
          </w:p>
        </w:tc>
      </w:tr>
      <w:tr w:rsidR="00454B80">
        <w:trPr>
          <w:trHeight w:val="476"/>
        </w:trPr>
        <w:tc>
          <w:tcPr>
            <w:tcW w:w="845"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301" w:type="dxa"/>
            <w:vMerge/>
            <w:tcBorders>
              <w:top w:val="nil"/>
            </w:tcBorders>
          </w:tcPr>
          <w:p w:rsidR="00454B80" w:rsidRDefault="00454B80">
            <w:pPr>
              <w:rPr>
                <w:sz w:val="2"/>
                <w:szCs w:val="2"/>
              </w:rPr>
            </w:pPr>
          </w:p>
        </w:tc>
        <w:tc>
          <w:tcPr>
            <w:tcW w:w="2945" w:type="dxa"/>
            <w:gridSpan w:val="3"/>
          </w:tcPr>
          <w:p w:rsidR="00454B80" w:rsidRDefault="00C52B3A">
            <w:pPr>
              <w:pStyle w:val="TableParagraph"/>
              <w:spacing w:before="141"/>
              <w:ind w:left="207"/>
              <w:rPr>
                <w:sz w:val="17"/>
              </w:rPr>
            </w:pPr>
            <w:r>
              <w:rPr>
                <w:sz w:val="17"/>
              </w:rPr>
              <w:t>重要的城市基础设施建设（15分）</w:t>
            </w:r>
          </w:p>
        </w:tc>
        <w:tc>
          <w:tcPr>
            <w:tcW w:w="1068" w:type="dxa"/>
          </w:tcPr>
          <w:p w:rsidR="00454B80" w:rsidRDefault="00C52B3A">
            <w:pPr>
              <w:pStyle w:val="TableParagraph"/>
              <w:spacing w:before="141"/>
              <w:ind w:left="89" w:right="68"/>
              <w:jc w:val="center"/>
              <w:rPr>
                <w:sz w:val="17"/>
              </w:rPr>
            </w:pPr>
            <w:r>
              <w:rPr>
                <w:sz w:val="17"/>
              </w:rPr>
              <w:t>有所提升</w:t>
            </w:r>
          </w:p>
        </w:tc>
        <w:tc>
          <w:tcPr>
            <w:tcW w:w="1479" w:type="dxa"/>
            <w:gridSpan w:val="2"/>
          </w:tcPr>
          <w:p w:rsidR="00454B80" w:rsidRDefault="00C52B3A">
            <w:pPr>
              <w:pStyle w:val="TableParagraph"/>
              <w:spacing w:before="141"/>
              <w:ind w:left="404"/>
              <w:rPr>
                <w:sz w:val="17"/>
              </w:rPr>
            </w:pPr>
            <w:r>
              <w:rPr>
                <w:sz w:val="17"/>
              </w:rPr>
              <w:t>有所提升</w:t>
            </w:r>
          </w:p>
        </w:tc>
        <w:tc>
          <w:tcPr>
            <w:tcW w:w="1174" w:type="dxa"/>
          </w:tcPr>
          <w:p w:rsidR="00454B80" w:rsidRDefault="00C52B3A">
            <w:pPr>
              <w:pStyle w:val="TableParagraph"/>
              <w:spacing w:before="141"/>
              <w:ind w:left="398" w:right="370"/>
              <w:jc w:val="center"/>
              <w:rPr>
                <w:sz w:val="17"/>
              </w:rPr>
            </w:pPr>
            <w:r>
              <w:rPr>
                <w:sz w:val="17"/>
              </w:rPr>
              <w:t>15</w:t>
            </w:r>
          </w:p>
        </w:tc>
      </w:tr>
      <w:tr w:rsidR="00454B80">
        <w:trPr>
          <w:trHeight w:val="476"/>
        </w:trPr>
        <w:tc>
          <w:tcPr>
            <w:tcW w:w="845"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301" w:type="dxa"/>
          </w:tcPr>
          <w:p w:rsidR="00454B80" w:rsidRDefault="00C52B3A">
            <w:pPr>
              <w:pStyle w:val="TableParagraph"/>
              <w:spacing w:before="141"/>
              <w:ind w:left="34" w:right="17"/>
              <w:jc w:val="center"/>
              <w:rPr>
                <w:sz w:val="17"/>
              </w:rPr>
            </w:pPr>
            <w:r>
              <w:rPr>
                <w:sz w:val="17"/>
              </w:rPr>
              <w:t>可持续影响指标</w:t>
            </w:r>
          </w:p>
        </w:tc>
        <w:tc>
          <w:tcPr>
            <w:tcW w:w="2945" w:type="dxa"/>
            <w:gridSpan w:val="3"/>
          </w:tcPr>
          <w:p w:rsidR="00454B80" w:rsidRDefault="00C52B3A">
            <w:pPr>
              <w:pStyle w:val="TableParagraph"/>
              <w:spacing w:before="141"/>
              <w:ind w:left="460"/>
              <w:rPr>
                <w:sz w:val="17"/>
              </w:rPr>
            </w:pPr>
            <w:r>
              <w:rPr>
                <w:sz w:val="17"/>
              </w:rPr>
              <w:t>全面提升城市形象（10分）</w:t>
            </w:r>
          </w:p>
        </w:tc>
        <w:tc>
          <w:tcPr>
            <w:tcW w:w="1068" w:type="dxa"/>
          </w:tcPr>
          <w:p w:rsidR="00454B80" w:rsidRDefault="00C52B3A">
            <w:pPr>
              <w:pStyle w:val="TableParagraph"/>
              <w:spacing w:before="141"/>
              <w:ind w:left="89" w:right="68"/>
              <w:jc w:val="center"/>
              <w:rPr>
                <w:sz w:val="17"/>
              </w:rPr>
            </w:pPr>
            <w:r>
              <w:rPr>
                <w:sz w:val="17"/>
              </w:rPr>
              <w:t>有所提升</w:t>
            </w:r>
          </w:p>
        </w:tc>
        <w:tc>
          <w:tcPr>
            <w:tcW w:w="1479" w:type="dxa"/>
            <w:gridSpan w:val="2"/>
          </w:tcPr>
          <w:p w:rsidR="00454B80" w:rsidRDefault="00C52B3A">
            <w:pPr>
              <w:pStyle w:val="TableParagraph"/>
              <w:spacing w:before="141"/>
              <w:ind w:left="404"/>
              <w:rPr>
                <w:sz w:val="17"/>
              </w:rPr>
            </w:pPr>
            <w:r>
              <w:rPr>
                <w:sz w:val="17"/>
              </w:rPr>
              <w:t>有所提升</w:t>
            </w:r>
          </w:p>
        </w:tc>
        <w:tc>
          <w:tcPr>
            <w:tcW w:w="1174" w:type="dxa"/>
          </w:tcPr>
          <w:p w:rsidR="00454B80" w:rsidRDefault="00C52B3A">
            <w:pPr>
              <w:pStyle w:val="TableParagraph"/>
              <w:spacing w:before="141"/>
              <w:ind w:left="398" w:right="370"/>
              <w:jc w:val="center"/>
              <w:rPr>
                <w:sz w:val="17"/>
              </w:rPr>
            </w:pPr>
            <w:r>
              <w:rPr>
                <w:sz w:val="17"/>
              </w:rPr>
              <w:t>10</w:t>
            </w:r>
          </w:p>
        </w:tc>
      </w:tr>
      <w:tr w:rsidR="00454B80">
        <w:trPr>
          <w:trHeight w:val="476"/>
        </w:trPr>
        <w:tc>
          <w:tcPr>
            <w:tcW w:w="845" w:type="dxa"/>
          </w:tcPr>
          <w:p w:rsidR="00454B80" w:rsidRDefault="00C52B3A">
            <w:pPr>
              <w:pStyle w:val="TableParagraph"/>
              <w:spacing w:before="141"/>
              <w:ind w:left="258"/>
              <w:rPr>
                <w:sz w:val="17"/>
              </w:rPr>
            </w:pPr>
            <w:r>
              <w:rPr>
                <w:sz w:val="17"/>
              </w:rPr>
              <w:t>总分</w:t>
            </w:r>
          </w:p>
        </w:tc>
        <w:tc>
          <w:tcPr>
            <w:tcW w:w="8812" w:type="dxa"/>
            <w:gridSpan w:val="9"/>
          </w:tcPr>
          <w:p w:rsidR="00454B80" w:rsidRDefault="00C52B3A">
            <w:pPr>
              <w:pStyle w:val="TableParagraph"/>
              <w:spacing w:before="141"/>
              <w:ind w:left="4262" w:right="4235"/>
              <w:jc w:val="center"/>
              <w:rPr>
                <w:sz w:val="17"/>
              </w:rPr>
            </w:pPr>
            <w:r>
              <w:rPr>
                <w:sz w:val="17"/>
              </w:rPr>
              <w:t>100</w:t>
            </w:r>
          </w:p>
        </w:tc>
      </w:tr>
      <w:tr w:rsidR="00454B80">
        <w:trPr>
          <w:trHeight w:val="1103"/>
        </w:trPr>
        <w:tc>
          <w:tcPr>
            <w:tcW w:w="1690" w:type="dxa"/>
            <w:gridSpan w:val="2"/>
          </w:tcPr>
          <w:p w:rsidR="00454B80" w:rsidRDefault="00454B80">
            <w:pPr>
              <w:pStyle w:val="TableParagraph"/>
              <w:spacing w:before="7"/>
              <w:rPr>
                <w:sz w:val="19"/>
              </w:rPr>
            </w:pPr>
          </w:p>
          <w:p w:rsidR="00454B80" w:rsidRDefault="00C52B3A">
            <w:pPr>
              <w:pStyle w:val="TableParagraph"/>
              <w:spacing w:before="1" w:line="230" w:lineRule="auto"/>
              <w:ind w:left="426" w:right="404" w:firstLine="6"/>
              <w:jc w:val="center"/>
              <w:rPr>
                <w:sz w:val="17"/>
              </w:rPr>
            </w:pPr>
            <w:r>
              <w:rPr>
                <w:sz w:val="17"/>
              </w:rPr>
              <w:t>偏差大或</w:t>
            </w:r>
            <w:r>
              <w:rPr>
                <w:w w:val="95"/>
                <w:sz w:val="17"/>
              </w:rPr>
              <w:t>目标未完成</w:t>
            </w:r>
            <w:r>
              <w:rPr>
                <w:sz w:val="17"/>
              </w:rPr>
              <w:t>原因分析</w:t>
            </w:r>
          </w:p>
        </w:tc>
        <w:tc>
          <w:tcPr>
            <w:tcW w:w="7967" w:type="dxa"/>
            <w:gridSpan w:val="8"/>
          </w:tcPr>
          <w:p w:rsidR="00454B80" w:rsidRDefault="00454B80">
            <w:pPr>
              <w:pStyle w:val="TableParagraph"/>
              <w:rPr>
                <w:sz w:val="16"/>
              </w:rPr>
            </w:pPr>
          </w:p>
          <w:p w:rsidR="00454B80" w:rsidRDefault="00454B80">
            <w:pPr>
              <w:pStyle w:val="TableParagraph"/>
              <w:spacing w:before="4"/>
              <w:rPr>
                <w:sz w:val="19"/>
              </w:rPr>
            </w:pPr>
          </w:p>
          <w:p w:rsidR="00454B80" w:rsidRDefault="00C52B3A">
            <w:pPr>
              <w:pStyle w:val="TableParagraph"/>
              <w:ind w:left="28"/>
              <w:jc w:val="center"/>
              <w:rPr>
                <w:sz w:val="17"/>
              </w:rPr>
            </w:pPr>
            <w:r>
              <w:rPr>
                <w:w w:val="98"/>
                <w:sz w:val="17"/>
              </w:rPr>
              <w:t>无</w:t>
            </w:r>
          </w:p>
        </w:tc>
      </w:tr>
      <w:tr w:rsidR="00454B80">
        <w:trPr>
          <w:trHeight w:val="1108"/>
        </w:trPr>
        <w:tc>
          <w:tcPr>
            <w:tcW w:w="1690" w:type="dxa"/>
            <w:gridSpan w:val="2"/>
          </w:tcPr>
          <w:p w:rsidR="00454B80" w:rsidRDefault="00454B80">
            <w:pPr>
              <w:pStyle w:val="TableParagraph"/>
              <w:rPr>
                <w:sz w:val="16"/>
              </w:rPr>
            </w:pPr>
          </w:p>
          <w:p w:rsidR="00454B80" w:rsidRDefault="00454B80">
            <w:pPr>
              <w:pStyle w:val="TableParagraph"/>
              <w:rPr>
                <w:sz w:val="12"/>
              </w:rPr>
            </w:pPr>
          </w:p>
          <w:p w:rsidR="00454B80" w:rsidRDefault="00C52B3A">
            <w:pPr>
              <w:pStyle w:val="TableParagraph"/>
              <w:spacing w:line="230" w:lineRule="auto"/>
              <w:ind w:left="342" w:right="321" w:firstLine="84"/>
              <w:rPr>
                <w:sz w:val="17"/>
              </w:rPr>
            </w:pPr>
            <w:r>
              <w:rPr>
                <w:sz w:val="17"/>
              </w:rPr>
              <w:t>改进措施及</w:t>
            </w:r>
            <w:r>
              <w:rPr>
                <w:w w:val="95"/>
                <w:sz w:val="17"/>
              </w:rPr>
              <w:t>结果应用方案</w:t>
            </w:r>
          </w:p>
        </w:tc>
        <w:tc>
          <w:tcPr>
            <w:tcW w:w="7967" w:type="dxa"/>
            <w:gridSpan w:val="8"/>
          </w:tcPr>
          <w:p w:rsidR="00454B80" w:rsidRDefault="00454B80">
            <w:pPr>
              <w:pStyle w:val="TableParagraph"/>
              <w:rPr>
                <w:sz w:val="16"/>
              </w:rPr>
            </w:pPr>
          </w:p>
          <w:p w:rsidR="00454B80" w:rsidRDefault="00454B80">
            <w:pPr>
              <w:pStyle w:val="TableParagraph"/>
              <w:spacing w:before="7"/>
              <w:rPr>
                <w:sz w:val="19"/>
              </w:rPr>
            </w:pPr>
          </w:p>
          <w:p w:rsidR="00454B80" w:rsidRDefault="00C52B3A">
            <w:pPr>
              <w:pStyle w:val="TableParagraph"/>
              <w:ind w:left="28"/>
              <w:jc w:val="center"/>
              <w:rPr>
                <w:sz w:val="17"/>
              </w:rPr>
            </w:pPr>
            <w:r>
              <w:rPr>
                <w:w w:val="98"/>
                <w:sz w:val="17"/>
              </w:rPr>
              <w:t>无</w:t>
            </w:r>
          </w:p>
        </w:tc>
      </w:tr>
      <w:tr w:rsidR="00454B80">
        <w:trPr>
          <w:trHeight w:val="1153"/>
        </w:trPr>
        <w:tc>
          <w:tcPr>
            <w:tcW w:w="1690" w:type="dxa"/>
            <w:gridSpan w:val="2"/>
          </w:tcPr>
          <w:p w:rsidR="00454B80" w:rsidRDefault="00454B80">
            <w:pPr>
              <w:pStyle w:val="TableParagraph"/>
              <w:rPr>
                <w:sz w:val="16"/>
              </w:rPr>
            </w:pPr>
          </w:p>
          <w:p w:rsidR="00454B80" w:rsidRDefault="00454B80">
            <w:pPr>
              <w:pStyle w:val="TableParagraph"/>
              <w:spacing w:before="7"/>
              <w:rPr>
                <w:sz w:val="13"/>
              </w:rPr>
            </w:pPr>
          </w:p>
          <w:p w:rsidR="00454B80" w:rsidRDefault="00C52B3A">
            <w:pPr>
              <w:pStyle w:val="TableParagraph"/>
              <w:spacing w:line="232" w:lineRule="auto"/>
              <w:ind w:left="513" w:right="238" w:hanging="255"/>
              <w:rPr>
                <w:sz w:val="17"/>
              </w:rPr>
            </w:pPr>
            <w:r>
              <w:rPr>
                <w:w w:val="95"/>
                <w:sz w:val="17"/>
              </w:rPr>
              <w:t>单位主要负责人</w:t>
            </w:r>
            <w:r>
              <w:rPr>
                <w:sz w:val="17"/>
              </w:rPr>
              <w:t>签批意见</w:t>
            </w:r>
          </w:p>
        </w:tc>
        <w:tc>
          <w:tcPr>
            <w:tcW w:w="7967" w:type="dxa"/>
            <w:gridSpan w:val="8"/>
          </w:tcPr>
          <w:p w:rsidR="00454B80" w:rsidRDefault="00454B80">
            <w:pPr>
              <w:pStyle w:val="TableParagraph"/>
              <w:spacing w:before="12"/>
              <w:rPr>
                <w:sz w:val="20"/>
              </w:rPr>
            </w:pPr>
          </w:p>
          <w:p w:rsidR="00454B80" w:rsidRDefault="00C52B3A">
            <w:pPr>
              <w:pStyle w:val="TableParagraph"/>
              <w:ind w:left="3538" w:right="1813"/>
              <w:jc w:val="center"/>
              <w:rPr>
                <w:sz w:val="17"/>
              </w:rPr>
            </w:pPr>
            <w:r>
              <w:rPr>
                <w:sz w:val="17"/>
              </w:rPr>
              <w:t>签名：</w:t>
            </w:r>
          </w:p>
          <w:p w:rsidR="00454B80" w:rsidRDefault="00454B80">
            <w:pPr>
              <w:pStyle w:val="TableParagraph"/>
              <w:spacing w:before="10"/>
              <w:rPr>
                <w:sz w:val="15"/>
              </w:rPr>
            </w:pPr>
          </w:p>
          <w:p w:rsidR="00454B80" w:rsidRDefault="00C52B3A">
            <w:pPr>
              <w:pStyle w:val="TableParagraph"/>
              <w:tabs>
                <w:tab w:val="left" w:pos="4923"/>
                <w:tab w:val="left" w:pos="5608"/>
              </w:tabs>
              <w:ind w:left="4239"/>
              <w:rPr>
                <w:sz w:val="17"/>
              </w:rPr>
            </w:pPr>
            <w:r>
              <w:rPr>
                <w:sz w:val="17"/>
              </w:rPr>
              <w:t>年</w:t>
            </w:r>
            <w:r>
              <w:rPr>
                <w:sz w:val="17"/>
              </w:rPr>
              <w:tab/>
              <w:t>月</w:t>
            </w:r>
            <w:r>
              <w:rPr>
                <w:sz w:val="17"/>
              </w:rPr>
              <w:tab/>
              <w:t>日</w:t>
            </w:r>
          </w:p>
        </w:tc>
      </w:tr>
    </w:tbl>
    <w:p w:rsidR="00454B80" w:rsidRDefault="00454B80">
      <w:pPr>
        <w:pStyle w:val="a3"/>
      </w:pPr>
    </w:p>
    <w:p w:rsidR="00454B80" w:rsidRDefault="00C52B3A">
      <w:pPr>
        <w:spacing w:before="137" w:line="214" w:lineRule="exact"/>
        <w:ind w:left="756"/>
        <w:rPr>
          <w:sz w:val="17"/>
        </w:rPr>
      </w:pPr>
      <w:r>
        <w:rPr>
          <w:sz w:val="17"/>
        </w:rPr>
        <w:t>备注：</w:t>
      </w:r>
    </w:p>
    <w:p w:rsidR="00454B80" w:rsidRDefault="00C52B3A">
      <w:pPr>
        <w:pStyle w:val="a4"/>
        <w:numPr>
          <w:ilvl w:val="0"/>
          <w:numId w:val="9"/>
        </w:numPr>
        <w:tabs>
          <w:tab w:val="left" w:pos="927"/>
        </w:tabs>
        <w:spacing w:line="210" w:lineRule="exact"/>
        <w:ind w:hanging="171"/>
        <w:rPr>
          <w:sz w:val="17"/>
        </w:rPr>
      </w:pPr>
      <w:r>
        <w:rPr>
          <w:spacing w:val="1"/>
          <w:sz w:val="17"/>
        </w:rPr>
        <w:t>预算执行情况口径：预算数为调整后财政资金总额</w:t>
      </w:r>
      <w:r>
        <w:rPr>
          <w:sz w:val="17"/>
        </w:rPr>
        <w:t>（</w:t>
      </w:r>
      <w:r>
        <w:rPr>
          <w:spacing w:val="1"/>
          <w:sz w:val="17"/>
        </w:rPr>
        <w:t>包括上年结余结转</w:t>
      </w:r>
      <w:r>
        <w:rPr>
          <w:sz w:val="17"/>
        </w:rPr>
        <w:t>），执行数为资金使用单位财政资金实际支出数。</w:t>
      </w:r>
    </w:p>
    <w:p w:rsidR="00454B80" w:rsidRDefault="00C52B3A">
      <w:pPr>
        <w:pStyle w:val="a4"/>
        <w:numPr>
          <w:ilvl w:val="0"/>
          <w:numId w:val="9"/>
        </w:numPr>
        <w:tabs>
          <w:tab w:val="left" w:pos="927"/>
        </w:tabs>
        <w:spacing w:before="3" w:line="230" w:lineRule="auto"/>
        <w:ind w:left="756" w:right="1035" w:firstLine="0"/>
        <w:rPr>
          <w:sz w:val="17"/>
        </w:rPr>
      </w:pPr>
      <w:r>
        <w:rPr>
          <w:w w:val="95"/>
          <w:sz w:val="17"/>
        </w:rPr>
        <w:t xml:space="preserve">定量指标完成数汇总原则：绝对值直接累加计算，相对值按照资金额度加权平均计算。定量指标计分原则：正向指标（即目标    </w:t>
      </w:r>
      <w:r>
        <w:rPr>
          <w:spacing w:val="1"/>
          <w:w w:val="95"/>
          <w:sz w:val="17"/>
        </w:rPr>
        <w:t>值为</w:t>
      </w:r>
      <w:r>
        <w:rPr>
          <w:w w:val="95"/>
          <w:sz w:val="17"/>
        </w:rPr>
        <w:t>≥X,得分=权重*B/A）</w:t>
      </w:r>
      <w:r>
        <w:rPr>
          <w:spacing w:val="1"/>
          <w:w w:val="95"/>
          <w:sz w:val="17"/>
        </w:rPr>
        <w:t>，反向指标</w:t>
      </w:r>
      <w:r>
        <w:rPr>
          <w:w w:val="95"/>
          <w:sz w:val="17"/>
        </w:rPr>
        <w:t xml:space="preserve">（即目标值为≤X，得分=权重*A/B），得分不得突破权重总额。定量指标先汇总完成数，再   </w:t>
      </w:r>
      <w:r>
        <w:rPr>
          <w:sz w:val="17"/>
        </w:rPr>
        <w:t>计算得分。</w:t>
      </w:r>
    </w:p>
    <w:p w:rsidR="00454B80" w:rsidRDefault="00C52B3A">
      <w:pPr>
        <w:pStyle w:val="a4"/>
        <w:numPr>
          <w:ilvl w:val="0"/>
          <w:numId w:val="9"/>
        </w:numPr>
        <w:tabs>
          <w:tab w:val="left" w:pos="927"/>
        </w:tabs>
        <w:spacing w:before="4" w:line="230" w:lineRule="auto"/>
        <w:ind w:left="756" w:right="1125" w:firstLine="0"/>
        <w:rPr>
          <w:sz w:val="17"/>
        </w:rPr>
      </w:pPr>
      <w:r>
        <w:rPr>
          <w:w w:val="95"/>
          <w:sz w:val="17"/>
        </w:rPr>
        <w:t xml:space="preserve">定性指标计分原则：达成预期指标、部分达成预期指标并具有一定效果、未达成预期指标且效果较差三档，分别按照该指标对   </w:t>
      </w:r>
      <w:r>
        <w:rPr>
          <w:spacing w:val="1"/>
          <w:w w:val="95"/>
          <w:sz w:val="17"/>
        </w:rPr>
        <w:t>应分值区间</w:t>
      </w:r>
      <w:r>
        <w:rPr>
          <w:w w:val="95"/>
          <w:sz w:val="17"/>
        </w:rPr>
        <w:t>100-80%（含80%）、80-50%（含50%）、50-0%合理确定分值。汇总时，以资金额度为权重，对分值进行加权平均计算</w:t>
      </w:r>
    </w:p>
    <w:p w:rsidR="00454B80" w:rsidRDefault="00C52B3A">
      <w:pPr>
        <w:spacing w:line="208" w:lineRule="exact"/>
        <w:ind w:left="756"/>
        <w:rPr>
          <w:sz w:val="17"/>
        </w:rPr>
      </w:pPr>
      <w:r>
        <w:rPr>
          <w:w w:val="98"/>
          <w:sz w:val="17"/>
        </w:rPr>
        <w:t>。</w:t>
      </w:r>
    </w:p>
    <w:p w:rsidR="00454B80" w:rsidRDefault="00C52B3A">
      <w:pPr>
        <w:pStyle w:val="a4"/>
        <w:numPr>
          <w:ilvl w:val="0"/>
          <w:numId w:val="9"/>
        </w:numPr>
        <w:tabs>
          <w:tab w:val="left" w:pos="927"/>
        </w:tabs>
        <w:spacing w:line="213" w:lineRule="exact"/>
        <w:ind w:hanging="171"/>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spacing w:line="213" w:lineRule="exact"/>
        <w:rPr>
          <w:sz w:val="17"/>
        </w:rPr>
        <w:sectPr w:rsidR="00454B80">
          <w:pgSz w:w="11910" w:h="16840"/>
          <w:pgMar w:top="1480" w:right="180" w:bottom="280" w:left="360" w:header="720" w:footer="720" w:gutter="0"/>
          <w:cols w:space="720"/>
        </w:sectPr>
      </w:pPr>
    </w:p>
    <w:p w:rsidR="00454B80" w:rsidRDefault="00C52B3A">
      <w:pPr>
        <w:spacing w:before="48"/>
        <w:ind w:left="1291" w:right="1548"/>
        <w:jc w:val="center"/>
        <w:rPr>
          <w:b/>
          <w:sz w:val="27"/>
        </w:rPr>
      </w:pPr>
      <w:r>
        <w:rPr>
          <w:b/>
          <w:sz w:val="27"/>
        </w:rPr>
        <w:lastRenderedPageBreak/>
        <w:t>2020年度基础设施土地供应费项目自评表</w:t>
      </w:r>
    </w:p>
    <w:p w:rsidR="00454B80" w:rsidRDefault="00C52B3A">
      <w:pPr>
        <w:tabs>
          <w:tab w:val="left" w:pos="6760"/>
        </w:tabs>
        <w:spacing w:before="179"/>
        <w:ind w:left="756"/>
        <w:rPr>
          <w:sz w:val="17"/>
        </w:rPr>
      </w:pPr>
      <w:r>
        <w:rPr>
          <w:sz w:val="17"/>
        </w:rPr>
        <w:t>单位名称：武汉市东西湖区住房和城乡建设局</w:t>
      </w:r>
      <w:r>
        <w:rPr>
          <w:sz w:val="17"/>
        </w:rPr>
        <w:tab/>
        <w:t>填报日期：</w:t>
      </w:r>
    </w:p>
    <w:p w:rsidR="00454B80" w:rsidRDefault="00454B80">
      <w:pPr>
        <w:pStyle w:val="a3"/>
        <w:spacing w:before="1"/>
        <w:rPr>
          <w:sz w:val="6"/>
        </w:rPr>
      </w:pPr>
    </w:p>
    <w:tbl>
      <w:tblPr>
        <w:tblW w:w="0" w:type="auto"/>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54"/>
        <w:gridCol w:w="854"/>
        <w:gridCol w:w="1317"/>
        <w:gridCol w:w="1269"/>
        <w:gridCol w:w="854"/>
        <w:gridCol w:w="854"/>
        <w:gridCol w:w="1080"/>
        <w:gridCol w:w="854"/>
        <w:gridCol w:w="854"/>
        <w:gridCol w:w="854"/>
      </w:tblGrid>
      <w:tr w:rsidR="00454B80">
        <w:trPr>
          <w:trHeight w:val="395"/>
        </w:trPr>
        <w:tc>
          <w:tcPr>
            <w:tcW w:w="1708" w:type="dxa"/>
            <w:gridSpan w:val="2"/>
          </w:tcPr>
          <w:p w:rsidR="00454B80" w:rsidRDefault="00C52B3A">
            <w:pPr>
              <w:pStyle w:val="TableParagraph"/>
              <w:spacing w:before="101"/>
              <w:ind w:left="517"/>
              <w:rPr>
                <w:sz w:val="17"/>
              </w:rPr>
            </w:pPr>
            <w:r>
              <w:rPr>
                <w:sz w:val="17"/>
              </w:rPr>
              <w:t>项目名称</w:t>
            </w:r>
          </w:p>
        </w:tc>
        <w:tc>
          <w:tcPr>
            <w:tcW w:w="7936" w:type="dxa"/>
            <w:gridSpan w:val="8"/>
          </w:tcPr>
          <w:p w:rsidR="00454B80" w:rsidRDefault="00C52B3A">
            <w:pPr>
              <w:pStyle w:val="TableParagraph"/>
              <w:spacing w:before="101"/>
              <w:ind w:left="2784" w:right="2746"/>
              <w:jc w:val="center"/>
              <w:rPr>
                <w:sz w:val="17"/>
              </w:rPr>
            </w:pPr>
            <w:r>
              <w:rPr>
                <w:sz w:val="17"/>
              </w:rPr>
              <w:t>基础设施土地供应费</w:t>
            </w:r>
          </w:p>
        </w:tc>
      </w:tr>
      <w:tr w:rsidR="00454B80">
        <w:trPr>
          <w:trHeight w:val="395"/>
        </w:trPr>
        <w:tc>
          <w:tcPr>
            <w:tcW w:w="1708" w:type="dxa"/>
            <w:gridSpan w:val="2"/>
          </w:tcPr>
          <w:p w:rsidR="00454B80" w:rsidRDefault="00C52B3A">
            <w:pPr>
              <w:pStyle w:val="TableParagraph"/>
              <w:spacing w:before="100"/>
              <w:ind w:left="517"/>
              <w:rPr>
                <w:sz w:val="17"/>
              </w:rPr>
            </w:pPr>
            <w:r>
              <w:rPr>
                <w:sz w:val="17"/>
              </w:rPr>
              <w:t>主管部门</w:t>
            </w:r>
          </w:p>
        </w:tc>
        <w:tc>
          <w:tcPr>
            <w:tcW w:w="3440" w:type="dxa"/>
            <w:gridSpan w:val="3"/>
          </w:tcPr>
          <w:p w:rsidR="00454B80" w:rsidRDefault="00C52B3A">
            <w:pPr>
              <w:pStyle w:val="TableParagraph"/>
              <w:spacing w:before="100"/>
              <w:ind w:left="444"/>
              <w:rPr>
                <w:sz w:val="17"/>
              </w:rPr>
            </w:pPr>
            <w:r>
              <w:rPr>
                <w:sz w:val="17"/>
              </w:rPr>
              <w:t>武汉市东西湖区住房和城乡建设局</w:t>
            </w:r>
          </w:p>
        </w:tc>
        <w:tc>
          <w:tcPr>
            <w:tcW w:w="2788" w:type="dxa"/>
            <w:gridSpan w:val="3"/>
          </w:tcPr>
          <w:p w:rsidR="00454B80" w:rsidRDefault="00C52B3A">
            <w:pPr>
              <w:pStyle w:val="TableParagraph"/>
              <w:spacing w:before="100"/>
              <w:ind w:left="890"/>
              <w:rPr>
                <w:sz w:val="17"/>
              </w:rPr>
            </w:pPr>
            <w:r>
              <w:rPr>
                <w:sz w:val="17"/>
              </w:rPr>
              <w:t>项目实施单位</w:t>
            </w:r>
          </w:p>
        </w:tc>
        <w:tc>
          <w:tcPr>
            <w:tcW w:w="1708" w:type="dxa"/>
            <w:gridSpan w:val="2"/>
          </w:tcPr>
          <w:p w:rsidR="00454B80" w:rsidRDefault="00C52B3A">
            <w:pPr>
              <w:pStyle w:val="TableParagraph"/>
              <w:spacing w:before="100"/>
              <w:ind w:left="431" w:right="391"/>
              <w:jc w:val="center"/>
              <w:rPr>
                <w:sz w:val="17"/>
              </w:rPr>
            </w:pPr>
            <w:r>
              <w:rPr>
                <w:sz w:val="17"/>
              </w:rPr>
              <w:t>建设科</w:t>
            </w:r>
          </w:p>
        </w:tc>
      </w:tr>
      <w:tr w:rsidR="00454B80">
        <w:trPr>
          <w:trHeight w:val="395"/>
        </w:trPr>
        <w:tc>
          <w:tcPr>
            <w:tcW w:w="1708" w:type="dxa"/>
            <w:gridSpan w:val="2"/>
          </w:tcPr>
          <w:p w:rsidR="00454B80" w:rsidRDefault="00C52B3A">
            <w:pPr>
              <w:pStyle w:val="TableParagraph"/>
              <w:spacing w:before="100"/>
              <w:ind w:left="517"/>
              <w:rPr>
                <w:sz w:val="17"/>
              </w:rPr>
            </w:pPr>
            <w:r>
              <w:rPr>
                <w:sz w:val="17"/>
              </w:rPr>
              <w:t>项目类别</w:t>
            </w:r>
          </w:p>
        </w:tc>
        <w:tc>
          <w:tcPr>
            <w:tcW w:w="7936" w:type="dxa"/>
            <w:gridSpan w:val="8"/>
          </w:tcPr>
          <w:p w:rsidR="00454B80" w:rsidRDefault="00C52B3A">
            <w:pPr>
              <w:pStyle w:val="TableParagraph"/>
              <w:tabs>
                <w:tab w:val="left" w:pos="1579"/>
                <w:tab w:val="left" w:pos="2011"/>
                <w:tab w:val="left" w:pos="3213"/>
              </w:tabs>
              <w:spacing w:before="100"/>
              <w:ind w:left="34"/>
              <w:rPr>
                <w:rFonts w:ascii="Wingdings" w:hAnsi="Wingdings"/>
                <w:sz w:val="17"/>
              </w:rPr>
            </w:pPr>
            <w:r>
              <w:rPr>
                <w:sz w:val="17"/>
              </w:rPr>
              <w:t>1、部门预算项目</w:t>
            </w:r>
            <w:r>
              <w:rPr>
                <w:sz w:val="17"/>
              </w:rPr>
              <w:tab/>
              <w:t>□</w:t>
            </w:r>
            <w:r>
              <w:rPr>
                <w:sz w:val="17"/>
              </w:rPr>
              <w:tab/>
              <w:t>2、区直专项</w:t>
            </w:r>
            <w:r>
              <w:rPr>
                <w:sz w:val="17"/>
              </w:rPr>
              <w:tab/>
            </w:r>
            <w:r>
              <w:rPr>
                <w:rFonts w:ascii="Wingdings" w:hAnsi="Wingdings"/>
                <w:position w:val="1"/>
                <w:sz w:val="17"/>
              </w:rPr>
              <w:t></w:t>
            </w:r>
          </w:p>
        </w:tc>
      </w:tr>
      <w:tr w:rsidR="00454B80">
        <w:trPr>
          <w:trHeight w:val="395"/>
        </w:trPr>
        <w:tc>
          <w:tcPr>
            <w:tcW w:w="1708" w:type="dxa"/>
            <w:gridSpan w:val="2"/>
          </w:tcPr>
          <w:p w:rsidR="00454B80" w:rsidRDefault="00C52B3A">
            <w:pPr>
              <w:pStyle w:val="TableParagraph"/>
              <w:spacing w:before="100"/>
              <w:ind w:left="517"/>
              <w:rPr>
                <w:sz w:val="17"/>
              </w:rPr>
            </w:pPr>
            <w:r>
              <w:rPr>
                <w:sz w:val="17"/>
              </w:rPr>
              <w:t>项目属性</w:t>
            </w:r>
          </w:p>
        </w:tc>
        <w:tc>
          <w:tcPr>
            <w:tcW w:w="7936" w:type="dxa"/>
            <w:gridSpan w:val="8"/>
          </w:tcPr>
          <w:p w:rsidR="00454B80" w:rsidRDefault="00C52B3A">
            <w:pPr>
              <w:pStyle w:val="TableParagraph"/>
              <w:tabs>
                <w:tab w:val="left" w:pos="1582"/>
                <w:tab w:val="left" w:pos="2013"/>
              </w:tabs>
              <w:spacing w:before="100"/>
              <w:ind w:left="34"/>
              <w:rPr>
                <w:rFonts w:ascii="Wingdings" w:hAnsi="Wingdings"/>
                <w:sz w:val="17"/>
              </w:rPr>
            </w:pPr>
            <w:r>
              <w:rPr>
                <w:sz w:val="17"/>
              </w:rPr>
              <w:t>1、持续性项目</w:t>
            </w:r>
            <w:r>
              <w:rPr>
                <w:sz w:val="17"/>
              </w:rPr>
              <w:tab/>
              <w:t>□</w:t>
            </w:r>
            <w:r>
              <w:rPr>
                <w:sz w:val="17"/>
              </w:rPr>
              <w:tab/>
              <w:t xml:space="preserve">2、新增性项目 </w:t>
            </w:r>
            <w:r>
              <w:rPr>
                <w:rFonts w:ascii="Wingdings" w:hAnsi="Wingdings"/>
                <w:position w:val="1"/>
                <w:sz w:val="17"/>
              </w:rPr>
              <w:t></w:t>
            </w:r>
          </w:p>
        </w:tc>
      </w:tr>
      <w:tr w:rsidR="00454B80">
        <w:trPr>
          <w:trHeight w:val="395"/>
        </w:trPr>
        <w:tc>
          <w:tcPr>
            <w:tcW w:w="1708" w:type="dxa"/>
            <w:gridSpan w:val="2"/>
          </w:tcPr>
          <w:p w:rsidR="00454B80" w:rsidRDefault="00C52B3A">
            <w:pPr>
              <w:pStyle w:val="TableParagraph"/>
              <w:spacing w:before="100"/>
              <w:ind w:left="517"/>
              <w:rPr>
                <w:sz w:val="17"/>
              </w:rPr>
            </w:pPr>
            <w:r>
              <w:rPr>
                <w:sz w:val="17"/>
              </w:rPr>
              <w:t>项目类型</w:t>
            </w:r>
          </w:p>
        </w:tc>
        <w:tc>
          <w:tcPr>
            <w:tcW w:w="7936" w:type="dxa"/>
            <w:gridSpan w:val="8"/>
          </w:tcPr>
          <w:p w:rsidR="00454B80" w:rsidRDefault="00C52B3A">
            <w:pPr>
              <w:pStyle w:val="TableParagraph"/>
              <w:tabs>
                <w:tab w:val="left" w:pos="1582"/>
                <w:tab w:val="left" w:pos="2013"/>
                <w:tab w:val="left" w:pos="3989"/>
              </w:tabs>
              <w:spacing w:before="100"/>
              <w:ind w:left="34"/>
              <w:rPr>
                <w:rFonts w:ascii="Wingdings" w:hAnsi="Wingdings"/>
                <w:sz w:val="17"/>
              </w:rPr>
            </w:pPr>
            <w:r>
              <w:rPr>
                <w:sz w:val="17"/>
              </w:rPr>
              <w:t>1、常年性项目</w:t>
            </w:r>
            <w:r>
              <w:rPr>
                <w:sz w:val="17"/>
              </w:rPr>
              <w:tab/>
              <w:t>□</w:t>
            </w:r>
            <w:r>
              <w:rPr>
                <w:sz w:val="17"/>
              </w:rPr>
              <w:tab/>
              <w:t xml:space="preserve">2、延续性项目 </w:t>
            </w:r>
            <w:r>
              <w:rPr>
                <w:spacing w:val="6"/>
                <w:sz w:val="17"/>
              </w:rPr>
              <w:t xml:space="preserve"> </w:t>
            </w:r>
            <w:r>
              <w:rPr>
                <w:sz w:val="17"/>
              </w:rPr>
              <w:t>□</w:t>
            </w:r>
            <w:r>
              <w:rPr>
                <w:sz w:val="17"/>
              </w:rPr>
              <w:tab/>
              <w:t>3、一次性项目</w:t>
            </w:r>
            <w:r>
              <w:rPr>
                <w:spacing w:val="1"/>
                <w:sz w:val="17"/>
              </w:rPr>
              <w:t xml:space="preserve"> </w:t>
            </w:r>
            <w:r>
              <w:rPr>
                <w:rFonts w:ascii="Wingdings" w:hAnsi="Wingdings"/>
                <w:position w:val="1"/>
                <w:sz w:val="17"/>
              </w:rPr>
              <w:t></w:t>
            </w:r>
          </w:p>
        </w:tc>
      </w:tr>
      <w:tr w:rsidR="00454B80">
        <w:trPr>
          <w:trHeight w:val="618"/>
        </w:trPr>
        <w:tc>
          <w:tcPr>
            <w:tcW w:w="1708" w:type="dxa"/>
            <w:gridSpan w:val="2"/>
            <w:vMerge w:val="restart"/>
          </w:tcPr>
          <w:p w:rsidR="00454B80" w:rsidRDefault="00454B80">
            <w:pPr>
              <w:pStyle w:val="TableParagraph"/>
              <w:spacing w:before="8"/>
              <w:rPr>
                <w:sz w:val="19"/>
              </w:rPr>
            </w:pPr>
          </w:p>
          <w:p w:rsidR="00454B80" w:rsidRDefault="00C52B3A">
            <w:pPr>
              <w:pStyle w:val="TableParagraph"/>
              <w:spacing w:before="1" w:line="235" w:lineRule="auto"/>
              <w:ind w:left="347" w:right="311" w:firstLine="170"/>
              <w:rPr>
                <w:sz w:val="17"/>
              </w:rPr>
            </w:pPr>
            <w:r>
              <w:rPr>
                <w:sz w:val="17"/>
              </w:rPr>
              <w:t>预算执行 情况（万元</w:t>
            </w:r>
            <w:r>
              <w:rPr>
                <w:spacing w:val="-16"/>
                <w:sz w:val="17"/>
              </w:rPr>
              <w:t>）</w:t>
            </w:r>
          </w:p>
          <w:p w:rsidR="00454B80" w:rsidRDefault="00C52B3A">
            <w:pPr>
              <w:pStyle w:val="TableParagraph"/>
              <w:spacing w:line="212" w:lineRule="exact"/>
              <w:ind w:left="517"/>
              <w:rPr>
                <w:sz w:val="17"/>
              </w:rPr>
            </w:pPr>
            <w:r>
              <w:rPr>
                <w:sz w:val="17"/>
              </w:rPr>
              <w:t>（20分）</w:t>
            </w:r>
          </w:p>
        </w:tc>
        <w:tc>
          <w:tcPr>
            <w:tcW w:w="1317" w:type="dxa"/>
          </w:tcPr>
          <w:p w:rsidR="00454B80" w:rsidRDefault="00454B80">
            <w:pPr>
              <w:pStyle w:val="TableParagraph"/>
              <w:rPr>
                <w:rFonts w:ascii="Times New Roman"/>
                <w:sz w:val="16"/>
              </w:rPr>
            </w:pPr>
          </w:p>
        </w:tc>
        <w:tc>
          <w:tcPr>
            <w:tcW w:w="1269" w:type="dxa"/>
          </w:tcPr>
          <w:p w:rsidR="00454B80" w:rsidRDefault="00454B80">
            <w:pPr>
              <w:pStyle w:val="TableParagraph"/>
              <w:spacing w:before="6"/>
              <w:rPr>
                <w:sz w:val="16"/>
              </w:rPr>
            </w:pPr>
          </w:p>
          <w:p w:rsidR="00454B80" w:rsidRDefault="00C52B3A">
            <w:pPr>
              <w:pStyle w:val="TableParagraph"/>
              <w:ind w:left="155" w:right="119"/>
              <w:jc w:val="center"/>
              <w:rPr>
                <w:sz w:val="17"/>
              </w:rPr>
            </w:pPr>
            <w:r>
              <w:rPr>
                <w:sz w:val="17"/>
              </w:rPr>
              <w:t>预算数（A）</w:t>
            </w:r>
          </w:p>
        </w:tc>
        <w:tc>
          <w:tcPr>
            <w:tcW w:w="1708" w:type="dxa"/>
            <w:gridSpan w:val="2"/>
          </w:tcPr>
          <w:p w:rsidR="00454B80" w:rsidRDefault="00454B80">
            <w:pPr>
              <w:pStyle w:val="TableParagraph"/>
              <w:spacing w:before="6"/>
              <w:rPr>
                <w:sz w:val="16"/>
              </w:rPr>
            </w:pPr>
          </w:p>
          <w:p w:rsidR="00454B80" w:rsidRDefault="00C52B3A">
            <w:pPr>
              <w:pStyle w:val="TableParagraph"/>
              <w:ind w:left="390"/>
              <w:rPr>
                <w:sz w:val="17"/>
              </w:rPr>
            </w:pPr>
            <w:r>
              <w:rPr>
                <w:sz w:val="17"/>
              </w:rPr>
              <w:t>执行数（B）</w:t>
            </w:r>
          </w:p>
        </w:tc>
        <w:tc>
          <w:tcPr>
            <w:tcW w:w="1080" w:type="dxa"/>
          </w:tcPr>
          <w:p w:rsidR="00454B80" w:rsidRDefault="00C52B3A">
            <w:pPr>
              <w:pStyle w:val="TableParagraph"/>
              <w:spacing w:before="105" w:line="215" w:lineRule="exact"/>
              <w:ind w:left="290"/>
              <w:rPr>
                <w:sz w:val="17"/>
              </w:rPr>
            </w:pPr>
            <w:r>
              <w:rPr>
                <w:sz w:val="17"/>
              </w:rPr>
              <w:t>执行率</w:t>
            </w:r>
          </w:p>
          <w:p w:rsidR="00454B80" w:rsidRDefault="00C52B3A">
            <w:pPr>
              <w:pStyle w:val="TableParagraph"/>
              <w:spacing w:line="215" w:lineRule="exact"/>
              <w:ind w:left="247"/>
              <w:rPr>
                <w:sz w:val="17"/>
              </w:rPr>
            </w:pPr>
            <w:r>
              <w:rPr>
                <w:sz w:val="17"/>
              </w:rPr>
              <w:t>（B/A）</w:t>
            </w:r>
          </w:p>
        </w:tc>
        <w:tc>
          <w:tcPr>
            <w:tcW w:w="2562" w:type="dxa"/>
            <w:gridSpan w:val="3"/>
          </w:tcPr>
          <w:p w:rsidR="00454B80" w:rsidRDefault="00C52B3A">
            <w:pPr>
              <w:pStyle w:val="TableParagraph"/>
              <w:spacing w:before="105" w:line="215" w:lineRule="exact"/>
              <w:ind w:left="632" w:right="595"/>
              <w:jc w:val="center"/>
              <w:rPr>
                <w:sz w:val="17"/>
              </w:rPr>
            </w:pPr>
            <w:r>
              <w:rPr>
                <w:sz w:val="17"/>
              </w:rPr>
              <w:t>得分</w:t>
            </w:r>
          </w:p>
          <w:p w:rsidR="00454B80" w:rsidRDefault="00C52B3A">
            <w:pPr>
              <w:pStyle w:val="TableParagraph"/>
              <w:spacing w:line="215" w:lineRule="exact"/>
              <w:ind w:left="632" w:right="595"/>
              <w:jc w:val="center"/>
              <w:rPr>
                <w:sz w:val="17"/>
              </w:rPr>
            </w:pPr>
            <w:r>
              <w:rPr>
                <w:sz w:val="17"/>
              </w:rPr>
              <w:t>（20分*执行率）</w:t>
            </w:r>
          </w:p>
        </w:tc>
      </w:tr>
      <w:tr w:rsidR="00454B80">
        <w:trPr>
          <w:trHeight w:val="481"/>
        </w:trPr>
        <w:tc>
          <w:tcPr>
            <w:tcW w:w="1708" w:type="dxa"/>
            <w:gridSpan w:val="2"/>
            <w:vMerge/>
            <w:tcBorders>
              <w:top w:val="nil"/>
            </w:tcBorders>
          </w:tcPr>
          <w:p w:rsidR="00454B80" w:rsidRDefault="00454B80">
            <w:pPr>
              <w:rPr>
                <w:sz w:val="2"/>
                <w:szCs w:val="2"/>
              </w:rPr>
            </w:pPr>
          </w:p>
        </w:tc>
        <w:tc>
          <w:tcPr>
            <w:tcW w:w="1317" w:type="dxa"/>
          </w:tcPr>
          <w:p w:rsidR="00454B80" w:rsidRDefault="00C52B3A">
            <w:pPr>
              <w:pStyle w:val="TableParagraph"/>
              <w:spacing w:before="38" w:line="212" w:lineRule="exact"/>
              <w:ind w:left="578" w:right="30" w:hanging="514"/>
              <w:rPr>
                <w:sz w:val="17"/>
              </w:rPr>
            </w:pPr>
            <w:r>
              <w:rPr>
                <w:sz w:val="17"/>
              </w:rPr>
              <w:t>年度财政资金总额</w:t>
            </w:r>
          </w:p>
        </w:tc>
        <w:tc>
          <w:tcPr>
            <w:tcW w:w="1269" w:type="dxa"/>
          </w:tcPr>
          <w:p w:rsidR="00454B80" w:rsidRDefault="00C52B3A">
            <w:pPr>
              <w:pStyle w:val="TableParagraph"/>
              <w:spacing w:before="143"/>
              <w:ind w:left="155" w:right="118"/>
              <w:jc w:val="center"/>
              <w:rPr>
                <w:sz w:val="17"/>
              </w:rPr>
            </w:pPr>
            <w:r>
              <w:rPr>
                <w:sz w:val="17"/>
              </w:rPr>
              <w:t>8,015.59</w:t>
            </w:r>
          </w:p>
        </w:tc>
        <w:tc>
          <w:tcPr>
            <w:tcW w:w="1708" w:type="dxa"/>
            <w:gridSpan w:val="2"/>
          </w:tcPr>
          <w:p w:rsidR="00454B80" w:rsidRDefault="00C52B3A">
            <w:pPr>
              <w:pStyle w:val="TableParagraph"/>
              <w:spacing w:before="143"/>
              <w:ind w:left="515"/>
              <w:rPr>
                <w:sz w:val="17"/>
              </w:rPr>
            </w:pPr>
            <w:r>
              <w:rPr>
                <w:sz w:val="17"/>
              </w:rPr>
              <w:t>5,998.27</w:t>
            </w:r>
          </w:p>
        </w:tc>
        <w:tc>
          <w:tcPr>
            <w:tcW w:w="1080" w:type="dxa"/>
          </w:tcPr>
          <w:p w:rsidR="00454B80" w:rsidRDefault="00C52B3A">
            <w:pPr>
              <w:pStyle w:val="TableParagraph"/>
              <w:spacing w:before="143"/>
              <w:ind w:left="101" w:right="66"/>
              <w:jc w:val="center"/>
              <w:rPr>
                <w:sz w:val="17"/>
              </w:rPr>
            </w:pPr>
            <w:r>
              <w:rPr>
                <w:sz w:val="17"/>
              </w:rPr>
              <w:t>75%</w:t>
            </w:r>
          </w:p>
        </w:tc>
        <w:tc>
          <w:tcPr>
            <w:tcW w:w="2562" w:type="dxa"/>
            <w:gridSpan w:val="3"/>
          </w:tcPr>
          <w:p w:rsidR="00454B80" w:rsidRDefault="00C52B3A">
            <w:pPr>
              <w:pStyle w:val="TableParagraph"/>
              <w:spacing w:before="143"/>
              <w:ind w:left="632" w:right="592"/>
              <w:jc w:val="center"/>
              <w:rPr>
                <w:sz w:val="17"/>
              </w:rPr>
            </w:pPr>
            <w:r>
              <w:rPr>
                <w:sz w:val="17"/>
              </w:rPr>
              <w:t>15</w:t>
            </w:r>
          </w:p>
        </w:tc>
      </w:tr>
      <w:tr w:rsidR="00454B80">
        <w:trPr>
          <w:trHeight w:val="481"/>
        </w:trPr>
        <w:tc>
          <w:tcPr>
            <w:tcW w:w="854"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8" w:line="235" w:lineRule="auto"/>
              <w:ind w:left="88" w:right="55" w:firstLine="2"/>
              <w:jc w:val="center"/>
              <w:rPr>
                <w:sz w:val="17"/>
              </w:rPr>
            </w:pPr>
            <w:r>
              <w:rPr>
                <w:sz w:val="17"/>
              </w:rPr>
              <w:t>年度绩效目标（80 分）</w:t>
            </w:r>
          </w:p>
        </w:tc>
        <w:tc>
          <w:tcPr>
            <w:tcW w:w="854" w:type="dxa"/>
          </w:tcPr>
          <w:p w:rsidR="00454B80" w:rsidRDefault="00C52B3A">
            <w:pPr>
              <w:pStyle w:val="TableParagraph"/>
              <w:spacing w:before="143"/>
              <w:ind w:left="91"/>
              <w:rPr>
                <w:sz w:val="17"/>
              </w:rPr>
            </w:pPr>
            <w:r>
              <w:rPr>
                <w:sz w:val="17"/>
              </w:rPr>
              <w:t>一级指标</w:t>
            </w:r>
          </w:p>
        </w:tc>
        <w:tc>
          <w:tcPr>
            <w:tcW w:w="1317" w:type="dxa"/>
          </w:tcPr>
          <w:p w:rsidR="00454B80" w:rsidRDefault="00C52B3A">
            <w:pPr>
              <w:pStyle w:val="TableParagraph"/>
              <w:spacing w:before="143"/>
              <w:ind w:left="135" w:right="99"/>
              <w:jc w:val="center"/>
              <w:rPr>
                <w:sz w:val="17"/>
              </w:rPr>
            </w:pPr>
            <w:r>
              <w:rPr>
                <w:sz w:val="17"/>
              </w:rPr>
              <w:t>二级指标</w:t>
            </w:r>
          </w:p>
        </w:tc>
        <w:tc>
          <w:tcPr>
            <w:tcW w:w="2977" w:type="dxa"/>
            <w:gridSpan w:val="3"/>
          </w:tcPr>
          <w:p w:rsidR="00454B80" w:rsidRDefault="00C52B3A">
            <w:pPr>
              <w:pStyle w:val="TableParagraph"/>
              <w:spacing w:before="143"/>
              <w:ind w:left="1135" w:right="1101"/>
              <w:jc w:val="center"/>
              <w:rPr>
                <w:sz w:val="17"/>
              </w:rPr>
            </w:pPr>
            <w:r>
              <w:rPr>
                <w:sz w:val="17"/>
              </w:rPr>
              <w:t>三级指标</w:t>
            </w:r>
          </w:p>
        </w:tc>
        <w:tc>
          <w:tcPr>
            <w:tcW w:w="1080" w:type="dxa"/>
          </w:tcPr>
          <w:p w:rsidR="00454B80" w:rsidRDefault="00C52B3A">
            <w:pPr>
              <w:pStyle w:val="TableParagraph"/>
              <w:spacing w:before="37" w:line="215" w:lineRule="exact"/>
              <w:ind w:left="103" w:right="66"/>
              <w:jc w:val="center"/>
              <w:rPr>
                <w:sz w:val="17"/>
              </w:rPr>
            </w:pPr>
            <w:r>
              <w:rPr>
                <w:sz w:val="17"/>
              </w:rPr>
              <w:t>年初目标值</w:t>
            </w:r>
          </w:p>
          <w:p w:rsidR="00454B80" w:rsidRDefault="00C52B3A">
            <w:pPr>
              <w:pStyle w:val="TableParagraph"/>
              <w:spacing w:line="209" w:lineRule="exact"/>
              <w:ind w:left="102" w:right="66"/>
              <w:jc w:val="center"/>
              <w:rPr>
                <w:sz w:val="17"/>
              </w:rPr>
            </w:pPr>
            <w:r>
              <w:rPr>
                <w:sz w:val="17"/>
              </w:rPr>
              <w:t>（A）</w:t>
            </w:r>
          </w:p>
        </w:tc>
        <w:tc>
          <w:tcPr>
            <w:tcW w:w="1708" w:type="dxa"/>
            <w:gridSpan w:val="2"/>
          </w:tcPr>
          <w:p w:rsidR="00454B80" w:rsidRDefault="00C52B3A">
            <w:pPr>
              <w:pStyle w:val="TableParagraph"/>
              <w:spacing w:before="143"/>
              <w:ind w:left="221"/>
              <w:rPr>
                <w:sz w:val="17"/>
              </w:rPr>
            </w:pPr>
            <w:r>
              <w:rPr>
                <w:sz w:val="17"/>
              </w:rPr>
              <w:t>实际完成值（B）</w:t>
            </w:r>
          </w:p>
        </w:tc>
        <w:tc>
          <w:tcPr>
            <w:tcW w:w="854" w:type="dxa"/>
          </w:tcPr>
          <w:p w:rsidR="00454B80" w:rsidRDefault="00C52B3A">
            <w:pPr>
              <w:pStyle w:val="TableParagraph"/>
              <w:spacing w:before="143"/>
              <w:ind w:left="246" w:right="208"/>
              <w:jc w:val="center"/>
              <w:rPr>
                <w:sz w:val="17"/>
              </w:rPr>
            </w:pPr>
            <w:r>
              <w:rPr>
                <w:sz w:val="17"/>
              </w:rPr>
              <w:t>得分</w:t>
            </w:r>
          </w:p>
        </w:tc>
      </w:tr>
      <w:tr w:rsidR="00454B80">
        <w:trPr>
          <w:trHeight w:val="481"/>
        </w:trPr>
        <w:tc>
          <w:tcPr>
            <w:tcW w:w="854" w:type="dxa"/>
            <w:vMerge/>
            <w:tcBorders>
              <w:top w:val="nil"/>
            </w:tcBorders>
          </w:tcPr>
          <w:p w:rsidR="00454B80" w:rsidRDefault="00454B80">
            <w:pPr>
              <w:rPr>
                <w:sz w:val="2"/>
                <w:szCs w:val="2"/>
              </w:rPr>
            </w:pPr>
          </w:p>
        </w:tc>
        <w:tc>
          <w:tcPr>
            <w:tcW w:w="854" w:type="dxa"/>
          </w:tcPr>
          <w:p w:rsidR="00454B80" w:rsidRDefault="00C52B3A">
            <w:pPr>
              <w:pStyle w:val="TableParagraph"/>
              <w:spacing w:before="38" w:line="214" w:lineRule="exact"/>
              <w:ind w:left="91"/>
              <w:rPr>
                <w:sz w:val="17"/>
              </w:rPr>
            </w:pPr>
            <w:r>
              <w:rPr>
                <w:spacing w:val="-1"/>
                <w:sz w:val="17"/>
              </w:rPr>
              <w:t>产出指标</w:t>
            </w:r>
          </w:p>
          <w:p w:rsidR="00454B80" w:rsidRDefault="00C52B3A">
            <w:pPr>
              <w:pStyle w:val="TableParagraph"/>
              <w:spacing w:line="209" w:lineRule="exact"/>
              <w:ind w:left="88"/>
              <w:rPr>
                <w:sz w:val="17"/>
              </w:rPr>
            </w:pPr>
            <w:r>
              <w:rPr>
                <w:spacing w:val="-1"/>
                <w:sz w:val="17"/>
              </w:rPr>
              <w:t>（40</w:t>
            </w:r>
            <w:r>
              <w:rPr>
                <w:sz w:val="17"/>
              </w:rPr>
              <w:t>分）</w:t>
            </w:r>
          </w:p>
        </w:tc>
        <w:tc>
          <w:tcPr>
            <w:tcW w:w="1317" w:type="dxa"/>
          </w:tcPr>
          <w:p w:rsidR="00454B80" w:rsidRDefault="00454B80">
            <w:pPr>
              <w:pStyle w:val="TableParagraph"/>
              <w:spacing w:before="3"/>
              <w:rPr>
                <w:sz w:val="11"/>
              </w:rPr>
            </w:pPr>
          </w:p>
          <w:p w:rsidR="00454B80" w:rsidRDefault="00C52B3A">
            <w:pPr>
              <w:pStyle w:val="TableParagraph"/>
              <w:ind w:left="135" w:right="99"/>
              <w:jc w:val="center"/>
              <w:rPr>
                <w:sz w:val="17"/>
              </w:rPr>
            </w:pPr>
            <w:r>
              <w:rPr>
                <w:sz w:val="17"/>
              </w:rPr>
              <w:t>时效指标</w:t>
            </w:r>
          </w:p>
        </w:tc>
        <w:tc>
          <w:tcPr>
            <w:tcW w:w="2977" w:type="dxa"/>
            <w:gridSpan w:val="3"/>
          </w:tcPr>
          <w:p w:rsidR="00454B80" w:rsidRDefault="00454B80">
            <w:pPr>
              <w:pStyle w:val="TableParagraph"/>
              <w:spacing w:before="3"/>
              <w:rPr>
                <w:sz w:val="11"/>
              </w:rPr>
            </w:pPr>
          </w:p>
          <w:p w:rsidR="00454B80" w:rsidRDefault="00C52B3A">
            <w:pPr>
              <w:pStyle w:val="TableParagraph"/>
              <w:ind w:left="469"/>
              <w:rPr>
                <w:sz w:val="17"/>
              </w:rPr>
            </w:pPr>
            <w:r>
              <w:rPr>
                <w:sz w:val="17"/>
              </w:rPr>
              <w:t>资金拨付的及时性（40分）</w:t>
            </w:r>
          </w:p>
        </w:tc>
        <w:tc>
          <w:tcPr>
            <w:tcW w:w="1080" w:type="dxa"/>
          </w:tcPr>
          <w:p w:rsidR="00454B80" w:rsidRDefault="00454B80">
            <w:pPr>
              <w:pStyle w:val="TableParagraph"/>
              <w:spacing w:before="3"/>
              <w:rPr>
                <w:sz w:val="11"/>
              </w:rPr>
            </w:pPr>
          </w:p>
          <w:p w:rsidR="00454B80" w:rsidRDefault="00C52B3A">
            <w:pPr>
              <w:pStyle w:val="TableParagraph"/>
              <w:ind w:left="102" w:right="66"/>
              <w:jc w:val="center"/>
              <w:rPr>
                <w:sz w:val="17"/>
              </w:rPr>
            </w:pPr>
            <w:r>
              <w:rPr>
                <w:sz w:val="17"/>
              </w:rPr>
              <w:t>及时</w:t>
            </w:r>
          </w:p>
        </w:tc>
        <w:tc>
          <w:tcPr>
            <w:tcW w:w="1708" w:type="dxa"/>
            <w:gridSpan w:val="2"/>
          </w:tcPr>
          <w:p w:rsidR="00454B80" w:rsidRDefault="00454B80">
            <w:pPr>
              <w:pStyle w:val="TableParagraph"/>
              <w:spacing w:before="3"/>
              <w:rPr>
                <w:sz w:val="11"/>
              </w:rPr>
            </w:pPr>
          </w:p>
          <w:p w:rsidR="00454B80" w:rsidRDefault="00C52B3A">
            <w:pPr>
              <w:pStyle w:val="TableParagraph"/>
              <w:ind w:left="431" w:right="393"/>
              <w:jc w:val="center"/>
              <w:rPr>
                <w:sz w:val="17"/>
              </w:rPr>
            </w:pPr>
            <w:r>
              <w:rPr>
                <w:sz w:val="17"/>
              </w:rPr>
              <w:t>及时</w:t>
            </w:r>
          </w:p>
        </w:tc>
        <w:tc>
          <w:tcPr>
            <w:tcW w:w="854" w:type="dxa"/>
          </w:tcPr>
          <w:p w:rsidR="00454B80" w:rsidRDefault="00454B80">
            <w:pPr>
              <w:pStyle w:val="TableParagraph"/>
              <w:spacing w:before="3"/>
              <w:rPr>
                <w:sz w:val="11"/>
              </w:rPr>
            </w:pPr>
          </w:p>
          <w:p w:rsidR="00454B80" w:rsidRDefault="00C52B3A">
            <w:pPr>
              <w:pStyle w:val="TableParagraph"/>
              <w:ind w:left="246" w:right="206"/>
              <w:jc w:val="center"/>
              <w:rPr>
                <w:sz w:val="17"/>
              </w:rPr>
            </w:pPr>
            <w:r>
              <w:rPr>
                <w:sz w:val="17"/>
              </w:rPr>
              <w:t>40</w:t>
            </w:r>
          </w:p>
        </w:tc>
      </w:tr>
      <w:tr w:rsidR="00454B80">
        <w:trPr>
          <w:trHeight w:val="668"/>
        </w:trPr>
        <w:tc>
          <w:tcPr>
            <w:tcW w:w="854" w:type="dxa"/>
            <w:vMerge/>
            <w:tcBorders>
              <w:top w:val="nil"/>
            </w:tcBorders>
          </w:tcPr>
          <w:p w:rsidR="00454B80" w:rsidRDefault="00454B80">
            <w:pPr>
              <w:rPr>
                <w:sz w:val="2"/>
                <w:szCs w:val="2"/>
              </w:rPr>
            </w:pPr>
          </w:p>
        </w:tc>
        <w:tc>
          <w:tcPr>
            <w:tcW w:w="854" w:type="dxa"/>
          </w:tcPr>
          <w:p w:rsidR="00454B80" w:rsidRDefault="00C52B3A">
            <w:pPr>
              <w:pStyle w:val="TableParagraph"/>
              <w:spacing w:before="27" w:line="235" w:lineRule="auto"/>
              <w:ind w:left="261" w:right="55" w:hanging="171"/>
              <w:rPr>
                <w:sz w:val="17"/>
              </w:rPr>
            </w:pPr>
            <w:r>
              <w:rPr>
                <w:sz w:val="17"/>
              </w:rPr>
              <w:t>社会效益指标</w:t>
            </w:r>
          </w:p>
          <w:p w:rsidR="00454B80" w:rsidRDefault="00C52B3A">
            <w:pPr>
              <w:pStyle w:val="TableParagraph"/>
              <w:spacing w:line="195" w:lineRule="exact"/>
              <w:ind w:left="88"/>
              <w:rPr>
                <w:sz w:val="17"/>
              </w:rPr>
            </w:pPr>
            <w:r>
              <w:rPr>
                <w:sz w:val="17"/>
              </w:rPr>
              <w:t>（40分）</w:t>
            </w:r>
          </w:p>
        </w:tc>
        <w:tc>
          <w:tcPr>
            <w:tcW w:w="1317" w:type="dxa"/>
          </w:tcPr>
          <w:p w:rsidR="00454B80" w:rsidRDefault="00454B80">
            <w:pPr>
              <w:pStyle w:val="TableParagraph"/>
              <w:spacing w:before="6"/>
              <w:rPr>
                <w:sz w:val="18"/>
              </w:rPr>
            </w:pPr>
          </w:p>
          <w:p w:rsidR="00454B80" w:rsidRDefault="00C52B3A">
            <w:pPr>
              <w:pStyle w:val="TableParagraph"/>
              <w:spacing w:before="1"/>
              <w:ind w:left="135" w:right="102"/>
              <w:jc w:val="center"/>
              <w:rPr>
                <w:sz w:val="17"/>
              </w:rPr>
            </w:pPr>
            <w:r>
              <w:rPr>
                <w:sz w:val="17"/>
              </w:rPr>
              <w:t>社会效益指标</w:t>
            </w:r>
          </w:p>
        </w:tc>
        <w:tc>
          <w:tcPr>
            <w:tcW w:w="2977" w:type="dxa"/>
            <w:gridSpan w:val="3"/>
          </w:tcPr>
          <w:p w:rsidR="00454B80" w:rsidRDefault="00454B80">
            <w:pPr>
              <w:pStyle w:val="TableParagraph"/>
              <w:spacing w:before="6"/>
              <w:rPr>
                <w:sz w:val="18"/>
              </w:rPr>
            </w:pPr>
          </w:p>
          <w:p w:rsidR="00454B80" w:rsidRDefault="00C52B3A">
            <w:pPr>
              <w:pStyle w:val="TableParagraph"/>
              <w:spacing w:before="1"/>
              <w:ind w:left="296"/>
              <w:rPr>
                <w:sz w:val="17"/>
              </w:rPr>
            </w:pPr>
            <w:r>
              <w:rPr>
                <w:sz w:val="17"/>
              </w:rPr>
              <w:t>重要的城市基础设施建设（40）</w:t>
            </w:r>
          </w:p>
        </w:tc>
        <w:tc>
          <w:tcPr>
            <w:tcW w:w="1080" w:type="dxa"/>
          </w:tcPr>
          <w:p w:rsidR="00454B80" w:rsidRDefault="00454B80">
            <w:pPr>
              <w:pStyle w:val="TableParagraph"/>
              <w:spacing w:before="6"/>
              <w:rPr>
                <w:sz w:val="18"/>
              </w:rPr>
            </w:pPr>
          </w:p>
          <w:p w:rsidR="00454B80" w:rsidRDefault="00C52B3A">
            <w:pPr>
              <w:pStyle w:val="TableParagraph"/>
              <w:spacing w:before="1"/>
              <w:ind w:left="103" w:right="66"/>
              <w:jc w:val="center"/>
              <w:rPr>
                <w:sz w:val="17"/>
              </w:rPr>
            </w:pPr>
            <w:r>
              <w:rPr>
                <w:sz w:val="17"/>
              </w:rPr>
              <w:t>有所提升</w:t>
            </w:r>
          </w:p>
        </w:tc>
        <w:tc>
          <w:tcPr>
            <w:tcW w:w="1708" w:type="dxa"/>
            <w:gridSpan w:val="2"/>
          </w:tcPr>
          <w:p w:rsidR="00454B80" w:rsidRDefault="00454B80">
            <w:pPr>
              <w:pStyle w:val="TableParagraph"/>
              <w:spacing w:before="6"/>
              <w:rPr>
                <w:sz w:val="18"/>
              </w:rPr>
            </w:pPr>
          </w:p>
          <w:p w:rsidR="00454B80" w:rsidRDefault="00C52B3A">
            <w:pPr>
              <w:pStyle w:val="TableParagraph"/>
              <w:spacing w:before="1"/>
              <w:ind w:left="521"/>
              <w:rPr>
                <w:sz w:val="17"/>
              </w:rPr>
            </w:pPr>
            <w:r>
              <w:rPr>
                <w:sz w:val="17"/>
              </w:rPr>
              <w:t>有所提升</w:t>
            </w:r>
          </w:p>
        </w:tc>
        <w:tc>
          <w:tcPr>
            <w:tcW w:w="854" w:type="dxa"/>
          </w:tcPr>
          <w:p w:rsidR="00454B80" w:rsidRDefault="00454B80">
            <w:pPr>
              <w:pStyle w:val="TableParagraph"/>
              <w:spacing w:before="6"/>
              <w:rPr>
                <w:sz w:val="18"/>
              </w:rPr>
            </w:pPr>
          </w:p>
          <w:p w:rsidR="00454B80" w:rsidRDefault="00C52B3A">
            <w:pPr>
              <w:pStyle w:val="TableParagraph"/>
              <w:spacing w:before="1"/>
              <w:ind w:left="246" w:right="206"/>
              <w:jc w:val="center"/>
              <w:rPr>
                <w:sz w:val="17"/>
              </w:rPr>
            </w:pPr>
            <w:r>
              <w:rPr>
                <w:sz w:val="17"/>
              </w:rPr>
              <w:t>40</w:t>
            </w:r>
          </w:p>
        </w:tc>
      </w:tr>
      <w:tr w:rsidR="00454B80">
        <w:trPr>
          <w:trHeight w:val="481"/>
        </w:trPr>
        <w:tc>
          <w:tcPr>
            <w:tcW w:w="854" w:type="dxa"/>
          </w:tcPr>
          <w:p w:rsidR="00454B80" w:rsidRDefault="00C52B3A">
            <w:pPr>
              <w:pStyle w:val="TableParagraph"/>
              <w:spacing w:before="144"/>
              <w:ind w:left="261"/>
              <w:rPr>
                <w:sz w:val="17"/>
              </w:rPr>
            </w:pPr>
            <w:r>
              <w:rPr>
                <w:sz w:val="17"/>
              </w:rPr>
              <w:t>总分</w:t>
            </w:r>
          </w:p>
        </w:tc>
        <w:tc>
          <w:tcPr>
            <w:tcW w:w="8790" w:type="dxa"/>
            <w:gridSpan w:val="9"/>
          </w:tcPr>
          <w:p w:rsidR="00454B80" w:rsidRDefault="00C52B3A">
            <w:pPr>
              <w:pStyle w:val="TableParagraph"/>
              <w:spacing w:before="144"/>
              <w:ind w:left="4296" w:right="4263"/>
              <w:jc w:val="center"/>
              <w:rPr>
                <w:sz w:val="17"/>
              </w:rPr>
            </w:pPr>
            <w:r>
              <w:rPr>
                <w:sz w:val="17"/>
              </w:rPr>
              <w:t>95</w:t>
            </w:r>
          </w:p>
        </w:tc>
      </w:tr>
      <w:tr w:rsidR="00454B80">
        <w:trPr>
          <w:trHeight w:val="1110"/>
        </w:trPr>
        <w:tc>
          <w:tcPr>
            <w:tcW w:w="1708" w:type="dxa"/>
            <w:gridSpan w:val="2"/>
          </w:tcPr>
          <w:p w:rsidR="00454B80" w:rsidRDefault="00454B80">
            <w:pPr>
              <w:pStyle w:val="TableParagraph"/>
              <w:spacing w:before="6"/>
              <w:rPr>
                <w:sz w:val="19"/>
              </w:rPr>
            </w:pPr>
          </w:p>
          <w:p w:rsidR="00454B80" w:rsidRDefault="00C52B3A">
            <w:pPr>
              <w:pStyle w:val="TableParagraph"/>
              <w:spacing w:before="1" w:line="235" w:lineRule="auto"/>
              <w:ind w:left="431" w:right="397"/>
              <w:jc w:val="center"/>
              <w:rPr>
                <w:sz w:val="17"/>
              </w:rPr>
            </w:pPr>
            <w:r>
              <w:rPr>
                <w:sz w:val="17"/>
              </w:rPr>
              <w:t xml:space="preserve">偏差大或 </w:t>
            </w:r>
            <w:r>
              <w:rPr>
                <w:spacing w:val="-4"/>
                <w:sz w:val="17"/>
              </w:rPr>
              <w:t>目标未完成</w:t>
            </w:r>
            <w:r>
              <w:rPr>
                <w:sz w:val="17"/>
              </w:rPr>
              <w:t>原因分析</w:t>
            </w:r>
          </w:p>
        </w:tc>
        <w:tc>
          <w:tcPr>
            <w:tcW w:w="7936" w:type="dxa"/>
            <w:gridSpan w:val="8"/>
          </w:tcPr>
          <w:p w:rsidR="00454B80" w:rsidRDefault="00454B80">
            <w:pPr>
              <w:pStyle w:val="TableParagraph"/>
              <w:rPr>
                <w:sz w:val="16"/>
              </w:rPr>
            </w:pPr>
          </w:p>
          <w:p w:rsidR="00454B80" w:rsidRDefault="00454B80">
            <w:pPr>
              <w:pStyle w:val="TableParagraph"/>
              <w:spacing w:before="10"/>
              <w:rPr>
                <w:sz w:val="19"/>
              </w:rPr>
            </w:pPr>
          </w:p>
          <w:p w:rsidR="00454B80" w:rsidRDefault="00C52B3A">
            <w:pPr>
              <w:pStyle w:val="TableParagraph"/>
              <w:ind w:left="809"/>
              <w:rPr>
                <w:sz w:val="17"/>
              </w:rPr>
            </w:pPr>
            <w:proofErr w:type="gramStart"/>
            <w:r>
              <w:rPr>
                <w:sz w:val="17"/>
              </w:rPr>
              <w:t>该基础</w:t>
            </w:r>
            <w:proofErr w:type="gramEnd"/>
            <w:r>
              <w:rPr>
                <w:sz w:val="17"/>
              </w:rPr>
              <w:t>设施土地供应工作已全部处理完毕，因享受费税减免，导致该项资金有结余。</w:t>
            </w:r>
          </w:p>
        </w:tc>
      </w:tr>
      <w:tr w:rsidR="00454B80">
        <w:trPr>
          <w:trHeight w:val="1117"/>
        </w:trPr>
        <w:tc>
          <w:tcPr>
            <w:tcW w:w="1708" w:type="dxa"/>
            <w:gridSpan w:val="2"/>
          </w:tcPr>
          <w:p w:rsidR="00454B80" w:rsidRDefault="00454B80">
            <w:pPr>
              <w:pStyle w:val="TableParagraph"/>
              <w:rPr>
                <w:sz w:val="16"/>
              </w:rPr>
            </w:pPr>
          </w:p>
          <w:p w:rsidR="00454B80" w:rsidRDefault="00454B80">
            <w:pPr>
              <w:pStyle w:val="TableParagraph"/>
              <w:spacing w:before="12"/>
              <w:rPr>
                <w:sz w:val="11"/>
              </w:rPr>
            </w:pPr>
          </w:p>
          <w:p w:rsidR="00454B80" w:rsidRDefault="00C52B3A">
            <w:pPr>
              <w:pStyle w:val="TableParagraph"/>
              <w:spacing w:line="235" w:lineRule="auto"/>
              <w:ind w:left="347" w:right="310" w:firstLine="84"/>
              <w:rPr>
                <w:sz w:val="17"/>
              </w:rPr>
            </w:pPr>
            <w:r>
              <w:rPr>
                <w:sz w:val="17"/>
              </w:rPr>
              <w:t>改进措施及结果应用方案</w:t>
            </w:r>
          </w:p>
        </w:tc>
        <w:tc>
          <w:tcPr>
            <w:tcW w:w="7936" w:type="dxa"/>
            <w:gridSpan w:val="8"/>
          </w:tcPr>
          <w:p w:rsidR="00454B80" w:rsidRDefault="00454B80">
            <w:pPr>
              <w:pStyle w:val="TableParagraph"/>
              <w:rPr>
                <w:sz w:val="16"/>
              </w:rPr>
            </w:pPr>
          </w:p>
          <w:p w:rsidR="00454B80" w:rsidRDefault="00454B80">
            <w:pPr>
              <w:pStyle w:val="TableParagraph"/>
              <w:spacing w:before="12"/>
              <w:rPr>
                <w:sz w:val="19"/>
              </w:rPr>
            </w:pPr>
          </w:p>
          <w:p w:rsidR="00454B80" w:rsidRDefault="00C52B3A">
            <w:pPr>
              <w:pStyle w:val="TableParagraph"/>
              <w:ind w:left="37"/>
              <w:jc w:val="center"/>
              <w:rPr>
                <w:sz w:val="17"/>
              </w:rPr>
            </w:pPr>
            <w:r>
              <w:rPr>
                <w:w w:val="101"/>
                <w:sz w:val="17"/>
              </w:rPr>
              <w:t>无</w:t>
            </w:r>
          </w:p>
        </w:tc>
      </w:tr>
      <w:tr w:rsidR="00454B80">
        <w:trPr>
          <w:trHeight w:val="1424"/>
        </w:trPr>
        <w:tc>
          <w:tcPr>
            <w:tcW w:w="1708" w:type="dxa"/>
            <w:gridSpan w:val="2"/>
          </w:tcPr>
          <w:p w:rsidR="00454B80" w:rsidRDefault="00454B80">
            <w:pPr>
              <w:pStyle w:val="TableParagraph"/>
              <w:rPr>
                <w:sz w:val="16"/>
              </w:rPr>
            </w:pPr>
          </w:p>
          <w:p w:rsidR="00454B80" w:rsidRDefault="00454B80">
            <w:pPr>
              <w:pStyle w:val="TableParagraph"/>
              <w:spacing w:before="11"/>
              <w:rPr>
                <w:sz w:val="23"/>
              </w:rPr>
            </w:pPr>
          </w:p>
          <w:p w:rsidR="00454B80" w:rsidRDefault="00C52B3A">
            <w:pPr>
              <w:pStyle w:val="TableParagraph"/>
              <w:spacing w:before="1" w:line="235" w:lineRule="auto"/>
              <w:ind w:left="517" w:right="225" w:hanging="257"/>
              <w:rPr>
                <w:sz w:val="17"/>
              </w:rPr>
            </w:pPr>
            <w:r>
              <w:rPr>
                <w:sz w:val="17"/>
              </w:rPr>
              <w:t>单位主要负责人签批意见</w:t>
            </w:r>
          </w:p>
        </w:tc>
        <w:tc>
          <w:tcPr>
            <w:tcW w:w="7936" w:type="dxa"/>
            <w:gridSpan w:val="8"/>
          </w:tcPr>
          <w:p w:rsidR="00454B80" w:rsidRDefault="00454B80">
            <w:pPr>
              <w:pStyle w:val="TableParagraph"/>
              <w:rPr>
                <w:sz w:val="16"/>
              </w:rPr>
            </w:pPr>
          </w:p>
          <w:p w:rsidR="00454B80" w:rsidRDefault="00454B80">
            <w:pPr>
              <w:pStyle w:val="TableParagraph"/>
              <w:spacing w:before="6"/>
              <w:rPr>
                <w:sz w:val="15"/>
              </w:rPr>
            </w:pPr>
          </w:p>
          <w:p w:rsidR="00454B80" w:rsidRDefault="00C52B3A">
            <w:pPr>
              <w:pStyle w:val="TableParagraph"/>
              <w:ind w:left="3192" w:right="1319"/>
              <w:jc w:val="center"/>
              <w:rPr>
                <w:sz w:val="17"/>
              </w:rPr>
            </w:pPr>
            <w:r>
              <w:rPr>
                <w:sz w:val="17"/>
              </w:rPr>
              <w:t>签名：</w:t>
            </w:r>
          </w:p>
          <w:p w:rsidR="00454B80" w:rsidRDefault="00454B80">
            <w:pPr>
              <w:pStyle w:val="TableParagraph"/>
              <w:spacing w:before="2"/>
              <w:rPr>
                <w:sz w:val="16"/>
              </w:rPr>
            </w:pPr>
          </w:p>
          <w:p w:rsidR="00454B80" w:rsidRDefault="00C52B3A">
            <w:pPr>
              <w:pStyle w:val="TableParagraph"/>
              <w:tabs>
                <w:tab w:val="left" w:pos="4982"/>
                <w:tab w:val="left" w:pos="5674"/>
              </w:tabs>
              <w:ind w:left="4289"/>
              <w:rPr>
                <w:sz w:val="17"/>
              </w:rPr>
            </w:pPr>
            <w:r>
              <w:rPr>
                <w:sz w:val="17"/>
              </w:rPr>
              <w:t>年</w:t>
            </w:r>
            <w:r>
              <w:rPr>
                <w:sz w:val="17"/>
              </w:rPr>
              <w:tab/>
              <w:t>月</w:t>
            </w:r>
            <w:r>
              <w:rPr>
                <w:sz w:val="17"/>
              </w:rPr>
              <w:tab/>
              <w:t>日</w:t>
            </w:r>
          </w:p>
        </w:tc>
      </w:tr>
    </w:tbl>
    <w:p w:rsidR="00454B80" w:rsidRDefault="00454B80">
      <w:pPr>
        <w:pStyle w:val="a3"/>
      </w:pPr>
    </w:p>
    <w:p w:rsidR="00454B80" w:rsidRDefault="00C52B3A">
      <w:pPr>
        <w:spacing w:before="111" w:line="215" w:lineRule="exact"/>
        <w:ind w:left="756"/>
        <w:rPr>
          <w:sz w:val="17"/>
        </w:rPr>
      </w:pPr>
      <w:r>
        <w:rPr>
          <w:sz w:val="17"/>
        </w:rPr>
        <w:t>备注：</w:t>
      </w:r>
    </w:p>
    <w:p w:rsidR="00454B80" w:rsidRDefault="00C52B3A">
      <w:pPr>
        <w:pStyle w:val="a4"/>
        <w:numPr>
          <w:ilvl w:val="0"/>
          <w:numId w:val="10"/>
        </w:numPr>
        <w:tabs>
          <w:tab w:val="left" w:pos="931"/>
        </w:tabs>
        <w:spacing w:line="212" w:lineRule="exact"/>
        <w:ind w:hanging="175"/>
        <w:rPr>
          <w:sz w:val="17"/>
        </w:rPr>
      </w:pPr>
      <w:r>
        <w:rPr>
          <w:sz w:val="17"/>
        </w:rPr>
        <w:t>预算执行情况口径：预算数为调整后财政资金总额（包括上年结余结转），执行数为资金使用单位财政资金实际支出数。</w:t>
      </w:r>
    </w:p>
    <w:p w:rsidR="00454B80" w:rsidRDefault="00C52B3A">
      <w:pPr>
        <w:pStyle w:val="a4"/>
        <w:numPr>
          <w:ilvl w:val="0"/>
          <w:numId w:val="10"/>
        </w:numPr>
        <w:tabs>
          <w:tab w:val="left" w:pos="931"/>
        </w:tabs>
        <w:spacing w:before="1" w:line="235" w:lineRule="auto"/>
        <w:ind w:left="756" w:right="1020" w:firstLine="0"/>
        <w:rPr>
          <w:sz w:val="17"/>
        </w:rPr>
      </w:pPr>
      <w:r>
        <w:rPr>
          <w:spacing w:val="-1"/>
          <w:sz w:val="17"/>
        </w:rPr>
        <w:t>定量指标完成数汇总原则：绝对值直接累加计算，相对值按照资金额度加权平均计算。定量指标计分原则：正向指标</w:t>
      </w:r>
      <w:r>
        <w:rPr>
          <w:sz w:val="17"/>
        </w:rPr>
        <w:t>（即目标</w:t>
      </w:r>
      <w:r>
        <w:rPr>
          <w:spacing w:val="-2"/>
          <w:sz w:val="17"/>
        </w:rPr>
        <w:t>值为</w:t>
      </w:r>
      <w:r>
        <w:rPr>
          <w:sz w:val="17"/>
        </w:rPr>
        <w:t>≥X,得分=权重*B/A），反向指标（即目标值为≤X，</w:t>
      </w:r>
      <w:r>
        <w:rPr>
          <w:spacing w:val="-3"/>
          <w:sz w:val="17"/>
        </w:rPr>
        <w:t>得分=权重</w:t>
      </w:r>
      <w:r>
        <w:rPr>
          <w:sz w:val="17"/>
        </w:rPr>
        <w:t xml:space="preserve">*A/B），得分不得突破权重总额。定量指标先汇总完成数， </w:t>
      </w:r>
      <w:r>
        <w:rPr>
          <w:spacing w:val="-1"/>
          <w:sz w:val="17"/>
        </w:rPr>
        <w:t>再计算得分。</w:t>
      </w:r>
    </w:p>
    <w:p w:rsidR="00454B80" w:rsidRDefault="00C52B3A">
      <w:pPr>
        <w:pStyle w:val="a4"/>
        <w:numPr>
          <w:ilvl w:val="0"/>
          <w:numId w:val="10"/>
        </w:numPr>
        <w:tabs>
          <w:tab w:val="left" w:pos="931"/>
        </w:tabs>
        <w:spacing w:line="235" w:lineRule="auto"/>
        <w:ind w:left="756" w:right="1019" w:firstLine="0"/>
        <w:rPr>
          <w:sz w:val="17"/>
        </w:rPr>
      </w:pPr>
      <w:r>
        <w:rPr>
          <w:spacing w:val="-1"/>
          <w:sz w:val="17"/>
        </w:rPr>
        <w:t>定性指标计分原则：达成预期指标、部分达成预期指标并具有一定效果、未达成预期指标且效果较差三档，分别按照该指标对</w:t>
      </w:r>
      <w:r>
        <w:rPr>
          <w:spacing w:val="-2"/>
          <w:sz w:val="17"/>
        </w:rPr>
        <w:t>应分值区间</w:t>
      </w:r>
      <w:r>
        <w:rPr>
          <w:sz w:val="17"/>
        </w:rPr>
        <w:t>100-80%（含80%）、80-50%（含50%）、50-0%</w:t>
      </w:r>
      <w:r>
        <w:rPr>
          <w:spacing w:val="-2"/>
          <w:sz w:val="17"/>
        </w:rPr>
        <w:t>合理确定分值。汇总时，以资金额度为权重，对分值进行加权平均计 算。</w:t>
      </w:r>
    </w:p>
    <w:p w:rsidR="00454B80" w:rsidRDefault="00C52B3A">
      <w:pPr>
        <w:pStyle w:val="a4"/>
        <w:numPr>
          <w:ilvl w:val="0"/>
          <w:numId w:val="10"/>
        </w:numPr>
        <w:tabs>
          <w:tab w:val="left" w:pos="931"/>
        </w:tabs>
        <w:spacing w:line="212" w:lineRule="exact"/>
        <w:ind w:hanging="175"/>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spacing w:line="212" w:lineRule="exact"/>
        <w:rPr>
          <w:sz w:val="17"/>
        </w:rPr>
        <w:sectPr w:rsidR="00454B80">
          <w:pgSz w:w="11910" w:h="16840"/>
          <w:pgMar w:top="1480" w:right="180" w:bottom="280" w:left="360" w:header="720" w:footer="720" w:gutter="0"/>
          <w:cols w:space="720"/>
        </w:sectPr>
      </w:pPr>
    </w:p>
    <w:p w:rsidR="00454B80" w:rsidRDefault="00C52B3A">
      <w:pPr>
        <w:spacing w:before="50"/>
        <w:ind w:left="1209" w:right="1548"/>
        <w:jc w:val="center"/>
        <w:rPr>
          <w:b/>
          <w:sz w:val="27"/>
        </w:rPr>
      </w:pPr>
      <w:r>
        <w:rPr>
          <w:b/>
          <w:sz w:val="27"/>
        </w:rPr>
        <w:lastRenderedPageBreak/>
        <w:t>2020年度基础设施土地供应费及第三方宗地图测量费项目自评表</w:t>
      </w:r>
    </w:p>
    <w:p w:rsidR="00454B80" w:rsidRDefault="00C52B3A">
      <w:pPr>
        <w:tabs>
          <w:tab w:val="left" w:pos="6359"/>
        </w:tabs>
        <w:spacing w:before="184"/>
        <w:ind w:left="756"/>
        <w:rPr>
          <w:sz w:val="17"/>
        </w:rPr>
      </w:pPr>
      <w:r>
        <w:rPr>
          <w:sz w:val="17"/>
        </w:rPr>
        <w:t>单位名</w:t>
      </w:r>
      <w:r>
        <w:rPr>
          <w:spacing w:val="4"/>
          <w:sz w:val="17"/>
        </w:rPr>
        <w:t>称</w:t>
      </w:r>
      <w:r>
        <w:rPr>
          <w:sz w:val="17"/>
        </w:rPr>
        <w:t>：武汉市东西湖区住房和城乡建设局</w:t>
      </w:r>
      <w:r>
        <w:rPr>
          <w:sz w:val="17"/>
        </w:rPr>
        <w:tab/>
        <w:t>填报日</w:t>
      </w:r>
      <w:r>
        <w:rPr>
          <w:spacing w:val="7"/>
          <w:sz w:val="17"/>
        </w:rPr>
        <w:t>期</w:t>
      </w:r>
      <w:r>
        <w:rPr>
          <w:sz w:val="17"/>
        </w:rPr>
        <w:t>：</w:t>
      </w:r>
    </w:p>
    <w:p w:rsidR="00454B80" w:rsidRDefault="00454B80">
      <w:pPr>
        <w:pStyle w:val="a3"/>
        <w:spacing w:before="4"/>
        <w:rPr>
          <w:sz w:val="6"/>
        </w:rPr>
      </w:pPr>
    </w:p>
    <w:tbl>
      <w:tblPr>
        <w:tblW w:w="0" w:type="auto"/>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64"/>
        <w:gridCol w:w="864"/>
        <w:gridCol w:w="864"/>
        <w:gridCol w:w="1284"/>
        <w:gridCol w:w="864"/>
        <w:gridCol w:w="864"/>
        <w:gridCol w:w="1178"/>
        <w:gridCol w:w="864"/>
        <w:gridCol w:w="864"/>
        <w:gridCol w:w="1140"/>
      </w:tblGrid>
      <w:tr w:rsidR="00454B80">
        <w:trPr>
          <w:trHeight w:val="400"/>
        </w:trPr>
        <w:tc>
          <w:tcPr>
            <w:tcW w:w="1728" w:type="dxa"/>
            <w:gridSpan w:val="2"/>
          </w:tcPr>
          <w:p w:rsidR="00454B80" w:rsidRDefault="00C52B3A">
            <w:pPr>
              <w:pStyle w:val="TableParagraph"/>
              <w:spacing w:before="103"/>
              <w:ind w:left="523"/>
              <w:rPr>
                <w:sz w:val="17"/>
              </w:rPr>
            </w:pPr>
            <w:r>
              <w:rPr>
                <w:sz w:val="17"/>
              </w:rPr>
              <w:t>项目名称</w:t>
            </w:r>
          </w:p>
        </w:tc>
        <w:tc>
          <w:tcPr>
            <w:tcW w:w="7922" w:type="dxa"/>
            <w:gridSpan w:val="8"/>
          </w:tcPr>
          <w:p w:rsidR="00454B80" w:rsidRDefault="00C52B3A">
            <w:pPr>
              <w:pStyle w:val="TableParagraph"/>
              <w:spacing w:before="103"/>
              <w:ind w:left="2316" w:right="2316"/>
              <w:jc w:val="center"/>
              <w:rPr>
                <w:sz w:val="17"/>
              </w:rPr>
            </w:pPr>
            <w:r>
              <w:rPr>
                <w:sz w:val="17"/>
              </w:rPr>
              <w:t>基础设施土地供应费及第三方宗地图测量费</w:t>
            </w:r>
          </w:p>
        </w:tc>
      </w:tr>
      <w:tr w:rsidR="00454B80">
        <w:trPr>
          <w:trHeight w:val="400"/>
        </w:trPr>
        <w:tc>
          <w:tcPr>
            <w:tcW w:w="1728" w:type="dxa"/>
            <w:gridSpan w:val="2"/>
          </w:tcPr>
          <w:p w:rsidR="00454B80" w:rsidRDefault="00C52B3A">
            <w:pPr>
              <w:pStyle w:val="TableParagraph"/>
              <w:spacing w:before="103"/>
              <w:ind w:left="523"/>
              <w:rPr>
                <w:sz w:val="17"/>
              </w:rPr>
            </w:pPr>
            <w:r>
              <w:rPr>
                <w:sz w:val="17"/>
              </w:rPr>
              <w:t>主管部门</w:t>
            </w:r>
          </w:p>
        </w:tc>
        <w:tc>
          <w:tcPr>
            <w:tcW w:w="3012" w:type="dxa"/>
            <w:gridSpan w:val="3"/>
          </w:tcPr>
          <w:p w:rsidR="00454B80" w:rsidRDefault="00C52B3A">
            <w:pPr>
              <w:pStyle w:val="TableParagraph"/>
              <w:spacing w:before="103"/>
              <w:ind w:left="213"/>
              <w:rPr>
                <w:sz w:val="17"/>
              </w:rPr>
            </w:pPr>
            <w:r>
              <w:rPr>
                <w:sz w:val="17"/>
              </w:rPr>
              <w:t>武汉市东西湖区住房和城乡建设局</w:t>
            </w:r>
          </w:p>
        </w:tc>
        <w:tc>
          <w:tcPr>
            <w:tcW w:w="2906" w:type="dxa"/>
            <w:gridSpan w:val="3"/>
          </w:tcPr>
          <w:p w:rsidR="00454B80" w:rsidRDefault="00C52B3A">
            <w:pPr>
              <w:pStyle w:val="TableParagraph"/>
              <w:spacing w:before="103"/>
              <w:ind w:left="940"/>
              <w:rPr>
                <w:sz w:val="17"/>
              </w:rPr>
            </w:pPr>
            <w:r>
              <w:rPr>
                <w:sz w:val="17"/>
              </w:rPr>
              <w:t>项目实施单位</w:t>
            </w:r>
          </w:p>
        </w:tc>
        <w:tc>
          <w:tcPr>
            <w:tcW w:w="2004" w:type="dxa"/>
            <w:gridSpan w:val="2"/>
          </w:tcPr>
          <w:p w:rsidR="00454B80" w:rsidRDefault="00C52B3A">
            <w:pPr>
              <w:pStyle w:val="TableParagraph"/>
              <w:spacing w:before="103"/>
              <w:ind w:left="731" w:right="702"/>
              <w:jc w:val="center"/>
              <w:rPr>
                <w:sz w:val="17"/>
              </w:rPr>
            </w:pPr>
            <w:r>
              <w:rPr>
                <w:sz w:val="17"/>
              </w:rPr>
              <w:t>建设科</w:t>
            </w:r>
          </w:p>
        </w:tc>
      </w:tr>
      <w:tr w:rsidR="00454B80">
        <w:trPr>
          <w:trHeight w:val="400"/>
        </w:trPr>
        <w:tc>
          <w:tcPr>
            <w:tcW w:w="1728" w:type="dxa"/>
            <w:gridSpan w:val="2"/>
          </w:tcPr>
          <w:p w:rsidR="00454B80" w:rsidRDefault="00C52B3A">
            <w:pPr>
              <w:pStyle w:val="TableParagraph"/>
              <w:spacing w:before="102"/>
              <w:ind w:left="523"/>
              <w:rPr>
                <w:sz w:val="17"/>
              </w:rPr>
            </w:pPr>
            <w:r>
              <w:rPr>
                <w:sz w:val="17"/>
              </w:rPr>
              <w:t>项目类别</w:t>
            </w:r>
          </w:p>
        </w:tc>
        <w:tc>
          <w:tcPr>
            <w:tcW w:w="7922" w:type="dxa"/>
            <w:gridSpan w:val="8"/>
          </w:tcPr>
          <w:p w:rsidR="00454B80" w:rsidRDefault="00C52B3A">
            <w:pPr>
              <w:pStyle w:val="TableParagraph"/>
              <w:tabs>
                <w:tab w:val="left" w:pos="1595"/>
                <w:tab w:val="left" w:pos="2032"/>
                <w:tab w:val="left" w:pos="3251"/>
              </w:tabs>
              <w:spacing w:before="102"/>
              <w:ind w:left="33"/>
              <w:rPr>
                <w:rFonts w:ascii="Wingdings" w:hAnsi="Wingdings"/>
                <w:sz w:val="17"/>
              </w:rPr>
            </w:pPr>
            <w:r>
              <w:rPr>
                <w:sz w:val="17"/>
              </w:rPr>
              <w:t>1、部门预算项目</w:t>
            </w:r>
            <w:r>
              <w:rPr>
                <w:sz w:val="17"/>
              </w:rPr>
              <w:tab/>
              <w:t>□</w:t>
            </w:r>
            <w:r>
              <w:rPr>
                <w:sz w:val="17"/>
              </w:rPr>
              <w:tab/>
              <w:t>2、区直专项</w:t>
            </w:r>
            <w:r>
              <w:rPr>
                <w:sz w:val="17"/>
              </w:rPr>
              <w:tab/>
            </w:r>
            <w:r>
              <w:rPr>
                <w:rFonts w:ascii="Wingdings" w:hAnsi="Wingdings"/>
                <w:position w:val="1"/>
                <w:sz w:val="17"/>
              </w:rPr>
              <w:t></w:t>
            </w:r>
          </w:p>
        </w:tc>
      </w:tr>
      <w:tr w:rsidR="00454B80">
        <w:trPr>
          <w:trHeight w:val="400"/>
        </w:trPr>
        <w:tc>
          <w:tcPr>
            <w:tcW w:w="1728" w:type="dxa"/>
            <w:gridSpan w:val="2"/>
          </w:tcPr>
          <w:p w:rsidR="00454B80" w:rsidRDefault="00C52B3A">
            <w:pPr>
              <w:pStyle w:val="TableParagraph"/>
              <w:spacing w:before="102"/>
              <w:ind w:left="523"/>
              <w:rPr>
                <w:sz w:val="17"/>
              </w:rPr>
            </w:pPr>
            <w:r>
              <w:rPr>
                <w:sz w:val="17"/>
              </w:rPr>
              <w:t>项目属性</w:t>
            </w:r>
          </w:p>
        </w:tc>
        <w:tc>
          <w:tcPr>
            <w:tcW w:w="7922" w:type="dxa"/>
            <w:gridSpan w:val="8"/>
          </w:tcPr>
          <w:p w:rsidR="00454B80" w:rsidRDefault="00C52B3A">
            <w:pPr>
              <w:pStyle w:val="TableParagraph"/>
              <w:tabs>
                <w:tab w:val="left" w:pos="1600"/>
                <w:tab w:val="left" w:pos="2035"/>
              </w:tabs>
              <w:spacing w:before="102"/>
              <w:ind w:left="33"/>
              <w:rPr>
                <w:rFonts w:ascii="Wingdings" w:hAnsi="Wingdings"/>
                <w:sz w:val="17"/>
              </w:rPr>
            </w:pPr>
            <w:r>
              <w:rPr>
                <w:sz w:val="17"/>
              </w:rPr>
              <w:t>1、持续性项目</w:t>
            </w:r>
            <w:r>
              <w:rPr>
                <w:sz w:val="17"/>
              </w:rPr>
              <w:tab/>
              <w:t>□</w:t>
            </w:r>
            <w:r>
              <w:rPr>
                <w:sz w:val="17"/>
              </w:rPr>
              <w:tab/>
              <w:t>2、新增性项目</w:t>
            </w:r>
            <w:r>
              <w:rPr>
                <w:spacing w:val="12"/>
                <w:sz w:val="17"/>
              </w:rPr>
              <w:t xml:space="preserve"> </w:t>
            </w:r>
            <w:r>
              <w:rPr>
                <w:rFonts w:ascii="Wingdings" w:hAnsi="Wingdings"/>
                <w:position w:val="1"/>
                <w:sz w:val="17"/>
              </w:rPr>
              <w:t></w:t>
            </w:r>
          </w:p>
        </w:tc>
      </w:tr>
      <w:tr w:rsidR="00454B80">
        <w:trPr>
          <w:trHeight w:val="400"/>
        </w:trPr>
        <w:tc>
          <w:tcPr>
            <w:tcW w:w="1728" w:type="dxa"/>
            <w:gridSpan w:val="2"/>
          </w:tcPr>
          <w:p w:rsidR="00454B80" w:rsidRDefault="00C52B3A">
            <w:pPr>
              <w:pStyle w:val="TableParagraph"/>
              <w:spacing w:before="103"/>
              <w:ind w:left="523"/>
              <w:rPr>
                <w:sz w:val="17"/>
              </w:rPr>
            </w:pPr>
            <w:r>
              <w:rPr>
                <w:sz w:val="17"/>
              </w:rPr>
              <w:t>项目类型</w:t>
            </w:r>
          </w:p>
        </w:tc>
        <w:tc>
          <w:tcPr>
            <w:tcW w:w="7922" w:type="dxa"/>
            <w:gridSpan w:val="8"/>
          </w:tcPr>
          <w:p w:rsidR="00454B80" w:rsidRDefault="00C52B3A">
            <w:pPr>
              <w:pStyle w:val="TableParagraph"/>
              <w:tabs>
                <w:tab w:val="left" w:pos="1600"/>
                <w:tab w:val="left" w:pos="2035"/>
                <w:tab w:val="left" w:pos="4036"/>
              </w:tabs>
              <w:spacing w:before="103"/>
              <w:ind w:left="33"/>
              <w:rPr>
                <w:rFonts w:ascii="Wingdings" w:hAnsi="Wingdings"/>
                <w:sz w:val="17"/>
              </w:rPr>
            </w:pPr>
            <w:r>
              <w:rPr>
                <w:sz w:val="17"/>
              </w:rPr>
              <w:t>1、常年性项目</w:t>
            </w:r>
            <w:r>
              <w:rPr>
                <w:sz w:val="17"/>
              </w:rPr>
              <w:tab/>
              <w:t>□</w:t>
            </w:r>
            <w:r>
              <w:rPr>
                <w:sz w:val="17"/>
              </w:rPr>
              <w:tab/>
              <w:t xml:space="preserve">2、延续性项目 </w:t>
            </w:r>
            <w:r>
              <w:rPr>
                <w:spacing w:val="21"/>
                <w:sz w:val="17"/>
              </w:rPr>
              <w:t xml:space="preserve"> </w:t>
            </w:r>
            <w:r>
              <w:rPr>
                <w:sz w:val="17"/>
              </w:rPr>
              <w:t>□</w:t>
            </w:r>
            <w:r>
              <w:rPr>
                <w:sz w:val="17"/>
              </w:rPr>
              <w:tab/>
              <w:t>3、一次性项目</w:t>
            </w:r>
            <w:r>
              <w:rPr>
                <w:spacing w:val="10"/>
                <w:sz w:val="17"/>
              </w:rPr>
              <w:t xml:space="preserve"> </w:t>
            </w:r>
            <w:r>
              <w:rPr>
                <w:rFonts w:ascii="Wingdings" w:hAnsi="Wingdings"/>
                <w:position w:val="1"/>
                <w:sz w:val="17"/>
              </w:rPr>
              <w:t></w:t>
            </w:r>
          </w:p>
        </w:tc>
      </w:tr>
      <w:tr w:rsidR="00454B80">
        <w:trPr>
          <w:trHeight w:val="527"/>
        </w:trPr>
        <w:tc>
          <w:tcPr>
            <w:tcW w:w="1728" w:type="dxa"/>
            <w:gridSpan w:val="2"/>
            <w:vMerge w:val="restart"/>
          </w:tcPr>
          <w:p w:rsidR="00454B80" w:rsidRDefault="00454B80">
            <w:pPr>
              <w:pStyle w:val="TableParagraph"/>
              <w:spacing w:before="10"/>
              <w:rPr>
                <w:sz w:val="16"/>
              </w:rPr>
            </w:pPr>
          </w:p>
          <w:p w:rsidR="00454B80" w:rsidRDefault="00C52B3A">
            <w:pPr>
              <w:pStyle w:val="TableParagraph"/>
              <w:spacing w:line="237" w:lineRule="auto"/>
              <w:ind w:left="350" w:right="316" w:firstLine="173"/>
              <w:rPr>
                <w:sz w:val="17"/>
              </w:rPr>
            </w:pPr>
            <w:r>
              <w:rPr>
                <w:sz w:val="17"/>
              </w:rPr>
              <w:t>预算执行 情况（</w:t>
            </w:r>
            <w:r>
              <w:rPr>
                <w:spacing w:val="2"/>
                <w:sz w:val="17"/>
              </w:rPr>
              <w:t>万元</w:t>
            </w:r>
            <w:r>
              <w:rPr>
                <w:spacing w:val="-17"/>
                <w:sz w:val="17"/>
              </w:rPr>
              <w:t>）</w:t>
            </w:r>
          </w:p>
          <w:p w:rsidR="00454B80" w:rsidRDefault="00C52B3A">
            <w:pPr>
              <w:pStyle w:val="TableParagraph"/>
              <w:spacing w:line="214" w:lineRule="exact"/>
              <w:ind w:left="520"/>
              <w:rPr>
                <w:sz w:val="17"/>
              </w:rPr>
            </w:pPr>
            <w:r>
              <w:rPr>
                <w:sz w:val="17"/>
              </w:rPr>
              <w:t>（20分）</w:t>
            </w:r>
          </w:p>
        </w:tc>
        <w:tc>
          <w:tcPr>
            <w:tcW w:w="864" w:type="dxa"/>
          </w:tcPr>
          <w:p w:rsidR="00454B80" w:rsidRDefault="00454B80">
            <w:pPr>
              <w:pStyle w:val="TableParagraph"/>
              <w:rPr>
                <w:rFonts w:ascii="Times New Roman"/>
                <w:sz w:val="16"/>
              </w:rPr>
            </w:pPr>
          </w:p>
        </w:tc>
        <w:tc>
          <w:tcPr>
            <w:tcW w:w="1284" w:type="dxa"/>
          </w:tcPr>
          <w:p w:rsidR="00454B80" w:rsidRDefault="00454B80">
            <w:pPr>
              <w:pStyle w:val="TableParagraph"/>
              <w:spacing w:before="1"/>
              <w:rPr>
                <w:sz w:val="13"/>
              </w:rPr>
            </w:pPr>
          </w:p>
          <w:p w:rsidR="00454B80" w:rsidRDefault="00C52B3A">
            <w:pPr>
              <w:pStyle w:val="TableParagraph"/>
              <w:ind w:left="160" w:right="127"/>
              <w:jc w:val="center"/>
              <w:rPr>
                <w:sz w:val="17"/>
              </w:rPr>
            </w:pPr>
            <w:r>
              <w:rPr>
                <w:sz w:val="17"/>
              </w:rPr>
              <w:t>预算数（A）</w:t>
            </w:r>
          </w:p>
        </w:tc>
        <w:tc>
          <w:tcPr>
            <w:tcW w:w="1728" w:type="dxa"/>
            <w:gridSpan w:val="2"/>
          </w:tcPr>
          <w:p w:rsidR="00454B80" w:rsidRDefault="00454B80">
            <w:pPr>
              <w:pStyle w:val="TableParagraph"/>
              <w:spacing w:before="1"/>
              <w:rPr>
                <w:sz w:val="13"/>
              </w:rPr>
            </w:pPr>
          </w:p>
          <w:p w:rsidR="00454B80" w:rsidRDefault="00C52B3A">
            <w:pPr>
              <w:pStyle w:val="TableParagraph"/>
              <w:ind w:left="393"/>
              <w:rPr>
                <w:sz w:val="17"/>
              </w:rPr>
            </w:pPr>
            <w:r>
              <w:rPr>
                <w:sz w:val="17"/>
              </w:rPr>
              <w:t>执行数（B）</w:t>
            </w:r>
          </w:p>
        </w:tc>
        <w:tc>
          <w:tcPr>
            <w:tcW w:w="1178" w:type="dxa"/>
          </w:tcPr>
          <w:p w:rsidR="00454B80" w:rsidRDefault="00C52B3A">
            <w:pPr>
              <w:pStyle w:val="TableParagraph"/>
              <w:spacing w:before="59" w:line="217" w:lineRule="exact"/>
              <w:ind w:left="335"/>
              <w:rPr>
                <w:sz w:val="17"/>
              </w:rPr>
            </w:pPr>
            <w:r>
              <w:rPr>
                <w:sz w:val="17"/>
              </w:rPr>
              <w:t>执行率</w:t>
            </w:r>
          </w:p>
          <w:p w:rsidR="00454B80" w:rsidRDefault="00C52B3A">
            <w:pPr>
              <w:pStyle w:val="TableParagraph"/>
              <w:spacing w:line="217" w:lineRule="exact"/>
              <w:ind w:left="289"/>
              <w:rPr>
                <w:sz w:val="17"/>
              </w:rPr>
            </w:pPr>
            <w:r>
              <w:rPr>
                <w:sz w:val="17"/>
              </w:rPr>
              <w:t>（B/A）</w:t>
            </w:r>
          </w:p>
        </w:tc>
        <w:tc>
          <w:tcPr>
            <w:tcW w:w="2868" w:type="dxa"/>
            <w:gridSpan w:val="3"/>
          </w:tcPr>
          <w:p w:rsidR="00454B80" w:rsidRDefault="00C52B3A">
            <w:pPr>
              <w:pStyle w:val="TableParagraph"/>
              <w:spacing w:before="59" w:line="217" w:lineRule="exact"/>
              <w:ind w:left="781" w:right="750"/>
              <w:jc w:val="center"/>
              <w:rPr>
                <w:sz w:val="17"/>
              </w:rPr>
            </w:pPr>
            <w:r>
              <w:rPr>
                <w:sz w:val="17"/>
              </w:rPr>
              <w:t>得分</w:t>
            </w:r>
          </w:p>
          <w:p w:rsidR="00454B80" w:rsidRDefault="00C52B3A">
            <w:pPr>
              <w:pStyle w:val="TableParagraph"/>
              <w:spacing w:line="217" w:lineRule="exact"/>
              <w:ind w:left="782" w:right="750"/>
              <w:jc w:val="center"/>
              <w:rPr>
                <w:sz w:val="17"/>
              </w:rPr>
            </w:pPr>
            <w:r>
              <w:rPr>
                <w:sz w:val="17"/>
              </w:rPr>
              <w:t>（20分*执行率）</w:t>
            </w:r>
          </w:p>
        </w:tc>
      </w:tr>
      <w:tr w:rsidR="00454B80">
        <w:trPr>
          <w:trHeight w:val="503"/>
        </w:trPr>
        <w:tc>
          <w:tcPr>
            <w:tcW w:w="1728" w:type="dxa"/>
            <w:gridSpan w:val="2"/>
            <w:vMerge/>
            <w:tcBorders>
              <w:top w:val="nil"/>
            </w:tcBorders>
          </w:tcPr>
          <w:p w:rsidR="00454B80" w:rsidRDefault="00454B80">
            <w:pPr>
              <w:rPr>
                <w:sz w:val="2"/>
                <w:szCs w:val="2"/>
              </w:rPr>
            </w:pPr>
          </w:p>
        </w:tc>
        <w:tc>
          <w:tcPr>
            <w:tcW w:w="864" w:type="dxa"/>
          </w:tcPr>
          <w:p w:rsidR="00454B80" w:rsidRDefault="00C52B3A">
            <w:pPr>
              <w:pStyle w:val="TableParagraph"/>
              <w:spacing w:before="51" w:line="235" w:lineRule="auto"/>
              <w:ind w:left="90" w:right="65"/>
              <w:rPr>
                <w:sz w:val="17"/>
              </w:rPr>
            </w:pPr>
            <w:r>
              <w:rPr>
                <w:sz w:val="17"/>
              </w:rPr>
              <w:t>年度财政资金总额</w:t>
            </w:r>
          </w:p>
        </w:tc>
        <w:tc>
          <w:tcPr>
            <w:tcW w:w="1284" w:type="dxa"/>
          </w:tcPr>
          <w:p w:rsidR="00454B80" w:rsidRDefault="00454B80">
            <w:pPr>
              <w:pStyle w:val="TableParagraph"/>
              <w:spacing w:before="1"/>
              <w:rPr>
                <w:sz w:val="12"/>
              </w:rPr>
            </w:pPr>
          </w:p>
          <w:p w:rsidR="00454B80" w:rsidRDefault="00C52B3A">
            <w:pPr>
              <w:pStyle w:val="TableParagraph"/>
              <w:ind w:left="153" w:right="128"/>
              <w:jc w:val="center"/>
              <w:rPr>
                <w:sz w:val="17"/>
              </w:rPr>
            </w:pPr>
            <w:r>
              <w:rPr>
                <w:sz w:val="17"/>
              </w:rPr>
              <w:t>32,536.94</w:t>
            </w:r>
          </w:p>
        </w:tc>
        <w:tc>
          <w:tcPr>
            <w:tcW w:w="1728" w:type="dxa"/>
            <w:gridSpan w:val="2"/>
          </w:tcPr>
          <w:p w:rsidR="00454B80" w:rsidRDefault="00454B80">
            <w:pPr>
              <w:pStyle w:val="TableParagraph"/>
              <w:spacing w:before="1"/>
              <w:rPr>
                <w:sz w:val="12"/>
              </w:rPr>
            </w:pPr>
          </w:p>
          <w:p w:rsidR="00454B80" w:rsidRDefault="00C52B3A">
            <w:pPr>
              <w:pStyle w:val="TableParagraph"/>
              <w:ind w:left="475"/>
              <w:rPr>
                <w:sz w:val="17"/>
              </w:rPr>
            </w:pPr>
            <w:r>
              <w:rPr>
                <w:sz w:val="17"/>
              </w:rPr>
              <w:t>24,112.32</w:t>
            </w:r>
          </w:p>
        </w:tc>
        <w:tc>
          <w:tcPr>
            <w:tcW w:w="1178" w:type="dxa"/>
          </w:tcPr>
          <w:p w:rsidR="00454B80" w:rsidRDefault="00454B80">
            <w:pPr>
              <w:pStyle w:val="TableParagraph"/>
              <w:spacing w:before="1"/>
              <w:rPr>
                <w:sz w:val="12"/>
              </w:rPr>
            </w:pPr>
          </w:p>
          <w:p w:rsidR="00454B80" w:rsidRDefault="00C52B3A">
            <w:pPr>
              <w:pStyle w:val="TableParagraph"/>
              <w:ind w:left="146" w:right="119"/>
              <w:jc w:val="center"/>
              <w:rPr>
                <w:sz w:val="17"/>
              </w:rPr>
            </w:pPr>
            <w:r>
              <w:rPr>
                <w:sz w:val="17"/>
              </w:rPr>
              <w:t>74%</w:t>
            </w:r>
          </w:p>
        </w:tc>
        <w:tc>
          <w:tcPr>
            <w:tcW w:w="2868" w:type="dxa"/>
            <w:gridSpan w:val="3"/>
          </w:tcPr>
          <w:p w:rsidR="00454B80" w:rsidRDefault="00454B80">
            <w:pPr>
              <w:pStyle w:val="TableParagraph"/>
              <w:spacing w:before="1"/>
              <w:rPr>
                <w:sz w:val="12"/>
              </w:rPr>
            </w:pPr>
          </w:p>
          <w:p w:rsidR="00454B80" w:rsidRDefault="00C52B3A">
            <w:pPr>
              <w:pStyle w:val="TableParagraph"/>
              <w:ind w:left="778" w:right="750"/>
              <w:jc w:val="center"/>
              <w:rPr>
                <w:sz w:val="17"/>
              </w:rPr>
            </w:pPr>
            <w:r>
              <w:rPr>
                <w:sz w:val="17"/>
              </w:rPr>
              <w:t>14.82</w:t>
            </w:r>
          </w:p>
        </w:tc>
      </w:tr>
      <w:tr w:rsidR="00454B80">
        <w:trPr>
          <w:trHeight w:val="503"/>
        </w:trPr>
        <w:tc>
          <w:tcPr>
            <w:tcW w:w="864" w:type="dxa"/>
            <w:vMerge w:val="restart"/>
          </w:tcPr>
          <w:p w:rsidR="00454B80" w:rsidRDefault="00454B80">
            <w:pPr>
              <w:pStyle w:val="TableParagraph"/>
              <w:rPr>
                <w:sz w:val="16"/>
              </w:rPr>
            </w:pPr>
          </w:p>
          <w:p w:rsidR="00454B80" w:rsidRDefault="00454B80">
            <w:pPr>
              <w:pStyle w:val="TableParagraph"/>
              <w:spacing w:before="3"/>
              <w:rPr>
                <w:sz w:val="20"/>
              </w:rPr>
            </w:pPr>
          </w:p>
          <w:p w:rsidR="00454B80" w:rsidRDefault="00C52B3A">
            <w:pPr>
              <w:pStyle w:val="TableParagraph"/>
              <w:spacing w:line="237" w:lineRule="auto"/>
              <w:ind w:left="90" w:right="59" w:hanging="6"/>
              <w:jc w:val="center"/>
              <w:rPr>
                <w:sz w:val="17"/>
              </w:rPr>
            </w:pPr>
            <w:r>
              <w:rPr>
                <w:sz w:val="17"/>
              </w:rPr>
              <w:t>年度绩效目标（80 分）</w:t>
            </w:r>
          </w:p>
        </w:tc>
        <w:tc>
          <w:tcPr>
            <w:tcW w:w="864" w:type="dxa"/>
          </w:tcPr>
          <w:p w:rsidR="00454B80" w:rsidRDefault="00454B80">
            <w:pPr>
              <w:pStyle w:val="TableParagraph"/>
              <w:spacing w:before="2"/>
              <w:rPr>
                <w:sz w:val="12"/>
              </w:rPr>
            </w:pPr>
          </w:p>
          <w:p w:rsidR="00454B80" w:rsidRDefault="00C52B3A">
            <w:pPr>
              <w:pStyle w:val="TableParagraph"/>
              <w:ind w:left="90"/>
              <w:rPr>
                <w:sz w:val="17"/>
              </w:rPr>
            </w:pPr>
            <w:r>
              <w:rPr>
                <w:sz w:val="17"/>
              </w:rPr>
              <w:t>一级指标</w:t>
            </w:r>
          </w:p>
        </w:tc>
        <w:tc>
          <w:tcPr>
            <w:tcW w:w="864" w:type="dxa"/>
          </w:tcPr>
          <w:p w:rsidR="00454B80" w:rsidRDefault="00454B80">
            <w:pPr>
              <w:pStyle w:val="TableParagraph"/>
              <w:spacing w:before="2"/>
              <w:rPr>
                <w:sz w:val="12"/>
              </w:rPr>
            </w:pPr>
          </w:p>
          <w:p w:rsidR="00454B80" w:rsidRDefault="00C52B3A">
            <w:pPr>
              <w:pStyle w:val="TableParagraph"/>
              <w:ind w:left="73" w:right="50"/>
              <w:jc w:val="center"/>
              <w:rPr>
                <w:sz w:val="17"/>
              </w:rPr>
            </w:pPr>
            <w:r>
              <w:rPr>
                <w:sz w:val="17"/>
              </w:rPr>
              <w:t>二级指标</w:t>
            </w:r>
          </w:p>
        </w:tc>
        <w:tc>
          <w:tcPr>
            <w:tcW w:w="3012" w:type="dxa"/>
            <w:gridSpan w:val="3"/>
          </w:tcPr>
          <w:p w:rsidR="00454B80" w:rsidRDefault="00454B80">
            <w:pPr>
              <w:pStyle w:val="TableParagraph"/>
              <w:spacing w:before="2"/>
              <w:rPr>
                <w:sz w:val="12"/>
              </w:rPr>
            </w:pPr>
          </w:p>
          <w:p w:rsidR="00454B80" w:rsidRDefault="00C52B3A">
            <w:pPr>
              <w:pStyle w:val="TableParagraph"/>
              <w:ind w:left="1148" w:right="1122"/>
              <w:jc w:val="center"/>
              <w:rPr>
                <w:sz w:val="17"/>
              </w:rPr>
            </w:pPr>
            <w:r>
              <w:rPr>
                <w:sz w:val="17"/>
              </w:rPr>
              <w:t>三级指标</w:t>
            </w:r>
          </w:p>
        </w:tc>
        <w:tc>
          <w:tcPr>
            <w:tcW w:w="1178" w:type="dxa"/>
          </w:tcPr>
          <w:p w:rsidR="00454B80" w:rsidRDefault="00C52B3A">
            <w:pPr>
              <w:pStyle w:val="TableParagraph"/>
              <w:spacing w:before="48" w:line="217" w:lineRule="exact"/>
              <w:ind w:left="146" w:right="122"/>
              <w:jc w:val="center"/>
              <w:rPr>
                <w:sz w:val="17"/>
              </w:rPr>
            </w:pPr>
            <w:r>
              <w:rPr>
                <w:sz w:val="17"/>
              </w:rPr>
              <w:t>年初目标值</w:t>
            </w:r>
          </w:p>
          <w:p w:rsidR="00454B80" w:rsidRDefault="00C52B3A">
            <w:pPr>
              <w:pStyle w:val="TableParagraph"/>
              <w:spacing w:line="217" w:lineRule="exact"/>
              <w:ind w:left="146" w:right="115"/>
              <w:jc w:val="center"/>
              <w:rPr>
                <w:sz w:val="17"/>
              </w:rPr>
            </w:pPr>
            <w:r>
              <w:rPr>
                <w:sz w:val="17"/>
              </w:rPr>
              <w:t>（A）</w:t>
            </w:r>
          </w:p>
        </w:tc>
        <w:tc>
          <w:tcPr>
            <w:tcW w:w="1728" w:type="dxa"/>
            <w:gridSpan w:val="2"/>
          </w:tcPr>
          <w:p w:rsidR="00454B80" w:rsidRDefault="00454B80">
            <w:pPr>
              <w:pStyle w:val="TableParagraph"/>
              <w:spacing w:before="2"/>
              <w:rPr>
                <w:sz w:val="12"/>
              </w:rPr>
            </w:pPr>
          </w:p>
          <w:p w:rsidR="00454B80" w:rsidRDefault="00C52B3A">
            <w:pPr>
              <w:pStyle w:val="TableParagraph"/>
              <w:ind w:left="220"/>
              <w:rPr>
                <w:sz w:val="17"/>
              </w:rPr>
            </w:pPr>
            <w:r>
              <w:rPr>
                <w:sz w:val="17"/>
              </w:rPr>
              <w:t>实际完成值（B）</w:t>
            </w:r>
          </w:p>
        </w:tc>
        <w:tc>
          <w:tcPr>
            <w:tcW w:w="1140" w:type="dxa"/>
          </w:tcPr>
          <w:p w:rsidR="00454B80" w:rsidRDefault="00454B80">
            <w:pPr>
              <w:pStyle w:val="TableParagraph"/>
              <w:spacing w:before="2"/>
              <w:rPr>
                <w:sz w:val="12"/>
              </w:rPr>
            </w:pPr>
          </w:p>
          <w:p w:rsidR="00454B80" w:rsidRDefault="00C52B3A">
            <w:pPr>
              <w:pStyle w:val="TableParagraph"/>
              <w:ind w:left="385" w:right="354"/>
              <w:jc w:val="center"/>
              <w:rPr>
                <w:sz w:val="17"/>
              </w:rPr>
            </w:pPr>
            <w:r>
              <w:rPr>
                <w:sz w:val="17"/>
              </w:rPr>
              <w:t>得分</w:t>
            </w:r>
          </w:p>
        </w:tc>
      </w:tr>
      <w:tr w:rsidR="00454B80">
        <w:trPr>
          <w:trHeight w:val="503"/>
        </w:trPr>
        <w:tc>
          <w:tcPr>
            <w:tcW w:w="864" w:type="dxa"/>
            <w:vMerge/>
            <w:tcBorders>
              <w:top w:val="nil"/>
            </w:tcBorders>
          </w:tcPr>
          <w:p w:rsidR="00454B80" w:rsidRDefault="00454B80">
            <w:pPr>
              <w:rPr>
                <w:sz w:val="2"/>
                <w:szCs w:val="2"/>
              </w:rPr>
            </w:pPr>
          </w:p>
        </w:tc>
        <w:tc>
          <w:tcPr>
            <w:tcW w:w="864" w:type="dxa"/>
          </w:tcPr>
          <w:p w:rsidR="00454B80" w:rsidRDefault="00C52B3A">
            <w:pPr>
              <w:pStyle w:val="TableParagraph"/>
              <w:spacing w:before="47" w:line="217" w:lineRule="exact"/>
              <w:ind w:left="90"/>
              <w:rPr>
                <w:sz w:val="17"/>
              </w:rPr>
            </w:pPr>
            <w:r>
              <w:rPr>
                <w:spacing w:val="-2"/>
                <w:sz w:val="17"/>
              </w:rPr>
              <w:t>产出指标</w:t>
            </w:r>
          </w:p>
          <w:p w:rsidR="00454B80" w:rsidRDefault="00C52B3A">
            <w:pPr>
              <w:pStyle w:val="TableParagraph"/>
              <w:spacing w:line="217" w:lineRule="exact"/>
              <w:ind w:left="90"/>
              <w:rPr>
                <w:sz w:val="17"/>
              </w:rPr>
            </w:pPr>
            <w:r>
              <w:rPr>
                <w:sz w:val="17"/>
              </w:rPr>
              <w:t>（40分）</w:t>
            </w:r>
          </w:p>
        </w:tc>
        <w:tc>
          <w:tcPr>
            <w:tcW w:w="864" w:type="dxa"/>
          </w:tcPr>
          <w:p w:rsidR="00454B80" w:rsidRDefault="00454B80">
            <w:pPr>
              <w:pStyle w:val="TableParagraph"/>
              <w:spacing w:before="1"/>
              <w:rPr>
                <w:sz w:val="12"/>
              </w:rPr>
            </w:pPr>
          </w:p>
          <w:p w:rsidR="00454B80" w:rsidRDefault="00C52B3A">
            <w:pPr>
              <w:pStyle w:val="TableParagraph"/>
              <w:spacing w:before="1"/>
              <w:ind w:left="73" w:right="50"/>
              <w:jc w:val="center"/>
              <w:rPr>
                <w:sz w:val="17"/>
              </w:rPr>
            </w:pPr>
            <w:r>
              <w:rPr>
                <w:sz w:val="17"/>
              </w:rPr>
              <w:t>时效指标</w:t>
            </w:r>
          </w:p>
        </w:tc>
        <w:tc>
          <w:tcPr>
            <w:tcW w:w="3012" w:type="dxa"/>
            <w:gridSpan w:val="3"/>
          </w:tcPr>
          <w:p w:rsidR="00454B80" w:rsidRDefault="00454B80">
            <w:pPr>
              <w:pStyle w:val="TableParagraph"/>
              <w:spacing w:before="1"/>
              <w:rPr>
                <w:sz w:val="12"/>
              </w:rPr>
            </w:pPr>
          </w:p>
          <w:p w:rsidR="00454B80" w:rsidRDefault="00C52B3A">
            <w:pPr>
              <w:pStyle w:val="TableParagraph"/>
              <w:spacing w:before="1"/>
              <w:ind w:left="472"/>
              <w:rPr>
                <w:sz w:val="17"/>
              </w:rPr>
            </w:pPr>
            <w:r>
              <w:rPr>
                <w:sz w:val="17"/>
              </w:rPr>
              <w:t>资金拨付的及时性（40分）</w:t>
            </w:r>
          </w:p>
        </w:tc>
        <w:tc>
          <w:tcPr>
            <w:tcW w:w="1178" w:type="dxa"/>
          </w:tcPr>
          <w:p w:rsidR="00454B80" w:rsidRDefault="00454B80">
            <w:pPr>
              <w:pStyle w:val="TableParagraph"/>
              <w:spacing w:before="1"/>
              <w:rPr>
                <w:sz w:val="12"/>
              </w:rPr>
            </w:pPr>
          </w:p>
          <w:p w:rsidR="00454B80" w:rsidRDefault="00C52B3A">
            <w:pPr>
              <w:pStyle w:val="TableParagraph"/>
              <w:spacing w:before="1"/>
              <w:ind w:left="146" w:right="117"/>
              <w:jc w:val="center"/>
              <w:rPr>
                <w:sz w:val="17"/>
              </w:rPr>
            </w:pPr>
            <w:r>
              <w:rPr>
                <w:sz w:val="17"/>
              </w:rPr>
              <w:t>及时</w:t>
            </w:r>
          </w:p>
        </w:tc>
        <w:tc>
          <w:tcPr>
            <w:tcW w:w="1728" w:type="dxa"/>
            <w:gridSpan w:val="2"/>
          </w:tcPr>
          <w:p w:rsidR="00454B80" w:rsidRDefault="00454B80">
            <w:pPr>
              <w:pStyle w:val="TableParagraph"/>
              <w:spacing w:before="1"/>
              <w:rPr>
                <w:sz w:val="12"/>
              </w:rPr>
            </w:pPr>
          </w:p>
          <w:p w:rsidR="00454B80" w:rsidRDefault="00C52B3A">
            <w:pPr>
              <w:pStyle w:val="TableParagraph"/>
              <w:spacing w:before="1"/>
              <w:ind w:left="591" w:right="563"/>
              <w:jc w:val="center"/>
              <w:rPr>
                <w:sz w:val="17"/>
              </w:rPr>
            </w:pPr>
            <w:r>
              <w:rPr>
                <w:sz w:val="17"/>
              </w:rPr>
              <w:t>及时</w:t>
            </w:r>
          </w:p>
        </w:tc>
        <w:tc>
          <w:tcPr>
            <w:tcW w:w="1140" w:type="dxa"/>
          </w:tcPr>
          <w:p w:rsidR="00454B80" w:rsidRDefault="00454B80">
            <w:pPr>
              <w:pStyle w:val="TableParagraph"/>
              <w:spacing w:before="1"/>
              <w:rPr>
                <w:sz w:val="12"/>
              </w:rPr>
            </w:pPr>
          </w:p>
          <w:p w:rsidR="00454B80" w:rsidRDefault="00C52B3A">
            <w:pPr>
              <w:pStyle w:val="TableParagraph"/>
              <w:spacing w:before="1"/>
              <w:ind w:left="385" w:right="353"/>
              <w:jc w:val="center"/>
              <w:rPr>
                <w:sz w:val="17"/>
              </w:rPr>
            </w:pPr>
            <w:r>
              <w:rPr>
                <w:sz w:val="17"/>
              </w:rPr>
              <w:t>40</w:t>
            </w:r>
          </w:p>
        </w:tc>
      </w:tr>
      <w:tr w:rsidR="00454B80">
        <w:trPr>
          <w:trHeight w:val="503"/>
        </w:trPr>
        <w:tc>
          <w:tcPr>
            <w:tcW w:w="864" w:type="dxa"/>
            <w:vMerge/>
            <w:tcBorders>
              <w:top w:val="nil"/>
            </w:tcBorders>
          </w:tcPr>
          <w:p w:rsidR="00454B80" w:rsidRDefault="00454B80">
            <w:pPr>
              <w:rPr>
                <w:sz w:val="2"/>
                <w:szCs w:val="2"/>
              </w:rPr>
            </w:pPr>
          </w:p>
        </w:tc>
        <w:tc>
          <w:tcPr>
            <w:tcW w:w="864" w:type="dxa"/>
          </w:tcPr>
          <w:p w:rsidR="00454B80" w:rsidRDefault="00C52B3A">
            <w:pPr>
              <w:pStyle w:val="TableParagraph"/>
              <w:spacing w:before="47" w:line="216" w:lineRule="exact"/>
              <w:ind w:left="90"/>
              <w:rPr>
                <w:sz w:val="17"/>
              </w:rPr>
            </w:pPr>
            <w:r>
              <w:rPr>
                <w:spacing w:val="-2"/>
                <w:sz w:val="17"/>
              </w:rPr>
              <w:t>效益指标</w:t>
            </w:r>
          </w:p>
          <w:p w:rsidR="00454B80" w:rsidRDefault="00C52B3A">
            <w:pPr>
              <w:pStyle w:val="TableParagraph"/>
              <w:spacing w:line="216" w:lineRule="exact"/>
              <w:ind w:left="90"/>
              <w:rPr>
                <w:sz w:val="17"/>
              </w:rPr>
            </w:pPr>
            <w:r>
              <w:rPr>
                <w:sz w:val="17"/>
              </w:rPr>
              <w:t>（40分）</w:t>
            </w:r>
          </w:p>
        </w:tc>
        <w:tc>
          <w:tcPr>
            <w:tcW w:w="864" w:type="dxa"/>
          </w:tcPr>
          <w:p w:rsidR="00454B80" w:rsidRDefault="00C52B3A">
            <w:pPr>
              <w:pStyle w:val="TableParagraph"/>
              <w:spacing w:before="51" w:line="235" w:lineRule="auto"/>
              <w:ind w:left="263" w:right="65" w:hanging="174"/>
              <w:rPr>
                <w:sz w:val="17"/>
              </w:rPr>
            </w:pPr>
            <w:r>
              <w:rPr>
                <w:sz w:val="17"/>
              </w:rPr>
              <w:t>社会效益指标</w:t>
            </w:r>
          </w:p>
        </w:tc>
        <w:tc>
          <w:tcPr>
            <w:tcW w:w="3012" w:type="dxa"/>
            <w:gridSpan w:val="3"/>
          </w:tcPr>
          <w:p w:rsidR="00454B80" w:rsidRDefault="00454B80">
            <w:pPr>
              <w:pStyle w:val="TableParagraph"/>
              <w:spacing w:before="12"/>
              <w:rPr>
                <w:sz w:val="11"/>
              </w:rPr>
            </w:pPr>
          </w:p>
          <w:p w:rsidR="00454B80" w:rsidRDefault="00C52B3A">
            <w:pPr>
              <w:pStyle w:val="TableParagraph"/>
              <w:ind w:left="299"/>
              <w:rPr>
                <w:sz w:val="17"/>
              </w:rPr>
            </w:pPr>
            <w:r>
              <w:rPr>
                <w:sz w:val="17"/>
              </w:rPr>
              <w:t>重要的城市基础设施建设（40）</w:t>
            </w:r>
          </w:p>
        </w:tc>
        <w:tc>
          <w:tcPr>
            <w:tcW w:w="1178" w:type="dxa"/>
          </w:tcPr>
          <w:p w:rsidR="00454B80" w:rsidRDefault="00454B80">
            <w:pPr>
              <w:pStyle w:val="TableParagraph"/>
              <w:spacing w:before="12"/>
              <w:rPr>
                <w:sz w:val="11"/>
              </w:rPr>
            </w:pPr>
          </w:p>
          <w:p w:rsidR="00454B80" w:rsidRDefault="00C52B3A">
            <w:pPr>
              <w:pStyle w:val="TableParagraph"/>
              <w:ind w:left="146" w:right="121"/>
              <w:jc w:val="center"/>
              <w:rPr>
                <w:sz w:val="17"/>
              </w:rPr>
            </w:pPr>
            <w:r>
              <w:rPr>
                <w:sz w:val="17"/>
              </w:rPr>
              <w:t>有所提升</w:t>
            </w:r>
          </w:p>
        </w:tc>
        <w:tc>
          <w:tcPr>
            <w:tcW w:w="1728" w:type="dxa"/>
            <w:gridSpan w:val="2"/>
          </w:tcPr>
          <w:p w:rsidR="00454B80" w:rsidRDefault="00454B80">
            <w:pPr>
              <w:pStyle w:val="TableParagraph"/>
              <w:spacing w:before="12"/>
              <w:rPr>
                <w:sz w:val="11"/>
              </w:rPr>
            </w:pPr>
          </w:p>
          <w:p w:rsidR="00454B80" w:rsidRDefault="00C52B3A">
            <w:pPr>
              <w:pStyle w:val="TableParagraph"/>
              <w:ind w:left="522"/>
              <w:rPr>
                <w:sz w:val="17"/>
              </w:rPr>
            </w:pPr>
            <w:r>
              <w:rPr>
                <w:sz w:val="17"/>
              </w:rPr>
              <w:t>有所提升</w:t>
            </w:r>
          </w:p>
        </w:tc>
        <w:tc>
          <w:tcPr>
            <w:tcW w:w="1140" w:type="dxa"/>
          </w:tcPr>
          <w:p w:rsidR="00454B80" w:rsidRDefault="00454B80">
            <w:pPr>
              <w:pStyle w:val="TableParagraph"/>
              <w:spacing w:before="12"/>
              <w:rPr>
                <w:sz w:val="11"/>
              </w:rPr>
            </w:pPr>
          </w:p>
          <w:p w:rsidR="00454B80" w:rsidRDefault="00C52B3A">
            <w:pPr>
              <w:pStyle w:val="TableParagraph"/>
              <w:ind w:left="385" w:right="353"/>
              <w:jc w:val="center"/>
              <w:rPr>
                <w:sz w:val="17"/>
              </w:rPr>
            </w:pPr>
            <w:r>
              <w:rPr>
                <w:sz w:val="17"/>
              </w:rPr>
              <w:t>40</w:t>
            </w:r>
          </w:p>
        </w:tc>
      </w:tr>
      <w:tr w:rsidR="00454B80">
        <w:trPr>
          <w:trHeight w:val="503"/>
        </w:trPr>
        <w:tc>
          <w:tcPr>
            <w:tcW w:w="864" w:type="dxa"/>
          </w:tcPr>
          <w:p w:rsidR="00454B80" w:rsidRDefault="00454B80">
            <w:pPr>
              <w:pStyle w:val="TableParagraph"/>
              <w:spacing w:before="2"/>
              <w:rPr>
                <w:sz w:val="12"/>
              </w:rPr>
            </w:pPr>
          </w:p>
          <w:p w:rsidR="00454B80" w:rsidRDefault="00C52B3A">
            <w:pPr>
              <w:pStyle w:val="TableParagraph"/>
              <w:ind w:left="263"/>
              <w:rPr>
                <w:sz w:val="17"/>
              </w:rPr>
            </w:pPr>
            <w:r>
              <w:rPr>
                <w:sz w:val="17"/>
              </w:rPr>
              <w:t>总分</w:t>
            </w:r>
          </w:p>
        </w:tc>
        <w:tc>
          <w:tcPr>
            <w:tcW w:w="8786" w:type="dxa"/>
            <w:gridSpan w:val="9"/>
          </w:tcPr>
          <w:p w:rsidR="00454B80" w:rsidRDefault="00454B80">
            <w:pPr>
              <w:pStyle w:val="TableParagraph"/>
              <w:spacing w:before="2"/>
              <w:rPr>
                <w:sz w:val="12"/>
              </w:rPr>
            </w:pPr>
          </w:p>
          <w:p w:rsidR="00454B80" w:rsidRDefault="00C52B3A">
            <w:pPr>
              <w:pStyle w:val="TableParagraph"/>
              <w:ind w:left="4165" w:right="4136"/>
              <w:jc w:val="center"/>
              <w:rPr>
                <w:sz w:val="17"/>
              </w:rPr>
            </w:pPr>
            <w:r>
              <w:rPr>
                <w:sz w:val="17"/>
              </w:rPr>
              <w:t>94.82</w:t>
            </w:r>
          </w:p>
        </w:tc>
      </w:tr>
      <w:tr w:rsidR="00454B80">
        <w:trPr>
          <w:trHeight w:val="923"/>
        </w:trPr>
        <w:tc>
          <w:tcPr>
            <w:tcW w:w="1728" w:type="dxa"/>
            <w:gridSpan w:val="2"/>
          </w:tcPr>
          <w:p w:rsidR="00454B80" w:rsidRDefault="00454B80">
            <w:pPr>
              <w:pStyle w:val="TableParagraph"/>
              <w:rPr>
                <w:sz w:val="12"/>
              </w:rPr>
            </w:pPr>
          </w:p>
          <w:p w:rsidR="00454B80" w:rsidRDefault="00C52B3A">
            <w:pPr>
              <w:pStyle w:val="TableParagraph"/>
              <w:spacing w:before="1" w:line="235" w:lineRule="auto"/>
              <w:ind w:left="436" w:right="412" w:firstLine="2"/>
              <w:jc w:val="center"/>
              <w:rPr>
                <w:sz w:val="17"/>
              </w:rPr>
            </w:pPr>
            <w:r>
              <w:rPr>
                <w:sz w:val="17"/>
              </w:rPr>
              <w:t xml:space="preserve">偏差大或 </w:t>
            </w:r>
            <w:r>
              <w:rPr>
                <w:spacing w:val="-5"/>
                <w:sz w:val="17"/>
              </w:rPr>
              <w:t>目标未完成</w:t>
            </w:r>
            <w:r>
              <w:rPr>
                <w:sz w:val="17"/>
              </w:rPr>
              <w:t>原因分析</w:t>
            </w:r>
          </w:p>
        </w:tc>
        <w:tc>
          <w:tcPr>
            <w:tcW w:w="7922" w:type="dxa"/>
            <w:gridSpan w:val="8"/>
          </w:tcPr>
          <w:p w:rsidR="00454B80" w:rsidRDefault="00454B80">
            <w:pPr>
              <w:pStyle w:val="TableParagraph"/>
              <w:rPr>
                <w:sz w:val="16"/>
              </w:rPr>
            </w:pPr>
          </w:p>
          <w:p w:rsidR="00454B80" w:rsidRDefault="00454B80">
            <w:pPr>
              <w:pStyle w:val="TableParagraph"/>
              <w:spacing w:before="5"/>
              <w:rPr>
                <w:sz w:val="12"/>
              </w:rPr>
            </w:pPr>
          </w:p>
          <w:p w:rsidR="00454B80" w:rsidRDefault="00C52B3A">
            <w:pPr>
              <w:pStyle w:val="TableParagraph"/>
              <w:ind w:left="764"/>
              <w:rPr>
                <w:sz w:val="17"/>
              </w:rPr>
            </w:pPr>
            <w:proofErr w:type="gramStart"/>
            <w:r>
              <w:rPr>
                <w:sz w:val="17"/>
              </w:rPr>
              <w:t>该基础</w:t>
            </w:r>
            <w:proofErr w:type="gramEnd"/>
            <w:r>
              <w:rPr>
                <w:sz w:val="17"/>
              </w:rPr>
              <w:t>设施土地供应工作已全部处理完毕，因享受费税减免，导致该项资金有结余。</w:t>
            </w:r>
          </w:p>
        </w:tc>
      </w:tr>
      <w:tr w:rsidR="00454B80">
        <w:trPr>
          <w:trHeight w:val="925"/>
        </w:trPr>
        <w:tc>
          <w:tcPr>
            <w:tcW w:w="1728" w:type="dxa"/>
            <w:gridSpan w:val="2"/>
          </w:tcPr>
          <w:p w:rsidR="00454B80" w:rsidRDefault="00454B80">
            <w:pPr>
              <w:pStyle w:val="TableParagraph"/>
              <w:spacing w:before="4"/>
              <w:rPr>
                <w:sz w:val="20"/>
              </w:rPr>
            </w:pPr>
          </w:p>
          <w:p w:rsidR="00454B80" w:rsidRDefault="00C52B3A">
            <w:pPr>
              <w:pStyle w:val="TableParagraph"/>
              <w:spacing w:line="237" w:lineRule="auto"/>
              <w:ind w:left="350" w:right="327" w:firstLine="86"/>
              <w:rPr>
                <w:sz w:val="17"/>
              </w:rPr>
            </w:pPr>
            <w:r>
              <w:rPr>
                <w:sz w:val="17"/>
              </w:rPr>
              <w:t>改进措施及结果应用方案</w:t>
            </w:r>
          </w:p>
        </w:tc>
        <w:tc>
          <w:tcPr>
            <w:tcW w:w="7922" w:type="dxa"/>
            <w:gridSpan w:val="8"/>
          </w:tcPr>
          <w:p w:rsidR="00454B80" w:rsidRDefault="00454B80">
            <w:pPr>
              <w:pStyle w:val="TableParagraph"/>
              <w:rPr>
                <w:sz w:val="16"/>
              </w:rPr>
            </w:pPr>
          </w:p>
          <w:p w:rsidR="00454B80" w:rsidRDefault="00454B80">
            <w:pPr>
              <w:pStyle w:val="TableParagraph"/>
              <w:spacing w:before="8"/>
              <w:rPr>
                <w:sz w:val="12"/>
              </w:rPr>
            </w:pPr>
          </w:p>
          <w:p w:rsidR="00454B80" w:rsidRDefault="00C52B3A">
            <w:pPr>
              <w:pStyle w:val="TableParagraph"/>
              <w:ind w:left="31"/>
              <w:jc w:val="center"/>
              <w:rPr>
                <w:sz w:val="17"/>
              </w:rPr>
            </w:pPr>
            <w:r>
              <w:rPr>
                <w:w w:val="101"/>
                <w:sz w:val="17"/>
              </w:rPr>
              <w:t>无</w:t>
            </w:r>
          </w:p>
        </w:tc>
      </w:tr>
      <w:tr w:rsidR="00454B80">
        <w:trPr>
          <w:trHeight w:val="1204"/>
        </w:trPr>
        <w:tc>
          <w:tcPr>
            <w:tcW w:w="1728" w:type="dxa"/>
            <w:gridSpan w:val="2"/>
          </w:tcPr>
          <w:p w:rsidR="00454B80" w:rsidRDefault="00454B80">
            <w:pPr>
              <w:pStyle w:val="TableParagraph"/>
              <w:rPr>
                <w:sz w:val="16"/>
              </w:rPr>
            </w:pPr>
          </w:p>
          <w:p w:rsidR="00454B80" w:rsidRDefault="00454B80">
            <w:pPr>
              <w:pStyle w:val="TableParagraph"/>
              <w:spacing w:before="2"/>
              <w:rPr>
                <w:sz w:val="15"/>
              </w:rPr>
            </w:pPr>
          </w:p>
          <w:p w:rsidR="00454B80" w:rsidRDefault="00C52B3A">
            <w:pPr>
              <w:pStyle w:val="TableParagraph"/>
              <w:spacing w:line="237" w:lineRule="auto"/>
              <w:ind w:left="523" w:right="242" w:hanging="260"/>
              <w:rPr>
                <w:sz w:val="17"/>
              </w:rPr>
            </w:pPr>
            <w:r>
              <w:rPr>
                <w:sz w:val="17"/>
              </w:rPr>
              <w:t>单位主要负责人签批意见</w:t>
            </w:r>
          </w:p>
        </w:tc>
        <w:tc>
          <w:tcPr>
            <w:tcW w:w="7922" w:type="dxa"/>
            <w:gridSpan w:val="8"/>
          </w:tcPr>
          <w:p w:rsidR="00454B80" w:rsidRDefault="00454B80">
            <w:pPr>
              <w:pStyle w:val="TableParagraph"/>
              <w:spacing w:before="8"/>
            </w:pPr>
          </w:p>
          <w:p w:rsidR="00454B80" w:rsidRDefault="00C52B3A">
            <w:pPr>
              <w:pStyle w:val="TableParagraph"/>
              <w:ind w:left="2316" w:right="319"/>
              <w:jc w:val="center"/>
              <w:rPr>
                <w:sz w:val="17"/>
              </w:rPr>
            </w:pPr>
            <w:r>
              <w:rPr>
                <w:sz w:val="17"/>
              </w:rPr>
              <w:t>签名：</w:t>
            </w:r>
          </w:p>
          <w:p w:rsidR="00454B80" w:rsidRDefault="00454B80">
            <w:pPr>
              <w:pStyle w:val="TableParagraph"/>
              <w:spacing w:before="6"/>
              <w:rPr>
                <w:sz w:val="16"/>
              </w:rPr>
            </w:pPr>
          </w:p>
          <w:p w:rsidR="00454B80" w:rsidRDefault="00C52B3A">
            <w:pPr>
              <w:pStyle w:val="TableParagraph"/>
              <w:tabs>
                <w:tab w:val="left" w:pos="5039"/>
                <w:tab w:val="left" w:pos="5740"/>
              </w:tabs>
              <w:ind w:left="4338"/>
              <w:rPr>
                <w:sz w:val="17"/>
              </w:rPr>
            </w:pPr>
            <w:r>
              <w:rPr>
                <w:sz w:val="17"/>
              </w:rPr>
              <w:t>年</w:t>
            </w:r>
            <w:r>
              <w:rPr>
                <w:sz w:val="17"/>
              </w:rPr>
              <w:tab/>
              <w:t>月</w:t>
            </w:r>
            <w:r>
              <w:rPr>
                <w:sz w:val="17"/>
              </w:rPr>
              <w:tab/>
              <w:t>日</w:t>
            </w:r>
          </w:p>
        </w:tc>
      </w:tr>
    </w:tbl>
    <w:p w:rsidR="00454B80" w:rsidRDefault="00454B80">
      <w:pPr>
        <w:pStyle w:val="a3"/>
      </w:pPr>
    </w:p>
    <w:p w:rsidR="00454B80" w:rsidRDefault="00C52B3A">
      <w:pPr>
        <w:spacing w:before="113" w:line="217" w:lineRule="exact"/>
        <w:ind w:left="756"/>
        <w:rPr>
          <w:sz w:val="17"/>
        </w:rPr>
      </w:pPr>
      <w:r>
        <w:rPr>
          <w:sz w:val="17"/>
        </w:rPr>
        <w:t>备注：</w:t>
      </w:r>
    </w:p>
    <w:p w:rsidR="00454B80" w:rsidRDefault="00C52B3A">
      <w:pPr>
        <w:pStyle w:val="a4"/>
        <w:numPr>
          <w:ilvl w:val="0"/>
          <w:numId w:val="11"/>
        </w:numPr>
        <w:tabs>
          <w:tab w:val="left" w:pos="932"/>
        </w:tabs>
        <w:spacing w:line="215" w:lineRule="exact"/>
        <w:ind w:hanging="176"/>
        <w:rPr>
          <w:sz w:val="17"/>
        </w:rPr>
      </w:pPr>
      <w:r>
        <w:rPr>
          <w:spacing w:val="1"/>
          <w:sz w:val="17"/>
        </w:rPr>
        <w:t>预算执行情况口径：预算数为调整后财政资金总额</w:t>
      </w:r>
      <w:r>
        <w:rPr>
          <w:sz w:val="17"/>
        </w:rPr>
        <w:t>（</w:t>
      </w:r>
      <w:r>
        <w:rPr>
          <w:spacing w:val="1"/>
          <w:sz w:val="17"/>
        </w:rPr>
        <w:t>包括上年结余结转</w:t>
      </w:r>
      <w:r>
        <w:rPr>
          <w:sz w:val="17"/>
        </w:rPr>
        <w:t>），执行数为资金使用单位财政资金实际支出数。</w:t>
      </w:r>
    </w:p>
    <w:p w:rsidR="00454B80" w:rsidRDefault="00C52B3A">
      <w:pPr>
        <w:pStyle w:val="a4"/>
        <w:numPr>
          <w:ilvl w:val="0"/>
          <w:numId w:val="11"/>
        </w:numPr>
        <w:tabs>
          <w:tab w:val="left" w:pos="932"/>
        </w:tabs>
        <w:spacing w:line="237" w:lineRule="auto"/>
        <w:ind w:left="756" w:right="1085" w:firstLine="0"/>
        <w:rPr>
          <w:sz w:val="17"/>
        </w:rPr>
      </w:pPr>
      <w:r>
        <w:rPr>
          <w:sz w:val="17"/>
        </w:rPr>
        <w:t>定量指标完成数汇总原则：绝对值直接累加计算，相对值按照资金额度加权平均计算。定量指标计分原则：正向指标（即目标值为≥X,得分=权重*B/A）</w:t>
      </w:r>
      <w:r>
        <w:rPr>
          <w:spacing w:val="1"/>
          <w:sz w:val="17"/>
        </w:rPr>
        <w:t>，反向指标</w:t>
      </w:r>
      <w:r>
        <w:rPr>
          <w:sz w:val="17"/>
        </w:rPr>
        <w:t>（即目标值为≤X，得分=权重*A/B），得分不得突破权重总额。定量指标先汇总完成 数，再计算得分。</w:t>
      </w:r>
    </w:p>
    <w:p w:rsidR="00454B80" w:rsidRDefault="00C52B3A">
      <w:pPr>
        <w:pStyle w:val="a4"/>
        <w:numPr>
          <w:ilvl w:val="0"/>
          <w:numId w:val="11"/>
        </w:numPr>
        <w:tabs>
          <w:tab w:val="left" w:pos="932"/>
        </w:tabs>
        <w:spacing w:line="237" w:lineRule="auto"/>
        <w:ind w:left="756" w:right="1070" w:firstLine="0"/>
        <w:jc w:val="both"/>
        <w:rPr>
          <w:sz w:val="17"/>
        </w:rPr>
      </w:pPr>
      <w:r>
        <w:rPr>
          <w:sz w:val="17"/>
        </w:rPr>
        <w:t xml:space="preserve">定性指标计分原则：达成预期指标、部分达成预期指标并具有一定效果、未达成预期指标且效果较差三档，分别按照该指标 </w:t>
      </w:r>
      <w:r>
        <w:rPr>
          <w:spacing w:val="1"/>
          <w:sz w:val="17"/>
        </w:rPr>
        <w:t>对应分值区间</w:t>
      </w:r>
      <w:r>
        <w:rPr>
          <w:sz w:val="17"/>
        </w:rPr>
        <w:t>100-80%（含80%）、80-50%（含50%）、50-0%合理确定分值。汇总时，以资金额度为权重，对分值进行加权平均计算。</w:t>
      </w:r>
    </w:p>
    <w:p w:rsidR="00454B80" w:rsidRDefault="00C52B3A">
      <w:pPr>
        <w:pStyle w:val="a4"/>
        <w:numPr>
          <w:ilvl w:val="0"/>
          <w:numId w:val="11"/>
        </w:numPr>
        <w:tabs>
          <w:tab w:val="left" w:pos="932"/>
        </w:tabs>
        <w:spacing w:line="215" w:lineRule="exact"/>
        <w:ind w:hanging="176"/>
        <w:jc w:val="both"/>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spacing w:line="215" w:lineRule="exact"/>
        <w:jc w:val="both"/>
        <w:rPr>
          <w:sz w:val="17"/>
        </w:rPr>
        <w:sectPr w:rsidR="00454B80">
          <w:pgSz w:w="11910" w:h="16840"/>
          <w:pgMar w:top="1480" w:right="180" w:bottom="280" w:left="360" w:header="720" w:footer="720" w:gutter="0"/>
          <w:cols w:space="720"/>
        </w:sectPr>
      </w:pPr>
    </w:p>
    <w:p w:rsidR="00454B80" w:rsidRDefault="00454B80" w:rsidP="00C52B3A">
      <w:pPr>
        <w:pStyle w:val="a3"/>
        <w:spacing w:before="12"/>
        <w:ind w:rightChars="206" w:right="453"/>
        <w:rPr>
          <w:sz w:val="10"/>
        </w:rPr>
      </w:pPr>
    </w:p>
    <w:p w:rsidR="00454B80" w:rsidRDefault="00C52B3A">
      <w:pPr>
        <w:spacing w:before="59"/>
        <w:ind w:left="778"/>
        <w:rPr>
          <w:b/>
          <w:sz w:val="30"/>
        </w:rPr>
      </w:pPr>
      <w:r>
        <w:rPr>
          <w:b/>
          <w:sz w:val="30"/>
        </w:rPr>
        <w:t>2020年度军运会环境综合整治（东西湖区）立面综合整治工程项目自评表</w:t>
      </w:r>
    </w:p>
    <w:p w:rsidR="00454B80" w:rsidRDefault="00C52B3A">
      <w:pPr>
        <w:tabs>
          <w:tab w:val="left" w:pos="8223"/>
        </w:tabs>
        <w:spacing w:before="176"/>
        <w:ind w:right="1934"/>
        <w:jc w:val="right"/>
        <w:rPr>
          <w:sz w:val="20"/>
        </w:rPr>
      </w:pPr>
      <w:r>
        <w:rPr>
          <w:w w:val="105"/>
          <w:sz w:val="20"/>
        </w:rPr>
        <w:t>单位名</w:t>
      </w:r>
      <w:r>
        <w:rPr>
          <w:spacing w:val="11"/>
          <w:w w:val="105"/>
          <w:sz w:val="20"/>
        </w:rPr>
        <w:t>称</w:t>
      </w:r>
      <w:r>
        <w:rPr>
          <w:w w:val="105"/>
          <w:sz w:val="20"/>
        </w:rPr>
        <w:t>：武汉市东西湖区住房和城乡建设局</w:t>
      </w:r>
      <w:r>
        <w:rPr>
          <w:w w:val="105"/>
          <w:sz w:val="20"/>
        </w:rPr>
        <w:tab/>
      </w:r>
      <w:r>
        <w:rPr>
          <w:sz w:val="20"/>
        </w:rPr>
        <w:t>填报日</w:t>
      </w:r>
      <w:r>
        <w:rPr>
          <w:spacing w:val="10"/>
          <w:sz w:val="20"/>
        </w:rPr>
        <w:t>期</w:t>
      </w:r>
      <w:r>
        <w:rPr>
          <w:sz w:val="20"/>
        </w:rPr>
        <w:t>：</w:t>
      </w:r>
    </w:p>
    <w:p w:rsidR="00454B80" w:rsidRDefault="00454B80">
      <w:pPr>
        <w:pStyle w:val="a3"/>
        <w:spacing w:before="2"/>
        <w:rPr>
          <w:sz w:val="7"/>
        </w:rPr>
      </w:pPr>
    </w:p>
    <w:tbl>
      <w:tblPr>
        <w:tblW w:w="0" w:type="auto"/>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82"/>
        <w:gridCol w:w="1035"/>
        <w:gridCol w:w="1496"/>
        <w:gridCol w:w="1731"/>
        <w:gridCol w:w="1049"/>
        <w:gridCol w:w="1601"/>
        <w:gridCol w:w="1601"/>
        <w:gridCol w:w="1155"/>
      </w:tblGrid>
      <w:tr w:rsidR="00454B80" w:rsidTr="00C52B3A">
        <w:trPr>
          <w:trHeight w:val="438"/>
        </w:trPr>
        <w:tc>
          <w:tcPr>
            <w:tcW w:w="3513" w:type="dxa"/>
            <w:gridSpan w:val="3"/>
          </w:tcPr>
          <w:p w:rsidR="00454B80" w:rsidRDefault="00C52B3A">
            <w:pPr>
              <w:pStyle w:val="TableParagraph"/>
              <w:spacing w:before="119"/>
              <w:ind w:left="1360" w:right="1337"/>
              <w:jc w:val="center"/>
              <w:rPr>
                <w:sz w:val="18"/>
              </w:rPr>
            </w:pPr>
            <w:r>
              <w:rPr>
                <w:w w:val="105"/>
                <w:sz w:val="18"/>
              </w:rPr>
              <w:t>项目名称</w:t>
            </w:r>
          </w:p>
        </w:tc>
        <w:tc>
          <w:tcPr>
            <w:tcW w:w="7137" w:type="dxa"/>
            <w:gridSpan w:val="5"/>
          </w:tcPr>
          <w:p w:rsidR="00454B80" w:rsidRDefault="00C52B3A">
            <w:pPr>
              <w:pStyle w:val="TableParagraph"/>
              <w:spacing w:before="119"/>
              <w:ind w:left="1223" w:right="1197"/>
              <w:jc w:val="center"/>
              <w:rPr>
                <w:sz w:val="18"/>
              </w:rPr>
            </w:pPr>
            <w:r>
              <w:rPr>
                <w:w w:val="105"/>
                <w:sz w:val="18"/>
              </w:rPr>
              <w:t>军运会环境综合整治（东西湖区）立面综合整治工程（二期）</w:t>
            </w:r>
          </w:p>
        </w:tc>
      </w:tr>
      <w:tr w:rsidR="00454B80" w:rsidTr="00C52B3A">
        <w:trPr>
          <w:trHeight w:val="438"/>
        </w:trPr>
        <w:tc>
          <w:tcPr>
            <w:tcW w:w="3513" w:type="dxa"/>
            <w:gridSpan w:val="3"/>
          </w:tcPr>
          <w:p w:rsidR="00454B80" w:rsidRDefault="00C52B3A">
            <w:pPr>
              <w:pStyle w:val="TableParagraph"/>
              <w:spacing w:before="119"/>
              <w:ind w:left="1360" w:right="1337"/>
              <w:jc w:val="center"/>
              <w:rPr>
                <w:sz w:val="18"/>
              </w:rPr>
            </w:pPr>
            <w:r>
              <w:rPr>
                <w:w w:val="105"/>
                <w:sz w:val="18"/>
              </w:rPr>
              <w:t>主管部门</w:t>
            </w:r>
          </w:p>
        </w:tc>
        <w:tc>
          <w:tcPr>
            <w:tcW w:w="2780" w:type="dxa"/>
            <w:gridSpan w:val="2"/>
          </w:tcPr>
          <w:p w:rsidR="00454B80" w:rsidRDefault="00C52B3A">
            <w:pPr>
              <w:pStyle w:val="TableParagraph"/>
              <w:spacing w:before="6" w:line="230" w:lineRule="atLeast"/>
              <w:ind w:left="1298" w:right="69" w:hanging="1230"/>
              <w:rPr>
                <w:sz w:val="18"/>
              </w:rPr>
            </w:pPr>
            <w:r>
              <w:rPr>
                <w:sz w:val="18"/>
              </w:rPr>
              <w:t>武汉市东西湖区住房和城乡建设</w:t>
            </w:r>
            <w:r>
              <w:rPr>
                <w:w w:val="105"/>
                <w:sz w:val="18"/>
              </w:rPr>
              <w:t>局</w:t>
            </w:r>
          </w:p>
        </w:tc>
        <w:tc>
          <w:tcPr>
            <w:tcW w:w="1601" w:type="dxa"/>
          </w:tcPr>
          <w:p w:rsidR="00454B80" w:rsidRDefault="00C52B3A">
            <w:pPr>
              <w:pStyle w:val="TableParagraph"/>
              <w:spacing w:before="119"/>
              <w:ind w:left="45" w:right="29"/>
              <w:jc w:val="center"/>
              <w:rPr>
                <w:sz w:val="18"/>
              </w:rPr>
            </w:pPr>
            <w:r>
              <w:rPr>
                <w:w w:val="105"/>
                <w:sz w:val="18"/>
              </w:rPr>
              <w:t>项目实施单位</w:t>
            </w:r>
          </w:p>
        </w:tc>
        <w:tc>
          <w:tcPr>
            <w:tcW w:w="2756" w:type="dxa"/>
            <w:gridSpan w:val="2"/>
          </w:tcPr>
          <w:p w:rsidR="00454B80" w:rsidRDefault="00C52B3A">
            <w:pPr>
              <w:pStyle w:val="TableParagraph"/>
              <w:spacing w:before="119"/>
              <w:ind w:left="1107" w:right="1090"/>
              <w:jc w:val="center"/>
              <w:rPr>
                <w:sz w:val="18"/>
              </w:rPr>
            </w:pPr>
            <w:r>
              <w:rPr>
                <w:w w:val="105"/>
                <w:sz w:val="18"/>
              </w:rPr>
              <w:t>军运会专班</w:t>
            </w:r>
          </w:p>
        </w:tc>
      </w:tr>
      <w:tr w:rsidR="00454B80" w:rsidTr="00C52B3A">
        <w:trPr>
          <w:trHeight w:val="409"/>
        </w:trPr>
        <w:tc>
          <w:tcPr>
            <w:tcW w:w="3513" w:type="dxa"/>
            <w:gridSpan w:val="3"/>
          </w:tcPr>
          <w:p w:rsidR="00454B80" w:rsidRDefault="00C52B3A">
            <w:pPr>
              <w:pStyle w:val="TableParagraph"/>
              <w:spacing w:before="90"/>
              <w:ind w:left="1360" w:right="1337"/>
              <w:jc w:val="center"/>
              <w:rPr>
                <w:sz w:val="18"/>
              </w:rPr>
            </w:pPr>
            <w:r>
              <w:rPr>
                <w:w w:val="105"/>
                <w:sz w:val="18"/>
              </w:rPr>
              <w:t>项目类别</w:t>
            </w:r>
          </w:p>
        </w:tc>
        <w:tc>
          <w:tcPr>
            <w:tcW w:w="7137" w:type="dxa"/>
            <w:gridSpan w:val="5"/>
          </w:tcPr>
          <w:p w:rsidR="00454B80" w:rsidRDefault="00C52B3A">
            <w:pPr>
              <w:pStyle w:val="TableParagraph"/>
              <w:tabs>
                <w:tab w:val="left" w:pos="2069"/>
                <w:tab w:val="left" w:pos="3443"/>
              </w:tabs>
              <w:spacing w:before="76"/>
              <w:ind w:left="33"/>
              <w:rPr>
                <w:rFonts w:ascii="Wingdings" w:hAnsi="Wingdings"/>
                <w:sz w:val="18"/>
              </w:rPr>
            </w:pPr>
            <w:r>
              <w:rPr>
                <w:rFonts w:ascii="Times New Roman" w:hAnsi="Times New Roman"/>
                <w:w w:val="105"/>
                <w:sz w:val="18"/>
              </w:rPr>
              <w:t>1</w:t>
            </w:r>
            <w:r>
              <w:rPr>
                <w:w w:val="105"/>
                <w:sz w:val="18"/>
              </w:rPr>
              <w:t>、部门预算项目</w:t>
            </w:r>
            <w:r>
              <w:rPr>
                <w:spacing w:val="4"/>
                <w:w w:val="105"/>
                <w:sz w:val="18"/>
              </w:rPr>
              <w:t xml:space="preserve"> </w:t>
            </w:r>
            <w:r>
              <w:rPr>
                <w:w w:val="105"/>
                <w:sz w:val="18"/>
              </w:rPr>
              <w:t>口</w:t>
            </w:r>
            <w:r>
              <w:rPr>
                <w:w w:val="105"/>
                <w:sz w:val="18"/>
              </w:rPr>
              <w:tab/>
            </w:r>
            <w:r>
              <w:rPr>
                <w:rFonts w:ascii="Times New Roman" w:hAnsi="Times New Roman"/>
                <w:w w:val="105"/>
                <w:sz w:val="18"/>
              </w:rPr>
              <w:t>2</w:t>
            </w:r>
            <w:r>
              <w:rPr>
                <w:w w:val="105"/>
                <w:sz w:val="18"/>
              </w:rPr>
              <w:t>、区直专项</w:t>
            </w:r>
            <w:r>
              <w:rPr>
                <w:w w:val="105"/>
                <w:sz w:val="18"/>
              </w:rPr>
              <w:tab/>
            </w:r>
            <w:r>
              <w:rPr>
                <w:rFonts w:ascii="Wingdings" w:hAnsi="Wingdings"/>
                <w:w w:val="105"/>
                <w:sz w:val="18"/>
              </w:rPr>
              <w:t></w:t>
            </w:r>
          </w:p>
        </w:tc>
      </w:tr>
      <w:tr w:rsidR="00454B80" w:rsidTr="00C52B3A">
        <w:trPr>
          <w:trHeight w:val="438"/>
        </w:trPr>
        <w:tc>
          <w:tcPr>
            <w:tcW w:w="3513" w:type="dxa"/>
            <w:gridSpan w:val="3"/>
          </w:tcPr>
          <w:p w:rsidR="00454B80" w:rsidRDefault="00C52B3A">
            <w:pPr>
              <w:pStyle w:val="TableParagraph"/>
              <w:spacing w:before="119"/>
              <w:ind w:left="1360" w:right="1337"/>
              <w:jc w:val="center"/>
              <w:rPr>
                <w:sz w:val="18"/>
              </w:rPr>
            </w:pPr>
            <w:r>
              <w:rPr>
                <w:w w:val="105"/>
                <w:sz w:val="18"/>
              </w:rPr>
              <w:t>项目属性</w:t>
            </w:r>
          </w:p>
        </w:tc>
        <w:tc>
          <w:tcPr>
            <w:tcW w:w="7137" w:type="dxa"/>
            <w:gridSpan w:val="5"/>
          </w:tcPr>
          <w:p w:rsidR="00454B80" w:rsidRDefault="00C52B3A">
            <w:pPr>
              <w:pStyle w:val="TableParagraph"/>
              <w:tabs>
                <w:tab w:val="left" w:pos="1547"/>
                <w:tab w:val="left" w:pos="2071"/>
              </w:tabs>
              <w:spacing w:before="105"/>
              <w:ind w:left="33"/>
              <w:rPr>
                <w:rFonts w:ascii="Wingdings" w:hAnsi="Wingdings"/>
                <w:sz w:val="18"/>
              </w:rPr>
            </w:pPr>
            <w:r>
              <w:rPr>
                <w:rFonts w:ascii="Times New Roman" w:hAnsi="Times New Roman"/>
                <w:w w:val="105"/>
                <w:sz w:val="18"/>
              </w:rPr>
              <w:t>1</w:t>
            </w:r>
            <w:r>
              <w:rPr>
                <w:w w:val="105"/>
                <w:sz w:val="18"/>
              </w:rPr>
              <w:t>、持续性项目</w:t>
            </w:r>
            <w:r>
              <w:rPr>
                <w:w w:val="105"/>
                <w:sz w:val="18"/>
              </w:rPr>
              <w:tab/>
              <w:t>口</w:t>
            </w:r>
            <w:r>
              <w:rPr>
                <w:w w:val="105"/>
                <w:sz w:val="18"/>
              </w:rPr>
              <w:tab/>
            </w:r>
            <w:r>
              <w:rPr>
                <w:rFonts w:ascii="Times New Roman" w:hAnsi="Times New Roman"/>
                <w:w w:val="105"/>
                <w:sz w:val="18"/>
              </w:rPr>
              <w:t>2</w:t>
            </w:r>
            <w:r>
              <w:rPr>
                <w:w w:val="105"/>
                <w:sz w:val="18"/>
              </w:rPr>
              <w:t>、新增性项目</w:t>
            </w:r>
            <w:r>
              <w:rPr>
                <w:spacing w:val="59"/>
                <w:w w:val="105"/>
                <w:sz w:val="18"/>
              </w:rPr>
              <w:t xml:space="preserve"> </w:t>
            </w:r>
            <w:r>
              <w:rPr>
                <w:rFonts w:ascii="Wingdings" w:hAnsi="Wingdings"/>
                <w:w w:val="105"/>
                <w:sz w:val="18"/>
              </w:rPr>
              <w:t></w:t>
            </w:r>
          </w:p>
        </w:tc>
      </w:tr>
      <w:tr w:rsidR="00454B80" w:rsidTr="00C52B3A">
        <w:trPr>
          <w:trHeight w:val="438"/>
        </w:trPr>
        <w:tc>
          <w:tcPr>
            <w:tcW w:w="3513" w:type="dxa"/>
            <w:gridSpan w:val="3"/>
          </w:tcPr>
          <w:p w:rsidR="00454B80" w:rsidRDefault="00C52B3A">
            <w:pPr>
              <w:pStyle w:val="TableParagraph"/>
              <w:spacing w:before="119"/>
              <w:ind w:left="1360" w:right="1337"/>
              <w:jc w:val="center"/>
              <w:rPr>
                <w:sz w:val="18"/>
              </w:rPr>
            </w:pPr>
            <w:r>
              <w:rPr>
                <w:w w:val="105"/>
                <w:sz w:val="18"/>
              </w:rPr>
              <w:t>项目类型</w:t>
            </w:r>
          </w:p>
        </w:tc>
        <w:tc>
          <w:tcPr>
            <w:tcW w:w="7137" w:type="dxa"/>
            <w:gridSpan w:val="5"/>
          </w:tcPr>
          <w:p w:rsidR="00454B80" w:rsidRDefault="00C52B3A">
            <w:pPr>
              <w:pStyle w:val="TableParagraph"/>
              <w:tabs>
                <w:tab w:val="left" w:pos="1547"/>
                <w:tab w:val="left" w:pos="2071"/>
                <w:tab w:val="left" w:pos="3849"/>
              </w:tabs>
              <w:spacing w:before="102"/>
              <w:ind w:left="33"/>
              <w:rPr>
                <w:sz w:val="18"/>
              </w:rPr>
            </w:pPr>
            <w:r>
              <w:rPr>
                <w:rFonts w:ascii="Times New Roman" w:eastAsia="Times New Roman" w:hAnsi="Times New Roman"/>
                <w:w w:val="105"/>
                <w:sz w:val="18"/>
              </w:rPr>
              <w:t>1</w:t>
            </w:r>
            <w:r>
              <w:rPr>
                <w:w w:val="105"/>
                <w:sz w:val="18"/>
              </w:rPr>
              <w:t>、常年性项目</w:t>
            </w:r>
            <w:r>
              <w:rPr>
                <w:w w:val="105"/>
                <w:sz w:val="18"/>
              </w:rPr>
              <w:tab/>
              <w:t>口</w:t>
            </w:r>
            <w:r>
              <w:rPr>
                <w:w w:val="105"/>
                <w:sz w:val="18"/>
              </w:rPr>
              <w:tab/>
            </w:r>
            <w:r>
              <w:rPr>
                <w:rFonts w:ascii="Times New Roman" w:eastAsia="Times New Roman" w:hAnsi="Times New Roman"/>
                <w:w w:val="105"/>
                <w:sz w:val="18"/>
              </w:rPr>
              <w:t>2</w:t>
            </w:r>
            <w:r>
              <w:rPr>
                <w:w w:val="105"/>
                <w:sz w:val="18"/>
              </w:rPr>
              <w:t>、延续性项目</w:t>
            </w:r>
            <w:r>
              <w:rPr>
                <w:spacing w:val="52"/>
                <w:w w:val="105"/>
                <w:sz w:val="18"/>
              </w:rPr>
              <w:t xml:space="preserve"> </w:t>
            </w:r>
            <w:r>
              <w:rPr>
                <w:rFonts w:ascii="Wingdings" w:eastAsia="Wingdings" w:hAnsi="Wingdings"/>
                <w:w w:val="105"/>
                <w:sz w:val="18"/>
              </w:rPr>
              <w:t></w:t>
            </w:r>
            <w:r>
              <w:rPr>
                <w:rFonts w:ascii="Times New Roman" w:eastAsia="Times New Roman" w:hAnsi="Times New Roman"/>
                <w:w w:val="105"/>
                <w:sz w:val="18"/>
              </w:rPr>
              <w:tab/>
              <w:t>3</w:t>
            </w:r>
            <w:r>
              <w:rPr>
                <w:w w:val="105"/>
                <w:sz w:val="18"/>
              </w:rPr>
              <w:t>、一次性项目</w:t>
            </w:r>
            <w:r>
              <w:rPr>
                <w:spacing w:val="-40"/>
                <w:w w:val="105"/>
                <w:sz w:val="18"/>
              </w:rPr>
              <w:t xml:space="preserve"> </w:t>
            </w:r>
            <w:r>
              <w:rPr>
                <w:w w:val="105"/>
                <w:sz w:val="18"/>
              </w:rPr>
              <w:t>口</w:t>
            </w:r>
          </w:p>
        </w:tc>
      </w:tr>
      <w:tr w:rsidR="00454B80" w:rsidTr="00C52B3A">
        <w:trPr>
          <w:trHeight w:val="438"/>
        </w:trPr>
        <w:tc>
          <w:tcPr>
            <w:tcW w:w="2017" w:type="dxa"/>
            <w:gridSpan w:val="2"/>
            <w:vMerge w:val="restart"/>
          </w:tcPr>
          <w:p w:rsidR="00454B80" w:rsidRDefault="00454B80">
            <w:pPr>
              <w:pStyle w:val="TableParagraph"/>
              <w:spacing w:before="9"/>
              <w:rPr>
                <w:sz w:val="17"/>
              </w:rPr>
            </w:pPr>
          </w:p>
          <w:p w:rsidR="00454B80" w:rsidRDefault="00C52B3A">
            <w:pPr>
              <w:pStyle w:val="TableParagraph"/>
              <w:spacing w:before="1" w:line="227" w:lineRule="exact"/>
              <w:ind w:left="48" w:right="18"/>
              <w:jc w:val="center"/>
              <w:rPr>
                <w:sz w:val="18"/>
              </w:rPr>
            </w:pPr>
            <w:r>
              <w:rPr>
                <w:w w:val="105"/>
                <w:sz w:val="18"/>
              </w:rPr>
              <w:t>预算执行情况（万元）</w:t>
            </w:r>
          </w:p>
          <w:p w:rsidR="00454B80" w:rsidRDefault="00C52B3A">
            <w:pPr>
              <w:pStyle w:val="TableParagraph"/>
              <w:spacing w:line="227" w:lineRule="exact"/>
              <w:ind w:left="45" w:right="18"/>
              <w:jc w:val="center"/>
              <w:rPr>
                <w:sz w:val="18"/>
              </w:rPr>
            </w:pPr>
            <w:r>
              <w:rPr>
                <w:w w:val="105"/>
                <w:sz w:val="18"/>
              </w:rPr>
              <w:t>（</w:t>
            </w:r>
            <w:r>
              <w:rPr>
                <w:rFonts w:ascii="Times New Roman" w:eastAsia="Times New Roman"/>
                <w:w w:val="105"/>
                <w:sz w:val="18"/>
              </w:rPr>
              <w:t>20</w:t>
            </w:r>
            <w:r>
              <w:rPr>
                <w:w w:val="105"/>
                <w:sz w:val="18"/>
              </w:rPr>
              <w:t>分）</w:t>
            </w:r>
          </w:p>
        </w:tc>
        <w:tc>
          <w:tcPr>
            <w:tcW w:w="1496" w:type="dxa"/>
          </w:tcPr>
          <w:p w:rsidR="00454B80" w:rsidRDefault="00454B80">
            <w:pPr>
              <w:pStyle w:val="TableParagraph"/>
              <w:rPr>
                <w:rFonts w:ascii="Times New Roman"/>
                <w:sz w:val="18"/>
              </w:rPr>
            </w:pPr>
          </w:p>
        </w:tc>
        <w:tc>
          <w:tcPr>
            <w:tcW w:w="1731" w:type="dxa"/>
          </w:tcPr>
          <w:p w:rsidR="00454B80" w:rsidRDefault="00C52B3A">
            <w:pPr>
              <w:pStyle w:val="TableParagraph"/>
              <w:spacing w:before="105"/>
              <w:ind w:left="306" w:right="282"/>
              <w:jc w:val="center"/>
              <w:rPr>
                <w:sz w:val="18"/>
              </w:rPr>
            </w:pPr>
            <w:r>
              <w:rPr>
                <w:w w:val="105"/>
                <w:sz w:val="18"/>
              </w:rPr>
              <w:t>预算数（</w:t>
            </w:r>
            <w:r>
              <w:rPr>
                <w:rFonts w:ascii="Times New Roman" w:eastAsia="Times New Roman"/>
                <w:w w:val="105"/>
                <w:sz w:val="18"/>
              </w:rPr>
              <w:t>A</w:t>
            </w:r>
            <w:r>
              <w:rPr>
                <w:w w:val="105"/>
                <w:sz w:val="18"/>
              </w:rPr>
              <w:t>）</w:t>
            </w:r>
          </w:p>
        </w:tc>
        <w:tc>
          <w:tcPr>
            <w:tcW w:w="2650" w:type="dxa"/>
            <w:gridSpan w:val="2"/>
          </w:tcPr>
          <w:p w:rsidR="00454B80" w:rsidRDefault="00C52B3A">
            <w:pPr>
              <w:pStyle w:val="TableParagraph"/>
              <w:spacing w:before="105"/>
              <w:ind w:left="791"/>
              <w:rPr>
                <w:sz w:val="18"/>
              </w:rPr>
            </w:pPr>
            <w:r>
              <w:rPr>
                <w:w w:val="105"/>
                <w:sz w:val="18"/>
              </w:rPr>
              <w:t>执行数（</w:t>
            </w:r>
            <w:r>
              <w:rPr>
                <w:rFonts w:ascii="Times New Roman" w:eastAsia="Times New Roman"/>
                <w:w w:val="105"/>
                <w:sz w:val="18"/>
              </w:rPr>
              <w:t>B</w:t>
            </w:r>
            <w:r>
              <w:rPr>
                <w:w w:val="105"/>
                <w:sz w:val="18"/>
              </w:rPr>
              <w:t>）</w:t>
            </w:r>
          </w:p>
        </w:tc>
        <w:tc>
          <w:tcPr>
            <w:tcW w:w="1601" w:type="dxa"/>
          </w:tcPr>
          <w:p w:rsidR="00454B80" w:rsidRDefault="00C52B3A">
            <w:pPr>
              <w:pStyle w:val="TableParagraph"/>
              <w:spacing w:before="105"/>
              <w:ind w:left="50" w:right="29"/>
              <w:jc w:val="center"/>
              <w:rPr>
                <w:rFonts w:ascii="Times New Roman" w:eastAsia="Times New Roman"/>
                <w:sz w:val="18"/>
              </w:rPr>
            </w:pPr>
            <w:r>
              <w:rPr>
                <w:w w:val="105"/>
                <w:sz w:val="18"/>
              </w:rPr>
              <w:t>执行率（</w:t>
            </w:r>
            <w:r>
              <w:rPr>
                <w:rFonts w:ascii="Times New Roman" w:eastAsia="Times New Roman"/>
                <w:w w:val="105"/>
                <w:sz w:val="18"/>
              </w:rPr>
              <w:t>B/A)</w:t>
            </w:r>
          </w:p>
        </w:tc>
        <w:tc>
          <w:tcPr>
            <w:tcW w:w="1155" w:type="dxa"/>
          </w:tcPr>
          <w:p w:rsidR="00454B80" w:rsidRDefault="00C52B3A">
            <w:pPr>
              <w:pStyle w:val="TableParagraph"/>
              <w:spacing w:line="226" w:lineRule="exact"/>
              <w:ind w:left="48" w:right="29"/>
              <w:jc w:val="center"/>
              <w:rPr>
                <w:sz w:val="18"/>
              </w:rPr>
            </w:pPr>
            <w:r>
              <w:rPr>
                <w:w w:val="105"/>
                <w:sz w:val="18"/>
              </w:rPr>
              <w:t>得分</w:t>
            </w:r>
          </w:p>
          <w:p w:rsidR="00454B80" w:rsidRDefault="00C52B3A">
            <w:pPr>
              <w:pStyle w:val="TableParagraph"/>
              <w:spacing w:before="11" w:line="181" w:lineRule="exact"/>
              <w:ind w:left="52" w:right="27"/>
              <w:jc w:val="center"/>
              <w:rPr>
                <w:sz w:val="18"/>
              </w:rPr>
            </w:pPr>
            <w:r>
              <w:rPr>
                <w:w w:val="105"/>
                <w:sz w:val="18"/>
              </w:rPr>
              <w:t>（</w:t>
            </w:r>
            <w:r>
              <w:rPr>
                <w:rFonts w:ascii="Times New Roman" w:eastAsia="Times New Roman"/>
                <w:w w:val="105"/>
                <w:sz w:val="18"/>
              </w:rPr>
              <w:t>20</w:t>
            </w:r>
            <w:r>
              <w:rPr>
                <w:w w:val="105"/>
                <w:sz w:val="18"/>
              </w:rPr>
              <w:t>分</w:t>
            </w:r>
            <w:r>
              <w:rPr>
                <w:rFonts w:ascii="Times New Roman" w:eastAsia="Times New Roman"/>
                <w:w w:val="105"/>
                <w:sz w:val="18"/>
              </w:rPr>
              <w:t>*</w:t>
            </w:r>
            <w:r>
              <w:rPr>
                <w:w w:val="105"/>
                <w:sz w:val="18"/>
              </w:rPr>
              <w:t>执行率）</w:t>
            </w:r>
          </w:p>
        </w:tc>
      </w:tr>
      <w:tr w:rsidR="00454B80" w:rsidTr="00C52B3A">
        <w:trPr>
          <w:trHeight w:val="438"/>
        </w:trPr>
        <w:tc>
          <w:tcPr>
            <w:tcW w:w="2017" w:type="dxa"/>
            <w:gridSpan w:val="2"/>
            <w:vMerge/>
            <w:tcBorders>
              <w:top w:val="nil"/>
            </w:tcBorders>
          </w:tcPr>
          <w:p w:rsidR="00454B80" w:rsidRDefault="00454B80">
            <w:pPr>
              <w:rPr>
                <w:sz w:val="2"/>
                <w:szCs w:val="2"/>
              </w:rPr>
            </w:pPr>
          </w:p>
        </w:tc>
        <w:tc>
          <w:tcPr>
            <w:tcW w:w="1496" w:type="dxa"/>
          </w:tcPr>
          <w:p w:rsidR="00454B80" w:rsidRDefault="00C52B3A">
            <w:pPr>
              <w:pStyle w:val="TableParagraph"/>
              <w:spacing w:before="6" w:line="230" w:lineRule="atLeast"/>
              <w:ind w:left="656" w:right="32" w:hanging="567"/>
              <w:rPr>
                <w:sz w:val="18"/>
              </w:rPr>
            </w:pPr>
            <w:r>
              <w:rPr>
                <w:w w:val="105"/>
                <w:sz w:val="18"/>
              </w:rPr>
              <w:t>年度财政资金总额</w:t>
            </w:r>
          </w:p>
        </w:tc>
        <w:tc>
          <w:tcPr>
            <w:tcW w:w="1731" w:type="dxa"/>
          </w:tcPr>
          <w:p w:rsidR="00454B80" w:rsidRDefault="00C52B3A">
            <w:pPr>
              <w:pStyle w:val="TableParagraph"/>
              <w:spacing w:before="114"/>
              <w:ind w:left="302" w:right="282"/>
              <w:jc w:val="center"/>
              <w:rPr>
                <w:rFonts w:ascii="Times New Roman"/>
                <w:sz w:val="18"/>
              </w:rPr>
            </w:pPr>
            <w:r>
              <w:rPr>
                <w:rFonts w:ascii="Times New Roman"/>
                <w:w w:val="105"/>
                <w:sz w:val="18"/>
              </w:rPr>
              <w:t>3,648</w:t>
            </w:r>
          </w:p>
        </w:tc>
        <w:tc>
          <w:tcPr>
            <w:tcW w:w="2650" w:type="dxa"/>
            <w:gridSpan w:val="2"/>
          </w:tcPr>
          <w:p w:rsidR="00454B80" w:rsidRDefault="00C52B3A">
            <w:pPr>
              <w:pStyle w:val="TableParagraph"/>
              <w:spacing w:before="114"/>
              <w:ind w:left="1093" w:right="1071"/>
              <w:jc w:val="center"/>
              <w:rPr>
                <w:rFonts w:ascii="Times New Roman"/>
                <w:sz w:val="18"/>
              </w:rPr>
            </w:pPr>
            <w:r>
              <w:rPr>
                <w:rFonts w:ascii="Times New Roman"/>
                <w:w w:val="105"/>
                <w:sz w:val="18"/>
              </w:rPr>
              <w:t>3,648</w:t>
            </w:r>
          </w:p>
        </w:tc>
        <w:tc>
          <w:tcPr>
            <w:tcW w:w="1601" w:type="dxa"/>
          </w:tcPr>
          <w:p w:rsidR="00454B80" w:rsidRDefault="00C52B3A">
            <w:pPr>
              <w:pStyle w:val="TableParagraph"/>
              <w:spacing w:before="114"/>
              <w:ind w:left="48" w:right="29"/>
              <w:jc w:val="center"/>
              <w:rPr>
                <w:rFonts w:ascii="Times New Roman"/>
                <w:sz w:val="18"/>
              </w:rPr>
            </w:pPr>
            <w:r>
              <w:rPr>
                <w:rFonts w:ascii="Times New Roman"/>
                <w:w w:val="105"/>
                <w:sz w:val="18"/>
              </w:rPr>
              <w:t>100%</w:t>
            </w:r>
          </w:p>
        </w:tc>
        <w:tc>
          <w:tcPr>
            <w:tcW w:w="1155" w:type="dxa"/>
          </w:tcPr>
          <w:p w:rsidR="00454B80" w:rsidRDefault="00C52B3A">
            <w:pPr>
              <w:pStyle w:val="TableParagraph"/>
              <w:spacing w:before="114"/>
              <w:ind w:left="50" w:right="29"/>
              <w:jc w:val="center"/>
              <w:rPr>
                <w:rFonts w:ascii="Times New Roman"/>
                <w:sz w:val="18"/>
              </w:rPr>
            </w:pPr>
            <w:r>
              <w:rPr>
                <w:rFonts w:ascii="Times New Roman"/>
                <w:w w:val="105"/>
                <w:sz w:val="18"/>
              </w:rPr>
              <w:t>20</w:t>
            </w:r>
          </w:p>
        </w:tc>
      </w:tr>
      <w:tr w:rsidR="00454B80" w:rsidTr="00C52B3A">
        <w:trPr>
          <w:trHeight w:val="409"/>
        </w:trPr>
        <w:tc>
          <w:tcPr>
            <w:tcW w:w="982"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11"/>
            </w:pPr>
          </w:p>
          <w:p w:rsidR="00454B80" w:rsidRDefault="00C52B3A">
            <w:pPr>
              <w:pStyle w:val="TableParagraph"/>
              <w:spacing w:before="1" w:line="244" w:lineRule="auto"/>
              <w:ind w:left="116" w:right="89" w:hanging="1"/>
              <w:jc w:val="center"/>
              <w:rPr>
                <w:sz w:val="18"/>
              </w:rPr>
            </w:pPr>
            <w:r>
              <w:rPr>
                <w:w w:val="105"/>
                <w:sz w:val="18"/>
              </w:rPr>
              <w:t xml:space="preserve">年度目 </w:t>
            </w:r>
            <w:r>
              <w:rPr>
                <w:spacing w:val="-4"/>
                <w:w w:val="105"/>
                <w:sz w:val="18"/>
              </w:rPr>
              <w:t>标：根据</w:t>
            </w:r>
            <w:r>
              <w:rPr>
                <w:w w:val="105"/>
                <w:sz w:val="18"/>
              </w:rPr>
              <w:t xml:space="preserve">合同约 </w:t>
            </w:r>
            <w:r>
              <w:rPr>
                <w:spacing w:val="-4"/>
                <w:w w:val="105"/>
                <w:sz w:val="18"/>
              </w:rPr>
              <w:t>定，支付</w:t>
            </w:r>
            <w:r>
              <w:rPr>
                <w:spacing w:val="-3"/>
                <w:sz w:val="18"/>
              </w:rPr>
              <w:t>项目资金</w:t>
            </w:r>
            <w:r>
              <w:rPr>
                <w:w w:val="105"/>
                <w:sz w:val="18"/>
              </w:rPr>
              <w:t>进度款</w:t>
            </w:r>
          </w:p>
          <w:p w:rsidR="00454B80" w:rsidRDefault="00C52B3A">
            <w:pPr>
              <w:pStyle w:val="TableParagraph"/>
              <w:spacing w:line="216" w:lineRule="exact"/>
              <w:ind w:left="97" w:right="69"/>
              <w:jc w:val="center"/>
              <w:rPr>
                <w:sz w:val="18"/>
              </w:rPr>
            </w:pPr>
            <w:r>
              <w:rPr>
                <w:w w:val="105"/>
                <w:sz w:val="18"/>
              </w:rPr>
              <w:t>（</w:t>
            </w:r>
            <w:r>
              <w:rPr>
                <w:rFonts w:ascii="Times New Roman" w:eastAsia="Times New Roman"/>
                <w:w w:val="105"/>
                <w:sz w:val="18"/>
              </w:rPr>
              <w:t>80</w:t>
            </w:r>
            <w:r>
              <w:rPr>
                <w:w w:val="105"/>
                <w:sz w:val="18"/>
              </w:rPr>
              <w:t>分）</w:t>
            </w:r>
          </w:p>
        </w:tc>
        <w:tc>
          <w:tcPr>
            <w:tcW w:w="1035" w:type="dxa"/>
          </w:tcPr>
          <w:p w:rsidR="00454B80" w:rsidRDefault="00C52B3A">
            <w:pPr>
              <w:pStyle w:val="TableParagraph"/>
              <w:spacing w:line="197" w:lineRule="exact"/>
              <w:ind w:left="332"/>
              <w:rPr>
                <w:sz w:val="18"/>
              </w:rPr>
            </w:pPr>
            <w:r>
              <w:rPr>
                <w:sz w:val="18"/>
              </w:rPr>
              <w:t>一级</w:t>
            </w:r>
          </w:p>
          <w:p w:rsidR="00454B80" w:rsidRDefault="00C52B3A">
            <w:pPr>
              <w:pStyle w:val="TableParagraph"/>
              <w:spacing w:before="21" w:line="172" w:lineRule="exact"/>
              <w:ind w:left="332"/>
              <w:rPr>
                <w:sz w:val="18"/>
              </w:rPr>
            </w:pPr>
            <w:r>
              <w:rPr>
                <w:sz w:val="18"/>
              </w:rPr>
              <w:t>指标</w:t>
            </w:r>
          </w:p>
        </w:tc>
        <w:tc>
          <w:tcPr>
            <w:tcW w:w="1496" w:type="dxa"/>
          </w:tcPr>
          <w:p w:rsidR="00454B80" w:rsidRDefault="00C52B3A">
            <w:pPr>
              <w:pStyle w:val="TableParagraph"/>
              <w:spacing w:before="90"/>
              <w:ind w:left="22"/>
              <w:jc w:val="center"/>
              <w:rPr>
                <w:sz w:val="18"/>
              </w:rPr>
            </w:pPr>
            <w:r>
              <w:rPr>
                <w:w w:val="105"/>
                <w:sz w:val="18"/>
              </w:rPr>
              <w:t>二级指标</w:t>
            </w:r>
          </w:p>
        </w:tc>
        <w:tc>
          <w:tcPr>
            <w:tcW w:w="2780" w:type="dxa"/>
            <w:gridSpan w:val="2"/>
          </w:tcPr>
          <w:p w:rsidR="00454B80" w:rsidRDefault="00C52B3A">
            <w:pPr>
              <w:pStyle w:val="TableParagraph"/>
              <w:spacing w:before="90"/>
              <w:ind w:left="991" w:right="972"/>
              <w:jc w:val="center"/>
              <w:rPr>
                <w:sz w:val="18"/>
              </w:rPr>
            </w:pPr>
            <w:r>
              <w:rPr>
                <w:w w:val="105"/>
                <w:sz w:val="18"/>
              </w:rPr>
              <w:t>三级指标</w:t>
            </w:r>
          </w:p>
        </w:tc>
        <w:tc>
          <w:tcPr>
            <w:tcW w:w="1601" w:type="dxa"/>
          </w:tcPr>
          <w:p w:rsidR="00454B80" w:rsidRDefault="00C52B3A">
            <w:pPr>
              <w:pStyle w:val="TableParagraph"/>
              <w:spacing w:before="76"/>
              <w:ind w:left="52" w:right="29"/>
              <w:jc w:val="center"/>
              <w:rPr>
                <w:sz w:val="18"/>
              </w:rPr>
            </w:pPr>
            <w:r>
              <w:rPr>
                <w:w w:val="105"/>
                <w:sz w:val="18"/>
              </w:rPr>
              <w:t>年度目标值（</w:t>
            </w:r>
            <w:r>
              <w:rPr>
                <w:rFonts w:ascii="Times New Roman" w:eastAsia="Times New Roman"/>
                <w:w w:val="105"/>
                <w:sz w:val="18"/>
              </w:rPr>
              <w:t>A</w:t>
            </w:r>
            <w:r>
              <w:rPr>
                <w:w w:val="105"/>
                <w:sz w:val="18"/>
              </w:rPr>
              <w:t>）</w:t>
            </w:r>
          </w:p>
        </w:tc>
        <w:tc>
          <w:tcPr>
            <w:tcW w:w="1601" w:type="dxa"/>
          </w:tcPr>
          <w:p w:rsidR="00454B80" w:rsidRDefault="00C52B3A">
            <w:pPr>
              <w:pStyle w:val="TableParagraph"/>
              <w:spacing w:before="76"/>
              <w:ind w:left="52" w:right="28"/>
              <w:jc w:val="center"/>
              <w:rPr>
                <w:rFonts w:ascii="Times New Roman" w:eastAsia="Times New Roman"/>
                <w:sz w:val="18"/>
              </w:rPr>
            </w:pPr>
            <w:r>
              <w:rPr>
                <w:w w:val="105"/>
                <w:sz w:val="18"/>
              </w:rPr>
              <w:t>实际完成值（</w:t>
            </w:r>
            <w:r>
              <w:rPr>
                <w:rFonts w:ascii="Times New Roman" w:eastAsia="Times New Roman"/>
                <w:w w:val="105"/>
                <w:sz w:val="18"/>
              </w:rPr>
              <w:t>B)</w:t>
            </w:r>
          </w:p>
        </w:tc>
        <w:tc>
          <w:tcPr>
            <w:tcW w:w="1155" w:type="dxa"/>
          </w:tcPr>
          <w:p w:rsidR="00454B80" w:rsidRDefault="00C52B3A">
            <w:pPr>
              <w:pStyle w:val="TableParagraph"/>
              <w:spacing w:before="90"/>
              <w:ind w:left="48" w:right="29"/>
              <w:jc w:val="center"/>
              <w:rPr>
                <w:sz w:val="18"/>
              </w:rPr>
            </w:pPr>
            <w:r>
              <w:rPr>
                <w:w w:val="105"/>
                <w:sz w:val="18"/>
              </w:rPr>
              <w:t>得分</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4"/>
              <w:rPr>
                <w:sz w:val="17"/>
              </w:rPr>
            </w:pPr>
          </w:p>
          <w:p w:rsidR="00454B80" w:rsidRDefault="00C52B3A">
            <w:pPr>
              <w:pStyle w:val="TableParagraph"/>
              <w:spacing w:line="228" w:lineRule="exact"/>
              <w:ind w:left="142"/>
              <w:rPr>
                <w:sz w:val="18"/>
              </w:rPr>
            </w:pPr>
            <w:r>
              <w:rPr>
                <w:sz w:val="18"/>
              </w:rPr>
              <w:t>产出指标</w:t>
            </w:r>
          </w:p>
          <w:p w:rsidR="00454B80" w:rsidRDefault="00C52B3A">
            <w:pPr>
              <w:pStyle w:val="TableParagraph"/>
              <w:spacing w:line="228" w:lineRule="exact"/>
              <w:ind w:left="142"/>
              <w:rPr>
                <w:sz w:val="18"/>
              </w:rPr>
            </w:pPr>
            <w:r>
              <w:rPr>
                <w:spacing w:val="2"/>
                <w:sz w:val="18"/>
              </w:rPr>
              <w:t>（</w:t>
            </w:r>
            <w:r>
              <w:rPr>
                <w:rFonts w:ascii="Times New Roman" w:eastAsia="Times New Roman"/>
                <w:spacing w:val="2"/>
                <w:sz w:val="18"/>
              </w:rPr>
              <w:t>40</w:t>
            </w:r>
            <w:r>
              <w:rPr>
                <w:sz w:val="18"/>
              </w:rPr>
              <w:t>分）</w:t>
            </w:r>
          </w:p>
        </w:tc>
        <w:tc>
          <w:tcPr>
            <w:tcW w:w="1496" w:type="dxa"/>
          </w:tcPr>
          <w:p w:rsidR="00454B80" w:rsidRDefault="00C52B3A">
            <w:pPr>
              <w:pStyle w:val="TableParagraph"/>
              <w:spacing w:before="102"/>
              <w:ind w:left="25"/>
              <w:jc w:val="center"/>
              <w:rPr>
                <w:sz w:val="18"/>
              </w:rPr>
            </w:pPr>
            <w:r>
              <w:rPr>
                <w:w w:val="105"/>
                <w:sz w:val="18"/>
              </w:rPr>
              <w:t>质量指标（</w:t>
            </w:r>
            <w:r>
              <w:rPr>
                <w:rFonts w:ascii="Times New Roman" w:eastAsia="Times New Roman"/>
                <w:w w:val="105"/>
                <w:sz w:val="18"/>
              </w:rPr>
              <w:t>8</w:t>
            </w:r>
            <w:r>
              <w:rPr>
                <w:w w:val="105"/>
                <w:sz w:val="18"/>
              </w:rPr>
              <w:t>分）</w:t>
            </w:r>
          </w:p>
        </w:tc>
        <w:tc>
          <w:tcPr>
            <w:tcW w:w="2780" w:type="dxa"/>
            <w:gridSpan w:val="2"/>
          </w:tcPr>
          <w:p w:rsidR="00454B80" w:rsidRDefault="00C52B3A">
            <w:pPr>
              <w:pStyle w:val="TableParagraph"/>
              <w:spacing w:before="119"/>
              <w:ind w:left="732"/>
              <w:rPr>
                <w:sz w:val="18"/>
              </w:rPr>
            </w:pPr>
            <w:r>
              <w:rPr>
                <w:w w:val="105"/>
                <w:sz w:val="18"/>
              </w:rPr>
              <w:t>竣工验收合格率</w:t>
            </w:r>
          </w:p>
        </w:tc>
        <w:tc>
          <w:tcPr>
            <w:tcW w:w="1601" w:type="dxa"/>
          </w:tcPr>
          <w:p w:rsidR="00454B80" w:rsidRDefault="00C52B3A">
            <w:pPr>
              <w:pStyle w:val="TableParagraph"/>
              <w:spacing w:before="119"/>
              <w:ind w:left="49" w:right="29"/>
              <w:jc w:val="center"/>
              <w:rPr>
                <w:sz w:val="18"/>
              </w:rPr>
            </w:pPr>
            <w:r>
              <w:rPr>
                <w:w w:val="105"/>
                <w:sz w:val="18"/>
              </w:rPr>
              <w:t>合格</w:t>
            </w:r>
          </w:p>
        </w:tc>
        <w:tc>
          <w:tcPr>
            <w:tcW w:w="1601" w:type="dxa"/>
          </w:tcPr>
          <w:p w:rsidR="00454B80" w:rsidRDefault="00C52B3A">
            <w:pPr>
              <w:pStyle w:val="TableParagraph"/>
              <w:spacing w:before="119"/>
              <w:ind w:left="48" w:right="29"/>
              <w:jc w:val="center"/>
              <w:rPr>
                <w:sz w:val="18"/>
              </w:rPr>
            </w:pPr>
            <w:r>
              <w:rPr>
                <w:w w:val="105"/>
                <w:sz w:val="18"/>
              </w:rPr>
              <w:t>合格</w:t>
            </w:r>
          </w:p>
        </w:tc>
        <w:tc>
          <w:tcPr>
            <w:tcW w:w="1155" w:type="dxa"/>
          </w:tcPr>
          <w:p w:rsidR="00454B80" w:rsidRDefault="00C52B3A">
            <w:pPr>
              <w:pStyle w:val="TableParagraph"/>
              <w:spacing w:before="114"/>
              <w:ind w:left="21"/>
              <w:jc w:val="center"/>
              <w:rPr>
                <w:rFonts w:ascii="Times New Roman"/>
                <w:sz w:val="18"/>
              </w:rPr>
            </w:pPr>
            <w:r>
              <w:rPr>
                <w:rFonts w:ascii="Times New Roman"/>
                <w:w w:val="103"/>
                <w:sz w:val="18"/>
              </w:rPr>
              <w:t>8</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tcBorders>
              <w:top w:val="nil"/>
            </w:tcBorders>
          </w:tcPr>
          <w:p w:rsidR="00454B80" w:rsidRDefault="00454B80">
            <w:pPr>
              <w:rPr>
                <w:sz w:val="2"/>
                <w:szCs w:val="2"/>
              </w:rPr>
            </w:pPr>
          </w:p>
        </w:tc>
        <w:tc>
          <w:tcPr>
            <w:tcW w:w="1496" w:type="dxa"/>
            <w:vMerge w:val="restart"/>
          </w:tcPr>
          <w:p w:rsidR="00454B80" w:rsidRDefault="00454B80">
            <w:pPr>
              <w:pStyle w:val="TableParagraph"/>
              <w:rPr>
                <w:sz w:val="18"/>
              </w:rPr>
            </w:pPr>
          </w:p>
          <w:p w:rsidR="00454B80" w:rsidRDefault="00454B80">
            <w:pPr>
              <w:pStyle w:val="TableParagraph"/>
              <w:spacing w:before="7"/>
              <w:rPr>
                <w:sz w:val="17"/>
              </w:rPr>
            </w:pPr>
          </w:p>
          <w:p w:rsidR="00454B80" w:rsidRDefault="00C52B3A">
            <w:pPr>
              <w:pStyle w:val="TableParagraph"/>
              <w:spacing w:line="228" w:lineRule="exact"/>
              <w:ind w:left="375"/>
              <w:rPr>
                <w:sz w:val="18"/>
              </w:rPr>
            </w:pPr>
            <w:r>
              <w:rPr>
                <w:sz w:val="18"/>
              </w:rPr>
              <w:t>时效指标</w:t>
            </w:r>
          </w:p>
          <w:p w:rsidR="00454B80" w:rsidRDefault="00C52B3A">
            <w:pPr>
              <w:pStyle w:val="TableParagraph"/>
              <w:spacing w:line="228" w:lineRule="exact"/>
              <w:ind w:left="373"/>
              <w:rPr>
                <w:sz w:val="18"/>
              </w:rPr>
            </w:pPr>
            <w:r>
              <w:rPr>
                <w:sz w:val="18"/>
              </w:rPr>
              <w:t>（</w:t>
            </w:r>
            <w:r>
              <w:rPr>
                <w:rFonts w:ascii="Times New Roman" w:eastAsia="Times New Roman"/>
                <w:sz w:val="18"/>
              </w:rPr>
              <w:t>24</w:t>
            </w:r>
            <w:r>
              <w:rPr>
                <w:sz w:val="18"/>
              </w:rPr>
              <w:t>分）</w:t>
            </w:r>
          </w:p>
        </w:tc>
        <w:tc>
          <w:tcPr>
            <w:tcW w:w="2780" w:type="dxa"/>
            <w:gridSpan w:val="2"/>
          </w:tcPr>
          <w:p w:rsidR="00454B80" w:rsidRDefault="00C52B3A">
            <w:pPr>
              <w:pStyle w:val="TableParagraph"/>
              <w:spacing w:before="119"/>
              <w:ind w:left="732"/>
              <w:rPr>
                <w:sz w:val="18"/>
              </w:rPr>
            </w:pPr>
            <w:r>
              <w:rPr>
                <w:w w:val="105"/>
                <w:sz w:val="18"/>
              </w:rPr>
              <w:t>开工目标完成率</w:t>
            </w:r>
          </w:p>
        </w:tc>
        <w:tc>
          <w:tcPr>
            <w:tcW w:w="1601" w:type="dxa"/>
          </w:tcPr>
          <w:p w:rsidR="00454B80" w:rsidRDefault="00C52B3A">
            <w:pPr>
              <w:pStyle w:val="TableParagraph"/>
              <w:spacing w:before="117"/>
              <w:ind w:left="49" w:right="29"/>
              <w:jc w:val="center"/>
              <w:rPr>
                <w:rFonts w:ascii="Times New Roman"/>
                <w:sz w:val="18"/>
              </w:rPr>
            </w:pPr>
            <w:r>
              <w:rPr>
                <w:rFonts w:ascii="Times New Roman"/>
                <w:w w:val="105"/>
                <w:sz w:val="18"/>
              </w:rPr>
              <w:t>100%</w:t>
            </w:r>
          </w:p>
        </w:tc>
        <w:tc>
          <w:tcPr>
            <w:tcW w:w="1601" w:type="dxa"/>
          </w:tcPr>
          <w:p w:rsidR="00454B80" w:rsidRDefault="00C52B3A">
            <w:pPr>
              <w:pStyle w:val="TableParagraph"/>
              <w:spacing w:before="117"/>
              <w:ind w:left="48" w:right="29"/>
              <w:jc w:val="center"/>
              <w:rPr>
                <w:rFonts w:ascii="Times New Roman"/>
                <w:sz w:val="18"/>
              </w:rPr>
            </w:pPr>
            <w:r>
              <w:rPr>
                <w:rFonts w:ascii="Times New Roman"/>
                <w:w w:val="105"/>
                <w:sz w:val="18"/>
              </w:rPr>
              <w:t>100%</w:t>
            </w:r>
          </w:p>
        </w:tc>
        <w:tc>
          <w:tcPr>
            <w:tcW w:w="1155" w:type="dxa"/>
          </w:tcPr>
          <w:p w:rsidR="00454B80" w:rsidRDefault="00C52B3A">
            <w:pPr>
              <w:pStyle w:val="TableParagraph"/>
              <w:spacing w:before="117"/>
              <w:ind w:left="21"/>
              <w:jc w:val="center"/>
              <w:rPr>
                <w:rFonts w:ascii="Times New Roman"/>
                <w:sz w:val="18"/>
              </w:rPr>
            </w:pPr>
            <w:r>
              <w:rPr>
                <w:rFonts w:ascii="Times New Roman"/>
                <w:w w:val="103"/>
                <w:sz w:val="18"/>
              </w:rPr>
              <w:t>8</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tcBorders>
              <w:top w:val="nil"/>
            </w:tcBorders>
          </w:tcPr>
          <w:p w:rsidR="00454B80" w:rsidRDefault="00454B80">
            <w:pPr>
              <w:rPr>
                <w:sz w:val="2"/>
                <w:szCs w:val="2"/>
              </w:rPr>
            </w:pPr>
          </w:p>
        </w:tc>
        <w:tc>
          <w:tcPr>
            <w:tcW w:w="1496" w:type="dxa"/>
            <w:vMerge/>
            <w:tcBorders>
              <w:top w:val="nil"/>
            </w:tcBorders>
          </w:tcPr>
          <w:p w:rsidR="00454B80" w:rsidRDefault="00454B80">
            <w:pPr>
              <w:rPr>
                <w:sz w:val="2"/>
                <w:szCs w:val="2"/>
              </w:rPr>
            </w:pPr>
          </w:p>
        </w:tc>
        <w:tc>
          <w:tcPr>
            <w:tcW w:w="2780" w:type="dxa"/>
            <w:gridSpan w:val="2"/>
          </w:tcPr>
          <w:p w:rsidR="00454B80" w:rsidRDefault="00C52B3A">
            <w:pPr>
              <w:pStyle w:val="TableParagraph"/>
              <w:spacing w:before="119"/>
              <w:ind w:left="825"/>
              <w:rPr>
                <w:sz w:val="18"/>
              </w:rPr>
            </w:pPr>
            <w:r>
              <w:rPr>
                <w:w w:val="105"/>
                <w:sz w:val="18"/>
              </w:rPr>
              <w:t>资金支付进度</w:t>
            </w:r>
          </w:p>
        </w:tc>
        <w:tc>
          <w:tcPr>
            <w:tcW w:w="1601" w:type="dxa"/>
          </w:tcPr>
          <w:p w:rsidR="00454B80" w:rsidRDefault="00C52B3A">
            <w:pPr>
              <w:pStyle w:val="TableParagraph"/>
              <w:spacing w:before="119"/>
              <w:ind w:left="44" w:right="29"/>
              <w:jc w:val="center"/>
              <w:rPr>
                <w:sz w:val="18"/>
              </w:rPr>
            </w:pPr>
            <w:r>
              <w:rPr>
                <w:w w:val="105"/>
                <w:sz w:val="18"/>
              </w:rPr>
              <w:t>按协议约定</w:t>
            </w:r>
          </w:p>
        </w:tc>
        <w:tc>
          <w:tcPr>
            <w:tcW w:w="1601" w:type="dxa"/>
          </w:tcPr>
          <w:p w:rsidR="00454B80" w:rsidRDefault="00C52B3A">
            <w:pPr>
              <w:pStyle w:val="TableParagraph"/>
              <w:spacing w:before="119"/>
              <w:ind w:left="43" w:right="29"/>
              <w:jc w:val="center"/>
              <w:rPr>
                <w:sz w:val="18"/>
              </w:rPr>
            </w:pPr>
            <w:r>
              <w:rPr>
                <w:w w:val="105"/>
                <w:sz w:val="18"/>
              </w:rPr>
              <w:t>按协议支付</w:t>
            </w:r>
          </w:p>
        </w:tc>
        <w:tc>
          <w:tcPr>
            <w:tcW w:w="1155" w:type="dxa"/>
          </w:tcPr>
          <w:p w:rsidR="00454B80" w:rsidRDefault="00C52B3A">
            <w:pPr>
              <w:pStyle w:val="TableParagraph"/>
              <w:spacing w:before="114"/>
              <w:ind w:left="21"/>
              <w:jc w:val="center"/>
              <w:rPr>
                <w:rFonts w:ascii="Times New Roman"/>
                <w:sz w:val="18"/>
              </w:rPr>
            </w:pPr>
            <w:r>
              <w:rPr>
                <w:rFonts w:ascii="Times New Roman"/>
                <w:w w:val="103"/>
                <w:sz w:val="18"/>
              </w:rPr>
              <w:t>8</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tcBorders>
              <w:top w:val="nil"/>
            </w:tcBorders>
          </w:tcPr>
          <w:p w:rsidR="00454B80" w:rsidRDefault="00454B80">
            <w:pPr>
              <w:rPr>
                <w:sz w:val="2"/>
                <w:szCs w:val="2"/>
              </w:rPr>
            </w:pPr>
          </w:p>
        </w:tc>
        <w:tc>
          <w:tcPr>
            <w:tcW w:w="1496" w:type="dxa"/>
            <w:vMerge/>
            <w:tcBorders>
              <w:top w:val="nil"/>
            </w:tcBorders>
          </w:tcPr>
          <w:p w:rsidR="00454B80" w:rsidRDefault="00454B80">
            <w:pPr>
              <w:rPr>
                <w:sz w:val="2"/>
                <w:szCs w:val="2"/>
              </w:rPr>
            </w:pPr>
          </w:p>
        </w:tc>
        <w:tc>
          <w:tcPr>
            <w:tcW w:w="2780" w:type="dxa"/>
            <w:gridSpan w:val="2"/>
          </w:tcPr>
          <w:p w:rsidR="00454B80" w:rsidRDefault="00C52B3A">
            <w:pPr>
              <w:pStyle w:val="TableParagraph"/>
              <w:spacing w:before="119"/>
              <w:ind w:left="635"/>
              <w:rPr>
                <w:sz w:val="18"/>
              </w:rPr>
            </w:pPr>
            <w:r>
              <w:rPr>
                <w:w w:val="105"/>
                <w:sz w:val="18"/>
              </w:rPr>
              <w:t>项目按时完工情况</w:t>
            </w:r>
          </w:p>
        </w:tc>
        <w:tc>
          <w:tcPr>
            <w:tcW w:w="1601" w:type="dxa"/>
          </w:tcPr>
          <w:p w:rsidR="00454B80" w:rsidRDefault="00C52B3A">
            <w:pPr>
              <w:pStyle w:val="TableParagraph"/>
              <w:spacing w:before="119"/>
              <w:ind w:left="44" w:right="29"/>
              <w:jc w:val="center"/>
              <w:rPr>
                <w:sz w:val="18"/>
              </w:rPr>
            </w:pPr>
            <w:r>
              <w:rPr>
                <w:w w:val="105"/>
                <w:sz w:val="18"/>
              </w:rPr>
              <w:t>按协议约定时间</w:t>
            </w:r>
          </w:p>
        </w:tc>
        <w:tc>
          <w:tcPr>
            <w:tcW w:w="1601" w:type="dxa"/>
          </w:tcPr>
          <w:p w:rsidR="00454B80" w:rsidRDefault="00C52B3A">
            <w:pPr>
              <w:pStyle w:val="TableParagraph"/>
              <w:spacing w:before="119"/>
              <w:ind w:left="44" w:right="29"/>
              <w:jc w:val="center"/>
              <w:rPr>
                <w:sz w:val="18"/>
              </w:rPr>
            </w:pPr>
            <w:r>
              <w:rPr>
                <w:w w:val="105"/>
                <w:sz w:val="18"/>
              </w:rPr>
              <w:t>超过约定时间</w:t>
            </w:r>
          </w:p>
        </w:tc>
        <w:tc>
          <w:tcPr>
            <w:tcW w:w="1155" w:type="dxa"/>
          </w:tcPr>
          <w:p w:rsidR="00454B80" w:rsidRDefault="00C52B3A">
            <w:pPr>
              <w:pStyle w:val="TableParagraph"/>
              <w:spacing w:before="117"/>
              <w:ind w:left="21"/>
              <w:jc w:val="center"/>
              <w:rPr>
                <w:rFonts w:ascii="Times New Roman"/>
                <w:sz w:val="18"/>
              </w:rPr>
            </w:pPr>
            <w:r>
              <w:rPr>
                <w:rFonts w:ascii="Times New Roman"/>
                <w:w w:val="103"/>
                <w:sz w:val="18"/>
              </w:rPr>
              <w:t>0</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tcBorders>
              <w:top w:val="nil"/>
            </w:tcBorders>
          </w:tcPr>
          <w:p w:rsidR="00454B80" w:rsidRDefault="00454B80">
            <w:pPr>
              <w:rPr>
                <w:sz w:val="2"/>
                <w:szCs w:val="2"/>
              </w:rPr>
            </w:pPr>
          </w:p>
        </w:tc>
        <w:tc>
          <w:tcPr>
            <w:tcW w:w="1496" w:type="dxa"/>
          </w:tcPr>
          <w:p w:rsidR="00454B80" w:rsidRDefault="00C52B3A">
            <w:pPr>
              <w:pStyle w:val="TableParagraph"/>
              <w:spacing w:before="102"/>
              <w:ind w:left="25"/>
              <w:jc w:val="center"/>
              <w:rPr>
                <w:sz w:val="18"/>
              </w:rPr>
            </w:pPr>
            <w:r>
              <w:rPr>
                <w:w w:val="105"/>
                <w:sz w:val="18"/>
              </w:rPr>
              <w:t>成本指标（</w:t>
            </w:r>
            <w:r>
              <w:rPr>
                <w:rFonts w:ascii="Times New Roman" w:eastAsia="Times New Roman"/>
                <w:w w:val="105"/>
                <w:sz w:val="18"/>
              </w:rPr>
              <w:t>8</w:t>
            </w:r>
            <w:r>
              <w:rPr>
                <w:w w:val="105"/>
                <w:sz w:val="18"/>
              </w:rPr>
              <w:t>分）</w:t>
            </w:r>
          </w:p>
        </w:tc>
        <w:tc>
          <w:tcPr>
            <w:tcW w:w="2780" w:type="dxa"/>
            <w:gridSpan w:val="2"/>
          </w:tcPr>
          <w:p w:rsidR="00454B80" w:rsidRDefault="00C52B3A">
            <w:pPr>
              <w:pStyle w:val="TableParagraph"/>
              <w:spacing w:before="119"/>
              <w:ind w:left="921"/>
              <w:rPr>
                <w:sz w:val="18"/>
              </w:rPr>
            </w:pPr>
            <w:r>
              <w:rPr>
                <w:w w:val="105"/>
                <w:sz w:val="18"/>
              </w:rPr>
              <w:t>成本控制率</w:t>
            </w:r>
          </w:p>
        </w:tc>
        <w:tc>
          <w:tcPr>
            <w:tcW w:w="1601" w:type="dxa"/>
          </w:tcPr>
          <w:p w:rsidR="00454B80" w:rsidRDefault="00C52B3A">
            <w:pPr>
              <w:pStyle w:val="TableParagraph"/>
              <w:spacing w:before="114"/>
              <w:ind w:left="51" w:right="29"/>
              <w:jc w:val="center"/>
              <w:rPr>
                <w:rFonts w:ascii="Times New Roman" w:hAnsi="Times New Roman"/>
                <w:sz w:val="18"/>
              </w:rPr>
            </w:pPr>
            <w:r>
              <w:rPr>
                <w:rFonts w:ascii="Times New Roman" w:hAnsi="Times New Roman"/>
                <w:w w:val="105"/>
                <w:sz w:val="18"/>
              </w:rPr>
              <w:t>≤100%</w:t>
            </w:r>
          </w:p>
        </w:tc>
        <w:tc>
          <w:tcPr>
            <w:tcW w:w="1601" w:type="dxa"/>
          </w:tcPr>
          <w:p w:rsidR="00454B80" w:rsidRDefault="00C52B3A">
            <w:pPr>
              <w:pStyle w:val="TableParagraph"/>
              <w:spacing w:before="114"/>
              <w:ind w:left="48" w:right="29"/>
              <w:jc w:val="center"/>
              <w:rPr>
                <w:rFonts w:ascii="Times New Roman"/>
                <w:sz w:val="18"/>
              </w:rPr>
            </w:pPr>
            <w:r>
              <w:rPr>
                <w:rFonts w:ascii="Times New Roman"/>
                <w:w w:val="105"/>
                <w:sz w:val="18"/>
              </w:rPr>
              <w:t>100%</w:t>
            </w:r>
          </w:p>
        </w:tc>
        <w:tc>
          <w:tcPr>
            <w:tcW w:w="1155" w:type="dxa"/>
          </w:tcPr>
          <w:p w:rsidR="00454B80" w:rsidRDefault="00C52B3A">
            <w:pPr>
              <w:pStyle w:val="TableParagraph"/>
              <w:spacing w:before="114"/>
              <w:ind w:left="21"/>
              <w:jc w:val="center"/>
              <w:rPr>
                <w:rFonts w:ascii="Times New Roman"/>
                <w:sz w:val="18"/>
              </w:rPr>
            </w:pPr>
            <w:r>
              <w:rPr>
                <w:rFonts w:ascii="Times New Roman"/>
                <w:w w:val="103"/>
                <w:sz w:val="18"/>
              </w:rPr>
              <w:t>8</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val="restart"/>
          </w:tcPr>
          <w:p w:rsidR="00454B80" w:rsidRDefault="00454B80">
            <w:pPr>
              <w:pStyle w:val="TableParagraph"/>
              <w:spacing w:before="9"/>
              <w:rPr>
                <w:sz w:val="17"/>
              </w:rPr>
            </w:pPr>
          </w:p>
          <w:p w:rsidR="00454B80" w:rsidRDefault="00C52B3A">
            <w:pPr>
              <w:pStyle w:val="TableParagraph"/>
              <w:spacing w:line="227" w:lineRule="exact"/>
              <w:ind w:left="142"/>
              <w:rPr>
                <w:sz w:val="18"/>
              </w:rPr>
            </w:pPr>
            <w:r>
              <w:rPr>
                <w:sz w:val="18"/>
              </w:rPr>
              <w:t>效益指标</w:t>
            </w:r>
          </w:p>
          <w:p w:rsidR="00454B80" w:rsidRDefault="00C52B3A">
            <w:pPr>
              <w:pStyle w:val="TableParagraph"/>
              <w:spacing w:line="227" w:lineRule="exact"/>
              <w:ind w:left="142"/>
              <w:rPr>
                <w:sz w:val="18"/>
              </w:rPr>
            </w:pPr>
            <w:r>
              <w:rPr>
                <w:spacing w:val="2"/>
                <w:sz w:val="18"/>
              </w:rPr>
              <w:t>（</w:t>
            </w:r>
            <w:r>
              <w:rPr>
                <w:rFonts w:ascii="Times New Roman" w:eastAsia="Times New Roman"/>
                <w:spacing w:val="2"/>
                <w:sz w:val="18"/>
              </w:rPr>
              <w:t>30</w:t>
            </w:r>
            <w:r>
              <w:rPr>
                <w:sz w:val="18"/>
              </w:rPr>
              <w:t>分）</w:t>
            </w:r>
          </w:p>
        </w:tc>
        <w:tc>
          <w:tcPr>
            <w:tcW w:w="1496" w:type="dxa"/>
          </w:tcPr>
          <w:p w:rsidR="00454B80" w:rsidRDefault="00C52B3A">
            <w:pPr>
              <w:pStyle w:val="TableParagraph"/>
              <w:spacing w:line="225" w:lineRule="exact"/>
              <w:ind w:left="18"/>
              <w:jc w:val="center"/>
              <w:rPr>
                <w:sz w:val="18"/>
              </w:rPr>
            </w:pPr>
            <w:r>
              <w:rPr>
                <w:w w:val="105"/>
                <w:sz w:val="18"/>
              </w:rPr>
              <w:t>社会效益指标</w:t>
            </w:r>
          </w:p>
          <w:p w:rsidR="00454B80" w:rsidRDefault="00C52B3A">
            <w:pPr>
              <w:pStyle w:val="TableParagraph"/>
              <w:spacing w:before="11" w:line="181" w:lineRule="exact"/>
              <w:ind w:left="25"/>
              <w:jc w:val="center"/>
              <w:rPr>
                <w:sz w:val="18"/>
              </w:rPr>
            </w:pPr>
            <w:r>
              <w:rPr>
                <w:w w:val="105"/>
                <w:sz w:val="18"/>
              </w:rPr>
              <w:t>（</w:t>
            </w:r>
            <w:r>
              <w:rPr>
                <w:rFonts w:ascii="Times New Roman" w:eastAsia="Times New Roman"/>
                <w:w w:val="105"/>
                <w:sz w:val="18"/>
              </w:rPr>
              <w:t>15</w:t>
            </w:r>
            <w:r>
              <w:rPr>
                <w:w w:val="105"/>
                <w:sz w:val="18"/>
              </w:rPr>
              <w:t>分）</w:t>
            </w:r>
          </w:p>
        </w:tc>
        <w:tc>
          <w:tcPr>
            <w:tcW w:w="2780" w:type="dxa"/>
            <w:gridSpan w:val="2"/>
          </w:tcPr>
          <w:p w:rsidR="00454B80" w:rsidRDefault="00C52B3A">
            <w:pPr>
              <w:pStyle w:val="TableParagraph"/>
              <w:spacing w:before="119"/>
              <w:ind w:left="991" w:right="972"/>
              <w:jc w:val="center"/>
              <w:rPr>
                <w:sz w:val="18"/>
              </w:rPr>
            </w:pPr>
            <w:r>
              <w:rPr>
                <w:w w:val="105"/>
                <w:sz w:val="18"/>
              </w:rPr>
              <w:t>美化城市</w:t>
            </w:r>
          </w:p>
        </w:tc>
        <w:tc>
          <w:tcPr>
            <w:tcW w:w="1601" w:type="dxa"/>
          </w:tcPr>
          <w:p w:rsidR="00454B80" w:rsidRDefault="00C52B3A">
            <w:pPr>
              <w:pStyle w:val="TableParagraph"/>
              <w:spacing w:before="119"/>
              <w:ind w:left="49" w:right="29"/>
              <w:jc w:val="center"/>
              <w:rPr>
                <w:sz w:val="18"/>
              </w:rPr>
            </w:pPr>
            <w:r>
              <w:rPr>
                <w:w w:val="105"/>
                <w:sz w:val="18"/>
              </w:rPr>
              <w:t>达到预期</w:t>
            </w:r>
          </w:p>
        </w:tc>
        <w:tc>
          <w:tcPr>
            <w:tcW w:w="1601" w:type="dxa"/>
          </w:tcPr>
          <w:p w:rsidR="00454B80" w:rsidRDefault="00C52B3A">
            <w:pPr>
              <w:pStyle w:val="TableParagraph"/>
              <w:spacing w:before="119"/>
              <w:ind w:left="48" w:right="29"/>
              <w:jc w:val="center"/>
              <w:rPr>
                <w:sz w:val="18"/>
              </w:rPr>
            </w:pPr>
            <w:r>
              <w:rPr>
                <w:w w:val="105"/>
                <w:sz w:val="18"/>
              </w:rPr>
              <w:t>达到预期</w:t>
            </w:r>
          </w:p>
        </w:tc>
        <w:tc>
          <w:tcPr>
            <w:tcW w:w="1155" w:type="dxa"/>
          </w:tcPr>
          <w:p w:rsidR="00454B80" w:rsidRDefault="00C52B3A">
            <w:pPr>
              <w:pStyle w:val="TableParagraph"/>
              <w:spacing w:before="117"/>
              <w:ind w:left="50" w:right="29"/>
              <w:jc w:val="center"/>
              <w:rPr>
                <w:rFonts w:ascii="Times New Roman"/>
                <w:sz w:val="18"/>
              </w:rPr>
            </w:pPr>
            <w:r>
              <w:rPr>
                <w:rFonts w:ascii="Times New Roman"/>
                <w:w w:val="105"/>
                <w:sz w:val="18"/>
              </w:rPr>
              <w:t>15</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vMerge/>
            <w:tcBorders>
              <w:top w:val="nil"/>
            </w:tcBorders>
          </w:tcPr>
          <w:p w:rsidR="00454B80" w:rsidRDefault="00454B80">
            <w:pPr>
              <w:rPr>
                <w:sz w:val="2"/>
                <w:szCs w:val="2"/>
              </w:rPr>
            </w:pPr>
          </w:p>
        </w:tc>
        <w:tc>
          <w:tcPr>
            <w:tcW w:w="1496" w:type="dxa"/>
          </w:tcPr>
          <w:p w:rsidR="00454B80" w:rsidRDefault="00C52B3A">
            <w:pPr>
              <w:pStyle w:val="TableParagraph"/>
              <w:spacing w:before="6" w:line="227" w:lineRule="exact"/>
              <w:ind w:left="13"/>
              <w:jc w:val="center"/>
              <w:rPr>
                <w:sz w:val="18"/>
              </w:rPr>
            </w:pPr>
            <w:r>
              <w:rPr>
                <w:w w:val="105"/>
                <w:sz w:val="18"/>
              </w:rPr>
              <w:t>可持续影响指标</w:t>
            </w:r>
          </w:p>
          <w:p w:rsidR="00454B80" w:rsidRDefault="00C52B3A">
            <w:pPr>
              <w:pStyle w:val="TableParagraph"/>
              <w:spacing w:line="185" w:lineRule="exact"/>
              <w:ind w:left="25"/>
              <w:jc w:val="center"/>
              <w:rPr>
                <w:sz w:val="18"/>
              </w:rPr>
            </w:pPr>
            <w:r>
              <w:rPr>
                <w:w w:val="105"/>
                <w:sz w:val="18"/>
              </w:rPr>
              <w:t>（</w:t>
            </w:r>
            <w:r>
              <w:rPr>
                <w:rFonts w:ascii="Times New Roman" w:eastAsia="Times New Roman"/>
                <w:w w:val="105"/>
                <w:sz w:val="18"/>
              </w:rPr>
              <w:t>15</w:t>
            </w:r>
            <w:r>
              <w:rPr>
                <w:w w:val="105"/>
                <w:sz w:val="18"/>
              </w:rPr>
              <w:t>分）</w:t>
            </w:r>
          </w:p>
        </w:tc>
        <w:tc>
          <w:tcPr>
            <w:tcW w:w="2780" w:type="dxa"/>
            <w:gridSpan w:val="2"/>
          </w:tcPr>
          <w:p w:rsidR="00454B80" w:rsidRDefault="00C52B3A">
            <w:pPr>
              <w:pStyle w:val="TableParagraph"/>
              <w:spacing w:before="119"/>
              <w:ind w:left="635"/>
              <w:rPr>
                <w:sz w:val="18"/>
              </w:rPr>
            </w:pPr>
            <w:r>
              <w:rPr>
                <w:w w:val="105"/>
                <w:sz w:val="18"/>
              </w:rPr>
              <w:t>全面提升城市形象</w:t>
            </w:r>
          </w:p>
        </w:tc>
        <w:tc>
          <w:tcPr>
            <w:tcW w:w="1601" w:type="dxa"/>
          </w:tcPr>
          <w:p w:rsidR="00454B80" w:rsidRDefault="00C52B3A">
            <w:pPr>
              <w:pStyle w:val="TableParagraph"/>
              <w:spacing w:before="119"/>
              <w:ind w:left="49" w:right="29"/>
              <w:jc w:val="center"/>
              <w:rPr>
                <w:sz w:val="18"/>
              </w:rPr>
            </w:pPr>
            <w:r>
              <w:rPr>
                <w:w w:val="105"/>
                <w:sz w:val="18"/>
              </w:rPr>
              <w:t>达到预期</w:t>
            </w:r>
          </w:p>
        </w:tc>
        <w:tc>
          <w:tcPr>
            <w:tcW w:w="1601" w:type="dxa"/>
          </w:tcPr>
          <w:p w:rsidR="00454B80" w:rsidRDefault="00C52B3A">
            <w:pPr>
              <w:pStyle w:val="TableParagraph"/>
              <w:spacing w:before="119"/>
              <w:ind w:left="48" w:right="29"/>
              <w:jc w:val="center"/>
              <w:rPr>
                <w:sz w:val="18"/>
              </w:rPr>
            </w:pPr>
            <w:r>
              <w:rPr>
                <w:w w:val="105"/>
                <w:sz w:val="18"/>
              </w:rPr>
              <w:t>达到预期</w:t>
            </w:r>
          </w:p>
        </w:tc>
        <w:tc>
          <w:tcPr>
            <w:tcW w:w="1155" w:type="dxa"/>
          </w:tcPr>
          <w:p w:rsidR="00454B80" w:rsidRDefault="00C52B3A">
            <w:pPr>
              <w:pStyle w:val="TableParagraph"/>
              <w:spacing w:before="114"/>
              <w:ind w:left="50" w:right="29"/>
              <w:jc w:val="center"/>
              <w:rPr>
                <w:rFonts w:ascii="Times New Roman"/>
                <w:sz w:val="18"/>
              </w:rPr>
            </w:pPr>
            <w:r>
              <w:rPr>
                <w:rFonts w:ascii="Times New Roman"/>
                <w:w w:val="105"/>
                <w:sz w:val="18"/>
              </w:rPr>
              <w:t>15</w:t>
            </w:r>
          </w:p>
        </w:tc>
      </w:tr>
      <w:tr w:rsidR="00454B80" w:rsidTr="00C52B3A">
        <w:trPr>
          <w:trHeight w:val="438"/>
        </w:trPr>
        <w:tc>
          <w:tcPr>
            <w:tcW w:w="982" w:type="dxa"/>
            <w:vMerge/>
            <w:tcBorders>
              <w:top w:val="nil"/>
            </w:tcBorders>
          </w:tcPr>
          <w:p w:rsidR="00454B80" w:rsidRDefault="00454B80">
            <w:pPr>
              <w:rPr>
                <w:sz w:val="2"/>
                <w:szCs w:val="2"/>
              </w:rPr>
            </w:pPr>
          </w:p>
        </w:tc>
        <w:tc>
          <w:tcPr>
            <w:tcW w:w="1035" w:type="dxa"/>
          </w:tcPr>
          <w:p w:rsidR="00454B80" w:rsidRDefault="00C52B3A">
            <w:pPr>
              <w:pStyle w:val="TableParagraph"/>
              <w:spacing w:before="7" w:line="226" w:lineRule="exact"/>
              <w:ind w:left="24" w:right="5"/>
              <w:jc w:val="center"/>
              <w:rPr>
                <w:sz w:val="18"/>
              </w:rPr>
            </w:pPr>
            <w:r>
              <w:rPr>
                <w:w w:val="105"/>
                <w:sz w:val="18"/>
              </w:rPr>
              <w:t>满意度指标</w:t>
            </w:r>
          </w:p>
          <w:p w:rsidR="00454B80" w:rsidRDefault="00C52B3A">
            <w:pPr>
              <w:pStyle w:val="TableParagraph"/>
              <w:spacing w:line="185" w:lineRule="exact"/>
              <w:ind w:left="31" w:right="5"/>
              <w:jc w:val="center"/>
              <w:rPr>
                <w:sz w:val="18"/>
              </w:rPr>
            </w:pPr>
            <w:r>
              <w:rPr>
                <w:rFonts w:ascii="Times New Roman" w:eastAsia="Times New Roman"/>
                <w:w w:val="105"/>
                <w:sz w:val="18"/>
              </w:rPr>
              <w:t>(10</w:t>
            </w:r>
            <w:r>
              <w:rPr>
                <w:w w:val="105"/>
                <w:sz w:val="18"/>
              </w:rPr>
              <w:t>分）</w:t>
            </w:r>
          </w:p>
        </w:tc>
        <w:tc>
          <w:tcPr>
            <w:tcW w:w="1496" w:type="dxa"/>
          </w:tcPr>
          <w:p w:rsidR="00454B80" w:rsidRDefault="00C52B3A">
            <w:pPr>
              <w:pStyle w:val="TableParagraph"/>
              <w:spacing w:before="7" w:line="230" w:lineRule="atLeast"/>
              <w:ind w:left="562" w:right="32" w:hanging="473"/>
              <w:rPr>
                <w:sz w:val="18"/>
              </w:rPr>
            </w:pPr>
            <w:r>
              <w:rPr>
                <w:w w:val="105"/>
                <w:sz w:val="18"/>
              </w:rPr>
              <w:t>服务对象满意度指标</w:t>
            </w:r>
          </w:p>
        </w:tc>
        <w:tc>
          <w:tcPr>
            <w:tcW w:w="2780" w:type="dxa"/>
            <w:gridSpan w:val="2"/>
          </w:tcPr>
          <w:p w:rsidR="00454B80" w:rsidRDefault="00C52B3A">
            <w:pPr>
              <w:pStyle w:val="TableParagraph"/>
              <w:spacing w:before="119"/>
              <w:ind w:left="352"/>
              <w:rPr>
                <w:sz w:val="18"/>
              </w:rPr>
            </w:pPr>
            <w:r>
              <w:rPr>
                <w:w w:val="105"/>
                <w:sz w:val="18"/>
              </w:rPr>
              <w:t>抽查项目周边群众满意度</w:t>
            </w:r>
          </w:p>
        </w:tc>
        <w:tc>
          <w:tcPr>
            <w:tcW w:w="1601" w:type="dxa"/>
          </w:tcPr>
          <w:p w:rsidR="00454B80" w:rsidRDefault="00C52B3A">
            <w:pPr>
              <w:pStyle w:val="TableParagraph"/>
              <w:spacing w:before="116"/>
              <w:ind w:left="50" w:right="29"/>
              <w:jc w:val="center"/>
              <w:rPr>
                <w:rFonts w:ascii="Times New Roman" w:hAnsi="Times New Roman"/>
                <w:sz w:val="18"/>
              </w:rPr>
            </w:pPr>
            <w:r>
              <w:rPr>
                <w:rFonts w:ascii="Times New Roman" w:hAnsi="Times New Roman"/>
                <w:w w:val="105"/>
                <w:sz w:val="18"/>
              </w:rPr>
              <w:t>≥90%</w:t>
            </w:r>
          </w:p>
        </w:tc>
        <w:tc>
          <w:tcPr>
            <w:tcW w:w="1601" w:type="dxa"/>
          </w:tcPr>
          <w:p w:rsidR="00454B80" w:rsidRDefault="00C52B3A">
            <w:pPr>
              <w:pStyle w:val="TableParagraph"/>
              <w:spacing w:before="116"/>
              <w:ind w:left="52" w:right="27"/>
              <w:jc w:val="center"/>
              <w:rPr>
                <w:rFonts w:ascii="Times New Roman"/>
                <w:sz w:val="18"/>
              </w:rPr>
            </w:pPr>
            <w:r>
              <w:rPr>
                <w:rFonts w:ascii="Times New Roman"/>
                <w:w w:val="105"/>
                <w:sz w:val="18"/>
              </w:rPr>
              <w:t>95%</w:t>
            </w:r>
          </w:p>
        </w:tc>
        <w:tc>
          <w:tcPr>
            <w:tcW w:w="1155" w:type="dxa"/>
          </w:tcPr>
          <w:p w:rsidR="00454B80" w:rsidRDefault="00C52B3A">
            <w:pPr>
              <w:pStyle w:val="TableParagraph"/>
              <w:spacing w:before="116"/>
              <w:ind w:left="50" w:right="29"/>
              <w:jc w:val="center"/>
              <w:rPr>
                <w:rFonts w:ascii="Times New Roman"/>
                <w:sz w:val="18"/>
              </w:rPr>
            </w:pPr>
            <w:r>
              <w:rPr>
                <w:rFonts w:ascii="Times New Roman"/>
                <w:w w:val="105"/>
                <w:sz w:val="18"/>
              </w:rPr>
              <w:t>10</w:t>
            </w:r>
          </w:p>
        </w:tc>
      </w:tr>
      <w:tr w:rsidR="00454B80" w:rsidTr="00C52B3A">
        <w:trPr>
          <w:trHeight w:val="408"/>
        </w:trPr>
        <w:tc>
          <w:tcPr>
            <w:tcW w:w="982" w:type="dxa"/>
          </w:tcPr>
          <w:p w:rsidR="00454B80" w:rsidRDefault="00C52B3A">
            <w:pPr>
              <w:pStyle w:val="TableParagraph"/>
              <w:spacing w:before="89"/>
              <w:ind w:left="306"/>
              <w:rPr>
                <w:sz w:val="18"/>
              </w:rPr>
            </w:pPr>
            <w:r>
              <w:rPr>
                <w:w w:val="105"/>
                <w:sz w:val="18"/>
              </w:rPr>
              <w:t>总分</w:t>
            </w:r>
          </w:p>
        </w:tc>
        <w:tc>
          <w:tcPr>
            <w:tcW w:w="9668" w:type="dxa"/>
            <w:gridSpan w:val="7"/>
          </w:tcPr>
          <w:p w:rsidR="00454B80" w:rsidRDefault="00C52B3A">
            <w:pPr>
              <w:pStyle w:val="TableParagraph"/>
              <w:spacing w:before="84"/>
              <w:ind w:left="4944" w:right="4920"/>
              <w:jc w:val="center"/>
              <w:rPr>
                <w:rFonts w:ascii="Times New Roman"/>
                <w:sz w:val="18"/>
              </w:rPr>
            </w:pPr>
            <w:r>
              <w:rPr>
                <w:rFonts w:ascii="Times New Roman"/>
                <w:w w:val="105"/>
                <w:sz w:val="18"/>
              </w:rPr>
              <w:t>92</w:t>
            </w:r>
          </w:p>
        </w:tc>
      </w:tr>
      <w:tr w:rsidR="00454B80" w:rsidTr="00C52B3A">
        <w:trPr>
          <w:trHeight w:val="892"/>
        </w:trPr>
        <w:tc>
          <w:tcPr>
            <w:tcW w:w="982" w:type="dxa"/>
          </w:tcPr>
          <w:p w:rsidR="00454B80" w:rsidRDefault="00C52B3A">
            <w:pPr>
              <w:pStyle w:val="TableParagraph"/>
              <w:spacing w:before="7" w:line="242" w:lineRule="auto"/>
              <w:ind w:left="116" w:right="94"/>
              <w:jc w:val="both"/>
              <w:rPr>
                <w:sz w:val="18"/>
              </w:rPr>
            </w:pPr>
            <w:r>
              <w:rPr>
                <w:spacing w:val="-5"/>
                <w:w w:val="105"/>
                <w:sz w:val="18"/>
              </w:rPr>
              <w:t>偏差大或目标未完成原因分</w:t>
            </w:r>
          </w:p>
          <w:p w:rsidR="00454B80" w:rsidRDefault="00C52B3A">
            <w:pPr>
              <w:pStyle w:val="TableParagraph"/>
              <w:spacing w:before="4" w:line="162" w:lineRule="exact"/>
              <w:ind w:left="30"/>
              <w:jc w:val="center"/>
              <w:rPr>
                <w:sz w:val="18"/>
              </w:rPr>
            </w:pPr>
            <w:r>
              <w:rPr>
                <w:w w:val="103"/>
                <w:sz w:val="18"/>
              </w:rPr>
              <w:t>析</w:t>
            </w:r>
          </w:p>
        </w:tc>
        <w:tc>
          <w:tcPr>
            <w:tcW w:w="9668" w:type="dxa"/>
            <w:gridSpan w:val="7"/>
          </w:tcPr>
          <w:p w:rsidR="00454B80" w:rsidRDefault="00C52B3A">
            <w:pPr>
              <w:pStyle w:val="TableParagraph"/>
              <w:spacing w:before="13" w:line="261" w:lineRule="auto"/>
              <w:ind w:left="35" w:right="171" w:firstLine="426"/>
              <w:rPr>
                <w:sz w:val="18"/>
              </w:rPr>
            </w:pPr>
            <w:r>
              <w:rPr>
                <w:sz w:val="18"/>
              </w:rPr>
              <w:t>时效指标</w:t>
            </w:r>
            <w:proofErr w:type="gramStart"/>
            <w:r>
              <w:rPr>
                <w:sz w:val="18"/>
              </w:rPr>
              <w:t>中项目</w:t>
            </w:r>
            <w:proofErr w:type="gramEnd"/>
            <w:r>
              <w:rPr>
                <w:sz w:val="18"/>
              </w:rPr>
              <w:t>按时完工情况未完成年度指标值，施工合同中约定工期是</w:t>
            </w:r>
            <w:r>
              <w:rPr>
                <w:rFonts w:ascii="Times New Roman" w:eastAsia="Times New Roman"/>
                <w:sz w:val="18"/>
              </w:rPr>
              <w:t>210</w:t>
            </w:r>
            <w:r>
              <w:rPr>
                <w:spacing w:val="1"/>
                <w:sz w:val="18"/>
              </w:rPr>
              <w:t>天，竣工验收报告里实际工期</w:t>
            </w:r>
            <w:r>
              <w:rPr>
                <w:rFonts w:ascii="Times New Roman" w:eastAsia="Times New Roman"/>
                <w:sz w:val="18"/>
              </w:rPr>
              <w:t>330</w:t>
            </w:r>
            <w:r>
              <w:rPr>
                <w:sz w:val="18"/>
              </w:rPr>
              <w:t xml:space="preserve">天，   </w:t>
            </w:r>
            <w:r>
              <w:rPr>
                <w:w w:val="105"/>
                <w:sz w:val="18"/>
              </w:rPr>
              <w:t>超过合同约定时间，因气候原因工期延迟。</w:t>
            </w:r>
          </w:p>
        </w:tc>
      </w:tr>
      <w:tr w:rsidR="00454B80" w:rsidTr="00C52B3A">
        <w:trPr>
          <w:trHeight w:val="892"/>
        </w:trPr>
        <w:tc>
          <w:tcPr>
            <w:tcW w:w="982" w:type="dxa"/>
          </w:tcPr>
          <w:p w:rsidR="00454B80" w:rsidRDefault="00C52B3A">
            <w:pPr>
              <w:pStyle w:val="TableParagraph"/>
              <w:spacing w:before="112" w:line="242" w:lineRule="auto"/>
              <w:ind w:left="116" w:right="94"/>
              <w:jc w:val="both"/>
              <w:rPr>
                <w:sz w:val="18"/>
              </w:rPr>
            </w:pPr>
            <w:r>
              <w:rPr>
                <w:spacing w:val="-5"/>
                <w:w w:val="105"/>
                <w:sz w:val="18"/>
              </w:rPr>
              <w:t>改进措施及结果应</w:t>
            </w:r>
            <w:r>
              <w:rPr>
                <w:w w:val="105"/>
                <w:sz w:val="18"/>
              </w:rPr>
              <w:t>用方案</w:t>
            </w:r>
          </w:p>
        </w:tc>
        <w:tc>
          <w:tcPr>
            <w:tcW w:w="9668" w:type="dxa"/>
            <w:gridSpan w:val="7"/>
          </w:tcPr>
          <w:p w:rsidR="00454B80" w:rsidRDefault="00C52B3A">
            <w:pPr>
              <w:pStyle w:val="TableParagraph"/>
              <w:spacing w:before="13" w:line="261" w:lineRule="auto"/>
              <w:ind w:left="35" w:right="20" w:firstLine="379"/>
              <w:rPr>
                <w:sz w:val="18"/>
              </w:rPr>
            </w:pPr>
            <w:r>
              <w:rPr>
                <w:sz w:val="18"/>
              </w:rPr>
              <w:t>根据</w:t>
            </w:r>
            <w:r>
              <w:rPr>
                <w:rFonts w:ascii="Times New Roman" w:eastAsia="Times New Roman"/>
                <w:sz w:val="18"/>
              </w:rPr>
              <w:t>2020</w:t>
            </w:r>
            <w:r>
              <w:rPr>
                <w:sz w:val="18"/>
              </w:rPr>
              <w:t xml:space="preserve">年度对本项目自评结果的情况反映，本项目已完成竣工验收，正在进行结算审核，项目工程款按照协议约定   </w:t>
            </w:r>
            <w:r>
              <w:rPr>
                <w:w w:val="105"/>
                <w:sz w:val="18"/>
              </w:rPr>
              <w:t>还未全部支付完毕，故本项目需要作为延续性项目继续保留。</w:t>
            </w:r>
          </w:p>
        </w:tc>
      </w:tr>
      <w:tr w:rsidR="00454B80" w:rsidTr="00C52B3A">
        <w:trPr>
          <w:trHeight w:val="891"/>
        </w:trPr>
        <w:tc>
          <w:tcPr>
            <w:tcW w:w="982" w:type="dxa"/>
          </w:tcPr>
          <w:p w:rsidR="00454B80" w:rsidRDefault="00C52B3A">
            <w:pPr>
              <w:pStyle w:val="TableParagraph"/>
              <w:spacing w:before="112" w:line="242" w:lineRule="auto"/>
              <w:ind w:left="116" w:right="94"/>
              <w:jc w:val="both"/>
              <w:rPr>
                <w:sz w:val="18"/>
              </w:rPr>
            </w:pPr>
            <w:r>
              <w:rPr>
                <w:spacing w:val="-5"/>
                <w:w w:val="105"/>
                <w:sz w:val="18"/>
              </w:rPr>
              <w:t>单位主要负责人签</w:t>
            </w:r>
            <w:r>
              <w:rPr>
                <w:w w:val="105"/>
                <w:sz w:val="18"/>
              </w:rPr>
              <w:t>批意见</w:t>
            </w:r>
          </w:p>
        </w:tc>
        <w:tc>
          <w:tcPr>
            <w:tcW w:w="9668" w:type="dxa"/>
            <w:gridSpan w:val="7"/>
          </w:tcPr>
          <w:p w:rsidR="00454B80" w:rsidRDefault="00454B80">
            <w:pPr>
              <w:pStyle w:val="TableParagraph"/>
              <w:rPr>
                <w:sz w:val="18"/>
              </w:rPr>
            </w:pPr>
          </w:p>
          <w:p w:rsidR="00454B80" w:rsidRDefault="00454B80">
            <w:pPr>
              <w:pStyle w:val="TableParagraph"/>
              <w:spacing w:before="11"/>
              <w:rPr>
                <w:sz w:val="17"/>
              </w:rPr>
            </w:pPr>
          </w:p>
          <w:p w:rsidR="00454B80" w:rsidRDefault="00C52B3A">
            <w:pPr>
              <w:pStyle w:val="TableParagraph"/>
              <w:spacing w:line="222" w:lineRule="exact"/>
              <w:ind w:left="8545"/>
              <w:rPr>
                <w:sz w:val="18"/>
              </w:rPr>
            </w:pPr>
            <w:r>
              <w:rPr>
                <w:w w:val="105"/>
                <w:sz w:val="18"/>
              </w:rPr>
              <w:t>签名：</w:t>
            </w:r>
          </w:p>
          <w:p w:rsidR="00454B80" w:rsidRDefault="00C52B3A">
            <w:pPr>
              <w:pStyle w:val="TableParagraph"/>
              <w:spacing w:line="190" w:lineRule="exact"/>
              <w:ind w:left="8593"/>
              <w:rPr>
                <w:sz w:val="18"/>
              </w:rPr>
            </w:pPr>
            <w:r>
              <w:rPr>
                <w:w w:val="105"/>
                <w:sz w:val="18"/>
              </w:rPr>
              <w:t>年 月 日</w:t>
            </w:r>
          </w:p>
        </w:tc>
      </w:tr>
    </w:tbl>
    <w:p w:rsidR="00454B80" w:rsidRDefault="00C52B3A">
      <w:pPr>
        <w:spacing w:before="35"/>
        <w:ind w:left="159"/>
        <w:rPr>
          <w:sz w:val="17"/>
        </w:rPr>
      </w:pPr>
      <w:r>
        <w:rPr>
          <w:sz w:val="17"/>
        </w:rPr>
        <w:t>备注：</w:t>
      </w:r>
    </w:p>
    <w:p w:rsidR="00454B80" w:rsidRDefault="00C52B3A">
      <w:pPr>
        <w:pStyle w:val="a4"/>
        <w:numPr>
          <w:ilvl w:val="2"/>
          <w:numId w:val="7"/>
        </w:numPr>
        <w:tabs>
          <w:tab w:val="left" w:pos="130"/>
        </w:tabs>
        <w:spacing w:before="111"/>
        <w:ind w:right="1838" w:hanging="465"/>
        <w:jc w:val="right"/>
        <w:rPr>
          <w:sz w:val="17"/>
        </w:rPr>
      </w:pPr>
      <w:r>
        <w:rPr>
          <w:spacing w:val="1"/>
          <w:w w:val="95"/>
          <w:sz w:val="17"/>
        </w:rPr>
        <w:t>预算执行情况口径：预算数为调整后财政资金总额</w:t>
      </w:r>
      <w:r>
        <w:rPr>
          <w:spacing w:val="4"/>
          <w:w w:val="95"/>
          <w:sz w:val="17"/>
        </w:rPr>
        <w:t>（</w:t>
      </w:r>
      <w:r>
        <w:rPr>
          <w:spacing w:val="1"/>
          <w:w w:val="95"/>
          <w:sz w:val="17"/>
        </w:rPr>
        <w:t>包括上年结余结转</w:t>
      </w:r>
      <w:r>
        <w:rPr>
          <w:w w:val="95"/>
          <w:sz w:val="17"/>
        </w:rPr>
        <w:t>），执行数为资金使用单位财政资金实际支出数。</w:t>
      </w:r>
    </w:p>
    <w:p w:rsidR="00454B80" w:rsidRDefault="00C52B3A">
      <w:pPr>
        <w:pStyle w:val="a4"/>
        <w:numPr>
          <w:ilvl w:val="2"/>
          <w:numId w:val="7"/>
        </w:numPr>
        <w:tabs>
          <w:tab w:val="left" w:pos="465"/>
        </w:tabs>
        <w:spacing w:before="137"/>
        <w:ind w:left="159" w:right="283" w:firstLine="175"/>
        <w:rPr>
          <w:sz w:val="17"/>
        </w:rPr>
      </w:pPr>
      <w:r>
        <w:rPr>
          <w:w w:val="95"/>
          <w:sz w:val="17"/>
        </w:rPr>
        <w:t>定量指标完成数汇总原则：绝对值直接累加计算，相对值按照资金额度加权平均计算。定量指标计分原则：正向指标（</w:t>
      </w:r>
      <w:r>
        <w:rPr>
          <w:spacing w:val="1"/>
          <w:w w:val="95"/>
          <w:sz w:val="17"/>
        </w:rPr>
        <w:t>即目标值为</w:t>
      </w:r>
      <w:r>
        <w:rPr>
          <w:rFonts w:ascii="Times New Roman" w:eastAsia="Times New Roman" w:hAnsi="Times New Roman"/>
          <w:w w:val="95"/>
          <w:sz w:val="17"/>
        </w:rPr>
        <w:t>≥X,</w:t>
      </w:r>
      <w:r>
        <w:rPr>
          <w:spacing w:val="2"/>
          <w:w w:val="95"/>
          <w:sz w:val="17"/>
        </w:rPr>
        <w:t>得分</w:t>
      </w:r>
      <w:r>
        <w:rPr>
          <w:rFonts w:ascii="Times New Roman" w:eastAsia="Times New Roman" w:hAnsi="Times New Roman"/>
          <w:w w:val="95"/>
          <w:sz w:val="17"/>
        </w:rPr>
        <w:t>=</w:t>
      </w:r>
      <w:r>
        <w:rPr>
          <w:w w:val="95"/>
          <w:sz w:val="17"/>
        </w:rPr>
        <w:t>权</w:t>
      </w:r>
      <w:r>
        <w:rPr>
          <w:sz w:val="17"/>
        </w:rPr>
        <w:t>重</w:t>
      </w:r>
      <w:r>
        <w:rPr>
          <w:rFonts w:ascii="Times New Roman" w:eastAsia="Times New Roman" w:hAnsi="Times New Roman"/>
          <w:sz w:val="17"/>
        </w:rPr>
        <w:t>*B/A,</w:t>
      </w:r>
      <w:r>
        <w:rPr>
          <w:spacing w:val="2"/>
          <w:sz w:val="17"/>
        </w:rPr>
        <w:t>反向指标</w:t>
      </w:r>
      <w:r>
        <w:rPr>
          <w:sz w:val="17"/>
        </w:rPr>
        <w:t>（</w:t>
      </w:r>
      <w:r>
        <w:rPr>
          <w:spacing w:val="2"/>
          <w:sz w:val="17"/>
        </w:rPr>
        <w:t>即目标值为</w:t>
      </w:r>
      <w:r>
        <w:rPr>
          <w:rFonts w:ascii="Times New Roman" w:eastAsia="Times New Roman" w:hAnsi="Times New Roman"/>
          <w:sz w:val="17"/>
        </w:rPr>
        <w:t>≤X,</w:t>
      </w:r>
      <w:r>
        <w:rPr>
          <w:spacing w:val="1"/>
          <w:sz w:val="17"/>
        </w:rPr>
        <w:t>得分</w:t>
      </w:r>
      <w:r>
        <w:rPr>
          <w:rFonts w:ascii="Times New Roman" w:eastAsia="Times New Roman" w:hAnsi="Times New Roman"/>
          <w:sz w:val="17"/>
        </w:rPr>
        <w:t>=</w:t>
      </w:r>
      <w:r>
        <w:rPr>
          <w:spacing w:val="2"/>
          <w:sz w:val="17"/>
        </w:rPr>
        <w:t>权重</w:t>
      </w:r>
      <w:r>
        <w:rPr>
          <w:rFonts w:ascii="Times New Roman" w:eastAsia="Times New Roman" w:hAnsi="Times New Roman"/>
          <w:sz w:val="17"/>
        </w:rPr>
        <w:t>*A/B</w:t>
      </w:r>
      <w:r>
        <w:rPr>
          <w:sz w:val="17"/>
        </w:rPr>
        <w:t>）</w:t>
      </w:r>
      <w:r>
        <w:rPr>
          <w:rFonts w:ascii="Times New Roman" w:eastAsia="Times New Roman" w:hAnsi="Times New Roman"/>
          <w:sz w:val="17"/>
        </w:rPr>
        <w:t>,</w:t>
      </w:r>
      <w:r>
        <w:rPr>
          <w:sz w:val="17"/>
        </w:rPr>
        <w:t>得分不得突破权重总额。定量指标先汇总完成数，再计算得分。</w:t>
      </w:r>
    </w:p>
    <w:p w:rsidR="00454B80" w:rsidRDefault="00C52B3A">
      <w:pPr>
        <w:pStyle w:val="a4"/>
        <w:numPr>
          <w:ilvl w:val="2"/>
          <w:numId w:val="7"/>
        </w:numPr>
        <w:tabs>
          <w:tab w:val="left" w:pos="465"/>
        </w:tabs>
        <w:spacing w:before="96" w:line="218" w:lineRule="exact"/>
        <w:rPr>
          <w:rFonts w:ascii="Times New Roman" w:eastAsia="Times New Roman"/>
          <w:sz w:val="17"/>
        </w:rPr>
      </w:pPr>
      <w:r>
        <w:rPr>
          <w:sz w:val="17"/>
        </w:rPr>
        <w:t>定性指标计分原则：达成预期指标、部分达成预期指标并具有一定效果、未达成预期指标且效果较差三档，分別按照该指标对应分值区间</w:t>
      </w:r>
      <w:r>
        <w:rPr>
          <w:rFonts w:ascii="Times New Roman" w:eastAsia="Times New Roman"/>
          <w:sz w:val="17"/>
        </w:rPr>
        <w:t>100-</w:t>
      </w:r>
    </w:p>
    <w:p w:rsidR="00454B80" w:rsidRDefault="00C52B3A">
      <w:pPr>
        <w:ind w:left="159"/>
        <w:rPr>
          <w:sz w:val="17"/>
        </w:rPr>
      </w:pPr>
      <w:r>
        <w:rPr>
          <w:rFonts w:ascii="Times New Roman" w:eastAsia="Times New Roman"/>
          <w:sz w:val="17"/>
        </w:rPr>
        <w:t xml:space="preserve">80% </w:t>
      </w:r>
      <w:r>
        <w:rPr>
          <w:sz w:val="17"/>
        </w:rPr>
        <w:t>（含</w:t>
      </w:r>
      <w:r>
        <w:rPr>
          <w:rFonts w:ascii="Times New Roman" w:eastAsia="Times New Roman"/>
          <w:sz w:val="17"/>
        </w:rPr>
        <w:t>80%</w:t>
      </w:r>
      <w:r>
        <w:rPr>
          <w:sz w:val="17"/>
        </w:rPr>
        <w:t>）、</w:t>
      </w:r>
      <w:r>
        <w:rPr>
          <w:rFonts w:ascii="Times New Roman" w:eastAsia="Times New Roman"/>
          <w:sz w:val="17"/>
        </w:rPr>
        <w:t xml:space="preserve">80-50% </w:t>
      </w:r>
      <w:r>
        <w:rPr>
          <w:sz w:val="17"/>
        </w:rPr>
        <w:t>（含</w:t>
      </w:r>
      <w:r>
        <w:rPr>
          <w:rFonts w:ascii="Times New Roman" w:eastAsia="Times New Roman"/>
          <w:sz w:val="17"/>
        </w:rPr>
        <w:t>50%)</w:t>
      </w:r>
      <w:r>
        <w:rPr>
          <w:sz w:val="17"/>
        </w:rPr>
        <w:t xml:space="preserve">、 </w:t>
      </w:r>
      <w:r>
        <w:rPr>
          <w:rFonts w:ascii="Times New Roman" w:eastAsia="Times New Roman"/>
          <w:sz w:val="17"/>
        </w:rPr>
        <w:t xml:space="preserve">50-0% </w:t>
      </w:r>
      <w:r>
        <w:rPr>
          <w:sz w:val="17"/>
        </w:rPr>
        <w:t>合理确定分值。汇总时，以资金额度为权重，对分值进行加权平均计算。</w:t>
      </w:r>
    </w:p>
    <w:p w:rsidR="00454B80" w:rsidRDefault="00C52B3A">
      <w:pPr>
        <w:pStyle w:val="a4"/>
        <w:numPr>
          <w:ilvl w:val="2"/>
          <w:numId w:val="7"/>
        </w:numPr>
        <w:tabs>
          <w:tab w:val="left" w:pos="465"/>
        </w:tabs>
        <w:spacing w:before="68"/>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rPr>
          <w:sz w:val="17"/>
        </w:rPr>
        <w:sectPr w:rsidR="00454B80">
          <w:pgSz w:w="11910" w:h="16840"/>
          <w:pgMar w:top="1580" w:right="180" w:bottom="280" w:left="360" w:header="720" w:footer="720" w:gutter="0"/>
          <w:cols w:space="720"/>
        </w:sectPr>
      </w:pPr>
    </w:p>
    <w:p w:rsidR="00454B80" w:rsidRDefault="00C52B3A">
      <w:pPr>
        <w:spacing w:before="49"/>
        <w:ind w:left="307"/>
        <w:rPr>
          <w:b/>
          <w:sz w:val="31"/>
        </w:rPr>
      </w:pPr>
      <w:r>
        <w:rPr>
          <w:b/>
          <w:sz w:val="31"/>
        </w:rPr>
        <w:lastRenderedPageBreak/>
        <w:t>2020年度军运会保障线路环境综合整治（东西湖区）立面整治工程项目自评表</w:t>
      </w:r>
    </w:p>
    <w:p w:rsidR="00454B80" w:rsidRDefault="00C52B3A" w:rsidP="00C52B3A">
      <w:pPr>
        <w:tabs>
          <w:tab w:val="left" w:pos="9030"/>
        </w:tabs>
        <w:spacing w:before="178"/>
        <w:ind w:left="166"/>
        <w:rPr>
          <w:sz w:val="21"/>
        </w:rPr>
      </w:pPr>
      <w:r>
        <w:rPr>
          <w:sz w:val="21"/>
        </w:rPr>
        <w:t>单位名称：武汉市东西湖区住房和城乡建设局</w:t>
      </w:r>
      <w:r>
        <w:rPr>
          <w:sz w:val="21"/>
        </w:rPr>
        <w:tab/>
      </w:r>
      <w:r>
        <w:rPr>
          <w:w w:val="105"/>
          <w:sz w:val="21"/>
        </w:rPr>
        <w:t>填报日期：</w:t>
      </w:r>
    </w:p>
    <w:p w:rsidR="00454B80" w:rsidRDefault="00454B80">
      <w:pPr>
        <w:pStyle w:val="a3"/>
        <w:spacing w:before="3"/>
        <w:rPr>
          <w:sz w:val="7"/>
        </w:rPr>
      </w:pPr>
    </w:p>
    <w:tbl>
      <w:tblPr>
        <w:tblW w:w="0" w:type="auto"/>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14"/>
        <w:gridCol w:w="1068"/>
        <w:gridCol w:w="1543"/>
        <w:gridCol w:w="1785"/>
        <w:gridCol w:w="1082"/>
        <w:gridCol w:w="1528"/>
        <w:gridCol w:w="1528"/>
        <w:gridCol w:w="958"/>
      </w:tblGrid>
      <w:tr w:rsidR="00454B80" w:rsidTr="00C52B3A">
        <w:trPr>
          <w:trHeight w:val="452"/>
        </w:trPr>
        <w:tc>
          <w:tcPr>
            <w:tcW w:w="3325" w:type="dxa"/>
            <w:gridSpan w:val="3"/>
          </w:tcPr>
          <w:p w:rsidR="00454B80" w:rsidRDefault="00C52B3A">
            <w:pPr>
              <w:pStyle w:val="TableParagraph"/>
              <w:spacing w:before="120"/>
              <w:ind w:left="1401" w:right="1364"/>
              <w:jc w:val="center"/>
              <w:rPr>
                <w:sz w:val="19"/>
              </w:rPr>
            </w:pPr>
            <w:r>
              <w:rPr>
                <w:w w:val="105"/>
                <w:sz w:val="19"/>
              </w:rPr>
              <w:t>项目名称</w:t>
            </w:r>
          </w:p>
        </w:tc>
        <w:tc>
          <w:tcPr>
            <w:tcW w:w="6881" w:type="dxa"/>
            <w:gridSpan w:val="5"/>
          </w:tcPr>
          <w:p w:rsidR="00454B80" w:rsidRDefault="00C52B3A">
            <w:pPr>
              <w:pStyle w:val="TableParagraph"/>
              <w:spacing w:before="120"/>
              <w:ind w:left="872" w:right="832"/>
              <w:jc w:val="center"/>
              <w:rPr>
                <w:sz w:val="19"/>
              </w:rPr>
            </w:pPr>
            <w:r>
              <w:rPr>
                <w:w w:val="105"/>
                <w:sz w:val="19"/>
              </w:rPr>
              <w:t>军运会保障线路环境综合整治（东西湖区）立面整治工程(三期）</w:t>
            </w:r>
          </w:p>
        </w:tc>
      </w:tr>
      <w:tr w:rsidR="00454B80" w:rsidTr="00C52B3A">
        <w:trPr>
          <w:trHeight w:val="452"/>
        </w:trPr>
        <w:tc>
          <w:tcPr>
            <w:tcW w:w="3325" w:type="dxa"/>
            <w:gridSpan w:val="3"/>
          </w:tcPr>
          <w:p w:rsidR="00454B80" w:rsidRDefault="00C52B3A">
            <w:pPr>
              <w:pStyle w:val="TableParagraph"/>
              <w:spacing w:before="120"/>
              <w:ind w:left="1401" w:right="1364"/>
              <w:jc w:val="center"/>
              <w:rPr>
                <w:sz w:val="19"/>
              </w:rPr>
            </w:pPr>
            <w:r>
              <w:rPr>
                <w:w w:val="105"/>
                <w:sz w:val="19"/>
              </w:rPr>
              <w:t>主管部门</w:t>
            </w:r>
          </w:p>
        </w:tc>
        <w:tc>
          <w:tcPr>
            <w:tcW w:w="2867" w:type="dxa"/>
            <w:gridSpan w:val="2"/>
          </w:tcPr>
          <w:p w:rsidR="00454B80" w:rsidRDefault="00C52B3A">
            <w:pPr>
              <w:pStyle w:val="TableParagraph"/>
              <w:spacing w:before="3" w:line="243" w:lineRule="exact"/>
              <w:ind w:left="92" w:right="55"/>
              <w:jc w:val="center"/>
              <w:rPr>
                <w:sz w:val="19"/>
              </w:rPr>
            </w:pPr>
            <w:r>
              <w:rPr>
                <w:sz w:val="19"/>
              </w:rPr>
              <w:t>武汉市东西湖区住房和城乡建设</w:t>
            </w:r>
          </w:p>
          <w:p w:rsidR="00454B80" w:rsidRDefault="00C52B3A">
            <w:pPr>
              <w:pStyle w:val="TableParagraph"/>
              <w:spacing w:line="187" w:lineRule="exact"/>
              <w:ind w:left="36"/>
              <w:jc w:val="center"/>
              <w:rPr>
                <w:sz w:val="19"/>
              </w:rPr>
            </w:pPr>
            <w:r>
              <w:rPr>
                <w:w w:val="103"/>
                <w:sz w:val="19"/>
              </w:rPr>
              <w:t>局</w:t>
            </w:r>
          </w:p>
        </w:tc>
        <w:tc>
          <w:tcPr>
            <w:tcW w:w="1528" w:type="dxa"/>
          </w:tcPr>
          <w:p w:rsidR="00454B80" w:rsidRDefault="00C52B3A">
            <w:pPr>
              <w:pStyle w:val="TableParagraph"/>
              <w:spacing w:before="120"/>
              <w:ind w:left="53" w:right="15"/>
              <w:jc w:val="center"/>
              <w:rPr>
                <w:sz w:val="19"/>
              </w:rPr>
            </w:pPr>
            <w:r>
              <w:rPr>
                <w:w w:val="105"/>
                <w:sz w:val="19"/>
              </w:rPr>
              <w:t>项目实施单位</w:t>
            </w:r>
          </w:p>
        </w:tc>
        <w:tc>
          <w:tcPr>
            <w:tcW w:w="2486" w:type="dxa"/>
            <w:gridSpan w:val="2"/>
          </w:tcPr>
          <w:p w:rsidR="00454B80" w:rsidRDefault="00C52B3A">
            <w:pPr>
              <w:pStyle w:val="TableParagraph"/>
              <w:spacing w:before="120"/>
              <w:ind w:left="1050"/>
              <w:rPr>
                <w:sz w:val="19"/>
              </w:rPr>
            </w:pPr>
            <w:r>
              <w:rPr>
                <w:w w:val="105"/>
                <w:sz w:val="19"/>
              </w:rPr>
              <w:t>军运会专班</w:t>
            </w:r>
          </w:p>
        </w:tc>
      </w:tr>
      <w:tr w:rsidR="00454B80" w:rsidTr="00C52B3A">
        <w:trPr>
          <w:trHeight w:val="452"/>
        </w:trPr>
        <w:tc>
          <w:tcPr>
            <w:tcW w:w="3325" w:type="dxa"/>
            <w:gridSpan w:val="3"/>
          </w:tcPr>
          <w:p w:rsidR="00454B80" w:rsidRDefault="00C52B3A">
            <w:pPr>
              <w:pStyle w:val="TableParagraph"/>
              <w:spacing w:before="120"/>
              <w:ind w:left="1401" w:right="1364"/>
              <w:jc w:val="center"/>
              <w:rPr>
                <w:sz w:val="19"/>
              </w:rPr>
            </w:pPr>
            <w:r>
              <w:rPr>
                <w:w w:val="105"/>
                <w:sz w:val="19"/>
              </w:rPr>
              <w:t>项目类别</w:t>
            </w:r>
          </w:p>
        </w:tc>
        <w:tc>
          <w:tcPr>
            <w:tcW w:w="6881" w:type="dxa"/>
            <w:gridSpan w:val="5"/>
          </w:tcPr>
          <w:p w:rsidR="00454B80" w:rsidRDefault="00C52B3A">
            <w:pPr>
              <w:pStyle w:val="TableParagraph"/>
              <w:tabs>
                <w:tab w:val="left" w:pos="2488"/>
                <w:tab w:val="left" w:pos="3959"/>
              </w:tabs>
              <w:spacing w:before="120"/>
              <w:ind w:left="38"/>
              <w:rPr>
                <w:rFonts w:ascii="Wingdings" w:hAnsi="Wingdings"/>
                <w:sz w:val="19"/>
              </w:rPr>
            </w:pPr>
            <w:r>
              <w:rPr>
                <w:w w:val="105"/>
                <w:sz w:val="19"/>
              </w:rPr>
              <w:t>1、部门预算项目</w:t>
            </w:r>
            <w:r>
              <w:rPr>
                <w:spacing w:val="74"/>
                <w:w w:val="105"/>
                <w:sz w:val="19"/>
              </w:rPr>
              <w:t xml:space="preserve"> </w:t>
            </w:r>
            <w:r>
              <w:rPr>
                <w:w w:val="105"/>
                <w:sz w:val="19"/>
              </w:rPr>
              <w:t>□</w:t>
            </w:r>
            <w:r>
              <w:rPr>
                <w:w w:val="105"/>
                <w:sz w:val="19"/>
              </w:rPr>
              <w:tab/>
              <w:t>2、区直专项</w:t>
            </w:r>
            <w:r>
              <w:rPr>
                <w:w w:val="105"/>
                <w:sz w:val="19"/>
              </w:rPr>
              <w:tab/>
            </w:r>
            <w:r>
              <w:rPr>
                <w:rFonts w:ascii="Wingdings" w:hAnsi="Wingdings"/>
                <w:w w:val="105"/>
                <w:position w:val="1"/>
                <w:sz w:val="19"/>
              </w:rPr>
              <w:t></w:t>
            </w:r>
          </w:p>
        </w:tc>
      </w:tr>
      <w:tr w:rsidR="00454B80" w:rsidTr="00C52B3A">
        <w:trPr>
          <w:trHeight w:val="452"/>
        </w:trPr>
        <w:tc>
          <w:tcPr>
            <w:tcW w:w="3325" w:type="dxa"/>
            <w:gridSpan w:val="3"/>
          </w:tcPr>
          <w:p w:rsidR="00454B80" w:rsidRDefault="00C52B3A">
            <w:pPr>
              <w:pStyle w:val="TableParagraph"/>
              <w:spacing w:before="119"/>
              <w:ind w:left="1401" w:right="1364"/>
              <w:jc w:val="center"/>
              <w:rPr>
                <w:sz w:val="19"/>
              </w:rPr>
            </w:pPr>
            <w:r>
              <w:rPr>
                <w:w w:val="105"/>
                <w:sz w:val="19"/>
              </w:rPr>
              <w:t>项目属性</w:t>
            </w:r>
          </w:p>
        </w:tc>
        <w:tc>
          <w:tcPr>
            <w:tcW w:w="6881" w:type="dxa"/>
            <w:gridSpan w:val="5"/>
          </w:tcPr>
          <w:p w:rsidR="00454B80" w:rsidRDefault="00C52B3A">
            <w:pPr>
              <w:pStyle w:val="TableParagraph"/>
              <w:tabs>
                <w:tab w:val="left" w:pos="1703"/>
                <w:tab w:val="left" w:pos="2493"/>
              </w:tabs>
              <w:spacing w:before="119"/>
              <w:ind w:left="38"/>
              <w:rPr>
                <w:rFonts w:ascii="Wingdings" w:hAnsi="Wingdings"/>
                <w:sz w:val="19"/>
              </w:rPr>
            </w:pPr>
            <w:r>
              <w:rPr>
                <w:w w:val="105"/>
                <w:sz w:val="19"/>
              </w:rPr>
              <w:t>1、持续性项目</w:t>
            </w:r>
            <w:r>
              <w:rPr>
                <w:w w:val="105"/>
                <w:sz w:val="19"/>
              </w:rPr>
              <w:tab/>
              <w:t>□</w:t>
            </w:r>
            <w:r>
              <w:rPr>
                <w:w w:val="105"/>
                <w:sz w:val="19"/>
              </w:rPr>
              <w:tab/>
              <w:t>2、新增性项目</w:t>
            </w:r>
            <w:r>
              <w:rPr>
                <w:spacing w:val="94"/>
                <w:w w:val="105"/>
                <w:sz w:val="19"/>
              </w:rPr>
              <w:t xml:space="preserve"> </w:t>
            </w:r>
            <w:r>
              <w:rPr>
                <w:rFonts w:ascii="Wingdings" w:hAnsi="Wingdings"/>
                <w:w w:val="105"/>
                <w:position w:val="1"/>
                <w:sz w:val="19"/>
              </w:rPr>
              <w:t></w:t>
            </w:r>
          </w:p>
        </w:tc>
      </w:tr>
      <w:tr w:rsidR="00454B80" w:rsidTr="00C52B3A">
        <w:trPr>
          <w:trHeight w:val="452"/>
        </w:trPr>
        <w:tc>
          <w:tcPr>
            <w:tcW w:w="3325" w:type="dxa"/>
            <w:gridSpan w:val="3"/>
          </w:tcPr>
          <w:p w:rsidR="00454B80" w:rsidRDefault="00C52B3A">
            <w:pPr>
              <w:pStyle w:val="TableParagraph"/>
              <w:spacing w:before="120"/>
              <w:ind w:left="1401" w:right="1364"/>
              <w:jc w:val="center"/>
              <w:rPr>
                <w:sz w:val="19"/>
              </w:rPr>
            </w:pPr>
            <w:r>
              <w:rPr>
                <w:w w:val="105"/>
                <w:sz w:val="19"/>
              </w:rPr>
              <w:t>项目类型</w:t>
            </w:r>
          </w:p>
        </w:tc>
        <w:tc>
          <w:tcPr>
            <w:tcW w:w="6881" w:type="dxa"/>
            <w:gridSpan w:val="5"/>
          </w:tcPr>
          <w:p w:rsidR="00454B80" w:rsidRDefault="00C52B3A">
            <w:pPr>
              <w:pStyle w:val="TableParagraph"/>
              <w:tabs>
                <w:tab w:val="left" w:pos="1703"/>
                <w:tab w:val="left" w:pos="2493"/>
                <w:tab w:val="left" w:pos="4628"/>
              </w:tabs>
              <w:spacing w:before="120"/>
              <w:ind w:left="38"/>
              <w:rPr>
                <w:sz w:val="19"/>
              </w:rPr>
            </w:pPr>
            <w:r>
              <w:rPr>
                <w:w w:val="105"/>
                <w:sz w:val="19"/>
              </w:rPr>
              <w:t>1、常年性项目</w:t>
            </w:r>
            <w:r>
              <w:rPr>
                <w:w w:val="105"/>
                <w:sz w:val="19"/>
              </w:rPr>
              <w:tab/>
              <w:t>口</w:t>
            </w:r>
            <w:r>
              <w:rPr>
                <w:w w:val="105"/>
                <w:sz w:val="19"/>
              </w:rPr>
              <w:tab/>
              <w:t>2、延续性项目</w:t>
            </w:r>
            <w:r>
              <w:rPr>
                <w:spacing w:val="77"/>
                <w:w w:val="105"/>
                <w:sz w:val="19"/>
              </w:rPr>
              <w:t xml:space="preserve"> </w:t>
            </w:r>
            <w:r>
              <w:rPr>
                <w:rFonts w:ascii="Wingdings" w:eastAsia="Wingdings" w:hAnsi="Wingdings"/>
                <w:w w:val="105"/>
                <w:position w:val="1"/>
                <w:sz w:val="19"/>
              </w:rPr>
              <w:t></w:t>
            </w:r>
            <w:r>
              <w:rPr>
                <w:rFonts w:ascii="Times New Roman" w:eastAsia="Times New Roman" w:hAnsi="Times New Roman"/>
                <w:w w:val="105"/>
                <w:position w:val="1"/>
                <w:sz w:val="19"/>
              </w:rPr>
              <w:tab/>
            </w:r>
            <w:r>
              <w:rPr>
                <w:w w:val="105"/>
                <w:sz w:val="19"/>
              </w:rPr>
              <w:t>3、一次性项目</w:t>
            </w:r>
            <w:r>
              <w:rPr>
                <w:spacing w:val="-4"/>
                <w:w w:val="105"/>
                <w:sz w:val="19"/>
              </w:rPr>
              <w:t xml:space="preserve"> </w:t>
            </w:r>
            <w:r>
              <w:rPr>
                <w:w w:val="105"/>
                <w:sz w:val="19"/>
              </w:rPr>
              <w:t>口</w:t>
            </w:r>
          </w:p>
        </w:tc>
      </w:tr>
      <w:tr w:rsidR="00454B80" w:rsidTr="00C52B3A">
        <w:trPr>
          <w:trHeight w:val="452"/>
        </w:trPr>
        <w:tc>
          <w:tcPr>
            <w:tcW w:w="1782" w:type="dxa"/>
            <w:gridSpan w:val="2"/>
            <w:vMerge w:val="restart"/>
          </w:tcPr>
          <w:p w:rsidR="00454B80" w:rsidRDefault="00454B80">
            <w:pPr>
              <w:pStyle w:val="TableParagraph"/>
              <w:spacing w:before="12"/>
              <w:rPr>
                <w:sz w:val="17"/>
              </w:rPr>
            </w:pPr>
          </w:p>
          <w:p w:rsidR="00454B80" w:rsidRDefault="00C52B3A">
            <w:pPr>
              <w:pStyle w:val="TableParagraph"/>
              <w:spacing w:line="237" w:lineRule="exact"/>
              <w:ind w:left="78" w:right="43"/>
              <w:jc w:val="center"/>
              <w:rPr>
                <w:sz w:val="19"/>
              </w:rPr>
            </w:pPr>
            <w:r>
              <w:rPr>
                <w:sz w:val="19"/>
              </w:rPr>
              <w:t>预算执行情况（万元）</w:t>
            </w:r>
          </w:p>
          <w:p w:rsidR="00454B80" w:rsidRDefault="00C52B3A">
            <w:pPr>
              <w:pStyle w:val="TableParagraph"/>
              <w:spacing w:line="237" w:lineRule="exact"/>
              <w:ind w:left="78" w:right="42"/>
              <w:jc w:val="center"/>
              <w:rPr>
                <w:sz w:val="19"/>
              </w:rPr>
            </w:pPr>
            <w:r>
              <w:rPr>
                <w:w w:val="105"/>
                <w:sz w:val="19"/>
              </w:rPr>
              <w:t>（</w:t>
            </w:r>
            <w:r>
              <w:rPr>
                <w:rFonts w:ascii="Times New Roman" w:eastAsia="Times New Roman"/>
                <w:w w:val="105"/>
                <w:sz w:val="19"/>
              </w:rPr>
              <w:t>20</w:t>
            </w:r>
            <w:r>
              <w:rPr>
                <w:w w:val="105"/>
                <w:sz w:val="19"/>
              </w:rPr>
              <w:t>分）</w:t>
            </w:r>
          </w:p>
        </w:tc>
        <w:tc>
          <w:tcPr>
            <w:tcW w:w="1543" w:type="dxa"/>
          </w:tcPr>
          <w:p w:rsidR="00454B80" w:rsidRDefault="00454B80">
            <w:pPr>
              <w:pStyle w:val="TableParagraph"/>
              <w:rPr>
                <w:rFonts w:ascii="Times New Roman"/>
                <w:sz w:val="18"/>
              </w:rPr>
            </w:pPr>
          </w:p>
        </w:tc>
        <w:tc>
          <w:tcPr>
            <w:tcW w:w="1785" w:type="dxa"/>
          </w:tcPr>
          <w:p w:rsidR="00454B80" w:rsidRDefault="00C52B3A">
            <w:pPr>
              <w:pStyle w:val="TableParagraph"/>
              <w:spacing w:before="103"/>
              <w:ind w:left="309" w:right="273"/>
              <w:jc w:val="center"/>
              <w:rPr>
                <w:sz w:val="19"/>
              </w:rPr>
            </w:pPr>
            <w:r>
              <w:rPr>
                <w:w w:val="105"/>
                <w:sz w:val="19"/>
              </w:rPr>
              <w:t>预算数（</w:t>
            </w:r>
            <w:r>
              <w:rPr>
                <w:rFonts w:ascii="Times New Roman" w:eastAsia="Times New Roman"/>
                <w:w w:val="105"/>
                <w:sz w:val="19"/>
              </w:rPr>
              <w:t>A</w:t>
            </w:r>
            <w:r>
              <w:rPr>
                <w:w w:val="105"/>
                <w:sz w:val="19"/>
              </w:rPr>
              <w:t>）</w:t>
            </w:r>
          </w:p>
        </w:tc>
        <w:tc>
          <w:tcPr>
            <w:tcW w:w="2610" w:type="dxa"/>
            <w:gridSpan w:val="2"/>
          </w:tcPr>
          <w:p w:rsidR="00454B80" w:rsidRDefault="00C52B3A">
            <w:pPr>
              <w:pStyle w:val="TableParagraph"/>
              <w:spacing w:before="103"/>
              <w:ind w:left="761"/>
              <w:rPr>
                <w:sz w:val="19"/>
              </w:rPr>
            </w:pPr>
            <w:r>
              <w:rPr>
                <w:w w:val="105"/>
                <w:sz w:val="19"/>
              </w:rPr>
              <w:t>执行数（</w:t>
            </w:r>
            <w:r>
              <w:rPr>
                <w:rFonts w:ascii="Times New Roman" w:eastAsia="Times New Roman"/>
                <w:w w:val="105"/>
                <w:sz w:val="19"/>
              </w:rPr>
              <w:t>B</w:t>
            </w:r>
            <w:r>
              <w:rPr>
                <w:w w:val="105"/>
                <w:sz w:val="19"/>
              </w:rPr>
              <w:t>）</w:t>
            </w:r>
          </w:p>
        </w:tc>
        <w:tc>
          <w:tcPr>
            <w:tcW w:w="1528" w:type="dxa"/>
          </w:tcPr>
          <w:p w:rsidR="00454B80" w:rsidRDefault="00C52B3A">
            <w:pPr>
              <w:pStyle w:val="TableParagraph"/>
              <w:spacing w:before="103"/>
              <w:ind w:left="54" w:right="15"/>
              <w:jc w:val="center"/>
              <w:rPr>
                <w:rFonts w:ascii="Times New Roman" w:eastAsia="Times New Roman"/>
                <w:sz w:val="19"/>
              </w:rPr>
            </w:pPr>
            <w:r>
              <w:rPr>
                <w:w w:val="105"/>
                <w:sz w:val="19"/>
              </w:rPr>
              <w:t>执行率（</w:t>
            </w:r>
            <w:r>
              <w:rPr>
                <w:rFonts w:ascii="Times New Roman" w:eastAsia="Times New Roman"/>
                <w:w w:val="105"/>
                <w:sz w:val="19"/>
              </w:rPr>
              <w:t>B/A)</w:t>
            </w:r>
          </w:p>
        </w:tc>
        <w:tc>
          <w:tcPr>
            <w:tcW w:w="958" w:type="dxa"/>
          </w:tcPr>
          <w:p w:rsidR="00454B80" w:rsidRDefault="00C52B3A">
            <w:pPr>
              <w:pStyle w:val="TableParagraph"/>
              <w:spacing w:line="234" w:lineRule="exact"/>
              <w:ind w:left="54" w:right="10"/>
              <w:jc w:val="center"/>
              <w:rPr>
                <w:sz w:val="19"/>
              </w:rPr>
            </w:pPr>
            <w:r>
              <w:rPr>
                <w:w w:val="105"/>
                <w:sz w:val="19"/>
              </w:rPr>
              <w:t>得分</w:t>
            </w:r>
          </w:p>
          <w:p w:rsidR="00454B80" w:rsidRDefault="00C52B3A">
            <w:pPr>
              <w:pStyle w:val="TableParagraph"/>
              <w:spacing w:before="6" w:line="192" w:lineRule="exact"/>
              <w:ind w:left="45" w:right="-15"/>
              <w:jc w:val="center"/>
              <w:rPr>
                <w:sz w:val="19"/>
              </w:rPr>
            </w:pPr>
            <w:r>
              <w:rPr>
                <w:sz w:val="19"/>
              </w:rPr>
              <w:t>（</w:t>
            </w:r>
            <w:r>
              <w:rPr>
                <w:rFonts w:ascii="Times New Roman" w:eastAsia="Times New Roman"/>
                <w:sz w:val="19"/>
              </w:rPr>
              <w:t>20</w:t>
            </w:r>
            <w:r>
              <w:rPr>
                <w:sz w:val="19"/>
              </w:rPr>
              <w:t>分</w:t>
            </w:r>
            <w:r>
              <w:rPr>
                <w:rFonts w:ascii="Times New Roman" w:eastAsia="Times New Roman"/>
                <w:spacing w:val="-5"/>
                <w:sz w:val="19"/>
              </w:rPr>
              <w:t>*</w:t>
            </w:r>
            <w:r>
              <w:rPr>
                <w:sz w:val="19"/>
              </w:rPr>
              <w:t>执行率）</w:t>
            </w:r>
          </w:p>
        </w:tc>
      </w:tr>
      <w:tr w:rsidR="00454B80" w:rsidTr="00C52B3A">
        <w:trPr>
          <w:trHeight w:val="452"/>
        </w:trPr>
        <w:tc>
          <w:tcPr>
            <w:tcW w:w="1782" w:type="dxa"/>
            <w:gridSpan w:val="2"/>
            <w:vMerge/>
            <w:tcBorders>
              <w:top w:val="nil"/>
            </w:tcBorders>
          </w:tcPr>
          <w:p w:rsidR="00454B80" w:rsidRDefault="00454B80">
            <w:pPr>
              <w:rPr>
                <w:sz w:val="2"/>
                <w:szCs w:val="2"/>
              </w:rPr>
            </w:pPr>
          </w:p>
        </w:tc>
        <w:tc>
          <w:tcPr>
            <w:tcW w:w="1543" w:type="dxa"/>
          </w:tcPr>
          <w:p w:rsidR="00454B80" w:rsidRDefault="00C52B3A">
            <w:pPr>
              <w:pStyle w:val="TableParagraph"/>
              <w:spacing w:before="2" w:line="243" w:lineRule="exact"/>
              <w:ind w:left="47" w:right="9"/>
              <w:jc w:val="center"/>
              <w:rPr>
                <w:sz w:val="19"/>
              </w:rPr>
            </w:pPr>
            <w:r>
              <w:rPr>
                <w:w w:val="105"/>
                <w:sz w:val="19"/>
              </w:rPr>
              <w:t>年度财政资金总</w:t>
            </w:r>
          </w:p>
          <w:p w:rsidR="00454B80" w:rsidRDefault="00C52B3A">
            <w:pPr>
              <w:pStyle w:val="TableParagraph"/>
              <w:spacing w:line="187" w:lineRule="exact"/>
              <w:ind w:left="34"/>
              <w:jc w:val="center"/>
              <w:rPr>
                <w:sz w:val="19"/>
              </w:rPr>
            </w:pPr>
            <w:r>
              <w:rPr>
                <w:w w:val="103"/>
                <w:sz w:val="19"/>
              </w:rPr>
              <w:t>额</w:t>
            </w:r>
          </w:p>
        </w:tc>
        <w:tc>
          <w:tcPr>
            <w:tcW w:w="1785" w:type="dxa"/>
          </w:tcPr>
          <w:p w:rsidR="00454B80" w:rsidRDefault="00C52B3A">
            <w:pPr>
              <w:pStyle w:val="TableParagraph"/>
              <w:spacing w:before="116"/>
              <w:ind w:left="308" w:right="273"/>
              <w:jc w:val="center"/>
              <w:rPr>
                <w:rFonts w:ascii="Times New Roman"/>
                <w:sz w:val="19"/>
              </w:rPr>
            </w:pPr>
            <w:r>
              <w:rPr>
                <w:rFonts w:ascii="Times New Roman"/>
                <w:w w:val="105"/>
                <w:sz w:val="19"/>
              </w:rPr>
              <w:t>4,596</w:t>
            </w:r>
          </w:p>
        </w:tc>
        <w:tc>
          <w:tcPr>
            <w:tcW w:w="2610" w:type="dxa"/>
            <w:gridSpan w:val="2"/>
          </w:tcPr>
          <w:p w:rsidR="00454B80" w:rsidRDefault="00C52B3A">
            <w:pPr>
              <w:pStyle w:val="TableParagraph"/>
              <w:spacing w:before="116"/>
              <w:ind w:left="1069" w:right="1031"/>
              <w:jc w:val="center"/>
              <w:rPr>
                <w:rFonts w:ascii="Times New Roman"/>
                <w:sz w:val="19"/>
              </w:rPr>
            </w:pPr>
            <w:r>
              <w:rPr>
                <w:rFonts w:ascii="Times New Roman"/>
                <w:w w:val="105"/>
                <w:sz w:val="19"/>
              </w:rPr>
              <w:t>4,596</w:t>
            </w:r>
          </w:p>
        </w:tc>
        <w:tc>
          <w:tcPr>
            <w:tcW w:w="1528" w:type="dxa"/>
          </w:tcPr>
          <w:p w:rsidR="00454B80" w:rsidRDefault="00C52B3A">
            <w:pPr>
              <w:pStyle w:val="TableParagraph"/>
              <w:spacing w:before="116"/>
              <w:ind w:left="54" w:right="10"/>
              <w:jc w:val="center"/>
              <w:rPr>
                <w:rFonts w:ascii="Times New Roman"/>
                <w:sz w:val="19"/>
              </w:rPr>
            </w:pPr>
            <w:r>
              <w:rPr>
                <w:rFonts w:ascii="Times New Roman"/>
                <w:w w:val="105"/>
                <w:sz w:val="19"/>
              </w:rPr>
              <w:t>100%</w:t>
            </w:r>
          </w:p>
        </w:tc>
        <w:tc>
          <w:tcPr>
            <w:tcW w:w="958" w:type="dxa"/>
          </w:tcPr>
          <w:p w:rsidR="00454B80" w:rsidRDefault="00C52B3A">
            <w:pPr>
              <w:pStyle w:val="TableParagraph"/>
              <w:spacing w:before="116"/>
              <w:ind w:left="54" w:right="12"/>
              <w:jc w:val="center"/>
              <w:rPr>
                <w:rFonts w:ascii="Times New Roman"/>
                <w:sz w:val="19"/>
              </w:rPr>
            </w:pPr>
            <w:r>
              <w:rPr>
                <w:rFonts w:ascii="Times New Roman"/>
                <w:w w:val="105"/>
                <w:sz w:val="19"/>
              </w:rPr>
              <w:t>20</w:t>
            </w:r>
          </w:p>
        </w:tc>
      </w:tr>
      <w:tr w:rsidR="00454B80" w:rsidTr="00C52B3A">
        <w:trPr>
          <w:trHeight w:val="452"/>
        </w:trPr>
        <w:tc>
          <w:tcPr>
            <w:tcW w:w="714" w:type="dxa"/>
            <w:vMerge w:val="restart"/>
          </w:tcPr>
          <w:p w:rsidR="00454B80" w:rsidRDefault="00454B80">
            <w:pPr>
              <w:pStyle w:val="TableParagraph"/>
              <w:rPr>
                <w:sz w:val="20"/>
              </w:rPr>
            </w:pPr>
          </w:p>
          <w:p w:rsidR="00454B80" w:rsidRDefault="00454B80">
            <w:pPr>
              <w:pStyle w:val="TableParagraph"/>
              <w:rPr>
                <w:sz w:val="20"/>
              </w:rPr>
            </w:pPr>
          </w:p>
          <w:p w:rsidR="00454B80" w:rsidRDefault="00454B80">
            <w:pPr>
              <w:pStyle w:val="TableParagraph"/>
              <w:rPr>
                <w:sz w:val="20"/>
              </w:rPr>
            </w:pPr>
          </w:p>
          <w:p w:rsidR="00454B80" w:rsidRDefault="00454B80">
            <w:pPr>
              <w:pStyle w:val="TableParagraph"/>
              <w:rPr>
                <w:sz w:val="20"/>
              </w:rPr>
            </w:pPr>
          </w:p>
          <w:p w:rsidR="00454B80" w:rsidRDefault="00454B80">
            <w:pPr>
              <w:pStyle w:val="TableParagraph"/>
              <w:rPr>
                <w:sz w:val="20"/>
              </w:rPr>
            </w:pPr>
          </w:p>
          <w:p w:rsidR="00454B80" w:rsidRDefault="00454B80">
            <w:pPr>
              <w:pStyle w:val="TableParagraph"/>
              <w:spacing w:before="11"/>
              <w:rPr>
                <w:sz w:val="18"/>
              </w:rPr>
            </w:pPr>
          </w:p>
          <w:p w:rsidR="00454B80" w:rsidRDefault="00C52B3A">
            <w:pPr>
              <w:pStyle w:val="TableParagraph"/>
              <w:spacing w:line="237" w:lineRule="auto"/>
              <w:ind w:left="124" w:right="85"/>
              <w:jc w:val="center"/>
              <w:rPr>
                <w:sz w:val="19"/>
              </w:rPr>
            </w:pPr>
            <w:r>
              <w:rPr>
                <w:w w:val="105"/>
                <w:sz w:val="19"/>
              </w:rPr>
              <w:t>年度目</w:t>
            </w:r>
            <w:r>
              <w:rPr>
                <w:sz w:val="19"/>
              </w:rPr>
              <w:t>标：根据</w:t>
            </w:r>
            <w:r>
              <w:rPr>
                <w:w w:val="105"/>
                <w:sz w:val="19"/>
              </w:rPr>
              <w:t>合同约</w:t>
            </w:r>
            <w:r>
              <w:rPr>
                <w:sz w:val="19"/>
              </w:rPr>
              <w:t>定，支付项目资金</w:t>
            </w:r>
            <w:r>
              <w:rPr>
                <w:w w:val="105"/>
                <w:sz w:val="19"/>
              </w:rPr>
              <w:t>进度款</w:t>
            </w:r>
          </w:p>
          <w:p w:rsidR="00454B80" w:rsidRDefault="00C52B3A">
            <w:pPr>
              <w:pStyle w:val="TableParagraph"/>
              <w:spacing w:before="4"/>
              <w:ind w:left="94" w:right="60"/>
              <w:jc w:val="center"/>
              <w:rPr>
                <w:sz w:val="19"/>
              </w:rPr>
            </w:pPr>
            <w:r>
              <w:rPr>
                <w:w w:val="105"/>
                <w:sz w:val="19"/>
              </w:rPr>
              <w:t>（80分）</w:t>
            </w:r>
          </w:p>
        </w:tc>
        <w:tc>
          <w:tcPr>
            <w:tcW w:w="1068" w:type="dxa"/>
          </w:tcPr>
          <w:p w:rsidR="00454B80" w:rsidRDefault="00C52B3A">
            <w:pPr>
              <w:pStyle w:val="TableParagraph"/>
              <w:spacing w:line="234" w:lineRule="exact"/>
              <w:ind w:left="347"/>
              <w:rPr>
                <w:sz w:val="19"/>
              </w:rPr>
            </w:pPr>
            <w:r>
              <w:rPr>
                <w:spacing w:val="-1"/>
                <w:sz w:val="19"/>
              </w:rPr>
              <w:t>一级</w:t>
            </w:r>
          </w:p>
          <w:p w:rsidR="00454B80" w:rsidRDefault="00C52B3A">
            <w:pPr>
              <w:pStyle w:val="TableParagraph"/>
              <w:spacing w:before="18" w:line="181" w:lineRule="exact"/>
              <w:ind w:left="347"/>
              <w:rPr>
                <w:sz w:val="19"/>
              </w:rPr>
            </w:pPr>
            <w:r>
              <w:rPr>
                <w:spacing w:val="-1"/>
                <w:sz w:val="19"/>
              </w:rPr>
              <w:t>指标</w:t>
            </w:r>
          </w:p>
        </w:tc>
        <w:tc>
          <w:tcPr>
            <w:tcW w:w="1543" w:type="dxa"/>
          </w:tcPr>
          <w:p w:rsidR="00454B80" w:rsidRDefault="00C52B3A">
            <w:pPr>
              <w:pStyle w:val="TableParagraph"/>
              <w:spacing w:before="120"/>
              <w:ind w:left="43" w:right="10"/>
              <w:jc w:val="center"/>
              <w:rPr>
                <w:sz w:val="19"/>
              </w:rPr>
            </w:pPr>
            <w:r>
              <w:rPr>
                <w:w w:val="105"/>
                <w:sz w:val="19"/>
              </w:rPr>
              <w:t>二级指标</w:t>
            </w:r>
          </w:p>
        </w:tc>
        <w:tc>
          <w:tcPr>
            <w:tcW w:w="2867" w:type="dxa"/>
            <w:gridSpan w:val="2"/>
          </w:tcPr>
          <w:p w:rsidR="00454B80" w:rsidRDefault="00C52B3A">
            <w:pPr>
              <w:pStyle w:val="TableParagraph"/>
              <w:spacing w:before="120"/>
              <w:ind w:left="90" w:right="55"/>
              <w:jc w:val="center"/>
              <w:rPr>
                <w:sz w:val="19"/>
              </w:rPr>
            </w:pPr>
            <w:r>
              <w:rPr>
                <w:w w:val="105"/>
                <w:sz w:val="19"/>
              </w:rPr>
              <w:t>三级指标</w:t>
            </w:r>
          </w:p>
        </w:tc>
        <w:tc>
          <w:tcPr>
            <w:tcW w:w="1528" w:type="dxa"/>
          </w:tcPr>
          <w:p w:rsidR="00454B80" w:rsidRDefault="00C52B3A">
            <w:pPr>
              <w:pStyle w:val="TableParagraph"/>
              <w:spacing w:before="2" w:line="237" w:lineRule="exact"/>
              <w:ind w:left="54" w:right="15"/>
              <w:jc w:val="center"/>
              <w:rPr>
                <w:sz w:val="19"/>
              </w:rPr>
            </w:pPr>
            <w:r>
              <w:rPr>
                <w:w w:val="105"/>
                <w:sz w:val="19"/>
              </w:rPr>
              <w:t>年度目标值</w:t>
            </w:r>
          </w:p>
          <w:p w:rsidR="00454B80" w:rsidRDefault="00C52B3A">
            <w:pPr>
              <w:pStyle w:val="TableParagraph"/>
              <w:spacing w:line="194" w:lineRule="exact"/>
              <w:ind w:left="54" w:right="15"/>
              <w:jc w:val="center"/>
              <w:rPr>
                <w:sz w:val="19"/>
              </w:rPr>
            </w:pPr>
            <w:r>
              <w:rPr>
                <w:w w:val="105"/>
                <w:sz w:val="19"/>
              </w:rPr>
              <w:t>（</w:t>
            </w:r>
            <w:r>
              <w:rPr>
                <w:rFonts w:ascii="Times New Roman" w:eastAsia="Times New Roman"/>
                <w:w w:val="105"/>
                <w:sz w:val="19"/>
              </w:rPr>
              <w:t>A</w:t>
            </w:r>
            <w:r>
              <w:rPr>
                <w:w w:val="105"/>
                <w:sz w:val="19"/>
              </w:rPr>
              <w:t>）</w:t>
            </w:r>
          </w:p>
        </w:tc>
        <w:tc>
          <w:tcPr>
            <w:tcW w:w="1528" w:type="dxa"/>
          </w:tcPr>
          <w:p w:rsidR="00454B80" w:rsidRDefault="00C52B3A">
            <w:pPr>
              <w:pStyle w:val="TableParagraph"/>
              <w:spacing w:before="103"/>
              <w:ind w:left="54" w:right="13"/>
              <w:jc w:val="center"/>
              <w:rPr>
                <w:rFonts w:ascii="Times New Roman" w:eastAsia="Times New Roman"/>
                <w:sz w:val="19"/>
              </w:rPr>
            </w:pPr>
            <w:r>
              <w:rPr>
                <w:w w:val="105"/>
                <w:sz w:val="19"/>
              </w:rPr>
              <w:t>实际完成值（</w:t>
            </w:r>
            <w:r>
              <w:rPr>
                <w:rFonts w:ascii="Times New Roman" w:eastAsia="Times New Roman"/>
                <w:w w:val="105"/>
                <w:sz w:val="19"/>
              </w:rPr>
              <w:t>B)</w:t>
            </w:r>
          </w:p>
        </w:tc>
        <w:tc>
          <w:tcPr>
            <w:tcW w:w="958" w:type="dxa"/>
          </w:tcPr>
          <w:p w:rsidR="00454B80" w:rsidRDefault="00C52B3A">
            <w:pPr>
              <w:pStyle w:val="TableParagraph"/>
              <w:spacing w:before="120"/>
              <w:ind w:left="54" w:right="10"/>
              <w:jc w:val="center"/>
              <w:rPr>
                <w:sz w:val="19"/>
              </w:rPr>
            </w:pPr>
            <w:r>
              <w:rPr>
                <w:w w:val="105"/>
                <w:sz w:val="19"/>
              </w:rPr>
              <w:t>得分</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val="restart"/>
          </w:tcPr>
          <w:p w:rsidR="00454B80" w:rsidRDefault="00454B80">
            <w:pPr>
              <w:pStyle w:val="TableParagraph"/>
              <w:rPr>
                <w:sz w:val="20"/>
              </w:rPr>
            </w:pPr>
          </w:p>
          <w:p w:rsidR="00454B80" w:rsidRDefault="00454B80">
            <w:pPr>
              <w:pStyle w:val="TableParagraph"/>
              <w:rPr>
                <w:sz w:val="20"/>
              </w:rPr>
            </w:pPr>
          </w:p>
          <w:p w:rsidR="00454B80" w:rsidRDefault="00454B80">
            <w:pPr>
              <w:pStyle w:val="TableParagraph"/>
              <w:rPr>
                <w:sz w:val="20"/>
              </w:rPr>
            </w:pPr>
          </w:p>
          <w:p w:rsidR="00454B80" w:rsidRDefault="00454B80">
            <w:pPr>
              <w:pStyle w:val="TableParagraph"/>
              <w:rPr>
                <w:sz w:val="20"/>
              </w:rPr>
            </w:pPr>
          </w:p>
          <w:p w:rsidR="00454B80" w:rsidRDefault="00C52B3A">
            <w:pPr>
              <w:pStyle w:val="TableParagraph"/>
              <w:spacing w:before="151" w:line="237" w:lineRule="exact"/>
              <w:ind w:left="153"/>
              <w:rPr>
                <w:sz w:val="19"/>
              </w:rPr>
            </w:pPr>
            <w:r>
              <w:rPr>
                <w:spacing w:val="-1"/>
                <w:sz w:val="19"/>
              </w:rPr>
              <w:t>产出指标</w:t>
            </w:r>
          </w:p>
          <w:p w:rsidR="00454B80" w:rsidRDefault="00C52B3A">
            <w:pPr>
              <w:pStyle w:val="TableParagraph"/>
              <w:spacing w:line="237" w:lineRule="exact"/>
              <w:ind w:left="150"/>
              <w:rPr>
                <w:sz w:val="19"/>
              </w:rPr>
            </w:pPr>
            <w:r>
              <w:rPr>
                <w:spacing w:val="-1"/>
                <w:sz w:val="19"/>
              </w:rPr>
              <w:t>（</w:t>
            </w:r>
            <w:r>
              <w:rPr>
                <w:rFonts w:ascii="Times New Roman" w:eastAsia="Times New Roman"/>
                <w:spacing w:val="-1"/>
                <w:sz w:val="19"/>
              </w:rPr>
              <w:t>40</w:t>
            </w:r>
            <w:r>
              <w:rPr>
                <w:sz w:val="19"/>
              </w:rPr>
              <w:t>分）</w:t>
            </w:r>
          </w:p>
        </w:tc>
        <w:tc>
          <w:tcPr>
            <w:tcW w:w="1543" w:type="dxa"/>
          </w:tcPr>
          <w:p w:rsidR="00454B80" w:rsidRDefault="00C52B3A">
            <w:pPr>
              <w:pStyle w:val="TableParagraph"/>
              <w:spacing w:before="120"/>
              <w:ind w:left="47" w:right="10"/>
              <w:jc w:val="center"/>
              <w:rPr>
                <w:sz w:val="19"/>
              </w:rPr>
            </w:pPr>
            <w:r>
              <w:rPr>
                <w:sz w:val="19"/>
              </w:rPr>
              <w:t>数量指标（4分）</w:t>
            </w:r>
          </w:p>
        </w:tc>
        <w:tc>
          <w:tcPr>
            <w:tcW w:w="2867" w:type="dxa"/>
            <w:gridSpan w:val="2"/>
          </w:tcPr>
          <w:p w:rsidR="00454B80" w:rsidRDefault="00C52B3A">
            <w:pPr>
              <w:pStyle w:val="TableParagraph"/>
              <w:spacing w:before="120"/>
              <w:ind w:left="856"/>
              <w:rPr>
                <w:sz w:val="19"/>
              </w:rPr>
            </w:pPr>
            <w:r>
              <w:rPr>
                <w:w w:val="105"/>
                <w:sz w:val="19"/>
              </w:rPr>
              <w:t>立面整治房屋</w:t>
            </w:r>
          </w:p>
        </w:tc>
        <w:tc>
          <w:tcPr>
            <w:tcW w:w="1528" w:type="dxa"/>
          </w:tcPr>
          <w:p w:rsidR="00454B80" w:rsidRDefault="00C52B3A">
            <w:pPr>
              <w:pStyle w:val="TableParagraph"/>
              <w:spacing w:before="103"/>
              <w:ind w:left="54" w:right="14"/>
              <w:jc w:val="center"/>
              <w:rPr>
                <w:sz w:val="19"/>
              </w:rPr>
            </w:pPr>
            <w:r>
              <w:rPr>
                <w:rFonts w:ascii="Times New Roman" w:eastAsia="Times New Roman" w:hAnsi="Times New Roman"/>
                <w:w w:val="105"/>
                <w:sz w:val="19"/>
              </w:rPr>
              <w:t>≥25</w:t>
            </w:r>
            <w:r>
              <w:rPr>
                <w:w w:val="105"/>
                <w:sz w:val="19"/>
              </w:rPr>
              <w:t>栋</w:t>
            </w:r>
          </w:p>
        </w:tc>
        <w:tc>
          <w:tcPr>
            <w:tcW w:w="1528" w:type="dxa"/>
          </w:tcPr>
          <w:p w:rsidR="00454B80" w:rsidRDefault="00C52B3A">
            <w:pPr>
              <w:pStyle w:val="TableParagraph"/>
              <w:spacing w:before="103"/>
              <w:ind w:left="54" w:right="12"/>
              <w:jc w:val="center"/>
              <w:rPr>
                <w:sz w:val="19"/>
              </w:rPr>
            </w:pPr>
            <w:r>
              <w:rPr>
                <w:rFonts w:ascii="Times New Roman" w:eastAsia="Times New Roman"/>
                <w:w w:val="105"/>
                <w:sz w:val="19"/>
              </w:rPr>
              <w:t>25</w:t>
            </w:r>
            <w:r>
              <w:rPr>
                <w:w w:val="105"/>
                <w:sz w:val="19"/>
              </w:rPr>
              <w:t>栋</w:t>
            </w:r>
          </w:p>
        </w:tc>
        <w:tc>
          <w:tcPr>
            <w:tcW w:w="958" w:type="dxa"/>
          </w:tcPr>
          <w:p w:rsidR="00454B80" w:rsidRDefault="00C52B3A">
            <w:pPr>
              <w:pStyle w:val="TableParagraph"/>
              <w:spacing w:before="116"/>
              <w:ind w:left="43"/>
              <w:jc w:val="center"/>
              <w:rPr>
                <w:rFonts w:ascii="Times New Roman"/>
                <w:sz w:val="19"/>
              </w:rPr>
            </w:pPr>
            <w:r>
              <w:rPr>
                <w:rFonts w:ascii="Times New Roman"/>
                <w:w w:val="103"/>
                <w:sz w:val="19"/>
              </w:rPr>
              <w:t>4</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tcPr>
          <w:p w:rsidR="00454B80" w:rsidRDefault="00C52B3A">
            <w:pPr>
              <w:pStyle w:val="TableParagraph"/>
              <w:spacing w:before="120"/>
              <w:ind w:left="47" w:right="10"/>
              <w:jc w:val="center"/>
              <w:rPr>
                <w:sz w:val="19"/>
              </w:rPr>
            </w:pPr>
            <w:r>
              <w:rPr>
                <w:sz w:val="19"/>
              </w:rPr>
              <w:t>质量指标（6分）</w:t>
            </w:r>
          </w:p>
        </w:tc>
        <w:tc>
          <w:tcPr>
            <w:tcW w:w="2867" w:type="dxa"/>
            <w:gridSpan w:val="2"/>
          </w:tcPr>
          <w:p w:rsidR="00454B80" w:rsidRDefault="00C52B3A">
            <w:pPr>
              <w:pStyle w:val="TableParagraph"/>
              <w:spacing w:before="120"/>
              <w:ind w:left="760"/>
              <w:rPr>
                <w:sz w:val="19"/>
              </w:rPr>
            </w:pPr>
            <w:r>
              <w:rPr>
                <w:w w:val="105"/>
                <w:sz w:val="19"/>
              </w:rPr>
              <w:t>竣工验收合格率</w:t>
            </w:r>
          </w:p>
        </w:tc>
        <w:tc>
          <w:tcPr>
            <w:tcW w:w="1528" w:type="dxa"/>
          </w:tcPr>
          <w:p w:rsidR="00454B80" w:rsidRDefault="00C52B3A">
            <w:pPr>
              <w:pStyle w:val="TableParagraph"/>
              <w:spacing w:before="120"/>
              <w:ind w:left="54" w:right="14"/>
              <w:jc w:val="center"/>
              <w:rPr>
                <w:sz w:val="19"/>
              </w:rPr>
            </w:pPr>
            <w:r>
              <w:rPr>
                <w:w w:val="105"/>
                <w:sz w:val="19"/>
              </w:rPr>
              <w:t>合格</w:t>
            </w:r>
          </w:p>
        </w:tc>
        <w:tc>
          <w:tcPr>
            <w:tcW w:w="1528" w:type="dxa"/>
          </w:tcPr>
          <w:p w:rsidR="00454B80" w:rsidRDefault="00C52B3A">
            <w:pPr>
              <w:pStyle w:val="TableParagraph"/>
              <w:spacing w:before="120"/>
              <w:ind w:left="54" w:right="12"/>
              <w:jc w:val="center"/>
              <w:rPr>
                <w:sz w:val="19"/>
              </w:rPr>
            </w:pPr>
            <w:r>
              <w:rPr>
                <w:w w:val="105"/>
                <w:sz w:val="19"/>
              </w:rPr>
              <w:t>合格</w:t>
            </w:r>
          </w:p>
        </w:tc>
        <w:tc>
          <w:tcPr>
            <w:tcW w:w="958" w:type="dxa"/>
          </w:tcPr>
          <w:p w:rsidR="00454B80" w:rsidRDefault="00C52B3A">
            <w:pPr>
              <w:pStyle w:val="TableParagraph"/>
              <w:spacing w:before="116"/>
              <w:ind w:left="43"/>
              <w:jc w:val="center"/>
              <w:rPr>
                <w:rFonts w:ascii="Times New Roman"/>
                <w:sz w:val="19"/>
              </w:rPr>
            </w:pPr>
            <w:r>
              <w:rPr>
                <w:rFonts w:ascii="Times New Roman"/>
                <w:w w:val="103"/>
                <w:sz w:val="19"/>
              </w:rPr>
              <w:t>6</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vMerge w:val="restart"/>
          </w:tcPr>
          <w:p w:rsidR="00454B80" w:rsidRDefault="00454B80">
            <w:pPr>
              <w:pStyle w:val="TableParagraph"/>
              <w:rPr>
                <w:sz w:val="20"/>
              </w:rPr>
            </w:pPr>
          </w:p>
          <w:p w:rsidR="00454B80" w:rsidRDefault="00454B80">
            <w:pPr>
              <w:pStyle w:val="TableParagraph"/>
              <w:spacing w:before="9"/>
              <w:rPr>
                <w:sz w:val="16"/>
              </w:rPr>
            </w:pPr>
          </w:p>
          <w:p w:rsidR="00454B80" w:rsidRDefault="00C52B3A">
            <w:pPr>
              <w:pStyle w:val="TableParagraph"/>
              <w:spacing w:line="243" w:lineRule="exact"/>
              <w:ind w:left="387"/>
              <w:rPr>
                <w:sz w:val="19"/>
              </w:rPr>
            </w:pPr>
            <w:r>
              <w:rPr>
                <w:spacing w:val="-1"/>
                <w:sz w:val="19"/>
              </w:rPr>
              <w:t>时效指标</w:t>
            </w:r>
          </w:p>
          <w:p w:rsidR="00454B80" w:rsidRDefault="00C52B3A">
            <w:pPr>
              <w:pStyle w:val="TableParagraph"/>
              <w:ind w:left="387"/>
              <w:rPr>
                <w:sz w:val="19"/>
              </w:rPr>
            </w:pPr>
            <w:r>
              <w:rPr>
                <w:spacing w:val="-1"/>
                <w:sz w:val="19"/>
              </w:rPr>
              <w:t>（24</w:t>
            </w:r>
            <w:r>
              <w:rPr>
                <w:sz w:val="19"/>
              </w:rPr>
              <w:t>分）</w:t>
            </w:r>
          </w:p>
        </w:tc>
        <w:tc>
          <w:tcPr>
            <w:tcW w:w="2867" w:type="dxa"/>
            <w:gridSpan w:val="2"/>
          </w:tcPr>
          <w:p w:rsidR="00454B80" w:rsidRDefault="00C52B3A">
            <w:pPr>
              <w:pStyle w:val="TableParagraph"/>
              <w:spacing w:before="120"/>
              <w:ind w:left="760"/>
              <w:rPr>
                <w:sz w:val="19"/>
              </w:rPr>
            </w:pPr>
            <w:r>
              <w:rPr>
                <w:w w:val="105"/>
                <w:sz w:val="19"/>
              </w:rPr>
              <w:t>开工目标完成率</w:t>
            </w:r>
          </w:p>
        </w:tc>
        <w:tc>
          <w:tcPr>
            <w:tcW w:w="1528" w:type="dxa"/>
          </w:tcPr>
          <w:p w:rsidR="00454B80" w:rsidRDefault="00C52B3A">
            <w:pPr>
              <w:pStyle w:val="TableParagraph"/>
              <w:spacing w:before="115"/>
              <w:ind w:left="54" w:right="11"/>
              <w:jc w:val="center"/>
              <w:rPr>
                <w:rFonts w:ascii="Times New Roman"/>
                <w:sz w:val="19"/>
              </w:rPr>
            </w:pPr>
            <w:r>
              <w:rPr>
                <w:rFonts w:ascii="Times New Roman"/>
                <w:w w:val="105"/>
                <w:sz w:val="19"/>
              </w:rPr>
              <w:t>100%</w:t>
            </w:r>
          </w:p>
        </w:tc>
        <w:tc>
          <w:tcPr>
            <w:tcW w:w="1528" w:type="dxa"/>
          </w:tcPr>
          <w:p w:rsidR="00454B80" w:rsidRDefault="00C52B3A">
            <w:pPr>
              <w:pStyle w:val="TableParagraph"/>
              <w:spacing w:before="115"/>
              <w:ind w:left="54" w:right="10"/>
              <w:jc w:val="center"/>
              <w:rPr>
                <w:rFonts w:ascii="Times New Roman"/>
                <w:sz w:val="19"/>
              </w:rPr>
            </w:pPr>
            <w:r>
              <w:rPr>
                <w:rFonts w:ascii="Times New Roman"/>
                <w:w w:val="105"/>
                <w:sz w:val="19"/>
              </w:rPr>
              <w:t>100%</w:t>
            </w:r>
          </w:p>
        </w:tc>
        <w:tc>
          <w:tcPr>
            <w:tcW w:w="958" w:type="dxa"/>
          </w:tcPr>
          <w:p w:rsidR="00454B80" w:rsidRDefault="00C52B3A">
            <w:pPr>
              <w:pStyle w:val="TableParagraph"/>
              <w:spacing w:before="115"/>
              <w:ind w:left="43"/>
              <w:jc w:val="center"/>
              <w:rPr>
                <w:rFonts w:ascii="Times New Roman"/>
                <w:sz w:val="19"/>
              </w:rPr>
            </w:pPr>
            <w:r>
              <w:rPr>
                <w:rFonts w:ascii="Times New Roman"/>
                <w:w w:val="103"/>
                <w:sz w:val="19"/>
              </w:rPr>
              <w:t>8</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vMerge/>
            <w:tcBorders>
              <w:top w:val="nil"/>
            </w:tcBorders>
          </w:tcPr>
          <w:p w:rsidR="00454B80" w:rsidRDefault="00454B80">
            <w:pPr>
              <w:rPr>
                <w:sz w:val="2"/>
                <w:szCs w:val="2"/>
              </w:rPr>
            </w:pPr>
          </w:p>
        </w:tc>
        <w:tc>
          <w:tcPr>
            <w:tcW w:w="2867" w:type="dxa"/>
            <w:gridSpan w:val="2"/>
          </w:tcPr>
          <w:p w:rsidR="00454B80" w:rsidRDefault="00C52B3A">
            <w:pPr>
              <w:pStyle w:val="TableParagraph"/>
              <w:spacing w:before="120"/>
              <w:ind w:left="856"/>
              <w:rPr>
                <w:sz w:val="19"/>
              </w:rPr>
            </w:pPr>
            <w:r>
              <w:rPr>
                <w:w w:val="105"/>
                <w:sz w:val="19"/>
              </w:rPr>
              <w:t>资金支付进度</w:t>
            </w:r>
          </w:p>
        </w:tc>
        <w:tc>
          <w:tcPr>
            <w:tcW w:w="1528" w:type="dxa"/>
          </w:tcPr>
          <w:p w:rsidR="00454B80" w:rsidRDefault="00C52B3A">
            <w:pPr>
              <w:pStyle w:val="TableParagraph"/>
              <w:spacing w:before="120"/>
              <w:ind w:left="54" w:right="15"/>
              <w:jc w:val="center"/>
              <w:rPr>
                <w:sz w:val="19"/>
              </w:rPr>
            </w:pPr>
            <w:r>
              <w:rPr>
                <w:w w:val="105"/>
                <w:sz w:val="19"/>
              </w:rPr>
              <w:t>按协议约定</w:t>
            </w:r>
          </w:p>
        </w:tc>
        <w:tc>
          <w:tcPr>
            <w:tcW w:w="1528" w:type="dxa"/>
          </w:tcPr>
          <w:p w:rsidR="00454B80" w:rsidRDefault="00C52B3A">
            <w:pPr>
              <w:pStyle w:val="TableParagraph"/>
              <w:spacing w:before="120"/>
              <w:ind w:left="54" w:right="13"/>
              <w:jc w:val="center"/>
              <w:rPr>
                <w:sz w:val="19"/>
              </w:rPr>
            </w:pPr>
            <w:r>
              <w:rPr>
                <w:w w:val="105"/>
                <w:sz w:val="19"/>
              </w:rPr>
              <w:t>按协议支付</w:t>
            </w:r>
          </w:p>
        </w:tc>
        <w:tc>
          <w:tcPr>
            <w:tcW w:w="958" w:type="dxa"/>
          </w:tcPr>
          <w:p w:rsidR="00454B80" w:rsidRDefault="00C52B3A">
            <w:pPr>
              <w:pStyle w:val="TableParagraph"/>
              <w:spacing w:before="116"/>
              <w:ind w:left="43"/>
              <w:jc w:val="center"/>
              <w:rPr>
                <w:rFonts w:ascii="Times New Roman"/>
                <w:sz w:val="19"/>
              </w:rPr>
            </w:pPr>
            <w:r>
              <w:rPr>
                <w:rFonts w:ascii="Times New Roman"/>
                <w:w w:val="103"/>
                <w:sz w:val="19"/>
              </w:rPr>
              <w:t>8</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vMerge/>
            <w:tcBorders>
              <w:top w:val="nil"/>
            </w:tcBorders>
          </w:tcPr>
          <w:p w:rsidR="00454B80" w:rsidRDefault="00454B80">
            <w:pPr>
              <w:rPr>
                <w:sz w:val="2"/>
                <w:szCs w:val="2"/>
              </w:rPr>
            </w:pPr>
          </w:p>
        </w:tc>
        <w:tc>
          <w:tcPr>
            <w:tcW w:w="2867" w:type="dxa"/>
            <w:gridSpan w:val="2"/>
          </w:tcPr>
          <w:p w:rsidR="00454B80" w:rsidRDefault="00C52B3A">
            <w:pPr>
              <w:pStyle w:val="TableParagraph"/>
              <w:spacing w:before="120"/>
              <w:ind w:left="661"/>
              <w:rPr>
                <w:sz w:val="19"/>
              </w:rPr>
            </w:pPr>
            <w:r>
              <w:rPr>
                <w:w w:val="105"/>
                <w:sz w:val="19"/>
              </w:rPr>
              <w:t>项目按时完工情况</w:t>
            </w:r>
          </w:p>
        </w:tc>
        <w:tc>
          <w:tcPr>
            <w:tcW w:w="1528" w:type="dxa"/>
          </w:tcPr>
          <w:p w:rsidR="00454B80" w:rsidRDefault="00C52B3A">
            <w:pPr>
              <w:pStyle w:val="TableParagraph"/>
              <w:spacing w:before="120"/>
              <w:ind w:left="54" w:right="13"/>
              <w:jc w:val="center"/>
              <w:rPr>
                <w:sz w:val="19"/>
              </w:rPr>
            </w:pPr>
            <w:r>
              <w:rPr>
                <w:w w:val="105"/>
                <w:sz w:val="19"/>
              </w:rPr>
              <w:t>按协议约定时间</w:t>
            </w:r>
          </w:p>
        </w:tc>
        <w:tc>
          <w:tcPr>
            <w:tcW w:w="1528" w:type="dxa"/>
          </w:tcPr>
          <w:p w:rsidR="00454B80" w:rsidRDefault="00C52B3A">
            <w:pPr>
              <w:pStyle w:val="TableParagraph"/>
              <w:spacing w:before="120"/>
              <w:ind w:left="54" w:right="14"/>
              <w:jc w:val="center"/>
              <w:rPr>
                <w:sz w:val="19"/>
              </w:rPr>
            </w:pPr>
            <w:r>
              <w:rPr>
                <w:w w:val="105"/>
                <w:sz w:val="19"/>
              </w:rPr>
              <w:t>超过约定时间</w:t>
            </w:r>
          </w:p>
        </w:tc>
        <w:tc>
          <w:tcPr>
            <w:tcW w:w="958" w:type="dxa"/>
          </w:tcPr>
          <w:p w:rsidR="00454B80" w:rsidRDefault="00C52B3A">
            <w:pPr>
              <w:pStyle w:val="TableParagraph"/>
              <w:spacing w:before="115"/>
              <w:ind w:left="43"/>
              <w:jc w:val="center"/>
              <w:rPr>
                <w:rFonts w:ascii="Times New Roman"/>
                <w:sz w:val="19"/>
              </w:rPr>
            </w:pPr>
            <w:r>
              <w:rPr>
                <w:rFonts w:ascii="Times New Roman"/>
                <w:w w:val="103"/>
                <w:sz w:val="19"/>
              </w:rPr>
              <w:t>0</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tcPr>
          <w:p w:rsidR="00454B80" w:rsidRDefault="00C52B3A">
            <w:pPr>
              <w:pStyle w:val="TableParagraph"/>
              <w:spacing w:before="120"/>
              <w:ind w:left="47" w:right="10"/>
              <w:jc w:val="center"/>
              <w:rPr>
                <w:sz w:val="19"/>
              </w:rPr>
            </w:pPr>
            <w:r>
              <w:rPr>
                <w:sz w:val="19"/>
              </w:rPr>
              <w:t>成本指标（6分）</w:t>
            </w:r>
          </w:p>
        </w:tc>
        <w:tc>
          <w:tcPr>
            <w:tcW w:w="2867" w:type="dxa"/>
            <w:gridSpan w:val="2"/>
          </w:tcPr>
          <w:p w:rsidR="00454B80" w:rsidRDefault="00C52B3A">
            <w:pPr>
              <w:pStyle w:val="TableParagraph"/>
              <w:spacing w:before="120"/>
              <w:ind w:left="954"/>
              <w:rPr>
                <w:sz w:val="19"/>
              </w:rPr>
            </w:pPr>
            <w:r>
              <w:rPr>
                <w:w w:val="105"/>
                <w:sz w:val="19"/>
              </w:rPr>
              <w:t>成本控制率</w:t>
            </w:r>
          </w:p>
        </w:tc>
        <w:tc>
          <w:tcPr>
            <w:tcW w:w="1528" w:type="dxa"/>
          </w:tcPr>
          <w:p w:rsidR="00454B80" w:rsidRDefault="00C52B3A">
            <w:pPr>
              <w:pStyle w:val="TableParagraph"/>
              <w:spacing w:before="116"/>
              <w:ind w:left="54" w:right="14"/>
              <w:jc w:val="center"/>
              <w:rPr>
                <w:rFonts w:ascii="Times New Roman" w:hAnsi="Times New Roman"/>
                <w:sz w:val="19"/>
              </w:rPr>
            </w:pPr>
            <w:r>
              <w:rPr>
                <w:rFonts w:ascii="Times New Roman" w:hAnsi="Times New Roman"/>
                <w:w w:val="105"/>
                <w:sz w:val="19"/>
              </w:rPr>
              <w:t>≤100%</w:t>
            </w:r>
          </w:p>
        </w:tc>
        <w:tc>
          <w:tcPr>
            <w:tcW w:w="1528" w:type="dxa"/>
          </w:tcPr>
          <w:p w:rsidR="00454B80" w:rsidRDefault="00C52B3A">
            <w:pPr>
              <w:pStyle w:val="TableParagraph"/>
              <w:spacing w:before="116"/>
              <w:ind w:left="54" w:right="10"/>
              <w:jc w:val="center"/>
              <w:rPr>
                <w:rFonts w:ascii="Times New Roman"/>
                <w:sz w:val="19"/>
              </w:rPr>
            </w:pPr>
            <w:r>
              <w:rPr>
                <w:rFonts w:ascii="Times New Roman"/>
                <w:w w:val="105"/>
                <w:sz w:val="19"/>
              </w:rPr>
              <w:t>100%</w:t>
            </w:r>
          </w:p>
        </w:tc>
        <w:tc>
          <w:tcPr>
            <w:tcW w:w="958" w:type="dxa"/>
          </w:tcPr>
          <w:p w:rsidR="00454B80" w:rsidRDefault="00C52B3A">
            <w:pPr>
              <w:pStyle w:val="TableParagraph"/>
              <w:spacing w:before="116"/>
              <w:ind w:left="43"/>
              <w:jc w:val="center"/>
              <w:rPr>
                <w:rFonts w:ascii="Times New Roman"/>
                <w:sz w:val="19"/>
              </w:rPr>
            </w:pPr>
            <w:r>
              <w:rPr>
                <w:rFonts w:ascii="Times New Roman"/>
                <w:w w:val="103"/>
                <w:sz w:val="19"/>
              </w:rPr>
              <w:t>6</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val="restart"/>
          </w:tcPr>
          <w:p w:rsidR="00454B80" w:rsidRDefault="00454B80">
            <w:pPr>
              <w:pStyle w:val="TableParagraph"/>
              <w:rPr>
                <w:sz w:val="20"/>
              </w:rPr>
            </w:pPr>
          </w:p>
          <w:p w:rsidR="00454B80" w:rsidRDefault="00454B80">
            <w:pPr>
              <w:pStyle w:val="TableParagraph"/>
              <w:spacing w:before="7"/>
              <w:rPr>
                <w:sz w:val="16"/>
              </w:rPr>
            </w:pPr>
          </w:p>
          <w:p w:rsidR="00454B80" w:rsidRDefault="00C52B3A">
            <w:pPr>
              <w:pStyle w:val="TableParagraph"/>
              <w:spacing w:line="237" w:lineRule="exact"/>
              <w:ind w:left="153"/>
              <w:rPr>
                <w:sz w:val="19"/>
              </w:rPr>
            </w:pPr>
            <w:r>
              <w:rPr>
                <w:spacing w:val="-1"/>
                <w:sz w:val="19"/>
              </w:rPr>
              <w:t>效益指标</w:t>
            </w:r>
          </w:p>
          <w:p w:rsidR="00454B80" w:rsidRDefault="00C52B3A">
            <w:pPr>
              <w:pStyle w:val="TableParagraph"/>
              <w:spacing w:line="237" w:lineRule="exact"/>
              <w:ind w:left="150"/>
              <w:rPr>
                <w:sz w:val="19"/>
              </w:rPr>
            </w:pPr>
            <w:r>
              <w:rPr>
                <w:spacing w:val="-1"/>
                <w:sz w:val="19"/>
              </w:rPr>
              <w:t>（</w:t>
            </w:r>
            <w:r>
              <w:rPr>
                <w:rFonts w:ascii="Times New Roman" w:eastAsia="Times New Roman"/>
                <w:spacing w:val="-1"/>
                <w:sz w:val="19"/>
              </w:rPr>
              <w:t>30</w:t>
            </w:r>
            <w:r>
              <w:rPr>
                <w:sz w:val="19"/>
              </w:rPr>
              <w:t>分）</w:t>
            </w:r>
          </w:p>
        </w:tc>
        <w:tc>
          <w:tcPr>
            <w:tcW w:w="1543" w:type="dxa"/>
          </w:tcPr>
          <w:p w:rsidR="00454B80" w:rsidRDefault="00C52B3A">
            <w:pPr>
              <w:pStyle w:val="TableParagraph"/>
              <w:spacing w:line="234" w:lineRule="exact"/>
              <w:ind w:left="45" w:right="10"/>
              <w:jc w:val="center"/>
              <w:rPr>
                <w:sz w:val="19"/>
              </w:rPr>
            </w:pPr>
            <w:r>
              <w:rPr>
                <w:w w:val="105"/>
                <w:sz w:val="19"/>
              </w:rPr>
              <w:t>社会效益指标</w:t>
            </w:r>
          </w:p>
          <w:p w:rsidR="00454B80" w:rsidRDefault="00C52B3A">
            <w:pPr>
              <w:pStyle w:val="TableParagraph"/>
              <w:spacing w:before="6" w:line="192" w:lineRule="exact"/>
              <w:ind w:left="46" w:right="10"/>
              <w:jc w:val="center"/>
              <w:rPr>
                <w:sz w:val="19"/>
              </w:rPr>
            </w:pPr>
            <w:r>
              <w:rPr>
                <w:w w:val="105"/>
                <w:sz w:val="19"/>
              </w:rPr>
              <w:t>（</w:t>
            </w:r>
            <w:r>
              <w:rPr>
                <w:rFonts w:ascii="Times New Roman" w:eastAsia="Times New Roman"/>
                <w:w w:val="105"/>
                <w:sz w:val="19"/>
              </w:rPr>
              <w:t>15</w:t>
            </w:r>
            <w:r>
              <w:rPr>
                <w:w w:val="105"/>
                <w:sz w:val="19"/>
              </w:rPr>
              <w:t>分）</w:t>
            </w:r>
          </w:p>
        </w:tc>
        <w:tc>
          <w:tcPr>
            <w:tcW w:w="2867" w:type="dxa"/>
            <w:gridSpan w:val="2"/>
          </w:tcPr>
          <w:p w:rsidR="00454B80" w:rsidRDefault="00C52B3A">
            <w:pPr>
              <w:pStyle w:val="TableParagraph"/>
              <w:spacing w:before="119"/>
              <w:ind w:left="90" w:right="55"/>
              <w:jc w:val="center"/>
              <w:rPr>
                <w:sz w:val="19"/>
              </w:rPr>
            </w:pPr>
            <w:r>
              <w:rPr>
                <w:w w:val="105"/>
                <w:sz w:val="19"/>
              </w:rPr>
              <w:t>美化城市</w:t>
            </w:r>
          </w:p>
        </w:tc>
        <w:tc>
          <w:tcPr>
            <w:tcW w:w="1528" w:type="dxa"/>
          </w:tcPr>
          <w:p w:rsidR="00454B80" w:rsidRDefault="00C52B3A">
            <w:pPr>
              <w:pStyle w:val="TableParagraph"/>
              <w:spacing w:before="119"/>
              <w:ind w:left="54" w:right="12"/>
              <w:jc w:val="center"/>
              <w:rPr>
                <w:sz w:val="19"/>
              </w:rPr>
            </w:pPr>
            <w:r>
              <w:rPr>
                <w:w w:val="105"/>
                <w:sz w:val="19"/>
              </w:rPr>
              <w:t>达到预期</w:t>
            </w:r>
          </w:p>
        </w:tc>
        <w:tc>
          <w:tcPr>
            <w:tcW w:w="1528" w:type="dxa"/>
          </w:tcPr>
          <w:p w:rsidR="00454B80" w:rsidRDefault="00C52B3A">
            <w:pPr>
              <w:pStyle w:val="TableParagraph"/>
              <w:spacing w:before="119"/>
              <w:ind w:left="54" w:right="10"/>
              <w:jc w:val="center"/>
              <w:rPr>
                <w:sz w:val="19"/>
              </w:rPr>
            </w:pPr>
            <w:r>
              <w:rPr>
                <w:w w:val="105"/>
                <w:sz w:val="19"/>
              </w:rPr>
              <w:t>达到预期</w:t>
            </w:r>
          </w:p>
        </w:tc>
        <w:tc>
          <w:tcPr>
            <w:tcW w:w="958" w:type="dxa"/>
          </w:tcPr>
          <w:p w:rsidR="00454B80" w:rsidRDefault="00C52B3A">
            <w:pPr>
              <w:pStyle w:val="TableParagraph"/>
              <w:spacing w:before="115"/>
              <w:ind w:left="54" w:right="12"/>
              <w:jc w:val="center"/>
              <w:rPr>
                <w:rFonts w:ascii="Times New Roman"/>
                <w:sz w:val="19"/>
              </w:rPr>
            </w:pPr>
            <w:r>
              <w:rPr>
                <w:rFonts w:ascii="Times New Roman"/>
                <w:w w:val="105"/>
                <w:sz w:val="19"/>
              </w:rPr>
              <w:t>15</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tcPr>
          <w:p w:rsidR="00454B80" w:rsidRDefault="00C52B3A">
            <w:pPr>
              <w:pStyle w:val="TableParagraph"/>
              <w:spacing w:before="2" w:line="237" w:lineRule="exact"/>
              <w:ind w:left="47" w:right="9"/>
              <w:jc w:val="center"/>
              <w:rPr>
                <w:sz w:val="19"/>
              </w:rPr>
            </w:pPr>
            <w:r>
              <w:rPr>
                <w:w w:val="105"/>
                <w:sz w:val="19"/>
              </w:rPr>
              <w:t>可持续影响指标</w:t>
            </w:r>
          </w:p>
          <w:p w:rsidR="00454B80" w:rsidRDefault="00C52B3A">
            <w:pPr>
              <w:pStyle w:val="TableParagraph"/>
              <w:spacing w:line="193" w:lineRule="exact"/>
              <w:ind w:left="46" w:right="10"/>
              <w:jc w:val="center"/>
              <w:rPr>
                <w:sz w:val="19"/>
              </w:rPr>
            </w:pPr>
            <w:r>
              <w:rPr>
                <w:w w:val="105"/>
                <w:sz w:val="19"/>
              </w:rPr>
              <w:t>（</w:t>
            </w:r>
            <w:r>
              <w:rPr>
                <w:rFonts w:ascii="Times New Roman" w:eastAsia="Times New Roman"/>
                <w:w w:val="105"/>
                <w:sz w:val="19"/>
              </w:rPr>
              <w:t>15</w:t>
            </w:r>
            <w:r>
              <w:rPr>
                <w:w w:val="105"/>
                <w:sz w:val="19"/>
              </w:rPr>
              <w:t>分）</w:t>
            </w:r>
          </w:p>
        </w:tc>
        <w:tc>
          <w:tcPr>
            <w:tcW w:w="2867" w:type="dxa"/>
            <w:gridSpan w:val="2"/>
          </w:tcPr>
          <w:p w:rsidR="00454B80" w:rsidRDefault="00C52B3A">
            <w:pPr>
              <w:pStyle w:val="TableParagraph"/>
              <w:spacing w:before="120"/>
              <w:ind w:left="661"/>
              <w:rPr>
                <w:sz w:val="19"/>
              </w:rPr>
            </w:pPr>
            <w:r>
              <w:rPr>
                <w:w w:val="105"/>
                <w:sz w:val="19"/>
              </w:rPr>
              <w:t>全面提升城市形象</w:t>
            </w:r>
          </w:p>
        </w:tc>
        <w:tc>
          <w:tcPr>
            <w:tcW w:w="1528" w:type="dxa"/>
          </w:tcPr>
          <w:p w:rsidR="00454B80" w:rsidRDefault="00C52B3A">
            <w:pPr>
              <w:pStyle w:val="TableParagraph"/>
              <w:spacing w:before="120"/>
              <w:ind w:left="54" w:right="12"/>
              <w:jc w:val="center"/>
              <w:rPr>
                <w:sz w:val="19"/>
              </w:rPr>
            </w:pPr>
            <w:r>
              <w:rPr>
                <w:w w:val="105"/>
                <w:sz w:val="19"/>
              </w:rPr>
              <w:t>达到预期</w:t>
            </w:r>
          </w:p>
        </w:tc>
        <w:tc>
          <w:tcPr>
            <w:tcW w:w="1528" w:type="dxa"/>
          </w:tcPr>
          <w:p w:rsidR="00454B80" w:rsidRDefault="00C52B3A">
            <w:pPr>
              <w:pStyle w:val="TableParagraph"/>
              <w:spacing w:before="120"/>
              <w:ind w:left="54" w:right="10"/>
              <w:jc w:val="center"/>
              <w:rPr>
                <w:sz w:val="19"/>
              </w:rPr>
            </w:pPr>
            <w:r>
              <w:rPr>
                <w:w w:val="105"/>
                <w:sz w:val="19"/>
              </w:rPr>
              <w:t>达到预期</w:t>
            </w:r>
          </w:p>
        </w:tc>
        <w:tc>
          <w:tcPr>
            <w:tcW w:w="958" w:type="dxa"/>
          </w:tcPr>
          <w:p w:rsidR="00454B80" w:rsidRDefault="00C52B3A">
            <w:pPr>
              <w:pStyle w:val="TableParagraph"/>
              <w:spacing w:before="116"/>
              <w:ind w:left="54" w:right="12"/>
              <w:jc w:val="center"/>
              <w:rPr>
                <w:rFonts w:ascii="Times New Roman"/>
                <w:sz w:val="19"/>
              </w:rPr>
            </w:pPr>
            <w:r>
              <w:rPr>
                <w:rFonts w:ascii="Times New Roman"/>
                <w:w w:val="105"/>
                <w:sz w:val="19"/>
              </w:rPr>
              <w:t>15</w:t>
            </w:r>
          </w:p>
        </w:tc>
      </w:tr>
      <w:tr w:rsidR="00454B80" w:rsidTr="00C52B3A">
        <w:trPr>
          <w:trHeight w:val="452"/>
        </w:trPr>
        <w:tc>
          <w:tcPr>
            <w:tcW w:w="714" w:type="dxa"/>
            <w:vMerge/>
            <w:tcBorders>
              <w:top w:val="nil"/>
            </w:tcBorders>
          </w:tcPr>
          <w:p w:rsidR="00454B80" w:rsidRDefault="00454B80">
            <w:pPr>
              <w:rPr>
                <w:sz w:val="2"/>
                <w:szCs w:val="2"/>
              </w:rPr>
            </w:pPr>
          </w:p>
        </w:tc>
        <w:tc>
          <w:tcPr>
            <w:tcW w:w="1068" w:type="dxa"/>
            <w:vMerge/>
            <w:tcBorders>
              <w:top w:val="nil"/>
            </w:tcBorders>
          </w:tcPr>
          <w:p w:rsidR="00454B80" w:rsidRDefault="00454B80">
            <w:pPr>
              <w:rPr>
                <w:sz w:val="2"/>
                <w:szCs w:val="2"/>
              </w:rPr>
            </w:pPr>
          </w:p>
        </w:tc>
        <w:tc>
          <w:tcPr>
            <w:tcW w:w="1543" w:type="dxa"/>
          </w:tcPr>
          <w:p w:rsidR="00454B80" w:rsidRDefault="00C52B3A">
            <w:pPr>
              <w:pStyle w:val="TableParagraph"/>
              <w:spacing w:before="2" w:line="243" w:lineRule="exact"/>
              <w:ind w:left="47" w:right="9"/>
              <w:jc w:val="center"/>
              <w:rPr>
                <w:sz w:val="19"/>
              </w:rPr>
            </w:pPr>
            <w:r>
              <w:rPr>
                <w:w w:val="105"/>
                <w:sz w:val="19"/>
              </w:rPr>
              <w:t>服务对象满意度</w:t>
            </w:r>
          </w:p>
          <w:p w:rsidR="00454B80" w:rsidRDefault="00C52B3A">
            <w:pPr>
              <w:pStyle w:val="TableParagraph"/>
              <w:spacing w:line="187" w:lineRule="exact"/>
              <w:ind w:left="47" w:right="10"/>
              <w:jc w:val="center"/>
              <w:rPr>
                <w:sz w:val="19"/>
              </w:rPr>
            </w:pPr>
            <w:r>
              <w:rPr>
                <w:w w:val="105"/>
                <w:sz w:val="19"/>
              </w:rPr>
              <w:t>指标</w:t>
            </w:r>
          </w:p>
        </w:tc>
        <w:tc>
          <w:tcPr>
            <w:tcW w:w="2867" w:type="dxa"/>
            <w:gridSpan w:val="2"/>
          </w:tcPr>
          <w:p w:rsidR="00454B80" w:rsidRDefault="00C52B3A">
            <w:pPr>
              <w:pStyle w:val="TableParagraph"/>
              <w:spacing w:before="120"/>
              <w:ind w:left="369"/>
              <w:rPr>
                <w:sz w:val="19"/>
              </w:rPr>
            </w:pPr>
            <w:r>
              <w:rPr>
                <w:w w:val="105"/>
                <w:sz w:val="19"/>
              </w:rPr>
              <w:t>抽查项目周边群众满意度</w:t>
            </w:r>
          </w:p>
        </w:tc>
        <w:tc>
          <w:tcPr>
            <w:tcW w:w="1528" w:type="dxa"/>
          </w:tcPr>
          <w:p w:rsidR="00454B80" w:rsidRDefault="00C52B3A">
            <w:pPr>
              <w:pStyle w:val="TableParagraph"/>
              <w:spacing w:before="116"/>
              <w:ind w:left="54" w:right="12"/>
              <w:jc w:val="center"/>
              <w:rPr>
                <w:rFonts w:ascii="Times New Roman" w:hAnsi="Times New Roman"/>
                <w:sz w:val="19"/>
              </w:rPr>
            </w:pPr>
            <w:r>
              <w:rPr>
                <w:rFonts w:ascii="Times New Roman" w:hAnsi="Times New Roman"/>
                <w:w w:val="105"/>
                <w:sz w:val="19"/>
              </w:rPr>
              <w:t>≥90%</w:t>
            </w:r>
          </w:p>
        </w:tc>
        <w:tc>
          <w:tcPr>
            <w:tcW w:w="1528" w:type="dxa"/>
          </w:tcPr>
          <w:p w:rsidR="00454B80" w:rsidRDefault="00C52B3A">
            <w:pPr>
              <w:pStyle w:val="TableParagraph"/>
              <w:spacing w:before="116"/>
              <w:ind w:left="54" w:right="12"/>
              <w:jc w:val="center"/>
              <w:rPr>
                <w:rFonts w:ascii="Times New Roman"/>
                <w:sz w:val="19"/>
              </w:rPr>
            </w:pPr>
            <w:r>
              <w:rPr>
                <w:rFonts w:ascii="Times New Roman"/>
                <w:w w:val="105"/>
                <w:sz w:val="19"/>
              </w:rPr>
              <w:t>95%</w:t>
            </w:r>
          </w:p>
        </w:tc>
        <w:tc>
          <w:tcPr>
            <w:tcW w:w="958" w:type="dxa"/>
          </w:tcPr>
          <w:p w:rsidR="00454B80" w:rsidRDefault="00C52B3A">
            <w:pPr>
              <w:pStyle w:val="TableParagraph"/>
              <w:spacing w:before="116"/>
              <w:ind w:left="54" w:right="12"/>
              <w:jc w:val="center"/>
              <w:rPr>
                <w:rFonts w:ascii="Times New Roman"/>
                <w:sz w:val="19"/>
              </w:rPr>
            </w:pPr>
            <w:r>
              <w:rPr>
                <w:rFonts w:ascii="Times New Roman"/>
                <w:w w:val="105"/>
                <w:sz w:val="19"/>
              </w:rPr>
              <w:t>10</w:t>
            </w:r>
          </w:p>
        </w:tc>
      </w:tr>
      <w:tr w:rsidR="00454B80" w:rsidTr="00C52B3A">
        <w:trPr>
          <w:trHeight w:val="452"/>
        </w:trPr>
        <w:tc>
          <w:tcPr>
            <w:tcW w:w="714" w:type="dxa"/>
          </w:tcPr>
          <w:p w:rsidR="00454B80" w:rsidRDefault="00C52B3A">
            <w:pPr>
              <w:pStyle w:val="TableParagraph"/>
              <w:spacing w:before="120"/>
              <w:ind w:left="318"/>
              <w:rPr>
                <w:sz w:val="19"/>
              </w:rPr>
            </w:pPr>
            <w:r>
              <w:rPr>
                <w:w w:val="105"/>
                <w:sz w:val="19"/>
              </w:rPr>
              <w:t>总分</w:t>
            </w:r>
          </w:p>
        </w:tc>
        <w:tc>
          <w:tcPr>
            <w:tcW w:w="9492" w:type="dxa"/>
            <w:gridSpan w:val="7"/>
          </w:tcPr>
          <w:p w:rsidR="00454B80" w:rsidRDefault="00C52B3A">
            <w:pPr>
              <w:pStyle w:val="TableParagraph"/>
              <w:spacing w:before="116"/>
              <w:ind w:left="4922" w:right="4880"/>
              <w:jc w:val="center"/>
              <w:rPr>
                <w:rFonts w:ascii="Times New Roman"/>
                <w:sz w:val="19"/>
              </w:rPr>
            </w:pPr>
            <w:r>
              <w:rPr>
                <w:rFonts w:ascii="Times New Roman"/>
                <w:w w:val="105"/>
                <w:sz w:val="19"/>
              </w:rPr>
              <w:t>92</w:t>
            </w:r>
          </w:p>
        </w:tc>
      </w:tr>
      <w:tr w:rsidR="00454B80" w:rsidTr="00C52B3A">
        <w:trPr>
          <w:trHeight w:val="920"/>
        </w:trPr>
        <w:tc>
          <w:tcPr>
            <w:tcW w:w="714" w:type="dxa"/>
          </w:tcPr>
          <w:p w:rsidR="00454B80" w:rsidRDefault="00C52B3A">
            <w:pPr>
              <w:pStyle w:val="TableParagraph"/>
              <w:spacing w:before="2"/>
              <w:ind w:left="124" w:right="85"/>
              <w:jc w:val="both"/>
              <w:rPr>
                <w:sz w:val="19"/>
              </w:rPr>
            </w:pPr>
            <w:r>
              <w:rPr>
                <w:sz w:val="19"/>
              </w:rPr>
              <w:t>偏差大或目标未完成原因分</w:t>
            </w:r>
          </w:p>
          <w:p w:rsidR="00454B80" w:rsidRDefault="00C52B3A">
            <w:pPr>
              <w:pStyle w:val="TableParagraph"/>
              <w:spacing w:line="168" w:lineRule="exact"/>
              <w:ind w:left="38"/>
              <w:jc w:val="center"/>
              <w:rPr>
                <w:sz w:val="19"/>
              </w:rPr>
            </w:pPr>
            <w:r>
              <w:rPr>
                <w:w w:val="103"/>
                <w:sz w:val="19"/>
              </w:rPr>
              <w:t>析</w:t>
            </w:r>
          </w:p>
        </w:tc>
        <w:tc>
          <w:tcPr>
            <w:tcW w:w="9492" w:type="dxa"/>
            <w:gridSpan w:val="7"/>
          </w:tcPr>
          <w:p w:rsidR="00454B80" w:rsidRDefault="00C52B3A">
            <w:pPr>
              <w:pStyle w:val="TableParagraph"/>
              <w:spacing w:before="22"/>
              <w:ind w:left="37" w:right="15" w:firstLine="395"/>
              <w:rPr>
                <w:sz w:val="19"/>
              </w:rPr>
            </w:pPr>
            <w:r>
              <w:rPr>
                <w:sz w:val="19"/>
              </w:rPr>
              <w:t xml:space="preserve">时效指标中“项目按时完工情况”未完成年度指标值，施工合同中约定工期是210天，竣工验收报告里军运会三   </w:t>
            </w:r>
            <w:r>
              <w:rPr>
                <w:spacing w:val="-1"/>
                <w:sz w:val="19"/>
              </w:rPr>
              <w:t>期开工日期2019年3月，完工日期</w:t>
            </w:r>
            <w:r>
              <w:rPr>
                <w:sz w:val="19"/>
              </w:rPr>
              <w:t xml:space="preserve">2019年10月；园林小区开工日期2020年4月16日，完工日期2020年12月11日；辛安渡  </w:t>
            </w:r>
            <w:r>
              <w:rPr>
                <w:w w:val="105"/>
                <w:sz w:val="19"/>
              </w:rPr>
              <w:t>工程开工日期2019年12月，完工日期2020年10月，超过合同约定时间，因疫情及气候原因工期延迟。</w:t>
            </w:r>
          </w:p>
        </w:tc>
      </w:tr>
      <w:tr w:rsidR="00454B80" w:rsidTr="00C52B3A">
        <w:trPr>
          <w:trHeight w:val="920"/>
        </w:trPr>
        <w:tc>
          <w:tcPr>
            <w:tcW w:w="714" w:type="dxa"/>
          </w:tcPr>
          <w:p w:rsidR="00454B80" w:rsidRDefault="00C52B3A">
            <w:pPr>
              <w:pStyle w:val="TableParagraph"/>
              <w:spacing w:before="110"/>
              <w:ind w:left="124" w:right="85"/>
              <w:jc w:val="both"/>
              <w:rPr>
                <w:sz w:val="19"/>
              </w:rPr>
            </w:pPr>
            <w:r>
              <w:rPr>
                <w:sz w:val="19"/>
              </w:rPr>
              <w:t>改进措施及结果应</w:t>
            </w:r>
            <w:r>
              <w:rPr>
                <w:w w:val="105"/>
                <w:sz w:val="19"/>
              </w:rPr>
              <w:t>用方案</w:t>
            </w:r>
          </w:p>
        </w:tc>
        <w:tc>
          <w:tcPr>
            <w:tcW w:w="9492" w:type="dxa"/>
            <w:gridSpan w:val="7"/>
          </w:tcPr>
          <w:p w:rsidR="00454B80" w:rsidRDefault="00C52B3A">
            <w:pPr>
              <w:pStyle w:val="TableParagraph"/>
              <w:spacing w:before="22"/>
              <w:ind w:left="37" w:right="42" w:firstLine="395"/>
              <w:rPr>
                <w:sz w:val="19"/>
              </w:rPr>
            </w:pPr>
            <w:r>
              <w:rPr>
                <w:spacing w:val="-1"/>
                <w:sz w:val="19"/>
              </w:rPr>
              <w:t>根据2020</w:t>
            </w:r>
            <w:r>
              <w:rPr>
                <w:spacing w:val="-2"/>
                <w:sz w:val="19"/>
              </w:rPr>
              <w:t xml:space="preserve">年度对本项目自评结果的情况反映，本项目已完成竣工验收，正在进行结算审核，项目工程款按照协议  </w:t>
            </w:r>
            <w:r>
              <w:rPr>
                <w:w w:val="105"/>
                <w:sz w:val="19"/>
              </w:rPr>
              <w:t>约定还未全部支付完毕，故本项目需要作为延续性项目继续保留。</w:t>
            </w:r>
          </w:p>
        </w:tc>
      </w:tr>
      <w:tr w:rsidR="00454B80" w:rsidTr="00C52B3A">
        <w:trPr>
          <w:trHeight w:val="920"/>
        </w:trPr>
        <w:tc>
          <w:tcPr>
            <w:tcW w:w="714" w:type="dxa"/>
          </w:tcPr>
          <w:p w:rsidR="00454B80" w:rsidRDefault="00C52B3A">
            <w:pPr>
              <w:pStyle w:val="TableParagraph"/>
              <w:spacing w:before="110"/>
              <w:ind w:left="124" w:right="85"/>
              <w:jc w:val="both"/>
              <w:rPr>
                <w:sz w:val="19"/>
              </w:rPr>
            </w:pPr>
            <w:r>
              <w:rPr>
                <w:sz w:val="19"/>
              </w:rPr>
              <w:t>单位主要负责</w:t>
            </w:r>
            <w:r>
              <w:rPr>
                <w:sz w:val="19"/>
              </w:rPr>
              <w:lastRenderedPageBreak/>
              <w:t>人签</w:t>
            </w:r>
            <w:r>
              <w:rPr>
                <w:w w:val="105"/>
                <w:sz w:val="19"/>
              </w:rPr>
              <w:t>批意见</w:t>
            </w:r>
          </w:p>
        </w:tc>
        <w:tc>
          <w:tcPr>
            <w:tcW w:w="9492" w:type="dxa"/>
            <w:gridSpan w:val="7"/>
          </w:tcPr>
          <w:p w:rsidR="00454B80" w:rsidRDefault="00454B80">
            <w:pPr>
              <w:pStyle w:val="TableParagraph"/>
              <w:rPr>
                <w:sz w:val="20"/>
              </w:rPr>
            </w:pPr>
          </w:p>
          <w:p w:rsidR="00454B80" w:rsidRDefault="00454B80">
            <w:pPr>
              <w:pStyle w:val="TableParagraph"/>
              <w:spacing w:before="11"/>
              <w:rPr>
                <w:sz w:val="16"/>
              </w:rPr>
            </w:pPr>
          </w:p>
          <w:p w:rsidR="00454B80" w:rsidRDefault="00C52B3A">
            <w:pPr>
              <w:pStyle w:val="TableParagraph"/>
              <w:spacing w:line="231" w:lineRule="exact"/>
              <w:ind w:left="8574"/>
              <w:rPr>
                <w:sz w:val="19"/>
              </w:rPr>
            </w:pPr>
            <w:r>
              <w:rPr>
                <w:w w:val="105"/>
                <w:sz w:val="19"/>
              </w:rPr>
              <w:t>签名：</w:t>
            </w:r>
          </w:p>
          <w:p w:rsidR="00454B80" w:rsidRDefault="00C52B3A">
            <w:pPr>
              <w:pStyle w:val="TableParagraph"/>
              <w:tabs>
                <w:tab w:val="left" w:pos="9162"/>
                <w:tab w:val="left" w:pos="9700"/>
              </w:tabs>
              <w:spacing w:line="197" w:lineRule="exact"/>
              <w:ind w:left="8625"/>
              <w:rPr>
                <w:sz w:val="19"/>
              </w:rPr>
            </w:pPr>
            <w:r>
              <w:rPr>
                <w:w w:val="105"/>
                <w:sz w:val="19"/>
              </w:rPr>
              <w:t>年</w:t>
            </w:r>
            <w:r>
              <w:rPr>
                <w:w w:val="105"/>
                <w:sz w:val="19"/>
              </w:rPr>
              <w:tab/>
              <w:t>月</w:t>
            </w:r>
            <w:r>
              <w:rPr>
                <w:w w:val="105"/>
                <w:sz w:val="19"/>
              </w:rPr>
              <w:tab/>
              <w:t>日</w:t>
            </w:r>
          </w:p>
        </w:tc>
      </w:tr>
    </w:tbl>
    <w:p w:rsidR="00454B80" w:rsidRDefault="00C52B3A">
      <w:pPr>
        <w:spacing w:before="43"/>
        <w:ind w:left="166"/>
        <w:rPr>
          <w:sz w:val="17"/>
        </w:rPr>
      </w:pPr>
      <w:r>
        <w:rPr>
          <w:w w:val="105"/>
          <w:sz w:val="17"/>
        </w:rPr>
        <w:lastRenderedPageBreak/>
        <w:t>备注：</w:t>
      </w:r>
    </w:p>
    <w:p w:rsidR="00454B80" w:rsidRDefault="00C52B3A">
      <w:pPr>
        <w:pStyle w:val="a4"/>
        <w:numPr>
          <w:ilvl w:val="0"/>
          <w:numId w:val="12"/>
        </w:numPr>
        <w:tabs>
          <w:tab w:val="left" w:pos="480"/>
        </w:tabs>
        <w:spacing w:before="123"/>
        <w:rPr>
          <w:sz w:val="17"/>
        </w:rPr>
      </w:pPr>
      <w:r>
        <w:rPr>
          <w:spacing w:val="-1"/>
          <w:w w:val="105"/>
          <w:sz w:val="17"/>
        </w:rPr>
        <w:t>预算执行情况口径：预算数为调整后财政资金总额</w:t>
      </w:r>
      <w:r>
        <w:rPr>
          <w:w w:val="105"/>
          <w:sz w:val="17"/>
        </w:rPr>
        <w:t>（包括上年结余结转）</w:t>
      </w:r>
      <w:r>
        <w:rPr>
          <w:spacing w:val="-1"/>
          <w:w w:val="105"/>
          <w:sz w:val="17"/>
        </w:rPr>
        <w:t>，执行数为资金使用单位财政资金实际支出数。</w:t>
      </w:r>
    </w:p>
    <w:p w:rsidR="00454B80" w:rsidRDefault="00C52B3A">
      <w:pPr>
        <w:pStyle w:val="a4"/>
        <w:numPr>
          <w:ilvl w:val="0"/>
          <w:numId w:val="12"/>
        </w:numPr>
        <w:tabs>
          <w:tab w:val="left" w:pos="480"/>
        </w:tabs>
        <w:spacing w:before="147"/>
        <w:rPr>
          <w:sz w:val="17"/>
        </w:rPr>
      </w:pPr>
      <w:r>
        <w:rPr>
          <w:spacing w:val="-3"/>
          <w:w w:val="105"/>
          <w:sz w:val="17"/>
        </w:rPr>
        <w:t>定量指标完成数汇总原则：绝对值直接累加计算，相对值按照资金额度加权平均计算。定量指标计分原则：正向指标（</w:t>
      </w:r>
      <w:r>
        <w:rPr>
          <w:w w:val="105"/>
          <w:sz w:val="17"/>
        </w:rPr>
        <w:t>即目标值为</w:t>
      </w:r>
      <w:r>
        <w:rPr>
          <w:rFonts w:ascii="Times New Roman" w:eastAsia="Times New Roman" w:hAnsi="Times New Roman"/>
          <w:w w:val="105"/>
          <w:sz w:val="17"/>
        </w:rPr>
        <w:t>≥X,</w:t>
      </w:r>
      <w:r>
        <w:rPr>
          <w:w w:val="105"/>
          <w:sz w:val="17"/>
        </w:rPr>
        <w:t>得分</w:t>
      </w:r>
    </w:p>
    <w:p w:rsidR="00454B80" w:rsidRDefault="00C52B3A">
      <w:pPr>
        <w:spacing w:before="7"/>
        <w:ind w:left="166"/>
        <w:rPr>
          <w:sz w:val="17"/>
        </w:rPr>
      </w:pPr>
      <w:r>
        <w:rPr>
          <w:rFonts w:ascii="Times New Roman" w:eastAsia="Times New Roman" w:hAnsi="Times New Roman"/>
          <w:w w:val="105"/>
          <w:sz w:val="17"/>
        </w:rPr>
        <w:t>=</w:t>
      </w:r>
      <w:r>
        <w:rPr>
          <w:w w:val="105"/>
          <w:sz w:val="17"/>
        </w:rPr>
        <w:t>权重</w:t>
      </w:r>
      <w:r>
        <w:rPr>
          <w:rFonts w:ascii="Times New Roman" w:eastAsia="Times New Roman" w:hAnsi="Times New Roman"/>
          <w:w w:val="105"/>
          <w:sz w:val="17"/>
        </w:rPr>
        <w:t>*B/A,</w:t>
      </w:r>
      <w:r>
        <w:rPr>
          <w:w w:val="105"/>
          <w:sz w:val="17"/>
        </w:rPr>
        <w:t>反向指标（即目标值为</w:t>
      </w:r>
      <w:r>
        <w:rPr>
          <w:rFonts w:ascii="Times New Roman" w:eastAsia="Times New Roman" w:hAnsi="Times New Roman"/>
          <w:w w:val="105"/>
          <w:sz w:val="17"/>
        </w:rPr>
        <w:t>≤X,</w:t>
      </w:r>
      <w:r>
        <w:rPr>
          <w:w w:val="105"/>
          <w:sz w:val="17"/>
        </w:rPr>
        <w:t>得分</w:t>
      </w:r>
      <w:r>
        <w:rPr>
          <w:rFonts w:ascii="Times New Roman" w:eastAsia="Times New Roman" w:hAnsi="Times New Roman"/>
          <w:w w:val="105"/>
          <w:sz w:val="17"/>
        </w:rPr>
        <w:t>=</w:t>
      </w:r>
      <w:r>
        <w:rPr>
          <w:w w:val="105"/>
          <w:sz w:val="17"/>
        </w:rPr>
        <w:t>权重</w:t>
      </w:r>
      <w:r>
        <w:rPr>
          <w:rFonts w:ascii="Times New Roman" w:eastAsia="Times New Roman" w:hAnsi="Times New Roman"/>
          <w:w w:val="105"/>
          <w:sz w:val="17"/>
        </w:rPr>
        <w:t>*A/B</w:t>
      </w:r>
      <w:r>
        <w:rPr>
          <w:w w:val="105"/>
          <w:sz w:val="17"/>
        </w:rPr>
        <w:t>）</w:t>
      </w:r>
      <w:r>
        <w:rPr>
          <w:rFonts w:ascii="Times New Roman" w:eastAsia="Times New Roman" w:hAnsi="Times New Roman"/>
          <w:w w:val="105"/>
          <w:sz w:val="17"/>
        </w:rPr>
        <w:t>,</w:t>
      </w:r>
      <w:r>
        <w:rPr>
          <w:w w:val="105"/>
          <w:sz w:val="17"/>
        </w:rPr>
        <w:t>得分不得突破权重总额。定量指标先汇总完成数，再计算得分。</w:t>
      </w:r>
    </w:p>
    <w:p w:rsidR="00454B80" w:rsidRDefault="00C52B3A">
      <w:pPr>
        <w:pStyle w:val="a4"/>
        <w:numPr>
          <w:ilvl w:val="0"/>
          <w:numId w:val="12"/>
        </w:numPr>
        <w:tabs>
          <w:tab w:val="left" w:pos="480"/>
        </w:tabs>
        <w:spacing w:before="107"/>
        <w:rPr>
          <w:sz w:val="17"/>
        </w:rPr>
      </w:pPr>
      <w:r>
        <w:rPr>
          <w:spacing w:val="-2"/>
          <w:w w:val="105"/>
          <w:sz w:val="17"/>
        </w:rPr>
        <w:t>定性指标计分原则：达成预期指标、部分达成预期指标并具有一定效果、未达成预期指标且效果较差三档，分別按照该指标对应分值区间</w:t>
      </w:r>
    </w:p>
    <w:p w:rsidR="00454B80" w:rsidRDefault="00C52B3A">
      <w:pPr>
        <w:spacing w:before="7"/>
        <w:ind w:left="166"/>
        <w:rPr>
          <w:sz w:val="17"/>
        </w:rPr>
      </w:pPr>
      <w:r>
        <w:rPr>
          <w:rFonts w:ascii="Times New Roman" w:eastAsia="Times New Roman"/>
          <w:w w:val="105"/>
          <w:sz w:val="17"/>
        </w:rPr>
        <w:t xml:space="preserve">100-80% </w:t>
      </w:r>
      <w:r>
        <w:rPr>
          <w:w w:val="105"/>
          <w:sz w:val="17"/>
        </w:rPr>
        <w:t>（含</w:t>
      </w:r>
      <w:r>
        <w:rPr>
          <w:rFonts w:ascii="Times New Roman" w:eastAsia="Times New Roman"/>
          <w:w w:val="105"/>
          <w:sz w:val="17"/>
        </w:rPr>
        <w:t>80%</w:t>
      </w:r>
      <w:r>
        <w:rPr>
          <w:w w:val="105"/>
          <w:sz w:val="17"/>
        </w:rPr>
        <w:t>）、</w:t>
      </w:r>
      <w:r>
        <w:rPr>
          <w:rFonts w:ascii="Times New Roman" w:eastAsia="Times New Roman"/>
          <w:w w:val="105"/>
          <w:sz w:val="17"/>
        </w:rPr>
        <w:t xml:space="preserve">80-50% </w:t>
      </w:r>
      <w:r>
        <w:rPr>
          <w:w w:val="105"/>
          <w:sz w:val="17"/>
        </w:rPr>
        <w:t>（含</w:t>
      </w:r>
      <w:r>
        <w:rPr>
          <w:rFonts w:ascii="Times New Roman" w:eastAsia="Times New Roman"/>
          <w:w w:val="105"/>
          <w:sz w:val="17"/>
        </w:rPr>
        <w:t>50%)</w:t>
      </w:r>
      <w:r>
        <w:rPr>
          <w:w w:val="105"/>
          <w:sz w:val="17"/>
        </w:rPr>
        <w:t xml:space="preserve">、 </w:t>
      </w:r>
      <w:r>
        <w:rPr>
          <w:rFonts w:ascii="Times New Roman" w:eastAsia="Times New Roman"/>
          <w:w w:val="105"/>
          <w:sz w:val="17"/>
        </w:rPr>
        <w:t xml:space="preserve">50-0% </w:t>
      </w:r>
      <w:r>
        <w:rPr>
          <w:w w:val="105"/>
          <w:sz w:val="17"/>
        </w:rPr>
        <w:t>合理确定分值。汇总时，以资金额度为权重，对分值进行加权平均计算。</w:t>
      </w:r>
    </w:p>
    <w:p w:rsidR="00454B80" w:rsidRDefault="00C52B3A">
      <w:pPr>
        <w:pStyle w:val="a4"/>
        <w:numPr>
          <w:ilvl w:val="0"/>
          <w:numId w:val="12"/>
        </w:numPr>
        <w:tabs>
          <w:tab w:val="left" w:pos="480"/>
        </w:tabs>
        <w:spacing w:before="76"/>
        <w:rPr>
          <w:sz w:val="17"/>
        </w:rPr>
      </w:pPr>
      <w:r>
        <w:rPr>
          <w:w w:val="105"/>
          <w:sz w:val="17"/>
        </w:rPr>
        <w:t>基于经济性和必要性等因素考虑，满意度指标暂可不</w:t>
      </w:r>
      <w:proofErr w:type="gramStart"/>
      <w:r>
        <w:rPr>
          <w:w w:val="105"/>
          <w:sz w:val="17"/>
        </w:rPr>
        <w:t>作为必评指标</w:t>
      </w:r>
      <w:proofErr w:type="gramEnd"/>
      <w:r>
        <w:rPr>
          <w:w w:val="105"/>
          <w:sz w:val="17"/>
        </w:rPr>
        <w:t>。</w:t>
      </w:r>
    </w:p>
    <w:p w:rsidR="00454B80" w:rsidRDefault="00454B80">
      <w:pPr>
        <w:rPr>
          <w:sz w:val="17"/>
        </w:rPr>
        <w:sectPr w:rsidR="00454B80">
          <w:pgSz w:w="11910" w:h="16840"/>
          <w:pgMar w:top="1280" w:right="180" w:bottom="280" w:left="360" w:header="720" w:footer="720" w:gutter="0"/>
          <w:cols w:space="720"/>
        </w:sectPr>
      </w:pPr>
    </w:p>
    <w:p w:rsidR="00454B80" w:rsidRDefault="00C52B3A">
      <w:pPr>
        <w:spacing w:before="56"/>
        <w:ind w:left="1263" w:right="1548"/>
        <w:jc w:val="center"/>
        <w:rPr>
          <w:b/>
          <w:sz w:val="24"/>
        </w:rPr>
      </w:pPr>
      <w:r>
        <w:rPr>
          <w:b/>
          <w:sz w:val="24"/>
        </w:rPr>
        <w:lastRenderedPageBreak/>
        <w:t>2020年度军运会重点保障线路（东西湖区）景观亮化提升项目自评表</w:t>
      </w:r>
    </w:p>
    <w:p w:rsidR="00454B80" w:rsidRDefault="00C52B3A">
      <w:pPr>
        <w:pStyle w:val="a3"/>
        <w:tabs>
          <w:tab w:val="left" w:pos="6696"/>
        </w:tabs>
        <w:spacing w:before="159"/>
        <w:ind w:left="753"/>
      </w:pPr>
      <w:r>
        <w:rPr>
          <w:w w:val="105"/>
        </w:rPr>
        <w:t>单位名</w:t>
      </w:r>
      <w:r>
        <w:rPr>
          <w:spacing w:val="7"/>
          <w:w w:val="105"/>
        </w:rPr>
        <w:t>称</w:t>
      </w:r>
      <w:r>
        <w:rPr>
          <w:w w:val="105"/>
        </w:rPr>
        <w:t>：武汉市东西湖区住房和城乡建设局</w:t>
      </w:r>
      <w:r>
        <w:rPr>
          <w:w w:val="105"/>
        </w:rPr>
        <w:tab/>
        <w:t>填报日</w:t>
      </w:r>
      <w:r>
        <w:rPr>
          <w:spacing w:val="9"/>
          <w:w w:val="105"/>
        </w:rPr>
        <w:t>期</w:t>
      </w:r>
      <w:r>
        <w:rPr>
          <w:w w:val="105"/>
        </w:rPr>
        <w:t>：</w:t>
      </w:r>
    </w:p>
    <w:p w:rsidR="00454B80" w:rsidRDefault="00454B80">
      <w:pPr>
        <w:pStyle w:val="a3"/>
        <w:spacing w:before="11"/>
        <w:rPr>
          <w:sz w:val="4"/>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7"/>
        <w:gridCol w:w="893"/>
        <w:gridCol w:w="1541"/>
        <w:gridCol w:w="1402"/>
        <w:gridCol w:w="850"/>
        <w:gridCol w:w="1392"/>
        <w:gridCol w:w="1392"/>
        <w:gridCol w:w="1392"/>
      </w:tblGrid>
      <w:tr w:rsidR="00454B80">
        <w:trPr>
          <w:trHeight w:val="357"/>
        </w:trPr>
        <w:tc>
          <w:tcPr>
            <w:tcW w:w="3231" w:type="dxa"/>
            <w:gridSpan w:val="3"/>
          </w:tcPr>
          <w:p w:rsidR="00454B80" w:rsidRDefault="00C52B3A">
            <w:pPr>
              <w:pStyle w:val="TableParagraph"/>
              <w:spacing w:before="93"/>
              <w:ind w:left="1297" w:right="1278"/>
              <w:jc w:val="center"/>
              <w:rPr>
                <w:sz w:val="15"/>
              </w:rPr>
            </w:pPr>
            <w:r>
              <w:rPr>
                <w:sz w:val="15"/>
              </w:rPr>
              <w:t>项目名称</w:t>
            </w:r>
          </w:p>
        </w:tc>
        <w:tc>
          <w:tcPr>
            <w:tcW w:w="6428" w:type="dxa"/>
            <w:gridSpan w:val="5"/>
          </w:tcPr>
          <w:p w:rsidR="00454B80" w:rsidRDefault="00C52B3A">
            <w:pPr>
              <w:pStyle w:val="TableParagraph"/>
              <w:spacing w:before="93"/>
              <w:ind w:left="1021" w:right="1001"/>
              <w:jc w:val="center"/>
              <w:rPr>
                <w:sz w:val="15"/>
              </w:rPr>
            </w:pPr>
            <w:r>
              <w:rPr>
                <w:sz w:val="15"/>
              </w:rPr>
              <w:t>军运会重点保障线路（东西湖区）景观亮化提升项目（亮化二期）</w:t>
            </w:r>
          </w:p>
        </w:tc>
      </w:tr>
      <w:tr w:rsidR="00454B80">
        <w:trPr>
          <w:trHeight w:val="356"/>
        </w:trPr>
        <w:tc>
          <w:tcPr>
            <w:tcW w:w="3231" w:type="dxa"/>
            <w:gridSpan w:val="3"/>
          </w:tcPr>
          <w:p w:rsidR="00454B80" w:rsidRDefault="00C52B3A">
            <w:pPr>
              <w:pStyle w:val="TableParagraph"/>
              <w:spacing w:before="93"/>
              <w:ind w:left="1297" w:right="1278"/>
              <w:jc w:val="center"/>
              <w:rPr>
                <w:sz w:val="15"/>
              </w:rPr>
            </w:pPr>
            <w:r>
              <w:rPr>
                <w:sz w:val="15"/>
              </w:rPr>
              <w:t>主管部门</w:t>
            </w:r>
          </w:p>
        </w:tc>
        <w:tc>
          <w:tcPr>
            <w:tcW w:w="2252" w:type="dxa"/>
            <w:gridSpan w:val="2"/>
          </w:tcPr>
          <w:p w:rsidR="00454B80" w:rsidRDefault="00C52B3A">
            <w:pPr>
              <w:pStyle w:val="TableParagraph"/>
              <w:spacing w:line="190" w:lineRule="exact"/>
              <w:ind w:left="1054" w:right="60" w:hanging="998"/>
              <w:rPr>
                <w:sz w:val="15"/>
              </w:rPr>
            </w:pPr>
            <w:r>
              <w:rPr>
                <w:sz w:val="15"/>
              </w:rPr>
              <w:t>武汉市东西湖区住房和城乡建设局</w:t>
            </w:r>
          </w:p>
        </w:tc>
        <w:tc>
          <w:tcPr>
            <w:tcW w:w="1392" w:type="dxa"/>
          </w:tcPr>
          <w:p w:rsidR="00454B80" w:rsidRDefault="00C52B3A">
            <w:pPr>
              <w:pStyle w:val="TableParagraph"/>
              <w:spacing w:before="93"/>
              <w:ind w:left="89" w:right="78"/>
              <w:jc w:val="center"/>
              <w:rPr>
                <w:sz w:val="15"/>
              </w:rPr>
            </w:pPr>
            <w:r>
              <w:rPr>
                <w:sz w:val="15"/>
              </w:rPr>
              <w:t>项目实施单位</w:t>
            </w:r>
          </w:p>
        </w:tc>
        <w:tc>
          <w:tcPr>
            <w:tcW w:w="2784" w:type="dxa"/>
            <w:gridSpan w:val="2"/>
          </w:tcPr>
          <w:p w:rsidR="00454B80" w:rsidRDefault="00C52B3A">
            <w:pPr>
              <w:pStyle w:val="TableParagraph"/>
              <w:spacing w:before="93"/>
              <w:ind w:left="996" w:right="982"/>
              <w:jc w:val="center"/>
              <w:rPr>
                <w:sz w:val="15"/>
              </w:rPr>
            </w:pPr>
            <w:r>
              <w:rPr>
                <w:sz w:val="15"/>
              </w:rPr>
              <w:t>军运会专班</w:t>
            </w:r>
          </w:p>
        </w:tc>
      </w:tr>
      <w:tr w:rsidR="00454B80">
        <w:trPr>
          <w:trHeight w:val="334"/>
        </w:trPr>
        <w:tc>
          <w:tcPr>
            <w:tcW w:w="3231" w:type="dxa"/>
            <w:gridSpan w:val="3"/>
          </w:tcPr>
          <w:p w:rsidR="00454B80" w:rsidRDefault="00C52B3A">
            <w:pPr>
              <w:pStyle w:val="TableParagraph"/>
              <w:spacing w:before="70"/>
              <w:ind w:left="1297" w:right="1278"/>
              <w:jc w:val="center"/>
              <w:rPr>
                <w:sz w:val="15"/>
              </w:rPr>
            </w:pPr>
            <w:r>
              <w:rPr>
                <w:sz w:val="15"/>
              </w:rPr>
              <w:t>项目类别</w:t>
            </w:r>
          </w:p>
        </w:tc>
        <w:tc>
          <w:tcPr>
            <w:tcW w:w="6428" w:type="dxa"/>
            <w:gridSpan w:val="5"/>
          </w:tcPr>
          <w:p w:rsidR="00454B80" w:rsidRDefault="00C52B3A">
            <w:pPr>
              <w:pStyle w:val="TableParagraph"/>
              <w:tabs>
                <w:tab w:val="left" w:pos="1954"/>
                <w:tab w:val="left" w:pos="3109"/>
              </w:tabs>
              <w:spacing w:before="70"/>
              <w:ind w:left="30"/>
              <w:rPr>
                <w:rFonts w:ascii="Wingdings" w:hAnsi="Wingdings"/>
                <w:sz w:val="15"/>
              </w:rPr>
            </w:pPr>
            <w:r>
              <w:rPr>
                <w:sz w:val="15"/>
              </w:rPr>
              <w:t xml:space="preserve">1、部门预算项目 </w:t>
            </w:r>
            <w:r>
              <w:rPr>
                <w:spacing w:val="24"/>
                <w:sz w:val="15"/>
              </w:rPr>
              <w:t xml:space="preserve"> </w:t>
            </w:r>
            <w:r>
              <w:rPr>
                <w:sz w:val="15"/>
              </w:rPr>
              <w:t>□</w:t>
            </w:r>
            <w:r>
              <w:rPr>
                <w:sz w:val="15"/>
              </w:rPr>
              <w:tab/>
              <w:t>2、区直专项</w:t>
            </w:r>
            <w:r>
              <w:rPr>
                <w:sz w:val="15"/>
              </w:rPr>
              <w:tab/>
            </w:r>
            <w:r>
              <w:rPr>
                <w:rFonts w:ascii="Wingdings" w:hAnsi="Wingdings"/>
                <w:position w:val="1"/>
                <w:sz w:val="15"/>
              </w:rPr>
              <w:t></w:t>
            </w:r>
          </w:p>
        </w:tc>
      </w:tr>
      <w:tr w:rsidR="00454B80">
        <w:trPr>
          <w:trHeight w:val="357"/>
        </w:trPr>
        <w:tc>
          <w:tcPr>
            <w:tcW w:w="3231" w:type="dxa"/>
            <w:gridSpan w:val="3"/>
          </w:tcPr>
          <w:p w:rsidR="00454B80" w:rsidRDefault="00C52B3A">
            <w:pPr>
              <w:pStyle w:val="TableParagraph"/>
              <w:spacing w:before="92"/>
              <w:ind w:left="1297" w:right="1278"/>
              <w:jc w:val="center"/>
              <w:rPr>
                <w:sz w:val="15"/>
              </w:rPr>
            </w:pPr>
            <w:r>
              <w:rPr>
                <w:sz w:val="15"/>
              </w:rPr>
              <w:t>项目属性</w:t>
            </w:r>
          </w:p>
        </w:tc>
        <w:tc>
          <w:tcPr>
            <w:tcW w:w="6428" w:type="dxa"/>
            <w:gridSpan w:val="5"/>
          </w:tcPr>
          <w:p w:rsidR="00454B80" w:rsidRDefault="00C52B3A">
            <w:pPr>
              <w:pStyle w:val="TableParagraph"/>
              <w:tabs>
                <w:tab w:val="left" w:pos="1338"/>
                <w:tab w:val="left" w:pos="1957"/>
              </w:tabs>
              <w:spacing w:before="92"/>
              <w:ind w:left="30"/>
              <w:rPr>
                <w:rFonts w:ascii="Wingdings" w:hAnsi="Wingdings"/>
                <w:sz w:val="15"/>
              </w:rPr>
            </w:pPr>
            <w:r>
              <w:rPr>
                <w:sz w:val="15"/>
              </w:rPr>
              <w:t>1、持续性项目</w:t>
            </w:r>
            <w:r>
              <w:rPr>
                <w:sz w:val="15"/>
              </w:rPr>
              <w:tab/>
              <w:t>□</w:t>
            </w:r>
            <w:r>
              <w:rPr>
                <w:sz w:val="15"/>
              </w:rPr>
              <w:tab/>
              <w:t>2、新增性项目</w:t>
            </w:r>
            <w:r>
              <w:rPr>
                <w:spacing w:val="15"/>
                <w:sz w:val="15"/>
              </w:rPr>
              <w:t xml:space="preserve"> </w:t>
            </w:r>
            <w:r>
              <w:rPr>
                <w:rFonts w:ascii="Wingdings" w:hAnsi="Wingdings"/>
                <w:position w:val="1"/>
                <w:sz w:val="15"/>
              </w:rPr>
              <w:t></w:t>
            </w:r>
          </w:p>
        </w:tc>
      </w:tr>
      <w:tr w:rsidR="00454B80">
        <w:trPr>
          <w:trHeight w:val="357"/>
        </w:trPr>
        <w:tc>
          <w:tcPr>
            <w:tcW w:w="3231" w:type="dxa"/>
            <w:gridSpan w:val="3"/>
          </w:tcPr>
          <w:p w:rsidR="00454B80" w:rsidRDefault="00C52B3A">
            <w:pPr>
              <w:pStyle w:val="TableParagraph"/>
              <w:spacing w:before="92"/>
              <w:ind w:left="1297" w:right="1278"/>
              <w:jc w:val="center"/>
              <w:rPr>
                <w:sz w:val="15"/>
              </w:rPr>
            </w:pPr>
            <w:r>
              <w:rPr>
                <w:sz w:val="15"/>
              </w:rPr>
              <w:t>项目类型</w:t>
            </w:r>
          </w:p>
        </w:tc>
        <w:tc>
          <w:tcPr>
            <w:tcW w:w="6428" w:type="dxa"/>
            <w:gridSpan w:val="5"/>
          </w:tcPr>
          <w:p w:rsidR="00454B80" w:rsidRDefault="00C52B3A">
            <w:pPr>
              <w:pStyle w:val="TableParagraph"/>
              <w:tabs>
                <w:tab w:val="left" w:pos="1338"/>
                <w:tab w:val="left" w:pos="1957"/>
                <w:tab w:val="left" w:pos="3634"/>
              </w:tabs>
              <w:spacing w:before="92"/>
              <w:ind w:left="30"/>
              <w:rPr>
                <w:sz w:val="15"/>
              </w:rPr>
            </w:pPr>
            <w:r>
              <w:rPr>
                <w:sz w:val="15"/>
              </w:rPr>
              <w:t>1、常年性项目</w:t>
            </w:r>
            <w:r>
              <w:rPr>
                <w:sz w:val="15"/>
              </w:rPr>
              <w:tab/>
              <w:t>口</w:t>
            </w:r>
            <w:r>
              <w:rPr>
                <w:sz w:val="15"/>
              </w:rPr>
              <w:tab/>
              <w:t xml:space="preserve">2、延续性项目 </w:t>
            </w:r>
            <w:r>
              <w:rPr>
                <w:spacing w:val="22"/>
                <w:sz w:val="15"/>
              </w:rPr>
              <w:t xml:space="preserve"> </w:t>
            </w:r>
            <w:r>
              <w:rPr>
                <w:rFonts w:ascii="Wingdings" w:eastAsia="Wingdings" w:hAnsi="Wingdings"/>
                <w:position w:val="1"/>
                <w:sz w:val="15"/>
              </w:rPr>
              <w:t></w:t>
            </w:r>
            <w:r>
              <w:rPr>
                <w:rFonts w:ascii="Times New Roman" w:eastAsia="Times New Roman" w:hAnsi="Times New Roman"/>
                <w:position w:val="1"/>
                <w:sz w:val="15"/>
              </w:rPr>
              <w:tab/>
            </w:r>
            <w:r>
              <w:rPr>
                <w:spacing w:val="3"/>
                <w:sz w:val="15"/>
              </w:rPr>
              <w:t>3</w:t>
            </w:r>
            <w:r>
              <w:rPr>
                <w:sz w:val="15"/>
              </w:rPr>
              <w:t>、一次性项目</w:t>
            </w:r>
            <w:r>
              <w:rPr>
                <w:spacing w:val="12"/>
                <w:sz w:val="15"/>
              </w:rPr>
              <w:t xml:space="preserve"> </w:t>
            </w:r>
            <w:r>
              <w:rPr>
                <w:sz w:val="15"/>
              </w:rPr>
              <w:t>口</w:t>
            </w:r>
          </w:p>
        </w:tc>
      </w:tr>
      <w:tr w:rsidR="00454B80">
        <w:trPr>
          <w:trHeight w:val="448"/>
        </w:trPr>
        <w:tc>
          <w:tcPr>
            <w:tcW w:w="1690" w:type="dxa"/>
            <w:gridSpan w:val="2"/>
            <w:vMerge w:val="restart"/>
          </w:tcPr>
          <w:p w:rsidR="00454B80" w:rsidRDefault="00454B80">
            <w:pPr>
              <w:pStyle w:val="TableParagraph"/>
              <w:spacing w:before="1"/>
              <w:rPr>
                <w:sz w:val="20"/>
              </w:rPr>
            </w:pPr>
          </w:p>
          <w:p w:rsidR="00454B80" w:rsidRDefault="00C52B3A">
            <w:pPr>
              <w:pStyle w:val="TableParagraph"/>
              <w:spacing w:before="1"/>
              <w:ind w:left="41" w:right="18"/>
              <w:jc w:val="center"/>
              <w:rPr>
                <w:sz w:val="15"/>
              </w:rPr>
            </w:pPr>
            <w:r>
              <w:rPr>
                <w:sz w:val="15"/>
              </w:rPr>
              <w:t>预算执行情况 （万元）</w:t>
            </w:r>
          </w:p>
          <w:p w:rsidR="00454B80" w:rsidRDefault="00C52B3A">
            <w:pPr>
              <w:pStyle w:val="TableParagraph"/>
              <w:spacing w:before="4"/>
              <w:ind w:left="41" w:right="18"/>
              <w:jc w:val="center"/>
              <w:rPr>
                <w:sz w:val="15"/>
              </w:rPr>
            </w:pPr>
            <w:r>
              <w:rPr>
                <w:sz w:val="15"/>
              </w:rPr>
              <w:t>（</w:t>
            </w:r>
            <w:r>
              <w:rPr>
                <w:rFonts w:ascii="Times New Roman" w:eastAsia="Times New Roman"/>
                <w:sz w:val="15"/>
              </w:rPr>
              <w:t>20</w:t>
            </w:r>
            <w:r>
              <w:rPr>
                <w:sz w:val="15"/>
              </w:rPr>
              <w:t>分）</w:t>
            </w:r>
          </w:p>
        </w:tc>
        <w:tc>
          <w:tcPr>
            <w:tcW w:w="1541" w:type="dxa"/>
          </w:tcPr>
          <w:p w:rsidR="00454B80" w:rsidRDefault="00454B80">
            <w:pPr>
              <w:pStyle w:val="TableParagraph"/>
              <w:rPr>
                <w:rFonts w:ascii="Times New Roman"/>
                <w:sz w:val="14"/>
              </w:rPr>
            </w:pPr>
          </w:p>
        </w:tc>
        <w:tc>
          <w:tcPr>
            <w:tcW w:w="1402" w:type="dxa"/>
          </w:tcPr>
          <w:p w:rsidR="00454B80" w:rsidRDefault="00C52B3A">
            <w:pPr>
              <w:pStyle w:val="TableParagraph"/>
              <w:spacing w:before="126"/>
              <w:ind w:left="255" w:right="233"/>
              <w:jc w:val="center"/>
              <w:rPr>
                <w:sz w:val="15"/>
              </w:rPr>
            </w:pPr>
            <w:r>
              <w:rPr>
                <w:sz w:val="15"/>
              </w:rPr>
              <w:t>预算数（</w:t>
            </w:r>
            <w:r>
              <w:rPr>
                <w:rFonts w:ascii="Times New Roman" w:eastAsia="Times New Roman"/>
                <w:sz w:val="15"/>
              </w:rPr>
              <w:t>A</w:t>
            </w:r>
            <w:r>
              <w:rPr>
                <w:sz w:val="15"/>
              </w:rPr>
              <w:t>）</w:t>
            </w:r>
          </w:p>
        </w:tc>
        <w:tc>
          <w:tcPr>
            <w:tcW w:w="2242" w:type="dxa"/>
            <w:gridSpan w:val="2"/>
          </w:tcPr>
          <w:p w:rsidR="00454B80" w:rsidRDefault="00C52B3A">
            <w:pPr>
              <w:pStyle w:val="TableParagraph"/>
              <w:spacing w:before="126"/>
              <w:ind w:left="689"/>
              <w:rPr>
                <w:sz w:val="15"/>
              </w:rPr>
            </w:pPr>
            <w:r>
              <w:rPr>
                <w:sz w:val="15"/>
              </w:rPr>
              <w:t>执行数（</w:t>
            </w:r>
            <w:r>
              <w:rPr>
                <w:rFonts w:ascii="Times New Roman" w:eastAsia="Times New Roman"/>
                <w:sz w:val="15"/>
              </w:rPr>
              <w:t>B</w:t>
            </w:r>
            <w:r>
              <w:rPr>
                <w:sz w:val="15"/>
              </w:rPr>
              <w:t>）</w:t>
            </w:r>
          </w:p>
        </w:tc>
        <w:tc>
          <w:tcPr>
            <w:tcW w:w="1392" w:type="dxa"/>
          </w:tcPr>
          <w:p w:rsidR="00454B80" w:rsidRDefault="00C52B3A">
            <w:pPr>
              <w:pStyle w:val="TableParagraph"/>
              <w:spacing w:before="126"/>
              <w:ind w:left="240"/>
              <w:rPr>
                <w:rFonts w:ascii="Times New Roman" w:eastAsia="Times New Roman"/>
                <w:sz w:val="15"/>
              </w:rPr>
            </w:pPr>
            <w:r>
              <w:rPr>
                <w:sz w:val="15"/>
              </w:rPr>
              <w:t>执行率（</w:t>
            </w:r>
            <w:r>
              <w:rPr>
                <w:rFonts w:ascii="Times New Roman" w:eastAsia="Times New Roman"/>
                <w:sz w:val="15"/>
              </w:rPr>
              <w:t>B/A)</w:t>
            </w:r>
          </w:p>
        </w:tc>
        <w:tc>
          <w:tcPr>
            <w:tcW w:w="1392" w:type="dxa"/>
          </w:tcPr>
          <w:p w:rsidR="00454B80" w:rsidRDefault="00C52B3A">
            <w:pPr>
              <w:pStyle w:val="TableParagraph"/>
              <w:spacing w:before="28"/>
              <w:ind w:left="99" w:right="78"/>
              <w:jc w:val="center"/>
              <w:rPr>
                <w:sz w:val="15"/>
              </w:rPr>
            </w:pPr>
            <w:r>
              <w:rPr>
                <w:sz w:val="15"/>
              </w:rPr>
              <w:t>得分</w:t>
            </w:r>
          </w:p>
          <w:p w:rsidR="00454B80" w:rsidRDefault="00C52B3A">
            <w:pPr>
              <w:pStyle w:val="TableParagraph"/>
              <w:spacing w:before="4"/>
              <w:ind w:left="98" w:right="78"/>
              <w:jc w:val="center"/>
              <w:rPr>
                <w:sz w:val="15"/>
              </w:rPr>
            </w:pPr>
            <w:r>
              <w:rPr>
                <w:sz w:val="15"/>
              </w:rPr>
              <w:t>（</w:t>
            </w:r>
            <w:r>
              <w:rPr>
                <w:rFonts w:ascii="Times New Roman" w:eastAsia="Times New Roman"/>
                <w:sz w:val="15"/>
              </w:rPr>
              <w:t>20</w:t>
            </w:r>
            <w:r>
              <w:rPr>
                <w:sz w:val="15"/>
              </w:rPr>
              <w:t>分</w:t>
            </w:r>
            <w:r>
              <w:rPr>
                <w:rFonts w:ascii="Times New Roman" w:eastAsia="Times New Roman"/>
                <w:sz w:val="15"/>
              </w:rPr>
              <w:t>*</w:t>
            </w:r>
            <w:r>
              <w:rPr>
                <w:sz w:val="15"/>
              </w:rPr>
              <w:t>执行率）</w:t>
            </w:r>
          </w:p>
        </w:tc>
      </w:tr>
      <w:tr w:rsidR="00454B80">
        <w:trPr>
          <w:trHeight w:val="448"/>
        </w:trPr>
        <w:tc>
          <w:tcPr>
            <w:tcW w:w="1690" w:type="dxa"/>
            <w:gridSpan w:val="2"/>
            <w:vMerge/>
            <w:tcBorders>
              <w:top w:val="nil"/>
            </w:tcBorders>
          </w:tcPr>
          <w:p w:rsidR="00454B80" w:rsidRDefault="00454B80">
            <w:pPr>
              <w:rPr>
                <w:sz w:val="2"/>
                <w:szCs w:val="2"/>
              </w:rPr>
            </w:pPr>
          </w:p>
        </w:tc>
        <w:tc>
          <w:tcPr>
            <w:tcW w:w="1541" w:type="dxa"/>
          </w:tcPr>
          <w:p w:rsidR="00454B80" w:rsidRDefault="00454B80">
            <w:pPr>
              <w:pStyle w:val="TableParagraph"/>
              <w:spacing w:before="10"/>
              <w:rPr>
                <w:sz w:val="10"/>
              </w:rPr>
            </w:pPr>
          </w:p>
          <w:p w:rsidR="00454B80" w:rsidRDefault="00C52B3A">
            <w:pPr>
              <w:pStyle w:val="TableParagraph"/>
              <w:ind w:left="71" w:right="62"/>
              <w:jc w:val="center"/>
              <w:rPr>
                <w:sz w:val="15"/>
              </w:rPr>
            </w:pPr>
            <w:r>
              <w:rPr>
                <w:sz w:val="15"/>
              </w:rPr>
              <w:t>年度财政资金总额</w:t>
            </w:r>
          </w:p>
        </w:tc>
        <w:tc>
          <w:tcPr>
            <w:tcW w:w="1402" w:type="dxa"/>
          </w:tcPr>
          <w:p w:rsidR="00454B80" w:rsidRDefault="00C52B3A">
            <w:pPr>
              <w:pStyle w:val="TableParagraph"/>
              <w:spacing w:before="136"/>
              <w:ind w:left="252" w:right="233"/>
              <w:jc w:val="center"/>
              <w:rPr>
                <w:rFonts w:ascii="Times New Roman"/>
                <w:sz w:val="15"/>
              </w:rPr>
            </w:pPr>
            <w:r>
              <w:rPr>
                <w:rFonts w:ascii="Times New Roman"/>
                <w:sz w:val="15"/>
              </w:rPr>
              <w:t>1,853.70</w:t>
            </w:r>
          </w:p>
        </w:tc>
        <w:tc>
          <w:tcPr>
            <w:tcW w:w="2242" w:type="dxa"/>
            <w:gridSpan w:val="2"/>
          </w:tcPr>
          <w:p w:rsidR="00454B80" w:rsidRDefault="00C52B3A">
            <w:pPr>
              <w:pStyle w:val="TableParagraph"/>
              <w:spacing w:before="136"/>
              <w:ind w:left="840" w:right="821"/>
              <w:jc w:val="center"/>
              <w:rPr>
                <w:rFonts w:ascii="Times New Roman"/>
                <w:sz w:val="15"/>
              </w:rPr>
            </w:pPr>
            <w:r>
              <w:rPr>
                <w:rFonts w:ascii="Times New Roman"/>
                <w:sz w:val="15"/>
              </w:rPr>
              <w:t>1,853.27</w:t>
            </w:r>
          </w:p>
        </w:tc>
        <w:tc>
          <w:tcPr>
            <w:tcW w:w="1392" w:type="dxa"/>
          </w:tcPr>
          <w:p w:rsidR="00454B80" w:rsidRDefault="00C52B3A">
            <w:pPr>
              <w:pStyle w:val="TableParagraph"/>
              <w:spacing w:before="136"/>
              <w:ind w:left="463"/>
              <w:rPr>
                <w:rFonts w:ascii="Times New Roman"/>
                <w:sz w:val="15"/>
              </w:rPr>
            </w:pPr>
            <w:r>
              <w:rPr>
                <w:rFonts w:ascii="Times New Roman"/>
                <w:sz w:val="15"/>
              </w:rPr>
              <w:t>99.98%</w:t>
            </w:r>
          </w:p>
        </w:tc>
        <w:tc>
          <w:tcPr>
            <w:tcW w:w="1392" w:type="dxa"/>
          </w:tcPr>
          <w:p w:rsidR="00454B80" w:rsidRDefault="00C52B3A">
            <w:pPr>
              <w:pStyle w:val="TableParagraph"/>
              <w:spacing w:before="136"/>
              <w:ind w:left="97" w:right="78"/>
              <w:jc w:val="center"/>
              <w:rPr>
                <w:rFonts w:ascii="Times New Roman"/>
                <w:sz w:val="15"/>
              </w:rPr>
            </w:pPr>
            <w:r>
              <w:rPr>
                <w:rFonts w:ascii="Times New Roman"/>
                <w:sz w:val="15"/>
              </w:rPr>
              <w:t>19.99</w:t>
            </w:r>
          </w:p>
        </w:tc>
      </w:tr>
      <w:tr w:rsidR="00454B80">
        <w:trPr>
          <w:trHeight w:val="448"/>
        </w:trPr>
        <w:tc>
          <w:tcPr>
            <w:tcW w:w="797" w:type="dxa"/>
            <w:vMerge w:val="restart"/>
          </w:tcPr>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spacing w:before="9"/>
              <w:rPr>
                <w:sz w:val="12"/>
              </w:rPr>
            </w:pPr>
          </w:p>
          <w:p w:rsidR="00454B80" w:rsidRDefault="00C52B3A">
            <w:pPr>
              <w:pStyle w:val="TableParagraph"/>
              <w:spacing w:line="237" w:lineRule="auto"/>
              <w:ind w:left="98" w:right="72" w:hanging="3"/>
              <w:jc w:val="center"/>
              <w:rPr>
                <w:sz w:val="15"/>
              </w:rPr>
            </w:pPr>
            <w:r>
              <w:rPr>
                <w:sz w:val="15"/>
              </w:rPr>
              <w:t xml:space="preserve">年度目 </w:t>
            </w:r>
            <w:r>
              <w:rPr>
                <w:spacing w:val="-4"/>
                <w:sz w:val="15"/>
              </w:rPr>
              <w:t>标：根据</w:t>
            </w:r>
            <w:r>
              <w:rPr>
                <w:sz w:val="15"/>
              </w:rPr>
              <w:t xml:space="preserve">合同约 </w:t>
            </w:r>
            <w:r>
              <w:rPr>
                <w:spacing w:val="-4"/>
                <w:sz w:val="15"/>
              </w:rPr>
              <w:t>定，支付项目资金</w:t>
            </w:r>
            <w:r>
              <w:rPr>
                <w:sz w:val="15"/>
              </w:rPr>
              <w:t>进度款</w:t>
            </w:r>
          </w:p>
          <w:p w:rsidR="00454B80" w:rsidRDefault="00C52B3A">
            <w:pPr>
              <w:pStyle w:val="TableParagraph"/>
              <w:spacing w:line="182" w:lineRule="exact"/>
              <w:ind w:left="82" w:right="59"/>
              <w:jc w:val="center"/>
              <w:rPr>
                <w:sz w:val="15"/>
              </w:rPr>
            </w:pPr>
            <w:r>
              <w:rPr>
                <w:sz w:val="15"/>
              </w:rPr>
              <w:t>（</w:t>
            </w:r>
            <w:r>
              <w:rPr>
                <w:rFonts w:ascii="Times New Roman" w:eastAsia="Times New Roman"/>
                <w:sz w:val="15"/>
              </w:rPr>
              <w:t>80</w:t>
            </w:r>
            <w:r>
              <w:rPr>
                <w:sz w:val="15"/>
              </w:rPr>
              <w:t>分）</w:t>
            </w:r>
          </w:p>
        </w:tc>
        <w:tc>
          <w:tcPr>
            <w:tcW w:w="893" w:type="dxa"/>
          </w:tcPr>
          <w:p w:rsidR="00454B80" w:rsidRDefault="00C52B3A">
            <w:pPr>
              <w:pStyle w:val="TableParagraph"/>
              <w:spacing w:before="22" w:line="200" w:lineRule="atLeast"/>
              <w:ind w:left="299" w:right="274"/>
              <w:rPr>
                <w:sz w:val="15"/>
              </w:rPr>
            </w:pPr>
            <w:r>
              <w:rPr>
                <w:sz w:val="15"/>
              </w:rPr>
              <w:t>一级指标</w:t>
            </w:r>
          </w:p>
        </w:tc>
        <w:tc>
          <w:tcPr>
            <w:tcW w:w="1541" w:type="dxa"/>
          </w:tcPr>
          <w:p w:rsidR="00454B80" w:rsidRDefault="00454B80">
            <w:pPr>
              <w:pStyle w:val="TableParagraph"/>
              <w:spacing w:before="10"/>
              <w:rPr>
                <w:sz w:val="10"/>
              </w:rPr>
            </w:pPr>
          </w:p>
          <w:p w:rsidR="00454B80" w:rsidRDefault="00C52B3A">
            <w:pPr>
              <w:pStyle w:val="TableParagraph"/>
              <w:ind w:left="71" w:right="53"/>
              <w:jc w:val="center"/>
              <w:rPr>
                <w:sz w:val="15"/>
              </w:rPr>
            </w:pPr>
            <w:r>
              <w:rPr>
                <w:sz w:val="15"/>
              </w:rPr>
              <w:t>二级指标</w:t>
            </w:r>
          </w:p>
        </w:tc>
        <w:tc>
          <w:tcPr>
            <w:tcW w:w="2252" w:type="dxa"/>
            <w:gridSpan w:val="2"/>
          </w:tcPr>
          <w:p w:rsidR="00454B80" w:rsidRDefault="00454B80">
            <w:pPr>
              <w:pStyle w:val="TableParagraph"/>
              <w:spacing w:before="10"/>
              <w:rPr>
                <w:sz w:val="10"/>
              </w:rPr>
            </w:pPr>
          </w:p>
          <w:p w:rsidR="00454B80" w:rsidRDefault="00C52B3A">
            <w:pPr>
              <w:pStyle w:val="TableParagraph"/>
              <w:ind w:left="806" w:right="790"/>
              <w:jc w:val="center"/>
              <w:rPr>
                <w:sz w:val="15"/>
              </w:rPr>
            </w:pPr>
            <w:r>
              <w:rPr>
                <w:sz w:val="15"/>
              </w:rPr>
              <w:t>三级指标</w:t>
            </w:r>
          </w:p>
        </w:tc>
        <w:tc>
          <w:tcPr>
            <w:tcW w:w="1392" w:type="dxa"/>
          </w:tcPr>
          <w:p w:rsidR="00454B80" w:rsidRDefault="00C52B3A">
            <w:pPr>
              <w:pStyle w:val="TableParagraph"/>
              <w:spacing w:before="126"/>
              <w:ind w:left="99" w:right="78"/>
              <w:jc w:val="center"/>
              <w:rPr>
                <w:sz w:val="15"/>
              </w:rPr>
            </w:pPr>
            <w:r>
              <w:rPr>
                <w:sz w:val="15"/>
              </w:rPr>
              <w:t>年度目标值（</w:t>
            </w:r>
            <w:r>
              <w:rPr>
                <w:rFonts w:ascii="Times New Roman" w:eastAsia="Times New Roman"/>
                <w:sz w:val="15"/>
              </w:rPr>
              <w:t>A</w:t>
            </w:r>
            <w:r>
              <w:rPr>
                <w:sz w:val="15"/>
              </w:rPr>
              <w:t>）</w:t>
            </w:r>
          </w:p>
        </w:tc>
        <w:tc>
          <w:tcPr>
            <w:tcW w:w="1392" w:type="dxa"/>
          </w:tcPr>
          <w:p w:rsidR="00454B80" w:rsidRDefault="00C52B3A">
            <w:pPr>
              <w:pStyle w:val="TableParagraph"/>
              <w:spacing w:before="126"/>
              <w:ind w:left="164"/>
              <w:rPr>
                <w:rFonts w:ascii="Times New Roman" w:eastAsia="Times New Roman"/>
                <w:sz w:val="15"/>
              </w:rPr>
            </w:pPr>
            <w:r>
              <w:rPr>
                <w:sz w:val="15"/>
              </w:rPr>
              <w:t>实际完成值（</w:t>
            </w:r>
            <w:r>
              <w:rPr>
                <w:rFonts w:ascii="Times New Roman" w:eastAsia="Times New Roman"/>
                <w:sz w:val="15"/>
              </w:rPr>
              <w:t>B)</w:t>
            </w:r>
          </w:p>
        </w:tc>
        <w:tc>
          <w:tcPr>
            <w:tcW w:w="1392" w:type="dxa"/>
          </w:tcPr>
          <w:p w:rsidR="00454B80" w:rsidRDefault="00454B80">
            <w:pPr>
              <w:pStyle w:val="TableParagraph"/>
              <w:spacing w:before="10"/>
              <w:rPr>
                <w:sz w:val="10"/>
              </w:rPr>
            </w:pPr>
          </w:p>
          <w:p w:rsidR="00454B80" w:rsidRDefault="00C52B3A">
            <w:pPr>
              <w:pStyle w:val="TableParagraph"/>
              <w:ind w:left="99" w:right="78"/>
              <w:jc w:val="center"/>
              <w:rPr>
                <w:sz w:val="15"/>
              </w:rPr>
            </w:pPr>
            <w:r>
              <w:rPr>
                <w:sz w:val="15"/>
              </w:rPr>
              <w:t>得分</w:t>
            </w:r>
          </w:p>
        </w:tc>
      </w:tr>
      <w:tr w:rsidR="00454B80">
        <w:trPr>
          <w:trHeight w:val="448"/>
        </w:trPr>
        <w:tc>
          <w:tcPr>
            <w:tcW w:w="797" w:type="dxa"/>
            <w:vMerge/>
            <w:tcBorders>
              <w:top w:val="nil"/>
            </w:tcBorders>
          </w:tcPr>
          <w:p w:rsidR="00454B80" w:rsidRDefault="00454B80">
            <w:pPr>
              <w:rPr>
                <w:sz w:val="2"/>
                <w:szCs w:val="2"/>
              </w:rPr>
            </w:pPr>
          </w:p>
        </w:tc>
        <w:tc>
          <w:tcPr>
            <w:tcW w:w="893" w:type="dxa"/>
            <w:vMerge w:val="restart"/>
          </w:tcPr>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rPr>
                <w:sz w:val="14"/>
              </w:rPr>
            </w:pPr>
          </w:p>
          <w:p w:rsidR="00454B80" w:rsidRDefault="00454B80">
            <w:pPr>
              <w:pStyle w:val="TableParagraph"/>
              <w:spacing w:before="5"/>
              <w:rPr>
                <w:sz w:val="19"/>
              </w:rPr>
            </w:pPr>
          </w:p>
          <w:p w:rsidR="00454B80" w:rsidRDefault="00C52B3A">
            <w:pPr>
              <w:pStyle w:val="TableParagraph"/>
              <w:spacing w:before="1" w:line="187" w:lineRule="exact"/>
              <w:ind w:left="146"/>
              <w:rPr>
                <w:sz w:val="15"/>
              </w:rPr>
            </w:pPr>
            <w:r>
              <w:rPr>
                <w:sz w:val="15"/>
              </w:rPr>
              <w:t>产出指标</w:t>
            </w:r>
          </w:p>
          <w:p w:rsidR="00454B80" w:rsidRDefault="00C52B3A">
            <w:pPr>
              <w:pStyle w:val="TableParagraph"/>
              <w:spacing w:line="187" w:lineRule="exact"/>
              <w:ind w:left="143"/>
              <w:rPr>
                <w:sz w:val="15"/>
              </w:rPr>
            </w:pPr>
            <w:r>
              <w:rPr>
                <w:spacing w:val="2"/>
                <w:sz w:val="15"/>
              </w:rPr>
              <w:t>（</w:t>
            </w:r>
            <w:r>
              <w:rPr>
                <w:rFonts w:ascii="Times New Roman" w:eastAsia="Times New Roman"/>
                <w:spacing w:val="2"/>
                <w:sz w:val="15"/>
              </w:rPr>
              <w:t>40</w:t>
            </w:r>
            <w:r>
              <w:rPr>
                <w:sz w:val="15"/>
              </w:rPr>
              <w:t>分）</w:t>
            </w:r>
          </w:p>
        </w:tc>
        <w:tc>
          <w:tcPr>
            <w:tcW w:w="1541" w:type="dxa"/>
          </w:tcPr>
          <w:p w:rsidR="00454B80" w:rsidRDefault="00C52B3A">
            <w:pPr>
              <w:pStyle w:val="TableParagraph"/>
              <w:spacing w:before="126"/>
              <w:ind w:left="71" w:right="49"/>
              <w:jc w:val="center"/>
              <w:rPr>
                <w:sz w:val="15"/>
              </w:rPr>
            </w:pPr>
            <w:r>
              <w:rPr>
                <w:sz w:val="15"/>
              </w:rPr>
              <w:t>质量指标（</w:t>
            </w:r>
            <w:r>
              <w:rPr>
                <w:rFonts w:ascii="Times New Roman" w:eastAsia="Times New Roman"/>
                <w:sz w:val="15"/>
              </w:rPr>
              <w:t>8</w:t>
            </w:r>
            <w:r>
              <w:rPr>
                <w:sz w:val="15"/>
              </w:rPr>
              <w:t>分）</w:t>
            </w:r>
          </w:p>
        </w:tc>
        <w:tc>
          <w:tcPr>
            <w:tcW w:w="2252" w:type="dxa"/>
            <w:gridSpan w:val="2"/>
          </w:tcPr>
          <w:p w:rsidR="00454B80" w:rsidRDefault="00454B80">
            <w:pPr>
              <w:pStyle w:val="TableParagraph"/>
              <w:spacing w:before="10"/>
              <w:rPr>
                <w:sz w:val="10"/>
              </w:rPr>
            </w:pPr>
          </w:p>
          <w:p w:rsidR="00454B80" w:rsidRDefault="00C52B3A">
            <w:pPr>
              <w:pStyle w:val="TableParagraph"/>
              <w:ind w:left="594"/>
              <w:rPr>
                <w:sz w:val="15"/>
              </w:rPr>
            </w:pPr>
            <w:r>
              <w:rPr>
                <w:sz w:val="15"/>
              </w:rPr>
              <w:t>竣工验收合格率</w:t>
            </w:r>
          </w:p>
        </w:tc>
        <w:tc>
          <w:tcPr>
            <w:tcW w:w="1392" w:type="dxa"/>
          </w:tcPr>
          <w:p w:rsidR="00454B80" w:rsidRDefault="00454B80">
            <w:pPr>
              <w:pStyle w:val="TableParagraph"/>
              <w:spacing w:before="10"/>
              <w:rPr>
                <w:sz w:val="10"/>
              </w:rPr>
            </w:pPr>
          </w:p>
          <w:p w:rsidR="00454B80" w:rsidRDefault="00C52B3A">
            <w:pPr>
              <w:pStyle w:val="TableParagraph"/>
              <w:ind w:left="98" w:right="78"/>
              <w:jc w:val="center"/>
              <w:rPr>
                <w:sz w:val="15"/>
              </w:rPr>
            </w:pPr>
            <w:r>
              <w:rPr>
                <w:sz w:val="15"/>
              </w:rPr>
              <w:t>合格</w:t>
            </w:r>
          </w:p>
        </w:tc>
        <w:tc>
          <w:tcPr>
            <w:tcW w:w="1392" w:type="dxa"/>
          </w:tcPr>
          <w:p w:rsidR="00454B80" w:rsidRDefault="00454B80">
            <w:pPr>
              <w:pStyle w:val="TableParagraph"/>
              <w:spacing w:before="10"/>
              <w:rPr>
                <w:sz w:val="10"/>
              </w:rPr>
            </w:pPr>
          </w:p>
          <w:p w:rsidR="00454B80" w:rsidRDefault="00C52B3A">
            <w:pPr>
              <w:pStyle w:val="TableParagraph"/>
              <w:ind w:left="98" w:right="78"/>
              <w:jc w:val="center"/>
              <w:rPr>
                <w:sz w:val="15"/>
              </w:rPr>
            </w:pPr>
            <w:r>
              <w:rPr>
                <w:sz w:val="15"/>
              </w:rPr>
              <w:t>合格</w:t>
            </w:r>
          </w:p>
        </w:tc>
        <w:tc>
          <w:tcPr>
            <w:tcW w:w="1392" w:type="dxa"/>
          </w:tcPr>
          <w:p w:rsidR="00454B80" w:rsidRDefault="00C52B3A">
            <w:pPr>
              <w:pStyle w:val="TableParagraph"/>
              <w:spacing w:before="136"/>
              <w:ind w:left="25"/>
              <w:jc w:val="center"/>
              <w:rPr>
                <w:rFonts w:ascii="Times New Roman"/>
                <w:sz w:val="15"/>
              </w:rPr>
            </w:pPr>
            <w:r>
              <w:rPr>
                <w:rFonts w:ascii="Times New Roman"/>
                <w:sz w:val="15"/>
              </w:rPr>
              <w:t>8</w:t>
            </w:r>
          </w:p>
        </w:tc>
      </w:tr>
      <w:tr w:rsidR="00454B80">
        <w:trPr>
          <w:trHeight w:val="448"/>
        </w:trPr>
        <w:tc>
          <w:tcPr>
            <w:tcW w:w="797" w:type="dxa"/>
            <w:vMerge/>
            <w:tcBorders>
              <w:top w:val="nil"/>
            </w:tcBorders>
          </w:tcPr>
          <w:p w:rsidR="00454B80" w:rsidRDefault="00454B80">
            <w:pPr>
              <w:rPr>
                <w:sz w:val="2"/>
                <w:szCs w:val="2"/>
              </w:rPr>
            </w:pPr>
          </w:p>
        </w:tc>
        <w:tc>
          <w:tcPr>
            <w:tcW w:w="893" w:type="dxa"/>
            <w:vMerge/>
            <w:tcBorders>
              <w:top w:val="nil"/>
            </w:tcBorders>
          </w:tcPr>
          <w:p w:rsidR="00454B80" w:rsidRDefault="00454B80">
            <w:pPr>
              <w:rPr>
                <w:sz w:val="2"/>
                <w:szCs w:val="2"/>
              </w:rPr>
            </w:pPr>
          </w:p>
        </w:tc>
        <w:tc>
          <w:tcPr>
            <w:tcW w:w="1541"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4"/>
              </w:rPr>
            </w:pPr>
          </w:p>
          <w:p w:rsidR="00454B80" w:rsidRDefault="00C52B3A">
            <w:pPr>
              <w:pStyle w:val="TableParagraph"/>
              <w:ind w:left="160"/>
              <w:rPr>
                <w:sz w:val="15"/>
              </w:rPr>
            </w:pPr>
            <w:r>
              <w:rPr>
                <w:sz w:val="15"/>
              </w:rPr>
              <w:t>时效指标（</w:t>
            </w:r>
            <w:r>
              <w:rPr>
                <w:rFonts w:ascii="Times New Roman" w:eastAsia="Times New Roman"/>
                <w:sz w:val="15"/>
              </w:rPr>
              <w:t>24</w:t>
            </w:r>
            <w:r>
              <w:rPr>
                <w:sz w:val="15"/>
              </w:rPr>
              <w:t>分）</w:t>
            </w:r>
          </w:p>
        </w:tc>
        <w:tc>
          <w:tcPr>
            <w:tcW w:w="2252" w:type="dxa"/>
            <w:gridSpan w:val="2"/>
          </w:tcPr>
          <w:p w:rsidR="00454B80" w:rsidRDefault="00454B80">
            <w:pPr>
              <w:pStyle w:val="TableParagraph"/>
              <w:spacing w:before="10"/>
              <w:rPr>
                <w:sz w:val="10"/>
              </w:rPr>
            </w:pPr>
          </w:p>
          <w:p w:rsidR="00454B80" w:rsidRDefault="00C52B3A">
            <w:pPr>
              <w:pStyle w:val="TableParagraph"/>
              <w:ind w:left="594"/>
              <w:rPr>
                <w:sz w:val="15"/>
              </w:rPr>
            </w:pPr>
            <w:r>
              <w:rPr>
                <w:sz w:val="15"/>
              </w:rPr>
              <w:t>开工目标完成率</w:t>
            </w:r>
          </w:p>
        </w:tc>
        <w:tc>
          <w:tcPr>
            <w:tcW w:w="1392" w:type="dxa"/>
          </w:tcPr>
          <w:p w:rsidR="00454B80" w:rsidRDefault="00C52B3A">
            <w:pPr>
              <w:pStyle w:val="TableParagraph"/>
              <w:spacing w:before="136"/>
              <w:ind w:left="99" w:right="77"/>
              <w:jc w:val="center"/>
              <w:rPr>
                <w:rFonts w:ascii="Times New Roman"/>
                <w:sz w:val="15"/>
              </w:rPr>
            </w:pPr>
            <w:r>
              <w:rPr>
                <w:rFonts w:ascii="Times New Roman"/>
                <w:sz w:val="15"/>
              </w:rPr>
              <w:t>100%</w:t>
            </w:r>
          </w:p>
        </w:tc>
        <w:tc>
          <w:tcPr>
            <w:tcW w:w="1392" w:type="dxa"/>
          </w:tcPr>
          <w:p w:rsidR="00454B80" w:rsidRDefault="00C52B3A">
            <w:pPr>
              <w:pStyle w:val="TableParagraph"/>
              <w:spacing w:before="136"/>
              <w:ind w:left="99" w:right="77"/>
              <w:jc w:val="center"/>
              <w:rPr>
                <w:rFonts w:ascii="Times New Roman"/>
                <w:sz w:val="15"/>
              </w:rPr>
            </w:pPr>
            <w:r>
              <w:rPr>
                <w:rFonts w:ascii="Times New Roman"/>
                <w:sz w:val="15"/>
              </w:rPr>
              <w:t>100%</w:t>
            </w:r>
          </w:p>
        </w:tc>
        <w:tc>
          <w:tcPr>
            <w:tcW w:w="1392" w:type="dxa"/>
          </w:tcPr>
          <w:p w:rsidR="00454B80" w:rsidRDefault="00C52B3A">
            <w:pPr>
              <w:pStyle w:val="TableParagraph"/>
              <w:spacing w:before="136"/>
              <w:ind w:left="25"/>
              <w:jc w:val="center"/>
              <w:rPr>
                <w:rFonts w:ascii="Times New Roman"/>
                <w:sz w:val="15"/>
              </w:rPr>
            </w:pPr>
            <w:r>
              <w:rPr>
                <w:rFonts w:ascii="Times New Roman"/>
                <w:sz w:val="15"/>
              </w:rPr>
              <w:t>8</w:t>
            </w:r>
          </w:p>
        </w:tc>
      </w:tr>
      <w:tr w:rsidR="00454B80">
        <w:trPr>
          <w:trHeight w:val="448"/>
        </w:trPr>
        <w:tc>
          <w:tcPr>
            <w:tcW w:w="797" w:type="dxa"/>
            <w:vMerge/>
            <w:tcBorders>
              <w:top w:val="nil"/>
            </w:tcBorders>
          </w:tcPr>
          <w:p w:rsidR="00454B80" w:rsidRDefault="00454B80">
            <w:pPr>
              <w:rPr>
                <w:sz w:val="2"/>
                <w:szCs w:val="2"/>
              </w:rPr>
            </w:pPr>
          </w:p>
        </w:tc>
        <w:tc>
          <w:tcPr>
            <w:tcW w:w="893" w:type="dxa"/>
            <w:vMerge/>
            <w:tcBorders>
              <w:top w:val="nil"/>
            </w:tcBorders>
          </w:tcPr>
          <w:p w:rsidR="00454B80" w:rsidRDefault="00454B80">
            <w:pPr>
              <w:rPr>
                <w:sz w:val="2"/>
                <w:szCs w:val="2"/>
              </w:rPr>
            </w:pPr>
          </w:p>
        </w:tc>
        <w:tc>
          <w:tcPr>
            <w:tcW w:w="1541" w:type="dxa"/>
            <w:vMerge/>
            <w:tcBorders>
              <w:top w:val="nil"/>
            </w:tcBorders>
          </w:tcPr>
          <w:p w:rsidR="00454B80" w:rsidRDefault="00454B80">
            <w:pPr>
              <w:rPr>
                <w:sz w:val="2"/>
                <w:szCs w:val="2"/>
              </w:rPr>
            </w:pPr>
          </w:p>
        </w:tc>
        <w:tc>
          <w:tcPr>
            <w:tcW w:w="2252" w:type="dxa"/>
            <w:gridSpan w:val="2"/>
          </w:tcPr>
          <w:p w:rsidR="00454B80" w:rsidRDefault="00454B80">
            <w:pPr>
              <w:pStyle w:val="TableParagraph"/>
              <w:spacing w:before="10"/>
              <w:rPr>
                <w:sz w:val="10"/>
              </w:rPr>
            </w:pPr>
          </w:p>
          <w:p w:rsidR="00454B80" w:rsidRDefault="00C52B3A">
            <w:pPr>
              <w:pStyle w:val="TableParagraph"/>
              <w:ind w:left="671"/>
              <w:rPr>
                <w:sz w:val="15"/>
              </w:rPr>
            </w:pPr>
            <w:r>
              <w:rPr>
                <w:sz w:val="15"/>
              </w:rPr>
              <w:t>资金支付进度</w:t>
            </w:r>
          </w:p>
        </w:tc>
        <w:tc>
          <w:tcPr>
            <w:tcW w:w="1392" w:type="dxa"/>
          </w:tcPr>
          <w:p w:rsidR="00454B80" w:rsidRDefault="00454B80">
            <w:pPr>
              <w:pStyle w:val="TableParagraph"/>
              <w:spacing w:before="10"/>
              <w:rPr>
                <w:sz w:val="10"/>
              </w:rPr>
            </w:pPr>
          </w:p>
          <w:p w:rsidR="00454B80" w:rsidRDefault="00C52B3A">
            <w:pPr>
              <w:pStyle w:val="TableParagraph"/>
              <w:ind w:left="91" w:right="78"/>
              <w:jc w:val="center"/>
              <w:rPr>
                <w:sz w:val="15"/>
              </w:rPr>
            </w:pPr>
            <w:r>
              <w:rPr>
                <w:sz w:val="15"/>
              </w:rPr>
              <w:t>按协议约定</w:t>
            </w:r>
          </w:p>
        </w:tc>
        <w:tc>
          <w:tcPr>
            <w:tcW w:w="1392" w:type="dxa"/>
          </w:tcPr>
          <w:p w:rsidR="00454B80" w:rsidRDefault="00454B80">
            <w:pPr>
              <w:pStyle w:val="TableParagraph"/>
              <w:spacing w:before="10"/>
              <w:rPr>
                <w:sz w:val="10"/>
              </w:rPr>
            </w:pPr>
          </w:p>
          <w:p w:rsidR="00454B80" w:rsidRDefault="00C52B3A">
            <w:pPr>
              <w:pStyle w:val="TableParagraph"/>
              <w:ind w:left="317"/>
              <w:rPr>
                <w:sz w:val="15"/>
              </w:rPr>
            </w:pPr>
            <w:r>
              <w:rPr>
                <w:sz w:val="15"/>
              </w:rPr>
              <w:t>按协议支付</w:t>
            </w:r>
          </w:p>
        </w:tc>
        <w:tc>
          <w:tcPr>
            <w:tcW w:w="1392" w:type="dxa"/>
          </w:tcPr>
          <w:p w:rsidR="00454B80" w:rsidRDefault="00C52B3A">
            <w:pPr>
              <w:pStyle w:val="TableParagraph"/>
              <w:spacing w:before="136"/>
              <w:ind w:left="25"/>
              <w:jc w:val="center"/>
              <w:rPr>
                <w:rFonts w:ascii="Times New Roman"/>
                <w:sz w:val="15"/>
              </w:rPr>
            </w:pPr>
            <w:r>
              <w:rPr>
                <w:rFonts w:ascii="Times New Roman"/>
                <w:sz w:val="15"/>
              </w:rPr>
              <w:t>8</w:t>
            </w:r>
          </w:p>
        </w:tc>
      </w:tr>
      <w:tr w:rsidR="00454B80">
        <w:trPr>
          <w:trHeight w:val="448"/>
        </w:trPr>
        <w:tc>
          <w:tcPr>
            <w:tcW w:w="797" w:type="dxa"/>
            <w:vMerge/>
            <w:tcBorders>
              <w:top w:val="nil"/>
            </w:tcBorders>
          </w:tcPr>
          <w:p w:rsidR="00454B80" w:rsidRDefault="00454B80">
            <w:pPr>
              <w:rPr>
                <w:sz w:val="2"/>
                <w:szCs w:val="2"/>
              </w:rPr>
            </w:pPr>
          </w:p>
        </w:tc>
        <w:tc>
          <w:tcPr>
            <w:tcW w:w="893" w:type="dxa"/>
            <w:vMerge/>
            <w:tcBorders>
              <w:top w:val="nil"/>
            </w:tcBorders>
          </w:tcPr>
          <w:p w:rsidR="00454B80" w:rsidRDefault="00454B80">
            <w:pPr>
              <w:rPr>
                <w:sz w:val="2"/>
                <w:szCs w:val="2"/>
              </w:rPr>
            </w:pPr>
          </w:p>
        </w:tc>
        <w:tc>
          <w:tcPr>
            <w:tcW w:w="1541" w:type="dxa"/>
            <w:vMerge/>
            <w:tcBorders>
              <w:top w:val="nil"/>
            </w:tcBorders>
          </w:tcPr>
          <w:p w:rsidR="00454B80" w:rsidRDefault="00454B80">
            <w:pPr>
              <w:rPr>
                <w:sz w:val="2"/>
                <w:szCs w:val="2"/>
              </w:rPr>
            </w:pPr>
          </w:p>
        </w:tc>
        <w:tc>
          <w:tcPr>
            <w:tcW w:w="2252" w:type="dxa"/>
            <w:gridSpan w:val="2"/>
          </w:tcPr>
          <w:p w:rsidR="00454B80" w:rsidRDefault="00454B80">
            <w:pPr>
              <w:pStyle w:val="TableParagraph"/>
              <w:spacing w:before="10"/>
              <w:rPr>
                <w:sz w:val="10"/>
              </w:rPr>
            </w:pPr>
          </w:p>
          <w:p w:rsidR="00454B80" w:rsidRDefault="00C52B3A">
            <w:pPr>
              <w:pStyle w:val="TableParagraph"/>
              <w:ind w:left="517"/>
              <w:rPr>
                <w:sz w:val="15"/>
              </w:rPr>
            </w:pPr>
            <w:r>
              <w:rPr>
                <w:sz w:val="15"/>
              </w:rPr>
              <w:t>项目按时完工情况</w:t>
            </w:r>
          </w:p>
        </w:tc>
        <w:tc>
          <w:tcPr>
            <w:tcW w:w="1392" w:type="dxa"/>
          </w:tcPr>
          <w:p w:rsidR="00454B80" w:rsidRDefault="00454B80">
            <w:pPr>
              <w:pStyle w:val="TableParagraph"/>
              <w:spacing w:before="10"/>
              <w:rPr>
                <w:sz w:val="10"/>
              </w:rPr>
            </w:pPr>
          </w:p>
          <w:p w:rsidR="00454B80" w:rsidRDefault="00C52B3A">
            <w:pPr>
              <w:pStyle w:val="TableParagraph"/>
              <w:ind w:left="87" w:right="78"/>
              <w:jc w:val="center"/>
              <w:rPr>
                <w:sz w:val="15"/>
              </w:rPr>
            </w:pPr>
            <w:r>
              <w:rPr>
                <w:sz w:val="15"/>
              </w:rPr>
              <w:t>按协议约定时间</w:t>
            </w:r>
          </w:p>
        </w:tc>
        <w:tc>
          <w:tcPr>
            <w:tcW w:w="1392" w:type="dxa"/>
          </w:tcPr>
          <w:p w:rsidR="00454B80" w:rsidRDefault="00454B80">
            <w:pPr>
              <w:pStyle w:val="TableParagraph"/>
              <w:spacing w:before="10"/>
              <w:rPr>
                <w:sz w:val="10"/>
              </w:rPr>
            </w:pPr>
          </w:p>
          <w:p w:rsidR="00454B80" w:rsidRDefault="00C52B3A">
            <w:pPr>
              <w:pStyle w:val="TableParagraph"/>
              <w:ind w:left="240"/>
              <w:rPr>
                <w:sz w:val="15"/>
              </w:rPr>
            </w:pPr>
            <w:r>
              <w:rPr>
                <w:sz w:val="15"/>
              </w:rPr>
              <w:t>超过约定时间</w:t>
            </w:r>
          </w:p>
        </w:tc>
        <w:tc>
          <w:tcPr>
            <w:tcW w:w="1392" w:type="dxa"/>
          </w:tcPr>
          <w:p w:rsidR="00454B80" w:rsidRDefault="00C52B3A">
            <w:pPr>
              <w:pStyle w:val="TableParagraph"/>
              <w:spacing w:before="136"/>
              <w:ind w:left="25"/>
              <w:jc w:val="center"/>
              <w:rPr>
                <w:rFonts w:ascii="Times New Roman"/>
                <w:sz w:val="15"/>
              </w:rPr>
            </w:pPr>
            <w:r>
              <w:rPr>
                <w:rFonts w:ascii="Times New Roman"/>
                <w:sz w:val="15"/>
              </w:rPr>
              <w:t>0</w:t>
            </w:r>
          </w:p>
        </w:tc>
      </w:tr>
      <w:tr w:rsidR="00454B80">
        <w:trPr>
          <w:trHeight w:val="448"/>
        </w:trPr>
        <w:tc>
          <w:tcPr>
            <w:tcW w:w="797" w:type="dxa"/>
            <w:vMerge/>
            <w:tcBorders>
              <w:top w:val="nil"/>
            </w:tcBorders>
          </w:tcPr>
          <w:p w:rsidR="00454B80" w:rsidRDefault="00454B80">
            <w:pPr>
              <w:rPr>
                <w:sz w:val="2"/>
                <w:szCs w:val="2"/>
              </w:rPr>
            </w:pPr>
          </w:p>
        </w:tc>
        <w:tc>
          <w:tcPr>
            <w:tcW w:w="893" w:type="dxa"/>
            <w:vMerge/>
            <w:tcBorders>
              <w:top w:val="nil"/>
            </w:tcBorders>
          </w:tcPr>
          <w:p w:rsidR="00454B80" w:rsidRDefault="00454B80">
            <w:pPr>
              <w:rPr>
                <w:sz w:val="2"/>
                <w:szCs w:val="2"/>
              </w:rPr>
            </w:pPr>
          </w:p>
        </w:tc>
        <w:tc>
          <w:tcPr>
            <w:tcW w:w="1541" w:type="dxa"/>
          </w:tcPr>
          <w:p w:rsidR="00454B80" w:rsidRDefault="00C52B3A">
            <w:pPr>
              <w:pStyle w:val="TableParagraph"/>
              <w:spacing w:before="126"/>
              <w:ind w:left="71" w:right="49"/>
              <w:jc w:val="center"/>
              <w:rPr>
                <w:sz w:val="15"/>
              </w:rPr>
            </w:pPr>
            <w:r>
              <w:rPr>
                <w:sz w:val="15"/>
              </w:rPr>
              <w:t>成本指标（</w:t>
            </w:r>
            <w:r>
              <w:rPr>
                <w:rFonts w:ascii="Times New Roman" w:eastAsia="Times New Roman"/>
                <w:sz w:val="15"/>
              </w:rPr>
              <w:t>8</w:t>
            </w:r>
            <w:r>
              <w:rPr>
                <w:sz w:val="15"/>
              </w:rPr>
              <w:t>分）</w:t>
            </w:r>
          </w:p>
        </w:tc>
        <w:tc>
          <w:tcPr>
            <w:tcW w:w="2252" w:type="dxa"/>
            <w:gridSpan w:val="2"/>
          </w:tcPr>
          <w:p w:rsidR="00454B80" w:rsidRDefault="00454B80">
            <w:pPr>
              <w:pStyle w:val="TableParagraph"/>
              <w:spacing w:before="10"/>
              <w:rPr>
                <w:sz w:val="10"/>
              </w:rPr>
            </w:pPr>
          </w:p>
          <w:p w:rsidR="00454B80" w:rsidRDefault="00C52B3A">
            <w:pPr>
              <w:pStyle w:val="TableParagraph"/>
              <w:ind w:left="748"/>
              <w:rPr>
                <w:sz w:val="15"/>
              </w:rPr>
            </w:pPr>
            <w:r>
              <w:rPr>
                <w:sz w:val="15"/>
              </w:rPr>
              <w:t>成本控制率</w:t>
            </w:r>
          </w:p>
        </w:tc>
        <w:tc>
          <w:tcPr>
            <w:tcW w:w="1392" w:type="dxa"/>
          </w:tcPr>
          <w:p w:rsidR="00454B80" w:rsidRDefault="00C52B3A">
            <w:pPr>
              <w:pStyle w:val="TableParagraph"/>
              <w:spacing w:before="136"/>
              <w:ind w:left="97" w:right="78"/>
              <w:jc w:val="center"/>
              <w:rPr>
                <w:rFonts w:ascii="Times New Roman" w:hAnsi="Times New Roman"/>
                <w:sz w:val="15"/>
              </w:rPr>
            </w:pPr>
            <w:r>
              <w:rPr>
                <w:rFonts w:ascii="Times New Roman" w:hAnsi="Times New Roman"/>
                <w:sz w:val="15"/>
              </w:rPr>
              <w:t>≤100%</w:t>
            </w:r>
          </w:p>
        </w:tc>
        <w:tc>
          <w:tcPr>
            <w:tcW w:w="1392" w:type="dxa"/>
          </w:tcPr>
          <w:p w:rsidR="00454B80" w:rsidRDefault="00C52B3A">
            <w:pPr>
              <w:pStyle w:val="TableParagraph"/>
              <w:spacing w:before="136"/>
              <w:ind w:left="99" w:right="77"/>
              <w:jc w:val="center"/>
              <w:rPr>
                <w:rFonts w:ascii="Times New Roman"/>
                <w:sz w:val="15"/>
              </w:rPr>
            </w:pPr>
            <w:r>
              <w:rPr>
                <w:rFonts w:ascii="Times New Roman"/>
                <w:sz w:val="15"/>
              </w:rPr>
              <w:t>100%</w:t>
            </w:r>
          </w:p>
        </w:tc>
        <w:tc>
          <w:tcPr>
            <w:tcW w:w="1392" w:type="dxa"/>
          </w:tcPr>
          <w:p w:rsidR="00454B80" w:rsidRDefault="00C52B3A">
            <w:pPr>
              <w:pStyle w:val="TableParagraph"/>
              <w:spacing w:before="136"/>
              <w:ind w:left="25"/>
              <w:jc w:val="center"/>
              <w:rPr>
                <w:rFonts w:ascii="Times New Roman"/>
                <w:sz w:val="15"/>
              </w:rPr>
            </w:pPr>
            <w:r>
              <w:rPr>
                <w:rFonts w:ascii="Times New Roman"/>
                <w:sz w:val="15"/>
              </w:rPr>
              <w:t>8</w:t>
            </w:r>
          </w:p>
        </w:tc>
      </w:tr>
      <w:tr w:rsidR="00454B80">
        <w:trPr>
          <w:trHeight w:val="448"/>
        </w:trPr>
        <w:tc>
          <w:tcPr>
            <w:tcW w:w="797" w:type="dxa"/>
            <w:vMerge/>
            <w:tcBorders>
              <w:top w:val="nil"/>
            </w:tcBorders>
          </w:tcPr>
          <w:p w:rsidR="00454B80" w:rsidRDefault="00454B80">
            <w:pPr>
              <w:rPr>
                <w:sz w:val="2"/>
                <w:szCs w:val="2"/>
              </w:rPr>
            </w:pPr>
          </w:p>
        </w:tc>
        <w:tc>
          <w:tcPr>
            <w:tcW w:w="893" w:type="dxa"/>
            <w:vMerge w:val="restart"/>
          </w:tcPr>
          <w:p w:rsidR="00454B80" w:rsidRDefault="00454B80">
            <w:pPr>
              <w:pStyle w:val="TableParagraph"/>
              <w:rPr>
                <w:sz w:val="14"/>
              </w:rPr>
            </w:pPr>
          </w:p>
          <w:p w:rsidR="00454B80" w:rsidRDefault="00C52B3A">
            <w:pPr>
              <w:pStyle w:val="TableParagraph"/>
              <w:spacing w:before="93" w:line="186" w:lineRule="exact"/>
              <w:ind w:left="146"/>
              <w:rPr>
                <w:sz w:val="15"/>
              </w:rPr>
            </w:pPr>
            <w:r>
              <w:rPr>
                <w:sz w:val="15"/>
              </w:rPr>
              <w:t>效益指标</w:t>
            </w:r>
          </w:p>
          <w:p w:rsidR="00454B80" w:rsidRDefault="00C52B3A">
            <w:pPr>
              <w:pStyle w:val="TableParagraph"/>
              <w:spacing w:line="186" w:lineRule="exact"/>
              <w:ind w:left="143"/>
              <w:rPr>
                <w:sz w:val="15"/>
              </w:rPr>
            </w:pPr>
            <w:r>
              <w:rPr>
                <w:spacing w:val="2"/>
                <w:sz w:val="15"/>
              </w:rPr>
              <w:t>（</w:t>
            </w:r>
            <w:r>
              <w:rPr>
                <w:rFonts w:ascii="Times New Roman" w:eastAsia="Times New Roman"/>
                <w:spacing w:val="2"/>
                <w:sz w:val="15"/>
              </w:rPr>
              <w:t>30</w:t>
            </w:r>
            <w:r>
              <w:rPr>
                <w:sz w:val="15"/>
              </w:rPr>
              <w:t>分）</w:t>
            </w:r>
          </w:p>
        </w:tc>
        <w:tc>
          <w:tcPr>
            <w:tcW w:w="1541" w:type="dxa"/>
          </w:tcPr>
          <w:p w:rsidR="00454B80" w:rsidRDefault="00C52B3A">
            <w:pPr>
              <w:pStyle w:val="TableParagraph"/>
              <w:spacing w:before="25" w:line="200" w:lineRule="atLeast"/>
              <w:ind w:left="623" w:right="81" w:hanging="521"/>
              <w:rPr>
                <w:sz w:val="15"/>
              </w:rPr>
            </w:pPr>
            <w:r>
              <w:rPr>
                <w:sz w:val="15"/>
              </w:rPr>
              <w:t>社会效益指标 （</w:t>
            </w:r>
            <w:r>
              <w:rPr>
                <w:rFonts w:ascii="Times New Roman" w:eastAsia="Times New Roman"/>
                <w:sz w:val="15"/>
              </w:rPr>
              <w:t xml:space="preserve">15 </w:t>
            </w:r>
            <w:r>
              <w:rPr>
                <w:sz w:val="15"/>
              </w:rPr>
              <w:t>分）</w:t>
            </w:r>
          </w:p>
        </w:tc>
        <w:tc>
          <w:tcPr>
            <w:tcW w:w="2252" w:type="dxa"/>
            <w:gridSpan w:val="2"/>
          </w:tcPr>
          <w:p w:rsidR="00454B80" w:rsidRDefault="00454B80">
            <w:pPr>
              <w:pStyle w:val="TableParagraph"/>
              <w:spacing w:before="10"/>
              <w:rPr>
                <w:sz w:val="10"/>
              </w:rPr>
            </w:pPr>
          </w:p>
          <w:p w:rsidR="00454B80" w:rsidRDefault="00C52B3A">
            <w:pPr>
              <w:pStyle w:val="TableParagraph"/>
              <w:ind w:left="364"/>
              <w:rPr>
                <w:sz w:val="15"/>
              </w:rPr>
            </w:pPr>
            <w:r>
              <w:rPr>
                <w:sz w:val="15"/>
              </w:rPr>
              <w:t>完善城市基础设施建设</w:t>
            </w:r>
          </w:p>
        </w:tc>
        <w:tc>
          <w:tcPr>
            <w:tcW w:w="1392" w:type="dxa"/>
          </w:tcPr>
          <w:p w:rsidR="00454B80" w:rsidRDefault="00454B80">
            <w:pPr>
              <w:pStyle w:val="TableParagraph"/>
              <w:spacing w:before="10"/>
              <w:rPr>
                <w:sz w:val="10"/>
              </w:rPr>
            </w:pPr>
          </w:p>
          <w:p w:rsidR="00454B80" w:rsidRDefault="00C52B3A">
            <w:pPr>
              <w:pStyle w:val="TableParagraph"/>
              <w:ind w:left="94" w:right="78"/>
              <w:jc w:val="center"/>
              <w:rPr>
                <w:sz w:val="15"/>
              </w:rPr>
            </w:pPr>
            <w:r>
              <w:rPr>
                <w:sz w:val="15"/>
              </w:rPr>
              <w:t>达到预期</w:t>
            </w:r>
          </w:p>
        </w:tc>
        <w:tc>
          <w:tcPr>
            <w:tcW w:w="1392" w:type="dxa"/>
          </w:tcPr>
          <w:p w:rsidR="00454B80" w:rsidRDefault="00454B80">
            <w:pPr>
              <w:pStyle w:val="TableParagraph"/>
              <w:spacing w:before="10"/>
              <w:rPr>
                <w:sz w:val="10"/>
              </w:rPr>
            </w:pPr>
          </w:p>
          <w:p w:rsidR="00454B80" w:rsidRDefault="00C52B3A">
            <w:pPr>
              <w:pStyle w:val="TableParagraph"/>
              <w:ind w:left="394"/>
              <w:rPr>
                <w:sz w:val="15"/>
              </w:rPr>
            </w:pPr>
            <w:r>
              <w:rPr>
                <w:sz w:val="15"/>
              </w:rPr>
              <w:t>达到预期</w:t>
            </w:r>
          </w:p>
        </w:tc>
        <w:tc>
          <w:tcPr>
            <w:tcW w:w="1392" w:type="dxa"/>
          </w:tcPr>
          <w:p w:rsidR="00454B80" w:rsidRDefault="00C52B3A">
            <w:pPr>
              <w:pStyle w:val="TableParagraph"/>
              <w:spacing w:before="137"/>
              <w:ind w:left="99" w:right="74"/>
              <w:jc w:val="center"/>
              <w:rPr>
                <w:rFonts w:ascii="Times New Roman"/>
                <w:sz w:val="15"/>
              </w:rPr>
            </w:pPr>
            <w:r>
              <w:rPr>
                <w:rFonts w:ascii="Times New Roman"/>
                <w:sz w:val="15"/>
              </w:rPr>
              <w:t>15</w:t>
            </w:r>
          </w:p>
        </w:tc>
      </w:tr>
      <w:tr w:rsidR="00454B80">
        <w:trPr>
          <w:trHeight w:val="448"/>
        </w:trPr>
        <w:tc>
          <w:tcPr>
            <w:tcW w:w="797" w:type="dxa"/>
            <w:vMerge/>
            <w:tcBorders>
              <w:top w:val="nil"/>
            </w:tcBorders>
          </w:tcPr>
          <w:p w:rsidR="00454B80" w:rsidRDefault="00454B80">
            <w:pPr>
              <w:rPr>
                <w:sz w:val="2"/>
                <w:szCs w:val="2"/>
              </w:rPr>
            </w:pPr>
          </w:p>
        </w:tc>
        <w:tc>
          <w:tcPr>
            <w:tcW w:w="893" w:type="dxa"/>
            <w:vMerge/>
            <w:tcBorders>
              <w:top w:val="nil"/>
            </w:tcBorders>
          </w:tcPr>
          <w:p w:rsidR="00454B80" w:rsidRDefault="00454B80">
            <w:pPr>
              <w:rPr>
                <w:sz w:val="2"/>
                <w:szCs w:val="2"/>
              </w:rPr>
            </w:pPr>
          </w:p>
        </w:tc>
        <w:tc>
          <w:tcPr>
            <w:tcW w:w="1541" w:type="dxa"/>
          </w:tcPr>
          <w:p w:rsidR="00454B80" w:rsidRDefault="00C52B3A">
            <w:pPr>
              <w:pStyle w:val="TableParagraph"/>
              <w:spacing w:before="25" w:line="200" w:lineRule="atLeast"/>
              <w:ind w:left="623" w:right="23" w:hanging="576"/>
              <w:rPr>
                <w:sz w:val="15"/>
              </w:rPr>
            </w:pPr>
            <w:r>
              <w:rPr>
                <w:sz w:val="15"/>
              </w:rPr>
              <w:t>可持续影响指标 （</w:t>
            </w:r>
            <w:r>
              <w:rPr>
                <w:rFonts w:ascii="Times New Roman" w:eastAsia="Times New Roman"/>
                <w:sz w:val="15"/>
              </w:rPr>
              <w:t xml:space="preserve">15 </w:t>
            </w:r>
            <w:r>
              <w:rPr>
                <w:sz w:val="15"/>
              </w:rPr>
              <w:t>分）</w:t>
            </w:r>
          </w:p>
        </w:tc>
        <w:tc>
          <w:tcPr>
            <w:tcW w:w="2252" w:type="dxa"/>
            <w:gridSpan w:val="2"/>
          </w:tcPr>
          <w:p w:rsidR="00454B80" w:rsidRDefault="00454B80">
            <w:pPr>
              <w:pStyle w:val="TableParagraph"/>
              <w:spacing w:before="10"/>
              <w:rPr>
                <w:sz w:val="10"/>
              </w:rPr>
            </w:pPr>
          </w:p>
          <w:p w:rsidR="00454B80" w:rsidRDefault="00C52B3A">
            <w:pPr>
              <w:pStyle w:val="TableParagraph"/>
              <w:ind w:left="517"/>
              <w:rPr>
                <w:sz w:val="15"/>
              </w:rPr>
            </w:pPr>
            <w:r>
              <w:rPr>
                <w:sz w:val="15"/>
              </w:rPr>
              <w:t>全面提升城市形象</w:t>
            </w:r>
          </w:p>
        </w:tc>
        <w:tc>
          <w:tcPr>
            <w:tcW w:w="1392" w:type="dxa"/>
          </w:tcPr>
          <w:p w:rsidR="00454B80" w:rsidRDefault="00454B80">
            <w:pPr>
              <w:pStyle w:val="TableParagraph"/>
              <w:spacing w:before="10"/>
              <w:rPr>
                <w:sz w:val="10"/>
              </w:rPr>
            </w:pPr>
          </w:p>
          <w:p w:rsidR="00454B80" w:rsidRDefault="00C52B3A">
            <w:pPr>
              <w:pStyle w:val="TableParagraph"/>
              <w:ind w:left="94" w:right="78"/>
              <w:jc w:val="center"/>
              <w:rPr>
                <w:sz w:val="15"/>
              </w:rPr>
            </w:pPr>
            <w:r>
              <w:rPr>
                <w:sz w:val="15"/>
              </w:rPr>
              <w:t>达到预期</w:t>
            </w:r>
          </w:p>
        </w:tc>
        <w:tc>
          <w:tcPr>
            <w:tcW w:w="1392" w:type="dxa"/>
          </w:tcPr>
          <w:p w:rsidR="00454B80" w:rsidRDefault="00454B80">
            <w:pPr>
              <w:pStyle w:val="TableParagraph"/>
              <w:spacing w:before="10"/>
              <w:rPr>
                <w:sz w:val="10"/>
              </w:rPr>
            </w:pPr>
          </w:p>
          <w:p w:rsidR="00454B80" w:rsidRDefault="00C52B3A">
            <w:pPr>
              <w:pStyle w:val="TableParagraph"/>
              <w:ind w:left="394"/>
              <w:rPr>
                <w:sz w:val="15"/>
              </w:rPr>
            </w:pPr>
            <w:r>
              <w:rPr>
                <w:sz w:val="15"/>
              </w:rPr>
              <w:t>达到预期</w:t>
            </w:r>
          </w:p>
        </w:tc>
        <w:tc>
          <w:tcPr>
            <w:tcW w:w="1392" w:type="dxa"/>
          </w:tcPr>
          <w:p w:rsidR="00454B80" w:rsidRDefault="00C52B3A">
            <w:pPr>
              <w:pStyle w:val="TableParagraph"/>
              <w:spacing w:before="136"/>
              <w:ind w:left="99" w:right="74"/>
              <w:jc w:val="center"/>
              <w:rPr>
                <w:rFonts w:ascii="Times New Roman"/>
                <w:sz w:val="15"/>
              </w:rPr>
            </w:pPr>
            <w:r>
              <w:rPr>
                <w:rFonts w:ascii="Times New Roman"/>
                <w:sz w:val="15"/>
              </w:rPr>
              <w:t>15</w:t>
            </w:r>
          </w:p>
        </w:tc>
      </w:tr>
      <w:tr w:rsidR="00454B80">
        <w:trPr>
          <w:trHeight w:val="448"/>
        </w:trPr>
        <w:tc>
          <w:tcPr>
            <w:tcW w:w="797" w:type="dxa"/>
            <w:vMerge/>
            <w:tcBorders>
              <w:top w:val="nil"/>
            </w:tcBorders>
          </w:tcPr>
          <w:p w:rsidR="00454B80" w:rsidRDefault="00454B80">
            <w:pPr>
              <w:rPr>
                <w:sz w:val="2"/>
                <w:szCs w:val="2"/>
              </w:rPr>
            </w:pPr>
          </w:p>
        </w:tc>
        <w:tc>
          <w:tcPr>
            <w:tcW w:w="893" w:type="dxa"/>
          </w:tcPr>
          <w:p w:rsidR="00454B80" w:rsidRDefault="00454B80">
            <w:pPr>
              <w:pStyle w:val="TableParagraph"/>
              <w:spacing w:before="10"/>
              <w:rPr>
                <w:sz w:val="10"/>
              </w:rPr>
            </w:pPr>
          </w:p>
          <w:p w:rsidR="00454B80" w:rsidRDefault="00C52B3A">
            <w:pPr>
              <w:pStyle w:val="TableParagraph"/>
              <w:ind w:left="69"/>
              <w:rPr>
                <w:sz w:val="15"/>
              </w:rPr>
            </w:pPr>
            <w:r>
              <w:rPr>
                <w:sz w:val="15"/>
              </w:rPr>
              <w:t>满意度指标</w:t>
            </w:r>
          </w:p>
        </w:tc>
        <w:tc>
          <w:tcPr>
            <w:tcW w:w="1541" w:type="dxa"/>
          </w:tcPr>
          <w:p w:rsidR="00454B80" w:rsidRDefault="00C52B3A">
            <w:pPr>
              <w:pStyle w:val="TableParagraph"/>
              <w:spacing w:before="43" w:line="186" w:lineRule="exact"/>
              <w:ind w:left="71" w:right="65"/>
              <w:jc w:val="center"/>
              <w:rPr>
                <w:sz w:val="15"/>
              </w:rPr>
            </w:pPr>
            <w:r>
              <w:rPr>
                <w:sz w:val="15"/>
              </w:rPr>
              <w:t>服务对象满意度指标</w:t>
            </w:r>
          </w:p>
          <w:p w:rsidR="00454B80" w:rsidRDefault="00C52B3A">
            <w:pPr>
              <w:pStyle w:val="TableParagraph"/>
              <w:spacing w:line="186" w:lineRule="exact"/>
              <w:ind w:left="71" w:right="49"/>
              <w:jc w:val="center"/>
              <w:rPr>
                <w:sz w:val="15"/>
              </w:rPr>
            </w:pPr>
            <w:r>
              <w:rPr>
                <w:sz w:val="15"/>
              </w:rPr>
              <w:t>（</w:t>
            </w:r>
            <w:r>
              <w:rPr>
                <w:rFonts w:ascii="Times New Roman" w:eastAsia="Times New Roman"/>
                <w:sz w:val="15"/>
              </w:rPr>
              <w:t>10</w:t>
            </w:r>
            <w:r>
              <w:rPr>
                <w:sz w:val="15"/>
              </w:rPr>
              <w:t>分）</w:t>
            </w:r>
          </w:p>
        </w:tc>
        <w:tc>
          <w:tcPr>
            <w:tcW w:w="2252" w:type="dxa"/>
            <w:gridSpan w:val="2"/>
          </w:tcPr>
          <w:p w:rsidR="00454B80" w:rsidRDefault="00454B80">
            <w:pPr>
              <w:pStyle w:val="TableParagraph"/>
              <w:spacing w:before="10"/>
              <w:rPr>
                <w:sz w:val="10"/>
              </w:rPr>
            </w:pPr>
          </w:p>
          <w:p w:rsidR="00454B80" w:rsidRDefault="00C52B3A">
            <w:pPr>
              <w:pStyle w:val="TableParagraph"/>
              <w:ind w:left="287"/>
              <w:rPr>
                <w:sz w:val="15"/>
              </w:rPr>
            </w:pPr>
            <w:r>
              <w:rPr>
                <w:sz w:val="15"/>
              </w:rPr>
              <w:t>抽查项目周边群众满意度</w:t>
            </w:r>
          </w:p>
        </w:tc>
        <w:tc>
          <w:tcPr>
            <w:tcW w:w="1392" w:type="dxa"/>
          </w:tcPr>
          <w:p w:rsidR="00454B80" w:rsidRDefault="00C52B3A">
            <w:pPr>
              <w:pStyle w:val="TableParagraph"/>
              <w:spacing w:before="136"/>
              <w:ind w:left="97" w:right="78"/>
              <w:jc w:val="center"/>
              <w:rPr>
                <w:rFonts w:ascii="Times New Roman" w:hAnsi="Times New Roman"/>
                <w:sz w:val="15"/>
              </w:rPr>
            </w:pPr>
            <w:r>
              <w:rPr>
                <w:rFonts w:ascii="Times New Roman" w:hAnsi="Times New Roman"/>
                <w:sz w:val="15"/>
              </w:rPr>
              <w:t>≥90%</w:t>
            </w:r>
          </w:p>
        </w:tc>
        <w:tc>
          <w:tcPr>
            <w:tcW w:w="1392" w:type="dxa"/>
          </w:tcPr>
          <w:p w:rsidR="00454B80" w:rsidRDefault="00C52B3A">
            <w:pPr>
              <w:pStyle w:val="TableParagraph"/>
              <w:spacing w:before="136"/>
              <w:ind w:left="99" w:right="77"/>
              <w:jc w:val="center"/>
              <w:rPr>
                <w:rFonts w:ascii="Times New Roman"/>
                <w:sz w:val="15"/>
              </w:rPr>
            </w:pPr>
            <w:r>
              <w:rPr>
                <w:rFonts w:ascii="Times New Roman"/>
                <w:sz w:val="15"/>
              </w:rPr>
              <w:t>95%</w:t>
            </w:r>
          </w:p>
        </w:tc>
        <w:tc>
          <w:tcPr>
            <w:tcW w:w="1392" w:type="dxa"/>
          </w:tcPr>
          <w:p w:rsidR="00454B80" w:rsidRDefault="00C52B3A">
            <w:pPr>
              <w:pStyle w:val="TableParagraph"/>
              <w:spacing w:before="136"/>
              <w:ind w:left="99" w:right="74"/>
              <w:jc w:val="center"/>
              <w:rPr>
                <w:rFonts w:ascii="Times New Roman"/>
                <w:sz w:val="15"/>
              </w:rPr>
            </w:pPr>
            <w:r>
              <w:rPr>
                <w:rFonts w:ascii="Times New Roman"/>
                <w:sz w:val="15"/>
              </w:rPr>
              <w:t>10</w:t>
            </w:r>
          </w:p>
        </w:tc>
      </w:tr>
      <w:tr w:rsidR="00454B80">
        <w:trPr>
          <w:trHeight w:val="448"/>
        </w:trPr>
        <w:tc>
          <w:tcPr>
            <w:tcW w:w="797" w:type="dxa"/>
          </w:tcPr>
          <w:p w:rsidR="00454B80" w:rsidRDefault="00454B80">
            <w:pPr>
              <w:pStyle w:val="TableParagraph"/>
              <w:spacing w:before="10"/>
              <w:rPr>
                <w:sz w:val="10"/>
              </w:rPr>
            </w:pPr>
          </w:p>
          <w:p w:rsidR="00454B80" w:rsidRDefault="00C52B3A">
            <w:pPr>
              <w:pStyle w:val="TableParagraph"/>
              <w:ind w:left="251"/>
              <w:rPr>
                <w:sz w:val="15"/>
              </w:rPr>
            </w:pPr>
            <w:r>
              <w:rPr>
                <w:sz w:val="15"/>
              </w:rPr>
              <w:t>总分</w:t>
            </w:r>
          </w:p>
        </w:tc>
        <w:tc>
          <w:tcPr>
            <w:tcW w:w="8862" w:type="dxa"/>
            <w:gridSpan w:val="7"/>
          </w:tcPr>
          <w:p w:rsidR="00454B80" w:rsidRDefault="00C52B3A">
            <w:pPr>
              <w:pStyle w:val="TableParagraph"/>
              <w:spacing w:before="136"/>
              <w:ind w:left="4244" w:right="4224"/>
              <w:jc w:val="center"/>
              <w:rPr>
                <w:rFonts w:ascii="Times New Roman"/>
                <w:sz w:val="15"/>
              </w:rPr>
            </w:pPr>
            <w:r>
              <w:rPr>
                <w:rFonts w:ascii="Times New Roman"/>
                <w:sz w:val="15"/>
              </w:rPr>
              <w:t>91.99</w:t>
            </w:r>
          </w:p>
        </w:tc>
      </w:tr>
      <w:tr w:rsidR="00454B80">
        <w:trPr>
          <w:trHeight w:val="849"/>
        </w:trPr>
        <w:tc>
          <w:tcPr>
            <w:tcW w:w="797" w:type="dxa"/>
          </w:tcPr>
          <w:p w:rsidR="00454B80" w:rsidRDefault="00C52B3A">
            <w:pPr>
              <w:pStyle w:val="TableParagraph"/>
              <w:spacing w:before="55" w:line="237" w:lineRule="auto"/>
              <w:ind w:left="98" w:right="76"/>
              <w:jc w:val="center"/>
              <w:rPr>
                <w:sz w:val="15"/>
              </w:rPr>
            </w:pPr>
            <w:r>
              <w:rPr>
                <w:sz w:val="15"/>
              </w:rPr>
              <w:t>偏差大或目标未完成原因分析</w:t>
            </w:r>
          </w:p>
        </w:tc>
        <w:tc>
          <w:tcPr>
            <w:tcW w:w="8862" w:type="dxa"/>
            <w:gridSpan w:val="7"/>
          </w:tcPr>
          <w:p w:rsidR="00454B80" w:rsidRDefault="00C52B3A">
            <w:pPr>
              <w:pStyle w:val="TableParagraph"/>
              <w:spacing w:before="6"/>
              <w:ind w:left="376"/>
              <w:rPr>
                <w:sz w:val="15"/>
              </w:rPr>
            </w:pPr>
            <w:r>
              <w:rPr>
                <w:sz w:val="15"/>
              </w:rPr>
              <w:t>时效指标中</w:t>
            </w:r>
            <w:r>
              <w:rPr>
                <w:rFonts w:ascii="Times New Roman" w:eastAsia="Times New Roman" w:hAnsi="Times New Roman"/>
                <w:sz w:val="15"/>
              </w:rPr>
              <w:t>“</w:t>
            </w:r>
            <w:r>
              <w:rPr>
                <w:sz w:val="15"/>
              </w:rPr>
              <w:t>项目按时完工情况</w:t>
            </w:r>
            <w:r>
              <w:rPr>
                <w:rFonts w:ascii="Times New Roman" w:eastAsia="Times New Roman" w:hAnsi="Times New Roman"/>
                <w:sz w:val="15"/>
              </w:rPr>
              <w:t>”</w:t>
            </w:r>
            <w:r>
              <w:rPr>
                <w:sz w:val="15"/>
              </w:rPr>
              <w:t>年度目标值设定为按照协议约定时间，该指标未完成。原因是施工合同中未约定工期。</w:t>
            </w:r>
          </w:p>
        </w:tc>
      </w:tr>
      <w:tr w:rsidR="00454B80">
        <w:trPr>
          <w:trHeight w:val="964"/>
        </w:trPr>
        <w:tc>
          <w:tcPr>
            <w:tcW w:w="797" w:type="dxa"/>
          </w:tcPr>
          <w:p w:rsidR="00454B80" w:rsidRDefault="00454B80">
            <w:pPr>
              <w:pStyle w:val="TableParagraph"/>
              <w:spacing w:before="2"/>
              <w:rPr>
                <w:sz w:val="16"/>
              </w:rPr>
            </w:pPr>
          </w:p>
          <w:p w:rsidR="00454B80" w:rsidRDefault="00C52B3A">
            <w:pPr>
              <w:pStyle w:val="TableParagraph"/>
              <w:spacing w:line="237" w:lineRule="auto"/>
              <w:ind w:left="98" w:right="76"/>
              <w:jc w:val="both"/>
              <w:rPr>
                <w:sz w:val="15"/>
              </w:rPr>
            </w:pPr>
            <w:r>
              <w:rPr>
                <w:sz w:val="15"/>
              </w:rPr>
              <w:t>改进措施及结果应用方案</w:t>
            </w:r>
          </w:p>
        </w:tc>
        <w:tc>
          <w:tcPr>
            <w:tcW w:w="8862" w:type="dxa"/>
            <w:gridSpan w:val="7"/>
          </w:tcPr>
          <w:p w:rsidR="00454B80" w:rsidRDefault="00C52B3A">
            <w:pPr>
              <w:pStyle w:val="TableParagraph"/>
              <w:spacing w:before="6" w:line="254" w:lineRule="auto"/>
              <w:ind w:left="30" w:right="222" w:firstLine="307"/>
              <w:rPr>
                <w:sz w:val="15"/>
              </w:rPr>
            </w:pPr>
            <w:r>
              <w:rPr>
                <w:sz w:val="15"/>
              </w:rPr>
              <w:t>根据</w:t>
            </w:r>
            <w:r>
              <w:rPr>
                <w:rFonts w:ascii="Times New Roman" w:eastAsia="Times New Roman"/>
                <w:sz w:val="15"/>
              </w:rPr>
              <w:t>2020</w:t>
            </w:r>
            <w:r>
              <w:rPr>
                <w:sz w:val="15"/>
              </w:rPr>
              <w:t>年度对本项目自评结果的情况反映，本项目已完成竣工验收及结算审核，项目工程款按照协议约定还未全部支付完毕，故本项目需要作为延续性项目继续保留。</w:t>
            </w:r>
          </w:p>
        </w:tc>
      </w:tr>
      <w:tr w:rsidR="00454B80">
        <w:trPr>
          <w:trHeight w:val="848"/>
        </w:trPr>
        <w:tc>
          <w:tcPr>
            <w:tcW w:w="797" w:type="dxa"/>
          </w:tcPr>
          <w:p w:rsidR="00454B80" w:rsidRDefault="00454B80">
            <w:pPr>
              <w:pStyle w:val="TableParagraph"/>
              <w:spacing w:before="8"/>
              <w:rPr>
                <w:sz w:val="11"/>
              </w:rPr>
            </w:pPr>
          </w:p>
          <w:p w:rsidR="00454B80" w:rsidRDefault="00C52B3A">
            <w:pPr>
              <w:pStyle w:val="TableParagraph"/>
              <w:spacing w:before="1" w:line="237" w:lineRule="auto"/>
              <w:ind w:left="98" w:right="76"/>
              <w:jc w:val="both"/>
              <w:rPr>
                <w:sz w:val="15"/>
              </w:rPr>
            </w:pPr>
            <w:r>
              <w:rPr>
                <w:sz w:val="15"/>
              </w:rPr>
              <w:t>单位主要负责人签批意见</w:t>
            </w:r>
          </w:p>
        </w:tc>
        <w:tc>
          <w:tcPr>
            <w:tcW w:w="8862" w:type="dxa"/>
            <w:gridSpan w:val="7"/>
          </w:tcPr>
          <w:p w:rsidR="00454B80" w:rsidRDefault="00454B80">
            <w:pPr>
              <w:pStyle w:val="TableParagraph"/>
              <w:rPr>
                <w:sz w:val="14"/>
              </w:rPr>
            </w:pPr>
          </w:p>
          <w:p w:rsidR="00454B80" w:rsidRDefault="00454B80">
            <w:pPr>
              <w:pStyle w:val="TableParagraph"/>
              <w:spacing w:before="12"/>
              <w:rPr>
                <w:sz w:val="20"/>
              </w:rPr>
            </w:pPr>
          </w:p>
          <w:p w:rsidR="00454B80" w:rsidRDefault="00C52B3A">
            <w:pPr>
              <w:pStyle w:val="TableParagraph"/>
              <w:ind w:left="7499"/>
              <w:rPr>
                <w:sz w:val="15"/>
              </w:rPr>
            </w:pPr>
            <w:r>
              <w:rPr>
                <w:sz w:val="15"/>
              </w:rPr>
              <w:t>签名：</w:t>
            </w:r>
          </w:p>
          <w:p w:rsidR="00454B80" w:rsidRDefault="00C52B3A">
            <w:pPr>
              <w:pStyle w:val="TableParagraph"/>
              <w:tabs>
                <w:tab w:val="left" w:pos="7962"/>
                <w:tab w:val="left" w:pos="8348"/>
              </w:tabs>
              <w:spacing w:before="24" w:line="165" w:lineRule="exact"/>
              <w:ind w:left="7576"/>
              <w:rPr>
                <w:sz w:val="15"/>
              </w:rPr>
            </w:pPr>
            <w:r>
              <w:rPr>
                <w:sz w:val="15"/>
              </w:rPr>
              <w:t>年</w:t>
            </w:r>
            <w:r>
              <w:rPr>
                <w:sz w:val="15"/>
              </w:rPr>
              <w:tab/>
              <w:t>月</w:t>
            </w:r>
            <w:r>
              <w:rPr>
                <w:sz w:val="15"/>
              </w:rPr>
              <w:tab/>
              <w:t>日</w:t>
            </w:r>
          </w:p>
        </w:tc>
      </w:tr>
    </w:tbl>
    <w:p w:rsidR="00454B80" w:rsidRDefault="00C52B3A">
      <w:pPr>
        <w:spacing w:before="36"/>
        <w:ind w:left="753"/>
        <w:rPr>
          <w:sz w:val="13"/>
        </w:rPr>
      </w:pPr>
      <w:r>
        <w:rPr>
          <w:w w:val="105"/>
          <w:sz w:val="13"/>
        </w:rPr>
        <w:t>备注：</w:t>
      </w:r>
    </w:p>
    <w:p w:rsidR="00454B80" w:rsidRDefault="00C52B3A">
      <w:pPr>
        <w:pStyle w:val="a4"/>
        <w:numPr>
          <w:ilvl w:val="1"/>
          <w:numId w:val="12"/>
        </w:numPr>
        <w:tabs>
          <w:tab w:val="left" w:pos="1174"/>
        </w:tabs>
        <w:spacing w:before="110"/>
        <w:rPr>
          <w:sz w:val="13"/>
        </w:rPr>
      </w:pPr>
      <w:r>
        <w:rPr>
          <w:w w:val="105"/>
          <w:sz w:val="13"/>
        </w:rPr>
        <w:t>预算执行情况口径：预算数为调整后财政资金总额（</w:t>
      </w:r>
      <w:r>
        <w:rPr>
          <w:spacing w:val="1"/>
          <w:w w:val="105"/>
          <w:sz w:val="13"/>
        </w:rPr>
        <w:t>包括上年结余结转</w:t>
      </w:r>
      <w:r>
        <w:rPr>
          <w:w w:val="105"/>
          <w:sz w:val="13"/>
        </w:rPr>
        <w:t>）</w:t>
      </w:r>
      <w:r>
        <w:rPr>
          <w:spacing w:val="-2"/>
          <w:w w:val="105"/>
          <w:sz w:val="13"/>
        </w:rPr>
        <w:t>，执行数为资金使用单位财政资金实际支出数 。</w:t>
      </w:r>
    </w:p>
    <w:p w:rsidR="00454B80" w:rsidRDefault="00C52B3A">
      <w:pPr>
        <w:pStyle w:val="a4"/>
        <w:numPr>
          <w:ilvl w:val="1"/>
          <w:numId w:val="12"/>
        </w:numPr>
        <w:tabs>
          <w:tab w:val="left" w:pos="1174"/>
        </w:tabs>
        <w:spacing w:before="124" w:line="249" w:lineRule="auto"/>
        <w:ind w:left="753" w:right="1041" w:firstLine="278"/>
        <w:rPr>
          <w:sz w:val="13"/>
        </w:rPr>
      </w:pPr>
      <w:r>
        <w:rPr>
          <w:w w:val="105"/>
          <w:sz w:val="13"/>
        </w:rPr>
        <w:t>定量指标完成数汇总原则：绝对值直接累加计算，相对值按照资金额度加权平均计算。定量指标计分原则：正向指标（</w:t>
      </w:r>
      <w:r>
        <w:rPr>
          <w:spacing w:val="1"/>
          <w:w w:val="105"/>
          <w:sz w:val="13"/>
        </w:rPr>
        <w:t>即目标值为</w:t>
      </w:r>
      <w:r>
        <w:rPr>
          <w:w w:val="105"/>
          <w:sz w:val="13"/>
        </w:rPr>
        <w:t xml:space="preserve">≥X,得分=权重*B/A, </w:t>
      </w:r>
      <w:r>
        <w:rPr>
          <w:spacing w:val="1"/>
          <w:w w:val="105"/>
          <w:sz w:val="13"/>
        </w:rPr>
        <w:t>反向指标</w:t>
      </w:r>
      <w:r>
        <w:rPr>
          <w:w w:val="105"/>
          <w:sz w:val="13"/>
        </w:rPr>
        <w:t>（即目标值为≤X,得分=权重*A/B）,得分不得突破权重总额。定量指标先汇总完成数，再计算得分。</w:t>
      </w:r>
    </w:p>
    <w:p w:rsidR="00454B80" w:rsidRDefault="00C52B3A">
      <w:pPr>
        <w:pStyle w:val="a4"/>
        <w:numPr>
          <w:ilvl w:val="1"/>
          <w:numId w:val="12"/>
        </w:numPr>
        <w:tabs>
          <w:tab w:val="left" w:pos="1174"/>
        </w:tabs>
        <w:spacing w:before="83"/>
        <w:rPr>
          <w:sz w:val="13"/>
        </w:rPr>
      </w:pPr>
      <w:r>
        <w:rPr>
          <w:w w:val="105"/>
          <w:sz w:val="13"/>
        </w:rPr>
        <w:t>定性指标计分原则：达成预期指标、部分达成预期指标并具有一定效果、未达成预期指标且效果较差三档，分別按照该指标对应分值区间100-80%</w:t>
      </w:r>
      <w:r>
        <w:rPr>
          <w:spacing w:val="5"/>
          <w:w w:val="105"/>
          <w:sz w:val="13"/>
        </w:rPr>
        <w:t xml:space="preserve"> </w:t>
      </w:r>
      <w:r>
        <w:rPr>
          <w:w w:val="105"/>
          <w:sz w:val="13"/>
        </w:rPr>
        <w:t>（含</w:t>
      </w:r>
    </w:p>
    <w:p w:rsidR="00454B80" w:rsidRDefault="00C52B3A">
      <w:pPr>
        <w:spacing w:before="6"/>
        <w:ind w:left="753"/>
        <w:rPr>
          <w:sz w:val="13"/>
        </w:rPr>
      </w:pPr>
      <w:r>
        <w:rPr>
          <w:w w:val="105"/>
          <w:sz w:val="13"/>
        </w:rPr>
        <w:t>80%）、80-50% （含50%)、 50-0% 合理确定分值。汇总时，以资金额度为权重，对分值进行加权平均计算。</w:t>
      </w:r>
    </w:p>
    <w:p w:rsidR="00454B80" w:rsidRDefault="00C52B3A">
      <w:pPr>
        <w:pStyle w:val="a4"/>
        <w:numPr>
          <w:ilvl w:val="1"/>
          <w:numId w:val="12"/>
        </w:numPr>
        <w:tabs>
          <w:tab w:val="left" w:pos="1174"/>
        </w:tabs>
        <w:spacing w:before="66"/>
        <w:rPr>
          <w:sz w:val="13"/>
        </w:rPr>
      </w:pPr>
      <w:r>
        <w:rPr>
          <w:w w:val="105"/>
          <w:sz w:val="13"/>
        </w:rPr>
        <w:t>基于经济性和必要性等因素考虑，满意度指标暂可不</w:t>
      </w:r>
      <w:proofErr w:type="gramStart"/>
      <w:r>
        <w:rPr>
          <w:w w:val="105"/>
          <w:sz w:val="13"/>
        </w:rPr>
        <w:t>作为必评指标</w:t>
      </w:r>
      <w:proofErr w:type="gramEnd"/>
      <w:r>
        <w:rPr>
          <w:w w:val="105"/>
          <w:sz w:val="13"/>
        </w:rPr>
        <w:t>。</w:t>
      </w:r>
    </w:p>
    <w:p w:rsidR="00454B80" w:rsidRDefault="00454B80">
      <w:pPr>
        <w:rPr>
          <w:sz w:val="13"/>
        </w:rPr>
        <w:sectPr w:rsidR="00454B80">
          <w:pgSz w:w="11910" w:h="16840"/>
          <w:pgMar w:top="760" w:right="180" w:bottom="280" w:left="360" w:header="720" w:footer="720" w:gutter="0"/>
          <w:cols w:space="720"/>
        </w:sectPr>
      </w:pPr>
    </w:p>
    <w:p w:rsidR="00454B80" w:rsidRDefault="00C52B3A">
      <w:pPr>
        <w:spacing w:before="37"/>
        <w:ind w:left="1189" w:right="1548"/>
        <w:jc w:val="center"/>
        <w:rPr>
          <w:b/>
          <w:sz w:val="27"/>
        </w:rPr>
      </w:pPr>
      <w:r>
        <w:rPr>
          <w:b/>
          <w:sz w:val="27"/>
        </w:rPr>
        <w:lastRenderedPageBreak/>
        <w:t>2020年度军运会环境综合整治（东西湖区）景观亮化工程项目自评表</w:t>
      </w:r>
    </w:p>
    <w:p w:rsidR="00454B80" w:rsidRDefault="00C52B3A">
      <w:pPr>
        <w:pStyle w:val="7"/>
        <w:tabs>
          <w:tab w:val="left" w:pos="6880"/>
        </w:tabs>
        <w:spacing w:before="153"/>
        <w:ind w:left="580"/>
      </w:pPr>
      <w:r>
        <w:t>单位名称：武汉市东西湖区住房和城乡建设局</w:t>
      </w:r>
      <w:r>
        <w:tab/>
      </w:r>
      <w:r>
        <w:rPr>
          <w:w w:val="105"/>
        </w:rPr>
        <w:t>填报日期：</w:t>
      </w:r>
    </w:p>
    <w:p w:rsidR="00454B80" w:rsidRDefault="00454B80">
      <w:pPr>
        <w:pStyle w:val="a3"/>
        <w:spacing w:before="1"/>
        <w:rPr>
          <w:sz w:val="6"/>
        </w:rPr>
      </w:pPr>
    </w:p>
    <w:tbl>
      <w:tblPr>
        <w:tblW w:w="0" w:type="auto"/>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69"/>
        <w:gridCol w:w="915"/>
        <w:gridCol w:w="1577"/>
        <w:gridCol w:w="1531"/>
        <w:gridCol w:w="974"/>
        <w:gridCol w:w="1344"/>
        <w:gridCol w:w="1344"/>
        <w:gridCol w:w="1344"/>
      </w:tblGrid>
      <w:tr w:rsidR="00454B80">
        <w:trPr>
          <w:trHeight w:val="385"/>
        </w:trPr>
        <w:tc>
          <w:tcPr>
            <w:tcW w:w="3361" w:type="dxa"/>
            <w:gridSpan w:val="3"/>
          </w:tcPr>
          <w:p w:rsidR="00454B80" w:rsidRDefault="00C52B3A">
            <w:pPr>
              <w:pStyle w:val="TableParagraph"/>
              <w:spacing w:before="93"/>
              <w:ind w:left="1327" w:right="1293"/>
              <w:jc w:val="center"/>
              <w:rPr>
                <w:sz w:val="17"/>
              </w:rPr>
            </w:pPr>
            <w:r>
              <w:rPr>
                <w:sz w:val="17"/>
              </w:rPr>
              <w:t>项目名称</w:t>
            </w:r>
          </w:p>
        </w:tc>
        <w:tc>
          <w:tcPr>
            <w:tcW w:w="6537" w:type="dxa"/>
            <w:gridSpan w:val="5"/>
          </w:tcPr>
          <w:p w:rsidR="00454B80" w:rsidRDefault="00C52B3A">
            <w:pPr>
              <w:pStyle w:val="TableParagraph"/>
              <w:spacing w:before="93"/>
              <w:ind w:left="789" w:right="757"/>
              <w:jc w:val="center"/>
              <w:rPr>
                <w:sz w:val="17"/>
              </w:rPr>
            </w:pPr>
            <w:r>
              <w:rPr>
                <w:sz w:val="17"/>
              </w:rPr>
              <w:t>军运会环境综合整治（东西湖区）景观亮化工程项目（亮化基础）</w:t>
            </w:r>
          </w:p>
        </w:tc>
      </w:tr>
      <w:tr w:rsidR="00454B80">
        <w:trPr>
          <w:trHeight w:val="385"/>
        </w:trPr>
        <w:tc>
          <w:tcPr>
            <w:tcW w:w="3361" w:type="dxa"/>
            <w:gridSpan w:val="3"/>
          </w:tcPr>
          <w:p w:rsidR="00454B80" w:rsidRDefault="00C52B3A">
            <w:pPr>
              <w:pStyle w:val="TableParagraph"/>
              <w:spacing w:before="93"/>
              <w:ind w:left="1327" w:right="1293"/>
              <w:jc w:val="center"/>
              <w:rPr>
                <w:sz w:val="17"/>
              </w:rPr>
            </w:pPr>
            <w:r>
              <w:rPr>
                <w:sz w:val="17"/>
              </w:rPr>
              <w:t>主管部门</w:t>
            </w:r>
          </w:p>
        </w:tc>
        <w:tc>
          <w:tcPr>
            <w:tcW w:w="2505" w:type="dxa"/>
            <w:gridSpan w:val="2"/>
          </w:tcPr>
          <w:p w:rsidR="00454B80" w:rsidRDefault="00C52B3A">
            <w:pPr>
              <w:pStyle w:val="TableParagraph"/>
              <w:spacing w:line="207" w:lineRule="exact"/>
              <w:ind w:left="107" w:right="76"/>
              <w:jc w:val="center"/>
              <w:rPr>
                <w:sz w:val="17"/>
              </w:rPr>
            </w:pPr>
            <w:r>
              <w:rPr>
                <w:w w:val="95"/>
                <w:sz w:val="17"/>
              </w:rPr>
              <w:t>武汉市东西湖区住房和城乡建设</w:t>
            </w:r>
          </w:p>
          <w:p w:rsidR="00454B80" w:rsidRDefault="00C52B3A">
            <w:pPr>
              <w:pStyle w:val="TableParagraph"/>
              <w:spacing w:line="159" w:lineRule="exact"/>
              <w:ind w:left="32"/>
              <w:jc w:val="center"/>
              <w:rPr>
                <w:sz w:val="17"/>
              </w:rPr>
            </w:pPr>
            <w:r>
              <w:rPr>
                <w:w w:val="98"/>
                <w:sz w:val="17"/>
              </w:rPr>
              <w:t>局</w:t>
            </w:r>
          </w:p>
        </w:tc>
        <w:tc>
          <w:tcPr>
            <w:tcW w:w="1344" w:type="dxa"/>
          </w:tcPr>
          <w:p w:rsidR="00454B80" w:rsidRDefault="00C52B3A">
            <w:pPr>
              <w:pStyle w:val="TableParagraph"/>
              <w:spacing w:before="93"/>
              <w:ind w:left="33" w:right="1"/>
              <w:jc w:val="center"/>
              <w:rPr>
                <w:sz w:val="17"/>
              </w:rPr>
            </w:pPr>
            <w:r>
              <w:rPr>
                <w:sz w:val="17"/>
              </w:rPr>
              <w:t>项目实施单位</w:t>
            </w:r>
          </w:p>
        </w:tc>
        <w:tc>
          <w:tcPr>
            <w:tcW w:w="2688" w:type="dxa"/>
            <w:gridSpan w:val="2"/>
          </w:tcPr>
          <w:p w:rsidR="00454B80" w:rsidRDefault="00C52B3A">
            <w:pPr>
              <w:pStyle w:val="TableParagraph"/>
              <w:spacing w:before="93"/>
              <w:ind w:left="903" w:right="875"/>
              <w:jc w:val="center"/>
              <w:rPr>
                <w:sz w:val="17"/>
              </w:rPr>
            </w:pPr>
            <w:r>
              <w:rPr>
                <w:sz w:val="17"/>
              </w:rPr>
              <w:t>军运会专班</w:t>
            </w:r>
          </w:p>
        </w:tc>
      </w:tr>
      <w:tr w:rsidR="00454B80">
        <w:trPr>
          <w:trHeight w:val="385"/>
        </w:trPr>
        <w:tc>
          <w:tcPr>
            <w:tcW w:w="3361" w:type="dxa"/>
            <w:gridSpan w:val="3"/>
          </w:tcPr>
          <w:p w:rsidR="00454B80" w:rsidRDefault="00C52B3A">
            <w:pPr>
              <w:pStyle w:val="TableParagraph"/>
              <w:spacing w:before="93"/>
              <w:ind w:left="1327" w:right="1293"/>
              <w:jc w:val="center"/>
              <w:rPr>
                <w:sz w:val="17"/>
              </w:rPr>
            </w:pPr>
            <w:r>
              <w:rPr>
                <w:sz w:val="17"/>
              </w:rPr>
              <w:t>项目类别</w:t>
            </w:r>
          </w:p>
        </w:tc>
        <w:tc>
          <w:tcPr>
            <w:tcW w:w="6537" w:type="dxa"/>
            <w:gridSpan w:val="5"/>
          </w:tcPr>
          <w:p w:rsidR="00454B80" w:rsidRDefault="00C52B3A">
            <w:pPr>
              <w:pStyle w:val="TableParagraph"/>
              <w:tabs>
                <w:tab w:val="left" w:pos="1788"/>
                <w:tab w:val="left" w:pos="2919"/>
              </w:tabs>
              <w:spacing w:before="81"/>
              <w:ind w:left="32"/>
              <w:rPr>
                <w:rFonts w:ascii="Wingdings" w:hAnsi="Wingdings"/>
                <w:sz w:val="17"/>
              </w:rPr>
            </w:pPr>
            <w:r>
              <w:rPr>
                <w:rFonts w:ascii="Times New Roman" w:hAnsi="Times New Roman"/>
                <w:sz w:val="17"/>
              </w:rPr>
              <w:t>1</w:t>
            </w:r>
            <w:r>
              <w:rPr>
                <w:sz w:val="17"/>
              </w:rPr>
              <w:t>、部门预算项目</w:t>
            </w:r>
            <w:r>
              <w:rPr>
                <w:spacing w:val="-12"/>
                <w:sz w:val="17"/>
              </w:rPr>
              <w:t xml:space="preserve"> </w:t>
            </w:r>
            <w:r>
              <w:rPr>
                <w:sz w:val="17"/>
              </w:rPr>
              <w:t>口</w:t>
            </w:r>
            <w:r>
              <w:rPr>
                <w:sz w:val="17"/>
              </w:rPr>
              <w:tab/>
            </w:r>
            <w:r>
              <w:rPr>
                <w:rFonts w:ascii="Times New Roman" w:hAnsi="Times New Roman"/>
                <w:sz w:val="17"/>
              </w:rPr>
              <w:t>2</w:t>
            </w:r>
            <w:r>
              <w:rPr>
                <w:spacing w:val="-3"/>
                <w:sz w:val="17"/>
              </w:rPr>
              <w:t>、</w:t>
            </w:r>
            <w:r>
              <w:rPr>
                <w:sz w:val="17"/>
              </w:rPr>
              <w:t>区直专项</w:t>
            </w:r>
            <w:r>
              <w:rPr>
                <w:sz w:val="17"/>
              </w:rPr>
              <w:tab/>
            </w:r>
            <w:r>
              <w:rPr>
                <w:rFonts w:ascii="Wingdings" w:hAnsi="Wingdings"/>
                <w:sz w:val="17"/>
              </w:rPr>
              <w:t></w:t>
            </w:r>
          </w:p>
        </w:tc>
      </w:tr>
      <w:tr w:rsidR="00454B80">
        <w:trPr>
          <w:trHeight w:val="385"/>
        </w:trPr>
        <w:tc>
          <w:tcPr>
            <w:tcW w:w="3361" w:type="dxa"/>
            <w:gridSpan w:val="3"/>
          </w:tcPr>
          <w:p w:rsidR="00454B80" w:rsidRDefault="00C52B3A">
            <w:pPr>
              <w:pStyle w:val="TableParagraph"/>
              <w:spacing w:before="93"/>
              <w:ind w:left="1327" w:right="1293"/>
              <w:jc w:val="center"/>
              <w:rPr>
                <w:sz w:val="17"/>
              </w:rPr>
            </w:pPr>
            <w:r>
              <w:rPr>
                <w:sz w:val="17"/>
              </w:rPr>
              <w:t>项目属性</w:t>
            </w:r>
          </w:p>
        </w:tc>
        <w:tc>
          <w:tcPr>
            <w:tcW w:w="6537" w:type="dxa"/>
            <w:gridSpan w:val="5"/>
          </w:tcPr>
          <w:p w:rsidR="00454B80" w:rsidRDefault="00C52B3A">
            <w:pPr>
              <w:pStyle w:val="TableParagraph"/>
              <w:tabs>
                <w:tab w:val="left" w:pos="1371"/>
                <w:tab w:val="left" w:pos="1791"/>
              </w:tabs>
              <w:spacing w:before="81"/>
              <w:ind w:left="32"/>
              <w:rPr>
                <w:rFonts w:ascii="Wingdings" w:hAnsi="Wingdings"/>
                <w:sz w:val="17"/>
              </w:rPr>
            </w:pPr>
            <w:r>
              <w:rPr>
                <w:rFonts w:ascii="Times New Roman" w:hAnsi="Times New Roman"/>
                <w:sz w:val="17"/>
              </w:rPr>
              <w:t>1</w:t>
            </w:r>
            <w:r>
              <w:rPr>
                <w:sz w:val="17"/>
              </w:rPr>
              <w:t>、持续性项目</w:t>
            </w:r>
            <w:r>
              <w:rPr>
                <w:sz w:val="17"/>
              </w:rPr>
              <w:tab/>
              <w:t>口</w:t>
            </w:r>
            <w:r>
              <w:rPr>
                <w:sz w:val="17"/>
              </w:rPr>
              <w:tab/>
            </w:r>
            <w:r>
              <w:rPr>
                <w:rFonts w:ascii="Times New Roman" w:hAnsi="Times New Roman"/>
                <w:sz w:val="17"/>
              </w:rPr>
              <w:t>2</w:t>
            </w:r>
            <w:r>
              <w:rPr>
                <w:sz w:val="17"/>
              </w:rPr>
              <w:t>、新增性项目</w:t>
            </w:r>
            <w:r>
              <w:rPr>
                <w:spacing w:val="-47"/>
                <w:sz w:val="17"/>
              </w:rPr>
              <w:t xml:space="preserve"> </w:t>
            </w:r>
            <w:r>
              <w:rPr>
                <w:rFonts w:ascii="Wingdings" w:hAnsi="Wingdings"/>
                <w:sz w:val="17"/>
              </w:rPr>
              <w:t></w:t>
            </w:r>
          </w:p>
        </w:tc>
      </w:tr>
      <w:tr w:rsidR="00454B80">
        <w:trPr>
          <w:trHeight w:val="385"/>
        </w:trPr>
        <w:tc>
          <w:tcPr>
            <w:tcW w:w="3361" w:type="dxa"/>
            <w:gridSpan w:val="3"/>
          </w:tcPr>
          <w:p w:rsidR="00454B80" w:rsidRDefault="00C52B3A">
            <w:pPr>
              <w:pStyle w:val="TableParagraph"/>
              <w:spacing w:before="93"/>
              <w:ind w:left="1327" w:right="1293"/>
              <w:jc w:val="center"/>
              <w:rPr>
                <w:sz w:val="17"/>
              </w:rPr>
            </w:pPr>
            <w:r>
              <w:rPr>
                <w:sz w:val="17"/>
              </w:rPr>
              <w:t>项目类型</w:t>
            </w:r>
          </w:p>
        </w:tc>
        <w:tc>
          <w:tcPr>
            <w:tcW w:w="6537" w:type="dxa"/>
            <w:gridSpan w:val="5"/>
          </w:tcPr>
          <w:p w:rsidR="00454B80" w:rsidRDefault="00C52B3A">
            <w:pPr>
              <w:pStyle w:val="TableParagraph"/>
              <w:tabs>
                <w:tab w:val="left" w:pos="1371"/>
                <w:tab w:val="left" w:pos="1791"/>
                <w:tab w:val="left" w:pos="3363"/>
              </w:tabs>
              <w:spacing w:before="81"/>
              <w:ind w:left="32"/>
              <w:rPr>
                <w:sz w:val="17"/>
              </w:rPr>
            </w:pPr>
            <w:r>
              <w:rPr>
                <w:rFonts w:ascii="Times New Roman" w:eastAsia="Times New Roman" w:hAnsi="Times New Roman"/>
                <w:sz w:val="17"/>
              </w:rPr>
              <w:t>1</w:t>
            </w:r>
            <w:r>
              <w:rPr>
                <w:sz w:val="17"/>
              </w:rPr>
              <w:t>、常年性项目</w:t>
            </w:r>
            <w:r>
              <w:rPr>
                <w:sz w:val="17"/>
              </w:rPr>
              <w:tab/>
              <w:t>口</w:t>
            </w:r>
            <w:r>
              <w:rPr>
                <w:sz w:val="17"/>
              </w:rPr>
              <w:tab/>
            </w:r>
            <w:r>
              <w:rPr>
                <w:rFonts w:ascii="Times New Roman" w:eastAsia="Times New Roman" w:hAnsi="Times New Roman"/>
                <w:sz w:val="17"/>
              </w:rPr>
              <w:t>2</w:t>
            </w:r>
            <w:r>
              <w:rPr>
                <w:sz w:val="17"/>
              </w:rPr>
              <w:t>、延续性项目</w:t>
            </w:r>
            <w:r>
              <w:rPr>
                <w:spacing w:val="-51"/>
                <w:sz w:val="17"/>
              </w:rPr>
              <w:t xml:space="preserve"> </w:t>
            </w:r>
            <w:r>
              <w:rPr>
                <w:rFonts w:ascii="Wingdings" w:eastAsia="Wingdings" w:hAnsi="Wingdings"/>
                <w:sz w:val="17"/>
              </w:rPr>
              <w:t></w:t>
            </w:r>
            <w:r>
              <w:rPr>
                <w:rFonts w:ascii="Times New Roman" w:eastAsia="Times New Roman" w:hAnsi="Times New Roman"/>
                <w:sz w:val="17"/>
              </w:rPr>
              <w:tab/>
              <w:t>3</w:t>
            </w:r>
            <w:r>
              <w:rPr>
                <w:sz w:val="17"/>
              </w:rPr>
              <w:t>、一次性项目</w:t>
            </w:r>
            <w:r>
              <w:rPr>
                <w:spacing w:val="-45"/>
                <w:sz w:val="17"/>
              </w:rPr>
              <w:t xml:space="preserve"> </w:t>
            </w:r>
            <w:r>
              <w:rPr>
                <w:sz w:val="17"/>
              </w:rPr>
              <w:t>口</w:t>
            </w:r>
          </w:p>
        </w:tc>
      </w:tr>
      <w:tr w:rsidR="00454B80">
        <w:trPr>
          <w:trHeight w:val="385"/>
        </w:trPr>
        <w:tc>
          <w:tcPr>
            <w:tcW w:w="1784" w:type="dxa"/>
            <w:gridSpan w:val="2"/>
            <w:vMerge w:val="restart"/>
          </w:tcPr>
          <w:p w:rsidR="00454B80" w:rsidRDefault="00454B80">
            <w:pPr>
              <w:pStyle w:val="TableParagraph"/>
              <w:spacing w:before="12"/>
              <w:rPr>
                <w:sz w:val="14"/>
              </w:rPr>
            </w:pPr>
          </w:p>
          <w:p w:rsidR="00454B80" w:rsidRDefault="00C52B3A">
            <w:pPr>
              <w:pStyle w:val="TableParagraph"/>
              <w:spacing w:line="207" w:lineRule="exact"/>
              <w:ind w:left="70" w:right="38"/>
              <w:jc w:val="center"/>
              <w:rPr>
                <w:sz w:val="17"/>
              </w:rPr>
            </w:pPr>
            <w:r>
              <w:rPr>
                <w:w w:val="95"/>
                <w:sz w:val="17"/>
              </w:rPr>
              <w:t>预算执行情况（万元）</w:t>
            </w:r>
          </w:p>
          <w:p w:rsidR="00454B80" w:rsidRDefault="00C52B3A">
            <w:pPr>
              <w:pStyle w:val="TableParagraph"/>
              <w:spacing w:line="207" w:lineRule="exact"/>
              <w:ind w:left="70" w:right="36"/>
              <w:jc w:val="center"/>
              <w:rPr>
                <w:sz w:val="17"/>
              </w:rPr>
            </w:pPr>
            <w:r>
              <w:rPr>
                <w:sz w:val="17"/>
              </w:rPr>
              <w:t>（</w:t>
            </w:r>
            <w:r>
              <w:rPr>
                <w:rFonts w:ascii="Times New Roman" w:eastAsia="Times New Roman"/>
                <w:sz w:val="17"/>
              </w:rPr>
              <w:t>20</w:t>
            </w:r>
            <w:r>
              <w:rPr>
                <w:sz w:val="17"/>
              </w:rPr>
              <w:t>分）</w:t>
            </w:r>
          </w:p>
        </w:tc>
        <w:tc>
          <w:tcPr>
            <w:tcW w:w="1577" w:type="dxa"/>
          </w:tcPr>
          <w:p w:rsidR="00454B80" w:rsidRDefault="00454B80">
            <w:pPr>
              <w:pStyle w:val="TableParagraph"/>
              <w:rPr>
                <w:rFonts w:ascii="Times New Roman"/>
                <w:sz w:val="16"/>
              </w:rPr>
            </w:pPr>
          </w:p>
        </w:tc>
        <w:tc>
          <w:tcPr>
            <w:tcW w:w="1531" w:type="dxa"/>
          </w:tcPr>
          <w:p w:rsidR="00454B80" w:rsidRDefault="00C52B3A">
            <w:pPr>
              <w:pStyle w:val="TableParagraph"/>
              <w:spacing w:before="81"/>
              <w:ind w:left="264" w:right="233"/>
              <w:jc w:val="center"/>
              <w:rPr>
                <w:sz w:val="17"/>
              </w:rPr>
            </w:pPr>
            <w:r>
              <w:rPr>
                <w:sz w:val="17"/>
              </w:rPr>
              <w:t>预算数（</w:t>
            </w:r>
            <w:r>
              <w:rPr>
                <w:rFonts w:ascii="Times New Roman" w:eastAsia="Times New Roman"/>
                <w:sz w:val="17"/>
              </w:rPr>
              <w:t>A</w:t>
            </w:r>
            <w:r>
              <w:rPr>
                <w:sz w:val="17"/>
              </w:rPr>
              <w:t>）</w:t>
            </w:r>
          </w:p>
        </w:tc>
        <w:tc>
          <w:tcPr>
            <w:tcW w:w="2318" w:type="dxa"/>
            <w:gridSpan w:val="2"/>
          </w:tcPr>
          <w:p w:rsidR="00454B80" w:rsidRDefault="00C52B3A">
            <w:pPr>
              <w:pStyle w:val="TableParagraph"/>
              <w:spacing w:before="81"/>
              <w:ind w:left="690"/>
              <w:rPr>
                <w:sz w:val="17"/>
              </w:rPr>
            </w:pPr>
            <w:r>
              <w:rPr>
                <w:sz w:val="17"/>
              </w:rPr>
              <w:t>执行数（</w:t>
            </w:r>
            <w:r>
              <w:rPr>
                <w:rFonts w:ascii="Times New Roman" w:eastAsia="Times New Roman"/>
                <w:sz w:val="17"/>
              </w:rPr>
              <w:t>B</w:t>
            </w:r>
            <w:r>
              <w:rPr>
                <w:sz w:val="17"/>
              </w:rPr>
              <w:t>）</w:t>
            </w:r>
          </w:p>
        </w:tc>
        <w:tc>
          <w:tcPr>
            <w:tcW w:w="1344" w:type="dxa"/>
          </w:tcPr>
          <w:p w:rsidR="00454B80" w:rsidRDefault="00C52B3A">
            <w:pPr>
              <w:pStyle w:val="TableParagraph"/>
              <w:spacing w:before="81"/>
              <w:ind w:left="33" w:right="3"/>
              <w:jc w:val="center"/>
              <w:rPr>
                <w:rFonts w:ascii="Times New Roman" w:eastAsia="Times New Roman"/>
                <w:sz w:val="17"/>
              </w:rPr>
            </w:pPr>
            <w:r>
              <w:rPr>
                <w:sz w:val="17"/>
              </w:rPr>
              <w:t>执行率（</w:t>
            </w:r>
            <w:r>
              <w:rPr>
                <w:rFonts w:ascii="Times New Roman" w:eastAsia="Times New Roman"/>
                <w:sz w:val="17"/>
              </w:rPr>
              <w:t>B/A)</w:t>
            </w:r>
          </w:p>
        </w:tc>
        <w:tc>
          <w:tcPr>
            <w:tcW w:w="1344" w:type="dxa"/>
          </w:tcPr>
          <w:p w:rsidR="00454B80" w:rsidRDefault="00C52B3A">
            <w:pPr>
              <w:pStyle w:val="TableParagraph"/>
              <w:spacing w:line="198" w:lineRule="exact"/>
              <w:ind w:left="33" w:right="2"/>
              <w:jc w:val="center"/>
              <w:rPr>
                <w:sz w:val="17"/>
              </w:rPr>
            </w:pPr>
            <w:r>
              <w:rPr>
                <w:sz w:val="17"/>
              </w:rPr>
              <w:t>得分</w:t>
            </w:r>
          </w:p>
          <w:p w:rsidR="00454B80" w:rsidRDefault="00C52B3A">
            <w:pPr>
              <w:pStyle w:val="TableParagraph"/>
              <w:spacing w:line="167" w:lineRule="exact"/>
              <w:ind w:left="33" w:right="3"/>
              <w:jc w:val="center"/>
              <w:rPr>
                <w:sz w:val="17"/>
              </w:rPr>
            </w:pPr>
            <w:r>
              <w:rPr>
                <w:w w:val="95"/>
                <w:sz w:val="17"/>
              </w:rPr>
              <w:t>（</w:t>
            </w:r>
            <w:r>
              <w:rPr>
                <w:rFonts w:ascii="Times New Roman" w:eastAsia="Times New Roman"/>
                <w:w w:val="95"/>
                <w:sz w:val="17"/>
              </w:rPr>
              <w:t>20</w:t>
            </w:r>
            <w:r>
              <w:rPr>
                <w:w w:val="95"/>
                <w:sz w:val="17"/>
              </w:rPr>
              <w:t>分</w:t>
            </w:r>
            <w:r>
              <w:rPr>
                <w:rFonts w:ascii="Times New Roman" w:eastAsia="Times New Roman"/>
                <w:w w:val="95"/>
                <w:sz w:val="17"/>
              </w:rPr>
              <w:t>*</w:t>
            </w:r>
            <w:r>
              <w:rPr>
                <w:w w:val="95"/>
                <w:sz w:val="17"/>
              </w:rPr>
              <w:t>执行率）</w:t>
            </w:r>
          </w:p>
        </w:tc>
      </w:tr>
      <w:tr w:rsidR="00454B80">
        <w:trPr>
          <w:trHeight w:val="385"/>
        </w:trPr>
        <w:tc>
          <w:tcPr>
            <w:tcW w:w="1784" w:type="dxa"/>
            <w:gridSpan w:val="2"/>
            <w:vMerge/>
            <w:tcBorders>
              <w:top w:val="nil"/>
            </w:tcBorders>
          </w:tcPr>
          <w:p w:rsidR="00454B80" w:rsidRDefault="00454B80">
            <w:pPr>
              <w:rPr>
                <w:sz w:val="2"/>
                <w:szCs w:val="2"/>
              </w:rPr>
            </w:pPr>
          </w:p>
        </w:tc>
        <w:tc>
          <w:tcPr>
            <w:tcW w:w="1577" w:type="dxa"/>
          </w:tcPr>
          <w:p w:rsidR="00454B80" w:rsidRDefault="00C52B3A">
            <w:pPr>
              <w:pStyle w:val="TableParagraph"/>
              <w:spacing w:before="93"/>
              <w:ind w:left="43" w:right="16"/>
              <w:jc w:val="center"/>
              <w:rPr>
                <w:sz w:val="17"/>
              </w:rPr>
            </w:pPr>
            <w:r>
              <w:rPr>
                <w:sz w:val="17"/>
              </w:rPr>
              <w:t>年度财政资金总额</w:t>
            </w:r>
          </w:p>
        </w:tc>
        <w:tc>
          <w:tcPr>
            <w:tcW w:w="1531" w:type="dxa"/>
          </w:tcPr>
          <w:p w:rsidR="00454B80" w:rsidRDefault="00C52B3A">
            <w:pPr>
              <w:pStyle w:val="TableParagraph"/>
              <w:spacing w:before="92"/>
              <w:ind w:left="262" w:right="233"/>
              <w:jc w:val="center"/>
              <w:rPr>
                <w:rFonts w:ascii="Times New Roman"/>
                <w:sz w:val="17"/>
              </w:rPr>
            </w:pPr>
            <w:r>
              <w:rPr>
                <w:rFonts w:ascii="Times New Roman"/>
                <w:sz w:val="17"/>
              </w:rPr>
              <w:t>2,712.95</w:t>
            </w:r>
          </w:p>
        </w:tc>
        <w:tc>
          <w:tcPr>
            <w:tcW w:w="2318" w:type="dxa"/>
            <w:gridSpan w:val="2"/>
          </w:tcPr>
          <w:p w:rsidR="00454B80" w:rsidRDefault="00C52B3A">
            <w:pPr>
              <w:pStyle w:val="TableParagraph"/>
              <w:spacing w:before="92"/>
              <w:ind w:left="846" w:right="817"/>
              <w:jc w:val="center"/>
              <w:rPr>
                <w:rFonts w:ascii="Times New Roman"/>
                <w:sz w:val="17"/>
              </w:rPr>
            </w:pPr>
            <w:r>
              <w:rPr>
                <w:rFonts w:ascii="Times New Roman"/>
                <w:sz w:val="17"/>
              </w:rPr>
              <w:t>2,712.95</w:t>
            </w:r>
          </w:p>
        </w:tc>
        <w:tc>
          <w:tcPr>
            <w:tcW w:w="1344" w:type="dxa"/>
          </w:tcPr>
          <w:p w:rsidR="00454B80" w:rsidRDefault="00C52B3A">
            <w:pPr>
              <w:pStyle w:val="TableParagraph"/>
              <w:spacing w:before="92"/>
              <w:ind w:left="33"/>
              <w:jc w:val="center"/>
              <w:rPr>
                <w:rFonts w:ascii="Times New Roman"/>
                <w:sz w:val="17"/>
              </w:rPr>
            </w:pPr>
            <w:r>
              <w:rPr>
                <w:rFonts w:ascii="Times New Roman"/>
                <w:sz w:val="17"/>
              </w:rPr>
              <w:t>100%</w:t>
            </w:r>
          </w:p>
        </w:tc>
        <w:tc>
          <w:tcPr>
            <w:tcW w:w="1344" w:type="dxa"/>
          </w:tcPr>
          <w:p w:rsidR="00454B80" w:rsidRDefault="00C52B3A">
            <w:pPr>
              <w:pStyle w:val="TableParagraph"/>
              <w:spacing w:before="92"/>
              <w:ind w:left="33" w:right="1"/>
              <w:jc w:val="center"/>
              <w:rPr>
                <w:rFonts w:ascii="Times New Roman"/>
                <w:sz w:val="17"/>
              </w:rPr>
            </w:pPr>
            <w:r>
              <w:rPr>
                <w:rFonts w:ascii="Times New Roman"/>
                <w:sz w:val="17"/>
              </w:rPr>
              <w:t>20</w:t>
            </w:r>
          </w:p>
        </w:tc>
      </w:tr>
      <w:tr w:rsidR="00454B80">
        <w:trPr>
          <w:trHeight w:val="486"/>
        </w:trPr>
        <w:tc>
          <w:tcPr>
            <w:tcW w:w="869"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8" w:line="228" w:lineRule="auto"/>
              <w:ind w:left="105" w:right="70" w:hanging="1"/>
              <w:jc w:val="center"/>
              <w:rPr>
                <w:sz w:val="17"/>
              </w:rPr>
            </w:pPr>
            <w:r>
              <w:rPr>
                <w:sz w:val="17"/>
              </w:rPr>
              <w:t xml:space="preserve">年度目 </w:t>
            </w:r>
            <w:r>
              <w:rPr>
                <w:spacing w:val="-5"/>
                <w:w w:val="95"/>
                <w:sz w:val="17"/>
              </w:rPr>
              <w:t>标：根据</w:t>
            </w:r>
            <w:r>
              <w:rPr>
                <w:sz w:val="17"/>
              </w:rPr>
              <w:t xml:space="preserve">合同约 </w:t>
            </w:r>
            <w:r>
              <w:rPr>
                <w:spacing w:val="-5"/>
                <w:w w:val="95"/>
                <w:sz w:val="17"/>
              </w:rPr>
              <w:t>定，支付</w:t>
            </w:r>
            <w:r>
              <w:rPr>
                <w:spacing w:val="-4"/>
                <w:w w:val="95"/>
                <w:sz w:val="17"/>
              </w:rPr>
              <w:t>项目资金</w:t>
            </w:r>
            <w:r>
              <w:rPr>
                <w:sz w:val="17"/>
              </w:rPr>
              <w:t>进度款</w:t>
            </w:r>
          </w:p>
          <w:p w:rsidR="00454B80" w:rsidRDefault="00C52B3A">
            <w:pPr>
              <w:pStyle w:val="TableParagraph"/>
              <w:spacing w:line="202" w:lineRule="exact"/>
              <w:ind w:left="81" w:right="48"/>
              <w:jc w:val="center"/>
              <w:rPr>
                <w:sz w:val="17"/>
              </w:rPr>
            </w:pPr>
            <w:r>
              <w:rPr>
                <w:sz w:val="17"/>
              </w:rPr>
              <w:t>（</w:t>
            </w:r>
            <w:r>
              <w:rPr>
                <w:rFonts w:ascii="Times New Roman" w:eastAsia="Times New Roman"/>
                <w:sz w:val="17"/>
              </w:rPr>
              <w:t>80</w:t>
            </w:r>
            <w:r>
              <w:rPr>
                <w:sz w:val="17"/>
              </w:rPr>
              <w:t>分）</w:t>
            </w:r>
          </w:p>
        </w:tc>
        <w:tc>
          <w:tcPr>
            <w:tcW w:w="915" w:type="dxa"/>
          </w:tcPr>
          <w:p w:rsidR="00454B80" w:rsidRDefault="00C52B3A">
            <w:pPr>
              <w:pStyle w:val="TableParagraph"/>
              <w:spacing w:before="24" w:line="220" w:lineRule="atLeast"/>
              <w:ind w:left="294" w:right="222"/>
              <w:rPr>
                <w:sz w:val="17"/>
              </w:rPr>
            </w:pPr>
            <w:r>
              <w:rPr>
                <w:sz w:val="17"/>
              </w:rPr>
              <w:t>一级指标</w:t>
            </w:r>
          </w:p>
        </w:tc>
        <w:tc>
          <w:tcPr>
            <w:tcW w:w="1577" w:type="dxa"/>
          </w:tcPr>
          <w:p w:rsidR="00454B80" w:rsidRDefault="00C52B3A">
            <w:pPr>
              <w:pStyle w:val="TableParagraph"/>
              <w:spacing w:before="144"/>
              <w:ind w:left="46" w:right="16"/>
              <w:jc w:val="center"/>
              <w:rPr>
                <w:sz w:val="17"/>
              </w:rPr>
            </w:pPr>
            <w:r>
              <w:rPr>
                <w:sz w:val="17"/>
              </w:rPr>
              <w:t>二级指标</w:t>
            </w:r>
          </w:p>
        </w:tc>
        <w:tc>
          <w:tcPr>
            <w:tcW w:w="2505" w:type="dxa"/>
            <w:gridSpan w:val="2"/>
          </w:tcPr>
          <w:p w:rsidR="00454B80" w:rsidRDefault="00C52B3A">
            <w:pPr>
              <w:pStyle w:val="TableParagraph"/>
              <w:spacing w:before="144"/>
              <w:ind w:left="105" w:right="76"/>
              <w:jc w:val="center"/>
              <w:rPr>
                <w:sz w:val="17"/>
              </w:rPr>
            </w:pPr>
            <w:r>
              <w:rPr>
                <w:sz w:val="17"/>
              </w:rPr>
              <w:t>三级指标</w:t>
            </w:r>
          </w:p>
        </w:tc>
        <w:tc>
          <w:tcPr>
            <w:tcW w:w="1344" w:type="dxa"/>
          </w:tcPr>
          <w:p w:rsidR="00454B80" w:rsidRDefault="00C52B3A">
            <w:pPr>
              <w:pStyle w:val="TableParagraph"/>
              <w:spacing w:before="131"/>
              <w:ind w:left="33" w:right="3"/>
              <w:jc w:val="center"/>
              <w:rPr>
                <w:sz w:val="17"/>
              </w:rPr>
            </w:pPr>
            <w:r>
              <w:rPr>
                <w:w w:val="95"/>
                <w:sz w:val="17"/>
              </w:rPr>
              <w:t>年度目标值（</w:t>
            </w:r>
            <w:r>
              <w:rPr>
                <w:rFonts w:ascii="Times New Roman" w:eastAsia="Times New Roman"/>
                <w:w w:val="95"/>
                <w:sz w:val="17"/>
              </w:rPr>
              <w:t>A</w:t>
            </w:r>
            <w:r>
              <w:rPr>
                <w:w w:val="95"/>
                <w:sz w:val="17"/>
              </w:rPr>
              <w:t>）</w:t>
            </w:r>
          </w:p>
        </w:tc>
        <w:tc>
          <w:tcPr>
            <w:tcW w:w="1344" w:type="dxa"/>
          </w:tcPr>
          <w:p w:rsidR="00454B80" w:rsidRDefault="00C52B3A">
            <w:pPr>
              <w:pStyle w:val="TableParagraph"/>
              <w:spacing w:before="131"/>
              <w:ind w:left="31" w:right="3"/>
              <w:jc w:val="center"/>
              <w:rPr>
                <w:rFonts w:ascii="Times New Roman" w:eastAsia="Times New Roman"/>
                <w:sz w:val="17"/>
              </w:rPr>
            </w:pPr>
            <w:r>
              <w:rPr>
                <w:sz w:val="17"/>
              </w:rPr>
              <w:t>实际完成值（</w:t>
            </w:r>
            <w:r>
              <w:rPr>
                <w:rFonts w:ascii="Times New Roman" w:eastAsia="Times New Roman"/>
                <w:sz w:val="17"/>
              </w:rPr>
              <w:t>B)</w:t>
            </w:r>
          </w:p>
        </w:tc>
        <w:tc>
          <w:tcPr>
            <w:tcW w:w="1344" w:type="dxa"/>
          </w:tcPr>
          <w:p w:rsidR="00454B80" w:rsidRDefault="00C52B3A">
            <w:pPr>
              <w:pStyle w:val="TableParagraph"/>
              <w:spacing w:before="144"/>
              <w:ind w:left="33" w:right="2"/>
              <w:jc w:val="center"/>
              <w:rPr>
                <w:sz w:val="17"/>
              </w:rPr>
            </w:pPr>
            <w:r>
              <w:rPr>
                <w:sz w:val="17"/>
              </w:rPr>
              <w:t>得分</w:t>
            </w:r>
          </w:p>
        </w:tc>
      </w:tr>
      <w:tr w:rsidR="00454B80">
        <w:trPr>
          <w:trHeight w:val="486"/>
        </w:trPr>
        <w:tc>
          <w:tcPr>
            <w:tcW w:w="869" w:type="dxa"/>
            <w:vMerge/>
            <w:tcBorders>
              <w:top w:val="nil"/>
            </w:tcBorders>
          </w:tcPr>
          <w:p w:rsidR="00454B80" w:rsidRDefault="00454B80">
            <w:pPr>
              <w:rPr>
                <w:sz w:val="2"/>
                <w:szCs w:val="2"/>
              </w:rPr>
            </w:pPr>
          </w:p>
        </w:tc>
        <w:tc>
          <w:tcPr>
            <w:tcW w:w="91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12"/>
              <w:rPr>
                <w:sz w:val="17"/>
              </w:rPr>
            </w:pPr>
          </w:p>
          <w:p w:rsidR="00454B80" w:rsidRDefault="00C52B3A">
            <w:pPr>
              <w:pStyle w:val="TableParagraph"/>
              <w:spacing w:line="208" w:lineRule="exact"/>
              <w:ind w:left="129"/>
              <w:rPr>
                <w:sz w:val="17"/>
              </w:rPr>
            </w:pPr>
            <w:r>
              <w:rPr>
                <w:spacing w:val="-1"/>
                <w:w w:val="95"/>
                <w:sz w:val="17"/>
              </w:rPr>
              <w:t>产出指标</w:t>
            </w:r>
          </w:p>
          <w:p w:rsidR="00454B80" w:rsidRDefault="00C52B3A">
            <w:pPr>
              <w:pStyle w:val="TableParagraph"/>
              <w:spacing w:line="208" w:lineRule="exact"/>
              <w:ind w:left="126"/>
              <w:rPr>
                <w:sz w:val="17"/>
              </w:rPr>
            </w:pPr>
            <w:r>
              <w:rPr>
                <w:w w:val="95"/>
                <w:sz w:val="17"/>
              </w:rPr>
              <w:t>（</w:t>
            </w:r>
            <w:r>
              <w:rPr>
                <w:rFonts w:ascii="Times New Roman" w:eastAsia="Times New Roman"/>
                <w:w w:val="95"/>
                <w:sz w:val="17"/>
              </w:rPr>
              <w:t>40</w:t>
            </w:r>
            <w:r>
              <w:rPr>
                <w:spacing w:val="-3"/>
                <w:w w:val="95"/>
                <w:sz w:val="17"/>
              </w:rPr>
              <w:t>分</w:t>
            </w:r>
            <w:r>
              <w:rPr>
                <w:w w:val="95"/>
                <w:sz w:val="17"/>
              </w:rPr>
              <w:t>）</w:t>
            </w:r>
          </w:p>
        </w:tc>
        <w:tc>
          <w:tcPr>
            <w:tcW w:w="1577" w:type="dxa"/>
          </w:tcPr>
          <w:p w:rsidR="00454B80" w:rsidRDefault="00C52B3A">
            <w:pPr>
              <w:pStyle w:val="TableParagraph"/>
              <w:spacing w:before="131"/>
              <w:ind w:left="45" w:right="16"/>
              <w:jc w:val="center"/>
              <w:rPr>
                <w:sz w:val="17"/>
              </w:rPr>
            </w:pPr>
            <w:r>
              <w:rPr>
                <w:sz w:val="17"/>
              </w:rPr>
              <w:t>质量指标（</w:t>
            </w:r>
            <w:r>
              <w:rPr>
                <w:rFonts w:ascii="Times New Roman" w:eastAsia="Times New Roman"/>
                <w:sz w:val="17"/>
              </w:rPr>
              <w:t>8</w:t>
            </w:r>
            <w:r>
              <w:rPr>
                <w:sz w:val="17"/>
              </w:rPr>
              <w:t>分）</w:t>
            </w:r>
          </w:p>
        </w:tc>
        <w:tc>
          <w:tcPr>
            <w:tcW w:w="2505" w:type="dxa"/>
            <w:gridSpan w:val="2"/>
          </w:tcPr>
          <w:p w:rsidR="00454B80" w:rsidRDefault="00C52B3A">
            <w:pPr>
              <w:pStyle w:val="TableParagraph"/>
              <w:spacing w:before="143"/>
              <w:ind w:left="673"/>
              <w:rPr>
                <w:sz w:val="17"/>
              </w:rPr>
            </w:pPr>
            <w:r>
              <w:rPr>
                <w:sz w:val="17"/>
              </w:rPr>
              <w:t>竣工验收合格率</w:t>
            </w:r>
          </w:p>
        </w:tc>
        <w:tc>
          <w:tcPr>
            <w:tcW w:w="1344" w:type="dxa"/>
          </w:tcPr>
          <w:p w:rsidR="00454B80" w:rsidRDefault="00C52B3A">
            <w:pPr>
              <w:pStyle w:val="TableParagraph"/>
              <w:spacing w:before="143"/>
              <w:ind w:left="33" w:right="2"/>
              <w:jc w:val="center"/>
              <w:rPr>
                <w:sz w:val="17"/>
              </w:rPr>
            </w:pPr>
            <w:r>
              <w:rPr>
                <w:sz w:val="17"/>
              </w:rPr>
              <w:t>合格</w:t>
            </w:r>
          </w:p>
        </w:tc>
        <w:tc>
          <w:tcPr>
            <w:tcW w:w="1344" w:type="dxa"/>
          </w:tcPr>
          <w:p w:rsidR="00454B80" w:rsidRDefault="00C52B3A">
            <w:pPr>
              <w:pStyle w:val="TableParagraph"/>
              <w:spacing w:before="143"/>
              <w:ind w:left="33" w:right="2"/>
              <w:jc w:val="center"/>
              <w:rPr>
                <w:sz w:val="17"/>
              </w:rPr>
            </w:pPr>
            <w:r>
              <w:rPr>
                <w:sz w:val="17"/>
              </w:rPr>
              <w:t>合格</w:t>
            </w:r>
          </w:p>
        </w:tc>
        <w:tc>
          <w:tcPr>
            <w:tcW w:w="1344" w:type="dxa"/>
          </w:tcPr>
          <w:p w:rsidR="00454B80" w:rsidRDefault="00C52B3A">
            <w:pPr>
              <w:pStyle w:val="TableParagraph"/>
              <w:spacing w:before="143"/>
              <w:ind w:left="30"/>
              <w:jc w:val="center"/>
              <w:rPr>
                <w:rFonts w:ascii="Times New Roman"/>
                <w:sz w:val="17"/>
              </w:rPr>
            </w:pPr>
            <w:r>
              <w:rPr>
                <w:rFonts w:ascii="Times New Roman"/>
                <w:w w:val="98"/>
                <w:sz w:val="17"/>
              </w:rPr>
              <w:t>8</w:t>
            </w:r>
          </w:p>
        </w:tc>
      </w:tr>
      <w:tr w:rsidR="00454B80">
        <w:trPr>
          <w:trHeight w:val="486"/>
        </w:trPr>
        <w:tc>
          <w:tcPr>
            <w:tcW w:w="869" w:type="dxa"/>
            <w:vMerge/>
            <w:tcBorders>
              <w:top w:val="nil"/>
            </w:tcBorders>
          </w:tcPr>
          <w:p w:rsidR="00454B80" w:rsidRDefault="00454B80">
            <w:pPr>
              <w:rPr>
                <w:sz w:val="2"/>
                <w:szCs w:val="2"/>
              </w:rPr>
            </w:pPr>
          </w:p>
        </w:tc>
        <w:tc>
          <w:tcPr>
            <w:tcW w:w="915" w:type="dxa"/>
            <w:vMerge/>
            <w:tcBorders>
              <w:top w:val="nil"/>
            </w:tcBorders>
          </w:tcPr>
          <w:p w:rsidR="00454B80" w:rsidRDefault="00454B80">
            <w:pPr>
              <w:rPr>
                <w:sz w:val="2"/>
                <w:szCs w:val="2"/>
              </w:rPr>
            </w:pPr>
          </w:p>
        </w:tc>
        <w:tc>
          <w:tcPr>
            <w:tcW w:w="1577" w:type="dxa"/>
            <w:vMerge w:val="restart"/>
          </w:tcPr>
          <w:p w:rsidR="00454B80" w:rsidRDefault="00454B80">
            <w:pPr>
              <w:pStyle w:val="TableParagraph"/>
              <w:rPr>
                <w:sz w:val="18"/>
              </w:rPr>
            </w:pPr>
          </w:p>
          <w:p w:rsidR="00454B80" w:rsidRDefault="00454B80">
            <w:pPr>
              <w:pStyle w:val="TableParagraph"/>
              <w:rPr>
                <w:sz w:val="18"/>
              </w:rPr>
            </w:pPr>
          </w:p>
          <w:p w:rsidR="00454B80" w:rsidRDefault="00454B80">
            <w:pPr>
              <w:pStyle w:val="TableParagraph"/>
              <w:spacing w:before="10"/>
              <w:rPr>
                <w:sz w:val="13"/>
              </w:rPr>
            </w:pPr>
          </w:p>
          <w:p w:rsidR="00454B80" w:rsidRDefault="00C52B3A">
            <w:pPr>
              <w:pStyle w:val="TableParagraph"/>
              <w:ind w:left="123"/>
              <w:rPr>
                <w:sz w:val="17"/>
              </w:rPr>
            </w:pPr>
            <w:r>
              <w:rPr>
                <w:sz w:val="17"/>
              </w:rPr>
              <w:t>时效指标（</w:t>
            </w:r>
            <w:r>
              <w:rPr>
                <w:rFonts w:ascii="Times New Roman" w:eastAsia="Times New Roman"/>
                <w:sz w:val="17"/>
              </w:rPr>
              <w:t>24</w:t>
            </w:r>
            <w:r>
              <w:rPr>
                <w:sz w:val="17"/>
              </w:rPr>
              <w:t>分）</w:t>
            </w:r>
          </w:p>
        </w:tc>
        <w:tc>
          <w:tcPr>
            <w:tcW w:w="2505" w:type="dxa"/>
            <w:gridSpan w:val="2"/>
          </w:tcPr>
          <w:p w:rsidR="00454B80" w:rsidRDefault="00C52B3A">
            <w:pPr>
              <w:pStyle w:val="TableParagraph"/>
              <w:spacing w:before="143"/>
              <w:ind w:left="673"/>
              <w:rPr>
                <w:sz w:val="17"/>
              </w:rPr>
            </w:pPr>
            <w:r>
              <w:rPr>
                <w:sz w:val="17"/>
              </w:rPr>
              <w:t>开工目标完成率</w:t>
            </w:r>
          </w:p>
        </w:tc>
        <w:tc>
          <w:tcPr>
            <w:tcW w:w="1344" w:type="dxa"/>
          </w:tcPr>
          <w:p w:rsidR="00454B80" w:rsidRDefault="00C52B3A">
            <w:pPr>
              <w:pStyle w:val="TableParagraph"/>
              <w:spacing w:before="143"/>
              <w:ind w:left="33"/>
              <w:jc w:val="center"/>
              <w:rPr>
                <w:rFonts w:ascii="Times New Roman"/>
                <w:sz w:val="17"/>
              </w:rPr>
            </w:pPr>
            <w:r>
              <w:rPr>
                <w:rFonts w:ascii="Times New Roman"/>
                <w:sz w:val="17"/>
              </w:rPr>
              <w:t>100%</w:t>
            </w:r>
          </w:p>
        </w:tc>
        <w:tc>
          <w:tcPr>
            <w:tcW w:w="1344" w:type="dxa"/>
          </w:tcPr>
          <w:p w:rsidR="00454B80" w:rsidRDefault="00C52B3A">
            <w:pPr>
              <w:pStyle w:val="TableParagraph"/>
              <w:spacing w:before="143"/>
              <w:ind w:left="33"/>
              <w:jc w:val="center"/>
              <w:rPr>
                <w:rFonts w:ascii="Times New Roman"/>
                <w:sz w:val="17"/>
              </w:rPr>
            </w:pPr>
            <w:r>
              <w:rPr>
                <w:rFonts w:ascii="Times New Roman"/>
                <w:sz w:val="17"/>
              </w:rPr>
              <w:t>100%</w:t>
            </w:r>
          </w:p>
        </w:tc>
        <w:tc>
          <w:tcPr>
            <w:tcW w:w="1344" w:type="dxa"/>
          </w:tcPr>
          <w:p w:rsidR="00454B80" w:rsidRDefault="00C52B3A">
            <w:pPr>
              <w:pStyle w:val="TableParagraph"/>
              <w:spacing w:before="143"/>
              <w:ind w:left="30"/>
              <w:jc w:val="center"/>
              <w:rPr>
                <w:rFonts w:ascii="Times New Roman"/>
                <w:sz w:val="17"/>
              </w:rPr>
            </w:pPr>
            <w:r>
              <w:rPr>
                <w:rFonts w:ascii="Times New Roman"/>
                <w:w w:val="98"/>
                <w:sz w:val="17"/>
              </w:rPr>
              <w:t>8</w:t>
            </w:r>
          </w:p>
        </w:tc>
      </w:tr>
      <w:tr w:rsidR="00454B80">
        <w:trPr>
          <w:trHeight w:val="486"/>
        </w:trPr>
        <w:tc>
          <w:tcPr>
            <w:tcW w:w="869" w:type="dxa"/>
            <w:vMerge/>
            <w:tcBorders>
              <w:top w:val="nil"/>
            </w:tcBorders>
          </w:tcPr>
          <w:p w:rsidR="00454B80" w:rsidRDefault="00454B80">
            <w:pPr>
              <w:rPr>
                <w:sz w:val="2"/>
                <w:szCs w:val="2"/>
              </w:rPr>
            </w:pPr>
          </w:p>
        </w:tc>
        <w:tc>
          <w:tcPr>
            <w:tcW w:w="915" w:type="dxa"/>
            <w:vMerge/>
            <w:tcBorders>
              <w:top w:val="nil"/>
            </w:tcBorders>
          </w:tcPr>
          <w:p w:rsidR="00454B80" w:rsidRDefault="00454B80">
            <w:pPr>
              <w:rPr>
                <w:sz w:val="2"/>
                <w:szCs w:val="2"/>
              </w:rPr>
            </w:pPr>
          </w:p>
        </w:tc>
        <w:tc>
          <w:tcPr>
            <w:tcW w:w="1577" w:type="dxa"/>
            <w:vMerge/>
            <w:tcBorders>
              <w:top w:val="nil"/>
            </w:tcBorders>
          </w:tcPr>
          <w:p w:rsidR="00454B80" w:rsidRDefault="00454B80">
            <w:pPr>
              <w:rPr>
                <w:sz w:val="2"/>
                <w:szCs w:val="2"/>
              </w:rPr>
            </w:pPr>
          </w:p>
        </w:tc>
        <w:tc>
          <w:tcPr>
            <w:tcW w:w="2505" w:type="dxa"/>
            <w:gridSpan w:val="2"/>
          </w:tcPr>
          <w:p w:rsidR="00454B80" w:rsidRDefault="00C52B3A">
            <w:pPr>
              <w:pStyle w:val="TableParagraph"/>
              <w:spacing w:before="143"/>
              <w:ind w:left="757"/>
              <w:rPr>
                <w:sz w:val="17"/>
              </w:rPr>
            </w:pPr>
            <w:r>
              <w:rPr>
                <w:sz w:val="17"/>
              </w:rPr>
              <w:t>资金支付进度</w:t>
            </w:r>
          </w:p>
        </w:tc>
        <w:tc>
          <w:tcPr>
            <w:tcW w:w="1344" w:type="dxa"/>
          </w:tcPr>
          <w:p w:rsidR="00454B80" w:rsidRDefault="00C52B3A">
            <w:pPr>
              <w:pStyle w:val="TableParagraph"/>
              <w:spacing w:before="143"/>
              <w:ind w:left="31" w:right="3"/>
              <w:jc w:val="center"/>
              <w:rPr>
                <w:sz w:val="17"/>
              </w:rPr>
            </w:pPr>
            <w:r>
              <w:rPr>
                <w:sz w:val="17"/>
              </w:rPr>
              <w:t>按协议约定</w:t>
            </w:r>
          </w:p>
        </w:tc>
        <w:tc>
          <w:tcPr>
            <w:tcW w:w="1344" w:type="dxa"/>
          </w:tcPr>
          <w:p w:rsidR="00454B80" w:rsidRDefault="00C52B3A">
            <w:pPr>
              <w:pStyle w:val="TableParagraph"/>
              <w:spacing w:before="143"/>
              <w:ind w:left="31" w:right="3"/>
              <w:jc w:val="center"/>
              <w:rPr>
                <w:sz w:val="17"/>
              </w:rPr>
            </w:pPr>
            <w:r>
              <w:rPr>
                <w:sz w:val="17"/>
              </w:rPr>
              <w:t>按协议支付</w:t>
            </w:r>
          </w:p>
        </w:tc>
        <w:tc>
          <w:tcPr>
            <w:tcW w:w="1344" w:type="dxa"/>
          </w:tcPr>
          <w:p w:rsidR="00454B80" w:rsidRDefault="00C52B3A">
            <w:pPr>
              <w:pStyle w:val="TableParagraph"/>
              <w:spacing w:before="143"/>
              <w:ind w:left="30"/>
              <w:jc w:val="center"/>
              <w:rPr>
                <w:rFonts w:ascii="Times New Roman"/>
                <w:sz w:val="17"/>
              </w:rPr>
            </w:pPr>
            <w:r>
              <w:rPr>
                <w:rFonts w:ascii="Times New Roman"/>
                <w:w w:val="98"/>
                <w:sz w:val="17"/>
              </w:rPr>
              <w:t>8</w:t>
            </w:r>
          </w:p>
        </w:tc>
      </w:tr>
      <w:tr w:rsidR="00454B80">
        <w:trPr>
          <w:trHeight w:val="486"/>
        </w:trPr>
        <w:tc>
          <w:tcPr>
            <w:tcW w:w="869" w:type="dxa"/>
            <w:vMerge/>
            <w:tcBorders>
              <w:top w:val="nil"/>
            </w:tcBorders>
          </w:tcPr>
          <w:p w:rsidR="00454B80" w:rsidRDefault="00454B80">
            <w:pPr>
              <w:rPr>
                <w:sz w:val="2"/>
                <w:szCs w:val="2"/>
              </w:rPr>
            </w:pPr>
          </w:p>
        </w:tc>
        <w:tc>
          <w:tcPr>
            <w:tcW w:w="915" w:type="dxa"/>
            <w:vMerge/>
            <w:tcBorders>
              <w:top w:val="nil"/>
            </w:tcBorders>
          </w:tcPr>
          <w:p w:rsidR="00454B80" w:rsidRDefault="00454B80">
            <w:pPr>
              <w:rPr>
                <w:sz w:val="2"/>
                <w:szCs w:val="2"/>
              </w:rPr>
            </w:pPr>
          </w:p>
        </w:tc>
        <w:tc>
          <w:tcPr>
            <w:tcW w:w="1577" w:type="dxa"/>
            <w:vMerge/>
            <w:tcBorders>
              <w:top w:val="nil"/>
            </w:tcBorders>
          </w:tcPr>
          <w:p w:rsidR="00454B80" w:rsidRDefault="00454B80">
            <w:pPr>
              <w:rPr>
                <w:sz w:val="2"/>
                <w:szCs w:val="2"/>
              </w:rPr>
            </w:pPr>
          </w:p>
        </w:tc>
        <w:tc>
          <w:tcPr>
            <w:tcW w:w="2505" w:type="dxa"/>
            <w:gridSpan w:val="2"/>
          </w:tcPr>
          <w:p w:rsidR="00454B80" w:rsidRDefault="00C52B3A">
            <w:pPr>
              <w:pStyle w:val="TableParagraph"/>
              <w:spacing w:before="143"/>
              <w:ind w:left="589"/>
              <w:rPr>
                <w:sz w:val="17"/>
              </w:rPr>
            </w:pPr>
            <w:r>
              <w:rPr>
                <w:sz w:val="17"/>
              </w:rPr>
              <w:t>项目按时完工情况</w:t>
            </w:r>
          </w:p>
        </w:tc>
        <w:tc>
          <w:tcPr>
            <w:tcW w:w="1344" w:type="dxa"/>
          </w:tcPr>
          <w:p w:rsidR="00454B80" w:rsidRDefault="00C52B3A">
            <w:pPr>
              <w:pStyle w:val="TableParagraph"/>
              <w:spacing w:before="143"/>
              <w:ind w:left="33" w:right="1"/>
              <w:jc w:val="center"/>
              <w:rPr>
                <w:sz w:val="17"/>
              </w:rPr>
            </w:pPr>
            <w:r>
              <w:rPr>
                <w:sz w:val="17"/>
              </w:rPr>
              <w:t>按协议约定时间</w:t>
            </w:r>
          </w:p>
        </w:tc>
        <w:tc>
          <w:tcPr>
            <w:tcW w:w="1344" w:type="dxa"/>
          </w:tcPr>
          <w:p w:rsidR="00454B80" w:rsidRDefault="00C52B3A">
            <w:pPr>
              <w:pStyle w:val="TableParagraph"/>
              <w:spacing w:before="143"/>
              <w:ind w:left="33" w:right="1"/>
              <w:jc w:val="center"/>
              <w:rPr>
                <w:sz w:val="17"/>
              </w:rPr>
            </w:pPr>
            <w:r>
              <w:rPr>
                <w:sz w:val="17"/>
              </w:rPr>
              <w:t>超过约定时间</w:t>
            </w:r>
          </w:p>
        </w:tc>
        <w:tc>
          <w:tcPr>
            <w:tcW w:w="1344" w:type="dxa"/>
          </w:tcPr>
          <w:p w:rsidR="00454B80" w:rsidRDefault="00C52B3A">
            <w:pPr>
              <w:pStyle w:val="TableParagraph"/>
              <w:spacing w:before="143"/>
              <w:ind w:left="30"/>
              <w:jc w:val="center"/>
              <w:rPr>
                <w:rFonts w:ascii="Times New Roman"/>
                <w:sz w:val="17"/>
              </w:rPr>
            </w:pPr>
            <w:r>
              <w:rPr>
                <w:rFonts w:ascii="Times New Roman"/>
                <w:w w:val="98"/>
                <w:sz w:val="17"/>
              </w:rPr>
              <w:t>0</w:t>
            </w:r>
          </w:p>
        </w:tc>
      </w:tr>
      <w:tr w:rsidR="00454B80">
        <w:trPr>
          <w:trHeight w:val="486"/>
        </w:trPr>
        <w:tc>
          <w:tcPr>
            <w:tcW w:w="869" w:type="dxa"/>
            <w:vMerge/>
            <w:tcBorders>
              <w:top w:val="nil"/>
            </w:tcBorders>
          </w:tcPr>
          <w:p w:rsidR="00454B80" w:rsidRDefault="00454B80">
            <w:pPr>
              <w:rPr>
                <w:sz w:val="2"/>
                <w:szCs w:val="2"/>
              </w:rPr>
            </w:pPr>
          </w:p>
        </w:tc>
        <w:tc>
          <w:tcPr>
            <w:tcW w:w="915" w:type="dxa"/>
            <w:vMerge/>
            <w:tcBorders>
              <w:top w:val="nil"/>
            </w:tcBorders>
          </w:tcPr>
          <w:p w:rsidR="00454B80" w:rsidRDefault="00454B80">
            <w:pPr>
              <w:rPr>
                <w:sz w:val="2"/>
                <w:szCs w:val="2"/>
              </w:rPr>
            </w:pPr>
          </w:p>
        </w:tc>
        <w:tc>
          <w:tcPr>
            <w:tcW w:w="1577" w:type="dxa"/>
          </w:tcPr>
          <w:p w:rsidR="00454B80" w:rsidRDefault="00C52B3A">
            <w:pPr>
              <w:pStyle w:val="TableParagraph"/>
              <w:spacing w:before="132"/>
              <w:ind w:left="45" w:right="16"/>
              <w:jc w:val="center"/>
              <w:rPr>
                <w:sz w:val="17"/>
              </w:rPr>
            </w:pPr>
            <w:r>
              <w:rPr>
                <w:sz w:val="17"/>
              </w:rPr>
              <w:t>成本指标（</w:t>
            </w:r>
            <w:r>
              <w:rPr>
                <w:rFonts w:ascii="Times New Roman" w:eastAsia="Times New Roman"/>
                <w:sz w:val="17"/>
              </w:rPr>
              <w:t>8</w:t>
            </w:r>
            <w:r>
              <w:rPr>
                <w:sz w:val="17"/>
              </w:rPr>
              <w:t>分）</w:t>
            </w:r>
          </w:p>
        </w:tc>
        <w:tc>
          <w:tcPr>
            <w:tcW w:w="2505" w:type="dxa"/>
            <w:gridSpan w:val="2"/>
          </w:tcPr>
          <w:p w:rsidR="00454B80" w:rsidRDefault="00C52B3A">
            <w:pPr>
              <w:pStyle w:val="TableParagraph"/>
              <w:spacing w:before="143"/>
              <w:ind w:left="841"/>
              <w:rPr>
                <w:sz w:val="17"/>
              </w:rPr>
            </w:pPr>
            <w:r>
              <w:rPr>
                <w:sz w:val="17"/>
              </w:rPr>
              <w:t>成本控制率</w:t>
            </w:r>
          </w:p>
        </w:tc>
        <w:tc>
          <w:tcPr>
            <w:tcW w:w="1344" w:type="dxa"/>
          </w:tcPr>
          <w:p w:rsidR="00454B80" w:rsidRDefault="00C52B3A">
            <w:pPr>
              <w:pStyle w:val="TableParagraph"/>
              <w:spacing w:before="143"/>
              <w:ind w:left="33" w:right="3"/>
              <w:jc w:val="center"/>
              <w:rPr>
                <w:rFonts w:ascii="Times New Roman" w:hAnsi="Times New Roman"/>
                <w:sz w:val="17"/>
              </w:rPr>
            </w:pPr>
            <w:r>
              <w:rPr>
                <w:rFonts w:ascii="Times New Roman" w:hAnsi="Times New Roman"/>
                <w:sz w:val="17"/>
              </w:rPr>
              <w:t>≤100%</w:t>
            </w:r>
          </w:p>
        </w:tc>
        <w:tc>
          <w:tcPr>
            <w:tcW w:w="1344" w:type="dxa"/>
          </w:tcPr>
          <w:p w:rsidR="00454B80" w:rsidRDefault="00C52B3A">
            <w:pPr>
              <w:pStyle w:val="TableParagraph"/>
              <w:spacing w:before="143"/>
              <w:ind w:left="33"/>
              <w:jc w:val="center"/>
              <w:rPr>
                <w:rFonts w:ascii="Times New Roman"/>
                <w:sz w:val="17"/>
              </w:rPr>
            </w:pPr>
            <w:r>
              <w:rPr>
                <w:rFonts w:ascii="Times New Roman"/>
                <w:sz w:val="17"/>
              </w:rPr>
              <w:t>100%</w:t>
            </w:r>
          </w:p>
        </w:tc>
        <w:tc>
          <w:tcPr>
            <w:tcW w:w="1344" w:type="dxa"/>
          </w:tcPr>
          <w:p w:rsidR="00454B80" w:rsidRDefault="00C52B3A">
            <w:pPr>
              <w:pStyle w:val="TableParagraph"/>
              <w:spacing w:before="143"/>
              <w:ind w:left="30"/>
              <w:jc w:val="center"/>
              <w:rPr>
                <w:rFonts w:ascii="Times New Roman"/>
                <w:sz w:val="17"/>
              </w:rPr>
            </w:pPr>
            <w:r>
              <w:rPr>
                <w:rFonts w:ascii="Times New Roman"/>
                <w:w w:val="98"/>
                <w:sz w:val="17"/>
              </w:rPr>
              <w:t>8</w:t>
            </w:r>
          </w:p>
        </w:tc>
      </w:tr>
      <w:tr w:rsidR="00454B80">
        <w:trPr>
          <w:trHeight w:val="486"/>
        </w:trPr>
        <w:tc>
          <w:tcPr>
            <w:tcW w:w="869" w:type="dxa"/>
            <w:vMerge/>
            <w:tcBorders>
              <w:top w:val="nil"/>
            </w:tcBorders>
          </w:tcPr>
          <w:p w:rsidR="00454B80" w:rsidRDefault="00454B80">
            <w:pPr>
              <w:rPr>
                <w:sz w:val="2"/>
                <w:szCs w:val="2"/>
              </w:rPr>
            </w:pPr>
          </w:p>
        </w:tc>
        <w:tc>
          <w:tcPr>
            <w:tcW w:w="915" w:type="dxa"/>
            <w:vMerge w:val="restart"/>
          </w:tcPr>
          <w:p w:rsidR="00454B80" w:rsidRDefault="00454B80">
            <w:pPr>
              <w:pStyle w:val="TableParagraph"/>
              <w:spacing w:before="10"/>
            </w:pPr>
          </w:p>
          <w:p w:rsidR="00454B80" w:rsidRDefault="00C52B3A">
            <w:pPr>
              <w:pStyle w:val="TableParagraph"/>
              <w:spacing w:line="207" w:lineRule="exact"/>
              <w:ind w:left="129"/>
              <w:rPr>
                <w:sz w:val="17"/>
              </w:rPr>
            </w:pPr>
            <w:r>
              <w:rPr>
                <w:spacing w:val="-1"/>
                <w:w w:val="95"/>
                <w:sz w:val="17"/>
              </w:rPr>
              <w:t>效益指标</w:t>
            </w:r>
          </w:p>
          <w:p w:rsidR="00454B80" w:rsidRDefault="00C52B3A">
            <w:pPr>
              <w:pStyle w:val="TableParagraph"/>
              <w:spacing w:line="207" w:lineRule="exact"/>
              <w:ind w:left="126"/>
              <w:rPr>
                <w:sz w:val="17"/>
              </w:rPr>
            </w:pPr>
            <w:r>
              <w:rPr>
                <w:w w:val="95"/>
                <w:sz w:val="17"/>
              </w:rPr>
              <w:t>（</w:t>
            </w:r>
            <w:r>
              <w:rPr>
                <w:rFonts w:ascii="Times New Roman" w:eastAsia="Times New Roman"/>
                <w:w w:val="95"/>
                <w:sz w:val="17"/>
              </w:rPr>
              <w:t>30</w:t>
            </w:r>
            <w:r>
              <w:rPr>
                <w:spacing w:val="-3"/>
                <w:w w:val="95"/>
                <w:sz w:val="17"/>
              </w:rPr>
              <w:t>分</w:t>
            </w:r>
            <w:r>
              <w:rPr>
                <w:w w:val="95"/>
                <w:sz w:val="17"/>
              </w:rPr>
              <w:t>）</w:t>
            </w:r>
          </w:p>
        </w:tc>
        <w:tc>
          <w:tcPr>
            <w:tcW w:w="1577" w:type="dxa"/>
          </w:tcPr>
          <w:p w:rsidR="00454B80" w:rsidRDefault="00C52B3A">
            <w:pPr>
              <w:pStyle w:val="TableParagraph"/>
              <w:spacing w:before="23" w:line="217" w:lineRule="exact"/>
              <w:ind w:left="45" w:right="16"/>
              <w:jc w:val="center"/>
              <w:rPr>
                <w:sz w:val="17"/>
              </w:rPr>
            </w:pPr>
            <w:r>
              <w:rPr>
                <w:sz w:val="17"/>
              </w:rPr>
              <w:t>社会效益指标</w:t>
            </w:r>
          </w:p>
          <w:p w:rsidR="00454B80" w:rsidRDefault="00C52B3A">
            <w:pPr>
              <w:pStyle w:val="TableParagraph"/>
              <w:spacing w:line="217" w:lineRule="exact"/>
              <w:ind w:left="46" w:right="16"/>
              <w:jc w:val="center"/>
              <w:rPr>
                <w:sz w:val="17"/>
              </w:rPr>
            </w:pPr>
            <w:r>
              <w:rPr>
                <w:sz w:val="17"/>
              </w:rPr>
              <w:t>（</w:t>
            </w:r>
            <w:r>
              <w:rPr>
                <w:rFonts w:ascii="Times New Roman" w:eastAsia="Times New Roman"/>
                <w:sz w:val="17"/>
              </w:rPr>
              <w:t>15</w:t>
            </w:r>
            <w:r>
              <w:rPr>
                <w:sz w:val="17"/>
              </w:rPr>
              <w:t>分）</w:t>
            </w:r>
          </w:p>
        </w:tc>
        <w:tc>
          <w:tcPr>
            <w:tcW w:w="2505" w:type="dxa"/>
            <w:gridSpan w:val="2"/>
          </w:tcPr>
          <w:p w:rsidR="00454B80" w:rsidRDefault="00C52B3A">
            <w:pPr>
              <w:pStyle w:val="TableParagraph"/>
              <w:spacing w:before="144"/>
              <w:ind w:left="421"/>
              <w:rPr>
                <w:sz w:val="17"/>
              </w:rPr>
            </w:pPr>
            <w:r>
              <w:rPr>
                <w:sz w:val="17"/>
              </w:rPr>
              <w:t>创造城市美好夜景体验</w:t>
            </w:r>
          </w:p>
        </w:tc>
        <w:tc>
          <w:tcPr>
            <w:tcW w:w="1344" w:type="dxa"/>
          </w:tcPr>
          <w:p w:rsidR="00454B80" w:rsidRDefault="00C52B3A">
            <w:pPr>
              <w:pStyle w:val="TableParagraph"/>
              <w:spacing w:before="144"/>
              <w:ind w:left="32" w:right="3"/>
              <w:jc w:val="center"/>
              <w:rPr>
                <w:sz w:val="17"/>
              </w:rPr>
            </w:pPr>
            <w:r>
              <w:rPr>
                <w:sz w:val="17"/>
              </w:rPr>
              <w:t>达到预期</w:t>
            </w:r>
          </w:p>
        </w:tc>
        <w:tc>
          <w:tcPr>
            <w:tcW w:w="1344" w:type="dxa"/>
          </w:tcPr>
          <w:p w:rsidR="00454B80" w:rsidRDefault="00C52B3A">
            <w:pPr>
              <w:pStyle w:val="TableParagraph"/>
              <w:spacing w:before="144"/>
              <w:ind w:left="32" w:right="3"/>
              <w:jc w:val="center"/>
              <w:rPr>
                <w:sz w:val="17"/>
              </w:rPr>
            </w:pPr>
            <w:r>
              <w:rPr>
                <w:sz w:val="17"/>
              </w:rPr>
              <w:t>达到预期</w:t>
            </w:r>
          </w:p>
        </w:tc>
        <w:tc>
          <w:tcPr>
            <w:tcW w:w="1344" w:type="dxa"/>
          </w:tcPr>
          <w:p w:rsidR="00454B80" w:rsidRDefault="00C52B3A">
            <w:pPr>
              <w:pStyle w:val="TableParagraph"/>
              <w:spacing w:before="142"/>
              <w:ind w:left="33" w:right="1"/>
              <w:jc w:val="center"/>
              <w:rPr>
                <w:rFonts w:ascii="Times New Roman"/>
                <w:sz w:val="17"/>
              </w:rPr>
            </w:pPr>
            <w:r>
              <w:rPr>
                <w:rFonts w:ascii="Times New Roman"/>
                <w:sz w:val="17"/>
              </w:rPr>
              <w:t>15</w:t>
            </w:r>
          </w:p>
        </w:tc>
      </w:tr>
      <w:tr w:rsidR="00454B80">
        <w:trPr>
          <w:trHeight w:val="486"/>
        </w:trPr>
        <w:tc>
          <w:tcPr>
            <w:tcW w:w="869" w:type="dxa"/>
            <w:vMerge/>
            <w:tcBorders>
              <w:top w:val="nil"/>
            </w:tcBorders>
          </w:tcPr>
          <w:p w:rsidR="00454B80" w:rsidRDefault="00454B80">
            <w:pPr>
              <w:rPr>
                <w:sz w:val="2"/>
                <w:szCs w:val="2"/>
              </w:rPr>
            </w:pPr>
          </w:p>
        </w:tc>
        <w:tc>
          <w:tcPr>
            <w:tcW w:w="915" w:type="dxa"/>
            <w:vMerge/>
            <w:tcBorders>
              <w:top w:val="nil"/>
            </w:tcBorders>
          </w:tcPr>
          <w:p w:rsidR="00454B80" w:rsidRDefault="00454B80">
            <w:pPr>
              <w:rPr>
                <w:sz w:val="2"/>
                <w:szCs w:val="2"/>
              </w:rPr>
            </w:pPr>
          </w:p>
        </w:tc>
        <w:tc>
          <w:tcPr>
            <w:tcW w:w="1577" w:type="dxa"/>
          </w:tcPr>
          <w:p w:rsidR="00454B80" w:rsidRDefault="00C52B3A">
            <w:pPr>
              <w:pStyle w:val="TableParagraph"/>
              <w:spacing w:before="24" w:line="216" w:lineRule="exact"/>
              <w:ind w:left="44" w:right="16"/>
              <w:jc w:val="center"/>
              <w:rPr>
                <w:sz w:val="17"/>
              </w:rPr>
            </w:pPr>
            <w:r>
              <w:rPr>
                <w:sz w:val="17"/>
              </w:rPr>
              <w:t>可持续影响指标</w:t>
            </w:r>
          </w:p>
          <w:p w:rsidR="00454B80" w:rsidRDefault="00C52B3A">
            <w:pPr>
              <w:pStyle w:val="TableParagraph"/>
              <w:spacing w:line="216" w:lineRule="exact"/>
              <w:ind w:left="46" w:right="16"/>
              <w:jc w:val="center"/>
              <w:rPr>
                <w:sz w:val="17"/>
              </w:rPr>
            </w:pPr>
            <w:r>
              <w:rPr>
                <w:sz w:val="17"/>
              </w:rPr>
              <w:t>（</w:t>
            </w:r>
            <w:r>
              <w:rPr>
                <w:rFonts w:ascii="Times New Roman" w:eastAsia="Times New Roman"/>
                <w:sz w:val="17"/>
              </w:rPr>
              <w:t>15</w:t>
            </w:r>
            <w:r>
              <w:rPr>
                <w:sz w:val="17"/>
              </w:rPr>
              <w:t>分）</w:t>
            </w:r>
          </w:p>
        </w:tc>
        <w:tc>
          <w:tcPr>
            <w:tcW w:w="2505" w:type="dxa"/>
            <w:gridSpan w:val="2"/>
          </w:tcPr>
          <w:p w:rsidR="00454B80" w:rsidRDefault="00C52B3A">
            <w:pPr>
              <w:pStyle w:val="TableParagraph"/>
              <w:spacing w:before="144"/>
              <w:ind w:left="589"/>
              <w:rPr>
                <w:sz w:val="17"/>
              </w:rPr>
            </w:pPr>
            <w:r>
              <w:rPr>
                <w:sz w:val="17"/>
              </w:rPr>
              <w:t>全面提升城市形象</w:t>
            </w:r>
          </w:p>
        </w:tc>
        <w:tc>
          <w:tcPr>
            <w:tcW w:w="1344" w:type="dxa"/>
          </w:tcPr>
          <w:p w:rsidR="00454B80" w:rsidRDefault="00C52B3A">
            <w:pPr>
              <w:pStyle w:val="TableParagraph"/>
              <w:spacing w:before="144"/>
              <w:ind w:left="32" w:right="3"/>
              <w:jc w:val="center"/>
              <w:rPr>
                <w:sz w:val="17"/>
              </w:rPr>
            </w:pPr>
            <w:r>
              <w:rPr>
                <w:sz w:val="17"/>
              </w:rPr>
              <w:t>达到预期</w:t>
            </w:r>
          </w:p>
        </w:tc>
        <w:tc>
          <w:tcPr>
            <w:tcW w:w="1344" w:type="dxa"/>
          </w:tcPr>
          <w:p w:rsidR="00454B80" w:rsidRDefault="00C52B3A">
            <w:pPr>
              <w:pStyle w:val="TableParagraph"/>
              <w:spacing w:before="144"/>
              <w:ind w:left="32" w:right="3"/>
              <w:jc w:val="center"/>
              <w:rPr>
                <w:sz w:val="17"/>
              </w:rPr>
            </w:pPr>
            <w:r>
              <w:rPr>
                <w:sz w:val="17"/>
              </w:rPr>
              <w:t>达到预期</w:t>
            </w:r>
          </w:p>
        </w:tc>
        <w:tc>
          <w:tcPr>
            <w:tcW w:w="1344" w:type="dxa"/>
          </w:tcPr>
          <w:p w:rsidR="00454B80" w:rsidRDefault="00C52B3A">
            <w:pPr>
              <w:pStyle w:val="TableParagraph"/>
              <w:spacing w:before="142"/>
              <w:ind w:left="33" w:right="1"/>
              <w:jc w:val="center"/>
              <w:rPr>
                <w:rFonts w:ascii="Times New Roman"/>
                <w:sz w:val="17"/>
              </w:rPr>
            </w:pPr>
            <w:r>
              <w:rPr>
                <w:rFonts w:ascii="Times New Roman"/>
                <w:sz w:val="17"/>
              </w:rPr>
              <w:t>15</w:t>
            </w:r>
          </w:p>
        </w:tc>
      </w:tr>
      <w:tr w:rsidR="00454B80">
        <w:trPr>
          <w:trHeight w:val="486"/>
        </w:trPr>
        <w:tc>
          <w:tcPr>
            <w:tcW w:w="869" w:type="dxa"/>
            <w:vMerge/>
            <w:tcBorders>
              <w:top w:val="nil"/>
            </w:tcBorders>
          </w:tcPr>
          <w:p w:rsidR="00454B80" w:rsidRDefault="00454B80">
            <w:pPr>
              <w:rPr>
                <w:sz w:val="2"/>
                <w:szCs w:val="2"/>
              </w:rPr>
            </w:pPr>
          </w:p>
        </w:tc>
        <w:tc>
          <w:tcPr>
            <w:tcW w:w="915" w:type="dxa"/>
          </w:tcPr>
          <w:p w:rsidR="00454B80" w:rsidRDefault="00C52B3A">
            <w:pPr>
              <w:pStyle w:val="TableParagraph"/>
              <w:spacing w:before="38" w:line="207" w:lineRule="exact"/>
              <w:ind w:left="45"/>
              <w:rPr>
                <w:sz w:val="17"/>
              </w:rPr>
            </w:pPr>
            <w:r>
              <w:rPr>
                <w:w w:val="95"/>
                <w:sz w:val="17"/>
              </w:rPr>
              <w:t>满意度指标</w:t>
            </w:r>
          </w:p>
          <w:p w:rsidR="00454B80" w:rsidRDefault="00C52B3A">
            <w:pPr>
              <w:pStyle w:val="TableParagraph"/>
              <w:spacing w:line="207" w:lineRule="exact"/>
              <w:ind w:left="126"/>
              <w:rPr>
                <w:sz w:val="17"/>
              </w:rPr>
            </w:pPr>
            <w:r>
              <w:rPr>
                <w:sz w:val="17"/>
              </w:rPr>
              <w:t>（</w:t>
            </w:r>
            <w:r>
              <w:rPr>
                <w:rFonts w:ascii="Times New Roman" w:eastAsia="Times New Roman"/>
                <w:sz w:val="17"/>
              </w:rPr>
              <w:t>10</w:t>
            </w:r>
            <w:r>
              <w:rPr>
                <w:sz w:val="17"/>
              </w:rPr>
              <w:t>分）</w:t>
            </w:r>
          </w:p>
        </w:tc>
        <w:tc>
          <w:tcPr>
            <w:tcW w:w="1577" w:type="dxa"/>
          </w:tcPr>
          <w:p w:rsidR="00454B80" w:rsidRDefault="00C52B3A">
            <w:pPr>
              <w:pStyle w:val="TableParagraph"/>
              <w:spacing w:before="38" w:line="207" w:lineRule="exact"/>
              <w:ind w:left="47" w:right="16"/>
              <w:jc w:val="center"/>
              <w:rPr>
                <w:sz w:val="17"/>
              </w:rPr>
            </w:pPr>
            <w:r>
              <w:rPr>
                <w:w w:val="95"/>
                <w:sz w:val="17"/>
              </w:rPr>
              <w:t>服务对象满意度指标</w:t>
            </w:r>
          </w:p>
          <w:p w:rsidR="00454B80" w:rsidRDefault="00C52B3A">
            <w:pPr>
              <w:pStyle w:val="TableParagraph"/>
              <w:spacing w:line="207" w:lineRule="exact"/>
              <w:ind w:left="46" w:right="16"/>
              <w:jc w:val="center"/>
              <w:rPr>
                <w:sz w:val="17"/>
              </w:rPr>
            </w:pPr>
            <w:r>
              <w:rPr>
                <w:sz w:val="17"/>
              </w:rPr>
              <w:t>（</w:t>
            </w:r>
            <w:r>
              <w:rPr>
                <w:rFonts w:ascii="Times New Roman" w:eastAsia="Times New Roman"/>
                <w:sz w:val="17"/>
              </w:rPr>
              <w:t>10</w:t>
            </w:r>
            <w:r>
              <w:rPr>
                <w:sz w:val="17"/>
              </w:rPr>
              <w:t>分）</w:t>
            </w:r>
          </w:p>
        </w:tc>
        <w:tc>
          <w:tcPr>
            <w:tcW w:w="2505" w:type="dxa"/>
            <w:gridSpan w:val="2"/>
          </w:tcPr>
          <w:p w:rsidR="00454B80" w:rsidRDefault="00C52B3A">
            <w:pPr>
              <w:pStyle w:val="TableParagraph"/>
              <w:spacing w:before="143"/>
              <w:ind w:left="339"/>
              <w:rPr>
                <w:sz w:val="17"/>
              </w:rPr>
            </w:pPr>
            <w:r>
              <w:rPr>
                <w:sz w:val="17"/>
              </w:rPr>
              <w:t>抽查项目周边群众满意度</w:t>
            </w:r>
          </w:p>
        </w:tc>
        <w:tc>
          <w:tcPr>
            <w:tcW w:w="1344" w:type="dxa"/>
          </w:tcPr>
          <w:p w:rsidR="00454B80" w:rsidRDefault="00C52B3A">
            <w:pPr>
              <w:pStyle w:val="TableParagraph"/>
              <w:spacing w:before="143"/>
              <w:ind w:left="33" w:right="3"/>
              <w:jc w:val="center"/>
              <w:rPr>
                <w:rFonts w:ascii="Times New Roman" w:hAnsi="Times New Roman"/>
                <w:sz w:val="17"/>
              </w:rPr>
            </w:pPr>
            <w:r>
              <w:rPr>
                <w:rFonts w:ascii="Times New Roman" w:hAnsi="Times New Roman"/>
                <w:sz w:val="17"/>
              </w:rPr>
              <w:t>≥90%</w:t>
            </w:r>
          </w:p>
        </w:tc>
        <w:tc>
          <w:tcPr>
            <w:tcW w:w="1344" w:type="dxa"/>
          </w:tcPr>
          <w:p w:rsidR="00454B80" w:rsidRDefault="00C52B3A">
            <w:pPr>
              <w:pStyle w:val="TableParagraph"/>
              <w:spacing w:before="143"/>
              <w:ind w:left="33" w:right="3"/>
              <w:jc w:val="center"/>
              <w:rPr>
                <w:rFonts w:ascii="Times New Roman"/>
                <w:sz w:val="17"/>
              </w:rPr>
            </w:pPr>
            <w:r>
              <w:rPr>
                <w:rFonts w:ascii="Times New Roman"/>
                <w:sz w:val="17"/>
              </w:rPr>
              <w:t>95%</w:t>
            </w:r>
          </w:p>
        </w:tc>
        <w:tc>
          <w:tcPr>
            <w:tcW w:w="1344" w:type="dxa"/>
          </w:tcPr>
          <w:p w:rsidR="00454B80" w:rsidRDefault="00C52B3A">
            <w:pPr>
              <w:pStyle w:val="TableParagraph"/>
              <w:spacing w:before="143"/>
              <w:ind w:left="33" w:right="1"/>
              <w:jc w:val="center"/>
              <w:rPr>
                <w:rFonts w:ascii="Times New Roman"/>
                <w:sz w:val="17"/>
              </w:rPr>
            </w:pPr>
            <w:r>
              <w:rPr>
                <w:rFonts w:ascii="Times New Roman"/>
                <w:sz w:val="17"/>
              </w:rPr>
              <w:t>10</w:t>
            </w:r>
          </w:p>
        </w:tc>
      </w:tr>
      <w:tr w:rsidR="00454B80">
        <w:trPr>
          <w:trHeight w:val="486"/>
        </w:trPr>
        <w:tc>
          <w:tcPr>
            <w:tcW w:w="869" w:type="dxa"/>
          </w:tcPr>
          <w:p w:rsidR="00454B80" w:rsidRDefault="00C52B3A">
            <w:pPr>
              <w:pStyle w:val="TableParagraph"/>
              <w:spacing w:before="143"/>
              <w:ind w:left="273"/>
              <w:rPr>
                <w:sz w:val="17"/>
              </w:rPr>
            </w:pPr>
            <w:r>
              <w:rPr>
                <w:sz w:val="17"/>
              </w:rPr>
              <w:t>总分</w:t>
            </w:r>
          </w:p>
        </w:tc>
        <w:tc>
          <w:tcPr>
            <w:tcW w:w="9029" w:type="dxa"/>
            <w:gridSpan w:val="7"/>
          </w:tcPr>
          <w:p w:rsidR="00454B80" w:rsidRDefault="00C52B3A">
            <w:pPr>
              <w:pStyle w:val="TableParagraph"/>
              <w:spacing w:before="143"/>
              <w:ind w:left="4416" w:right="4383"/>
              <w:jc w:val="center"/>
              <w:rPr>
                <w:rFonts w:ascii="Times New Roman"/>
                <w:sz w:val="17"/>
              </w:rPr>
            </w:pPr>
            <w:r>
              <w:rPr>
                <w:rFonts w:ascii="Times New Roman"/>
                <w:sz w:val="17"/>
              </w:rPr>
              <w:t>92</w:t>
            </w:r>
          </w:p>
        </w:tc>
      </w:tr>
      <w:tr w:rsidR="00454B80">
        <w:trPr>
          <w:trHeight w:val="920"/>
        </w:trPr>
        <w:tc>
          <w:tcPr>
            <w:tcW w:w="869" w:type="dxa"/>
          </w:tcPr>
          <w:p w:rsidR="00454B80" w:rsidRDefault="00C52B3A">
            <w:pPr>
              <w:pStyle w:val="TableParagraph"/>
              <w:spacing w:before="58" w:line="228" w:lineRule="auto"/>
              <w:ind w:left="105" w:right="72"/>
              <w:jc w:val="center"/>
              <w:rPr>
                <w:sz w:val="17"/>
              </w:rPr>
            </w:pPr>
            <w:r>
              <w:rPr>
                <w:w w:val="95"/>
                <w:sz w:val="17"/>
              </w:rPr>
              <w:t>偏差大或目标未完成原因分</w:t>
            </w:r>
            <w:r>
              <w:rPr>
                <w:sz w:val="17"/>
              </w:rPr>
              <w:t>析</w:t>
            </w:r>
          </w:p>
        </w:tc>
        <w:tc>
          <w:tcPr>
            <w:tcW w:w="9029" w:type="dxa"/>
            <w:gridSpan w:val="7"/>
          </w:tcPr>
          <w:p w:rsidR="00454B80" w:rsidRDefault="00C52B3A">
            <w:pPr>
              <w:pStyle w:val="TableParagraph"/>
              <w:spacing w:before="3" w:line="235" w:lineRule="auto"/>
              <w:ind w:left="32" w:right="60" w:firstLine="377"/>
              <w:rPr>
                <w:sz w:val="17"/>
              </w:rPr>
            </w:pPr>
            <w:r>
              <w:rPr>
                <w:spacing w:val="-2"/>
                <w:w w:val="95"/>
                <w:sz w:val="17"/>
              </w:rPr>
              <w:t>时效指标</w:t>
            </w:r>
            <w:proofErr w:type="gramStart"/>
            <w:r>
              <w:rPr>
                <w:spacing w:val="-2"/>
                <w:w w:val="95"/>
                <w:sz w:val="17"/>
              </w:rPr>
              <w:t>中项目</w:t>
            </w:r>
            <w:proofErr w:type="gramEnd"/>
            <w:r>
              <w:rPr>
                <w:spacing w:val="-2"/>
                <w:w w:val="95"/>
                <w:sz w:val="17"/>
              </w:rPr>
              <w:t>按时完工情况未完成年度指标值，施工合同中约定完工日期是</w:t>
            </w:r>
            <w:r>
              <w:rPr>
                <w:rFonts w:ascii="Times New Roman" w:eastAsia="Times New Roman"/>
                <w:w w:val="95"/>
                <w:sz w:val="17"/>
              </w:rPr>
              <w:t>2019</w:t>
            </w:r>
            <w:r>
              <w:rPr>
                <w:spacing w:val="-3"/>
                <w:w w:val="95"/>
                <w:sz w:val="17"/>
              </w:rPr>
              <w:t>年</w:t>
            </w:r>
            <w:r>
              <w:rPr>
                <w:rFonts w:ascii="Times New Roman" w:eastAsia="Times New Roman"/>
                <w:w w:val="95"/>
                <w:sz w:val="17"/>
              </w:rPr>
              <w:t>05</w:t>
            </w:r>
            <w:r>
              <w:rPr>
                <w:w w:val="95"/>
                <w:sz w:val="17"/>
              </w:rPr>
              <w:t>月</w:t>
            </w:r>
            <w:r>
              <w:rPr>
                <w:rFonts w:ascii="Times New Roman" w:eastAsia="Times New Roman"/>
                <w:w w:val="95"/>
                <w:sz w:val="17"/>
              </w:rPr>
              <w:t>25</w:t>
            </w:r>
            <w:r>
              <w:rPr>
                <w:w w:val="95"/>
                <w:sz w:val="17"/>
              </w:rPr>
              <w:t xml:space="preserve">日，竣工验收报告里实际   </w:t>
            </w:r>
            <w:r>
              <w:rPr>
                <w:sz w:val="17"/>
              </w:rPr>
              <w:t>完工日期是</w:t>
            </w:r>
            <w:r>
              <w:rPr>
                <w:rFonts w:ascii="Times New Roman" w:eastAsia="Times New Roman"/>
                <w:sz w:val="17"/>
              </w:rPr>
              <w:t>2019</w:t>
            </w:r>
            <w:r>
              <w:rPr>
                <w:sz w:val="17"/>
              </w:rPr>
              <w:t>年</w:t>
            </w:r>
            <w:r>
              <w:rPr>
                <w:rFonts w:ascii="Times New Roman" w:eastAsia="Times New Roman"/>
                <w:sz w:val="17"/>
              </w:rPr>
              <w:t>11</w:t>
            </w:r>
            <w:r>
              <w:rPr>
                <w:spacing w:val="-3"/>
                <w:sz w:val="17"/>
              </w:rPr>
              <w:t>月</w:t>
            </w:r>
            <w:r>
              <w:rPr>
                <w:rFonts w:ascii="Times New Roman" w:eastAsia="Times New Roman"/>
                <w:sz w:val="17"/>
              </w:rPr>
              <w:t>22</w:t>
            </w:r>
            <w:r>
              <w:rPr>
                <w:spacing w:val="-2"/>
                <w:sz w:val="17"/>
              </w:rPr>
              <w:t>日，超过合同约定时间，因气候原因工期延迟。</w:t>
            </w:r>
          </w:p>
        </w:tc>
      </w:tr>
      <w:tr w:rsidR="00454B80">
        <w:trPr>
          <w:trHeight w:val="1055"/>
        </w:trPr>
        <w:tc>
          <w:tcPr>
            <w:tcW w:w="869" w:type="dxa"/>
          </w:tcPr>
          <w:p w:rsidR="00454B80" w:rsidRDefault="00454B80">
            <w:pPr>
              <w:pStyle w:val="TableParagraph"/>
              <w:rPr>
                <w:sz w:val="18"/>
              </w:rPr>
            </w:pPr>
          </w:p>
          <w:p w:rsidR="00454B80" w:rsidRDefault="00C52B3A">
            <w:pPr>
              <w:pStyle w:val="TableParagraph"/>
              <w:spacing w:line="228" w:lineRule="auto"/>
              <w:ind w:left="105" w:right="72"/>
              <w:jc w:val="both"/>
              <w:rPr>
                <w:sz w:val="17"/>
              </w:rPr>
            </w:pPr>
            <w:r>
              <w:rPr>
                <w:spacing w:val="-5"/>
                <w:sz w:val="17"/>
              </w:rPr>
              <w:t>改进措施及结果应</w:t>
            </w:r>
            <w:r>
              <w:rPr>
                <w:sz w:val="17"/>
              </w:rPr>
              <w:t>用方案</w:t>
            </w:r>
          </w:p>
        </w:tc>
        <w:tc>
          <w:tcPr>
            <w:tcW w:w="9029" w:type="dxa"/>
            <w:gridSpan w:val="7"/>
          </w:tcPr>
          <w:p w:rsidR="00454B80" w:rsidRDefault="00C52B3A">
            <w:pPr>
              <w:pStyle w:val="TableParagraph"/>
              <w:spacing w:line="244" w:lineRule="auto"/>
              <w:ind w:left="32" w:right="108" w:firstLine="336"/>
              <w:rPr>
                <w:sz w:val="17"/>
              </w:rPr>
            </w:pPr>
            <w:r>
              <w:rPr>
                <w:spacing w:val="-1"/>
                <w:w w:val="95"/>
                <w:sz w:val="17"/>
              </w:rPr>
              <w:t>根据</w:t>
            </w:r>
            <w:r>
              <w:rPr>
                <w:rFonts w:ascii="Times New Roman" w:eastAsia="Times New Roman"/>
                <w:spacing w:val="-1"/>
                <w:w w:val="95"/>
                <w:sz w:val="17"/>
              </w:rPr>
              <w:t>2020</w:t>
            </w:r>
            <w:r>
              <w:rPr>
                <w:spacing w:val="-2"/>
                <w:w w:val="95"/>
                <w:sz w:val="17"/>
              </w:rPr>
              <w:t xml:space="preserve">年度对本项目自评结果的情况反映，本项目已完成竣工验收及结算审核，项目工程款按照协议约定还未全部   </w:t>
            </w:r>
            <w:r>
              <w:rPr>
                <w:spacing w:val="-2"/>
                <w:sz w:val="17"/>
              </w:rPr>
              <w:t>支付完毕，故本项目需要作为延续性项目继续保留。</w:t>
            </w:r>
          </w:p>
        </w:tc>
      </w:tr>
      <w:tr w:rsidR="00454B80">
        <w:trPr>
          <w:trHeight w:val="920"/>
        </w:trPr>
        <w:tc>
          <w:tcPr>
            <w:tcW w:w="869" w:type="dxa"/>
          </w:tcPr>
          <w:p w:rsidR="00454B80" w:rsidRDefault="00454B80">
            <w:pPr>
              <w:pStyle w:val="TableParagraph"/>
              <w:spacing w:before="10"/>
              <w:rPr>
                <w:sz w:val="12"/>
              </w:rPr>
            </w:pPr>
          </w:p>
          <w:p w:rsidR="00454B80" w:rsidRDefault="00C52B3A">
            <w:pPr>
              <w:pStyle w:val="TableParagraph"/>
              <w:spacing w:line="228" w:lineRule="auto"/>
              <w:ind w:left="105" w:right="72"/>
              <w:jc w:val="both"/>
              <w:rPr>
                <w:sz w:val="17"/>
              </w:rPr>
            </w:pPr>
            <w:r>
              <w:rPr>
                <w:spacing w:val="-5"/>
                <w:sz w:val="17"/>
              </w:rPr>
              <w:t>单位主要负责人签</w:t>
            </w:r>
            <w:r>
              <w:rPr>
                <w:sz w:val="17"/>
              </w:rPr>
              <w:t>批意见</w:t>
            </w:r>
          </w:p>
        </w:tc>
        <w:tc>
          <w:tcPr>
            <w:tcW w:w="9029" w:type="dxa"/>
            <w:gridSpan w:val="7"/>
          </w:tcPr>
          <w:p w:rsidR="00454B80" w:rsidRDefault="00454B80">
            <w:pPr>
              <w:pStyle w:val="TableParagraph"/>
              <w:rPr>
                <w:sz w:val="16"/>
              </w:rPr>
            </w:pPr>
          </w:p>
          <w:p w:rsidR="00454B80" w:rsidRDefault="00454B80">
            <w:pPr>
              <w:pStyle w:val="TableParagraph"/>
              <w:spacing w:before="5"/>
              <w:rPr>
                <w:sz w:val="21"/>
              </w:rPr>
            </w:pPr>
          </w:p>
          <w:p w:rsidR="00454B80" w:rsidRDefault="00C52B3A">
            <w:pPr>
              <w:pStyle w:val="TableParagraph"/>
              <w:ind w:left="7715"/>
              <w:rPr>
                <w:sz w:val="17"/>
              </w:rPr>
            </w:pPr>
            <w:r>
              <w:rPr>
                <w:sz w:val="17"/>
              </w:rPr>
              <w:t>签名：</w:t>
            </w:r>
          </w:p>
          <w:p w:rsidR="00454B80" w:rsidRDefault="00C52B3A">
            <w:pPr>
              <w:pStyle w:val="TableParagraph"/>
              <w:spacing w:before="3" w:line="200" w:lineRule="exact"/>
              <w:ind w:left="7758"/>
              <w:rPr>
                <w:sz w:val="17"/>
              </w:rPr>
            </w:pPr>
            <w:r>
              <w:rPr>
                <w:sz w:val="17"/>
              </w:rPr>
              <w:t>年 月 日</w:t>
            </w:r>
          </w:p>
        </w:tc>
      </w:tr>
    </w:tbl>
    <w:p w:rsidR="00454B80" w:rsidRDefault="00C52B3A">
      <w:pPr>
        <w:spacing w:before="31"/>
        <w:ind w:left="580"/>
        <w:rPr>
          <w:sz w:val="15"/>
        </w:rPr>
      </w:pPr>
      <w:r>
        <w:rPr>
          <w:sz w:val="15"/>
        </w:rPr>
        <w:t>备注：</w:t>
      </w:r>
    </w:p>
    <w:p w:rsidR="00454B80" w:rsidRDefault="00C52B3A">
      <w:pPr>
        <w:pStyle w:val="a4"/>
        <w:numPr>
          <w:ilvl w:val="0"/>
          <w:numId w:val="13"/>
        </w:numPr>
        <w:tabs>
          <w:tab w:val="left" w:pos="850"/>
        </w:tabs>
        <w:spacing w:before="98"/>
        <w:rPr>
          <w:sz w:val="15"/>
        </w:rPr>
      </w:pPr>
      <w:r>
        <w:rPr>
          <w:sz w:val="15"/>
        </w:rPr>
        <w:t>预算执行情况口径：预算数为调整后财政资金总额（包括上年结余结转），执行数为资金使用单位财政资金实际支出数。</w:t>
      </w:r>
    </w:p>
    <w:p w:rsidR="00454B80" w:rsidRDefault="00C52B3A">
      <w:pPr>
        <w:pStyle w:val="a4"/>
        <w:numPr>
          <w:ilvl w:val="0"/>
          <w:numId w:val="13"/>
        </w:numPr>
        <w:tabs>
          <w:tab w:val="left" w:pos="850"/>
        </w:tabs>
        <w:spacing w:before="122"/>
        <w:rPr>
          <w:sz w:val="15"/>
        </w:rPr>
      </w:pPr>
      <w:r>
        <w:rPr>
          <w:sz w:val="15"/>
        </w:rPr>
        <w:t>定量指标完成数汇总原则：绝对值直接累加计算，相对值按照资金额度加权平均计算。定量指标计分原则：正向指标（即目标值为</w:t>
      </w:r>
      <w:r>
        <w:rPr>
          <w:rFonts w:ascii="Times New Roman" w:eastAsia="Times New Roman" w:hAnsi="Times New Roman"/>
          <w:sz w:val="15"/>
        </w:rPr>
        <w:t>≥X,</w:t>
      </w:r>
      <w:r>
        <w:rPr>
          <w:sz w:val="15"/>
        </w:rPr>
        <w:t>得分</w:t>
      </w:r>
      <w:r>
        <w:rPr>
          <w:rFonts w:ascii="Times New Roman" w:eastAsia="Times New Roman" w:hAnsi="Times New Roman"/>
          <w:sz w:val="15"/>
        </w:rPr>
        <w:t>=</w:t>
      </w:r>
      <w:r>
        <w:rPr>
          <w:sz w:val="15"/>
        </w:rPr>
        <w:t>权重</w:t>
      </w:r>
    </w:p>
    <w:p w:rsidR="00454B80" w:rsidRDefault="00C52B3A">
      <w:pPr>
        <w:spacing w:before="3"/>
        <w:ind w:left="580"/>
        <w:rPr>
          <w:sz w:val="15"/>
        </w:rPr>
      </w:pPr>
      <w:r>
        <w:rPr>
          <w:rFonts w:ascii="Times New Roman" w:eastAsia="Times New Roman" w:hAnsi="Times New Roman"/>
          <w:sz w:val="15"/>
        </w:rPr>
        <w:t>*B/A,</w:t>
      </w:r>
      <w:r>
        <w:rPr>
          <w:sz w:val="15"/>
        </w:rPr>
        <w:t>反向指标（即目标值为</w:t>
      </w:r>
      <w:r>
        <w:rPr>
          <w:rFonts w:ascii="Times New Roman" w:eastAsia="Times New Roman" w:hAnsi="Times New Roman"/>
          <w:sz w:val="15"/>
        </w:rPr>
        <w:t>≤X,</w:t>
      </w:r>
      <w:r>
        <w:rPr>
          <w:sz w:val="15"/>
        </w:rPr>
        <w:t>得分</w:t>
      </w:r>
      <w:r>
        <w:rPr>
          <w:rFonts w:ascii="Times New Roman" w:eastAsia="Times New Roman" w:hAnsi="Times New Roman"/>
          <w:sz w:val="15"/>
        </w:rPr>
        <w:t>=</w:t>
      </w:r>
      <w:r>
        <w:rPr>
          <w:sz w:val="15"/>
        </w:rPr>
        <w:t>权重</w:t>
      </w:r>
      <w:r>
        <w:rPr>
          <w:rFonts w:ascii="Times New Roman" w:eastAsia="Times New Roman" w:hAnsi="Times New Roman"/>
          <w:sz w:val="15"/>
        </w:rPr>
        <w:t>*A/B</w:t>
      </w:r>
      <w:r>
        <w:rPr>
          <w:sz w:val="15"/>
        </w:rPr>
        <w:t>）</w:t>
      </w:r>
      <w:r>
        <w:rPr>
          <w:rFonts w:ascii="Times New Roman" w:eastAsia="Times New Roman" w:hAnsi="Times New Roman"/>
          <w:sz w:val="15"/>
        </w:rPr>
        <w:t>,</w:t>
      </w:r>
      <w:r>
        <w:rPr>
          <w:sz w:val="15"/>
        </w:rPr>
        <w:t>得分不得突破权重总额。定量指标先汇总完成数，再计算得分。</w:t>
      </w:r>
    </w:p>
    <w:p w:rsidR="00454B80" w:rsidRDefault="00C52B3A">
      <w:pPr>
        <w:pStyle w:val="a4"/>
        <w:numPr>
          <w:ilvl w:val="0"/>
          <w:numId w:val="13"/>
        </w:numPr>
        <w:tabs>
          <w:tab w:val="left" w:pos="850"/>
        </w:tabs>
        <w:spacing w:before="83"/>
        <w:rPr>
          <w:rFonts w:ascii="Times New Roman" w:eastAsia="Times New Roman"/>
          <w:sz w:val="15"/>
        </w:rPr>
      </w:pPr>
      <w:r>
        <w:rPr>
          <w:sz w:val="15"/>
        </w:rPr>
        <w:t>定性指标计分原则：达成预期指标、部分达成预期指标并具有一定效果、未达成预期指标且效果较差三档，分別按照该指标对应分值区间</w:t>
      </w:r>
      <w:r>
        <w:rPr>
          <w:rFonts w:ascii="Times New Roman" w:eastAsia="Times New Roman"/>
          <w:sz w:val="15"/>
        </w:rPr>
        <w:t>100-</w:t>
      </w:r>
    </w:p>
    <w:p w:rsidR="00454B80" w:rsidRDefault="00C52B3A">
      <w:pPr>
        <w:spacing w:before="3"/>
        <w:ind w:left="580"/>
        <w:rPr>
          <w:sz w:val="15"/>
        </w:rPr>
      </w:pPr>
      <w:r>
        <w:rPr>
          <w:rFonts w:ascii="Times New Roman" w:eastAsia="Times New Roman"/>
          <w:sz w:val="15"/>
        </w:rPr>
        <w:t xml:space="preserve">80% </w:t>
      </w:r>
      <w:r>
        <w:rPr>
          <w:sz w:val="15"/>
        </w:rPr>
        <w:t>（含</w:t>
      </w:r>
      <w:r>
        <w:rPr>
          <w:rFonts w:ascii="Times New Roman" w:eastAsia="Times New Roman"/>
          <w:sz w:val="15"/>
        </w:rPr>
        <w:t>80%</w:t>
      </w:r>
      <w:r>
        <w:rPr>
          <w:sz w:val="15"/>
        </w:rPr>
        <w:t>）、</w:t>
      </w:r>
      <w:r>
        <w:rPr>
          <w:rFonts w:ascii="Times New Roman" w:eastAsia="Times New Roman"/>
          <w:sz w:val="15"/>
        </w:rPr>
        <w:t xml:space="preserve">80-50% </w:t>
      </w:r>
      <w:r>
        <w:rPr>
          <w:sz w:val="15"/>
        </w:rPr>
        <w:t>（含</w:t>
      </w:r>
      <w:r>
        <w:rPr>
          <w:rFonts w:ascii="Times New Roman" w:eastAsia="Times New Roman"/>
          <w:sz w:val="15"/>
        </w:rPr>
        <w:t>50%)</w:t>
      </w:r>
      <w:r>
        <w:rPr>
          <w:sz w:val="15"/>
        </w:rPr>
        <w:t xml:space="preserve">、 </w:t>
      </w:r>
      <w:r>
        <w:rPr>
          <w:rFonts w:ascii="Times New Roman" w:eastAsia="Times New Roman"/>
          <w:sz w:val="15"/>
        </w:rPr>
        <w:t xml:space="preserve">50-0% </w:t>
      </w:r>
      <w:r>
        <w:rPr>
          <w:sz w:val="15"/>
        </w:rPr>
        <w:t>合理确定分值。汇总时，以资金额度为权重，对分值进行加权平均计算。</w:t>
      </w:r>
    </w:p>
    <w:p w:rsidR="00454B80" w:rsidRDefault="00C52B3A">
      <w:pPr>
        <w:pStyle w:val="a4"/>
        <w:numPr>
          <w:ilvl w:val="0"/>
          <w:numId w:val="13"/>
        </w:numPr>
        <w:tabs>
          <w:tab w:val="left" w:pos="850"/>
        </w:tabs>
        <w:spacing w:before="60"/>
        <w:rPr>
          <w:sz w:val="15"/>
        </w:rPr>
      </w:pPr>
      <w:r>
        <w:rPr>
          <w:sz w:val="15"/>
        </w:rPr>
        <w:t>基于经济性和必要性等因素考虑，满意度指标暂可不</w:t>
      </w:r>
      <w:proofErr w:type="gramStart"/>
      <w:r>
        <w:rPr>
          <w:sz w:val="15"/>
        </w:rPr>
        <w:t>作为必评指标</w:t>
      </w:r>
      <w:proofErr w:type="gramEnd"/>
      <w:r>
        <w:rPr>
          <w:sz w:val="15"/>
        </w:rPr>
        <w:t>。</w:t>
      </w:r>
    </w:p>
    <w:p w:rsidR="00454B80" w:rsidRDefault="00454B80">
      <w:pPr>
        <w:rPr>
          <w:sz w:val="15"/>
        </w:rPr>
        <w:sectPr w:rsidR="00454B80">
          <w:pgSz w:w="11910" w:h="16840"/>
          <w:pgMar w:top="780" w:right="180" w:bottom="280" w:left="360" w:header="720" w:footer="720" w:gutter="0"/>
          <w:cols w:space="720"/>
        </w:sectPr>
      </w:pPr>
    </w:p>
    <w:p w:rsidR="00454B80" w:rsidRDefault="00C52B3A">
      <w:pPr>
        <w:spacing w:before="44"/>
        <w:ind w:left="1299" w:right="1548"/>
        <w:jc w:val="center"/>
        <w:rPr>
          <w:b/>
          <w:sz w:val="26"/>
        </w:rPr>
      </w:pPr>
      <w:r>
        <w:rPr>
          <w:b/>
          <w:sz w:val="26"/>
        </w:rPr>
        <w:lastRenderedPageBreak/>
        <w:t>2020年度路灯新建打包项目工程自评表</w:t>
      </w:r>
    </w:p>
    <w:p w:rsidR="00454B80" w:rsidRDefault="00C52B3A">
      <w:pPr>
        <w:pStyle w:val="a3"/>
        <w:tabs>
          <w:tab w:val="left" w:pos="6585"/>
        </w:tabs>
        <w:spacing w:before="177"/>
        <w:ind w:left="753"/>
      </w:pPr>
      <w:r>
        <w:t>单位名</w:t>
      </w:r>
      <w:r>
        <w:rPr>
          <w:spacing w:val="9"/>
        </w:rPr>
        <w:t>称</w:t>
      </w:r>
      <w:r>
        <w:t>：武汉市东西湖区住房和城乡建设局</w:t>
      </w:r>
      <w:r>
        <w:tab/>
        <w:t>填报日</w:t>
      </w:r>
      <w:r>
        <w:rPr>
          <w:spacing w:val="9"/>
        </w:rPr>
        <w:t>期</w:t>
      </w:r>
      <w:r>
        <w:t>：</w:t>
      </w:r>
    </w:p>
    <w:p w:rsidR="00454B80" w:rsidRDefault="00454B80">
      <w:pPr>
        <w:pStyle w:val="a3"/>
        <w:spacing w:before="2"/>
        <w:rPr>
          <w:sz w:val="6"/>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6"/>
        <w:gridCol w:w="826"/>
        <w:gridCol w:w="1306"/>
        <w:gridCol w:w="1224"/>
        <w:gridCol w:w="826"/>
        <w:gridCol w:w="826"/>
        <w:gridCol w:w="1224"/>
        <w:gridCol w:w="826"/>
        <w:gridCol w:w="826"/>
        <w:gridCol w:w="996"/>
      </w:tblGrid>
      <w:tr w:rsidR="00454B80">
        <w:trPr>
          <w:trHeight w:val="385"/>
        </w:trPr>
        <w:tc>
          <w:tcPr>
            <w:tcW w:w="1652" w:type="dxa"/>
            <w:gridSpan w:val="2"/>
          </w:tcPr>
          <w:p w:rsidR="00454B80" w:rsidRDefault="00C52B3A">
            <w:pPr>
              <w:pStyle w:val="TableParagraph"/>
              <w:spacing w:before="102"/>
              <w:ind w:left="500"/>
              <w:rPr>
                <w:sz w:val="16"/>
              </w:rPr>
            </w:pPr>
            <w:r>
              <w:rPr>
                <w:sz w:val="16"/>
              </w:rPr>
              <w:t>项目名称</w:t>
            </w:r>
          </w:p>
        </w:tc>
        <w:tc>
          <w:tcPr>
            <w:tcW w:w="8054" w:type="dxa"/>
            <w:gridSpan w:val="8"/>
          </w:tcPr>
          <w:p w:rsidR="00454B80" w:rsidRDefault="00C52B3A">
            <w:pPr>
              <w:pStyle w:val="TableParagraph"/>
              <w:spacing w:before="102"/>
              <w:ind w:left="2959" w:right="2960"/>
              <w:jc w:val="center"/>
              <w:rPr>
                <w:sz w:val="16"/>
              </w:rPr>
            </w:pPr>
            <w:r>
              <w:rPr>
                <w:sz w:val="16"/>
              </w:rPr>
              <w:t>路灯新建打包项目工程进度款</w:t>
            </w:r>
          </w:p>
        </w:tc>
      </w:tr>
      <w:tr w:rsidR="00454B80">
        <w:trPr>
          <w:trHeight w:val="385"/>
        </w:trPr>
        <w:tc>
          <w:tcPr>
            <w:tcW w:w="1652" w:type="dxa"/>
            <w:gridSpan w:val="2"/>
          </w:tcPr>
          <w:p w:rsidR="00454B80" w:rsidRDefault="00C52B3A">
            <w:pPr>
              <w:pStyle w:val="TableParagraph"/>
              <w:spacing w:before="102"/>
              <w:ind w:left="500"/>
              <w:rPr>
                <w:sz w:val="16"/>
              </w:rPr>
            </w:pPr>
            <w:r>
              <w:rPr>
                <w:sz w:val="16"/>
              </w:rPr>
              <w:t>主管部门</w:t>
            </w:r>
          </w:p>
        </w:tc>
        <w:tc>
          <w:tcPr>
            <w:tcW w:w="3356" w:type="dxa"/>
            <w:gridSpan w:val="3"/>
          </w:tcPr>
          <w:p w:rsidR="00454B80" w:rsidRDefault="00C52B3A">
            <w:pPr>
              <w:pStyle w:val="TableParagraph"/>
              <w:spacing w:before="102"/>
              <w:ind w:left="442"/>
              <w:rPr>
                <w:sz w:val="16"/>
              </w:rPr>
            </w:pPr>
            <w:r>
              <w:rPr>
                <w:sz w:val="16"/>
              </w:rPr>
              <w:t>武汉市东西湖区住房和城乡建设局</w:t>
            </w:r>
          </w:p>
        </w:tc>
        <w:tc>
          <w:tcPr>
            <w:tcW w:w="2876" w:type="dxa"/>
            <w:gridSpan w:val="3"/>
          </w:tcPr>
          <w:p w:rsidR="00454B80" w:rsidRDefault="00C52B3A">
            <w:pPr>
              <w:pStyle w:val="TableParagraph"/>
              <w:spacing w:before="102"/>
              <w:ind w:left="946"/>
              <w:rPr>
                <w:sz w:val="16"/>
              </w:rPr>
            </w:pPr>
            <w:r>
              <w:rPr>
                <w:sz w:val="16"/>
              </w:rPr>
              <w:t>项目实施单位</w:t>
            </w:r>
          </w:p>
        </w:tc>
        <w:tc>
          <w:tcPr>
            <w:tcW w:w="1822" w:type="dxa"/>
            <w:gridSpan w:val="2"/>
          </w:tcPr>
          <w:p w:rsidR="00454B80" w:rsidRDefault="00C52B3A">
            <w:pPr>
              <w:pStyle w:val="TableParagraph"/>
              <w:spacing w:before="102"/>
              <w:ind w:left="651" w:right="635"/>
              <w:jc w:val="center"/>
              <w:rPr>
                <w:sz w:val="16"/>
              </w:rPr>
            </w:pPr>
            <w:r>
              <w:rPr>
                <w:sz w:val="16"/>
              </w:rPr>
              <w:t>建设科</w:t>
            </w:r>
          </w:p>
        </w:tc>
      </w:tr>
      <w:tr w:rsidR="00454B80">
        <w:trPr>
          <w:trHeight w:val="385"/>
        </w:trPr>
        <w:tc>
          <w:tcPr>
            <w:tcW w:w="1652" w:type="dxa"/>
            <w:gridSpan w:val="2"/>
          </w:tcPr>
          <w:p w:rsidR="00454B80" w:rsidRDefault="00C52B3A">
            <w:pPr>
              <w:pStyle w:val="TableParagraph"/>
              <w:spacing w:before="102"/>
              <w:ind w:left="500"/>
              <w:rPr>
                <w:sz w:val="16"/>
              </w:rPr>
            </w:pPr>
            <w:r>
              <w:rPr>
                <w:sz w:val="16"/>
              </w:rPr>
              <w:t>项目类别</w:t>
            </w:r>
          </w:p>
        </w:tc>
        <w:tc>
          <w:tcPr>
            <w:tcW w:w="8054" w:type="dxa"/>
            <w:gridSpan w:val="8"/>
          </w:tcPr>
          <w:p w:rsidR="00454B80" w:rsidRDefault="00C52B3A">
            <w:pPr>
              <w:pStyle w:val="TableParagraph"/>
              <w:tabs>
                <w:tab w:val="left" w:pos="1523"/>
                <w:tab w:val="left" w:pos="1921"/>
                <w:tab w:val="left" w:pos="3082"/>
              </w:tabs>
              <w:spacing w:before="102"/>
              <w:ind w:left="30"/>
              <w:rPr>
                <w:sz w:val="16"/>
              </w:rPr>
            </w:pPr>
            <w:r>
              <w:rPr>
                <w:sz w:val="16"/>
              </w:rPr>
              <w:t>1、部门预算项目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2、区直专项</w:t>
            </w:r>
            <w:r>
              <w:rPr>
                <w:sz w:val="16"/>
              </w:rPr>
              <w:tab/>
              <w:t>□</w:t>
            </w:r>
          </w:p>
        </w:tc>
      </w:tr>
      <w:tr w:rsidR="00454B80">
        <w:trPr>
          <w:trHeight w:val="385"/>
        </w:trPr>
        <w:tc>
          <w:tcPr>
            <w:tcW w:w="1652" w:type="dxa"/>
            <w:gridSpan w:val="2"/>
          </w:tcPr>
          <w:p w:rsidR="00454B80" w:rsidRDefault="00C52B3A">
            <w:pPr>
              <w:pStyle w:val="TableParagraph"/>
              <w:spacing w:before="102"/>
              <w:ind w:left="500"/>
              <w:rPr>
                <w:sz w:val="16"/>
              </w:rPr>
            </w:pPr>
            <w:r>
              <w:rPr>
                <w:sz w:val="16"/>
              </w:rPr>
              <w:t>项目属性</w:t>
            </w:r>
          </w:p>
        </w:tc>
        <w:tc>
          <w:tcPr>
            <w:tcW w:w="8054" w:type="dxa"/>
            <w:gridSpan w:val="8"/>
          </w:tcPr>
          <w:p w:rsidR="00454B80" w:rsidRDefault="00C52B3A">
            <w:pPr>
              <w:pStyle w:val="TableParagraph"/>
              <w:tabs>
                <w:tab w:val="left" w:pos="1525"/>
                <w:tab w:val="left" w:pos="1923"/>
              </w:tabs>
              <w:spacing w:before="102"/>
              <w:ind w:left="30"/>
              <w:rPr>
                <w:sz w:val="16"/>
              </w:rPr>
            </w:pPr>
            <w:r>
              <w:rPr>
                <w:sz w:val="16"/>
              </w:rPr>
              <w:t>1、持续性项目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2、新增性项目</w:t>
            </w:r>
            <w:r>
              <w:rPr>
                <w:spacing w:val="15"/>
                <w:sz w:val="16"/>
              </w:rPr>
              <w:t xml:space="preserve"> </w:t>
            </w:r>
            <w:r>
              <w:rPr>
                <w:sz w:val="16"/>
              </w:rPr>
              <w:t>□</w:t>
            </w:r>
          </w:p>
        </w:tc>
      </w:tr>
      <w:tr w:rsidR="00454B80">
        <w:trPr>
          <w:trHeight w:val="385"/>
        </w:trPr>
        <w:tc>
          <w:tcPr>
            <w:tcW w:w="1652" w:type="dxa"/>
            <w:gridSpan w:val="2"/>
          </w:tcPr>
          <w:p w:rsidR="00454B80" w:rsidRDefault="00C52B3A">
            <w:pPr>
              <w:pStyle w:val="TableParagraph"/>
              <w:spacing w:before="102"/>
              <w:ind w:left="500"/>
              <w:rPr>
                <w:sz w:val="16"/>
              </w:rPr>
            </w:pPr>
            <w:r>
              <w:rPr>
                <w:sz w:val="16"/>
              </w:rPr>
              <w:t>项目类型</w:t>
            </w:r>
          </w:p>
        </w:tc>
        <w:tc>
          <w:tcPr>
            <w:tcW w:w="8054" w:type="dxa"/>
            <w:gridSpan w:val="8"/>
          </w:tcPr>
          <w:p w:rsidR="00454B80" w:rsidRDefault="00C52B3A">
            <w:pPr>
              <w:pStyle w:val="TableParagraph"/>
              <w:tabs>
                <w:tab w:val="left" w:pos="1525"/>
                <w:tab w:val="left" w:pos="1923"/>
                <w:tab w:val="left" w:pos="3831"/>
              </w:tabs>
              <w:spacing w:before="102"/>
              <w:ind w:left="30"/>
              <w:rPr>
                <w:sz w:val="16"/>
              </w:rPr>
            </w:pPr>
            <w:r>
              <w:rPr>
                <w:sz w:val="16"/>
              </w:rPr>
              <w:t>1、常年性项目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 xml:space="preserve">2、延续性项目 </w:t>
            </w:r>
            <w:r>
              <w:rPr>
                <w:spacing w:val="31"/>
                <w:sz w:val="16"/>
              </w:rPr>
              <w:t xml:space="preserve"> </w:t>
            </w:r>
            <w:r>
              <w:rPr>
                <w:sz w:val="16"/>
              </w:rPr>
              <w:t>□</w:t>
            </w:r>
            <w:r>
              <w:rPr>
                <w:sz w:val="16"/>
              </w:rPr>
              <w:tab/>
            </w:r>
            <w:r>
              <w:rPr>
                <w:spacing w:val="3"/>
                <w:sz w:val="16"/>
              </w:rPr>
              <w:t>3</w:t>
            </w:r>
            <w:r>
              <w:rPr>
                <w:sz w:val="16"/>
              </w:rPr>
              <w:t>、一次性项目</w:t>
            </w:r>
            <w:r>
              <w:rPr>
                <w:spacing w:val="17"/>
                <w:sz w:val="16"/>
              </w:rPr>
              <w:t xml:space="preserve"> </w:t>
            </w:r>
            <w:r>
              <w:rPr>
                <w:sz w:val="16"/>
              </w:rPr>
              <w:t>□</w:t>
            </w:r>
          </w:p>
        </w:tc>
      </w:tr>
      <w:tr w:rsidR="00454B80">
        <w:trPr>
          <w:trHeight w:val="508"/>
        </w:trPr>
        <w:tc>
          <w:tcPr>
            <w:tcW w:w="1652" w:type="dxa"/>
            <w:gridSpan w:val="2"/>
            <w:vMerge w:val="restart"/>
          </w:tcPr>
          <w:p w:rsidR="00454B80" w:rsidRDefault="00454B80">
            <w:pPr>
              <w:pStyle w:val="TableParagraph"/>
              <w:spacing w:before="8"/>
              <w:rPr>
                <w:sz w:val="15"/>
              </w:rPr>
            </w:pPr>
          </w:p>
          <w:p w:rsidR="00454B80" w:rsidRDefault="00C52B3A">
            <w:pPr>
              <w:pStyle w:val="TableParagraph"/>
              <w:ind w:left="335" w:right="310" w:firstLine="165"/>
              <w:rPr>
                <w:sz w:val="16"/>
              </w:rPr>
            </w:pPr>
            <w:r>
              <w:rPr>
                <w:sz w:val="16"/>
              </w:rPr>
              <w:t xml:space="preserve">预算执行 </w:t>
            </w:r>
            <w:r>
              <w:rPr>
                <w:spacing w:val="2"/>
                <w:sz w:val="16"/>
              </w:rPr>
              <w:t>情况</w:t>
            </w:r>
            <w:r>
              <w:rPr>
                <w:sz w:val="16"/>
              </w:rPr>
              <w:t>（</w:t>
            </w:r>
            <w:r>
              <w:rPr>
                <w:spacing w:val="2"/>
                <w:sz w:val="16"/>
              </w:rPr>
              <w:t>万元</w:t>
            </w:r>
            <w:r>
              <w:rPr>
                <w:spacing w:val="-16"/>
                <w:sz w:val="16"/>
              </w:rPr>
              <w:t>）</w:t>
            </w:r>
          </w:p>
          <w:p w:rsidR="00454B80" w:rsidRDefault="00C52B3A">
            <w:pPr>
              <w:pStyle w:val="TableParagraph"/>
              <w:ind w:left="500"/>
              <w:rPr>
                <w:sz w:val="16"/>
              </w:rPr>
            </w:pPr>
            <w:r>
              <w:rPr>
                <w:sz w:val="16"/>
              </w:rPr>
              <w:t>（20分）</w:t>
            </w:r>
          </w:p>
        </w:tc>
        <w:tc>
          <w:tcPr>
            <w:tcW w:w="1306" w:type="dxa"/>
          </w:tcPr>
          <w:p w:rsidR="00454B80" w:rsidRDefault="00454B80">
            <w:pPr>
              <w:pStyle w:val="TableParagraph"/>
              <w:rPr>
                <w:rFonts w:ascii="Times New Roman"/>
                <w:sz w:val="16"/>
              </w:rPr>
            </w:pPr>
          </w:p>
        </w:tc>
        <w:tc>
          <w:tcPr>
            <w:tcW w:w="1224" w:type="dxa"/>
          </w:tcPr>
          <w:p w:rsidR="00454B80" w:rsidRDefault="00454B80">
            <w:pPr>
              <w:pStyle w:val="TableParagraph"/>
              <w:spacing w:before="8"/>
              <w:rPr>
                <w:sz w:val="12"/>
              </w:rPr>
            </w:pPr>
          </w:p>
          <w:p w:rsidR="00454B80" w:rsidRDefault="00C52B3A">
            <w:pPr>
              <w:pStyle w:val="TableParagraph"/>
              <w:ind w:left="74" w:right="53"/>
              <w:jc w:val="center"/>
              <w:rPr>
                <w:sz w:val="16"/>
              </w:rPr>
            </w:pPr>
            <w:r>
              <w:rPr>
                <w:sz w:val="16"/>
              </w:rPr>
              <w:t>预算数（A）</w:t>
            </w:r>
          </w:p>
        </w:tc>
        <w:tc>
          <w:tcPr>
            <w:tcW w:w="1652" w:type="dxa"/>
            <w:gridSpan w:val="2"/>
          </w:tcPr>
          <w:p w:rsidR="00454B80" w:rsidRDefault="00454B80">
            <w:pPr>
              <w:pStyle w:val="TableParagraph"/>
              <w:spacing w:before="8"/>
              <w:rPr>
                <w:sz w:val="12"/>
              </w:rPr>
            </w:pPr>
          </w:p>
          <w:p w:rsidR="00454B80" w:rsidRDefault="00C52B3A">
            <w:pPr>
              <w:pStyle w:val="TableParagraph"/>
              <w:ind w:left="375"/>
              <w:rPr>
                <w:sz w:val="16"/>
              </w:rPr>
            </w:pPr>
            <w:r>
              <w:rPr>
                <w:sz w:val="16"/>
              </w:rPr>
              <w:t>执行数（B）</w:t>
            </w:r>
          </w:p>
        </w:tc>
        <w:tc>
          <w:tcPr>
            <w:tcW w:w="1224" w:type="dxa"/>
          </w:tcPr>
          <w:p w:rsidR="00454B80" w:rsidRDefault="00454B80">
            <w:pPr>
              <w:pStyle w:val="TableParagraph"/>
              <w:spacing w:before="8"/>
              <w:rPr>
                <w:sz w:val="12"/>
              </w:rPr>
            </w:pPr>
          </w:p>
          <w:p w:rsidR="00454B80" w:rsidRDefault="00C52B3A">
            <w:pPr>
              <w:pStyle w:val="TableParagraph"/>
              <w:ind w:left="74" w:right="54"/>
              <w:jc w:val="center"/>
              <w:rPr>
                <w:sz w:val="16"/>
              </w:rPr>
            </w:pPr>
            <w:r>
              <w:rPr>
                <w:sz w:val="16"/>
              </w:rPr>
              <w:t>执行率（B/A）</w:t>
            </w:r>
          </w:p>
        </w:tc>
        <w:tc>
          <w:tcPr>
            <w:tcW w:w="2648" w:type="dxa"/>
            <w:gridSpan w:val="3"/>
          </w:tcPr>
          <w:p w:rsidR="00454B80" w:rsidRDefault="00C52B3A">
            <w:pPr>
              <w:pStyle w:val="TableParagraph"/>
              <w:spacing w:before="61" w:line="205" w:lineRule="exact"/>
              <w:ind w:left="662" w:right="645"/>
              <w:jc w:val="center"/>
              <w:rPr>
                <w:sz w:val="16"/>
              </w:rPr>
            </w:pPr>
            <w:r>
              <w:rPr>
                <w:sz w:val="16"/>
              </w:rPr>
              <w:t>得分</w:t>
            </w:r>
          </w:p>
          <w:p w:rsidR="00454B80" w:rsidRDefault="00C52B3A">
            <w:pPr>
              <w:pStyle w:val="TableParagraph"/>
              <w:spacing w:line="205" w:lineRule="exact"/>
              <w:ind w:left="664" w:right="645"/>
              <w:jc w:val="center"/>
              <w:rPr>
                <w:sz w:val="16"/>
              </w:rPr>
            </w:pPr>
            <w:r>
              <w:rPr>
                <w:sz w:val="16"/>
              </w:rPr>
              <w:t>（20分*执行率）</w:t>
            </w:r>
          </w:p>
        </w:tc>
      </w:tr>
      <w:tr w:rsidR="00454B80">
        <w:trPr>
          <w:trHeight w:val="469"/>
        </w:trPr>
        <w:tc>
          <w:tcPr>
            <w:tcW w:w="1652" w:type="dxa"/>
            <w:gridSpan w:val="2"/>
            <w:vMerge/>
            <w:tcBorders>
              <w:top w:val="nil"/>
            </w:tcBorders>
          </w:tcPr>
          <w:p w:rsidR="00454B80" w:rsidRDefault="00454B80">
            <w:pPr>
              <w:rPr>
                <w:sz w:val="2"/>
                <w:szCs w:val="2"/>
              </w:rPr>
            </w:pPr>
          </w:p>
        </w:tc>
        <w:tc>
          <w:tcPr>
            <w:tcW w:w="1306" w:type="dxa"/>
          </w:tcPr>
          <w:p w:rsidR="00454B80" w:rsidRDefault="00C52B3A">
            <w:pPr>
              <w:pStyle w:val="TableParagraph"/>
              <w:spacing w:before="39" w:line="204" w:lineRule="exact"/>
              <w:ind w:left="574" w:right="66" w:hanging="494"/>
              <w:rPr>
                <w:sz w:val="16"/>
              </w:rPr>
            </w:pPr>
            <w:r>
              <w:rPr>
                <w:sz w:val="16"/>
              </w:rPr>
              <w:t>年度财政资金总额</w:t>
            </w:r>
          </w:p>
        </w:tc>
        <w:tc>
          <w:tcPr>
            <w:tcW w:w="1224" w:type="dxa"/>
          </w:tcPr>
          <w:p w:rsidR="00454B80" w:rsidRDefault="00454B80">
            <w:pPr>
              <w:pStyle w:val="TableParagraph"/>
              <w:spacing w:before="4"/>
              <w:rPr>
                <w:sz w:val="11"/>
              </w:rPr>
            </w:pPr>
          </w:p>
          <w:p w:rsidR="00454B80" w:rsidRDefault="00C52B3A">
            <w:pPr>
              <w:pStyle w:val="TableParagraph"/>
              <w:ind w:left="70" w:right="54"/>
              <w:jc w:val="center"/>
              <w:rPr>
                <w:sz w:val="16"/>
              </w:rPr>
            </w:pPr>
            <w:r>
              <w:rPr>
                <w:sz w:val="16"/>
              </w:rPr>
              <w:t>3,000</w:t>
            </w:r>
          </w:p>
        </w:tc>
        <w:tc>
          <w:tcPr>
            <w:tcW w:w="1652" w:type="dxa"/>
            <w:gridSpan w:val="2"/>
          </w:tcPr>
          <w:p w:rsidR="00454B80" w:rsidRDefault="00454B80">
            <w:pPr>
              <w:pStyle w:val="TableParagraph"/>
              <w:spacing w:before="4"/>
              <w:rPr>
                <w:sz w:val="11"/>
              </w:rPr>
            </w:pPr>
          </w:p>
          <w:p w:rsidR="00454B80" w:rsidRDefault="00C52B3A">
            <w:pPr>
              <w:pStyle w:val="TableParagraph"/>
              <w:ind w:left="604" w:right="589"/>
              <w:jc w:val="center"/>
              <w:rPr>
                <w:sz w:val="16"/>
              </w:rPr>
            </w:pPr>
            <w:r>
              <w:rPr>
                <w:sz w:val="16"/>
              </w:rPr>
              <w:t>2,096</w:t>
            </w:r>
          </w:p>
        </w:tc>
        <w:tc>
          <w:tcPr>
            <w:tcW w:w="1224" w:type="dxa"/>
          </w:tcPr>
          <w:p w:rsidR="00454B80" w:rsidRDefault="00454B80">
            <w:pPr>
              <w:pStyle w:val="TableParagraph"/>
              <w:spacing w:before="4"/>
              <w:rPr>
                <w:sz w:val="11"/>
              </w:rPr>
            </w:pPr>
          </w:p>
          <w:p w:rsidR="00454B80" w:rsidRDefault="00C52B3A">
            <w:pPr>
              <w:pStyle w:val="TableParagraph"/>
              <w:ind w:left="70" w:right="54"/>
              <w:jc w:val="center"/>
              <w:rPr>
                <w:sz w:val="16"/>
              </w:rPr>
            </w:pPr>
            <w:r>
              <w:rPr>
                <w:sz w:val="16"/>
              </w:rPr>
              <w:t>70%</w:t>
            </w:r>
          </w:p>
        </w:tc>
        <w:tc>
          <w:tcPr>
            <w:tcW w:w="2648" w:type="dxa"/>
            <w:gridSpan w:val="3"/>
          </w:tcPr>
          <w:p w:rsidR="00454B80" w:rsidRDefault="00454B80">
            <w:pPr>
              <w:pStyle w:val="TableParagraph"/>
              <w:spacing w:before="4"/>
              <w:rPr>
                <w:sz w:val="11"/>
              </w:rPr>
            </w:pPr>
          </w:p>
          <w:p w:rsidR="00454B80" w:rsidRDefault="00C52B3A">
            <w:pPr>
              <w:pStyle w:val="TableParagraph"/>
              <w:ind w:left="662" w:right="645"/>
              <w:jc w:val="center"/>
              <w:rPr>
                <w:sz w:val="16"/>
              </w:rPr>
            </w:pPr>
            <w:r>
              <w:rPr>
                <w:sz w:val="16"/>
              </w:rPr>
              <w:t>14</w:t>
            </w:r>
          </w:p>
        </w:tc>
      </w:tr>
      <w:tr w:rsidR="00454B80">
        <w:trPr>
          <w:trHeight w:val="469"/>
        </w:trPr>
        <w:tc>
          <w:tcPr>
            <w:tcW w:w="826"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4"/>
              <w:rPr>
                <w:sz w:val="11"/>
              </w:rPr>
            </w:pPr>
          </w:p>
          <w:p w:rsidR="00454B80" w:rsidRDefault="00C52B3A">
            <w:pPr>
              <w:pStyle w:val="TableParagraph"/>
              <w:ind w:left="88" w:right="61" w:hanging="7"/>
              <w:jc w:val="center"/>
              <w:rPr>
                <w:sz w:val="16"/>
              </w:rPr>
            </w:pPr>
            <w:r>
              <w:rPr>
                <w:sz w:val="16"/>
              </w:rPr>
              <w:t>年度绩效目标（80 分）</w:t>
            </w:r>
          </w:p>
        </w:tc>
        <w:tc>
          <w:tcPr>
            <w:tcW w:w="826" w:type="dxa"/>
          </w:tcPr>
          <w:p w:rsidR="00454B80" w:rsidRDefault="00454B80">
            <w:pPr>
              <w:pStyle w:val="TableParagraph"/>
              <w:spacing w:before="4"/>
              <w:rPr>
                <w:sz w:val="11"/>
              </w:rPr>
            </w:pPr>
          </w:p>
          <w:p w:rsidR="00454B80" w:rsidRDefault="00C52B3A">
            <w:pPr>
              <w:pStyle w:val="TableParagraph"/>
              <w:ind w:left="88"/>
              <w:rPr>
                <w:sz w:val="16"/>
              </w:rPr>
            </w:pPr>
            <w:r>
              <w:rPr>
                <w:sz w:val="16"/>
              </w:rPr>
              <w:t>一级指标</w:t>
            </w:r>
          </w:p>
        </w:tc>
        <w:tc>
          <w:tcPr>
            <w:tcW w:w="1306" w:type="dxa"/>
          </w:tcPr>
          <w:p w:rsidR="00454B80" w:rsidRDefault="00454B80">
            <w:pPr>
              <w:pStyle w:val="TableParagraph"/>
              <w:spacing w:before="4"/>
              <w:rPr>
                <w:sz w:val="11"/>
              </w:rPr>
            </w:pPr>
          </w:p>
          <w:p w:rsidR="00454B80" w:rsidRDefault="00C52B3A">
            <w:pPr>
              <w:pStyle w:val="TableParagraph"/>
              <w:ind w:left="71" w:right="54"/>
              <w:jc w:val="center"/>
              <w:rPr>
                <w:sz w:val="16"/>
              </w:rPr>
            </w:pPr>
            <w:r>
              <w:rPr>
                <w:sz w:val="16"/>
              </w:rPr>
              <w:t>二级指标</w:t>
            </w:r>
          </w:p>
        </w:tc>
        <w:tc>
          <w:tcPr>
            <w:tcW w:w="2876" w:type="dxa"/>
            <w:gridSpan w:val="3"/>
          </w:tcPr>
          <w:p w:rsidR="00454B80" w:rsidRDefault="00454B80">
            <w:pPr>
              <w:pStyle w:val="TableParagraph"/>
              <w:spacing w:before="4"/>
              <w:rPr>
                <w:sz w:val="11"/>
              </w:rPr>
            </w:pPr>
          </w:p>
          <w:p w:rsidR="00454B80" w:rsidRDefault="00C52B3A">
            <w:pPr>
              <w:pStyle w:val="TableParagraph"/>
              <w:ind w:left="785" w:right="770"/>
              <w:jc w:val="center"/>
              <w:rPr>
                <w:sz w:val="16"/>
              </w:rPr>
            </w:pPr>
            <w:r>
              <w:rPr>
                <w:sz w:val="16"/>
              </w:rPr>
              <w:t>三级指标</w:t>
            </w:r>
          </w:p>
        </w:tc>
        <w:tc>
          <w:tcPr>
            <w:tcW w:w="1224" w:type="dxa"/>
          </w:tcPr>
          <w:p w:rsidR="00454B80" w:rsidRDefault="00C52B3A">
            <w:pPr>
              <w:pStyle w:val="TableParagraph"/>
              <w:spacing w:before="42" w:line="204" w:lineRule="exact"/>
              <w:ind w:left="68" w:right="54"/>
              <w:jc w:val="center"/>
              <w:rPr>
                <w:sz w:val="16"/>
              </w:rPr>
            </w:pPr>
            <w:r>
              <w:rPr>
                <w:sz w:val="16"/>
              </w:rPr>
              <w:t>年初目标值</w:t>
            </w:r>
          </w:p>
          <w:p w:rsidR="00454B80" w:rsidRDefault="00C52B3A">
            <w:pPr>
              <w:pStyle w:val="TableParagraph"/>
              <w:spacing w:line="203" w:lineRule="exact"/>
              <w:ind w:left="74" w:right="54"/>
              <w:jc w:val="center"/>
              <w:rPr>
                <w:sz w:val="16"/>
              </w:rPr>
            </w:pPr>
            <w:r>
              <w:rPr>
                <w:sz w:val="16"/>
              </w:rPr>
              <w:t>（A）</w:t>
            </w:r>
          </w:p>
        </w:tc>
        <w:tc>
          <w:tcPr>
            <w:tcW w:w="1652" w:type="dxa"/>
            <w:gridSpan w:val="2"/>
          </w:tcPr>
          <w:p w:rsidR="00454B80" w:rsidRDefault="00454B80">
            <w:pPr>
              <w:pStyle w:val="TableParagraph"/>
              <w:spacing w:before="4"/>
              <w:rPr>
                <w:sz w:val="11"/>
              </w:rPr>
            </w:pPr>
          </w:p>
          <w:p w:rsidR="00454B80" w:rsidRDefault="00C52B3A">
            <w:pPr>
              <w:pStyle w:val="TableParagraph"/>
              <w:ind w:left="209"/>
              <w:rPr>
                <w:sz w:val="16"/>
              </w:rPr>
            </w:pPr>
            <w:r>
              <w:rPr>
                <w:sz w:val="16"/>
              </w:rPr>
              <w:t>实际完成值（B）</w:t>
            </w:r>
          </w:p>
        </w:tc>
        <w:tc>
          <w:tcPr>
            <w:tcW w:w="996" w:type="dxa"/>
          </w:tcPr>
          <w:p w:rsidR="00454B80" w:rsidRDefault="00454B80">
            <w:pPr>
              <w:pStyle w:val="TableParagraph"/>
              <w:spacing w:before="4"/>
              <w:rPr>
                <w:sz w:val="11"/>
              </w:rPr>
            </w:pPr>
          </w:p>
          <w:p w:rsidR="00454B80" w:rsidRDefault="00C52B3A">
            <w:pPr>
              <w:pStyle w:val="TableParagraph"/>
              <w:ind w:left="318" w:right="303"/>
              <w:jc w:val="center"/>
              <w:rPr>
                <w:sz w:val="16"/>
              </w:rPr>
            </w:pPr>
            <w:r>
              <w:rPr>
                <w:sz w:val="16"/>
              </w:rPr>
              <w:t>得分</w:t>
            </w:r>
          </w:p>
        </w:tc>
      </w:tr>
      <w:tr w:rsidR="00454B80">
        <w:trPr>
          <w:trHeight w:val="469"/>
        </w:trPr>
        <w:tc>
          <w:tcPr>
            <w:tcW w:w="826" w:type="dxa"/>
            <w:vMerge/>
            <w:tcBorders>
              <w:top w:val="nil"/>
            </w:tcBorders>
          </w:tcPr>
          <w:p w:rsidR="00454B80" w:rsidRDefault="00454B80">
            <w:pPr>
              <w:rPr>
                <w:sz w:val="2"/>
                <w:szCs w:val="2"/>
              </w:rPr>
            </w:pPr>
          </w:p>
        </w:tc>
        <w:tc>
          <w:tcPr>
            <w:tcW w:w="826"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9"/>
              <w:rPr>
                <w:sz w:val="23"/>
              </w:rPr>
            </w:pPr>
          </w:p>
          <w:p w:rsidR="00454B80" w:rsidRDefault="00C52B3A">
            <w:pPr>
              <w:pStyle w:val="TableParagraph"/>
              <w:spacing w:line="205" w:lineRule="exact"/>
              <w:ind w:left="88"/>
              <w:rPr>
                <w:sz w:val="16"/>
              </w:rPr>
            </w:pPr>
            <w:r>
              <w:rPr>
                <w:sz w:val="16"/>
              </w:rPr>
              <w:t>产出指标</w:t>
            </w:r>
          </w:p>
          <w:p w:rsidR="00454B80" w:rsidRDefault="00C52B3A">
            <w:pPr>
              <w:pStyle w:val="TableParagraph"/>
              <w:spacing w:line="205" w:lineRule="exact"/>
              <w:ind w:left="85"/>
              <w:rPr>
                <w:sz w:val="16"/>
              </w:rPr>
            </w:pPr>
            <w:r>
              <w:rPr>
                <w:spacing w:val="2"/>
                <w:sz w:val="16"/>
              </w:rPr>
              <w:t>（40</w:t>
            </w:r>
            <w:r>
              <w:rPr>
                <w:sz w:val="16"/>
              </w:rPr>
              <w:t>分）</w:t>
            </w:r>
          </w:p>
        </w:tc>
        <w:tc>
          <w:tcPr>
            <w:tcW w:w="1306"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2"/>
              <w:rPr>
                <w:sz w:val="17"/>
              </w:rPr>
            </w:pPr>
          </w:p>
          <w:p w:rsidR="00454B80" w:rsidRDefault="00C52B3A">
            <w:pPr>
              <w:pStyle w:val="TableParagraph"/>
              <w:ind w:left="327"/>
              <w:rPr>
                <w:sz w:val="16"/>
              </w:rPr>
            </w:pPr>
            <w:r>
              <w:rPr>
                <w:sz w:val="16"/>
              </w:rPr>
              <w:t>数量指标</w:t>
            </w:r>
          </w:p>
        </w:tc>
        <w:tc>
          <w:tcPr>
            <w:tcW w:w="2876" w:type="dxa"/>
            <w:gridSpan w:val="3"/>
          </w:tcPr>
          <w:p w:rsidR="00454B80" w:rsidRDefault="00454B80">
            <w:pPr>
              <w:pStyle w:val="TableParagraph"/>
              <w:spacing w:before="4"/>
              <w:rPr>
                <w:sz w:val="11"/>
              </w:rPr>
            </w:pPr>
          </w:p>
          <w:p w:rsidR="00454B80" w:rsidRDefault="00C52B3A">
            <w:pPr>
              <w:pStyle w:val="TableParagraph"/>
              <w:ind w:left="656"/>
              <w:rPr>
                <w:sz w:val="16"/>
              </w:rPr>
            </w:pPr>
            <w:r>
              <w:rPr>
                <w:sz w:val="16"/>
              </w:rPr>
              <w:t>路灯设施数量（5分）</w:t>
            </w:r>
          </w:p>
        </w:tc>
        <w:tc>
          <w:tcPr>
            <w:tcW w:w="1224" w:type="dxa"/>
          </w:tcPr>
          <w:p w:rsidR="00454B80" w:rsidRDefault="00454B80">
            <w:pPr>
              <w:pStyle w:val="TableParagraph"/>
              <w:spacing w:before="4"/>
              <w:rPr>
                <w:sz w:val="11"/>
              </w:rPr>
            </w:pPr>
          </w:p>
          <w:p w:rsidR="00454B80" w:rsidRDefault="00C52B3A">
            <w:pPr>
              <w:pStyle w:val="TableParagraph"/>
              <w:ind w:left="74" w:right="54"/>
              <w:jc w:val="center"/>
              <w:rPr>
                <w:sz w:val="16"/>
              </w:rPr>
            </w:pPr>
            <w:r>
              <w:rPr>
                <w:sz w:val="16"/>
              </w:rPr>
              <w:t>22748盏</w:t>
            </w:r>
          </w:p>
        </w:tc>
        <w:tc>
          <w:tcPr>
            <w:tcW w:w="1652" w:type="dxa"/>
            <w:gridSpan w:val="2"/>
          </w:tcPr>
          <w:p w:rsidR="00454B80" w:rsidRDefault="00454B80">
            <w:pPr>
              <w:pStyle w:val="TableParagraph"/>
              <w:spacing w:before="4"/>
              <w:rPr>
                <w:sz w:val="11"/>
              </w:rPr>
            </w:pPr>
          </w:p>
          <w:p w:rsidR="00454B80" w:rsidRDefault="00C52B3A">
            <w:pPr>
              <w:pStyle w:val="TableParagraph"/>
              <w:ind w:left="537"/>
              <w:rPr>
                <w:sz w:val="16"/>
              </w:rPr>
            </w:pPr>
            <w:r>
              <w:rPr>
                <w:sz w:val="16"/>
              </w:rPr>
              <w:t>22748盏</w:t>
            </w:r>
          </w:p>
        </w:tc>
        <w:tc>
          <w:tcPr>
            <w:tcW w:w="996" w:type="dxa"/>
          </w:tcPr>
          <w:p w:rsidR="00454B80" w:rsidRDefault="00454B80">
            <w:pPr>
              <w:pStyle w:val="TableParagraph"/>
              <w:spacing w:before="4"/>
              <w:rPr>
                <w:sz w:val="11"/>
              </w:rPr>
            </w:pPr>
          </w:p>
          <w:p w:rsidR="00454B80" w:rsidRDefault="00C52B3A">
            <w:pPr>
              <w:pStyle w:val="TableParagraph"/>
              <w:ind w:left="21"/>
              <w:jc w:val="center"/>
              <w:rPr>
                <w:sz w:val="16"/>
              </w:rPr>
            </w:pPr>
            <w:r>
              <w:rPr>
                <w:w w:val="101"/>
                <w:sz w:val="16"/>
              </w:rPr>
              <w:t>5</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vMerge/>
            <w:tcBorders>
              <w:top w:val="nil"/>
            </w:tcBorders>
          </w:tcPr>
          <w:p w:rsidR="00454B80" w:rsidRDefault="00454B80">
            <w:pPr>
              <w:rPr>
                <w:sz w:val="2"/>
                <w:szCs w:val="2"/>
              </w:rPr>
            </w:pPr>
          </w:p>
        </w:tc>
        <w:tc>
          <w:tcPr>
            <w:tcW w:w="2876" w:type="dxa"/>
            <w:gridSpan w:val="3"/>
          </w:tcPr>
          <w:p w:rsidR="00454B80" w:rsidRDefault="00454B80">
            <w:pPr>
              <w:pStyle w:val="TableParagraph"/>
              <w:spacing w:before="4"/>
              <w:rPr>
                <w:sz w:val="11"/>
              </w:rPr>
            </w:pPr>
          </w:p>
          <w:p w:rsidR="00454B80" w:rsidRDefault="00C52B3A">
            <w:pPr>
              <w:pStyle w:val="TableParagraph"/>
              <w:ind w:left="574"/>
              <w:rPr>
                <w:sz w:val="16"/>
              </w:rPr>
            </w:pPr>
            <w:r>
              <w:rPr>
                <w:sz w:val="16"/>
              </w:rPr>
              <w:t>路灯专用变压器（3分）</w:t>
            </w:r>
          </w:p>
        </w:tc>
        <w:tc>
          <w:tcPr>
            <w:tcW w:w="1224" w:type="dxa"/>
          </w:tcPr>
          <w:p w:rsidR="00454B80" w:rsidRDefault="00454B80">
            <w:pPr>
              <w:pStyle w:val="TableParagraph"/>
              <w:spacing w:before="4"/>
              <w:rPr>
                <w:sz w:val="11"/>
              </w:rPr>
            </w:pPr>
          </w:p>
          <w:p w:rsidR="00454B80" w:rsidRDefault="00C52B3A">
            <w:pPr>
              <w:pStyle w:val="TableParagraph"/>
              <w:ind w:left="74" w:right="54"/>
              <w:jc w:val="center"/>
              <w:rPr>
                <w:sz w:val="16"/>
              </w:rPr>
            </w:pPr>
            <w:r>
              <w:rPr>
                <w:sz w:val="16"/>
              </w:rPr>
              <w:t>228台</w:t>
            </w:r>
          </w:p>
        </w:tc>
        <w:tc>
          <w:tcPr>
            <w:tcW w:w="1652" w:type="dxa"/>
            <w:gridSpan w:val="2"/>
          </w:tcPr>
          <w:p w:rsidR="00454B80" w:rsidRDefault="00454B80">
            <w:pPr>
              <w:pStyle w:val="TableParagraph"/>
              <w:spacing w:before="4"/>
              <w:rPr>
                <w:sz w:val="11"/>
              </w:rPr>
            </w:pPr>
          </w:p>
          <w:p w:rsidR="00454B80" w:rsidRDefault="00C52B3A">
            <w:pPr>
              <w:pStyle w:val="TableParagraph"/>
              <w:ind w:left="606" w:right="587"/>
              <w:jc w:val="center"/>
              <w:rPr>
                <w:sz w:val="16"/>
              </w:rPr>
            </w:pPr>
            <w:r>
              <w:rPr>
                <w:sz w:val="16"/>
              </w:rPr>
              <w:t>228台</w:t>
            </w:r>
          </w:p>
        </w:tc>
        <w:tc>
          <w:tcPr>
            <w:tcW w:w="996" w:type="dxa"/>
          </w:tcPr>
          <w:p w:rsidR="00454B80" w:rsidRDefault="00454B80">
            <w:pPr>
              <w:pStyle w:val="TableParagraph"/>
              <w:spacing w:before="4"/>
              <w:rPr>
                <w:sz w:val="11"/>
              </w:rPr>
            </w:pPr>
          </w:p>
          <w:p w:rsidR="00454B80" w:rsidRDefault="00C52B3A">
            <w:pPr>
              <w:pStyle w:val="TableParagraph"/>
              <w:ind w:left="21"/>
              <w:jc w:val="center"/>
              <w:rPr>
                <w:sz w:val="16"/>
              </w:rPr>
            </w:pPr>
            <w:r>
              <w:rPr>
                <w:w w:val="101"/>
                <w:sz w:val="16"/>
              </w:rPr>
              <w:t>3</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vMerge/>
            <w:tcBorders>
              <w:top w:val="nil"/>
            </w:tcBorders>
          </w:tcPr>
          <w:p w:rsidR="00454B80" w:rsidRDefault="00454B80">
            <w:pPr>
              <w:rPr>
                <w:sz w:val="2"/>
                <w:szCs w:val="2"/>
              </w:rPr>
            </w:pPr>
          </w:p>
        </w:tc>
        <w:tc>
          <w:tcPr>
            <w:tcW w:w="2876" w:type="dxa"/>
            <w:gridSpan w:val="3"/>
          </w:tcPr>
          <w:p w:rsidR="00454B80" w:rsidRDefault="00454B80">
            <w:pPr>
              <w:pStyle w:val="TableParagraph"/>
              <w:spacing w:before="4"/>
              <w:rPr>
                <w:sz w:val="11"/>
              </w:rPr>
            </w:pPr>
          </w:p>
          <w:p w:rsidR="00454B80" w:rsidRDefault="00C52B3A">
            <w:pPr>
              <w:pStyle w:val="TableParagraph"/>
              <w:ind w:left="821"/>
              <w:rPr>
                <w:sz w:val="16"/>
              </w:rPr>
            </w:pPr>
            <w:r>
              <w:rPr>
                <w:sz w:val="16"/>
              </w:rPr>
              <w:t>监控系统（2分）</w:t>
            </w:r>
          </w:p>
        </w:tc>
        <w:tc>
          <w:tcPr>
            <w:tcW w:w="1224" w:type="dxa"/>
          </w:tcPr>
          <w:p w:rsidR="00454B80" w:rsidRDefault="00454B80">
            <w:pPr>
              <w:pStyle w:val="TableParagraph"/>
              <w:spacing w:before="4"/>
              <w:rPr>
                <w:sz w:val="11"/>
              </w:rPr>
            </w:pPr>
          </w:p>
          <w:p w:rsidR="00454B80" w:rsidRDefault="00C52B3A">
            <w:pPr>
              <w:pStyle w:val="TableParagraph"/>
              <w:ind w:left="73" w:right="54"/>
              <w:jc w:val="center"/>
              <w:rPr>
                <w:sz w:val="16"/>
              </w:rPr>
            </w:pPr>
            <w:r>
              <w:rPr>
                <w:sz w:val="16"/>
              </w:rPr>
              <w:t>一套</w:t>
            </w:r>
          </w:p>
        </w:tc>
        <w:tc>
          <w:tcPr>
            <w:tcW w:w="1652" w:type="dxa"/>
            <w:gridSpan w:val="2"/>
          </w:tcPr>
          <w:p w:rsidR="00454B80" w:rsidRDefault="00454B80">
            <w:pPr>
              <w:pStyle w:val="TableParagraph"/>
              <w:spacing w:before="4"/>
              <w:rPr>
                <w:sz w:val="11"/>
              </w:rPr>
            </w:pPr>
          </w:p>
          <w:p w:rsidR="00454B80" w:rsidRDefault="00C52B3A">
            <w:pPr>
              <w:pStyle w:val="TableParagraph"/>
              <w:ind w:left="606" w:right="588"/>
              <w:jc w:val="center"/>
              <w:rPr>
                <w:sz w:val="16"/>
              </w:rPr>
            </w:pPr>
            <w:r>
              <w:rPr>
                <w:sz w:val="16"/>
              </w:rPr>
              <w:t>一套</w:t>
            </w:r>
          </w:p>
        </w:tc>
        <w:tc>
          <w:tcPr>
            <w:tcW w:w="996" w:type="dxa"/>
          </w:tcPr>
          <w:p w:rsidR="00454B80" w:rsidRDefault="00454B80">
            <w:pPr>
              <w:pStyle w:val="TableParagraph"/>
              <w:spacing w:before="4"/>
              <w:rPr>
                <w:sz w:val="11"/>
              </w:rPr>
            </w:pPr>
          </w:p>
          <w:p w:rsidR="00454B80" w:rsidRDefault="00C52B3A">
            <w:pPr>
              <w:pStyle w:val="TableParagraph"/>
              <w:ind w:left="21"/>
              <w:jc w:val="center"/>
              <w:rPr>
                <w:sz w:val="16"/>
              </w:rPr>
            </w:pPr>
            <w:r>
              <w:rPr>
                <w:w w:val="101"/>
                <w:sz w:val="16"/>
              </w:rPr>
              <w:t>2</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vMerge w:val="restart"/>
          </w:tcPr>
          <w:p w:rsidR="00454B80" w:rsidRDefault="00454B80">
            <w:pPr>
              <w:pStyle w:val="TableParagraph"/>
              <w:rPr>
                <w:sz w:val="16"/>
              </w:rPr>
            </w:pPr>
          </w:p>
          <w:p w:rsidR="00454B80" w:rsidRDefault="00454B80">
            <w:pPr>
              <w:pStyle w:val="TableParagraph"/>
              <w:spacing w:before="3"/>
              <w:rPr>
                <w:sz w:val="14"/>
              </w:rPr>
            </w:pPr>
          </w:p>
          <w:p w:rsidR="00454B80" w:rsidRDefault="00C52B3A">
            <w:pPr>
              <w:pStyle w:val="TableParagraph"/>
              <w:ind w:left="327"/>
              <w:rPr>
                <w:sz w:val="16"/>
              </w:rPr>
            </w:pPr>
            <w:r>
              <w:rPr>
                <w:sz w:val="16"/>
              </w:rPr>
              <w:t>质量指标</w:t>
            </w:r>
          </w:p>
        </w:tc>
        <w:tc>
          <w:tcPr>
            <w:tcW w:w="2876" w:type="dxa"/>
            <w:gridSpan w:val="3"/>
          </w:tcPr>
          <w:p w:rsidR="00454B80" w:rsidRDefault="00454B80">
            <w:pPr>
              <w:pStyle w:val="TableParagraph"/>
              <w:spacing w:before="4"/>
              <w:rPr>
                <w:sz w:val="11"/>
              </w:rPr>
            </w:pPr>
          </w:p>
          <w:p w:rsidR="00454B80" w:rsidRDefault="00C52B3A">
            <w:pPr>
              <w:pStyle w:val="TableParagraph"/>
              <w:ind w:left="696"/>
              <w:rPr>
                <w:sz w:val="16"/>
              </w:rPr>
            </w:pPr>
            <w:r>
              <w:rPr>
                <w:sz w:val="16"/>
              </w:rPr>
              <w:t>路灯亮灯率（10分）</w:t>
            </w:r>
          </w:p>
        </w:tc>
        <w:tc>
          <w:tcPr>
            <w:tcW w:w="1224" w:type="dxa"/>
          </w:tcPr>
          <w:p w:rsidR="00454B80" w:rsidRDefault="00C52B3A">
            <w:pPr>
              <w:pStyle w:val="TableParagraph"/>
              <w:spacing w:before="39" w:line="204" w:lineRule="exact"/>
              <w:ind w:left="242" w:right="54" w:hanging="166"/>
              <w:rPr>
                <w:sz w:val="16"/>
              </w:rPr>
            </w:pPr>
            <w:r>
              <w:rPr>
                <w:sz w:val="16"/>
              </w:rPr>
              <w:t>主干道98%；次</w:t>
            </w:r>
            <w:proofErr w:type="gramStart"/>
            <w:r>
              <w:rPr>
                <w:sz w:val="16"/>
              </w:rPr>
              <w:t>支道路</w:t>
            </w:r>
            <w:proofErr w:type="gramEnd"/>
            <w:r>
              <w:rPr>
                <w:sz w:val="16"/>
              </w:rPr>
              <w:t>95%</w:t>
            </w:r>
          </w:p>
        </w:tc>
        <w:tc>
          <w:tcPr>
            <w:tcW w:w="1652" w:type="dxa"/>
            <w:gridSpan w:val="2"/>
          </w:tcPr>
          <w:p w:rsidR="00454B80" w:rsidRDefault="00C52B3A">
            <w:pPr>
              <w:pStyle w:val="TableParagraph"/>
              <w:spacing w:before="39" w:line="204" w:lineRule="exact"/>
              <w:ind w:left="702" w:right="27" w:hanging="660"/>
              <w:rPr>
                <w:sz w:val="16"/>
              </w:rPr>
            </w:pPr>
            <w:r>
              <w:rPr>
                <w:sz w:val="16"/>
              </w:rPr>
              <w:t>主干道98%；次</w:t>
            </w:r>
            <w:proofErr w:type="gramStart"/>
            <w:r>
              <w:rPr>
                <w:sz w:val="16"/>
              </w:rPr>
              <w:t>支道路</w:t>
            </w:r>
            <w:proofErr w:type="gramEnd"/>
            <w:r>
              <w:rPr>
                <w:sz w:val="16"/>
              </w:rPr>
              <w:t>95%</w:t>
            </w:r>
          </w:p>
        </w:tc>
        <w:tc>
          <w:tcPr>
            <w:tcW w:w="996" w:type="dxa"/>
          </w:tcPr>
          <w:p w:rsidR="00454B80" w:rsidRDefault="00454B80">
            <w:pPr>
              <w:pStyle w:val="TableParagraph"/>
              <w:spacing w:before="4"/>
              <w:rPr>
                <w:sz w:val="11"/>
              </w:rPr>
            </w:pPr>
          </w:p>
          <w:p w:rsidR="00454B80" w:rsidRDefault="00C52B3A">
            <w:pPr>
              <w:pStyle w:val="TableParagraph"/>
              <w:ind w:left="318" w:right="301"/>
              <w:jc w:val="center"/>
              <w:rPr>
                <w:sz w:val="16"/>
              </w:rPr>
            </w:pPr>
            <w:r>
              <w:rPr>
                <w:sz w:val="16"/>
              </w:rPr>
              <w:t>10</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vMerge/>
            <w:tcBorders>
              <w:top w:val="nil"/>
            </w:tcBorders>
          </w:tcPr>
          <w:p w:rsidR="00454B80" w:rsidRDefault="00454B80">
            <w:pPr>
              <w:rPr>
                <w:sz w:val="2"/>
                <w:szCs w:val="2"/>
              </w:rPr>
            </w:pPr>
          </w:p>
        </w:tc>
        <w:tc>
          <w:tcPr>
            <w:tcW w:w="2876" w:type="dxa"/>
            <w:gridSpan w:val="3"/>
          </w:tcPr>
          <w:p w:rsidR="00454B80" w:rsidRDefault="00C52B3A">
            <w:pPr>
              <w:pStyle w:val="TableParagraph"/>
              <w:spacing w:before="143"/>
              <w:ind w:left="492"/>
              <w:rPr>
                <w:sz w:val="16"/>
              </w:rPr>
            </w:pPr>
            <w:r>
              <w:rPr>
                <w:sz w:val="16"/>
              </w:rPr>
              <w:t>监控中心正常运行（5分）</w:t>
            </w:r>
          </w:p>
        </w:tc>
        <w:tc>
          <w:tcPr>
            <w:tcW w:w="1224" w:type="dxa"/>
          </w:tcPr>
          <w:p w:rsidR="00454B80" w:rsidRDefault="00C52B3A">
            <w:pPr>
              <w:pStyle w:val="TableParagraph"/>
              <w:spacing w:before="143"/>
              <w:ind w:left="71" w:right="54"/>
              <w:jc w:val="center"/>
              <w:rPr>
                <w:sz w:val="16"/>
              </w:rPr>
            </w:pPr>
            <w:r>
              <w:rPr>
                <w:sz w:val="16"/>
              </w:rPr>
              <w:t>≥99%</w:t>
            </w:r>
          </w:p>
        </w:tc>
        <w:tc>
          <w:tcPr>
            <w:tcW w:w="1652" w:type="dxa"/>
            <w:gridSpan w:val="2"/>
          </w:tcPr>
          <w:p w:rsidR="00454B80" w:rsidRDefault="00C52B3A">
            <w:pPr>
              <w:pStyle w:val="TableParagraph"/>
              <w:spacing w:before="143"/>
              <w:ind w:left="605" w:right="589"/>
              <w:jc w:val="center"/>
              <w:rPr>
                <w:sz w:val="16"/>
              </w:rPr>
            </w:pPr>
            <w:r>
              <w:rPr>
                <w:sz w:val="16"/>
              </w:rPr>
              <w:t>≥99%</w:t>
            </w:r>
          </w:p>
        </w:tc>
        <w:tc>
          <w:tcPr>
            <w:tcW w:w="996" w:type="dxa"/>
          </w:tcPr>
          <w:p w:rsidR="00454B80" w:rsidRDefault="00C52B3A">
            <w:pPr>
              <w:pStyle w:val="TableParagraph"/>
              <w:spacing w:before="143"/>
              <w:ind w:left="21"/>
              <w:jc w:val="center"/>
              <w:rPr>
                <w:sz w:val="16"/>
              </w:rPr>
            </w:pPr>
            <w:r>
              <w:rPr>
                <w:w w:val="101"/>
                <w:sz w:val="16"/>
              </w:rPr>
              <w:t>5</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vMerge w:val="restart"/>
          </w:tcPr>
          <w:p w:rsidR="00454B80" w:rsidRDefault="00454B80">
            <w:pPr>
              <w:pStyle w:val="TableParagraph"/>
              <w:rPr>
                <w:sz w:val="16"/>
              </w:rPr>
            </w:pPr>
          </w:p>
          <w:p w:rsidR="00454B80" w:rsidRDefault="00454B80">
            <w:pPr>
              <w:pStyle w:val="TableParagraph"/>
              <w:spacing w:before="1"/>
              <w:rPr>
                <w:sz w:val="14"/>
              </w:rPr>
            </w:pPr>
          </w:p>
          <w:p w:rsidR="00454B80" w:rsidRDefault="00C52B3A">
            <w:pPr>
              <w:pStyle w:val="TableParagraph"/>
              <w:ind w:left="327"/>
              <w:rPr>
                <w:sz w:val="16"/>
              </w:rPr>
            </w:pPr>
            <w:r>
              <w:rPr>
                <w:sz w:val="16"/>
              </w:rPr>
              <w:t>时效指标</w:t>
            </w:r>
          </w:p>
        </w:tc>
        <w:tc>
          <w:tcPr>
            <w:tcW w:w="2876" w:type="dxa"/>
            <w:gridSpan w:val="3"/>
          </w:tcPr>
          <w:p w:rsidR="00454B80" w:rsidRDefault="00C52B3A">
            <w:pPr>
              <w:pStyle w:val="TableParagraph"/>
              <w:spacing w:before="143"/>
              <w:ind w:left="327"/>
              <w:rPr>
                <w:sz w:val="16"/>
              </w:rPr>
            </w:pPr>
            <w:r>
              <w:rPr>
                <w:sz w:val="16"/>
              </w:rPr>
              <w:t>路灯故障处理响应时间（5分）</w:t>
            </w:r>
          </w:p>
        </w:tc>
        <w:tc>
          <w:tcPr>
            <w:tcW w:w="1224" w:type="dxa"/>
          </w:tcPr>
          <w:p w:rsidR="00454B80" w:rsidRDefault="00C52B3A">
            <w:pPr>
              <w:pStyle w:val="TableParagraph"/>
              <w:spacing w:before="143"/>
              <w:ind w:left="72" w:right="54"/>
              <w:jc w:val="center"/>
              <w:rPr>
                <w:sz w:val="16"/>
              </w:rPr>
            </w:pPr>
            <w:r>
              <w:rPr>
                <w:sz w:val="16"/>
              </w:rPr>
              <w:t>≦45分钟</w:t>
            </w:r>
          </w:p>
        </w:tc>
        <w:tc>
          <w:tcPr>
            <w:tcW w:w="1652" w:type="dxa"/>
            <w:gridSpan w:val="2"/>
          </w:tcPr>
          <w:p w:rsidR="00454B80" w:rsidRDefault="00C52B3A">
            <w:pPr>
              <w:pStyle w:val="TableParagraph"/>
              <w:spacing w:before="143"/>
              <w:ind w:left="497"/>
              <w:rPr>
                <w:sz w:val="16"/>
              </w:rPr>
            </w:pPr>
            <w:r>
              <w:rPr>
                <w:sz w:val="16"/>
              </w:rPr>
              <w:t>≦45分钟</w:t>
            </w:r>
          </w:p>
        </w:tc>
        <w:tc>
          <w:tcPr>
            <w:tcW w:w="996" w:type="dxa"/>
          </w:tcPr>
          <w:p w:rsidR="00454B80" w:rsidRDefault="00C52B3A">
            <w:pPr>
              <w:pStyle w:val="TableParagraph"/>
              <w:spacing w:before="143"/>
              <w:ind w:left="21"/>
              <w:jc w:val="center"/>
              <w:rPr>
                <w:sz w:val="16"/>
              </w:rPr>
            </w:pPr>
            <w:r>
              <w:rPr>
                <w:w w:val="101"/>
                <w:sz w:val="16"/>
              </w:rPr>
              <w:t>5</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vMerge/>
            <w:tcBorders>
              <w:top w:val="nil"/>
            </w:tcBorders>
          </w:tcPr>
          <w:p w:rsidR="00454B80" w:rsidRDefault="00454B80">
            <w:pPr>
              <w:rPr>
                <w:sz w:val="2"/>
                <w:szCs w:val="2"/>
              </w:rPr>
            </w:pPr>
          </w:p>
        </w:tc>
        <w:tc>
          <w:tcPr>
            <w:tcW w:w="2876" w:type="dxa"/>
            <w:gridSpan w:val="3"/>
          </w:tcPr>
          <w:p w:rsidR="00454B80" w:rsidRDefault="00454B80">
            <w:pPr>
              <w:pStyle w:val="TableParagraph"/>
              <w:spacing w:before="4"/>
              <w:rPr>
                <w:sz w:val="11"/>
              </w:rPr>
            </w:pPr>
          </w:p>
          <w:p w:rsidR="00454B80" w:rsidRDefault="00C52B3A">
            <w:pPr>
              <w:pStyle w:val="TableParagraph"/>
              <w:ind w:left="77"/>
              <w:rPr>
                <w:sz w:val="16"/>
              </w:rPr>
            </w:pPr>
            <w:r>
              <w:rPr>
                <w:sz w:val="16"/>
              </w:rPr>
              <w:t>路灯常规性故障修复响应时间（5分）</w:t>
            </w:r>
          </w:p>
        </w:tc>
        <w:tc>
          <w:tcPr>
            <w:tcW w:w="1224" w:type="dxa"/>
          </w:tcPr>
          <w:p w:rsidR="00454B80" w:rsidRDefault="00454B80">
            <w:pPr>
              <w:pStyle w:val="TableParagraph"/>
              <w:spacing w:before="4"/>
              <w:rPr>
                <w:sz w:val="11"/>
              </w:rPr>
            </w:pPr>
          </w:p>
          <w:p w:rsidR="00454B80" w:rsidRDefault="00C52B3A">
            <w:pPr>
              <w:pStyle w:val="TableParagraph"/>
              <w:ind w:left="72" w:right="54"/>
              <w:jc w:val="center"/>
              <w:rPr>
                <w:sz w:val="16"/>
              </w:rPr>
            </w:pPr>
            <w:r>
              <w:rPr>
                <w:sz w:val="16"/>
              </w:rPr>
              <w:t>≦48小时</w:t>
            </w:r>
          </w:p>
        </w:tc>
        <w:tc>
          <w:tcPr>
            <w:tcW w:w="1652" w:type="dxa"/>
            <w:gridSpan w:val="2"/>
          </w:tcPr>
          <w:p w:rsidR="00454B80" w:rsidRDefault="00454B80">
            <w:pPr>
              <w:pStyle w:val="TableParagraph"/>
              <w:spacing w:before="4"/>
              <w:rPr>
                <w:sz w:val="11"/>
              </w:rPr>
            </w:pPr>
          </w:p>
          <w:p w:rsidR="00454B80" w:rsidRDefault="00C52B3A">
            <w:pPr>
              <w:pStyle w:val="TableParagraph"/>
              <w:ind w:left="497"/>
              <w:rPr>
                <w:sz w:val="16"/>
              </w:rPr>
            </w:pPr>
            <w:r>
              <w:rPr>
                <w:sz w:val="16"/>
              </w:rPr>
              <w:t>≦48小时</w:t>
            </w:r>
          </w:p>
        </w:tc>
        <w:tc>
          <w:tcPr>
            <w:tcW w:w="996" w:type="dxa"/>
          </w:tcPr>
          <w:p w:rsidR="00454B80" w:rsidRDefault="00454B80">
            <w:pPr>
              <w:pStyle w:val="TableParagraph"/>
              <w:spacing w:before="4"/>
              <w:rPr>
                <w:sz w:val="11"/>
              </w:rPr>
            </w:pPr>
          </w:p>
          <w:p w:rsidR="00454B80" w:rsidRDefault="00C52B3A">
            <w:pPr>
              <w:pStyle w:val="TableParagraph"/>
              <w:ind w:left="21"/>
              <w:jc w:val="center"/>
              <w:rPr>
                <w:sz w:val="16"/>
              </w:rPr>
            </w:pPr>
            <w:r>
              <w:rPr>
                <w:w w:val="101"/>
                <w:sz w:val="16"/>
              </w:rPr>
              <w:t>5</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tcPr>
          <w:p w:rsidR="00454B80" w:rsidRDefault="00454B80">
            <w:pPr>
              <w:pStyle w:val="TableParagraph"/>
              <w:spacing w:before="4"/>
              <w:rPr>
                <w:sz w:val="11"/>
              </w:rPr>
            </w:pPr>
          </w:p>
          <w:p w:rsidR="00454B80" w:rsidRDefault="00C52B3A">
            <w:pPr>
              <w:pStyle w:val="TableParagraph"/>
              <w:ind w:left="71" w:right="54"/>
              <w:jc w:val="center"/>
              <w:rPr>
                <w:sz w:val="16"/>
              </w:rPr>
            </w:pPr>
            <w:r>
              <w:rPr>
                <w:sz w:val="16"/>
              </w:rPr>
              <w:t>成本指标</w:t>
            </w:r>
          </w:p>
        </w:tc>
        <w:tc>
          <w:tcPr>
            <w:tcW w:w="2876" w:type="dxa"/>
            <w:gridSpan w:val="3"/>
          </w:tcPr>
          <w:p w:rsidR="00454B80" w:rsidRDefault="00454B80">
            <w:pPr>
              <w:pStyle w:val="TableParagraph"/>
              <w:spacing w:before="4"/>
              <w:rPr>
                <w:sz w:val="11"/>
              </w:rPr>
            </w:pPr>
          </w:p>
          <w:p w:rsidR="00454B80" w:rsidRDefault="00C52B3A">
            <w:pPr>
              <w:pStyle w:val="TableParagraph"/>
              <w:ind w:left="574"/>
              <w:rPr>
                <w:sz w:val="16"/>
              </w:rPr>
            </w:pPr>
            <w:r>
              <w:rPr>
                <w:sz w:val="16"/>
              </w:rPr>
              <w:t>建设成本增加率（5分）</w:t>
            </w:r>
          </w:p>
        </w:tc>
        <w:tc>
          <w:tcPr>
            <w:tcW w:w="1224" w:type="dxa"/>
          </w:tcPr>
          <w:p w:rsidR="00454B80" w:rsidRDefault="00454B80">
            <w:pPr>
              <w:pStyle w:val="TableParagraph"/>
              <w:spacing w:before="4"/>
              <w:rPr>
                <w:sz w:val="11"/>
              </w:rPr>
            </w:pPr>
          </w:p>
          <w:p w:rsidR="00454B80" w:rsidRDefault="00C52B3A">
            <w:pPr>
              <w:pStyle w:val="TableParagraph"/>
              <w:ind w:left="70" w:right="54"/>
              <w:jc w:val="center"/>
              <w:rPr>
                <w:sz w:val="16"/>
              </w:rPr>
            </w:pPr>
            <w:r>
              <w:rPr>
                <w:sz w:val="16"/>
              </w:rPr>
              <w:t>10%</w:t>
            </w:r>
          </w:p>
        </w:tc>
        <w:tc>
          <w:tcPr>
            <w:tcW w:w="1652" w:type="dxa"/>
            <w:gridSpan w:val="2"/>
          </w:tcPr>
          <w:p w:rsidR="00454B80" w:rsidRDefault="00454B80">
            <w:pPr>
              <w:pStyle w:val="TableParagraph"/>
              <w:spacing w:before="4"/>
              <w:rPr>
                <w:sz w:val="11"/>
              </w:rPr>
            </w:pPr>
          </w:p>
          <w:p w:rsidR="00454B80" w:rsidRDefault="00C52B3A">
            <w:pPr>
              <w:pStyle w:val="TableParagraph"/>
              <w:ind w:left="606" w:right="587"/>
              <w:jc w:val="center"/>
              <w:rPr>
                <w:sz w:val="16"/>
              </w:rPr>
            </w:pPr>
            <w:r>
              <w:rPr>
                <w:sz w:val="16"/>
              </w:rPr>
              <w:t>0%</w:t>
            </w:r>
          </w:p>
        </w:tc>
        <w:tc>
          <w:tcPr>
            <w:tcW w:w="996" w:type="dxa"/>
          </w:tcPr>
          <w:p w:rsidR="00454B80" w:rsidRDefault="00454B80">
            <w:pPr>
              <w:pStyle w:val="TableParagraph"/>
              <w:spacing w:before="4"/>
              <w:rPr>
                <w:sz w:val="11"/>
              </w:rPr>
            </w:pPr>
          </w:p>
          <w:p w:rsidR="00454B80" w:rsidRDefault="00C52B3A">
            <w:pPr>
              <w:pStyle w:val="TableParagraph"/>
              <w:ind w:left="21"/>
              <w:jc w:val="center"/>
              <w:rPr>
                <w:sz w:val="16"/>
              </w:rPr>
            </w:pPr>
            <w:r>
              <w:rPr>
                <w:w w:val="101"/>
                <w:sz w:val="16"/>
              </w:rPr>
              <w:t>5</w:t>
            </w:r>
          </w:p>
        </w:tc>
      </w:tr>
      <w:tr w:rsidR="00454B80">
        <w:trPr>
          <w:trHeight w:val="469"/>
        </w:trPr>
        <w:tc>
          <w:tcPr>
            <w:tcW w:w="826" w:type="dxa"/>
            <w:vMerge/>
            <w:tcBorders>
              <w:top w:val="nil"/>
            </w:tcBorders>
          </w:tcPr>
          <w:p w:rsidR="00454B80" w:rsidRDefault="00454B80">
            <w:pPr>
              <w:rPr>
                <w:sz w:val="2"/>
                <w:szCs w:val="2"/>
              </w:rPr>
            </w:pPr>
          </w:p>
        </w:tc>
        <w:tc>
          <w:tcPr>
            <w:tcW w:w="826"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7" w:line="204" w:lineRule="exact"/>
              <w:ind w:left="88"/>
              <w:rPr>
                <w:sz w:val="16"/>
              </w:rPr>
            </w:pPr>
            <w:r>
              <w:rPr>
                <w:sz w:val="16"/>
              </w:rPr>
              <w:t>效益指标</w:t>
            </w:r>
          </w:p>
          <w:p w:rsidR="00454B80" w:rsidRDefault="00C52B3A">
            <w:pPr>
              <w:pStyle w:val="TableParagraph"/>
              <w:spacing w:line="204" w:lineRule="exact"/>
              <w:ind w:left="85"/>
              <w:rPr>
                <w:sz w:val="16"/>
              </w:rPr>
            </w:pPr>
            <w:r>
              <w:rPr>
                <w:spacing w:val="2"/>
                <w:sz w:val="16"/>
              </w:rPr>
              <w:t>（40</w:t>
            </w:r>
            <w:r>
              <w:rPr>
                <w:sz w:val="16"/>
              </w:rPr>
              <w:t>分）</w:t>
            </w:r>
          </w:p>
        </w:tc>
        <w:tc>
          <w:tcPr>
            <w:tcW w:w="1306" w:type="dxa"/>
          </w:tcPr>
          <w:p w:rsidR="00454B80" w:rsidRDefault="00454B80">
            <w:pPr>
              <w:pStyle w:val="TableParagraph"/>
              <w:spacing w:before="4"/>
              <w:rPr>
                <w:sz w:val="11"/>
              </w:rPr>
            </w:pPr>
          </w:p>
          <w:p w:rsidR="00454B80" w:rsidRDefault="00C52B3A">
            <w:pPr>
              <w:pStyle w:val="TableParagraph"/>
              <w:ind w:left="71" w:right="59"/>
              <w:jc w:val="center"/>
              <w:rPr>
                <w:sz w:val="16"/>
              </w:rPr>
            </w:pPr>
            <w:r>
              <w:rPr>
                <w:sz w:val="16"/>
              </w:rPr>
              <w:t>社会效益指标</w:t>
            </w:r>
          </w:p>
        </w:tc>
        <w:tc>
          <w:tcPr>
            <w:tcW w:w="2876" w:type="dxa"/>
            <w:gridSpan w:val="3"/>
          </w:tcPr>
          <w:p w:rsidR="00454B80" w:rsidRDefault="00454B80">
            <w:pPr>
              <w:pStyle w:val="TableParagraph"/>
              <w:spacing w:before="4"/>
              <w:rPr>
                <w:sz w:val="11"/>
              </w:rPr>
            </w:pPr>
          </w:p>
          <w:p w:rsidR="00454B80" w:rsidRDefault="00C52B3A">
            <w:pPr>
              <w:pStyle w:val="TableParagraph"/>
              <w:ind w:left="780"/>
              <w:rPr>
                <w:sz w:val="16"/>
              </w:rPr>
            </w:pPr>
            <w:r>
              <w:rPr>
                <w:sz w:val="16"/>
              </w:rPr>
              <w:t>营商环境（20分）</w:t>
            </w:r>
          </w:p>
        </w:tc>
        <w:tc>
          <w:tcPr>
            <w:tcW w:w="1224" w:type="dxa"/>
          </w:tcPr>
          <w:p w:rsidR="00454B80" w:rsidRDefault="00454B80">
            <w:pPr>
              <w:pStyle w:val="TableParagraph"/>
              <w:spacing w:before="4"/>
              <w:rPr>
                <w:sz w:val="11"/>
              </w:rPr>
            </w:pPr>
          </w:p>
          <w:p w:rsidR="00454B80" w:rsidRDefault="00C52B3A">
            <w:pPr>
              <w:pStyle w:val="TableParagraph"/>
              <w:ind w:left="69" w:right="54"/>
              <w:jc w:val="center"/>
              <w:rPr>
                <w:sz w:val="16"/>
              </w:rPr>
            </w:pPr>
            <w:r>
              <w:rPr>
                <w:sz w:val="16"/>
              </w:rPr>
              <w:t>有所提升</w:t>
            </w:r>
          </w:p>
        </w:tc>
        <w:tc>
          <w:tcPr>
            <w:tcW w:w="1652" w:type="dxa"/>
            <w:gridSpan w:val="2"/>
          </w:tcPr>
          <w:p w:rsidR="00454B80" w:rsidRDefault="00454B80">
            <w:pPr>
              <w:pStyle w:val="TableParagraph"/>
              <w:spacing w:before="4"/>
              <w:rPr>
                <w:sz w:val="11"/>
              </w:rPr>
            </w:pPr>
          </w:p>
          <w:p w:rsidR="00454B80" w:rsidRDefault="00C52B3A">
            <w:pPr>
              <w:pStyle w:val="TableParagraph"/>
              <w:ind w:left="499"/>
              <w:rPr>
                <w:sz w:val="16"/>
              </w:rPr>
            </w:pPr>
            <w:r>
              <w:rPr>
                <w:sz w:val="16"/>
              </w:rPr>
              <w:t>有所提升</w:t>
            </w:r>
          </w:p>
        </w:tc>
        <w:tc>
          <w:tcPr>
            <w:tcW w:w="996" w:type="dxa"/>
          </w:tcPr>
          <w:p w:rsidR="00454B80" w:rsidRDefault="00454B80">
            <w:pPr>
              <w:pStyle w:val="TableParagraph"/>
              <w:spacing w:before="4"/>
              <w:rPr>
                <w:sz w:val="11"/>
              </w:rPr>
            </w:pPr>
          </w:p>
          <w:p w:rsidR="00454B80" w:rsidRDefault="00C52B3A">
            <w:pPr>
              <w:pStyle w:val="TableParagraph"/>
              <w:ind w:left="318" w:right="301"/>
              <w:jc w:val="center"/>
              <w:rPr>
                <w:sz w:val="16"/>
              </w:rPr>
            </w:pPr>
            <w:r>
              <w:rPr>
                <w:sz w:val="16"/>
              </w:rPr>
              <w:t>20</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tcPr>
          <w:p w:rsidR="00454B80" w:rsidRDefault="00454B80">
            <w:pPr>
              <w:pStyle w:val="TableParagraph"/>
              <w:spacing w:before="4"/>
              <w:rPr>
                <w:sz w:val="11"/>
              </w:rPr>
            </w:pPr>
          </w:p>
          <w:p w:rsidR="00454B80" w:rsidRDefault="00C52B3A">
            <w:pPr>
              <w:pStyle w:val="TableParagraph"/>
              <w:ind w:left="71" w:right="59"/>
              <w:jc w:val="center"/>
              <w:rPr>
                <w:sz w:val="16"/>
              </w:rPr>
            </w:pPr>
            <w:r>
              <w:rPr>
                <w:sz w:val="16"/>
              </w:rPr>
              <w:t>可持续影响指标</w:t>
            </w:r>
          </w:p>
        </w:tc>
        <w:tc>
          <w:tcPr>
            <w:tcW w:w="2876" w:type="dxa"/>
            <w:gridSpan w:val="3"/>
          </w:tcPr>
          <w:p w:rsidR="00454B80" w:rsidRDefault="00454B80">
            <w:pPr>
              <w:pStyle w:val="TableParagraph"/>
              <w:spacing w:before="4"/>
              <w:rPr>
                <w:sz w:val="11"/>
              </w:rPr>
            </w:pPr>
          </w:p>
          <w:p w:rsidR="00454B80" w:rsidRDefault="00C52B3A">
            <w:pPr>
              <w:pStyle w:val="TableParagraph"/>
              <w:ind w:left="284"/>
              <w:rPr>
                <w:sz w:val="16"/>
              </w:rPr>
            </w:pPr>
            <w:r>
              <w:rPr>
                <w:sz w:val="16"/>
              </w:rPr>
              <w:t>核心照明设施正常使用（10分）</w:t>
            </w:r>
          </w:p>
        </w:tc>
        <w:tc>
          <w:tcPr>
            <w:tcW w:w="1224" w:type="dxa"/>
          </w:tcPr>
          <w:p w:rsidR="00454B80" w:rsidRDefault="00454B80">
            <w:pPr>
              <w:pStyle w:val="TableParagraph"/>
              <w:spacing w:before="4"/>
              <w:rPr>
                <w:sz w:val="11"/>
              </w:rPr>
            </w:pPr>
          </w:p>
          <w:p w:rsidR="00454B80" w:rsidRDefault="00C52B3A">
            <w:pPr>
              <w:pStyle w:val="TableParagraph"/>
              <w:ind w:left="74" w:right="54"/>
              <w:jc w:val="center"/>
              <w:rPr>
                <w:sz w:val="16"/>
              </w:rPr>
            </w:pPr>
            <w:r>
              <w:rPr>
                <w:sz w:val="16"/>
              </w:rPr>
              <w:t>≥5年</w:t>
            </w:r>
          </w:p>
        </w:tc>
        <w:tc>
          <w:tcPr>
            <w:tcW w:w="1652" w:type="dxa"/>
            <w:gridSpan w:val="2"/>
          </w:tcPr>
          <w:p w:rsidR="00454B80" w:rsidRDefault="00454B80">
            <w:pPr>
              <w:pStyle w:val="TableParagraph"/>
              <w:spacing w:before="4"/>
              <w:rPr>
                <w:sz w:val="11"/>
              </w:rPr>
            </w:pPr>
          </w:p>
          <w:p w:rsidR="00454B80" w:rsidRDefault="00C52B3A">
            <w:pPr>
              <w:pStyle w:val="TableParagraph"/>
              <w:ind w:left="606" w:right="587"/>
              <w:jc w:val="center"/>
              <w:rPr>
                <w:sz w:val="16"/>
              </w:rPr>
            </w:pPr>
            <w:r>
              <w:rPr>
                <w:sz w:val="16"/>
              </w:rPr>
              <w:t>≥5年</w:t>
            </w:r>
          </w:p>
        </w:tc>
        <w:tc>
          <w:tcPr>
            <w:tcW w:w="996" w:type="dxa"/>
          </w:tcPr>
          <w:p w:rsidR="00454B80" w:rsidRDefault="00454B80">
            <w:pPr>
              <w:pStyle w:val="TableParagraph"/>
              <w:spacing w:before="4"/>
              <w:rPr>
                <w:sz w:val="11"/>
              </w:rPr>
            </w:pPr>
          </w:p>
          <w:p w:rsidR="00454B80" w:rsidRDefault="00C52B3A">
            <w:pPr>
              <w:pStyle w:val="TableParagraph"/>
              <w:ind w:left="318" w:right="301"/>
              <w:jc w:val="center"/>
              <w:rPr>
                <w:sz w:val="16"/>
              </w:rPr>
            </w:pPr>
            <w:r>
              <w:rPr>
                <w:sz w:val="16"/>
              </w:rPr>
              <w:t>10</w:t>
            </w:r>
          </w:p>
        </w:tc>
      </w:tr>
      <w:tr w:rsidR="00454B80">
        <w:trPr>
          <w:trHeight w:val="469"/>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306" w:type="dxa"/>
          </w:tcPr>
          <w:p w:rsidR="00454B80" w:rsidRDefault="00454B80">
            <w:pPr>
              <w:pStyle w:val="TableParagraph"/>
              <w:spacing w:before="4"/>
              <w:rPr>
                <w:sz w:val="11"/>
              </w:rPr>
            </w:pPr>
          </w:p>
          <w:p w:rsidR="00454B80" w:rsidRDefault="00C52B3A">
            <w:pPr>
              <w:pStyle w:val="TableParagraph"/>
              <w:ind w:left="71" w:right="59"/>
              <w:jc w:val="center"/>
              <w:rPr>
                <w:sz w:val="16"/>
              </w:rPr>
            </w:pPr>
            <w:r>
              <w:rPr>
                <w:sz w:val="16"/>
              </w:rPr>
              <w:t>生态效益指标</w:t>
            </w:r>
          </w:p>
        </w:tc>
        <w:tc>
          <w:tcPr>
            <w:tcW w:w="2876" w:type="dxa"/>
            <w:gridSpan w:val="3"/>
          </w:tcPr>
          <w:p w:rsidR="00454B80" w:rsidRDefault="00454B80">
            <w:pPr>
              <w:pStyle w:val="TableParagraph"/>
              <w:spacing w:before="4"/>
              <w:rPr>
                <w:sz w:val="11"/>
              </w:rPr>
            </w:pPr>
          </w:p>
          <w:p w:rsidR="00454B80" w:rsidRDefault="00C52B3A">
            <w:pPr>
              <w:pStyle w:val="TableParagraph"/>
              <w:ind w:left="368"/>
              <w:rPr>
                <w:sz w:val="16"/>
              </w:rPr>
            </w:pPr>
            <w:r>
              <w:rPr>
                <w:sz w:val="16"/>
              </w:rPr>
              <w:t>新建节能设备使用率（10分）</w:t>
            </w:r>
          </w:p>
        </w:tc>
        <w:tc>
          <w:tcPr>
            <w:tcW w:w="1224" w:type="dxa"/>
          </w:tcPr>
          <w:p w:rsidR="00454B80" w:rsidRDefault="00454B80">
            <w:pPr>
              <w:pStyle w:val="TableParagraph"/>
              <w:spacing w:before="4"/>
              <w:rPr>
                <w:sz w:val="11"/>
              </w:rPr>
            </w:pPr>
          </w:p>
          <w:p w:rsidR="00454B80" w:rsidRDefault="00C52B3A">
            <w:pPr>
              <w:pStyle w:val="TableParagraph"/>
              <w:ind w:left="69" w:right="54"/>
              <w:jc w:val="center"/>
              <w:rPr>
                <w:sz w:val="16"/>
              </w:rPr>
            </w:pPr>
            <w:r>
              <w:rPr>
                <w:sz w:val="16"/>
              </w:rPr>
              <w:t>有所提升</w:t>
            </w:r>
          </w:p>
        </w:tc>
        <w:tc>
          <w:tcPr>
            <w:tcW w:w="1652" w:type="dxa"/>
            <w:gridSpan w:val="2"/>
          </w:tcPr>
          <w:p w:rsidR="00454B80" w:rsidRDefault="00454B80">
            <w:pPr>
              <w:pStyle w:val="TableParagraph"/>
              <w:spacing w:before="4"/>
              <w:rPr>
                <w:sz w:val="11"/>
              </w:rPr>
            </w:pPr>
          </w:p>
          <w:p w:rsidR="00454B80" w:rsidRDefault="00C52B3A">
            <w:pPr>
              <w:pStyle w:val="TableParagraph"/>
              <w:ind w:left="499"/>
              <w:rPr>
                <w:sz w:val="16"/>
              </w:rPr>
            </w:pPr>
            <w:r>
              <w:rPr>
                <w:sz w:val="16"/>
              </w:rPr>
              <w:t>有所提升</w:t>
            </w:r>
          </w:p>
        </w:tc>
        <w:tc>
          <w:tcPr>
            <w:tcW w:w="996" w:type="dxa"/>
          </w:tcPr>
          <w:p w:rsidR="00454B80" w:rsidRDefault="00454B80">
            <w:pPr>
              <w:pStyle w:val="TableParagraph"/>
              <w:spacing w:before="4"/>
              <w:rPr>
                <w:sz w:val="11"/>
              </w:rPr>
            </w:pPr>
          </w:p>
          <w:p w:rsidR="00454B80" w:rsidRDefault="00C52B3A">
            <w:pPr>
              <w:pStyle w:val="TableParagraph"/>
              <w:ind w:left="318" w:right="301"/>
              <w:jc w:val="center"/>
              <w:rPr>
                <w:sz w:val="16"/>
              </w:rPr>
            </w:pPr>
            <w:r>
              <w:rPr>
                <w:sz w:val="16"/>
              </w:rPr>
              <w:t>10</w:t>
            </w:r>
          </w:p>
        </w:tc>
      </w:tr>
      <w:tr w:rsidR="00454B80">
        <w:trPr>
          <w:trHeight w:val="332"/>
        </w:trPr>
        <w:tc>
          <w:tcPr>
            <w:tcW w:w="826" w:type="dxa"/>
          </w:tcPr>
          <w:p w:rsidR="00454B80" w:rsidRDefault="00C52B3A">
            <w:pPr>
              <w:pStyle w:val="TableParagraph"/>
              <w:spacing w:before="75"/>
              <w:ind w:left="254"/>
              <w:rPr>
                <w:sz w:val="16"/>
              </w:rPr>
            </w:pPr>
            <w:r>
              <w:rPr>
                <w:sz w:val="16"/>
              </w:rPr>
              <w:t>总分</w:t>
            </w:r>
          </w:p>
        </w:tc>
        <w:tc>
          <w:tcPr>
            <w:tcW w:w="8880" w:type="dxa"/>
            <w:gridSpan w:val="9"/>
          </w:tcPr>
          <w:p w:rsidR="00454B80" w:rsidRDefault="00C52B3A">
            <w:pPr>
              <w:pStyle w:val="TableParagraph"/>
              <w:spacing w:before="75"/>
              <w:ind w:left="4342" w:right="4323"/>
              <w:jc w:val="center"/>
              <w:rPr>
                <w:sz w:val="16"/>
              </w:rPr>
            </w:pPr>
            <w:r>
              <w:rPr>
                <w:sz w:val="16"/>
              </w:rPr>
              <w:t>94</w:t>
            </w:r>
          </w:p>
        </w:tc>
      </w:tr>
      <w:tr w:rsidR="00454B80">
        <w:trPr>
          <w:trHeight w:val="632"/>
        </w:trPr>
        <w:tc>
          <w:tcPr>
            <w:tcW w:w="1652" w:type="dxa"/>
            <w:gridSpan w:val="2"/>
          </w:tcPr>
          <w:p w:rsidR="00454B80" w:rsidRDefault="00C52B3A">
            <w:pPr>
              <w:pStyle w:val="TableParagraph"/>
              <w:spacing w:before="20"/>
              <w:ind w:left="419" w:right="399" w:firstLine="81"/>
              <w:rPr>
                <w:sz w:val="16"/>
              </w:rPr>
            </w:pPr>
            <w:r>
              <w:rPr>
                <w:sz w:val="16"/>
              </w:rPr>
              <w:t>偏差大或</w:t>
            </w:r>
            <w:r>
              <w:rPr>
                <w:spacing w:val="-4"/>
                <w:sz w:val="16"/>
              </w:rPr>
              <w:t>目标未完成</w:t>
            </w:r>
          </w:p>
          <w:p w:rsidR="00454B80" w:rsidRDefault="00C52B3A">
            <w:pPr>
              <w:pStyle w:val="TableParagraph"/>
              <w:spacing w:before="1" w:line="182" w:lineRule="exact"/>
              <w:ind w:left="500"/>
              <w:rPr>
                <w:sz w:val="16"/>
              </w:rPr>
            </w:pPr>
            <w:r>
              <w:rPr>
                <w:sz w:val="16"/>
              </w:rPr>
              <w:t>原因分析</w:t>
            </w:r>
          </w:p>
        </w:tc>
        <w:tc>
          <w:tcPr>
            <w:tcW w:w="8054" w:type="dxa"/>
            <w:gridSpan w:val="8"/>
          </w:tcPr>
          <w:p w:rsidR="00454B80" w:rsidRDefault="00454B80">
            <w:pPr>
              <w:pStyle w:val="TableParagraph"/>
              <w:spacing w:before="6"/>
              <w:rPr>
                <w:sz w:val="17"/>
              </w:rPr>
            </w:pPr>
          </w:p>
          <w:p w:rsidR="00454B80" w:rsidRDefault="00C52B3A">
            <w:pPr>
              <w:pStyle w:val="TableParagraph"/>
              <w:spacing w:before="1"/>
              <w:ind w:left="22"/>
              <w:jc w:val="center"/>
              <w:rPr>
                <w:sz w:val="16"/>
              </w:rPr>
            </w:pPr>
            <w:r>
              <w:rPr>
                <w:w w:val="101"/>
                <w:sz w:val="16"/>
              </w:rPr>
              <w:t>无</w:t>
            </w:r>
          </w:p>
        </w:tc>
      </w:tr>
      <w:tr w:rsidR="00454B80">
        <w:trPr>
          <w:trHeight w:val="714"/>
        </w:trPr>
        <w:tc>
          <w:tcPr>
            <w:tcW w:w="1652" w:type="dxa"/>
            <w:gridSpan w:val="2"/>
          </w:tcPr>
          <w:p w:rsidR="00454B80" w:rsidRDefault="00454B80">
            <w:pPr>
              <w:pStyle w:val="TableParagraph"/>
              <w:spacing w:before="10"/>
              <w:rPr>
                <w:sz w:val="12"/>
              </w:rPr>
            </w:pPr>
          </w:p>
          <w:p w:rsidR="00454B80" w:rsidRDefault="00C52B3A">
            <w:pPr>
              <w:pStyle w:val="TableParagraph"/>
              <w:ind w:left="335" w:right="320" w:firstLine="83"/>
              <w:rPr>
                <w:sz w:val="16"/>
              </w:rPr>
            </w:pPr>
            <w:r>
              <w:rPr>
                <w:sz w:val="16"/>
              </w:rPr>
              <w:t>改进措施及结果应用方案</w:t>
            </w:r>
          </w:p>
        </w:tc>
        <w:tc>
          <w:tcPr>
            <w:tcW w:w="8054" w:type="dxa"/>
            <w:gridSpan w:val="8"/>
          </w:tcPr>
          <w:p w:rsidR="00454B80" w:rsidRDefault="00454B80">
            <w:pPr>
              <w:pStyle w:val="TableParagraph"/>
              <w:spacing w:before="9"/>
              <w:rPr>
                <w:sz w:val="20"/>
              </w:rPr>
            </w:pPr>
          </w:p>
          <w:p w:rsidR="00454B80" w:rsidRDefault="00C52B3A">
            <w:pPr>
              <w:pStyle w:val="TableParagraph"/>
              <w:ind w:left="22"/>
              <w:jc w:val="center"/>
              <w:rPr>
                <w:sz w:val="16"/>
              </w:rPr>
            </w:pPr>
            <w:r>
              <w:rPr>
                <w:w w:val="101"/>
                <w:sz w:val="16"/>
              </w:rPr>
              <w:t>无</w:t>
            </w:r>
          </w:p>
        </w:tc>
      </w:tr>
      <w:tr w:rsidR="00454B80">
        <w:trPr>
          <w:trHeight w:val="729"/>
        </w:trPr>
        <w:tc>
          <w:tcPr>
            <w:tcW w:w="1652" w:type="dxa"/>
            <w:gridSpan w:val="2"/>
          </w:tcPr>
          <w:p w:rsidR="00454B80" w:rsidRDefault="00454B80">
            <w:pPr>
              <w:pStyle w:val="TableParagraph"/>
              <w:spacing w:before="5"/>
              <w:rPr>
                <w:sz w:val="13"/>
              </w:rPr>
            </w:pPr>
          </w:p>
          <w:p w:rsidR="00454B80" w:rsidRDefault="00C52B3A">
            <w:pPr>
              <w:pStyle w:val="TableParagraph"/>
              <w:ind w:left="500" w:right="238" w:hanging="247"/>
              <w:rPr>
                <w:sz w:val="16"/>
              </w:rPr>
            </w:pPr>
            <w:r>
              <w:rPr>
                <w:sz w:val="16"/>
              </w:rPr>
              <w:t>单位主要负责人签批意见</w:t>
            </w:r>
          </w:p>
        </w:tc>
        <w:tc>
          <w:tcPr>
            <w:tcW w:w="8054" w:type="dxa"/>
            <w:gridSpan w:val="8"/>
          </w:tcPr>
          <w:p w:rsidR="00454B80" w:rsidRDefault="00C52B3A">
            <w:pPr>
              <w:pStyle w:val="TableParagraph"/>
              <w:spacing w:before="69"/>
              <w:ind w:left="2959" w:right="1557"/>
              <w:jc w:val="center"/>
              <w:rPr>
                <w:sz w:val="16"/>
              </w:rPr>
            </w:pPr>
            <w:r>
              <w:rPr>
                <w:sz w:val="16"/>
              </w:rPr>
              <w:t>签名：</w:t>
            </w:r>
          </w:p>
          <w:p w:rsidR="00454B80" w:rsidRDefault="00454B80">
            <w:pPr>
              <w:pStyle w:val="TableParagraph"/>
              <w:spacing w:before="12"/>
              <w:rPr>
                <w:sz w:val="15"/>
              </w:rPr>
            </w:pPr>
          </w:p>
          <w:p w:rsidR="00454B80" w:rsidRDefault="00C52B3A">
            <w:pPr>
              <w:pStyle w:val="TableParagraph"/>
              <w:tabs>
                <w:tab w:val="left" w:pos="4805"/>
                <w:tab w:val="left" w:pos="5475"/>
              </w:tabs>
              <w:ind w:left="4138"/>
              <w:rPr>
                <w:sz w:val="16"/>
              </w:rPr>
            </w:pPr>
            <w:r>
              <w:rPr>
                <w:sz w:val="16"/>
              </w:rPr>
              <w:t>年</w:t>
            </w:r>
            <w:r>
              <w:rPr>
                <w:sz w:val="16"/>
              </w:rPr>
              <w:tab/>
              <w:t>月</w:t>
            </w:r>
            <w:r>
              <w:rPr>
                <w:sz w:val="16"/>
              </w:rPr>
              <w:tab/>
              <w:t>日</w:t>
            </w:r>
          </w:p>
        </w:tc>
      </w:tr>
    </w:tbl>
    <w:p w:rsidR="00454B80" w:rsidRDefault="00454B80">
      <w:pPr>
        <w:rPr>
          <w:sz w:val="16"/>
        </w:rPr>
        <w:sectPr w:rsidR="00454B80">
          <w:pgSz w:w="11910" w:h="16840"/>
          <w:pgMar w:top="1480" w:right="180" w:bottom="280" w:left="360" w:header="720" w:footer="720" w:gutter="0"/>
          <w:cols w:space="720"/>
        </w:sectPr>
      </w:pPr>
    </w:p>
    <w:p w:rsidR="00454B80" w:rsidRDefault="00454B80">
      <w:pPr>
        <w:pStyle w:val="a3"/>
        <w:spacing w:before="6"/>
        <w:rPr>
          <w:sz w:val="15"/>
        </w:rPr>
      </w:pPr>
    </w:p>
    <w:p w:rsidR="00454B80" w:rsidRDefault="00C52B3A">
      <w:pPr>
        <w:pStyle w:val="a3"/>
        <w:spacing w:before="80"/>
        <w:ind w:left="753"/>
      </w:pPr>
      <w:r>
        <w:t>备注：</w:t>
      </w:r>
    </w:p>
    <w:p w:rsidR="00454B80" w:rsidRDefault="00C52B3A">
      <w:pPr>
        <w:pStyle w:val="a4"/>
        <w:numPr>
          <w:ilvl w:val="0"/>
          <w:numId w:val="14"/>
        </w:numPr>
        <w:tabs>
          <w:tab w:val="left" w:pos="922"/>
        </w:tabs>
        <w:spacing w:before="2" w:line="205" w:lineRule="exact"/>
        <w:ind w:hanging="169"/>
        <w:rPr>
          <w:sz w:val="16"/>
        </w:rPr>
      </w:pPr>
      <w:r>
        <w:rPr>
          <w:spacing w:val="1"/>
          <w:sz w:val="16"/>
        </w:rPr>
        <w:t>预算执行情况口径：预算数为调整后财政资金总额</w:t>
      </w:r>
      <w:r>
        <w:rPr>
          <w:sz w:val="16"/>
        </w:rPr>
        <w:t>（</w:t>
      </w:r>
      <w:r>
        <w:rPr>
          <w:spacing w:val="2"/>
          <w:sz w:val="16"/>
        </w:rPr>
        <w:t>包括上年结余结转</w:t>
      </w:r>
      <w:r>
        <w:rPr>
          <w:sz w:val="16"/>
        </w:rPr>
        <w:t>），执行数为资金使用单位财政资金实际支出数。</w:t>
      </w:r>
    </w:p>
    <w:p w:rsidR="00454B80" w:rsidRDefault="00C52B3A">
      <w:pPr>
        <w:pStyle w:val="a4"/>
        <w:numPr>
          <w:ilvl w:val="0"/>
          <w:numId w:val="14"/>
        </w:numPr>
        <w:tabs>
          <w:tab w:val="left" w:pos="922"/>
        </w:tabs>
        <w:spacing w:line="205" w:lineRule="exact"/>
        <w:ind w:hanging="169"/>
        <w:rPr>
          <w:sz w:val="16"/>
        </w:rPr>
      </w:pPr>
      <w:r>
        <w:rPr>
          <w:sz w:val="16"/>
        </w:rPr>
        <w:t>定量指标完成数汇总原则：绝对值直接累加计算，相对值按照资金额度加权平均计算。定量指标计分原则：正向指标（即目标值为</w:t>
      </w:r>
    </w:p>
    <w:p w:rsidR="00454B80" w:rsidRDefault="00C52B3A">
      <w:pPr>
        <w:pStyle w:val="a3"/>
        <w:spacing w:before="1"/>
        <w:ind w:left="753" w:right="1102"/>
      </w:pPr>
      <w:r>
        <w:rPr>
          <w:spacing w:val="2"/>
        </w:rPr>
        <w:t>≥X</w:t>
      </w:r>
      <w:r>
        <w:t>,得分=权重</w:t>
      </w:r>
      <w:r>
        <w:rPr>
          <w:spacing w:val="2"/>
        </w:rPr>
        <w:t>*B/A）</w:t>
      </w:r>
      <w:r>
        <w:rPr>
          <w:spacing w:val="1"/>
        </w:rPr>
        <w:t>，反向指标</w:t>
      </w:r>
      <w:r>
        <w:t>（</w:t>
      </w:r>
      <w:r>
        <w:rPr>
          <w:spacing w:val="1"/>
        </w:rPr>
        <w:t>即目标值为</w:t>
      </w:r>
      <w:r>
        <w:t>≤X，得分=权重*A/B），得分不得突破权重总额。定量指标先汇总完成数，再计算得 分。</w:t>
      </w:r>
    </w:p>
    <w:p w:rsidR="00454B80" w:rsidRDefault="00C52B3A">
      <w:pPr>
        <w:pStyle w:val="a4"/>
        <w:numPr>
          <w:ilvl w:val="0"/>
          <w:numId w:val="14"/>
        </w:numPr>
        <w:tabs>
          <w:tab w:val="left" w:pos="922"/>
        </w:tabs>
        <w:ind w:left="753" w:right="1045" w:firstLine="0"/>
        <w:rPr>
          <w:sz w:val="16"/>
        </w:rPr>
      </w:pPr>
      <w:r>
        <w:rPr>
          <w:spacing w:val="-1"/>
          <w:sz w:val="16"/>
        </w:rPr>
        <w:t xml:space="preserve">定性指标计分原则：达成预期指标、部分达成预期指标并具有一定效果、未达成预期指标且效果较差三档，分别按照该指标对应分 </w:t>
      </w:r>
      <w:r>
        <w:rPr>
          <w:spacing w:val="1"/>
          <w:sz w:val="16"/>
        </w:rPr>
        <w:t>值区间</w:t>
      </w:r>
      <w:r>
        <w:rPr>
          <w:sz w:val="16"/>
        </w:rPr>
        <w:t>100-80%（含80%）、80-50%（含50%）、</w:t>
      </w:r>
      <w:r>
        <w:rPr>
          <w:spacing w:val="2"/>
          <w:sz w:val="16"/>
        </w:rPr>
        <w:t>50-0</w:t>
      </w:r>
      <w:r>
        <w:rPr>
          <w:sz w:val="16"/>
        </w:rPr>
        <w:t>%合理确定分值。汇总时，以资金额度为权重，对分值进行加权平均计算。</w:t>
      </w:r>
    </w:p>
    <w:p w:rsidR="00454B80" w:rsidRDefault="00C52B3A">
      <w:pPr>
        <w:pStyle w:val="a4"/>
        <w:numPr>
          <w:ilvl w:val="0"/>
          <w:numId w:val="14"/>
        </w:numPr>
        <w:tabs>
          <w:tab w:val="left" w:pos="922"/>
        </w:tabs>
        <w:ind w:hanging="169"/>
        <w:rPr>
          <w:sz w:val="16"/>
        </w:rPr>
      </w:pPr>
      <w:r>
        <w:rPr>
          <w:sz w:val="16"/>
        </w:rPr>
        <w:t>基于经济性和必要性等因素考虑，满意度指标暂可不</w:t>
      </w:r>
      <w:proofErr w:type="gramStart"/>
      <w:r>
        <w:rPr>
          <w:sz w:val="16"/>
        </w:rPr>
        <w:t>作为必评指标</w:t>
      </w:r>
      <w:proofErr w:type="gramEnd"/>
      <w:r>
        <w:rPr>
          <w:sz w:val="16"/>
        </w:rPr>
        <w:t>。</w:t>
      </w:r>
    </w:p>
    <w:p w:rsidR="00454B80" w:rsidRDefault="00454B80">
      <w:pPr>
        <w:rPr>
          <w:sz w:val="16"/>
        </w:rPr>
        <w:sectPr w:rsidR="00454B80">
          <w:pgSz w:w="11910" w:h="16840"/>
          <w:pgMar w:top="1580" w:right="180" w:bottom="280" w:left="360" w:header="720" w:footer="720" w:gutter="0"/>
          <w:cols w:space="720"/>
        </w:sectPr>
      </w:pPr>
    </w:p>
    <w:p w:rsidR="00454B80" w:rsidRDefault="00C52B3A">
      <w:pPr>
        <w:pStyle w:val="3"/>
        <w:ind w:left="1267"/>
      </w:pPr>
      <w:r>
        <w:lastRenderedPageBreak/>
        <w:t>2020年度内环路市政工程项目自评表</w:t>
      </w:r>
    </w:p>
    <w:p w:rsidR="00454B80" w:rsidRDefault="00C52B3A">
      <w:pPr>
        <w:tabs>
          <w:tab w:val="left" w:pos="6744"/>
        </w:tabs>
        <w:spacing w:before="184"/>
        <w:ind w:left="756"/>
        <w:rPr>
          <w:sz w:val="17"/>
        </w:rPr>
      </w:pPr>
      <w:r>
        <w:rPr>
          <w:sz w:val="17"/>
        </w:rPr>
        <w:t>单位名</w:t>
      </w:r>
      <w:r>
        <w:rPr>
          <w:spacing w:val="4"/>
          <w:sz w:val="17"/>
        </w:rPr>
        <w:t>称</w:t>
      </w:r>
      <w:r>
        <w:rPr>
          <w:sz w:val="17"/>
        </w:rPr>
        <w:t>：武汉市东西湖区住房和城乡建设局</w:t>
      </w:r>
      <w:r>
        <w:rPr>
          <w:sz w:val="17"/>
        </w:rPr>
        <w:tab/>
        <w:t>填报日</w:t>
      </w:r>
      <w:r>
        <w:rPr>
          <w:spacing w:val="4"/>
          <w:sz w:val="17"/>
        </w:rPr>
        <w:t>期</w:t>
      </w:r>
      <w:r>
        <w:rPr>
          <w:sz w:val="17"/>
        </w:rPr>
        <w:t>：</w:t>
      </w:r>
    </w:p>
    <w:p w:rsidR="00454B80" w:rsidRDefault="00454B80">
      <w:pPr>
        <w:pStyle w:val="a3"/>
        <w:spacing w:before="4"/>
        <w:rPr>
          <w:sz w:val="6"/>
        </w:rPr>
      </w:pPr>
    </w:p>
    <w:tbl>
      <w:tblPr>
        <w:tblW w:w="0" w:type="auto"/>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64"/>
        <w:gridCol w:w="864"/>
        <w:gridCol w:w="1248"/>
        <w:gridCol w:w="1284"/>
        <w:gridCol w:w="864"/>
        <w:gridCol w:w="864"/>
        <w:gridCol w:w="1092"/>
        <w:gridCol w:w="864"/>
        <w:gridCol w:w="864"/>
        <w:gridCol w:w="864"/>
      </w:tblGrid>
      <w:tr w:rsidR="00454B80">
        <w:trPr>
          <w:trHeight w:val="400"/>
        </w:trPr>
        <w:tc>
          <w:tcPr>
            <w:tcW w:w="1728" w:type="dxa"/>
            <w:gridSpan w:val="2"/>
          </w:tcPr>
          <w:p w:rsidR="00454B80" w:rsidRDefault="00C52B3A">
            <w:pPr>
              <w:pStyle w:val="TableParagraph"/>
              <w:spacing w:before="103"/>
              <w:ind w:left="523"/>
              <w:rPr>
                <w:sz w:val="17"/>
              </w:rPr>
            </w:pPr>
            <w:r>
              <w:rPr>
                <w:sz w:val="17"/>
              </w:rPr>
              <w:t>项目名称</w:t>
            </w:r>
          </w:p>
        </w:tc>
        <w:tc>
          <w:tcPr>
            <w:tcW w:w="7944" w:type="dxa"/>
            <w:gridSpan w:val="8"/>
          </w:tcPr>
          <w:p w:rsidR="00454B80" w:rsidRDefault="00C52B3A">
            <w:pPr>
              <w:pStyle w:val="TableParagraph"/>
              <w:spacing w:before="103"/>
              <w:ind w:left="2717" w:right="2699"/>
              <w:jc w:val="center"/>
              <w:rPr>
                <w:sz w:val="17"/>
              </w:rPr>
            </w:pPr>
            <w:r>
              <w:rPr>
                <w:sz w:val="17"/>
              </w:rPr>
              <w:t>内环路市政工程</w:t>
            </w:r>
          </w:p>
        </w:tc>
      </w:tr>
      <w:tr w:rsidR="00454B80">
        <w:trPr>
          <w:trHeight w:val="400"/>
        </w:trPr>
        <w:tc>
          <w:tcPr>
            <w:tcW w:w="1728" w:type="dxa"/>
            <w:gridSpan w:val="2"/>
          </w:tcPr>
          <w:p w:rsidR="00454B80" w:rsidRDefault="00C52B3A">
            <w:pPr>
              <w:pStyle w:val="TableParagraph"/>
              <w:spacing w:before="103"/>
              <w:ind w:left="523"/>
              <w:rPr>
                <w:sz w:val="17"/>
              </w:rPr>
            </w:pPr>
            <w:r>
              <w:rPr>
                <w:sz w:val="17"/>
              </w:rPr>
              <w:t>主管部门</w:t>
            </w:r>
          </w:p>
        </w:tc>
        <w:tc>
          <w:tcPr>
            <w:tcW w:w="3396" w:type="dxa"/>
            <w:gridSpan w:val="3"/>
          </w:tcPr>
          <w:p w:rsidR="00454B80" w:rsidRDefault="00C52B3A">
            <w:pPr>
              <w:pStyle w:val="TableParagraph"/>
              <w:spacing w:before="103"/>
              <w:ind w:left="405"/>
              <w:rPr>
                <w:sz w:val="17"/>
              </w:rPr>
            </w:pPr>
            <w:r>
              <w:rPr>
                <w:sz w:val="17"/>
              </w:rPr>
              <w:t>武汉市东西湖区住房和城乡建设局</w:t>
            </w:r>
          </w:p>
        </w:tc>
        <w:tc>
          <w:tcPr>
            <w:tcW w:w="2820" w:type="dxa"/>
            <w:gridSpan w:val="3"/>
          </w:tcPr>
          <w:p w:rsidR="00454B80" w:rsidRDefault="00C52B3A">
            <w:pPr>
              <w:pStyle w:val="TableParagraph"/>
              <w:spacing w:before="103"/>
              <w:ind w:left="894"/>
              <w:rPr>
                <w:sz w:val="17"/>
              </w:rPr>
            </w:pPr>
            <w:r>
              <w:rPr>
                <w:sz w:val="17"/>
              </w:rPr>
              <w:t>项目实施单位</w:t>
            </w:r>
          </w:p>
        </w:tc>
        <w:tc>
          <w:tcPr>
            <w:tcW w:w="1728" w:type="dxa"/>
            <w:gridSpan w:val="2"/>
          </w:tcPr>
          <w:p w:rsidR="00454B80" w:rsidRDefault="00C52B3A">
            <w:pPr>
              <w:pStyle w:val="TableParagraph"/>
              <w:spacing w:before="103"/>
              <w:ind w:left="591" w:right="566"/>
              <w:jc w:val="center"/>
              <w:rPr>
                <w:sz w:val="17"/>
              </w:rPr>
            </w:pPr>
            <w:r>
              <w:rPr>
                <w:sz w:val="17"/>
              </w:rPr>
              <w:t>建设科</w:t>
            </w:r>
          </w:p>
        </w:tc>
      </w:tr>
      <w:tr w:rsidR="00454B80">
        <w:trPr>
          <w:trHeight w:val="400"/>
        </w:trPr>
        <w:tc>
          <w:tcPr>
            <w:tcW w:w="1728" w:type="dxa"/>
            <w:gridSpan w:val="2"/>
          </w:tcPr>
          <w:p w:rsidR="00454B80" w:rsidRDefault="00C52B3A">
            <w:pPr>
              <w:pStyle w:val="TableParagraph"/>
              <w:spacing w:before="102"/>
              <w:ind w:left="523"/>
              <w:rPr>
                <w:sz w:val="17"/>
              </w:rPr>
            </w:pPr>
            <w:r>
              <w:rPr>
                <w:sz w:val="17"/>
              </w:rPr>
              <w:t>项目类别</w:t>
            </w:r>
          </w:p>
        </w:tc>
        <w:tc>
          <w:tcPr>
            <w:tcW w:w="7944" w:type="dxa"/>
            <w:gridSpan w:val="8"/>
          </w:tcPr>
          <w:p w:rsidR="00454B80" w:rsidRDefault="00C52B3A">
            <w:pPr>
              <w:pStyle w:val="TableParagraph"/>
              <w:tabs>
                <w:tab w:val="left" w:pos="1595"/>
                <w:tab w:val="left" w:pos="2032"/>
                <w:tab w:val="left" w:pos="3251"/>
              </w:tabs>
              <w:spacing w:before="102"/>
              <w:ind w:left="33"/>
              <w:rPr>
                <w:rFonts w:ascii="Wingdings" w:hAnsi="Wingdings"/>
                <w:sz w:val="17"/>
              </w:rPr>
            </w:pPr>
            <w:r>
              <w:rPr>
                <w:sz w:val="17"/>
              </w:rPr>
              <w:t>1、部门预算项目</w:t>
            </w:r>
            <w:r>
              <w:rPr>
                <w:sz w:val="17"/>
              </w:rPr>
              <w:tab/>
              <w:t>□</w:t>
            </w:r>
            <w:r>
              <w:rPr>
                <w:sz w:val="17"/>
              </w:rPr>
              <w:tab/>
              <w:t>2、区直专项</w:t>
            </w:r>
            <w:r>
              <w:rPr>
                <w:sz w:val="17"/>
              </w:rPr>
              <w:tab/>
            </w:r>
            <w:r>
              <w:rPr>
                <w:rFonts w:ascii="Wingdings" w:hAnsi="Wingdings"/>
                <w:position w:val="1"/>
                <w:sz w:val="17"/>
              </w:rPr>
              <w:t></w:t>
            </w:r>
          </w:p>
        </w:tc>
      </w:tr>
      <w:tr w:rsidR="00454B80">
        <w:trPr>
          <w:trHeight w:val="400"/>
        </w:trPr>
        <w:tc>
          <w:tcPr>
            <w:tcW w:w="1728" w:type="dxa"/>
            <w:gridSpan w:val="2"/>
          </w:tcPr>
          <w:p w:rsidR="00454B80" w:rsidRDefault="00C52B3A">
            <w:pPr>
              <w:pStyle w:val="TableParagraph"/>
              <w:spacing w:before="102"/>
              <w:ind w:left="523"/>
              <w:rPr>
                <w:sz w:val="17"/>
              </w:rPr>
            </w:pPr>
            <w:r>
              <w:rPr>
                <w:sz w:val="17"/>
              </w:rPr>
              <w:t>项目属性</w:t>
            </w:r>
          </w:p>
        </w:tc>
        <w:tc>
          <w:tcPr>
            <w:tcW w:w="7944" w:type="dxa"/>
            <w:gridSpan w:val="8"/>
          </w:tcPr>
          <w:p w:rsidR="00454B80" w:rsidRDefault="00C52B3A">
            <w:pPr>
              <w:pStyle w:val="TableParagraph"/>
              <w:tabs>
                <w:tab w:val="left" w:pos="1600"/>
                <w:tab w:val="left" w:pos="2035"/>
              </w:tabs>
              <w:spacing w:before="102"/>
              <w:ind w:left="33"/>
              <w:rPr>
                <w:rFonts w:ascii="Wingdings" w:hAnsi="Wingdings"/>
                <w:sz w:val="17"/>
              </w:rPr>
            </w:pPr>
            <w:r>
              <w:rPr>
                <w:sz w:val="17"/>
              </w:rPr>
              <w:t>1、持续性项目</w:t>
            </w:r>
            <w:r>
              <w:rPr>
                <w:sz w:val="17"/>
              </w:rPr>
              <w:tab/>
              <w:t>□</w:t>
            </w:r>
            <w:r>
              <w:rPr>
                <w:sz w:val="17"/>
              </w:rPr>
              <w:tab/>
              <w:t>2、新增性项目</w:t>
            </w:r>
            <w:r>
              <w:rPr>
                <w:spacing w:val="12"/>
                <w:sz w:val="17"/>
              </w:rPr>
              <w:t xml:space="preserve"> </w:t>
            </w:r>
            <w:r>
              <w:rPr>
                <w:rFonts w:ascii="Wingdings" w:hAnsi="Wingdings"/>
                <w:position w:val="1"/>
                <w:sz w:val="17"/>
              </w:rPr>
              <w:t></w:t>
            </w:r>
          </w:p>
        </w:tc>
      </w:tr>
      <w:tr w:rsidR="00454B80">
        <w:trPr>
          <w:trHeight w:val="400"/>
        </w:trPr>
        <w:tc>
          <w:tcPr>
            <w:tcW w:w="1728" w:type="dxa"/>
            <w:gridSpan w:val="2"/>
          </w:tcPr>
          <w:p w:rsidR="00454B80" w:rsidRDefault="00C52B3A">
            <w:pPr>
              <w:pStyle w:val="TableParagraph"/>
              <w:spacing w:before="103"/>
              <w:ind w:left="523"/>
              <w:rPr>
                <w:sz w:val="17"/>
              </w:rPr>
            </w:pPr>
            <w:r>
              <w:rPr>
                <w:sz w:val="17"/>
              </w:rPr>
              <w:t>项目类型</w:t>
            </w:r>
          </w:p>
        </w:tc>
        <w:tc>
          <w:tcPr>
            <w:tcW w:w="7944" w:type="dxa"/>
            <w:gridSpan w:val="8"/>
          </w:tcPr>
          <w:p w:rsidR="00454B80" w:rsidRDefault="00C52B3A">
            <w:pPr>
              <w:pStyle w:val="TableParagraph"/>
              <w:tabs>
                <w:tab w:val="left" w:pos="1600"/>
                <w:tab w:val="left" w:pos="2035"/>
                <w:tab w:val="left" w:pos="4036"/>
              </w:tabs>
              <w:spacing w:before="103"/>
              <w:ind w:left="33"/>
              <w:rPr>
                <w:rFonts w:ascii="Wingdings" w:hAnsi="Wingdings"/>
                <w:sz w:val="17"/>
              </w:rPr>
            </w:pPr>
            <w:r>
              <w:rPr>
                <w:sz w:val="17"/>
              </w:rPr>
              <w:t>1、常年性项目</w:t>
            </w:r>
            <w:r>
              <w:rPr>
                <w:sz w:val="17"/>
              </w:rPr>
              <w:tab/>
              <w:t>□</w:t>
            </w:r>
            <w:r>
              <w:rPr>
                <w:sz w:val="17"/>
              </w:rPr>
              <w:tab/>
              <w:t xml:space="preserve">2、延续性项目 </w:t>
            </w:r>
            <w:r>
              <w:rPr>
                <w:spacing w:val="21"/>
                <w:sz w:val="17"/>
              </w:rPr>
              <w:t xml:space="preserve"> </w:t>
            </w:r>
            <w:r>
              <w:rPr>
                <w:sz w:val="17"/>
              </w:rPr>
              <w:t>□</w:t>
            </w:r>
            <w:r>
              <w:rPr>
                <w:sz w:val="17"/>
              </w:rPr>
              <w:tab/>
              <w:t>3、一次性项目</w:t>
            </w:r>
            <w:r>
              <w:rPr>
                <w:spacing w:val="10"/>
                <w:sz w:val="17"/>
              </w:rPr>
              <w:t xml:space="preserve"> </w:t>
            </w:r>
            <w:r>
              <w:rPr>
                <w:rFonts w:ascii="Wingdings" w:hAnsi="Wingdings"/>
                <w:position w:val="1"/>
                <w:sz w:val="17"/>
              </w:rPr>
              <w:t></w:t>
            </w:r>
          </w:p>
        </w:tc>
      </w:tr>
      <w:tr w:rsidR="00454B80">
        <w:trPr>
          <w:trHeight w:val="527"/>
        </w:trPr>
        <w:tc>
          <w:tcPr>
            <w:tcW w:w="1728" w:type="dxa"/>
            <w:gridSpan w:val="2"/>
            <w:vMerge w:val="restart"/>
          </w:tcPr>
          <w:p w:rsidR="00454B80" w:rsidRDefault="00454B80">
            <w:pPr>
              <w:pStyle w:val="TableParagraph"/>
              <w:spacing w:before="10"/>
              <w:rPr>
                <w:sz w:val="16"/>
              </w:rPr>
            </w:pPr>
          </w:p>
          <w:p w:rsidR="00454B80" w:rsidRDefault="00C52B3A">
            <w:pPr>
              <w:pStyle w:val="TableParagraph"/>
              <w:spacing w:line="237" w:lineRule="auto"/>
              <w:ind w:left="350" w:right="316" w:firstLine="173"/>
              <w:rPr>
                <w:sz w:val="17"/>
              </w:rPr>
            </w:pPr>
            <w:r>
              <w:rPr>
                <w:sz w:val="17"/>
              </w:rPr>
              <w:t>预算执行 情况（</w:t>
            </w:r>
            <w:r>
              <w:rPr>
                <w:spacing w:val="2"/>
                <w:sz w:val="17"/>
              </w:rPr>
              <w:t>万元</w:t>
            </w:r>
            <w:r>
              <w:rPr>
                <w:spacing w:val="-17"/>
                <w:sz w:val="17"/>
              </w:rPr>
              <w:t>）</w:t>
            </w:r>
          </w:p>
          <w:p w:rsidR="00454B80" w:rsidRDefault="00C52B3A">
            <w:pPr>
              <w:pStyle w:val="TableParagraph"/>
              <w:spacing w:line="214" w:lineRule="exact"/>
              <w:ind w:left="520"/>
              <w:rPr>
                <w:sz w:val="17"/>
              </w:rPr>
            </w:pPr>
            <w:r>
              <w:rPr>
                <w:sz w:val="17"/>
              </w:rPr>
              <w:t>（20分）</w:t>
            </w:r>
          </w:p>
        </w:tc>
        <w:tc>
          <w:tcPr>
            <w:tcW w:w="1248" w:type="dxa"/>
          </w:tcPr>
          <w:p w:rsidR="00454B80" w:rsidRDefault="00454B80">
            <w:pPr>
              <w:pStyle w:val="TableParagraph"/>
              <w:rPr>
                <w:rFonts w:ascii="Times New Roman"/>
                <w:sz w:val="16"/>
              </w:rPr>
            </w:pPr>
          </w:p>
        </w:tc>
        <w:tc>
          <w:tcPr>
            <w:tcW w:w="1284" w:type="dxa"/>
          </w:tcPr>
          <w:p w:rsidR="00454B80" w:rsidRDefault="00454B80">
            <w:pPr>
              <w:pStyle w:val="TableParagraph"/>
              <w:spacing w:before="1"/>
              <w:rPr>
                <w:sz w:val="13"/>
              </w:rPr>
            </w:pPr>
          </w:p>
          <w:p w:rsidR="00454B80" w:rsidRDefault="00C52B3A">
            <w:pPr>
              <w:pStyle w:val="TableParagraph"/>
              <w:ind w:left="159" w:right="128"/>
              <w:jc w:val="center"/>
              <w:rPr>
                <w:sz w:val="17"/>
              </w:rPr>
            </w:pPr>
            <w:r>
              <w:rPr>
                <w:sz w:val="17"/>
              </w:rPr>
              <w:t>预算数（A）</w:t>
            </w:r>
          </w:p>
        </w:tc>
        <w:tc>
          <w:tcPr>
            <w:tcW w:w="1728" w:type="dxa"/>
            <w:gridSpan w:val="2"/>
          </w:tcPr>
          <w:p w:rsidR="00454B80" w:rsidRDefault="00454B80">
            <w:pPr>
              <w:pStyle w:val="TableParagraph"/>
              <w:spacing w:before="1"/>
              <w:rPr>
                <w:sz w:val="13"/>
              </w:rPr>
            </w:pPr>
          </w:p>
          <w:p w:rsidR="00454B80" w:rsidRDefault="00C52B3A">
            <w:pPr>
              <w:pStyle w:val="TableParagraph"/>
              <w:ind w:left="393"/>
              <w:rPr>
                <w:sz w:val="17"/>
              </w:rPr>
            </w:pPr>
            <w:r>
              <w:rPr>
                <w:sz w:val="17"/>
              </w:rPr>
              <w:t>执行数（B）</w:t>
            </w:r>
          </w:p>
        </w:tc>
        <w:tc>
          <w:tcPr>
            <w:tcW w:w="1092" w:type="dxa"/>
          </w:tcPr>
          <w:p w:rsidR="00454B80" w:rsidRDefault="00C52B3A">
            <w:pPr>
              <w:pStyle w:val="TableParagraph"/>
              <w:spacing w:before="59" w:line="217" w:lineRule="exact"/>
              <w:ind w:left="292"/>
              <w:rPr>
                <w:sz w:val="17"/>
              </w:rPr>
            </w:pPr>
            <w:r>
              <w:rPr>
                <w:sz w:val="17"/>
              </w:rPr>
              <w:t>执行率</w:t>
            </w:r>
          </w:p>
          <w:p w:rsidR="00454B80" w:rsidRDefault="00C52B3A">
            <w:pPr>
              <w:pStyle w:val="TableParagraph"/>
              <w:spacing w:line="217" w:lineRule="exact"/>
              <w:ind w:left="246"/>
              <w:rPr>
                <w:sz w:val="17"/>
              </w:rPr>
            </w:pPr>
            <w:r>
              <w:rPr>
                <w:sz w:val="17"/>
              </w:rPr>
              <w:t>（B/A）</w:t>
            </w:r>
          </w:p>
        </w:tc>
        <w:tc>
          <w:tcPr>
            <w:tcW w:w="2592" w:type="dxa"/>
            <w:gridSpan w:val="3"/>
          </w:tcPr>
          <w:p w:rsidR="00454B80" w:rsidRDefault="00C52B3A">
            <w:pPr>
              <w:pStyle w:val="TableParagraph"/>
              <w:spacing w:before="59" w:line="217" w:lineRule="exact"/>
              <w:ind w:left="640" w:right="613"/>
              <w:jc w:val="center"/>
              <w:rPr>
                <w:sz w:val="17"/>
              </w:rPr>
            </w:pPr>
            <w:r>
              <w:rPr>
                <w:sz w:val="17"/>
              </w:rPr>
              <w:t>得分</w:t>
            </w:r>
          </w:p>
          <w:p w:rsidR="00454B80" w:rsidRDefault="00C52B3A">
            <w:pPr>
              <w:pStyle w:val="TableParagraph"/>
              <w:spacing w:line="217" w:lineRule="exact"/>
              <w:ind w:left="644" w:right="613"/>
              <w:jc w:val="center"/>
              <w:rPr>
                <w:sz w:val="17"/>
              </w:rPr>
            </w:pPr>
            <w:r>
              <w:rPr>
                <w:sz w:val="17"/>
              </w:rPr>
              <w:t>（20分*执行率）</w:t>
            </w:r>
          </w:p>
        </w:tc>
      </w:tr>
      <w:tr w:rsidR="00454B80">
        <w:trPr>
          <w:trHeight w:val="503"/>
        </w:trPr>
        <w:tc>
          <w:tcPr>
            <w:tcW w:w="1728" w:type="dxa"/>
            <w:gridSpan w:val="2"/>
            <w:vMerge/>
            <w:tcBorders>
              <w:top w:val="nil"/>
            </w:tcBorders>
          </w:tcPr>
          <w:p w:rsidR="00454B80" w:rsidRDefault="00454B80">
            <w:pPr>
              <w:rPr>
                <w:sz w:val="2"/>
                <w:szCs w:val="2"/>
              </w:rPr>
            </w:pPr>
          </w:p>
        </w:tc>
        <w:tc>
          <w:tcPr>
            <w:tcW w:w="1248" w:type="dxa"/>
          </w:tcPr>
          <w:p w:rsidR="00454B80" w:rsidRDefault="00C52B3A">
            <w:pPr>
              <w:pStyle w:val="TableParagraph"/>
              <w:spacing w:before="51" w:line="235" w:lineRule="auto"/>
              <w:ind w:left="457" w:right="87" w:hanging="348"/>
              <w:rPr>
                <w:sz w:val="17"/>
              </w:rPr>
            </w:pPr>
            <w:r>
              <w:rPr>
                <w:sz w:val="17"/>
              </w:rPr>
              <w:t>年度财政资金总额</w:t>
            </w:r>
          </w:p>
        </w:tc>
        <w:tc>
          <w:tcPr>
            <w:tcW w:w="1284" w:type="dxa"/>
          </w:tcPr>
          <w:p w:rsidR="00454B80" w:rsidRDefault="00454B80">
            <w:pPr>
              <w:pStyle w:val="TableParagraph"/>
              <w:spacing w:before="1"/>
              <w:rPr>
                <w:sz w:val="12"/>
              </w:rPr>
            </w:pPr>
          </w:p>
          <w:p w:rsidR="00454B80" w:rsidRDefault="00C52B3A">
            <w:pPr>
              <w:pStyle w:val="TableParagraph"/>
              <w:ind w:left="153" w:right="128"/>
              <w:jc w:val="center"/>
              <w:rPr>
                <w:sz w:val="17"/>
              </w:rPr>
            </w:pPr>
            <w:r>
              <w:rPr>
                <w:sz w:val="17"/>
              </w:rPr>
              <w:t>2,618.20</w:t>
            </w:r>
          </w:p>
        </w:tc>
        <w:tc>
          <w:tcPr>
            <w:tcW w:w="1728" w:type="dxa"/>
            <w:gridSpan w:val="2"/>
          </w:tcPr>
          <w:p w:rsidR="00454B80" w:rsidRDefault="00454B80">
            <w:pPr>
              <w:pStyle w:val="TableParagraph"/>
              <w:spacing w:before="1"/>
              <w:rPr>
                <w:sz w:val="12"/>
              </w:rPr>
            </w:pPr>
          </w:p>
          <w:p w:rsidR="00454B80" w:rsidRDefault="00C52B3A">
            <w:pPr>
              <w:pStyle w:val="TableParagraph"/>
              <w:ind w:left="520"/>
              <w:rPr>
                <w:sz w:val="17"/>
              </w:rPr>
            </w:pPr>
            <w:r>
              <w:rPr>
                <w:sz w:val="17"/>
              </w:rPr>
              <w:t>2,618.20</w:t>
            </w:r>
          </w:p>
        </w:tc>
        <w:tc>
          <w:tcPr>
            <w:tcW w:w="1092" w:type="dxa"/>
          </w:tcPr>
          <w:p w:rsidR="00454B80" w:rsidRDefault="00454B80">
            <w:pPr>
              <w:pStyle w:val="TableParagraph"/>
              <w:spacing w:before="1"/>
              <w:rPr>
                <w:sz w:val="12"/>
              </w:rPr>
            </w:pPr>
          </w:p>
          <w:p w:rsidR="00454B80" w:rsidRDefault="00C52B3A">
            <w:pPr>
              <w:pStyle w:val="TableParagraph"/>
              <w:ind w:left="103" w:right="76"/>
              <w:jc w:val="center"/>
              <w:rPr>
                <w:sz w:val="17"/>
              </w:rPr>
            </w:pPr>
            <w:r>
              <w:rPr>
                <w:sz w:val="17"/>
              </w:rPr>
              <w:t>100%</w:t>
            </w:r>
          </w:p>
        </w:tc>
        <w:tc>
          <w:tcPr>
            <w:tcW w:w="2592" w:type="dxa"/>
            <w:gridSpan w:val="3"/>
          </w:tcPr>
          <w:p w:rsidR="00454B80" w:rsidRDefault="00454B80">
            <w:pPr>
              <w:pStyle w:val="TableParagraph"/>
              <w:spacing w:before="1"/>
              <w:rPr>
                <w:sz w:val="12"/>
              </w:rPr>
            </w:pPr>
          </w:p>
          <w:p w:rsidR="00454B80" w:rsidRDefault="00C52B3A">
            <w:pPr>
              <w:pStyle w:val="TableParagraph"/>
              <w:ind w:left="642" w:right="613"/>
              <w:jc w:val="center"/>
              <w:rPr>
                <w:sz w:val="17"/>
              </w:rPr>
            </w:pPr>
            <w:r>
              <w:rPr>
                <w:sz w:val="17"/>
              </w:rPr>
              <w:t>20</w:t>
            </w:r>
          </w:p>
        </w:tc>
      </w:tr>
      <w:tr w:rsidR="00454B80">
        <w:trPr>
          <w:trHeight w:val="503"/>
        </w:trPr>
        <w:tc>
          <w:tcPr>
            <w:tcW w:w="86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0" w:line="237" w:lineRule="auto"/>
              <w:ind w:left="90" w:right="59" w:hanging="6"/>
              <w:jc w:val="center"/>
              <w:rPr>
                <w:sz w:val="17"/>
              </w:rPr>
            </w:pPr>
            <w:r>
              <w:rPr>
                <w:sz w:val="17"/>
              </w:rPr>
              <w:t>年度绩效目标（80 分）</w:t>
            </w:r>
          </w:p>
        </w:tc>
        <w:tc>
          <w:tcPr>
            <w:tcW w:w="864" w:type="dxa"/>
          </w:tcPr>
          <w:p w:rsidR="00454B80" w:rsidRDefault="00454B80">
            <w:pPr>
              <w:pStyle w:val="TableParagraph"/>
              <w:spacing w:before="2"/>
              <w:rPr>
                <w:sz w:val="12"/>
              </w:rPr>
            </w:pPr>
          </w:p>
          <w:p w:rsidR="00454B80" w:rsidRDefault="00C52B3A">
            <w:pPr>
              <w:pStyle w:val="TableParagraph"/>
              <w:ind w:left="90"/>
              <w:rPr>
                <w:sz w:val="17"/>
              </w:rPr>
            </w:pPr>
            <w:r>
              <w:rPr>
                <w:sz w:val="17"/>
              </w:rPr>
              <w:t>一级指标</w:t>
            </w:r>
          </w:p>
        </w:tc>
        <w:tc>
          <w:tcPr>
            <w:tcW w:w="1248" w:type="dxa"/>
          </w:tcPr>
          <w:p w:rsidR="00454B80" w:rsidRDefault="00454B80">
            <w:pPr>
              <w:pStyle w:val="TableParagraph"/>
              <w:spacing w:before="2"/>
              <w:rPr>
                <w:sz w:val="12"/>
              </w:rPr>
            </w:pPr>
          </w:p>
          <w:p w:rsidR="00454B80" w:rsidRDefault="00C52B3A">
            <w:pPr>
              <w:pStyle w:val="TableParagraph"/>
              <w:ind w:left="94" w:right="70"/>
              <w:jc w:val="center"/>
              <w:rPr>
                <w:sz w:val="17"/>
              </w:rPr>
            </w:pPr>
            <w:r>
              <w:rPr>
                <w:sz w:val="17"/>
              </w:rPr>
              <w:t>二级指标</w:t>
            </w:r>
          </w:p>
        </w:tc>
        <w:tc>
          <w:tcPr>
            <w:tcW w:w="3012" w:type="dxa"/>
            <w:gridSpan w:val="3"/>
          </w:tcPr>
          <w:p w:rsidR="00454B80" w:rsidRDefault="00454B80">
            <w:pPr>
              <w:pStyle w:val="TableParagraph"/>
              <w:spacing w:before="2"/>
              <w:rPr>
                <w:sz w:val="12"/>
              </w:rPr>
            </w:pPr>
          </w:p>
          <w:p w:rsidR="00454B80" w:rsidRDefault="00C52B3A">
            <w:pPr>
              <w:pStyle w:val="TableParagraph"/>
              <w:ind w:left="1149" w:right="1122"/>
              <w:jc w:val="center"/>
              <w:rPr>
                <w:sz w:val="17"/>
              </w:rPr>
            </w:pPr>
            <w:r>
              <w:rPr>
                <w:sz w:val="17"/>
              </w:rPr>
              <w:t>三级指标</w:t>
            </w:r>
          </w:p>
        </w:tc>
        <w:tc>
          <w:tcPr>
            <w:tcW w:w="1092" w:type="dxa"/>
          </w:tcPr>
          <w:p w:rsidR="00454B80" w:rsidRDefault="00C52B3A">
            <w:pPr>
              <w:pStyle w:val="TableParagraph"/>
              <w:spacing w:before="48" w:line="217" w:lineRule="exact"/>
              <w:ind w:left="102" w:right="78"/>
              <w:jc w:val="center"/>
              <w:rPr>
                <w:sz w:val="17"/>
              </w:rPr>
            </w:pPr>
            <w:r>
              <w:rPr>
                <w:sz w:val="17"/>
              </w:rPr>
              <w:t>年初目标值</w:t>
            </w:r>
          </w:p>
          <w:p w:rsidR="00454B80" w:rsidRDefault="00C52B3A">
            <w:pPr>
              <w:pStyle w:val="TableParagraph"/>
              <w:spacing w:line="217" w:lineRule="exact"/>
              <w:ind w:left="103" w:right="72"/>
              <w:jc w:val="center"/>
              <w:rPr>
                <w:sz w:val="17"/>
              </w:rPr>
            </w:pPr>
            <w:r>
              <w:rPr>
                <w:sz w:val="17"/>
              </w:rPr>
              <w:t>（A）</w:t>
            </w:r>
          </w:p>
        </w:tc>
        <w:tc>
          <w:tcPr>
            <w:tcW w:w="1728" w:type="dxa"/>
            <w:gridSpan w:val="2"/>
          </w:tcPr>
          <w:p w:rsidR="00454B80" w:rsidRDefault="00454B80">
            <w:pPr>
              <w:pStyle w:val="TableParagraph"/>
              <w:spacing w:before="2"/>
              <w:rPr>
                <w:sz w:val="12"/>
              </w:rPr>
            </w:pPr>
          </w:p>
          <w:p w:rsidR="00454B80" w:rsidRDefault="00C52B3A">
            <w:pPr>
              <w:pStyle w:val="TableParagraph"/>
              <w:ind w:left="220"/>
              <w:rPr>
                <w:sz w:val="17"/>
              </w:rPr>
            </w:pPr>
            <w:r>
              <w:rPr>
                <w:sz w:val="17"/>
              </w:rPr>
              <w:t>实际完成值（B）</w:t>
            </w:r>
          </w:p>
        </w:tc>
        <w:tc>
          <w:tcPr>
            <w:tcW w:w="864" w:type="dxa"/>
          </w:tcPr>
          <w:p w:rsidR="00454B80" w:rsidRDefault="00454B80">
            <w:pPr>
              <w:pStyle w:val="TableParagraph"/>
              <w:spacing w:before="2"/>
              <w:rPr>
                <w:sz w:val="12"/>
              </w:rPr>
            </w:pPr>
          </w:p>
          <w:p w:rsidR="00454B80" w:rsidRDefault="00C52B3A">
            <w:pPr>
              <w:pStyle w:val="TableParagraph"/>
              <w:ind w:left="105" w:right="78"/>
              <w:jc w:val="center"/>
              <w:rPr>
                <w:sz w:val="17"/>
              </w:rPr>
            </w:pPr>
            <w:r>
              <w:rPr>
                <w:sz w:val="17"/>
              </w:rPr>
              <w:t>得分</w:t>
            </w:r>
          </w:p>
        </w:tc>
      </w:tr>
      <w:tr w:rsidR="00454B80">
        <w:trPr>
          <w:trHeight w:val="503"/>
        </w:trPr>
        <w:tc>
          <w:tcPr>
            <w:tcW w:w="864" w:type="dxa"/>
            <w:vMerge/>
            <w:tcBorders>
              <w:top w:val="nil"/>
            </w:tcBorders>
          </w:tcPr>
          <w:p w:rsidR="00454B80" w:rsidRDefault="00454B80">
            <w:pPr>
              <w:rPr>
                <w:sz w:val="2"/>
                <w:szCs w:val="2"/>
              </w:rPr>
            </w:pPr>
          </w:p>
        </w:tc>
        <w:tc>
          <w:tcPr>
            <w:tcW w:w="864" w:type="dxa"/>
          </w:tcPr>
          <w:p w:rsidR="00454B80" w:rsidRDefault="00C52B3A">
            <w:pPr>
              <w:pStyle w:val="TableParagraph"/>
              <w:spacing w:before="47" w:line="217" w:lineRule="exact"/>
              <w:ind w:left="90"/>
              <w:rPr>
                <w:sz w:val="17"/>
              </w:rPr>
            </w:pPr>
            <w:r>
              <w:rPr>
                <w:spacing w:val="-2"/>
                <w:sz w:val="17"/>
              </w:rPr>
              <w:t>产出指标</w:t>
            </w:r>
          </w:p>
          <w:p w:rsidR="00454B80" w:rsidRDefault="00C52B3A">
            <w:pPr>
              <w:pStyle w:val="TableParagraph"/>
              <w:spacing w:line="217" w:lineRule="exact"/>
              <w:ind w:left="90"/>
              <w:rPr>
                <w:sz w:val="17"/>
              </w:rPr>
            </w:pPr>
            <w:r>
              <w:rPr>
                <w:sz w:val="17"/>
              </w:rPr>
              <w:t>（40分）</w:t>
            </w:r>
          </w:p>
        </w:tc>
        <w:tc>
          <w:tcPr>
            <w:tcW w:w="1248" w:type="dxa"/>
          </w:tcPr>
          <w:p w:rsidR="00454B80" w:rsidRDefault="00454B80">
            <w:pPr>
              <w:pStyle w:val="TableParagraph"/>
              <w:spacing w:before="1"/>
              <w:rPr>
                <w:sz w:val="12"/>
              </w:rPr>
            </w:pPr>
          </w:p>
          <w:p w:rsidR="00454B80" w:rsidRDefault="00C52B3A">
            <w:pPr>
              <w:pStyle w:val="TableParagraph"/>
              <w:spacing w:before="1"/>
              <w:ind w:left="94" w:right="70"/>
              <w:jc w:val="center"/>
              <w:rPr>
                <w:sz w:val="17"/>
              </w:rPr>
            </w:pPr>
            <w:r>
              <w:rPr>
                <w:sz w:val="17"/>
              </w:rPr>
              <w:t>工程质量</w:t>
            </w:r>
          </w:p>
        </w:tc>
        <w:tc>
          <w:tcPr>
            <w:tcW w:w="3012" w:type="dxa"/>
            <w:gridSpan w:val="3"/>
          </w:tcPr>
          <w:p w:rsidR="00454B80" w:rsidRDefault="00454B80">
            <w:pPr>
              <w:pStyle w:val="TableParagraph"/>
              <w:spacing w:before="1"/>
              <w:rPr>
                <w:sz w:val="12"/>
              </w:rPr>
            </w:pPr>
          </w:p>
          <w:p w:rsidR="00454B80" w:rsidRDefault="00C52B3A">
            <w:pPr>
              <w:pStyle w:val="TableParagraph"/>
              <w:spacing w:before="1"/>
              <w:ind w:left="818"/>
              <w:rPr>
                <w:sz w:val="17"/>
              </w:rPr>
            </w:pPr>
            <w:r>
              <w:rPr>
                <w:sz w:val="17"/>
              </w:rPr>
              <w:t>工程质量（40分）</w:t>
            </w:r>
          </w:p>
        </w:tc>
        <w:tc>
          <w:tcPr>
            <w:tcW w:w="1092" w:type="dxa"/>
          </w:tcPr>
          <w:p w:rsidR="00454B80" w:rsidRDefault="00454B80">
            <w:pPr>
              <w:pStyle w:val="TableParagraph"/>
              <w:spacing w:before="1"/>
              <w:rPr>
                <w:sz w:val="12"/>
              </w:rPr>
            </w:pPr>
          </w:p>
          <w:p w:rsidR="00454B80" w:rsidRDefault="00C52B3A">
            <w:pPr>
              <w:pStyle w:val="TableParagraph"/>
              <w:spacing w:before="1"/>
              <w:ind w:left="103" w:right="73"/>
              <w:jc w:val="center"/>
              <w:rPr>
                <w:sz w:val="17"/>
              </w:rPr>
            </w:pPr>
            <w:r>
              <w:rPr>
                <w:sz w:val="17"/>
              </w:rPr>
              <w:t>合格</w:t>
            </w:r>
          </w:p>
        </w:tc>
        <w:tc>
          <w:tcPr>
            <w:tcW w:w="1728" w:type="dxa"/>
            <w:gridSpan w:val="2"/>
          </w:tcPr>
          <w:p w:rsidR="00454B80" w:rsidRDefault="00454B80">
            <w:pPr>
              <w:pStyle w:val="TableParagraph"/>
              <w:spacing w:before="1"/>
              <w:rPr>
                <w:sz w:val="12"/>
              </w:rPr>
            </w:pPr>
          </w:p>
          <w:p w:rsidR="00454B80" w:rsidRDefault="00C52B3A">
            <w:pPr>
              <w:pStyle w:val="TableParagraph"/>
              <w:spacing w:before="1"/>
              <w:ind w:left="591" w:right="564"/>
              <w:jc w:val="center"/>
              <w:rPr>
                <w:sz w:val="17"/>
              </w:rPr>
            </w:pPr>
            <w:r>
              <w:rPr>
                <w:sz w:val="17"/>
              </w:rPr>
              <w:t>合格</w:t>
            </w:r>
          </w:p>
        </w:tc>
        <w:tc>
          <w:tcPr>
            <w:tcW w:w="864" w:type="dxa"/>
          </w:tcPr>
          <w:p w:rsidR="00454B80" w:rsidRDefault="00454B80">
            <w:pPr>
              <w:pStyle w:val="TableParagraph"/>
              <w:spacing w:before="1"/>
              <w:rPr>
                <w:sz w:val="12"/>
              </w:rPr>
            </w:pPr>
          </w:p>
          <w:p w:rsidR="00454B80" w:rsidRDefault="00C52B3A">
            <w:pPr>
              <w:pStyle w:val="TableParagraph"/>
              <w:spacing w:before="1"/>
              <w:ind w:left="105" w:right="76"/>
              <w:jc w:val="center"/>
              <w:rPr>
                <w:sz w:val="17"/>
              </w:rPr>
            </w:pPr>
            <w:r>
              <w:rPr>
                <w:sz w:val="17"/>
              </w:rPr>
              <w:t>40</w:t>
            </w:r>
          </w:p>
        </w:tc>
      </w:tr>
      <w:tr w:rsidR="00454B80">
        <w:trPr>
          <w:trHeight w:val="503"/>
        </w:trPr>
        <w:tc>
          <w:tcPr>
            <w:tcW w:w="864" w:type="dxa"/>
            <w:vMerge/>
            <w:tcBorders>
              <w:top w:val="nil"/>
            </w:tcBorders>
          </w:tcPr>
          <w:p w:rsidR="00454B80" w:rsidRDefault="00454B80">
            <w:pPr>
              <w:rPr>
                <w:sz w:val="2"/>
                <w:szCs w:val="2"/>
              </w:rPr>
            </w:pPr>
          </w:p>
        </w:tc>
        <w:tc>
          <w:tcPr>
            <w:tcW w:w="864" w:type="dxa"/>
            <w:vMerge w:val="restart"/>
          </w:tcPr>
          <w:p w:rsidR="00454B80" w:rsidRDefault="00454B80">
            <w:pPr>
              <w:pStyle w:val="TableParagraph"/>
              <w:rPr>
                <w:sz w:val="16"/>
              </w:rPr>
            </w:pPr>
          </w:p>
          <w:p w:rsidR="00454B80" w:rsidRDefault="00C52B3A">
            <w:pPr>
              <w:pStyle w:val="TableParagraph"/>
              <w:spacing w:before="104" w:line="217" w:lineRule="exact"/>
              <w:ind w:left="90"/>
              <w:rPr>
                <w:sz w:val="17"/>
              </w:rPr>
            </w:pPr>
            <w:r>
              <w:rPr>
                <w:spacing w:val="-2"/>
                <w:sz w:val="17"/>
              </w:rPr>
              <w:t>效益指标</w:t>
            </w:r>
          </w:p>
          <w:p w:rsidR="00454B80" w:rsidRDefault="00C52B3A">
            <w:pPr>
              <w:pStyle w:val="TableParagraph"/>
              <w:spacing w:line="217" w:lineRule="exact"/>
              <w:ind w:left="90"/>
              <w:rPr>
                <w:sz w:val="17"/>
              </w:rPr>
            </w:pPr>
            <w:r>
              <w:rPr>
                <w:sz w:val="17"/>
              </w:rPr>
              <w:t>（40分）</w:t>
            </w:r>
          </w:p>
        </w:tc>
        <w:tc>
          <w:tcPr>
            <w:tcW w:w="1248" w:type="dxa"/>
          </w:tcPr>
          <w:p w:rsidR="00454B80" w:rsidRDefault="00C52B3A">
            <w:pPr>
              <w:pStyle w:val="TableParagraph"/>
              <w:spacing w:before="51" w:line="235" w:lineRule="auto"/>
              <w:ind w:left="542" w:right="87" w:hanging="433"/>
              <w:rPr>
                <w:sz w:val="17"/>
              </w:rPr>
            </w:pPr>
            <w:r>
              <w:rPr>
                <w:sz w:val="17"/>
              </w:rPr>
              <w:t>可持续影响指标</w:t>
            </w:r>
          </w:p>
        </w:tc>
        <w:tc>
          <w:tcPr>
            <w:tcW w:w="3012" w:type="dxa"/>
            <w:gridSpan w:val="3"/>
          </w:tcPr>
          <w:p w:rsidR="00454B80" w:rsidRDefault="00454B80">
            <w:pPr>
              <w:pStyle w:val="TableParagraph"/>
              <w:spacing w:before="12"/>
              <w:rPr>
                <w:sz w:val="11"/>
              </w:rPr>
            </w:pPr>
          </w:p>
          <w:p w:rsidR="00454B80" w:rsidRDefault="00C52B3A">
            <w:pPr>
              <w:pStyle w:val="TableParagraph"/>
              <w:ind w:left="472"/>
              <w:rPr>
                <w:sz w:val="17"/>
              </w:rPr>
            </w:pPr>
            <w:r>
              <w:rPr>
                <w:sz w:val="17"/>
              </w:rPr>
              <w:t>全面提升城市形象（20分）</w:t>
            </w:r>
          </w:p>
        </w:tc>
        <w:tc>
          <w:tcPr>
            <w:tcW w:w="1092" w:type="dxa"/>
          </w:tcPr>
          <w:p w:rsidR="00454B80" w:rsidRDefault="00454B80">
            <w:pPr>
              <w:pStyle w:val="TableParagraph"/>
              <w:spacing w:before="12"/>
              <w:rPr>
                <w:sz w:val="11"/>
              </w:rPr>
            </w:pPr>
          </w:p>
          <w:p w:rsidR="00454B80" w:rsidRDefault="00C52B3A">
            <w:pPr>
              <w:pStyle w:val="TableParagraph"/>
              <w:ind w:left="103" w:right="77"/>
              <w:jc w:val="center"/>
              <w:rPr>
                <w:sz w:val="17"/>
              </w:rPr>
            </w:pPr>
            <w:r>
              <w:rPr>
                <w:sz w:val="17"/>
              </w:rPr>
              <w:t>有所提升</w:t>
            </w:r>
          </w:p>
        </w:tc>
        <w:tc>
          <w:tcPr>
            <w:tcW w:w="1728" w:type="dxa"/>
            <w:gridSpan w:val="2"/>
          </w:tcPr>
          <w:p w:rsidR="00454B80" w:rsidRDefault="00454B80">
            <w:pPr>
              <w:pStyle w:val="TableParagraph"/>
              <w:spacing w:before="12"/>
              <w:rPr>
                <w:sz w:val="11"/>
              </w:rPr>
            </w:pPr>
          </w:p>
          <w:p w:rsidR="00454B80" w:rsidRDefault="00C52B3A">
            <w:pPr>
              <w:pStyle w:val="TableParagraph"/>
              <w:ind w:left="522"/>
              <w:rPr>
                <w:sz w:val="17"/>
              </w:rPr>
            </w:pPr>
            <w:r>
              <w:rPr>
                <w:sz w:val="17"/>
              </w:rPr>
              <w:t>有所提升</w:t>
            </w:r>
          </w:p>
        </w:tc>
        <w:tc>
          <w:tcPr>
            <w:tcW w:w="864" w:type="dxa"/>
          </w:tcPr>
          <w:p w:rsidR="00454B80" w:rsidRDefault="00454B80">
            <w:pPr>
              <w:pStyle w:val="TableParagraph"/>
              <w:spacing w:before="12"/>
              <w:rPr>
                <w:sz w:val="11"/>
              </w:rPr>
            </w:pPr>
          </w:p>
          <w:p w:rsidR="00454B80" w:rsidRDefault="00C52B3A">
            <w:pPr>
              <w:pStyle w:val="TableParagraph"/>
              <w:ind w:left="105" w:right="76"/>
              <w:jc w:val="center"/>
              <w:rPr>
                <w:sz w:val="17"/>
              </w:rPr>
            </w:pPr>
            <w:r>
              <w:rPr>
                <w:sz w:val="17"/>
              </w:rPr>
              <w:t>20</w:t>
            </w:r>
          </w:p>
        </w:tc>
      </w:tr>
      <w:tr w:rsidR="00454B80">
        <w:trPr>
          <w:trHeight w:val="503"/>
        </w:trPr>
        <w:tc>
          <w:tcPr>
            <w:tcW w:w="864" w:type="dxa"/>
            <w:vMerge/>
            <w:tcBorders>
              <w:top w:val="nil"/>
            </w:tcBorders>
          </w:tcPr>
          <w:p w:rsidR="00454B80" w:rsidRDefault="00454B80">
            <w:pPr>
              <w:rPr>
                <w:sz w:val="2"/>
                <w:szCs w:val="2"/>
              </w:rPr>
            </w:pPr>
          </w:p>
        </w:tc>
        <w:tc>
          <w:tcPr>
            <w:tcW w:w="864" w:type="dxa"/>
            <w:vMerge/>
            <w:tcBorders>
              <w:top w:val="nil"/>
            </w:tcBorders>
          </w:tcPr>
          <w:p w:rsidR="00454B80" w:rsidRDefault="00454B80">
            <w:pPr>
              <w:rPr>
                <w:sz w:val="2"/>
                <w:szCs w:val="2"/>
              </w:rPr>
            </w:pPr>
          </w:p>
        </w:tc>
        <w:tc>
          <w:tcPr>
            <w:tcW w:w="1248" w:type="dxa"/>
          </w:tcPr>
          <w:p w:rsidR="00454B80" w:rsidRDefault="00454B80">
            <w:pPr>
              <w:pStyle w:val="TableParagraph"/>
              <w:spacing w:before="2"/>
              <w:rPr>
                <w:sz w:val="12"/>
              </w:rPr>
            </w:pPr>
          </w:p>
          <w:p w:rsidR="00454B80" w:rsidRDefault="00C52B3A">
            <w:pPr>
              <w:pStyle w:val="TableParagraph"/>
              <w:ind w:left="94" w:right="74"/>
              <w:jc w:val="center"/>
              <w:rPr>
                <w:sz w:val="17"/>
              </w:rPr>
            </w:pPr>
            <w:r>
              <w:rPr>
                <w:sz w:val="17"/>
              </w:rPr>
              <w:t>社会效益指标</w:t>
            </w:r>
          </w:p>
        </w:tc>
        <w:tc>
          <w:tcPr>
            <w:tcW w:w="3012" w:type="dxa"/>
            <w:gridSpan w:val="3"/>
          </w:tcPr>
          <w:p w:rsidR="00454B80" w:rsidRDefault="00454B80">
            <w:pPr>
              <w:pStyle w:val="TableParagraph"/>
              <w:spacing w:before="2"/>
              <w:rPr>
                <w:sz w:val="12"/>
              </w:rPr>
            </w:pPr>
          </w:p>
          <w:p w:rsidR="00454B80" w:rsidRDefault="00C52B3A">
            <w:pPr>
              <w:pStyle w:val="TableParagraph"/>
              <w:ind w:left="212"/>
              <w:rPr>
                <w:sz w:val="17"/>
              </w:rPr>
            </w:pPr>
            <w:r>
              <w:rPr>
                <w:sz w:val="17"/>
              </w:rPr>
              <w:t>重要的城市基础设施建设（20分）</w:t>
            </w:r>
          </w:p>
        </w:tc>
        <w:tc>
          <w:tcPr>
            <w:tcW w:w="1092" w:type="dxa"/>
          </w:tcPr>
          <w:p w:rsidR="00454B80" w:rsidRDefault="00454B80">
            <w:pPr>
              <w:pStyle w:val="TableParagraph"/>
              <w:spacing w:before="2"/>
              <w:rPr>
                <w:sz w:val="12"/>
              </w:rPr>
            </w:pPr>
          </w:p>
          <w:p w:rsidR="00454B80" w:rsidRDefault="00C52B3A">
            <w:pPr>
              <w:pStyle w:val="TableParagraph"/>
              <w:ind w:left="103" w:right="77"/>
              <w:jc w:val="center"/>
              <w:rPr>
                <w:sz w:val="17"/>
              </w:rPr>
            </w:pPr>
            <w:r>
              <w:rPr>
                <w:sz w:val="17"/>
              </w:rPr>
              <w:t>有所提升</w:t>
            </w:r>
          </w:p>
        </w:tc>
        <w:tc>
          <w:tcPr>
            <w:tcW w:w="1728" w:type="dxa"/>
            <w:gridSpan w:val="2"/>
          </w:tcPr>
          <w:p w:rsidR="00454B80" w:rsidRDefault="00454B80">
            <w:pPr>
              <w:pStyle w:val="TableParagraph"/>
              <w:spacing w:before="2"/>
              <w:rPr>
                <w:sz w:val="12"/>
              </w:rPr>
            </w:pPr>
          </w:p>
          <w:p w:rsidR="00454B80" w:rsidRDefault="00C52B3A">
            <w:pPr>
              <w:pStyle w:val="TableParagraph"/>
              <w:ind w:left="522"/>
              <w:rPr>
                <w:sz w:val="17"/>
              </w:rPr>
            </w:pPr>
            <w:r>
              <w:rPr>
                <w:sz w:val="17"/>
              </w:rPr>
              <w:t>有所提升</w:t>
            </w:r>
          </w:p>
        </w:tc>
        <w:tc>
          <w:tcPr>
            <w:tcW w:w="864" w:type="dxa"/>
          </w:tcPr>
          <w:p w:rsidR="00454B80" w:rsidRDefault="00454B80">
            <w:pPr>
              <w:pStyle w:val="TableParagraph"/>
              <w:spacing w:before="2"/>
              <w:rPr>
                <w:sz w:val="12"/>
              </w:rPr>
            </w:pPr>
          </w:p>
          <w:p w:rsidR="00454B80" w:rsidRDefault="00C52B3A">
            <w:pPr>
              <w:pStyle w:val="TableParagraph"/>
              <w:ind w:left="105" w:right="76"/>
              <w:jc w:val="center"/>
              <w:rPr>
                <w:sz w:val="17"/>
              </w:rPr>
            </w:pPr>
            <w:r>
              <w:rPr>
                <w:sz w:val="17"/>
              </w:rPr>
              <w:t>20</w:t>
            </w:r>
          </w:p>
        </w:tc>
      </w:tr>
      <w:tr w:rsidR="00454B80">
        <w:trPr>
          <w:trHeight w:val="503"/>
        </w:trPr>
        <w:tc>
          <w:tcPr>
            <w:tcW w:w="864" w:type="dxa"/>
          </w:tcPr>
          <w:p w:rsidR="00454B80" w:rsidRDefault="00454B80">
            <w:pPr>
              <w:pStyle w:val="TableParagraph"/>
              <w:spacing w:before="1"/>
              <w:rPr>
                <w:sz w:val="12"/>
              </w:rPr>
            </w:pPr>
          </w:p>
          <w:p w:rsidR="00454B80" w:rsidRDefault="00C52B3A">
            <w:pPr>
              <w:pStyle w:val="TableParagraph"/>
              <w:ind w:left="263"/>
              <w:rPr>
                <w:sz w:val="17"/>
              </w:rPr>
            </w:pPr>
            <w:r>
              <w:rPr>
                <w:sz w:val="17"/>
              </w:rPr>
              <w:t>总分</w:t>
            </w:r>
          </w:p>
        </w:tc>
        <w:tc>
          <w:tcPr>
            <w:tcW w:w="8808" w:type="dxa"/>
            <w:gridSpan w:val="9"/>
          </w:tcPr>
          <w:p w:rsidR="00454B80" w:rsidRDefault="00454B80">
            <w:pPr>
              <w:pStyle w:val="TableParagraph"/>
              <w:spacing w:before="1"/>
              <w:rPr>
                <w:sz w:val="12"/>
              </w:rPr>
            </w:pPr>
          </w:p>
          <w:p w:rsidR="00454B80" w:rsidRDefault="00C52B3A">
            <w:pPr>
              <w:pStyle w:val="TableParagraph"/>
              <w:ind w:left="4261" w:right="4232"/>
              <w:jc w:val="center"/>
              <w:rPr>
                <w:sz w:val="17"/>
              </w:rPr>
            </w:pPr>
            <w:r>
              <w:rPr>
                <w:sz w:val="17"/>
              </w:rPr>
              <w:t>100</w:t>
            </w:r>
          </w:p>
        </w:tc>
      </w:tr>
      <w:tr w:rsidR="00454B80">
        <w:trPr>
          <w:trHeight w:val="1124"/>
        </w:trPr>
        <w:tc>
          <w:tcPr>
            <w:tcW w:w="1728" w:type="dxa"/>
            <w:gridSpan w:val="2"/>
          </w:tcPr>
          <w:p w:rsidR="00454B80" w:rsidRDefault="00454B80">
            <w:pPr>
              <w:pStyle w:val="TableParagraph"/>
              <w:spacing w:before="10"/>
              <w:rPr>
                <w:sz w:val="19"/>
              </w:rPr>
            </w:pPr>
          </w:p>
          <w:p w:rsidR="00454B80" w:rsidRDefault="00C52B3A">
            <w:pPr>
              <w:pStyle w:val="TableParagraph"/>
              <w:spacing w:line="237" w:lineRule="auto"/>
              <w:ind w:left="436" w:right="412" w:firstLine="2"/>
              <w:jc w:val="center"/>
              <w:rPr>
                <w:sz w:val="17"/>
              </w:rPr>
            </w:pPr>
            <w:r>
              <w:rPr>
                <w:sz w:val="17"/>
              </w:rPr>
              <w:t xml:space="preserve">偏差大或 </w:t>
            </w:r>
            <w:r>
              <w:rPr>
                <w:spacing w:val="-5"/>
                <w:sz w:val="17"/>
              </w:rPr>
              <w:t>目标未完成</w:t>
            </w:r>
            <w:r>
              <w:rPr>
                <w:sz w:val="17"/>
              </w:rPr>
              <w:t>原因分析</w:t>
            </w:r>
          </w:p>
        </w:tc>
        <w:tc>
          <w:tcPr>
            <w:tcW w:w="7944" w:type="dxa"/>
            <w:gridSpan w:val="8"/>
          </w:tcPr>
          <w:p w:rsidR="00454B80" w:rsidRDefault="00454B80">
            <w:pPr>
              <w:pStyle w:val="TableParagraph"/>
              <w:rPr>
                <w:sz w:val="16"/>
              </w:rPr>
            </w:pPr>
          </w:p>
          <w:p w:rsidR="00454B80" w:rsidRDefault="00454B80">
            <w:pPr>
              <w:pStyle w:val="TableParagraph"/>
              <w:spacing w:before="6"/>
              <w:rPr>
                <w:sz w:val="20"/>
              </w:rPr>
            </w:pPr>
          </w:p>
          <w:p w:rsidR="00454B80" w:rsidRDefault="00C52B3A">
            <w:pPr>
              <w:pStyle w:val="TableParagraph"/>
              <w:ind w:left="33"/>
              <w:jc w:val="center"/>
              <w:rPr>
                <w:sz w:val="17"/>
              </w:rPr>
            </w:pPr>
            <w:r>
              <w:rPr>
                <w:w w:val="101"/>
                <w:sz w:val="17"/>
              </w:rPr>
              <w:t>无</w:t>
            </w:r>
          </w:p>
        </w:tc>
      </w:tr>
      <w:tr w:rsidR="00454B80">
        <w:trPr>
          <w:trHeight w:val="1132"/>
        </w:trPr>
        <w:tc>
          <w:tcPr>
            <w:tcW w:w="1728" w:type="dxa"/>
            <w:gridSpan w:val="2"/>
          </w:tcPr>
          <w:p w:rsidR="00454B80" w:rsidRDefault="00454B80">
            <w:pPr>
              <w:pStyle w:val="TableParagraph"/>
              <w:rPr>
                <w:sz w:val="16"/>
              </w:rPr>
            </w:pPr>
          </w:p>
          <w:p w:rsidR="00454B80" w:rsidRDefault="00454B80">
            <w:pPr>
              <w:pStyle w:val="TableParagraph"/>
              <w:spacing w:before="7"/>
              <w:rPr>
                <w:sz w:val="12"/>
              </w:rPr>
            </w:pPr>
          </w:p>
          <w:p w:rsidR="00454B80" w:rsidRDefault="00C52B3A">
            <w:pPr>
              <w:pStyle w:val="TableParagraph"/>
              <w:spacing w:line="235" w:lineRule="auto"/>
              <w:ind w:left="350" w:right="327" w:firstLine="86"/>
              <w:rPr>
                <w:sz w:val="17"/>
              </w:rPr>
            </w:pPr>
            <w:r>
              <w:rPr>
                <w:sz w:val="17"/>
              </w:rPr>
              <w:t>改进措施及结果应用方案</w:t>
            </w:r>
          </w:p>
        </w:tc>
        <w:tc>
          <w:tcPr>
            <w:tcW w:w="7944" w:type="dxa"/>
            <w:gridSpan w:val="8"/>
          </w:tcPr>
          <w:p w:rsidR="00454B80" w:rsidRDefault="00454B80">
            <w:pPr>
              <w:pStyle w:val="TableParagraph"/>
              <w:rPr>
                <w:sz w:val="16"/>
              </w:rPr>
            </w:pPr>
          </w:p>
          <w:p w:rsidR="00454B80" w:rsidRDefault="00454B80">
            <w:pPr>
              <w:pStyle w:val="TableParagraph"/>
              <w:spacing w:before="8"/>
              <w:rPr>
                <w:sz w:val="20"/>
              </w:rPr>
            </w:pPr>
          </w:p>
          <w:p w:rsidR="00454B80" w:rsidRDefault="00C52B3A">
            <w:pPr>
              <w:pStyle w:val="TableParagraph"/>
              <w:spacing w:before="1"/>
              <w:ind w:left="33"/>
              <w:jc w:val="center"/>
              <w:rPr>
                <w:sz w:val="17"/>
              </w:rPr>
            </w:pPr>
            <w:r>
              <w:rPr>
                <w:w w:val="101"/>
                <w:sz w:val="17"/>
              </w:rPr>
              <w:t>无</w:t>
            </w:r>
          </w:p>
        </w:tc>
      </w:tr>
      <w:tr w:rsidR="00454B80">
        <w:trPr>
          <w:trHeight w:val="1203"/>
        </w:trPr>
        <w:tc>
          <w:tcPr>
            <w:tcW w:w="1728" w:type="dxa"/>
            <w:gridSpan w:val="2"/>
          </w:tcPr>
          <w:p w:rsidR="00454B80" w:rsidRDefault="00454B80">
            <w:pPr>
              <w:pStyle w:val="TableParagraph"/>
              <w:rPr>
                <w:sz w:val="16"/>
              </w:rPr>
            </w:pPr>
          </w:p>
          <w:p w:rsidR="00454B80" w:rsidRDefault="00454B80">
            <w:pPr>
              <w:pStyle w:val="TableParagraph"/>
              <w:spacing w:before="2"/>
              <w:rPr>
                <w:sz w:val="15"/>
              </w:rPr>
            </w:pPr>
          </w:p>
          <w:p w:rsidR="00454B80" w:rsidRDefault="00C52B3A">
            <w:pPr>
              <w:pStyle w:val="TableParagraph"/>
              <w:spacing w:line="237" w:lineRule="auto"/>
              <w:ind w:left="523" w:right="242" w:hanging="260"/>
              <w:rPr>
                <w:sz w:val="17"/>
              </w:rPr>
            </w:pPr>
            <w:r>
              <w:rPr>
                <w:sz w:val="17"/>
              </w:rPr>
              <w:t>单位主要负责人签批意见</w:t>
            </w:r>
          </w:p>
        </w:tc>
        <w:tc>
          <w:tcPr>
            <w:tcW w:w="7944" w:type="dxa"/>
            <w:gridSpan w:val="8"/>
          </w:tcPr>
          <w:p w:rsidR="00454B80" w:rsidRDefault="00454B80">
            <w:pPr>
              <w:pStyle w:val="TableParagraph"/>
              <w:spacing w:before="8"/>
            </w:pPr>
          </w:p>
          <w:p w:rsidR="00454B80" w:rsidRDefault="00C52B3A">
            <w:pPr>
              <w:pStyle w:val="TableParagraph"/>
              <w:ind w:left="3356" w:right="1381"/>
              <w:jc w:val="center"/>
              <w:rPr>
                <w:sz w:val="17"/>
              </w:rPr>
            </w:pPr>
            <w:r>
              <w:rPr>
                <w:sz w:val="17"/>
              </w:rPr>
              <w:t>签名：</w:t>
            </w:r>
          </w:p>
          <w:p w:rsidR="00454B80" w:rsidRDefault="00454B80">
            <w:pPr>
              <w:pStyle w:val="TableParagraph"/>
              <w:spacing w:before="7"/>
              <w:rPr>
                <w:sz w:val="16"/>
              </w:rPr>
            </w:pPr>
          </w:p>
          <w:p w:rsidR="00454B80" w:rsidRDefault="00C52B3A">
            <w:pPr>
              <w:pStyle w:val="TableParagraph"/>
              <w:tabs>
                <w:tab w:val="left" w:pos="5039"/>
                <w:tab w:val="left" w:pos="5740"/>
              </w:tabs>
              <w:ind w:left="4338"/>
              <w:rPr>
                <w:sz w:val="17"/>
              </w:rPr>
            </w:pPr>
            <w:r>
              <w:rPr>
                <w:sz w:val="17"/>
              </w:rPr>
              <w:t>年</w:t>
            </w:r>
            <w:r>
              <w:rPr>
                <w:sz w:val="17"/>
              </w:rPr>
              <w:tab/>
              <w:t>月</w:t>
            </w:r>
            <w:r>
              <w:rPr>
                <w:sz w:val="17"/>
              </w:rPr>
              <w:tab/>
              <w:t>日</w:t>
            </w:r>
          </w:p>
        </w:tc>
      </w:tr>
    </w:tbl>
    <w:p w:rsidR="00454B80" w:rsidRDefault="00454B80">
      <w:pPr>
        <w:pStyle w:val="a3"/>
      </w:pPr>
    </w:p>
    <w:p w:rsidR="00454B80" w:rsidRDefault="00C52B3A">
      <w:pPr>
        <w:spacing w:before="132" w:line="217" w:lineRule="exact"/>
        <w:ind w:left="756"/>
        <w:rPr>
          <w:sz w:val="17"/>
        </w:rPr>
      </w:pPr>
      <w:r>
        <w:rPr>
          <w:sz w:val="17"/>
        </w:rPr>
        <w:t>备注：</w:t>
      </w:r>
    </w:p>
    <w:p w:rsidR="00454B80" w:rsidRDefault="00C52B3A">
      <w:pPr>
        <w:pStyle w:val="a4"/>
        <w:numPr>
          <w:ilvl w:val="0"/>
          <w:numId w:val="15"/>
        </w:numPr>
        <w:tabs>
          <w:tab w:val="left" w:pos="932"/>
        </w:tabs>
        <w:spacing w:line="215" w:lineRule="exact"/>
        <w:ind w:hanging="176"/>
        <w:rPr>
          <w:sz w:val="17"/>
        </w:rPr>
      </w:pPr>
      <w:r>
        <w:rPr>
          <w:spacing w:val="1"/>
          <w:sz w:val="17"/>
        </w:rPr>
        <w:t>预算执行情况口径：预算数为调整后财政资金总额</w:t>
      </w:r>
      <w:r>
        <w:rPr>
          <w:sz w:val="17"/>
        </w:rPr>
        <w:t>（</w:t>
      </w:r>
      <w:r>
        <w:rPr>
          <w:spacing w:val="1"/>
          <w:sz w:val="17"/>
        </w:rPr>
        <w:t>包括上年结余结转</w:t>
      </w:r>
      <w:r>
        <w:rPr>
          <w:sz w:val="17"/>
        </w:rPr>
        <w:t>），执行数为资金使用单位财政资金实际支出数。</w:t>
      </w:r>
    </w:p>
    <w:p w:rsidR="00454B80" w:rsidRDefault="00C52B3A">
      <w:pPr>
        <w:pStyle w:val="a4"/>
        <w:numPr>
          <w:ilvl w:val="0"/>
          <w:numId w:val="15"/>
        </w:numPr>
        <w:tabs>
          <w:tab w:val="left" w:pos="932"/>
        </w:tabs>
        <w:spacing w:line="237" w:lineRule="auto"/>
        <w:ind w:left="756" w:right="1085" w:firstLine="0"/>
        <w:rPr>
          <w:sz w:val="17"/>
        </w:rPr>
      </w:pPr>
      <w:r>
        <w:rPr>
          <w:sz w:val="17"/>
        </w:rPr>
        <w:t>定量指标完成数汇总原则：绝对值直接累加计算，相对值按照资金额度加权平均计算。定量指标计分原则：正向指标（即目标值为≥X,得分=权重*B/A）</w:t>
      </w:r>
      <w:r>
        <w:rPr>
          <w:spacing w:val="1"/>
          <w:sz w:val="17"/>
        </w:rPr>
        <w:t>，反向指标</w:t>
      </w:r>
      <w:r>
        <w:rPr>
          <w:sz w:val="17"/>
        </w:rPr>
        <w:t>（即目标值为≤X，得分=权重*A/B），得分不得突破权重总额。定量指标先汇总完成 数，再计算得分。</w:t>
      </w:r>
    </w:p>
    <w:p w:rsidR="00454B80" w:rsidRDefault="00C52B3A">
      <w:pPr>
        <w:pStyle w:val="a4"/>
        <w:numPr>
          <w:ilvl w:val="0"/>
          <w:numId w:val="15"/>
        </w:numPr>
        <w:tabs>
          <w:tab w:val="left" w:pos="932"/>
        </w:tabs>
        <w:spacing w:line="237" w:lineRule="auto"/>
        <w:ind w:left="756" w:right="1070" w:firstLine="0"/>
        <w:jc w:val="both"/>
        <w:rPr>
          <w:sz w:val="17"/>
        </w:rPr>
      </w:pPr>
      <w:r>
        <w:rPr>
          <w:sz w:val="17"/>
        </w:rPr>
        <w:t xml:space="preserve">定性指标计分原则：达成预期指标、部分达成预期指标并具有一定效果、未达成预期指标且效果较差三档，分别按照该指标 </w:t>
      </w:r>
      <w:r>
        <w:rPr>
          <w:spacing w:val="1"/>
          <w:sz w:val="17"/>
        </w:rPr>
        <w:t>对应分值区间</w:t>
      </w:r>
      <w:r>
        <w:rPr>
          <w:sz w:val="17"/>
        </w:rPr>
        <w:t>100-80%（含80%）、80-50%（含50%）、50-0%合理确定分值。汇总时，以资金额度为权重，对分值进行加权平均计算。</w:t>
      </w:r>
    </w:p>
    <w:p w:rsidR="00454B80" w:rsidRDefault="00C52B3A">
      <w:pPr>
        <w:pStyle w:val="a4"/>
        <w:numPr>
          <w:ilvl w:val="0"/>
          <w:numId w:val="15"/>
        </w:numPr>
        <w:tabs>
          <w:tab w:val="left" w:pos="932"/>
        </w:tabs>
        <w:spacing w:line="215" w:lineRule="exact"/>
        <w:ind w:hanging="176"/>
        <w:jc w:val="both"/>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spacing w:line="215" w:lineRule="exact"/>
        <w:jc w:val="both"/>
        <w:rPr>
          <w:sz w:val="17"/>
        </w:rPr>
        <w:sectPr w:rsidR="00454B80">
          <w:pgSz w:w="11910" w:h="16840"/>
          <w:pgMar w:top="1480" w:right="180" w:bottom="280" w:left="360" w:header="720" w:footer="720" w:gutter="0"/>
          <w:cols w:space="720"/>
        </w:sectPr>
      </w:pPr>
    </w:p>
    <w:p w:rsidR="00454B80" w:rsidRDefault="00C52B3A">
      <w:pPr>
        <w:spacing w:before="53"/>
        <w:ind w:left="1342" w:right="1548"/>
        <w:jc w:val="center"/>
        <w:rPr>
          <w:b/>
          <w:sz w:val="26"/>
        </w:rPr>
      </w:pPr>
      <w:r>
        <w:rPr>
          <w:b/>
          <w:w w:val="105"/>
          <w:sz w:val="26"/>
        </w:rPr>
        <w:lastRenderedPageBreak/>
        <w:t>2020年度食品三路延长线EPC项目自评表</w:t>
      </w:r>
    </w:p>
    <w:p w:rsidR="00454B80" w:rsidRDefault="00C52B3A">
      <w:pPr>
        <w:tabs>
          <w:tab w:val="left" w:pos="6636"/>
        </w:tabs>
        <w:spacing w:before="177"/>
        <w:ind w:left="756"/>
        <w:rPr>
          <w:sz w:val="17"/>
        </w:rPr>
      </w:pPr>
      <w:r>
        <w:rPr>
          <w:sz w:val="17"/>
        </w:rPr>
        <w:t>单位名</w:t>
      </w:r>
      <w:r>
        <w:rPr>
          <w:spacing w:val="7"/>
          <w:sz w:val="17"/>
        </w:rPr>
        <w:t>称</w:t>
      </w:r>
      <w:r>
        <w:rPr>
          <w:sz w:val="17"/>
        </w:rPr>
        <w:t>：武汉市东西湖区住房和城乡建设局</w:t>
      </w:r>
      <w:r>
        <w:rPr>
          <w:sz w:val="17"/>
        </w:rPr>
        <w:tab/>
        <w:t>填报日</w:t>
      </w:r>
      <w:r>
        <w:rPr>
          <w:spacing w:val="7"/>
          <w:sz w:val="17"/>
        </w:rPr>
        <w:t>期</w:t>
      </w:r>
      <w:r>
        <w:rPr>
          <w:sz w:val="17"/>
        </w:rPr>
        <w:t>：</w:t>
      </w:r>
    </w:p>
    <w:p w:rsidR="00454B80" w:rsidRDefault="00454B80">
      <w:pPr>
        <w:pStyle w:val="a3"/>
        <w:spacing w:before="12"/>
        <w:rPr>
          <w:sz w:val="5"/>
        </w:rPr>
      </w:pPr>
    </w:p>
    <w:tbl>
      <w:tblPr>
        <w:tblW w:w="0" w:type="auto"/>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45"/>
        <w:gridCol w:w="845"/>
        <w:gridCol w:w="1246"/>
        <w:gridCol w:w="1256"/>
        <w:gridCol w:w="846"/>
        <w:gridCol w:w="846"/>
        <w:gridCol w:w="1069"/>
        <w:gridCol w:w="846"/>
        <w:gridCol w:w="846"/>
        <w:gridCol w:w="1081"/>
      </w:tblGrid>
      <w:tr w:rsidR="00454B80">
        <w:trPr>
          <w:trHeight w:val="390"/>
        </w:trPr>
        <w:tc>
          <w:tcPr>
            <w:tcW w:w="1690" w:type="dxa"/>
            <w:gridSpan w:val="2"/>
          </w:tcPr>
          <w:p w:rsidR="00454B80" w:rsidRDefault="00C52B3A">
            <w:pPr>
              <w:pStyle w:val="TableParagraph"/>
              <w:spacing w:before="98"/>
              <w:ind w:left="513"/>
              <w:rPr>
                <w:sz w:val="17"/>
              </w:rPr>
            </w:pPr>
            <w:r>
              <w:rPr>
                <w:sz w:val="17"/>
              </w:rPr>
              <w:t>项目名称</w:t>
            </w:r>
          </w:p>
        </w:tc>
        <w:tc>
          <w:tcPr>
            <w:tcW w:w="8036" w:type="dxa"/>
            <w:gridSpan w:val="8"/>
          </w:tcPr>
          <w:p w:rsidR="00454B80" w:rsidRDefault="00C52B3A">
            <w:pPr>
              <w:pStyle w:val="TableParagraph"/>
              <w:spacing w:before="98"/>
              <w:ind w:left="2924" w:right="2905"/>
              <w:jc w:val="center"/>
              <w:rPr>
                <w:sz w:val="17"/>
              </w:rPr>
            </w:pPr>
            <w:r>
              <w:rPr>
                <w:sz w:val="17"/>
              </w:rPr>
              <w:t>食品三路延长线EPC项目</w:t>
            </w:r>
          </w:p>
        </w:tc>
      </w:tr>
      <w:tr w:rsidR="00454B80">
        <w:trPr>
          <w:trHeight w:val="390"/>
        </w:trPr>
        <w:tc>
          <w:tcPr>
            <w:tcW w:w="1690" w:type="dxa"/>
            <w:gridSpan w:val="2"/>
          </w:tcPr>
          <w:p w:rsidR="00454B80" w:rsidRDefault="00C52B3A">
            <w:pPr>
              <w:pStyle w:val="TableParagraph"/>
              <w:spacing w:before="98"/>
              <w:ind w:left="513"/>
              <w:rPr>
                <w:sz w:val="17"/>
              </w:rPr>
            </w:pPr>
            <w:r>
              <w:rPr>
                <w:sz w:val="17"/>
              </w:rPr>
              <w:t>主管部门</w:t>
            </w:r>
          </w:p>
        </w:tc>
        <w:tc>
          <w:tcPr>
            <w:tcW w:w="3348" w:type="dxa"/>
            <w:gridSpan w:val="3"/>
          </w:tcPr>
          <w:p w:rsidR="00454B80" w:rsidRDefault="00C52B3A">
            <w:pPr>
              <w:pStyle w:val="TableParagraph"/>
              <w:spacing w:before="98"/>
              <w:ind w:left="409"/>
              <w:rPr>
                <w:sz w:val="17"/>
              </w:rPr>
            </w:pPr>
            <w:r>
              <w:rPr>
                <w:sz w:val="17"/>
              </w:rPr>
              <w:t>武汉市东西湖区住房和城乡建设局</w:t>
            </w:r>
          </w:p>
        </w:tc>
        <w:tc>
          <w:tcPr>
            <w:tcW w:w="2761" w:type="dxa"/>
            <w:gridSpan w:val="3"/>
          </w:tcPr>
          <w:p w:rsidR="00454B80" w:rsidRDefault="00C52B3A">
            <w:pPr>
              <w:pStyle w:val="TableParagraph"/>
              <w:spacing w:before="98"/>
              <w:ind w:left="875"/>
              <w:rPr>
                <w:sz w:val="17"/>
              </w:rPr>
            </w:pPr>
            <w:r>
              <w:rPr>
                <w:sz w:val="17"/>
              </w:rPr>
              <w:t>项目实施单位</w:t>
            </w:r>
          </w:p>
        </w:tc>
        <w:tc>
          <w:tcPr>
            <w:tcW w:w="1927" w:type="dxa"/>
            <w:gridSpan w:val="2"/>
          </w:tcPr>
          <w:p w:rsidR="00454B80" w:rsidRDefault="00C52B3A">
            <w:pPr>
              <w:pStyle w:val="TableParagraph"/>
              <w:spacing w:before="98"/>
              <w:ind w:left="684" w:right="672"/>
              <w:jc w:val="center"/>
              <w:rPr>
                <w:sz w:val="17"/>
              </w:rPr>
            </w:pPr>
            <w:r>
              <w:rPr>
                <w:sz w:val="17"/>
              </w:rPr>
              <w:t>建设科</w:t>
            </w:r>
          </w:p>
        </w:tc>
      </w:tr>
      <w:tr w:rsidR="00454B80">
        <w:trPr>
          <w:trHeight w:val="390"/>
        </w:trPr>
        <w:tc>
          <w:tcPr>
            <w:tcW w:w="1690" w:type="dxa"/>
            <w:gridSpan w:val="2"/>
          </w:tcPr>
          <w:p w:rsidR="00454B80" w:rsidRDefault="00C52B3A">
            <w:pPr>
              <w:pStyle w:val="TableParagraph"/>
              <w:spacing w:before="96"/>
              <w:ind w:left="513"/>
              <w:rPr>
                <w:sz w:val="17"/>
              </w:rPr>
            </w:pPr>
            <w:r>
              <w:rPr>
                <w:sz w:val="17"/>
              </w:rPr>
              <w:t>项目类别</w:t>
            </w:r>
          </w:p>
        </w:tc>
        <w:tc>
          <w:tcPr>
            <w:tcW w:w="8036" w:type="dxa"/>
            <w:gridSpan w:val="8"/>
          </w:tcPr>
          <w:p w:rsidR="00454B80" w:rsidRDefault="00C52B3A">
            <w:pPr>
              <w:pStyle w:val="TableParagraph"/>
              <w:tabs>
                <w:tab w:val="left" w:pos="1558"/>
                <w:tab w:val="left" w:pos="1986"/>
                <w:tab w:val="left" w:pos="3174"/>
              </w:tabs>
              <w:spacing w:before="96"/>
              <w:ind w:left="33"/>
              <w:rPr>
                <w:rFonts w:ascii="Wingdings" w:hAnsi="Wingdings"/>
                <w:sz w:val="17"/>
              </w:rPr>
            </w:pPr>
            <w:r>
              <w:rPr>
                <w:sz w:val="17"/>
              </w:rPr>
              <w:t>1、部门预算项目</w:t>
            </w:r>
            <w:r>
              <w:rPr>
                <w:sz w:val="17"/>
              </w:rPr>
              <w:tab/>
              <w:t>□</w:t>
            </w:r>
            <w:r>
              <w:rPr>
                <w:sz w:val="17"/>
              </w:rPr>
              <w:tab/>
              <w:t>2、区直专项</w:t>
            </w:r>
            <w:r>
              <w:rPr>
                <w:sz w:val="17"/>
              </w:rPr>
              <w:tab/>
            </w:r>
            <w:r>
              <w:rPr>
                <w:rFonts w:ascii="Wingdings" w:hAnsi="Wingdings"/>
                <w:position w:val="1"/>
                <w:sz w:val="17"/>
              </w:rPr>
              <w:t></w:t>
            </w:r>
          </w:p>
        </w:tc>
      </w:tr>
      <w:tr w:rsidR="00454B80">
        <w:trPr>
          <w:trHeight w:val="390"/>
        </w:trPr>
        <w:tc>
          <w:tcPr>
            <w:tcW w:w="1690" w:type="dxa"/>
            <w:gridSpan w:val="2"/>
          </w:tcPr>
          <w:p w:rsidR="00454B80" w:rsidRDefault="00C52B3A">
            <w:pPr>
              <w:pStyle w:val="TableParagraph"/>
              <w:spacing w:before="97"/>
              <w:ind w:left="513"/>
              <w:rPr>
                <w:sz w:val="17"/>
              </w:rPr>
            </w:pPr>
            <w:r>
              <w:rPr>
                <w:sz w:val="17"/>
              </w:rPr>
              <w:t>项目属性</w:t>
            </w:r>
          </w:p>
        </w:tc>
        <w:tc>
          <w:tcPr>
            <w:tcW w:w="8036" w:type="dxa"/>
            <w:gridSpan w:val="8"/>
          </w:tcPr>
          <w:p w:rsidR="00454B80" w:rsidRDefault="00C52B3A">
            <w:pPr>
              <w:pStyle w:val="TableParagraph"/>
              <w:tabs>
                <w:tab w:val="left" w:pos="1561"/>
                <w:tab w:val="left" w:pos="1988"/>
              </w:tabs>
              <w:spacing w:before="97"/>
              <w:ind w:left="33"/>
              <w:rPr>
                <w:rFonts w:ascii="Wingdings" w:hAnsi="Wingdings"/>
                <w:sz w:val="17"/>
              </w:rPr>
            </w:pPr>
            <w:r>
              <w:rPr>
                <w:sz w:val="17"/>
              </w:rPr>
              <w:t>1、持续性项目</w:t>
            </w:r>
            <w:r>
              <w:rPr>
                <w:sz w:val="17"/>
              </w:rPr>
              <w:tab/>
              <w:t>□</w:t>
            </w:r>
            <w:r>
              <w:rPr>
                <w:sz w:val="17"/>
              </w:rPr>
              <w:tab/>
              <w:t>2、新增性项目</w:t>
            </w:r>
            <w:r>
              <w:rPr>
                <w:spacing w:val="8"/>
                <w:sz w:val="17"/>
              </w:rPr>
              <w:t xml:space="preserve"> </w:t>
            </w:r>
            <w:r>
              <w:rPr>
                <w:rFonts w:ascii="Wingdings" w:hAnsi="Wingdings"/>
                <w:position w:val="1"/>
                <w:sz w:val="17"/>
              </w:rPr>
              <w:t></w:t>
            </w:r>
          </w:p>
        </w:tc>
      </w:tr>
      <w:tr w:rsidR="00454B80">
        <w:trPr>
          <w:trHeight w:val="390"/>
        </w:trPr>
        <w:tc>
          <w:tcPr>
            <w:tcW w:w="1690" w:type="dxa"/>
            <w:gridSpan w:val="2"/>
          </w:tcPr>
          <w:p w:rsidR="00454B80" w:rsidRDefault="00C52B3A">
            <w:pPr>
              <w:pStyle w:val="TableParagraph"/>
              <w:spacing w:before="98"/>
              <w:ind w:left="513"/>
              <w:rPr>
                <w:sz w:val="17"/>
              </w:rPr>
            </w:pPr>
            <w:r>
              <w:rPr>
                <w:sz w:val="17"/>
              </w:rPr>
              <w:t>项目类型</w:t>
            </w:r>
          </w:p>
        </w:tc>
        <w:tc>
          <w:tcPr>
            <w:tcW w:w="8036" w:type="dxa"/>
            <w:gridSpan w:val="8"/>
          </w:tcPr>
          <w:p w:rsidR="00454B80" w:rsidRDefault="00C52B3A">
            <w:pPr>
              <w:pStyle w:val="TableParagraph"/>
              <w:tabs>
                <w:tab w:val="left" w:pos="1561"/>
                <w:tab w:val="left" w:pos="1988"/>
                <w:tab w:val="left" w:pos="3942"/>
              </w:tabs>
              <w:spacing w:before="98"/>
              <w:ind w:left="33"/>
              <w:rPr>
                <w:rFonts w:ascii="Wingdings" w:hAnsi="Wingdings"/>
                <w:sz w:val="17"/>
              </w:rPr>
            </w:pPr>
            <w:r>
              <w:rPr>
                <w:sz w:val="17"/>
              </w:rPr>
              <w:t>1、常年性项目</w:t>
            </w:r>
            <w:r>
              <w:rPr>
                <w:sz w:val="17"/>
              </w:rPr>
              <w:tab/>
              <w:t>□</w:t>
            </w:r>
            <w:r>
              <w:rPr>
                <w:sz w:val="17"/>
              </w:rPr>
              <w:tab/>
              <w:t>2、延续性项目</w:t>
            </w:r>
            <w:r>
              <w:rPr>
                <w:spacing w:val="82"/>
                <w:sz w:val="17"/>
              </w:rPr>
              <w:t xml:space="preserve"> </w:t>
            </w:r>
            <w:r>
              <w:rPr>
                <w:sz w:val="17"/>
              </w:rPr>
              <w:t>□</w:t>
            </w:r>
            <w:r>
              <w:rPr>
                <w:sz w:val="17"/>
              </w:rPr>
              <w:tab/>
              <w:t>3、一次性项目</w:t>
            </w:r>
            <w:r>
              <w:rPr>
                <w:spacing w:val="5"/>
                <w:sz w:val="17"/>
              </w:rPr>
              <w:t xml:space="preserve"> </w:t>
            </w:r>
            <w:r>
              <w:rPr>
                <w:rFonts w:ascii="Wingdings" w:hAnsi="Wingdings"/>
                <w:position w:val="1"/>
                <w:sz w:val="17"/>
              </w:rPr>
              <w:t></w:t>
            </w:r>
          </w:p>
        </w:tc>
      </w:tr>
      <w:tr w:rsidR="00454B80">
        <w:trPr>
          <w:trHeight w:val="512"/>
        </w:trPr>
        <w:tc>
          <w:tcPr>
            <w:tcW w:w="1690" w:type="dxa"/>
            <w:gridSpan w:val="2"/>
            <w:vMerge w:val="restart"/>
          </w:tcPr>
          <w:p w:rsidR="00454B80" w:rsidRDefault="00454B80">
            <w:pPr>
              <w:pStyle w:val="TableParagraph"/>
              <w:spacing w:before="3"/>
              <w:rPr>
                <w:sz w:val="16"/>
              </w:rPr>
            </w:pPr>
          </w:p>
          <w:p w:rsidR="00454B80" w:rsidRDefault="00C52B3A">
            <w:pPr>
              <w:pStyle w:val="TableParagraph"/>
              <w:spacing w:line="232" w:lineRule="auto"/>
              <w:ind w:left="342" w:right="307" w:firstLine="170"/>
              <w:rPr>
                <w:sz w:val="17"/>
              </w:rPr>
            </w:pPr>
            <w:r>
              <w:rPr>
                <w:sz w:val="17"/>
              </w:rPr>
              <w:t>预算执行 情况（万元）</w:t>
            </w:r>
          </w:p>
          <w:p w:rsidR="00454B80" w:rsidRDefault="00C52B3A">
            <w:pPr>
              <w:pStyle w:val="TableParagraph"/>
              <w:spacing w:line="210" w:lineRule="exact"/>
              <w:ind w:left="510"/>
              <w:rPr>
                <w:sz w:val="17"/>
              </w:rPr>
            </w:pPr>
            <w:r>
              <w:rPr>
                <w:sz w:val="17"/>
              </w:rPr>
              <w:t>（20分）</w:t>
            </w:r>
          </w:p>
        </w:tc>
        <w:tc>
          <w:tcPr>
            <w:tcW w:w="1246" w:type="dxa"/>
          </w:tcPr>
          <w:p w:rsidR="00454B80" w:rsidRDefault="00454B80">
            <w:pPr>
              <w:pStyle w:val="TableParagraph"/>
              <w:rPr>
                <w:rFonts w:ascii="Times New Roman"/>
                <w:sz w:val="16"/>
              </w:rPr>
            </w:pPr>
          </w:p>
        </w:tc>
        <w:tc>
          <w:tcPr>
            <w:tcW w:w="1256" w:type="dxa"/>
          </w:tcPr>
          <w:p w:rsidR="00454B80" w:rsidRDefault="00454B80">
            <w:pPr>
              <w:pStyle w:val="TableParagraph"/>
              <w:spacing w:before="4"/>
              <w:rPr>
                <w:sz w:val="12"/>
              </w:rPr>
            </w:pPr>
          </w:p>
          <w:p w:rsidR="00454B80" w:rsidRDefault="00C52B3A">
            <w:pPr>
              <w:pStyle w:val="TableParagraph"/>
              <w:ind w:left="144" w:right="116"/>
              <w:jc w:val="center"/>
              <w:rPr>
                <w:sz w:val="17"/>
              </w:rPr>
            </w:pPr>
            <w:r>
              <w:rPr>
                <w:sz w:val="17"/>
              </w:rPr>
              <w:t>预算数（A）</w:t>
            </w:r>
          </w:p>
        </w:tc>
        <w:tc>
          <w:tcPr>
            <w:tcW w:w="1692" w:type="dxa"/>
            <w:gridSpan w:val="2"/>
          </w:tcPr>
          <w:p w:rsidR="00454B80" w:rsidRDefault="00454B80">
            <w:pPr>
              <w:pStyle w:val="TableParagraph"/>
              <w:spacing w:before="4"/>
              <w:rPr>
                <w:sz w:val="12"/>
              </w:rPr>
            </w:pPr>
          </w:p>
          <w:p w:rsidR="00454B80" w:rsidRDefault="00C52B3A">
            <w:pPr>
              <w:pStyle w:val="TableParagraph"/>
              <w:ind w:left="384"/>
              <w:rPr>
                <w:sz w:val="17"/>
              </w:rPr>
            </w:pPr>
            <w:r>
              <w:rPr>
                <w:sz w:val="17"/>
              </w:rPr>
              <w:t>执行数（B）</w:t>
            </w:r>
          </w:p>
        </w:tc>
        <w:tc>
          <w:tcPr>
            <w:tcW w:w="1069" w:type="dxa"/>
          </w:tcPr>
          <w:p w:rsidR="00454B80" w:rsidRDefault="00C52B3A">
            <w:pPr>
              <w:pStyle w:val="TableParagraph"/>
              <w:spacing w:before="54" w:line="213" w:lineRule="exact"/>
              <w:ind w:left="281"/>
              <w:rPr>
                <w:sz w:val="17"/>
              </w:rPr>
            </w:pPr>
            <w:r>
              <w:rPr>
                <w:sz w:val="17"/>
              </w:rPr>
              <w:t>执行率</w:t>
            </w:r>
          </w:p>
          <w:p w:rsidR="00454B80" w:rsidRDefault="00C52B3A">
            <w:pPr>
              <w:pStyle w:val="TableParagraph"/>
              <w:spacing w:line="213" w:lineRule="exact"/>
              <w:ind w:left="237"/>
              <w:rPr>
                <w:sz w:val="17"/>
              </w:rPr>
            </w:pPr>
            <w:r>
              <w:rPr>
                <w:sz w:val="17"/>
              </w:rPr>
              <w:t>（B/A）</w:t>
            </w:r>
          </w:p>
        </w:tc>
        <w:tc>
          <w:tcPr>
            <w:tcW w:w="2773" w:type="dxa"/>
            <w:gridSpan w:val="3"/>
          </w:tcPr>
          <w:p w:rsidR="00454B80" w:rsidRDefault="00C52B3A">
            <w:pPr>
              <w:pStyle w:val="TableParagraph"/>
              <w:spacing w:before="54" w:line="213" w:lineRule="exact"/>
              <w:ind w:left="726" w:right="711"/>
              <w:jc w:val="center"/>
              <w:rPr>
                <w:sz w:val="17"/>
              </w:rPr>
            </w:pPr>
            <w:r>
              <w:rPr>
                <w:sz w:val="17"/>
              </w:rPr>
              <w:t>得分</w:t>
            </w:r>
          </w:p>
          <w:p w:rsidR="00454B80" w:rsidRDefault="00C52B3A">
            <w:pPr>
              <w:pStyle w:val="TableParagraph"/>
              <w:spacing w:line="213" w:lineRule="exact"/>
              <w:ind w:left="726" w:right="711"/>
              <w:jc w:val="center"/>
              <w:rPr>
                <w:sz w:val="17"/>
              </w:rPr>
            </w:pPr>
            <w:r>
              <w:rPr>
                <w:sz w:val="17"/>
              </w:rPr>
              <w:t>（20分*执行率）</w:t>
            </w:r>
          </w:p>
        </w:tc>
      </w:tr>
      <w:tr w:rsidR="00454B80">
        <w:trPr>
          <w:trHeight w:val="491"/>
        </w:trPr>
        <w:tc>
          <w:tcPr>
            <w:tcW w:w="1690" w:type="dxa"/>
            <w:gridSpan w:val="2"/>
            <w:vMerge/>
            <w:tcBorders>
              <w:top w:val="nil"/>
            </w:tcBorders>
          </w:tcPr>
          <w:p w:rsidR="00454B80" w:rsidRDefault="00454B80">
            <w:pPr>
              <w:rPr>
                <w:sz w:val="2"/>
                <w:szCs w:val="2"/>
              </w:rPr>
            </w:pPr>
          </w:p>
        </w:tc>
        <w:tc>
          <w:tcPr>
            <w:tcW w:w="1246" w:type="dxa"/>
          </w:tcPr>
          <w:p w:rsidR="00454B80" w:rsidRDefault="00C52B3A">
            <w:pPr>
              <w:pStyle w:val="TableParagraph"/>
              <w:spacing w:before="48" w:line="232" w:lineRule="auto"/>
              <w:ind w:left="543" w:right="15" w:hanging="507"/>
              <w:rPr>
                <w:sz w:val="17"/>
              </w:rPr>
            </w:pPr>
            <w:r>
              <w:rPr>
                <w:w w:val="95"/>
                <w:sz w:val="17"/>
              </w:rPr>
              <w:t>年度财政资金总</w:t>
            </w:r>
            <w:r>
              <w:rPr>
                <w:sz w:val="17"/>
              </w:rPr>
              <w:t>额</w:t>
            </w:r>
          </w:p>
        </w:tc>
        <w:tc>
          <w:tcPr>
            <w:tcW w:w="1256" w:type="dxa"/>
          </w:tcPr>
          <w:p w:rsidR="00454B80" w:rsidRDefault="00454B80">
            <w:pPr>
              <w:pStyle w:val="TableParagraph"/>
              <w:spacing w:before="7"/>
              <w:rPr>
                <w:sz w:val="11"/>
              </w:rPr>
            </w:pPr>
          </w:p>
          <w:p w:rsidR="00454B80" w:rsidRDefault="00C52B3A">
            <w:pPr>
              <w:pStyle w:val="TableParagraph"/>
              <w:ind w:left="135" w:right="116"/>
              <w:jc w:val="center"/>
              <w:rPr>
                <w:sz w:val="17"/>
              </w:rPr>
            </w:pPr>
            <w:r>
              <w:rPr>
                <w:sz w:val="17"/>
              </w:rPr>
              <w:t>6,537.00</w:t>
            </w:r>
          </w:p>
        </w:tc>
        <w:tc>
          <w:tcPr>
            <w:tcW w:w="1692" w:type="dxa"/>
            <w:gridSpan w:val="2"/>
          </w:tcPr>
          <w:p w:rsidR="00454B80" w:rsidRDefault="00454B80">
            <w:pPr>
              <w:pStyle w:val="TableParagraph"/>
              <w:spacing w:before="7"/>
              <w:rPr>
                <w:sz w:val="11"/>
              </w:rPr>
            </w:pPr>
          </w:p>
          <w:p w:rsidR="00454B80" w:rsidRDefault="00C52B3A">
            <w:pPr>
              <w:pStyle w:val="TableParagraph"/>
              <w:ind w:left="506"/>
              <w:rPr>
                <w:sz w:val="17"/>
              </w:rPr>
            </w:pPr>
            <w:r>
              <w:rPr>
                <w:sz w:val="17"/>
              </w:rPr>
              <w:t>6,537.00</w:t>
            </w:r>
          </w:p>
        </w:tc>
        <w:tc>
          <w:tcPr>
            <w:tcW w:w="1069" w:type="dxa"/>
          </w:tcPr>
          <w:p w:rsidR="00454B80" w:rsidRDefault="00454B80">
            <w:pPr>
              <w:pStyle w:val="TableParagraph"/>
              <w:spacing w:before="7"/>
              <w:rPr>
                <w:sz w:val="11"/>
              </w:rPr>
            </w:pPr>
          </w:p>
          <w:p w:rsidR="00454B80" w:rsidRDefault="00C52B3A">
            <w:pPr>
              <w:pStyle w:val="TableParagraph"/>
              <w:ind w:left="86" w:right="66"/>
              <w:jc w:val="center"/>
              <w:rPr>
                <w:sz w:val="17"/>
              </w:rPr>
            </w:pPr>
            <w:r>
              <w:rPr>
                <w:sz w:val="17"/>
              </w:rPr>
              <w:t>100%</w:t>
            </w:r>
          </w:p>
        </w:tc>
        <w:tc>
          <w:tcPr>
            <w:tcW w:w="2773" w:type="dxa"/>
            <w:gridSpan w:val="3"/>
          </w:tcPr>
          <w:p w:rsidR="00454B80" w:rsidRDefault="00454B80">
            <w:pPr>
              <w:pStyle w:val="TableParagraph"/>
              <w:spacing w:before="7"/>
              <w:rPr>
                <w:sz w:val="11"/>
              </w:rPr>
            </w:pPr>
          </w:p>
          <w:p w:rsidR="00454B80" w:rsidRDefault="00C52B3A">
            <w:pPr>
              <w:pStyle w:val="TableParagraph"/>
              <w:ind w:left="726" w:right="709"/>
              <w:jc w:val="center"/>
              <w:rPr>
                <w:sz w:val="17"/>
              </w:rPr>
            </w:pPr>
            <w:r>
              <w:rPr>
                <w:sz w:val="17"/>
              </w:rPr>
              <w:t>20</w:t>
            </w:r>
          </w:p>
        </w:tc>
      </w:tr>
      <w:tr w:rsidR="00454B80">
        <w:trPr>
          <w:trHeight w:val="491"/>
        </w:trPr>
        <w:tc>
          <w:tcPr>
            <w:tcW w:w="84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5"/>
              <w:rPr>
                <w:sz w:val="11"/>
              </w:rPr>
            </w:pPr>
          </w:p>
          <w:p w:rsidR="00454B80" w:rsidRDefault="00C52B3A">
            <w:pPr>
              <w:pStyle w:val="TableParagraph"/>
              <w:spacing w:line="230" w:lineRule="auto"/>
              <w:ind w:left="88" w:right="59" w:hanging="1"/>
              <w:jc w:val="center"/>
              <w:rPr>
                <w:sz w:val="17"/>
              </w:rPr>
            </w:pPr>
            <w:r>
              <w:rPr>
                <w:w w:val="95"/>
                <w:sz w:val="17"/>
              </w:rPr>
              <w:t xml:space="preserve">年度绩效目标（80 </w:t>
            </w:r>
            <w:r>
              <w:rPr>
                <w:sz w:val="17"/>
              </w:rPr>
              <w:t>分）</w:t>
            </w:r>
          </w:p>
        </w:tc>
        <w:tc>
          <w:tcPr>
            <w:tcW w:w="845" w:type="dxa"/>
          </w:tcPr>
          <w:p w:rsidR="00454B80" w:rsidRDefault="00454B80">
            <w:pPr>
              <w:pStyle w:val="TableParagraph"/>
              <w:spacing w:before="5"/>
              <w:rPr>
                <w:sz w:val="11"/>
              </w:rPr>
            </w:pPr>
          </w:p>
          <w:p w:rsidR="00454B80" w:rsidRDefault="00C52B3A">
            <w:pPr>
              <w:pStyle w:val="TableParagraph"/>
              <w:ind w:left="90"/>
              <w:rPr>
                <w:sz w:val="17"/>
              </w:rPr>
            </w:pPr>
            <w:r>
              <w:rPr>
                <w:sz w:val="17"/>
              </w:rPr>
              <w:t>一级指标</w:t>
            </w:r>
          </w:p>
        </w:tc>
        <w:tc>
          <w:tcPr>
            <w:tcW w:w="1246" w:type="dxa"/>
          </w:tcPr>
          <w:p w:rsidR="00454B80" w:rsidRDefault="00454B80">
            <w:pPr>
              <w:pStyle w:val="TableParagraph"/>
              <w:spacing w:before="5"/>
              <w:rPr>
                <w:sz w:val="11"/>
              </w:rPr>
            </w:pPr>
          </w:p>
          <w:p w:rsidR="00454B80" w:rsidRDefault="00C52B3A">
            <w:pPr>
              <w:pStyle w:val="TableParagraph"/>
              <w:ind w:left="37" w:right="15"/>
              <w:jc w:val="center"/>
              <w:rPr>
                <w:sz w:val="17"/>
              </w:rPr>
            </w:pPr>
            <w:r>
              <w:rPr>
                <w:sz w:val="17"/>
              </w:rPr>
              <w:t>二级指标</w:t>
            </w:r>
          </w:p>
        </w:tc>
        <w:tc>
          <w:tcPr>
            <w:tcW w:w="2948" w:type="dxa"/>
            <w:gridSpan w:val="3"/>
          </w:tcPr>
          <w:p w:rsidR="00454B80" w:rsidRDefault="00454B80">
            <w:pPr>
              <w:pStyle w:val="TableParagraph"/>
              <w:spacing w:before="5"/>
              <w:rPr>
                <w:sz w:val="11"/>
              </w:rPr>
            </w:pPr>
          </w:p>
          <w:p w:rsidR="00454B80" w:rsidRDefault="00C52B3A">
            <w:pPr>
              <w:pStyle w:val="TableParagraph"/>
              <w:ind w:left="1113" w:right="1094"/>
              <w:jc w:val="center"/>
              <w:rPr>
                <w:sz w:val="17"/>
              </w:rPr>
            </w:pPr>
            <w:r>
              <w:rPr>
                <w:sz w:val="17"/>
              </w:rPr>
              <w:t>三级指标</w:t>
            </w:r>
          </w:p>
        </w:tc>
        <w:tc>
          <w:tcPr>
            <w:tcW w:w="1069" w:type="dxa"/>
          </w:tcPr>
          <w:p w:rsidR="00454B80" w:rsidRDefault="00C52B3A">
            <w:pPr>
              <w:pStyle w:val="TableParagraph"/>
              <w:spacing w:before="42" w:line="213" w:lineRule="exact"/>
              <w:ind w:left="86" w:right="73"/>
              <w:jc w:val="center"/>
              <w:rPr>
                <w:sz w:val="17"/>
              </w:rPr>
            </w:pPr>
            <w:r>
              <w:rPr>
                <w:sz w:val="17"/>
              </w:rPr>
              <w:t>年初目标值</w:t>
            </w:r>
          </w:p>
          <w:p w:rsidR="00454B80" w:rsidRDefault="00C52B3A">
            <w:pPr>
              <w:pStyle w:val="TableParagraph"/>
              <w:spacing w:line="213" w:lineRule="exact"/>
              <w:ind w:left="86" w:right="64"/>
              <w:jc w:val="center"/>
              <w:rPr>
                <w:sz w:val="17"/>
              </w:rPr>
            </w:pPr>
            <w:r>
              <w:rPr>
                <w:sz w:val="17"/>
              </w:rPr>
              <w:t>（A）</w:t>
            </w:r>
          </w:p>
        </w:tc>
        <w:tc>
          <w:tcPr>
            <w:tcW w:w="1692" w:type="dxa"/>
            <w:gridSpan w:val="2"/>
          </w:tcPr>
          <w:p w:rsidR="00454B80" w:rsidRDefault="00454B80">
            <w:pPr>
              <w:pStyle w:val="TableParagraph"/>
              <w:spacing w:before="5"/>
              <w:rPr>
                <w:sz w:val="11"/>
              </w:rPr>
            </w:pPr>
          </w:p>
          <w:p w:rsidR="00454B80" w:rsidRDefault="00C52B3A">
            <w:pPr>
              <w:pStyle w:val="TableParagraph"/>
              <w:ind w:left="210"/>
              <w:rPr>
                <w:sz w:val="17"/>
              </w:rPr>
            </w:pPr>
            <w:r>
              <w:rPr>
                <w:sz w:val="17"/>
              </w:rPr>
              <w:t>实际完成值（B）</w:t>
            </w:r>
          </w:p>
        </w:tc>
        <w:tc>
          <w:tcPr>
            <w:tcW w:w="1081" w:type="dxa"/>
          </w:tcPr>
          <w:p w:rsidR="00454B80" w:rsidRDefault="00454B80">
            <w:pPr>
              <w:pStyle w:val="TableParagraph"/>
              <w:spacing w:before="5"/>
              <w:rPr>
                <w:sz w:val="11"/>
              </w:rPr>
            </w:pPr>
          </w:p>
          <w:p w:rsidR="00454B80" w:rsidRDefault="00C52B3A">
            <w:pPr>
              <w:pStyle w:val="TableParagraph"/>
              <w:ind w:left="346" w:right="334"/>
              <w:jc w:val="center"/>
              <w:rPr>
                <w:sz w:val="17"/>
              </w:rPr>
            </w:pPr>
            <w:r>
              <w:rPr>
                <w:sz w:val="17"/>
              </w:rPr>
              <w:t>得分</w:t>
            </w:r>
          </w:p>
        </w:tc>
      </w:tr>
      <w:tr w:rsidR="00454B80">
        <w:trPr>
          <w:trHeight w:val="491"/>
        </w:trPr>
        <w:tc>
          <w:tcPr>
            <w:tcW w:w="845" w:type="dxa"/>
            <w:vMerge/>
            <w:tcBorders>
              <w:top w:val="nil"/>
            </w:tcBorders>
          </w:tcPr>
          <w:p w:rsidR="00454B80" w:rsidRDefault="00454B80">
            <w:pPr>
              <w:rPr>
                <w:sz w:val="2"/>
                <w:szCs w:val="2"/>
              </w:rPr>
            </w:pPr>
          </w:p>
        </w:tc>
        <w:tc>
          <w:tcPr>
            <w:tcW w:w="845" w:type="dxa"/>
          </w:tcPr>
          <w:p w:rsidR="00454B80" w:rsidRDefault="00C52B3A">
            <w:pPr>
              <w:pStyle w:val="TableParagraph"/>
              <w:spacing w:before="43" w:line="214" w:lineRule="exact"/>
              <w:ind w:left="90"/>
              <w:rPr>
                <w:sz w:val="17"/>
              </w:rPr>
            </w:pPr>
            <w:r>
              <w:rPr>
                <w:spacing w:val="-1"/>
                <w:w w:val="95"/>
                <w:sz w:val="17"/>
              </w:rPr>
              <w:t>产出指标</w:t>
            </w:r>
          </w:p>
          <w:p w:rsidR="00454B80" w:rsidRDefault="00C52B3A">
            <w:pPr>
              <w:pStyle w:val="TableParagraph"/>
              <w:spacing w:line="214" w:lineRule="exact"/>
              <w:ind w:left="88"/>
              <w:rPr>
                <w:sz w:val="17"/>
              </w:rPr>
            </w:pPr>
            <w:r>
              <w:rPr>
                <w:w w:val="95"/>
                <w:sz w:val="17"/>
              </w:rPr>
              <w:t>（40分）</w:t>
            </w:r>
          </w:p>
        </w:tc>
        <w:tc>
          <w:tcPr>
            <w:tcW w:w="1246" w:type="dxa"/>
          </w:tcPr>
          <w:p w:rsidR="00454B80" w:rsidRDefault="00454B80">
            <w:pPr>
              <w:pStyle w:val="TableParagraph"/>
              <w:spacing w:before="7"/>
              <w:rPr>
                <w:sz w:val="11"/>
              </w:rPr>
            </w:pPr>
          </w:p>
          <w:p w:rsidR="00454B80" w:rsidRDefault="00C52B3A">
            <w:pPr>
              <w:pStyle w:val="TableParagraph"/>
              <w:ind w:left="37" w:right="15"/>
              <w:jc w:val="center"/>
              <w:rPr>
                <w:sz w:val="17"/>
              </w:rPr>
            </w:pPr>
            <w:r>
              <w:rPr>
                <w:sz w:val="17"/>
              </w:rPr>
              <w:t>质量指标</w:t>
            </w:r>
          </w:p>
        </w:tc>
        <w:tc>
          <w:tcPr>
            <w:tcW w:w="2948" w:type="dxa"/>
            <w:gridSpan w:val="3"/>
          </w:tcPr>
          <w:p w:rsidR="00454B80" w:rsidRDefault="00454B80">
            <w:pPr>
              <w:pStyle w:val="TableParagraph"/>
              <w:spacing w:before="7"/>
              <w:rPr>
                <w:sz w:val="11"/>
              </w:rPr>
            </w:pPr>
          </w:p>
          <w:p w:rsidR="00454B80" w:rsidRDefault="00C52B3A">
            <w:pPr>
              <w:pStyle w:val="TableParagraph"/>
              <w:ind w:left="798"/>
              <w:rPr>
                <w:sz w:val="17"/>
              </w:rPr>
            </w:pPr>
            <w:r>
              <w:rPr>
                <w:sz w:val="17"/>
              </w:rPr>
              <w:t>工程质量（40分）</w:t>
            </w:r>
          </w:p>
        </w:tc>
        <w:tc>
          <w:tcPr>
            <w:tcW w:w="1069" w:type="dxa"/>
          </w:tcPr>
          <w:p w:rsidR="00454B80" w:rsidRDefault="00454B80">
            <w:pPr>
              <w:pStyle w:val="TableParagraph"/>
              <w:spacing w:before="7"/>
              <w:rPr>
                <w:sz w:val="11"/>
              </w:rPr>
            </w:pPr>
          </w:p>
          <w:p w:rsidR="00454B80" w:rsidRDefault="00C52B3A">
            <w:pPr>
              <w:pStyle w:val="TableParagraph"/>
              <w:ind w:left="86" w:right="65"/>
              <w:jc w:val="center"/>
              <w:rPr>
                <w:sz w:val="17"/>
              </w:rPr>
            </w:pPr>
            <w:r>
              <w:rPr>
                <w:sz w:val="17"/>
              </w:rPr>
              <w:t>合格</w:t>
            </w:r>
          </w:p>
        </w:tc>
        <w:tc>
          <w:tcPr>
            <w:tcW w:w="1692" w:type="dxa"/>
            <w:gridSpan w:val="2"/>
          </w:tcPr>
          <w:p w:rsidR="00454B80" w:rsidRDefault="00454B80">
            <w:pPr>
              <w:pStyle w:val="TableParagraph"/>
              <w:spacing w:before="7"/>
              <w:rPr>
                <w:sz w:val="11"/>
              </w:rPr>
            </w:pPr>
          </w:p>
          <w:p w:rsidR="00454B80" w:rsidRDefault="00C52B3A">
            <w:pPr>
              <w:pStyle w:val="TableParagraph"/>
              <w:ind w:left="653" w:right="639"/>
              <w:jc w:val="center"/>
              <w:rPr>
                <w:sz w:val="17"/>
              </w:rPr>
            </w:pPr>
            <w:r>
              <w:rPr>
                <w:sz w:val="17"/>
              </w:rPr>
              <w:t>合格</w:t>
            </w:r>
          </w:p>
        </w:tc>
        <w:tc>
          <w:tcPr>
            <w:tcW w:w="1081" w:type="dxa"/>
          </w:tcPr>
          <w:p w:rsidR="00454B80" w:rsidRDefault="00454B80">
            <w:pPr>
              <w:pStyle w:val="TableParagraph"/>
              <w:spacing w:before="7"/>
              <w:rPr>
                <w:sz w:val="11"/>
              </w:rPr>
            </w:pPr>
          </w:p>
          <w:p w:rsidR="00454B80" w:rsidRDefault="00C52B3A">
            <w:pPr>
              <w:pStyle w:val="TableParagraph"/>
              <w:ind w:left="346" w:right="333"/>
              <w:jc w:val="center"/>
              <w:rPr>
                <w:sz w:val="17"/>
              </w:rPr>
            </w:pPr>
            <w:r>
              <w:rPr>
                <w:sz w:val="17"/>
              </w:rPr>
              <w:t>40</w:t>
            </w:r>
          </w:p>
        </w:tc>
      </w:tr>
      <w:tr w:rsidR="00454B80">
        <w:trPr>
          <w:trHeight w:val="491"/>
        </w:trPr>
        <w:tc>
          <w:tcPr>
            <w:tcW w:w="845" w:type="dxa"/>
            <w:vMerge/>
            <w:tcBorders>
              <w:top w:val="nil"/>
            </w:tcBorders>
          </w:tcPr>
          <w:p w:rsidR="00454B80" w:rsidRDefault="00454B80">
            <w:pPr>
              <w:rPr>
                <w:sz w:val="2"/>
                <w:szCs w:val="2"/>
              </w:rPr>
            </w:pPr>
          </w:p>
        </w:tc>
        <w:tc>
          <w:tcPr>
            <w:tcW w:w="845"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3"/>
              <w:rPr>
                <w:sz w:val="11"/>
              </w:rPr>
            </w:pPr>
          </w:p>
          <w:p w:rsidR="00454B80" w:rsidRDefault="00C52B3A">
            <w:pPr>
              <w:pStyle w:val="TableParagraph"/>
              <w:spacing w:line="213" w:lineRule="exact"/>
              <w:ind w:left="90"/>
              <w:rPr>
                <w:sz w:val="17"/>
              </w:rPr>
            </w:pPr>
            <w:r>
              <w:rPr>
                <w:spacing w:val="-1"/>
                <w:w w:val="95"/>
                <w:sz w:val="17"/>
              </w:rPr>
              <w:t>效益指标</w:t>
            </w:r>
          </w:p>
          <w:p w:rsidR="00454B80" w:rsidRDefault="00C52B3A">
            <w:pPr>
              <w:pStyle w:val="TableParagraph"/>
              <w:spacing w:line="213" w:lineRule="exact"/>
              <w:ind w:left="88"/>
              <w:rPr>
                <w:sz w:val="17"/>
              </w:rPr>
            </w:pPr>
            <w:r>
              <w:rPr>
                <w:w w:val="95"/>
                <w:sz w:val="17"/>
              </w:rPr>
              <w:t>（40分）</w:t>
            </w:r>
          </w:p>
        </w:tc>
        <w:tc>
          <w:tcPr>
            <w:tcW w:w="1246" w:type="dxa"/>
            <w:vMerge w:val="restart"/>
          </w:tcPr>
          <w:p w:rsidR="00454B80" w:rsidRDefault="00454B80">
            <w:pPr>
              <w:pStyle w:val="TableParagraph"/>
              <w:rPr>
                <w:sz w:val="16"/>
              </w:rPr>
            </w:pPr>
          </w:p>
          <w:p w:rsidR="00454B80" w:rsidRDefault="00454B80">
            <w:pPr>
              <w:pStyle w:val="TableParagraph"/>
              <w:spacing w:before="5"/>
              <w:rPr>
                <w:sz w:val="15"/>
              </w:rPr>
            </w:pPr>
          </w:p>
          <w:p w:rsidR="00454B80" w:rsidRDefault="00C52B3A">
            <w:pPr>
              <w:pStyle w:val="TableParagraph"/>
              <w:spacing w:before="1"/>
              <w:ind w:left="121"/>
              <w:rPr>
                <w:sz w:val="17"/>
              </w:rPr>
            </w:pPr>
            <w:r>
              <w:rPr>
                <w:sz w:val="17"/>
              </w:rPr>
              <w:t>社会效益指标</w:t>
            </w:r>
          </w:p>
        </w:tc>
        <w:tc>
          <w:tcPr>
            <w:tcW w:w="2948" w:type="dxa"/>
            <w:gridSpan w:val="3"/>
          </w:tcPr>
          <w:p w:rsidR="00454B80" w:rsidRDefault="00454B80">
            <w:pPr>
              <w:pStyle w:val="TableParagraph"/>
              <w:spacing w:before="7"/>
              <w:rPr>
                <w:sz w:val="11"/>
              </w:rPr>
            </w:pPr>
          </w:p>
          <w:p w:rsidR="00454B80" w:rsidRDefault="00C52B3A">
            <w:pPr>
              <w:pStyle w:val="TableParagraph"/>
              <w:ind w:left="291"/>
              <w:rPr>
                <w:sz w:val="17"/>
              </w:rPr>
            </w:pPr>
            <w:r>
              <w:rPr>
                <w:sz w:val="17"/>
              </w:rPr>
              <w:t>片区企业居民出行便利（15分）</w:t>
            </w:r>
          </w:p>
        </w:tc>
        <w:tc>
          <w:tcPr>
            <w:tcW w:w="1069" w:type="dxa"/>
          </w:tcPr>
          <w:p w:rsidR="00454B80" w:rsidRDefault="00454B80">
            <w:pPr>
              <w:pStyle w:val="TableParagraph"/>
              <w:spacing w:before="7"/>
              <w:rPr>
                <w:sz w:val="11"/>
              </w:rPr>
            </w:pPr>
          </w:p>
          <w:p w:rsidR="00454B80" w:rsidRDefault="00C52B3A">
            <w:pPr>
              <w:pStyle w:val="TableParagraph"/>
              <w:ind w:left="86" w:right="72"/>
              <w:jc w:val="center"/>
              <w:rPr>
                <w:sz w:val="17"/>
              </w:rPr>
            </w:pPr>
            <w:r>
              <w:rPr>
                <w:sz w:val="17"/>
              </w:rPr>
              <w:t>有所提升</w:t>
            </w:r>
          </w:p>
        </w:tc>
        <w:tc>
          <w:tcPr>
            <w:tcW w:w="1692" w:type="dxa"/>
            <w:gridSpan w:val="2"/>
          </w:tcPr>
          <w:p w:rsidR="00454B80" w:rsidRDefault="00454B80">
            <w:pPr>
              <w:pStyle w:val="TableParagraph"/>
              <w:spacing w:before="7"/>
              <w:rPr>
                <w:sz w:val="11"/>
              </w:rPr>
            </w:pPr>
          </w:p>
          <w:p w:rsidR="00454B80" w:rsidRDefault="00C52B3A">
            <w:pPr>
              <w:pStyle w:val="TableParagraph"/>
              <w:ind w:left="508"/>
              <w:rPr>
                <w:sz w:val="17"/>
              </w:rPr>
            </w:pPr>
            <w:r>
              <w:rPr>
                <w:sz w:val="17"/>
              </w:rPr>
              <w:t>有所提升</w:t>
            </w:r>
          </w:p>
        </w:tc>
        <w:tc>
          <w:tcPr>
            <w:tcW w:w="1081" w:type="dxa"/>
          </w:tcPr>
          <w:p w:rsidR="00454B80" w:rsidRDefault="00454B80">
            <w:pPr>
              <w:pStyle w:val="TableParagraph"/>
              <w:spacing w:before="7"/>
              <w:rPr>
                <w:sz w:val="11"/>
              </w:rPr>
            </w:pPr>
          </w:p>
          <w:p w:rsidR="00454B80" w:rsidRDefault="00C52B3A">
            <w:pPr>
              <w:pStyle w:val="TableParagraph"/>
              <w:ind w:left="346" w:right="333"/>
              <w:jc w:val="center"/>
              <w:rPr>
                <w:sz w:val="17"/>
              </w:rPr>
            </w:pPr>
            <w:r>
              <w:rPr>
                <w:sz w:val="17"/>
              </w:rPr>
              <w:t>15</w:t>
            </w:r>
          </w:p>
        </w:tc>
      </w:tr>
      <w:tr w:rsidR="00454B80">
        <w:trPr>
          <w:trHeight w:val="491"/>
        </w:trPr>
        <w:tc>
          <w:tcPr>
            <w:tcW w:w="845"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246" w:type="dxa"/>
            <w:vMerge/>
            <w:tcBorders>
              <w:top w:val="nil"/>
            </w:tcBorders>
          </w:tcPr>
          <w:p w:rsidR="00454B80" w:rsidRDefault="00454B80">
            <w:pPr>
              <w:rPr>
                <w:sz w:val="2"/>
                <w:szCs w:val="2"/>
              </w:rPr>
            </w:pPr>
          </w:p>
        </w:tc>
        <w:tc>
          <w:tcPr>
            <w:tcW w:w="2948" w:type="dxa"/>
            <w:gridSpan w:val="3"/>
          </w:tcPr>
          <w:p w:rsidR="00454B80" w:rsidRDefault="00454B80">
            <w:pPr>
              <w:pStyle w:val="TableParagraph"/>
              <w:spacing w:before="5"/>
              <w:rPr>
                <w:sz w:val="11"/>
              </w:rPr>
            </w:pPr>
          </w:p>
          <w:p w:rsidR="00454B80" w:rsidRDefault="00C52B3A">
            <w:pPr>
              <w:pStyle w:val="TableParagraph"/>
              <w:ind w:left="207"/>
              <w:rPr>
                <w:sz w:val="17"/>
              </w:rPr>
            </w:pPr>
            <w:r>
              <w:rPr>
                <w:sz w:val="17"/>
              </w:rPr>
              <w:t>重要的城市基础设施建设（15分）</w:t>
            </w:r>
          </w:p>
        </w:tc>
        <w:tc>
          <w:tcPr>
            <w:tcW w:w="1069" w:type="dxa"/>
          </w:tcPr>
          <w:p w:rsidR="00454B80" w:rsidRDefault="00454B80">
            <w:pPr>
              <w:pStyle w:val="TableParagraph"/>
              <w:spacing w:before="5"/>
              <w:rPr>
                <w:sz w:val="11"/>
              </w:rPr>
            </w:pPr>
          </w:p>
          <w:p w:rsidR="00454B80" w:rsidRDefault="00C52B3A">
            <w:pPr>
              <w:pStyle w:val="TableParagraph"/>
              <w:ind w:left="86" w:right="72"/>
              <w:jc w:val="center"/>
              <w:rPr>
                <w:sz w:val="17"/>
              </w:rPr>
            </w:pPr>
            <w:r>
              <w:rPr>
                <w:sz w:val="17"/>
              </w:rPr>
              <w:t>有所提升</w:t>
            </w:r>
          </w:p>
        </w:tc>
        <w:tc>
          <w:tcPr>
            <w:tcW w:w="1692" w:type="dxa"/>
            <w:gridSpan w:val="2"/>
          </w:tcPr>
          <w:p w:rsidR="00454B80" w:rsidRDefault="00454B80">
            <w:pPr>
              <w:pStyle w:val="TableParagraph"/>
              <w:spacing w:before="5"/>
              <w:rPr>
                <w:sz w:val="11"/>
              </w:rPr>
            </w:pPr>
          </w:p>
          <w:p w:rsidR="00454B80" w:rsidRDefault="00C52B3A">
            <w:pPr>
              <w:pStyle w:val="TableParagraph"/>
              <w:ind w:left="508"/>
              <w:rPr>
                <w:sz w:val="17"/>
              </w:rPr>
            </w:pPr>
            <w:r>
              <w:rPr>
                <w:sz w:val="17"/>
              </w:rPr>
              <w:t>有所提升</w:t>
            </w:r>
          </w:p>
        </w:tc>
        <w:tc>
          <w:tcPr>
            <w:tcW w:w="1081" w:type="dxa"/>
          </w:tcPr>
          <w:p w:rsidR="00454B80" w:rsidRDefault="00454B80">
            <w:pPr>
              <w:pStyle w:val="TableParagraph"/>
              <w:spacing w:before="5"/>
              <w:rPr>
                <w:sz w:val="11"/>
              </w:rPr>
            </w:pPr>
          </w:p>
          <w:p w:rsidR="00454B80" w:rsidRDefault="00C52B3A">
            <w:pPr>
              <w:pStyle w:val="TableParagraph"/>
              <w:ind w:left="346" w:right="333"/>
              <w:jc w:val="center"/>
              <w:rPr>
                <w:sz w:val="17"/>
              </w:rPr>
            </w:pPr>
            <w:r>
              <w:rPr>
                <w:sz w:val="17"/>
              </w:rPr>
              <w:t>15</w:t>
            </w:r>
          </w:p>
        </w:tc>
      </w:tr>
      <w:tr w:rsidR="00454B80">
        <w:trPr>
          <w:trHeight w:val="491"/>
        </w:trPr>
        <w:tc>
          <w:tcPr>
            <w:tcW w:w="845" w:type="dxa"/>
            <w:vMerge/>
            <w:tcBorders>
              <w:top w:val="nil"/>
            </w:tcBorders>
          </w:tcPr>
          <w:p w:rsidR="00454B80" w:rsidRDefault="00454B80">
            <w:pPr>
              <w:rPr>
                <w:sz w:val="2"/>
                <w:szCs w:val="2"/>
              </w:rPr>
            </w:pPr>
          </w:p>
        </w:tc>
        <w:tc>
          <w:tcPr>
            <w:tcW w:w="845" w:type="dxa"/>
            <w:vMerge/>
            <w:tcBorders>
              <w:top w:val="nil"/>
            </w:tcBorders>
          </w:tcPr>
          <w:p w:rsidR="00454B80" w:rsidRDefault="00454B80">
            <w:pPr>
              <w:rPr>
                <w:sz w:val="2"/>
                <w:szCs w:val="2"/>
              </w:rPr>
            </w:pPr>
          </w:p>
        </w:tc>
        <w:tc>
          <w:tcPr>
            <w:tcW w:w="1246" w:type="dxa"/>
          </w:tcPr>
          <w:p w:rsidR="00454B80" w:rsidRDefault="00454B80">
            <w:pPr>
              <w:pStyle w:val="TableParagraph"/>
              <w:spacing w:before="7"/>
              <w:rPr>
                <w:sz w:val="11"/>
              </w:rPr>
            </w:pPr>
          </w:p>
          <w:p w:rsidR="00454B80" w:rsidRDefault="00C52B3A">
            <w:pPr>
              <w:pStyle w:val="TableParagraph"/>
              <w:ind w:left="37" w:right="18"/>
              <w:jc w:val="center"/>
              <w:rPr>
                <w:sz w:val="17"/>
              </w:rPr>
            </w:pPr>
            <w:r>
              <w:rPr>
                <w:w w:val="95"/>
                <w:sz w:val="17"/>
              </w:rPr>
              <w:t>可持续影响指标</w:t>
            </w:r>
          </w:p>
        </w:tc>
        <w:tc>
          <w:tcPr>
            <w:tcW w:w="2948" w:type="dxa"/>
            <w:gridSpan w:val="3"/>
          </w:tcPr>
          <w:p w:rsidR="00454B80" w:rsidRDefault="00454B80">
            <w:pPr>
              <w:pStyle w:val="TableParagraph"/>
              <w:spacing w:before="7"/>
              <w:rPr>
                <w:sz w:val="11"/>
              </w:rPr>
            </w:pPr>
          </w:p>
          <w:p w:rsidR="00454B80" w:rsidRDefault="00C52B3A">
            <w:pPr>
              <w:pStyle w:val="TableParagraph"/>
              <w:ind w:left="459"/>
              <w:rPr>
                <w:sz w:val="17"/>
              </w:rPr>
            </w:pPr>
            <w:r>
              <w:rPr>
                <w:sz w:val="17"/>
              </w:rPr>
              <w:t>全面提升城市形象（10分）</w:t>
            </w:r>
          </w:p>
        </w:tc>
        <w:tc>
          <w:tcPr>
            <w:tcW w:w="1069" w:type="dxa"/>
          </w:tcPr>
          <w:p w:rsidR="00454B80" w:rsidRDefault="00454B80">
            <w:pPr>
              <w:pStyle w:val="TableParagraph"/>
              <w:spacing w:before="7"/>
              <w:rPr>
                <w:sz w:val="11"/>
              </w:rPr>
            </w:pPr>
          </w:p>
          <w:p w:rsidR="00454B80" w:rsidRDefault="00C52B3A">
            <w:pPr>
              <w:pStyle w:val="TableParagraph"/>
              <w:ind w:left="86" w:right="72"/>
              <w:jc w:val="center"/>
              <w:rPr>
                <w:sz w:val="17"/>
              </w:rPr>
            </w:pPr>
            <w:r>
              <w:rPr>
                <w:sz w:val="17"/>
              </w:rPr>
              <w:t>有所提升</w:t>
            </w:r>
          </w:p>
        </w:tc>
        <w:tc>
          <w:tcPr>
            <w:tcW w:w="1692" w:type="dxa"/>
            <w:gridSpan w:val="2"/>
          </w:tcPr>
          <w:p w:rsidR="00454B80" w:rsidRDefault="00454B80">
            <w:pPr>
              <w:pStyle w:val="TableParagraph"/>
              <w:spacing w:before="7"/>
              <w:rPr>
                <w:sz w:val="11"/>
              </w:rPr>
            </w:pPr>
          </w:p>
          <w:p w:rsidR="00454B80" w:rsidRDefault="00C52B3A">
            <w:pPr>
              <w:pStyle w:val="TableParagraph"/>
              <w:ind w:left="508"/>
              <w:rPr>
                <w:sz w:val="17"/>
              </w:rPr>
            </w:pPr>
            <w:r>
              <w:rPr>
                <w:sz w:val="17"/>
              </w:rPr>
              <w:t>有所提升</w:t>
            </w:r>
          </w:p>
        </w:tc>
        <w:tc>
          <w:tcPr>
            <w:tcW w:w="1081" w:type="dxa"/>
          </w:tcPr>
          <w:p w:rsidR="00454B80" w:rsidRDefault="00454B80">
            <w:pPr>
              <w:pStyle w:val="TableParagraph"/>
              <w:spacing w:before="7"/>
              <w:rPr>
                <w:sz w:val="11"/>
              </w:rPr>
            </w:pPr>
          </w:p>
          <w:p w:rsidR="00454B80" w:rsidRDefault="00C52B3A">
            <w:pPr>
              <w:pStyle w:val="TableParagraph"/>
              <w:ind w:left="346" w:right="333"/>
              <w:jc w:val="center"/>
              <w:rPr>
                <w:sz w:val="17"/>
              </w:rPr>
            </w:pPr>
            <w:r>
              <w:rPr>
                <w:sz w:val="17"/>
              </w:rPr>
              <w:t>10</w:t>
            </w:r>
          </w:p>
        </w:tc>
      </w:tr>
      <w:tr w:rsidR="00454B80">
        <w:trPr>
          <w:trHeight w:val="491"/>
        </w:trPr>
        <w:tc>
          <w:tcPr>
            <w:tcW w:w="845" w:type="dxa"/>
          </w:tcPr>
          <w:p w:rsidR="00454B80" w:rsidRDefault="00454B80">
            <w:pPr>
              <w:pStyle w:val="TableParagraph"/>
              <w:spacing w:before="5"/>
              <w:rPr>
                <w:sz w:val="11"/>
              </w:rPr>
            </w:pPr>
          </w:p>
          <w:p w:rsidR="00454B80" w:rsidRDefault="00C52B3A">
            <w:pPr>
              <w:pStyle w:val="TableParagraph"/>
              <w:ind w:left="258"/>
              <w:rPr>
                <w:sz w:val="17"/>
              </w:rPr>
            </w:pPr>
            <w:r>
              <w:rPr>
                <w:sz w:val="17"/>
              </w:rPr>
              <w:t>总分</w:t>
            </w:r>
          </w:p>
        </w:tc>
        <w:tc>
          <w:tcPr>
            <w:tcW w:w="8881" w:type="dxa"/>
            <w:gridSpan w:val="9"/>
          </w:tcPr>
          <w:p w:rsidR="00454B80" w:rsidRDefault="00454B80">
            <w:pPr>
              <w:pStyle w:val="TableParagraph"/>
              <w:spacing w:before="5"/>
              <w:rPr>
                <w:sz w:val="11"/>
              </w:rPr>
            </w:pPr>
          </w:p>
          <w:p w:rsidR="00454B80" w:rsidRDefault="00C52B3A">
            <w:pPr>
              <w:pStyle w:val="TableParagraph"/>
              <w:ind w:left="4293" w:right="4272"/>
              <w:jc w:val="center"/>
              <w:rPr>
                <w:sz w:val="17"/>
              </w:rPr>
            </w:pPr>
            <w:r>
              <w:rPr>
                <w:sz w:val="17"/>
              </w:rPr>
              <w:t>100</w:t>
            </w:r>
          </w:p>
        </w:tc>
      </w:tr>
      <w:tr w:rsidR="00454B80">
        <w:trPr>
          <w:trHeight w:val="1362"/>
        </w:trPr>
        <w:tc>
          <w:tcPr>
            <w:tcW w:w="1690" w:type="dxa"/>
            <w:gridSpan w:val="2"/>
          </w:tcPr>
          <w:p w:rsidR="00454B80" w:rsidRDefault="00454B80">
            <w:pPr>
              <w:pStyle w:val="TableParagraph"/>
              <w:rPr>
                <w:sz w:val="16"/>
              </w:rPr>
            </w:pPr>
          </w:p>
          <w:p w:rsidR="00454B80" w:rsidRDefault="00454B80">
            <w:pPr>
              <w:pStyle w:val="TableParagraph"/>
              <w:spacing w:before="7"/>
              <w:rPr>
                <w:sz w:val="13"/>
              </w:rPr>
            </w:pPr>
          </w:p>
          <w:p w:rsidR="00454B80" w:rsidRDefault="00C52B3A">
            <w:pPr>
              <w:pStyle w:val="TableParagraph"/>
              <w:spacing w:line="232" w:lineRule="auto"/>
              <w:ind w:left="426" w:right="404" w:firstLine="6"/>
              <w:jc w:val="center"/>
              <w:rPr>
                <w:sz w:val="17"/>
              </w:rPr>
            </w:pPr>
            <w:r>
              <w:rPr>
                <w:sz w:val="17"/>
              </w:rPr>
              <w:t>偏差大或</w:t>
            </w:r>
            <w:r>
              <w:rPr>
                <w:w w:val="95"/>
                <w:sz w:val="17"/>
              </w:rPr>
              <w:t>目标未完成</w:t>
            </w:r>
            <w:r>
              <w:rPr>
                <w:sz w:val="17"/>
              </w:rPr>
              <w:t>原因分析</w:t>
            </w:r>
          </w:p>
        </w:tc>
        <w:tc>
          <w:tcPr>
            <w:tcW w:w="8036" w:type="dxa"/>
            <w:gridSpan w:val="8"/>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6"/>
              <w:rPr>
                <w:sz w:val="13"/>
              </w:rPr>
            </w:pPr>
          </w:p>
          <w:p w:rsidR="00454B80" w:rsidRDefault="00C52B3A">
            <w:pPr>
              <w:pStyle w:val="TableParagraph"/>
              <w:ind w:left="22"/>
              <w:jc w:val="center"/>
              <w:rPr>
                <w:sz w:val="17"/>
              </w:rPr>
            </w:pPr>
            <w:r>
              <w:rPr>
                <w:w w:val="98"/>
                <w:sz w:val="17"/>
              </w:rPr>
              <w:t>无</w:t>
            </w:r>
          </w:p>
        </w:tc>
      </w:tr>
      <w:tr w:rsidR="00454B80">
        <w:trPr>
          <w:trHeight w:val="1208"/>
        </w:trPr>
        <w:tc>
          <w:tcPr>
            <w:tcW w:w="1690" w:type="dxa"/>
            <w:gridSpan w:val="2"/>
          </w:tcPr>
          <w:p w:rsidR="00454B80" w:rsidRDefault="00454B80">
            <w:pPr>
              <w:pStyle w:val="TableParagraph"/>
              <w:rPr>
                <w:sz w:val="16"/>
              </w:rPr>
            </w:pPr>
          </w:p>
          <w:p w:rsidR="00454B80" w:rsidRDefault="00454B80">
            <w:pPr>
              <w:pStyle w:val="TableParagraph"/>
              <w:spacing w:before="8"/>
              <w:rPr>
                <w:sz w:val="15"/>
              </w:rPr>
            </w:pPr>
          </w:p>
          <w:p w:rsidR="00454B80" w:rsidRDefault="00C52B3A">
            <w:pPr>
              <w:pStyle w:val="TableParagraph"/>
              <w:spacing w:line="232" w:lineRule="auto"/>
              <w:ind w:left="342" w:right="321" w:firstLine="84"/>
              <w:rPr>
                <w:sz w:val="17"/>
              </w:rPr>
            </w:pPr>
            <w:r>
              <w:rPr>
                <w:sz w:val="17"/>
              </w:rPr>
              <w:t>改进措施及</w:t>
            </w:r>
            <w:r>
              <w:rPr>
                <w:w w:val="95"/>
                <w:sz w:val="17"/>
              </w:rPr>
              <w:t>结果应用方案</w:t>
            </w:r>
          </w:p>
        </w:tc>
        <w:tc>
          <w:tcPr>
            <w:tcW w:w="8036" w:type="dxa"/>
            <w:gridSpan w:val="8"/>
          </w:tcPr>
          <w:p w:rsidR="00454B80" w:rsidRDefault="00454B80">
            <w:pPr>
              <w:pStyle w:val="TableParagraph"/>
              <w:rPr>
                <w:sz w:val="16"/>
              </w:rPr>
            </w:pPr>
          </w:p>
          <w:p w:rsidR="00454B80" w:rsidRDefault="00454B80">
            <w:pPr>
              <w:pStyle w:val="TableParagraph"/>
              <w:spacing w:before="6"/>
              <w:rPr>
                <w:sz w:val="23"/>
              </w:rPr>
            </w:pPr>
          </w:p>
          <w:p w:rsidR="00454B80" w:rsidRDefault="00C52B3A">
            <w:pPr>
              <w:pStyle w:val="TableParagraph"/>
              <w:ind w:left="22"/>
              <w:jc w:val="center"/>
              <w:rPr>
                <w:sz w:val="17"/>
              </w:rPr>
            </w:pPr>
            <w:r>
              <w:rPr>
                <w:w w:val="98"/>
                <w:sz w:val="17"/>
              </w:rPr>
              <w:t>无</w:t>
            </w:r>
          </w:p>
        </w:tc>
      </w:tr>
      <w:tr w:rsidR="00454B80">
        <w:trPr>
          <w:trHeight w:val="1431"/>
        </w:trPr>
        <w:tc>
          <w:tcPr>
            <w:tcW w:w="1690" w:type="dxa"/>
            <w:gridSpan w:val="2"/>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0" w:line="230" w:lineRule="auto"/>
              <w:ind w:left="513" w:right="238" w:hanging="255"/>
              <w:rPr>
                <w:sz w:val="17"/>
              </w:rPr>
            </w:pPr>
            <w:r>
              <w:rPr>
                <w:w w:val="95"/>
                <w:sz w:val="17"/>
              </w:rPr>
              <w:t>单位主要负责人</w:t>
            </w:r>
            <w:r>
              <w:rPr>
                <w:sz w:val="17"/>
              </w:rPr>
              <w:t>签批意见</w:t>
            </w:r>
          </w:p>
        </w:tc>
        <w:tc>
          <w:tcPr>
            <w:tcW w:w="8036" w:type="dxa"/>
            <w:gridSpan w:val="8"/>
          </w:tcPr>
          <w:p w:rsidR="00454B80" w:rsidRDefault="00454B80">
            <w:pPr>
              <w:pStyle w:val="TableParagraph"/>
              <w:rPr>
                <w:sz w:val="16"/>
              </w:rPr>
            </w:pPr>
          </w:p>
          <w:p w:rsidR="00454B80" w:rsidRDefault="00454B80">
            <w:pPr>
              <w:pStyle w:val="TableParagraph"/>
              <w:spacing w:before="10"/>
              <w:rPr>
                <w:sz w:val="15"/>
              </w:rPr>
            </w:pPr>
          </w:p>
          <w:p w:rsidR="00454B80" w:rsidRDefault="00C52B3A">
            <w:pPr>
              <w:pStyle w:val="TableParagraph"/>
              <w:ind w:left="3105" w:right="1449"/>
              <w:jc w:val="center"/>
              <w:rPr>
                <w:sz w:val="17"/>
              </w:rPr>
            </w:pPr>
            <w:r>
              <w:rPr>
                <w:sz w:val="17"/>
              </w:rPr>
              <w:t>签名：</w:t>
            </w:r>
          </w:p>
          <w:p w:rsidR="00454B80" w:rsidRDefault="00454B80">
            <w:pPr>
              <w:pStyle w:val="TableParagraph"/>
              <w:spacing w:before="10"/>
              <w:rPr>
                <w:sz w:val="15"/>
              </w:rPr>
            </w:pPr>
          </w:p>
          <w:p w:rsidR="00454B80" w:rsidRDefault="00C52B3A">
            <w:pPr>
              <w:pStyle w:val="TableParagraph"/>
              <w:tabs>
                <w:tab w:val="left" w:pos="4923"/>
                <w:tab w:val="left" w:pos="5608"/>
              </w:tabs>
              <w:ind w:left="4239"/>
              <w:rPr>
                <w:sz w:val="17"/>
              </w:rPr>
            </w:pPr>
            <w:r>
              <w:rPr>
                <w:sz w:val="17"/>
              </w:rPr>
              <w:t>年</w:t>
            </w:r>
            <w:r>
              <w:rPr>
                <w:sz w:val="17"/>
              </w:rPr>
              <w:tab/>
              <w:t>月</w:t>
            </w:r>
            <w:r>
              <w:rPr>
                <w:sz w:val="17"/>
              </w:rPr>
              <w:tab/>
              <w:t>日</w:t>
            </w:r>
          </w:p>
        </w:tc>
      </w:tr>
    </w:tbl>
    <w:p w:rsidR="00454B80" w:rsidRDefault="00454B80">
      <w:pPr>
        <w:pStyle w:val="a3"/>
      </w:pPr>
    </w:p>
    <w:p w:rsidR="00454B80" w:rsidRDefault="00454B80">
      <w:pPr>
        <w:pStyle w:val="a3"/>
        <w:spacing w:before="7"/>
        <w:rPr>
          <w:sz w:val="21"/>
        </w:rPr>
      </w:pPr>
    </w:p>
    <w:p w:rsidR="00454B80" w:rsidRDefault="00C52B3A">
      <w:pPr>
        <w:spacing w:line="214" w:lineRule="exact"/>
        <w:ind w:left="756"/>
        <w:rPr>
          <w:sz w:val="17"/>
        </w:rPr>
      </w:pPr>
      <w:r>
        <w:rPr>
          <w:sz w:val="17"/>
        </w:rPr>
        <w:t>备注：</w:t>
      </w:r>
    </w:p>
    <w:p w:rsidR="00454B80" w:rsidRDefault="00C52B3A">
      <w:pPr>
        <w:pStyle w:val="a4"/>
        <w:numPr>
          <w:ilvl w:val="0"/>
          <w:numId w:val="16"/>
        </w:numPr>
        <w:tabs>
          <w:tab w:val="left" w:pos="927"/>
        </w:tabs>
        <w:spacing w:line="210" w:lineRule="exact"/>
        <w:ind w:hanging="171"/>
        <w:rPr>
          <w:sz w:val="17"/>
        </w:rPr>
      </w:pPr>
      <w:r>
        <w:rPr>
          <w:spacing w:val="1"/>
          <w:sz w:val="17"/>
        </w:rPr>
        <w:t>预算执行情况口径：预算数为调整后财政资金总额</w:t>
      </w:r>
      <w:r>
        <w:rPr>
          <w:sz w:val="17"/>
        </w:rPr>
        <w:t>（</w:t>
      </w:r>
      <w:r>
        <w:rPr>
          <w:spacing w:val="1"/>
          <w:sz w:val="17"/>
        </w:rPr>
        <w:t>包括上年结余结转</w:t>
      </w:r>
      <w:r>
        <w:rPr>
          <w:sz w:val="17"/>
        </w:rPr>
        <w:t>），执行数为资金使用单位财政资金实际支出数。</w:t>
      </w:r>
    </w:p>
    <w:p w:rsidR="00454B80" w:rsidRDefault="00C52B3A">
      <w:pPr>
        <w:pStyle w:val="a4"/>
        <w:numPr>
          <w:ilvl w:val="0"/>
          <w:numId w:val="16"/>
        </w:numPr>
        <w:tabs>
          <w:tab w:val="left" w:pos="927"/>
        </w:tabs>
        <w:spacing w:before="3" w:line="230" w:lineRule="auto"/>
        <w:ind w:left="756" w:right="970" w:firstLine="0"/>
        <w:rPr>
          <w:sz w:val="17"/>
        </w:rPr>
      </w:pPr>
      <w:r>
        <w:rPr>
          <w:w w:val="95"/>
          <w:sz w:val="17"/>
        </w:rPr>
        <w:t>定量指标完成数汇总原则：绝对值直接累加计算，相对值按照资金额度加权平均计算。定量指标计分原则：正向指标（即目标值   为≥X,得分=权重*B/A）</w:t>
      </w:r>
      <w:r>
        <w:rPr>
          <w:spacing w:val="1"/>
          <w:w w:val="95"/>
          <w:sz w:val="17"/>
        </w:rPr>
        <w:t>，反向指标</w:t>
      </w:r>
      <w:r>
        <w:rPr>
          <w:w w:val="95"/>
          <w:sz w:val="17"/>
        </w:rPr>
        <w:t>（</w:t>
      </w:r>
      <w:r>
        <w:rPr>
          <w:spacing w:val="1"/>
          <w:w w:val="95"/>
          <w:sz w:val="17"/>
        </w:rPr>
        <w:t>即目标值为≤</w:t>
      </w:r>
      <w:r>
        <w:rPr>
          <w:w w:val="95"/>
          <w:sz w:val="17"/>
        </w:rPr>
        <w:t xml:space="preserve">X，得分=权重*A/B），得分不得突破权重总额。定量指标先汇总完成数，再计    </w:t>
      </w:r>
      <w:r>
        <w:rPr>
          <w:sz w:val="17"/>
        </w:rPr>
        <w:t>算得分。</w:t>
      </w:r>
    </w:p>
    <w:p w:rsidR="00454B80" w:rsidRDefault="00C52B3A">
      <w:pPr>
        <w:pStyle w:val="a4"/>
        <w:numPr>
          <w:ilvl w:val="0"/>
          <w:numId w:val="16"/>
        </w:numPr>
        <w:tabs>
          <w:tab w:val="left" w:pos="927"/>
        </w:tabs>
        <w:spacing w:before="4" w:line="230" w:lineRule="auto"/>
        <w:ind w:left="756" w:right="979" w:firstLine="0"/>
        <w:rPr>
          <w:sz w:val="17"/>
        </w:rPr>
      </w:pPr>
      <w:r>
        <w:rPr>
          <w:w w:val="95"/>
          <w:sz w:val="17"/>
        </w:rPr>
        <w:t xml:space="preserve">定性指标计分原则：达成预期指标、部分达成预期指标并具有一定效果、未达成预期指标且效果较差三档，分别按照该指标对应   </w:t>
      </w:r>
      <w:r>
        <w:rPr>
          <w:spacing w:val="1"/>
          <w:sz w:val="17"/>
        </w:rPr>
        <w:t>分值区间</w:t>
      </w:r>
      <w:r>
        <w:rPr>
          <w:sz w:val="17"/>
        </w:rPr>
        <w:t>100-80%（含80%）、80-50%（含50%）、50-0%合理确定分值。汇总时，以资金额度为权重，对分值进行加权平均计算。4.基于经济性和必要性等因素考虑，满意度指标暂可不</w:t>
      </w:r>
      <w:proofErr w:type="gramStart"/>
      <w:r>
        <w:rPr>
          <w:sz w:val="17"/>
        </w:rPr>
        <w:t>作为必评指标</w:t>
      </w:r>
      <w:proofErr w:type="gramEnd"/>
      <w:r>
        <w:rPr>
          <w:sz w:val="17"/>
        </w:rPr>
        <w:t>。</w:t>
      </w:r>
    </w:p>
    <w:p w:rsidR="00454B80" w:rsidRDefault="00454B80">
      <w:pPr>
        <w:spacing w:line="230" w:lineRule="auto"/>
        <w:rPr>
          <w:sz w:val="17"/>
        </w:rPr>
        <w:sectPr w:rsidR="00454B80">
          <w:pgSz w:w="11910" w:h="16840"/>
          <w:pgMar w:top="1480" w:right="180" w:bottom="280" w:left="360" w:header="720" w:footer="720" w:gutter="0"/>
          <w:cols w:space="720"/>
        </w:sectPr>
      </w:pPr>
    </w:p>
    <w:p w:rsidR="00454B80" w:rsidRDefault="00C52B3A">
      <w:pPr>
        <w:spacing w:before="41"/>
        <w:ind w:left="1241" w:right="1548"/>
        <w:jc w:val="center"/>
        <w:rPr>
          <w:b/>
          <w:sz w:val="26"/>
        </w:rPr>
      </w:pPr>
      <w:r>
        <w:rPr>
          <w:b/>
          <w:sz w:val="26"/>
        </w:rPr>
        <w:lastRenderedPageBreak/>
        <w:t>2020年度“四三”行动人居环境综合整治项目自评表</w:t>
      </w:r>
    </w:p>
    <w:p w:rsidR="00454B80" w:rsidRDefault="00C52B3A">
      <w:pPr>
        <w:pStyle w:val="a3"/>
        <w:tabs>
          <w:tab w:val="left" w:pos="6359"/>
        </w:tabs>
        <w:spacing w:before="173"/>
        <w:ind w:left="753"/>
      </w:pPr>
      <w:r>
        <w:t>单位名称：武汉市东西湖区住房和城乡建设局</w:t>
      </w:r>
      <w:r>
        <w:tab/>
        <w:t>填报日期：</w:t>
      </w:r>
    </w:p>
    <w:p w:rsidR="00454B80" w:rsidRDefault="00454B80">
      <w:pPr>
        <w:pStyle w:val="a3"/>
        <w:spacing w:before="12"/>
        <w:rPr>
          <w:sz w:val="5"/>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14"/>
        <w:gridCol w:w="814"/>
        <w:gridCol w:w="1143"/>
        <w:gridCol w:w="1210"/>
        <w:gridCol w:w="814"/>
        <w:gridCol w:w="814"/>
        <w:gridCol w:w="1256"/>
        <w:gridCol w:w="814"/>
        <w:gridCol w:w="814"/>
        <w:gridCol w:w="1109"/>
      </w:tblGrid>
      <w:tr w:rsidR="00454B80">
        <w:trPr>
          <w:trHeight w:val="381"/>
        </w:trPr>
        <w:tc>
          <w:tcPr>
            <w:tcW w:w="1628" w:type="dxa"/>
            <w:gridSpan w:val="2"/>
          </w:tcPr>
          <w:p w:rsidR="00454B80" w:rsidRDefault="00C52B3A">
            <w:pPr>
              <w:pStyle w:val="TableParagraph"/>
              <w:spacing w:before="100"/>
              <w:ind w:left="494"/>
              <w:rPr>
                <w:sz w:val="16"/>
              </w:rPr>
            </w:pPr>
            <w:r>
              <w:rPr>
                <w:sz w:val="16"/>
              </w:rPr>
              <w:t>项目名称</w:t>
            </w:r>
          </w:p>
        </w:tc>
        <w:tc>
          <w:tcPr>
            <w:tcW w:w="7974" w:type="dxa"/>
            <w:gridSpan w:val="8"/>
          </w:tcPr>
          <w:p w:rsidR="00454B80" w:rsidRDefault="00C52B3A">
            <w:pPr>
              <w:pStyle w:val="TableParagraph"/>
              <w:spacing w:before="100"/>
              <w:ind w:left="2850" w:right="2829"/>
              <w:jc w:val="center"/>
              <w:rPr>
                <w:sz w:val="16"/>
              </w:rPr>
            </w:pPr>
            <w:r>
              <w:rPr>
                <w:sz w:val="16"/>
              </w:rPr>
              <w:t>“四三”行动人居环境综合整治</w:t>
            </w:r>
          </w:p>
        </w:tc>
      </w:tr>
      <w:tr w:rsidR="00454B80">
        <w:trPr>
          <w:trHeight w:val="380"/>
        </w:trPr>
        <w:tc>
          <w:tcPr>
            <w:tcW w:w="1628" w:type="dxa"/>
            <w:gridSpan w:val="2"/>
          </w:tcPr>
          <w:p w:rsidR="00454B80" w:rsidRDefault="00C52B3A">
            <w:pPr>
              <w:pStyle w:val="TableParagraph"/>
              <w:spacing w:before="100"/>
              <w:ind w:left="494"/>
              <w:rPr>
                <w:sz w:val="16"/>
              </w:rPr>
            </w:pPr>
            <w:r>
              <w:rPr>
                <w:sz w:val="16"/>
              </w:rPr>
              <w:t>主管部门</w:t>
            </w:r>
          </w:p>
        </w:tc>
        <w:tc>
          <w:tcPr>
            <w:tcW w:w="3167" w:type="dxa"/>
            <w:gridSpan w:val="3"/>
          </w:tcPr>
          <w:p w:rsidR="00454B80" w:rsidRDefault="00C52B3A">
            <w:pPr>
              <w:pStyle w:val="TableParagraph"/>
              <w:spacing w:before="100"/>
              <w:ind w:left="363"/>
              <w:rPr>
                <w:sz w:val="16"/>
              </w:rPr>
            </w:pPr>
            <w:r>
              <w:rPr>
                <w:sz w:val="16"/>
              </w:rPr>
              <w:t>武汉市东西湖区住房和城乡建设局</w:t>
            </w:r>
          </w:p>
        </w:tc>
        <w:tc>
          <w:tcPr>
            <w:tcW w:w="2884" w:type="dxa"/>
            <w:gridSpan w:val="3"/>
          </w:tcPr>
          <w:p w:rsidR="00454B80" w:rsidRDefault="00C52B3A">
            <w:pPr>
              <w:pStyle w:val="TableParagraph"/>
              <w:spacing w:before="100"/>
              <w:ind w:left="955"/>
              <w:rPr>
                <w:sz w:val="16"/>
              </w:rPr>
            </w:pPr>
            <w:r>
              <w:rPr>
                <w:sz w:val="16"/>
              </w:rPr>
              <w:t>项目实施单位</w:t>
            </w:r>
          </w:p>
        </w:tc>
        <w:tc>
          <w:tcPr>
            <w:tcW w:w="1923" w:type="dxa"/>
            <w:gridSpan w:val="2"/>
          </w:tcPr>
          <w:p w:rsidR="00454B80" w:rsidRDefault="00C52B3A">
            <w:pPr>
              <w:pStyle w:val="TableParagraph"/>
              <w:spacing w:before="100"/>
              <w:ind w:left="703" w:right="685"/>
              <w:jc w:val="center"/>
              <w:rPr>
                <w:sz w:val="16"/>
              </w:rPr>
            </w:pPr>
            <w:r>
              <w:rPr>
                <w:sz w:val="16"/>
              </w:rPr>
              <w:t>建设科</w:t>
            </w:r>
          </w:p>
        </w:tc>
      </w:tr>
      <w:tr w:rsidR="00454B80">
        <w:trPr>
          <w:trHeight w:val="380"/>
        </w:trPr>
        <w:tc>
          <w:tcPr>
            <w:tcW w:w="1628" w:type="dxa"/>
            <w:gridSpan w:val="2"/>
          </w:tcPr>
          <w:p w:rsidR="00454B80" w:rsidRDefault="00C52B3A">
            <w:pPr>
              <w:pStyle w:val="TableParagraph"/>
              <w:spacing w:before="100"/>
              <w:ind w:left="494"/>
              <w:rPr>
                <w:sz w:val="16"/>
              </w:rPr>
            </w:pPr>
            <w:r>
              <w:rPr>
                <w:sz w:val="16"/>
              </w:rPr>
              <w:t>项目类别</w:t>
            </w:r>
          </w:p>
        </w:tc>
        <w:tc>
          <w:tcPr>
            <w:tcW w:w="7974" w:type="dxa"/>
            <w:gridSpan w:val="8"/>
          </w:tcPr>
          <w:p w:rsidR="00454B80" w:rsidRDefault="00C52B3A">
            <w:pPr>
              <w:pStyle w:val="TableParagraph"/>
              <w:tabs>
                <w:tab w:val="left" w:pos="1504"/>
                <w:tab w:val="left" w:pos="1916"/>
                <w:tab w:val="left" w:pos="3063"/>
              </w:tabs>
              <w:spacing w:before="100"/>
              <w:ind w:left="29"/>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454B80">
        <w:trPr>
          <w:trHeight w:val="381"/>
        </w:trPr>
        <w:tc>
          <w:tcPr>
            <w:tcW w:w="1628" w:type="dxa"/>
            <w:gridSpan w:val="2"/>
          </w:tcPr>
          <w:p w:rsidR="00454B80" w:rsidRDefault="00C52B3A">
            <w:pPr>
              <w:pStyle w:val="TableParagraph"/>
              <w:spacing w:before="100"/>
              <w:ind w:left="494"/>
              <w:rPr>
                <w:sz w:val="16"/>
              </w:rPr>
            </w:pPr>
            <w:r>
              <w:rPr>
                <w:sz w:val="16"/>
              </w:rPr>
              <w:t>项目属性</w:t>
            </w:r>
          </w:p>
        </w:tc>
        <w:tc>
          <w:tcPr>
            <w:tcW w:w="7974" w:type="dxa"/>
            <w:gridSpan w:val="8"/>
          </w:tcPr>
          <w:p w:rsidR="00454B80" w:rsidRDefault="00C52B3A">
            <w:pPr>
              <w:pStyle w:val="TableParagraph"/>
              <w:tabs>
                <w:tab w:val="left" w:pos="1505"/>
                <w:tab w:val="left" w:pos="1918"/>
              </w:tabs>
              <w:spacing w:before="100"/>
              <w:ind w:left="29"/>
              <w:rPr>
                <w:rFonts w:ascii="Wingdings" w:hAnsi="Wingdings"/>
                <w:sz w:val="16"/>
              </w:rPr>
            </w:pPr>
            <w:r>
              <w:rPr>
                <w:sz w:val="16"/>
              </w:rPr>
              <w:t>1、持续性项目</w:t>
            </w:r>
            <w:r>
              <w:rPr>
                <w:sz w:val="16"/>
              </w:rPr>
              <w:tab/>
              <w:t>□</w:t>
            </w:r>
            <w:r>
              <w:rPr>
                <w:sz w:val="16"/>
              </w:rPr>
              <w:tab/>
              <w:t>2、新增性项目</w:t>
            </w:r>
            <w:r>
              <w:rPr>
                <w:spacing w:val="4"/>
                <w:sz w:val="16"/>
              </w:rPr>
              <w:t xml:space="preserve"> </w:t>
            </w:r>
            <w:r>
              <w:rPr>
                <w:rFonts w:ascii="Wingdings" w:hAnsi="Wingdings"/>
                <w:position w:val="1"/>
                <w:sz w:val="16"/>
              </w:rPr>
              <w:t></w:t>
            </w:r>
          </w:p>
        </w:tc>
      </w:tr>
      <w:tr w:rsidR="00454B80">
        <w:trPr>
          <w:trHeight w:val="380"/>
        </w:trPr>
        <w:tc>
          <w:tcPr>
            <w:tcW w:w="1628" w:type="dxa"/>
            <w:gridSpan w:val="2"/>
          </w:tcPr>
          <w:p w:rsidR="00454B80" w:rsidRDefault="00C52B3A">
            <w:pPr>
              <w:pStyle w:val="TableParagraph"/>
              <w:spacing w:before="99"/>
              <w:ind w:left="494"/>
              <w:rPr>
                <w:sz w:val="16"/>
              </w:rPr>
            </w:pPr>
            <w:r>
              <w:rPr>
                <w:sz w:val="16"/>
              </w:rPr>
              <w:t>项目类型</w:t>
            </w:r>
          </w:p>
        </w:tc>
        <w:tc>
          <w:tcPr>
            <w:tcW w:w="7974" w:type="dxa"/>
            <w:gridSpan w:val="8"/>
          </w:tcPr>
          <w:p w:rsidR="00454B80" w:rsidRDefault="00C52B3A">
            <w:pPr>
              <w:pStyle w:val="TableParagraph"/>
              <w:tabs>
                <w:tab w:val="left" w:pos="1505"/>
                <w:tab w:val="left" w:pos="1918"/>
                <w:tab w:val="left" w:pos="3802"/>
              </w:tabs>
              <w:spacing w:before="99"/>
              <w:ind w:left="29"/>
              <w:rPr>
                <w:rFonts w:ascii="Wingdings" w:hAnsi="Wingdings"/>
                <w:sz w:val="16"/>
              </w:rPr>
            </w:pPr>
            <w:r>
              <w:rPr>
                <w:sz w:val="16"/>
              </w:rPr>
              <w:t>1、常年性项目</w:t>
            </w:r>
            <w:r>
              <w:rPr>
                <w:sz w:val="16"/>
              </w:rPr>
              <w:tab/>
              <w:t>□</w:t>
            </w:r>
            <w:r>
              <w:rPr>
                <w:sz w:val="16"/>
              </w:rPr>
              <w:tab/>
              <w:t xml:space="preserve">2、延续性项目 </w:t>
            </w:r>
            <w:r>
              <w:rPr>
                <w:spacing w:val="18"/>
                <w:sz w:val="16"/>
              </w:rPr>
              <w:t xml:space="preserve"> </w:t>
            </w:r>
            <w:r>
              <w:rPr>
                <w:sz w:val="16"/>
              </w:rPr>
              <w:t>□</w:t>
            </w:r>
            <w:r>
              <w:rPr>
                <w:sz w:val="16"/>
              </w:rPr>
              <w:tab/>
              <w:t>3、一次性项目</w:t>
            </w:r>
            <w:r>
              <w:rPr>
                <w:spacing w:val="4"/>
                <w:sz w:val="16"/>
              </w:rPr>
              <w:t xml:space="preserve"> </w:t>
            </w:r>
            <w:r>
              <w:rPr>
                <w:rFonts w:ascii="Wingdings" w:hAnsi="Wingdings"/>
                <w:position w:val="1"/>
                <w:sz w:val="16"/>
              </w:rPr>
              <w:t></w:t>
            </w:r>
          </w:p>
        </w:tc>
      </w:tr>
      <w:tr w:rsidR="00454B80">
        <w:trPr>
          <w:trHeight w:val="676"/>
        </w:trPr>
        <w:tc>
          <w:tcPr>
            <w:tcW w:w="1628" w:type="dxa"/>
            <w:gridSpan w:val="2"/>
            <w:vMerge w:val="restart"/>
          </w:tcPr>
          <w:p w:rsidR="00454B80" w:rsidRDefault="00454B80">
            <w:pPr>
              <w:pStyle w:val="TableParagraph"/>
              <w:rPr>
                <w:sz w:val="23"/>
              </w:rPr>
            </w:pPr>
          </w:p>
          <w:p w:rsidR="00454B80" w:rsidRDefault="00C52B3A">
            <w:pPr>
              <w:pStyle w:val="TableParagraph"/>
              <w:spacing w:line="235" w:lineRule="auto"/>
              <w:ind w:left="330" w:right="300" w:firstLine="163"/>
              <w:rPr>
                <w:sz w:val="16"/>
              </w:rPr>
            </w:pPr>
            <w:r>
              <w:rPr>
                <w:sz w:val="16"/>
              </w:rPr>
              <w:t>预算执行 情况（万元</w:t>
            </w:r>
            <w:r>
              <w:rPr>
                <w:spacing w:val="-17"/>
                <w:sz w:val="16"/>
              </w:rPr>
              <w:t>）</w:t>
            </w:r>
          </w:p>
          <w:p w:rsidR="00454B80" w:rsidRDefault="00C52B3A">
            <w:pPr>
              <w:pStyle w:val="TableParagraph"/>
              <w:ind w:left="491"/>
              <w:rPr>
                <w:sz w:val="16"/>
              </w:rPr>
            </w:pPr>
            <w:r>
              <w:rPr>
                <w:sz w:val="16"/>
              </w:rPr>
              <w:t>（20分）</w:t>
            </w:r>
          </w:p>
        </w:tc>
        <w:tc>
          <w:tcPr>
            <w:tcW w:w="1143" w:type="dxa"/>
          </w:tcPr>
          <w:p w:rsidR="00454B80" w:rsidRDefault="00454B80">
            <w:pPr>
              <w:pStyle w:val="TableParagraph"/>
              <w:rPr>
                <w:rFonts w:ascii="Times New Roman"/>
                <w:sz w:val="16"/>
              </w:rPr>
            </w:pPr>
          </w:p>
        </w:tc>
        <w:tc>
          <w:tcPr>
            <w:tcW w:w="1210" w:type="dxa"/>
          </w:tcPr>
          <w:p w:rsidR="00454B80" w:rsidRDefault="00454B80">
            <w:pPr>
              <w:pStyle w:val="TableParagraph"/>
              <w:spacing w:before="2"/>
              <w:rPr>
                <w:sz w:val="19"/>
              </w:rPr>
            </w:pPr>
          </w:p>
          <w:p w:rsidR="00454B80" w:rsidRDefault="00C52B3A">
            <w:pPr>
              <w:pStyle w:val="TableParagraph"/>
              <w:ind w:left="27" w:right="4"/>
              <w:jc w:val="center"/>
              <w:rPr>
                <w:sz w:val="16"/>
              </w:rPr>
            </w:pPr>
            <w:r>
              <w:rPr>
                <w:sz w:val="16"/>
              </w:rPr>
              <w:t>预算数（A）</w:t>
            </w:r>
          </w:p>
        </w:tc>
        <w:tc>
          <w:tcPr>
            <w:tcW w:w="1628" w:type="dxa"/>
            <w:gridSpan w:val="2"/>
          </w:tcPr>
          <w:p w:rsidR="00454B80" w:rsidRDefault="00454B80">
            <w:pPr>
              <w:pStyle w:val="TableParagraph"/>
              <w:spacing w:before="2"/>
              <w:rPr>
                <w:sz w:val="19"/>
              </w:rPr>
            </w:pPr>
          </w:p>
          <w:p w:rsidR="00454B80" w:rsidRDefault="00C52B3A">
            <w:pPr>
              <w:pStyle w:val="TableParagraph"/>
              <w:ind w:left="367"/>
              <w:rPr>
                <w:sz w:val="16"/>
              </w:rPr>
            </w:pPr>
            <w:r>
              <w:rPr>
                <w:sz w:val="16"/>
              </w:rPr>
              <w:t>执行数（B）</w:t>
            </w:r>
          </w:p>
        </w:tc>
        <w:tc>
          <w:tcPr>
            <w:tcW w:w="1256" w:type="dxa"/>
          </w:tcPr>
          <w:p w:rsidR="00454B80" w:rsidRDefault="00454B80">
            <w:pPr>
              <w:pStyle w:val="TableParagraph"/>
              <w:spacing w:before="2"/>
              <w:rPr>
                <w:sz w:val="19"/>
              </w:rPr>
            </w:pPr>
          </w:p>
          <w:p w:rsidR="00454B80" w:rsidRDefault="00C52B3A">
            <w:pPr>
              <w:pStyle w:val="TableParagraph"/>
              <w:ind w:left="90" w:right="71"/>
              <w:jc w:val="center"/>
              <w:rPr>
                <w:sz w:val="16"/>
              </w:rPr>
            </w:pPr>
            <w:r>
              <w:rPr>
                <w:sz w:val="16"/>
              </w:rPr>
              <w:t>执行率（B/A）</w:t>
            </w:r>
          </w:p>
        </w:tc>
        <w:tc>
          <w:tcPr>
            <w:tcW w:w="2737" w:type="dxa"/>
            <w:gridSpan w:val="3"/>
          </w:tcPr>
          <w:p w:rsidR="00454B80" w:rsidRDefault="00454B80">
            <w:pPr>
              <w:pStyle w:val="TableParagraph"/>
              <w:spacing w:before="4"/>
              <w:rPr>
                <w:sz w:val="11"/>
              </w:rPr>
            </w:pPr>
          </w:p>
          <w:p w:rsidR="00454B80" w:rsidRDefault="00C52B3A">
            <w:pPr>
              <w:pStyle w:val="TableParagraph"/>
              <w:spacing w:line="203" w:lineRule="exact"/>
              <w:ind w:left="751" w:right="730"/>
              <w:jc w:val="center"/>
              <w:rPr>
                <w:sz w:val="16"/>
              </w:rPr>
            </w:pPr>
            <w:r>
              <w:rPr>
                <w:sz w:val="16"/>
              </w:rPr>
              <w:t>得分</w:t>
            </w:r>
          </w:p>
          <w:p w:rsidR="00454B80" w:rsidRDefault="00C52B3A">
            <w:pPr>
              <w:pStyle w:val="TableParagraph"/>
              <w:spacing w:line="203" w:lineRule="exact"/>
              <w:ind w:left="751" w:right="730"/>
              <w:jc w:val="center"/>
              <w:rPr>
                <w:sz w:val="16"/>
              </w:rPr>
            </w:pPr>
            <w:r>
              <w:rPr>
                <w:sz w:val="16"/>
              </w:rPr>
              <w:t>（20分*执行率）</w:t>
            </w:r>
          </w:p>
        </w:tc>
      </w:tr>
      <w:tr w:rsidR="00454B80">
        <w:trPr>
          <w:trHeight w:val="479"/>
        </w:trPr>
        <w:tc>
          <w:tcPr>
            <w:tcW w:w="1628" w:type="dxa"/>
            <w:gridSpan w:val="2"/>
            <w:vMerge/>
            <w:tcBorders>
              <w:top w:val="nil"/>
            </w:tcBorders>
          </w:tcPr>
          <w:p w:rsidR="00454B80" w:rsidRDefault="00454B80">
            <w:pPr>
              <w:rPr>
                <w:sz w:val="2"/>
                <w:szCs w:val="2"/>
              </w:rPr>
            </w:pPr>
          </w:p>
        </w:tc>
        <w:tc>
          <w:tcPr>
            <w:tcW w:w="1143" w:type="dxa"/>
          </w:tcPr>
          <w:p w:rsidR="00454B80" w:rsidRDefault="00C52B3A">
            <w:pPr>
              <w:pStyle w:val="TableParagraph"/>
              <w:spacing w:before="50" w:line="235" w:lineRule="auto"/>
              <w:ind w:left="411" w:right="61" w:hanging="327"/>
              <w:rPr>
                <w:sz w:val="16"/>
              </w:rPr>
            </w:pPr>
            <w:r>
              <w:rPr>
                <w:sz w:val="16"/>
              </w:rPr>
              <w:t>年度财政资金总额</w:t>
            </w:r>
          </w:p>
        </w:tc>
        <w:tc>
          <w:tcPr>
            <w:tcW w:w="1210" w:type="dxa"/>
          </w:tcPr>
          <w:p w:rsidR="00454B80" w:rsidRDefault="00454B80">
            <w:pPr>
              <w:pStyle w:val="TableParagraph"/>
              <w:spacing w:before="6"/>
              <w:rPr>
                <w:sz w:val="11"/>
              </w:rPr>
            </w:pPr>
          </w:p>
          <w:p w:rsidR="00454B80" w:rsidRDefault="00C52B3A">
            <w:pPr>
              <w:pStyle w:val="TableParagraph"/>
              <w:spacing w:before="1"/>
              <w:ind w:left="24" w:right="4"/>
              <w:jc w:val="center"/>
              <w:rPr>
                <w:sz w:val="16"/>
              </w:rPr>
            </w:pPr>
            <w:r>
              <w:rPr>
                <w:sz w:val="16"/>
              </w:rPr>
              <w:t>2,811</w:t>
            </w:r>
          </w:p>
        </w:tc>
        <w:tc>
          <w:tcPr>
            <w:tcW w:w="1628" w:type="dxa"/>
            <w:gridSpan w:val="2"/>
          </w:tcPr>
          <w:p w:rsidR="00454B80" w:rsidRDefault="00454B80">
            <w:pPr>
              <w:pStyle w:val="TableParagraph"/>
              <w:spacing w:before="6"/>
              <w:rPr>
                <w:sz w:val="11"/>
              </w:rPr>
            </w:pPr>
          </w:p>
          <w:p w:rsidR="00454B80" w:rsidRDefault="00C52B3A">
            <w:pPr>
              <w:pStyle w:val="TableParagraph"/>
              <w:spacing w:before="1"/>
              <w:ind w:left="401" w:right="382"/>
              <w:jc w:val="center"/>
              <w:rPr>
                <w:sz w:val="16"/>
              </w:rPr>
            </w:pPr>
            <w:r>
              <w:rPr>
                <w:sz w:val="16"/>
              </w:rPr>
              <w:t>2,811</w:t>
            </w:r>
          </w:p>
        </w:tc>
        <w:tc>
          <w:tcPr>
            <w:tcW w:w="1256" w:type="dxa"/>
          </w:tcPr>
          <w:p w:rsidR="00454B80" w:rsidRDefault="00454B80">
            <w:pPr>
              <w:pStyle w:val="TableParagraph"/>
              <w:spacing w:before="6"/>
              <w:rPr>
                <w:sz w:val="11"/>
              </w:rPr>
            </w:pPr>
          </w:p>
          <w:p w:rsidR="00454B80" w:rsidRDefault="00C52B3A">
            <w:pPr>
              <w:pStyle w:val="TableParagraph"/>
              <w:spacing w:before="1"/>
              <w:ind w:left="90" w:right="71"/>
              <w:jc w:val="center"/>
              <w:rPr>
                <w:sz w:val="16"/>
              </w:rPr>
            </w:pPr>
            <w:r>
              <w:rPr>
                <w:sz w:val="16"/>
              </w:rPr>
              <w:t>100%</w:t>
            </w:r>
          </w:p>
        </w:tc>
        <w:tc>
          <w:tcPr>
            <w:tcW w:w="2737" w:type="dxa"/>
            <w:gridSpan w:val="3"/>
          </w:tcPr>
          <w:p w:rsidR="00454B80" w:rsidRDefault="00454B80">
            <w:pPr>
              <w:pStyle w:val="TableParagraph"/>
              <w:spacing w:before="6"/>
              <w:rPr>
                <w:sz w:val="11"/>
              </w:rPr>
            </w:pPr>
          </w:p>
          <w:p w:rsidR="00454B80" w:rsidRDefault="00C52B3A">
            <w:pPr>
              <w:pStyle w:val="TableParagraph"/>
              <w:spacing w:before="1"/>
              <w:ind w:left="751" w:right="730"/>
              <w:jc w:val="center"/>
              <w:rPr>
                <w:sz w:val="16"/>
              </w:rPr>
            </w:pPr>
            <w:r>
              <w:rPr>
                <w:sz w:val="16"/>
              </w:rPr>
              <w:t>20</w:t>
            </w:r>
          </w:p>
        </w:tc>
      </w:tr>
      <w:tr w:rsidR="00454B80">
        <w:trPr>
          <w:trHeight w:val="479"/>
        </w:trPr>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6" w:line="237" w:lineRule="auto"/>
              <w:ind w:left="85" w:right="57" w:hanging="2"/>
              <w:jc w:val="center"/>
              <w:rPr>
                <w:sz w:val="16"/>
              </w:rPr>
            </w:pPr>
            <w:r>
              <w:rPr>
                <w:sz w:val="16"/>
              </w:rPr>
              <w:t>年度绩效目标（80 分）</w:t>
            </w:r>
          </w:p>
        </w:tc>
        <w:tc>
          <w:tcPr>
            <w:tcW w:w="814" w:type="dxa"/>
          </w:tcPr>
          <w:p w:rsidR="00454B80" w:rsidRDefault="00454B80">
            <w:pPr>
              <w:pStyle w:val="TableParagraph"/>
              <w:spacing w:before="6"/>
              <w:rPr>
                <w:sz w:val="11"/>
              </w:rPr>
            </w:pPr>
          </w:p>
          <w:p w:rsidR="00454B80" w:rsidRDefault="00C52B3A">
            <w:pPr>
              <w:pStyle w:val="TableParagraph"/>
              <w:spacing w:before="1"/>
              <w:ind w:left="86"/>
              <w:rPr>
                <w:sz w:val="16"/>
              </w:rPr>
            </w:pPr>
            <w:r>
              <w:rPr>
                <w:sz w:val="16"/>
              </w:rPr>
              <w:t>一级指标</w:t>
            </w:r>
          </w:p>
        </w:tc>
        <w:tc>
          <w:tcPr>
            <w:tcW w:w="1143" w:type="dxa"/>
          </w:tcPr>
          <w:p w:rsidR="00454B80" w:rsidRDefault="00454B80">
            <w:pPr>
              <w:pStyle w:val="TableParagraph"/>
              <w:spacing w:before="6"/>
              <w:rPr>
                <w:sz w:val="11"/>
              </w:rPr>
            </w:pPr>
          </w:p>
          <w:p w:rsidR="00454B80" w:rsidRDefault="00C52B3A">
            <w:pPr>
              <w:pStyle w:val="TableParagraph"/>
              <w:spacing w:before="1"/>
              <w:ind w:left="75" w:right="53"/>
              <w:jc w:val="center"/>
              <w:rPr>
                <w:sz w:val="16"/>
              </w:rPr>
            </w:pPr>
            <w:r>
              <w:rPr>
                <w:sz w:val="16"/>
              </w:rPr>
              <w:t>二级指标</w:t>
            </w:r>
          </w:p>
        </w:tc>
        <w:tc>
          <w:tcPr>
            <w:tcW w:w="2838" w:type="dxa"/>
            <w:gridSpan w:val="3"/>
          </w:tcPr>
          <w:p w:rsidR="00454B80" w:rsidRDefault="00454B80">
            <w:pPr>
              <w:pStyle w:val="TableParagraph"/>
              <w:spacing w:before="6"/>
              <w:rPr>
                <w:sz w:val="11"/>
              </w:rPr>
            </w:pPr>
          </w:p>
          <w:p w:rsidR="00454B80" w:rsidRDefault="00C52B3A">
            <w:pPr>
              <w:pStyle w:val="TableParagraph"/>
              <w:spacing w:before="1"/>
              <w:ind w:left="1082" w:right="1058"/>
              <w:jc w:val="center"/>
              <w:rPr>
                <w:sz w:val="16"/>
              </w:rPr>
            </w:pPr>
            <w:r>
              <w:rPr>
                <w:sz w:val="16"/>
              </w:rPr>
              <w:t>三级指标</w:t>
            </w:r>
          </w:p>
        </w:tc>
        <w:tc>
          <w:tcPr>
            <w:tcW w:w="1256" w:type="dxa"/>
          </w:tcPr>
          <w:p w:rsidR="00454B80" w:rsidRDefault="00C52B3A">
            <w:pPr>
              <w:pStyle w:val="TableParagraph"/>
              <w:spacing w:before="47" w:line="203" w:lineRule="exact"/>
              <w:ind w:left="90" w:right="71"/>
              <w:jc w:val="center"/>
              <w:rPr>
                <w:sz w:val="16"/>
              </w:rPr>
            </w:pPr>
            <w:r>
              <w:rPr>
                <w:sz w:val="16"/>
              </w:rPr>
              <w:t>年初目标值</w:t>
            </w:r>
          </w:p>
          <w:p w:rsidR="00454B80" w:rsidRDefault="00C52B3A">
            <w:pPr>
              <w:pStyle w:val="TableParagraph"/>
              <w:spacing w:line="203" w:lineRule="exact"/>
              <w:ind w:left="90" w:right="68"/>
              <w:jc w:val="center"/>
              <w:rPr>
                <w:sz w:val="16"/>
              </w:rPr>
            </w:pPr>
            <w:r>
              <w:rPr>
                <w:sz w:val="16"/>
              </w:rPr>
              <w:t>（A）</w:t>
            </w:r>
          </w:p>
        </w:tc>
        <w:tc>
          <w:tcPr>
            <w:tcW w:w="1628" w:type="dxa"/>
            <w:gridSpan w:val="2"/>
          </w:tcPr>
          <w:p w:rsidR="00454B80" w:rsidRDefault="00454B80">
            <w:pPr>
              <w:pStyle w:val="TableParagraph"/>
              <w:spacing w:before="6"/>
              <w:rPr>
                <w:sz w:val="11"/>
              </w:rPr>
            </w:pPr>
          </w:p>
          <w:p w:rsidR="00454B80" w:rsidRDefault="00C52B3A">
            <w:pPr>
              <w:pStyle w:val="TableParagraph"/>
              <w:spacing w:before="1"/>
              <w:ind w:left="204"/>
              <w:rPr>
                <w:sz w:val="16"/>
              </w:rPr>
            </w:pPr>
            <w:r>
              <w:rPr>
                <w:sz w:val="16"/>
              </w:rPr>
              <w:t>实际完成值（B）</w:t>
            </w:r>
          </w:p>
        </w:tc>
        <w:tc>
          <w:tcPr>
            <w:tcW w:w="1109" w:type="dxa"/>
          </w:tcPr>
          <w:p w:rsidR="00454B80" w:rsidRDefault="00454B80">
            <w:pPr>
              <w:pStyle w:val="TableParagraph"/>
              <w:spacing w:before="6"/>
              <w:rPr>
                <w:sz w:val="11"/>
              </w:rPr>
            </w:pPr>
          </w:p>
          <w:p w:rsidR="00454B80" w:rsidRDefault="00C52B3A">
            <w:pPr>
              <w:pStyle w:val="TableParagraph"/>
              <w:spacing w:before="1"/>
              <w:ind w:left="377" w:right="357"/>
              <w:jc w:val="center"/>
              <w:rPr>
                <w:sz w:val="16"/>
              </w:rPr>
            </w:pPr>
            <w:r>
              <w:rPr>
                <w:sz w:val="16"/>
              </w:rPr>
              <w:t>得分</w:t>
            </w:r>
          </w:p>
        </w:tc>
      </w:tr>
      <w:tr w:rsidR="00454B80">
        <w:trPr>
          <w:trHeight w:val="479"/>
        </w:trPr>
        <w:tc>
          <w:tcPr>
            <w:tcW w:w="814" w:type="dxa"/>
            <w:vMerge/>
            <w:tcBorders>
              <w:top w:val="nil"/>
            </w:tcBorders>
          </w:tcPr>
          <w:p w:rsidR="00454B80" w:rsidRDefault="00454B80">
            <w:pPr>
              <w:rPr>
                <w:sz w:val="2"/>
                <w:szCs w:val="2"/>
              </w:rPr>
            </w:pPr>
          </w:p>
        </w:tc>
        <w:tc>
          <w:tcPr>
            <w:tcW w:w="814" w:type="dxa"/>
          </w:tcPr>
          <w:p w:rsidR="00454B80" w:rsidRDefault="00C52B3A">
            <w:pPr>
              <w:pStyle w:val="TableParagraph"/>
              <w:spacing w:before="47" w:line="203" w:lineRule="exact"/>
              <w:ind w:left="86"/>
              <w:rPr>
                <w:sz w:val="16"/>
              </w:rPr>
            </w:pPr>
            <w:r>
              <w:rPr>
                <w:sz w:val="16"/>
              </w:rPr>
              <w:t>产出指标</w:t>
            </w:r>
          </w:p>
          <w:p w:rsidR="00454B80" w:rsidRDefault="00C52B3A">
            <w:pPr>
              <w:pStyle w:val="TableParagraph"/>
              <w:spacing w:line="203" w:lineRule="exact"/>
              <w:ind w:left="83"/>
              <w:rPr>
                <w:sz w:val="16"/>
              </w:rPr>
            </w:pPr>
            <w:r>
              <w:rPr>
                <w:sz w:val="16"/>
              </w:rPr>
              <w:t>（40分）</w:t>
            </w:r>
          </w:p>
        </w:tc>
        <w:tc>
          <w:tcPr>
            <w:tcW w:w="1143" w:type="dxa"/>
          </w:tcPr>
          <w:p w:rsidR="00454B80" w:rsidRDefault="00454B80">
            <w:pPr>
              <w:pStyle w:val="TableParagraph"/>
              <w:spacing w:before="7"/>
              <w:rPr>
                <w:sz w:val="11"/>
              </w:rPr>
            </w:pPr>
          </w:p>
          <w:p w:rsidR="00454B80" w:rsidRDefault="00C52B3A">
            <w:pPr>
              <w:pStyle w:val="TableParagraph"/>
              <w:ind w:left="75" w:right="53"/>
              <w:jc w:val="center"/>
              <w:rPr>
                <w:sz w:val="16"/>
              </w:rPr>
            </w:pPr>
            <w:r>
              <w:rPr>
                <w:sz w:val="16"/>
              </w:rPr>
              <w:t>质量指标</w:t>
            </w:r>
          </w:p>
        </w:tc>
        <w:tc>
          <w:tcPr>
            <w:tcW w:w="2838" w:type="dxa"/>
            <w:gridSpan w:val="3"/>
          </w:tcPr>
          <w:p w:rsidR="00454B80" w:rsidRDefault="00454B80">
            <w:pPr>
              <w:pStyle w:val="TableParagraph"/>
              <w:spacing w:before="7"/>
              <w:rPr>
                <w:sz w:val="11"/>
              </w:rPr>
            </w:pPr>
          </w:p>
          <w:p w:rsidR="00454B80" w:rsidRDefault="00C52B3A">
            <w:pPr>
              <w:pStyle w:val="TableParagraph"/>
              <w:ind w:left="768"/>
              <w:rPr>
                <w:sz w:val="16"/>
              </w:rPr>
            </w:pPr>
            <w:r>
              <w:rPr>
                <w:sz w:val="16"/>
              </w:rPr>
              <w:t>工程质量（40分）</w:t>
            </w:r>
          </w:p>
        </w:tc>
        <w:tc>
          <w:tcPr>
            <w:tcW w:w="1256" w:type="dxa"/>
          </w:tcPr>
          <w:p w:rsidR="00454B80" w:rsidRDefault="00454B80">
            <w:pPr>
              <w:pStyle w:val="TableParagraph"/>
              <w:spacing w:before="7"/>
              <w:rPr>
                <w:sz w:val="11"/>
              </w:rPr>
            </w:pPr>
          </w:p>
          <w:p w:rsidR="00454B80" w:rsidRDefault="00C52B3A">
            <w:pPr>
              <w:pStyle w:val="TableParagraph"/>
              <w:ind w:left="90" w:right="70"/>
              <w:jc w:val="center"/>
              <w:rPr>
                <w:sz w:val="16"/>
              </w:rPr>
            </w:pPr>
            <w:r>
              <w:rPr>
                <w:sz w:val="16"/>
              </w:rPr>
              <w:t>合格</w:t>
            </w:r>
          </w:p>
        </w:tc>
        <w:tc>
          <w:tcPr>
            <w:tcW w:w="1628" w:type="dxa"/>
            <w:gridSpan w:val="2"/>
          </w:tcPr>
          <w:p w:rsidR="00454B80" w:rsidRDefault="00454B80">
            <w:pPr>
              <w:pStyle w:val="TableParagraph"/>
              <w:spacing w:before="7"/>
              <w:rPr>
                <w:sz w:val="11"/>
              </w:rPr>
            </w:pPr>
          </w:p>
          <w:p w:rsidR="00454B80" w:rsidRDefault="00C52B3A">
            <w:pPr>
              <w:pStyle w:val="TableParagraph"/>
              <w:ind w:left="403" w:right="382"/>
              <w:jc w:val="center"/>
              <w:rPr>
                <w:sz w:val="16"/>
              </w:rPr>
            </w:pPr>
            <w:r>
              <w:rPr>
                <w:sz w:val="16"/>
              </w:rPr>
              <w:t>合格</w:t>
            </w:r>
          </w:p>
        </w:tc>
        <w:tc>
          <w:tcPr>
            <w:tcW w:w="1109" w:type="dxa"/>
          </w:tcPr>
          <w:p w:rsidR="00454B80" w:rsidRDefault="00454B80">
            <w:pPr>
              <w:pStyle w:val="TableParagraph"/>
              <w:spacing w:before="7"/>
              <w:rPr>
                <w:sz w:val="11"/>
              </w:rPr>
            </w:pPr>
          </w:p>
          <w:p w:rsidR="00454B80" w:rsidRDefault="00C52B3A">
            <w:pPr>
              <w:pStyle w:val="TableParagraph"/>
              <w:ind w:left="374" w:right="357"/>
              <w:jc w:val="center"/>
              <w:rPr>
                <w:sz w:val="16"/>
              </w:rPr>
            </w:pPr>
            <w:r>
              <w:rPr>
                <w:sz w:val="16"/>
              </w:rPr>
              <w:t>40</w:t>
            </w:r>
          </w:p>
        </w:tc>
      </w:tr>
      <w:tr w:rsidR="00454B80">
        <w:trPr>
          <w:trHeight w:val="479"/>
        </w:trPr>
        <w:tc>
          <w:tcPr>
            <w:tcW w:w="814" w:type="dxa"/>
            <w:vMerge/>
            <w:tcBorders>
              <w:top w:val="nil"/>
            </w:tcBorders>
          </w:tcPr>
          <w:p w:rsidR="00454B80" w:rsidRDefault="00454B80">
            <w:pPr>
              <w:rPr>
                <w:sz w:val="2"/>
                <w:szCs w:val="2"/>
              </w:rPr>
            </w:pPr>
          </w:p>
        </w:tc>
        <w:tc>
          <w:tcPr>
            <w:tcW w:w="814" w:type="dxa"/>
            <w:vMerge w:val="restart"/>
          </w:tcPr>
          <w:p w:rsidR="00454B80" w:rsidRDefault="00454B80">
            <w:pPr>
              <w:pStyle w:val="TableParagraph"/>
              <w:rPr>
                <w:sz w:val="16"/>
              </w:rPr>
            </w:pPr>
          </w:p>
          <w:p w:rsidR="00454B80" w:rsidRDefault="00454B80">
            <w:pPr>
              <w:pStyle w:val="TableParagraph"/>
              <w:spacing w:before="8"/>
              <w:rPr>
                <w:sz w:val="18"/>
              </w:rPr>
            </w:pPr>
          </w:p>
          <w:p w:rsidR="00454B80" w:rsidRDefault="00C52B3A">
            <w:pPr>
              <w:pStyle w:val="TableParagraph"/>
              <w:spacing w:line="235" w:lineRule="auto"/>
              <w:ind w:left="249" w:right="58" w:hanging="164"/>
              <w:rPr>
                <w:sz w:val="16"/>
              </w:rPr>
            </w:pPr>
            <w:r>
              <w:rPr>
                <w:sz w:val="16"/>
              </w:rPr>
              <w:t>社会效益指标</w:t>
            </w:r>
          </w:p>
          <w:p w:rsidR="00454B80" w:rsidRDefault="00C52B3A">
            <w:pPr>
              <w:pStyle w:val="TableParagraph"/>
              <w:ind w:left="83"/>
              <w:rPr>
                <w:sz w:val="16"/>
              </w:rPr>
            </w:pPr>
            <w:r>
              <w:rPr>
                <w:sz w:val="16"/>
              </w:rPr>
              <w:t>（40分）</w:t>
            </w:r>
          </w:p>
        </w:tc>
        <w:tc>
          <w:tcPr>
            <w:tcW w:w="1143" w:type="dxa"/>
          </w:tcPr>
          <w:p w:rsidR="00454B80" w:rsidRDefault="00454B80">
            <w:pPr>
              <w:pStyle w:val="TableParagraph"/>
              <w:spacing w:before="7"/>
              <w:rPr>
                <w:sz w:val="11"/>
              </w:rPr>
            </w:pPr>
          </w:p>
          <w:p w:rsidR="00454B80" w:rsidRDefault="00C52B3A">
            <w:pPr>
              <w:pStyle w:val="TableParagraph"/>
              <w:ind w:left="75" w:right="53"/>
              <w:jc w:val="center"/>
              <w:rPr>
                <w:sz w:val="16"/>
              </w:rPr>
            </w:pPr>
            <w:r>
              <w:rPr>
                <w:sz w:val="16"/>
              </w:rPr>
              <w:t>社会效益指标</w:t>
            </w:r>
          </w:p>
        </w:tc>
        <w:tc>
          <w:tcPr>
            <w:tcW w:w="2838" w:type="dxa"/>
            <w:gridSpan w:val="3"/>
          </w:tcPr>
          <w:p w:rsidR="00454B80" w:rsidRDefault="00454B80">
            <w:pPr>
              <w:pStyle w:val="TableParagraph"/>
              <w:spacing w:before="7"/>
              <w:rPr>
                <w:sz w:val="11"/>
              </w:rPr>
            </w:pPr>
          </w:p>
          <w:p w:rsidR="00454B80" w:rsidRDefault="00C52B3A">
            <w:pPr>
              <w:pStyle w:val="TableParagraph"/>
              <w:ind w:left="279"/>
              <w:rPr>
                <w:sz w:val="16"/>
              </w:rPr>
            </w:pPr>
            <w:r>
              <w:rPr>
                <w:sz w:val="16"/>
              </w:rPr>
              <w:t>片区企业居民出行便利（15分）</w:t>
            </w:r>
          </w:p>
        </w:tc>
        <w:tc>
          <w:tcPr>
            <w:tcW w:w="1256" w:type="dxa"/>
          </w:tcPr>
          <w:p w:rsidR="00454B80" w:rsidRDefault="00454B80">
            <w:pPr>
              <w:pStyle w:val="TableParagraph"/>
              <w:spacing w:before="7"/>
              <w:rPr>
                <w:sz w:val="11"/>
              </w:rPr>
            </w:pPr>
          </w:p>
          <w:p w:rsidR="00454B80" w:rsidRDefault="00C52B3A">
            <w:pPr>
              <w:pStyle w:val="TableParagraph"/>
              <w:ind w:left="90" w:right="70"/>
              <w:jc w:val="center"/>
              <w:rPr>
                <w:sz w:val="16"/>
              </w:rPr>
            </w:pPr>
            <w:r>
              <w:rPr>
                <w:sz w:val="16"/>
              </w:rPr>
              <w:t>有所提升</w:t>
            </w:r>
          </w:p>
        </w:tc>
        <w:tc>
          <w:tcPr>
            <w:tcW w:w="1628" w:type="dxa"/>
            <w:gridSpan w:val="2"/>
          </w:tcPr>
          <w:p w:rsidR="00454B80" w:rsidRDefault="00454B80">
            <w:pPr>
              <w:pStyle w:val="TableParagraph"/>
              <w:spacing w:before="7"/>
              <w:rPr>
                <w:sz w:val="11"/>
              </w:rPr>
            </w:pPr>
          </w:p>
          <w:p w:rsidR="00454B80" w:rsidRDefault="00C52B3A">
            <w:pPr>
              <w:pStyle w:val="TableParagraph"/>
              <w:ind w:left="490"/>
              <w:rPr>
                <w:sz w:val="16"/>
              </w:rPr>
            </w:pPr>
            <w:r>
              <w:rPr>
                <w:sz w:val="16"/>
              </w:rPr>
              <w:t>有所提升</w:t>
            </w:r>
          </w:p>
        </w:tc>
        <w:tc>
          <w:tcPr>
            <w:tcW w:w="1109" w:type="dxa"/>
          </w:tcPr>
          <w:p w:rsidR="00454B80" w:rsidRDefault="00454B80">
            <w:pPr>
              <w:pStyle w:val="TableParagraph"/>
              <w:spacing w:before="7"/>
              <w:rPr>
                <w:sz w:val="11"/>
              </w:rPr>
            </w:pPr>
          </w:p>
          <w:p w:rsidR="00454B80" w:rsidRDefault="00C52B3A">
            <w:pPr>
              <w:pStyle w:val="TableParagraph"/>
              <w:ind w:left="374" w:right="357"/>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143" w:type="dxa"/>
          </w:tcPr>
          <w:p w:rsidR="00454B80" w:rsidRDefault="00C52B3A">
            <w:pPr>
              <w:pStyle w:val="TableParagraph"/>
              <w:spacing w:before="47"/>
              <w:ind w:left="495" w:right="61" w:hanging="410"/>
              <w:rPr>
                <w:sz w:val="16"/>
              </w:rPr>
            </w:pPr>
            <w:r>
              <w:rPr>
                <w:sz w:val="16"/>
              </w:rPr>
              <w:t>可持续影响指标</w:t>
            </w:r>
          </w:p>
        </w:tc>
        <w:tc>
          <w:tcPr>
            <w:tcW w:w="2838" w:type="dxa"/>
            <w:gridSpan w:val="3"/>
          </w:tcPr>
          <w:p w:rsidR="00454B80" w:rsidRDefault="00454B80">
            <w:pPr>
              <w:pStyle w:val="TableParagraph"/>
              <w:spacing w:before="7"/>
              <w:rPr>
                <w:sz w:val="11"/>
              </w:rPr>
            </w:pPr>
          </w:p>
          <w:p w:rsidR="00454B80" w:rsidRDefault="00C52B3A">
            <w:pPr>
              <w:pStyle w:val="TableParagraph"/>
              <w:ind w:left="442"/>
              <w:rPr>
                <w:sz w:val="16"/>
              </w:rPr>
            </w:pPr>
            <w:r>
              <w:rPr>
                <w:sz w:val="16"/>
              </w:rPr>
              <w:t>全面提升城市形象（10分）</w:t>
            </w:r>
          </w:p>
        </w:tc>
        <w:tc>
          <w:tcPr>
            <w:tcW w:w="1256" w:type="dxa"/>
          </w:tcPr>
          <w:p w:rsidR="00454B80" w:rsidRDefault="00454B80">
            <w:pPr>
              <w:pStyle w:val="TableParagraph"/>
              <w:spacing w:before="7"/>
              <w:rPr>
                <w:sz w:val="11"/>
              </w:rPr>
            </w:pPr>
          </w:p>
          <w:p w:rsidR="00454B80" w:rsidRDefault="00C52B3A">
            <w:pPr>
              <w:pStyle w:val="TableParagraph"/>
              <w:ind w:left="90" w:right="70"/>
              <w:jc w:val="center"/>
              <w:rPr>
                <w:sz w:val="16"/>
              </w:rPr>
            </w:pPr>
            <w:r>
              <w:rPr>
                <w:sz w:val="16"/>
              </w:rPr>
              <w:t>有所提升</w:t>
            </w:r>
          </w:p>
        </w:tc>
        <w:tc>
          <w:tcPr>
            <w:tcW w:w="1628" w:type="dxa"/>
            <w:gridSpan w:val="2"/>
          </w:tcPr>
          <w:p w:rsidR="00454B80" w:rsidRDefault="00454B80">
            <w:pPr>
              <w:pStyle w:val="TableParagraph"/>
              <w:spacing w:before="7"/>
              <w:rPr>
                <w:sz w:val="11"/>
              </w:rPr>
            </w:pPr>
          </w:p>
          <w:p w:rsidR="00454B80" w:rsidRDefault="00C52B3A">
            <w:pPr>
              <w:pStyle w:val="TableParagraph"/>
              <w:ind w:left="490"/>
              <w:rPr>
                <w:sz w:val="16"/>
              </w:rPr>
            </w:pPr>
            <w:r>
              <w:rPr>
                <w:sz w:val="16"/>
              </w:rPr>
              <w:t>有所提升</w:t>
            </w:r>
          </w:p>
        </w:tc>
        <w:tc>
          <w:tcPr>
            <w:tcW w:w="1109" w:type="dxa"/>
          </w:tcPr>
          <w:p w:rsidR="00454B80" w:rsidRDefault="00454B80">
            <w:pPr>
              <w:pStyle w:val="TableParagraph"/>
              <w:spacing w:before="7"/>
              <w:rPr>
                <w:sz w:val="11"/>
              </w:rPr>
            </w:pPr>
          </w:p>
          <w:p w:rsidR="00454B80" w:rsidRDefault="00C52B3A">
            <w:pPr>
              <w:pStyle w:val="TableParagraph"/>
              <w:ind w:left="374" w:right="357"/>
              <w:jc w:val="center"/>
              <w:rPr>
                <w:sz w:val="16"/>
              </w:rPr>
            </w:pPr>
            <w:r>
              <w:rPr>
                <w:sz w:val="16"/>
              </w:rPr>
              <w:t>10</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143" w:type="dxa"/>
          </w:tcPr>
          <w:p w:rsidR="00454B80" w:rsidRDefault="00454B80">
            <w:pPr>
              <w:pStyle w:val="TableParagraph"/>
              <w:spacing w:before="6"/>
              <w:rPr>
                <w:sz w:val="11"/>
              </w:rPr>
            </w:pPr>
          </w:p>
          <w:p w:rsidR="00454B80" w:rsidRDefault="00C52B3A">
            <w:pPr>
              <w:pStyle w:val="TableParagraph"/>
              <w:ind w:left="75" w:right="53"/>
              <w:jc w:val="center"/>
              <w:rPr>
                <w:sz w:val="16"/>
              </w:rPr>
            </w:pPr>
            <w:r>
              <w:rPr>
                <w:sz w:val="16"/>
              </w:rPr>
              <w:t>社会效益指标</w:t>
            </w:r>
          </w:p>
        </w:tc>
        <w:tc>
          <w:tcPr>
            <w:tcW w:w="2838" w:type="dxa"/>
            <w:gridSpan w:val="3"/>
          </w:tcPr>
          <w:p w:rsidR="00454B80" w:rsidRDefault="00454B80">
            <w:pPr>
              <w:pStyle w:val="TableParagraph"/>
              <w:spacing w:before="6"/>
              <w:rPr>
                <w:sz w:val="11"/>
              </w:rPr>
            </w:pPr>
          </w:p>
          <w:p w:rsidR="00454B80" w:rsidRDefault="00C52B3A">
            <w:pPr>
              <w:pStyle w:val="TableParagraph"/>
              <w:ind w:left="197"/>
              <w:rPr>
                <w:sz w:val="16"/>
              </w:rPr>
            </w:pPr>
            <w:r>
              <w:rPr>
                <w:sz w:val="16"/>
              </w:rPr>
              <w:t>重要的城市基础设施建设（15分）</w:t>
            </w:r>
          </w:p>
        </w:tc>
        <w:tc>
          <w:tcPr>
            <w:tcW w:w="1256" w:type="dxa"/>
          </w:tcPr>
          <w:p w:rsidR="00454B80" w:rsidRDefault="00454B80">
            <w:pPr>
              <w:pStyle w:val="TableParagraph"/>
              <w:spacing w:before="6"/>
              <w:rPr>
                <w:sz w:val="11"/>
              </w:rPr>
            </w:pPr>
          </w:p>
          <w:p w:rsidR="00454B80" w:rsidRDefault="00C52B3A">
            <w:pPr>
              <w:pStyle w:val="TableParagraph"/>
              <w:ind w:left="90" w:right="70"/>
              <w:jc w:val="center"/>
              <w:rPr>
                <w:sz w:val="16"/>
              </w:rPr>
            </w:pPr>
            <w:r>
              <w:rPr>
                <w:sz w:val="16"/>
              </w:rPr>
              <w:t>有所提升</w:t>
            </w:r>
          </w:p>
        </w:tc>
        <w:tc>
          <w:tcPr>
            <w:tcW w:w="1628" w:type="dxa"/>
            <w:gridSpan w:val="2"/>
          </w:tcPr>
          <w:p w:rsidR="00454B80" w:rsidRDefault="00454B80">
            <w:pPr>
              <w:pStyle w:val="TableParagraph"/>
              <w:spacing w:before="6"/>
              <w:rPr>
                <w:sz w:val="11"/>
              </w:rPr>
            </w:pPr>
          </w:p>
          <w:p w:rsidR="00454B80" w:rsidRDefault="00C52B3A">
            <w:pPr>
              <w:pStyle w:val="TableParagraph"/>
              <w:ind w:left="490"/>
              <w:rPr>
                <w:sz w:val="16"/>
              </w:rPr>
            </w:pPr>
            <w:r>
              <w:rPr>
                <w:sz w:val="16"/>
              </w:rPr>
              <w:t>有所提升</w:t>
            </w:r>
          </w:p>
        </w:tc>
        <w:tc>
          <w:tcPr>
            <w:tcW w:w="1109" w:type="dxa"/>
          </w:tcPr>
          <w:p w:rsidR="00454B80" w:rsidRDefault="00454B80">
            <w:pPr>
              <w:pStyle w:val="TableParagraph"/>
              <w:spacing w:before="6"/>
              <w:rPr>
                <w:sz w:val="11"/>
              </w:rPr>
            </w:pPr>
          </w:p>
          <w:p w:rsidR="00454B80" w:rsidRDefault="00C52B3A">
            <w:pPr>
              <w:pStyle w:val="TableParagraph"/>
              <w:ind w:left="374" w:right="357"/>
              <w:jc w:val="center"/>
              <w:rPr>
                <w:sz w:val="16"/>
              </w:rPr>
            </w:pPr>
            <w:r>
              <w:rPr>
                <w:sz w:val="16"/>
              </w:rPr>
              <w:t>15</w:t>
            </w:r>
          </w:p>
        </w:tc>
      </w:tr>
      <w:tr w:rsidR="00454B80">
        <w:trPr>
          <w:trHeight w:val="479"/>
        </w:trPr>
        <w:tc>
          <w:tcPr>
            <w:tcW w:w="814" w:type="dxa"/>
          </w:tcPr>
          <w:p w:rsidR="00454B80" w:rsidRDefault="00454B80">
            <w:pPr>
              <w:pStyle w:val="TableParagraph"/>
              <w:spacing w:before="6"/>
              <w:rPr>
                <w:sz w:val="11"/>
              </w:rPr>
            </w:pPr>
          </w:p>
          <w:p w:rsidR="00454B80" w:rsidRDefault="00C52B3A">
            <w:pPr>
              <w:pStyle w:val="TableParagraph"/>
              <w:ind w:left="248"/>
              <w:rPr>
                <w:sz w:val="16"/>
              </w:rPr>
            </w:pPr>
            <w:r>
              <w:rPr>
                <w:sz w:val="16"/>
              </w:rPr>
              <w:t>总分</w:t>
            </w:r>
          </w:p>
        </w:tc>
        <w:tc>
          <w:tcPr>
            <w:tcW w:w="8788" w:type="dxa"/>
            <w:gridSpan w:val="9"/>
          </w:tcPr>
          <w:p w:rsidR="00454B80" w:rsidRDefault="00454B80">
            <w:pPr>
              <w:pStyle w:val="TableParagraph"/>
              <w:spacing w:before="6"/>
              <w:rPr>
                <w:sz w:val="11"/>
              </w:rPr>
            </w:pPr>
          </w:p>
          <w:p w:rsidR="00454B80" w:rsidRDefault="00C52B3A">
            <w:pPr>
              <w:pStyle w:val="TableParagraph"/>
              <w:ind w:left="4196" w:right="4175"/>
              <w:jc w:val="center"/>
              <w:rPr>
                <w:sz w:val="16"/>
              </w:rPr>
            </w:pPr>
            <w:r>
              <w:rPr>
                <w:sz w:val="16"/>
              </w:rPr>
              <w:t>100</w:t>
            </w:r>
          </w:p>
        </w:tc>
      </w:tr>
      <w:tr w:rsidR="00454B80">
        <w:trPr>
          <w:trHeight w:val="1021"/>
        </w:trPr>
        <w:tc>
          <w:tcPr>
            <w:tcW w:w="1628" w:type="dxa"/>
            <w:gridSpan w:val="2"/>
          </w:tcPr>
          <w:p w:rsidR="00454B80" w:rsidRDefault="00454B80">
            <w:pPr>
              <w:pStyle w:val="TableParagraph"/>
              <w:rPr>
                <w:sz w:val="17"/>
              </w:rPr>
            </w:pPr>
          </w:p>
          <w:p w:rsidR="00454B80" w:rsidRDefault="00C52B3A">
            <w:pPr>
              <w:pStyle w:val="TableParagraph"/>
              <w:spacing w:before="1" w:line="237" w:lineRule="auto"/>
              <w:ind w:left="412" w:right="382"/>
              <w:jc w:val="center"/>
              <w:rPr>
                <w:sz w:val="16"/>
              </w:rPr>
            </w:pPr>
            <w:r>
              <w:rPr>
                <w:sz w:val="16"/>
              </w:rPr>
              <w:t xml:space="preserve">偏差大或 </w:t>
            </w:r>
            <w:r>
              <w:rPr>
                <w:spacing w:val="-4"/>
                <w:sz w:val="16"/>
              </w:rPr>
              <w:t>目标未完成</w:t>
            </w:r>
            <w:r>
              <w:rPr>
                <w:sz w:val="16"/>
              </w:rPr>
              <w:t>原因分析</w:t>
            </w:r>
          </w:p>
        </w:tc>
        <w:tc>
          <w:tcPr>
            <w:tcW w:w="7974" w:type="dxa"/>
            <w:gridSpan w:val="8"/>
          </w:tcPr>
          <w:p w:rsidR="00454B80" w:rsidRDefault="00454B80">
            <w:pPr>
              <w:pStyle w:val="TableParagraph"/>
              <w:rPr>
                <w:sz w:val="16"/>
              </w:rPr>
            </w:pPr>
          </w:p>
          <w:p w:rsidR="00454B80" w:rsidRDefault="00454B80">
            <w:pPr>
              <w:pStyle w:val="TableParagraph"/>
              <w:spacing w:before="8"/>
              <w:rPr>
                <w:sz w:val="16"/>
              </w:rPr>
            </w:pPr>
          </w:p>
          <w:p w:rsidR="00454B80" w:rsidRDefault="00C52B3A">
            <w:pPr>
              <w:pStyle w:val="TableParagraph"/>
              <w:spacing w:before="1"/>
              <w:ind w:left="20"/>
              <w:jc w:val="center"/>
              <w:rPr>
                <w:sz w:val="16"/>
              </w:rPr>
            </w:pPr>
            <w:r>
              <w:rPr>
                <w:w w:val="101"/>
                <w:sz w:val="16"/>
              </w:rPr>
              <w:t>无</w:t>
            </w:r>
          </w:p>
        </w:tc>
      </w:tr>
      <w:tr w:rsidR="00454B80">
        <w:trPr>
          <w:trHeight w:val="901"/>
        </w:trPr>
        <w:tc>
          <w:tcPr>
            <w:tcW w:w="1628" w:type="dxa"/>
            <w:gridSpan w:val="2"/>
          </w:tcPr>
          <w:p w:rsidR="00454B80" w:rsidRDefault="00454B80">
            <w:pPr>
              <w:pStyle w:val="TableParagraph"/>
              <w:spacing w:before="4"/>
              <w:rPr>
                <w:sz w:val="20"/>
              </w:rPr>
            </w:pPr>
          </w:p>
          <w:p w:rsidR="00454B80" w:rsidRDefault="00C52B3A">
            <w:pPr>
              <w:pStyle w:val="TableParagraph"/>
              <w:spacing w:line="235" w:lineRule="auto"/>
              <w:ind w:left="330" w:right="300" w:firstLine="81"/>
              <w:rPr>
                <w:sz w:val="16"/>
              </w:rPr>
            </w:pPr>
            <w:r>
              <w:rPr>
                <w:sz w:val="16"/>
              </w:rPr>
              <w:t>改进措施及结果应用方案</w:t>
            </w:r>
          </w:p>
        </w:tc>
        <w:tc>
          <w:tcPr>
            <w:tcW w:w="7974" w:type="dxa"/>
            <w:gridSpan w:val="8"/>
          </w:tcPr>
          <w:p w:rsidR="00454B80" w:rsidRDefault="00454B80">
            <w:pPr>
              <w:pStyle w:val="TableParagraph"/>
              <w:rPr>
                <w:sz w:val="16"/>
              </w:rPr>
            </w:pPr>
          </w:p>
          <w:p w:rsidR="00454B80" w:rsidRDefault="00454B80">
            <w:pPr>
              <w:pStyle w:val="TableParagraph"/>
              <w:spacing w:before="12"/>
              <w:rPr>
                <w:sz w:val="11"/>
              </w:rPr>
            </w:pPr>
          </w:p>
          <w:p w:rsidR="00454B80" w:rsidRDefault="00C52B3A">
            <w:pPr>
              <w:pStyle w:val="TableParagraph"/>
              <w:ind w:left="20"/>
              <w:jc w:val="center"/>
              <w:rPr>
                <w:sz w:val="16"/>
              </w:rPr>
            </w:pPr>
            <w:r>
              <w:rPr>
                <w:w w:val="101"/>
                <w:sz w:val="16"/>
              </w:rPr>
              <w:t>无</w:t>
            </w:r>
          </w:p>
        </w:tc>
      </w:tr>
      <w:tr w:rsidR="00454B80">
        <w:trPr>
          <w:trHeight w:val="969"/>
        </w:trPr>
        <w:tc>
          <w:tcPr>
            <w:tcW w:w="1628" w:type="dxa"/>
            <w:gridSpan w:val="2"/>
          </w:tcPr>
          <w:p w:rsidR="00454B80" w:rsidRDefault="00454B80">
            <w:pPr>
              <w:pStyle w:val="TableParagraph"/>
              <w:spacing w:before="12"/>
            </w:pPr>
          </w:p>
          <w:p w:rsidR="00454B80" w:rsidRDefault="00C52B3A">
            <w:pPr>
              <w:pStyle w:val="TableParagraph"/>
              <w:spacing w:line="235" w:lineRule="auto"/>
              <w:ind w:left="494" w:right="219" w:hanging="246"/>
              <w:rPr>
                <w:sz w:val="16"/>
              </w:rPr>
            </w:pPr>
            <w:r>
              <w:rPr>
                <w:sz w:val="16"/>
              </w:rPr>
              <w:t>单位主要负责人签批意见</w:t>
            </w:r>
          </w:p>
        </w:tc>
        <w:tc>
          <w:tcPr>
            <w:tcW w:w="7974" w:type="dxa"/>
            <w:gridSpan w:val="8"/>
          </w:tcPr>
          <w:p w:rsidR="00454B80" w:rsidRDefault="00454B80">
            <w:pPr>
              <w:pStyle w:val="TableParagraph"/>
              <w:spacing w:before="11"/>
              <w:rPr>
                <w:sz w:val="14"/>
              </w:rPr>
            </w:pPr>
          </w:p>
          <w:p w:rsidR="00454B80" w:rsidRDefault="00C52B3A">
            <w:pPr>
              <w:pStyle w:val="TableParagraph"/>
              <w:ind w:left="2850" w:right="1480"/>
              <w:jc w:val="center"/>
              <w:rPr>
                <w:sz w:val="16"/>
              </w:rPr>
            </w:pPr>
            <w:r>
              <w:rPr>
                <w:sz w:val="16"/>
              </w:rPr>
              <w:t>签名：</w:t>
            </w:r>
          </w:p>
          <w:p w:rsidR="00454B80" w:rsidRDefault="00454B80">
            <w:pPr>
              <w:pStyle w:val="TableParagraph"/>
              <w:spacing w:before="8"/>
              <w:rPr>
                <w:sz w:val="15"/>
              </w:rPr>
            </w:pPr>
          </w:p>
          <w:p w:rsidR="00454B80" w:rsidRDefault="00C52B3A">
            <w:pPr>
              <w:pStyle w:val="TableParagraph"/>
              <w:tabs>
                <w:tab w:val="left" w:pos="4748"/>
                <w:tab w:val="left" w:pos="5408"/>
              </w:tabs>
              <w:spacing w:before="1"/>
              <w:ind w:left="4088"/>
              <w:rPr>
                <w:sz w:val="16"/>
              </w:rPr>
            </w:pPr>
            <w:r>
              <w:rPr>
                <w:sz w:val="16"/>
              </w:rPr>
              <w:t>年</w:t>
            </w:r>
            <w:r>
              <w:rPr>
                <w:sz w:val="16"/>
              </w:rPr>
              <w:tab/>
              <w:t>月</w:t>
            </w:r>
            <w:r>
              <w:rPr>
                <w:sz w:val="16"/>
              </w:rPr>
              <w:tab/>
              <w:t>日</w:t>
            </w:r>
          </w:p>
        </w:tc>
      </w:tr>
    </w:tbl>
    <w:p w:rsidR="00454B80" w:rsidRDefault="00C52B3A">
      <w:pPr>
        <w:pStyle w:val="a3"/>
        <w:spacing w:before="30" w:line="205" w:lineRule="exact"/>
        <w:ind w:left="753"/>
      </w:pPr>
      <w:r>
        <w:t>备注：</w:t>
      </w:r>
    </w:p>
    <w:p w:rsidR="00454B80" w:rsidRDefault="00C52B3A">
      <w:pPr>
        <w:pStyle w:val="a4"/>
        <w:numPr>
          <w:ilvl w:val="0"/>
          <w:numId w:val="17"/>
        </w:numPr>
        <w:tabs>
          <w:tab w:val="left" w:pos="920"/>
        </w:tabs>
        <w:spacing w:line="203" w:lineRule="exact"/>
        <w:ind w:hanging="167"/>
        <w:rPr>
          <w:sz w:val="16"/>
        </w:rPr>
      </w:pPr>
      <w:r>
        <w:rPr>
          <w:sz w:val="16"/>
        </w:rPr>
        <w:t>预算执行情况口径：预算数为调整后财政资金总额（包括上年结余结转），执行数为资金使用单位财政资金实际支出数。</w:t>
      </w:r>
    </w:p>
    <w:p w:rsidR="00454B80" w:rsidRDefault="00C52B3A">
      <w:pPr>
        <w:pStyle w:val="a4"/>
        <w:numPr>
          <w:ilvl w:val="0"/>
          <w:numId w:val="17"/>
        </w:numPr>
        <w:tabs>
          <w:tab w:val="left" w:pos="920"/>
        </w:tabs>
        <w:spacing w:line="202" w:lineRule="exact"/>
        <w:ind w:hanging="167"/>
        <w:rPr>
          <w:sz w:val="16"/>
        </w:rPr>
      </w:pPr>
      <w:r>
        <w:rPr>
          <w:sz w:val="16"/>
        </w:rPr>
        <w:t>定量指标完成数汇总原则：绝对值直接累加计算，相对值按照资金额度加权平均计算。定量指标计分原则：正向指标（即目标值为</w:t>
      </w:r>
    </w:p>
    <w:p w:rsidR="00454B80" w:rsidRDefault="00C52B3A">
      <w:pPr>
        <w:pStyle w:val="a3"/>
        <w:ind w:left="753" w:right="1208"/>
      </w:pPr>
      <w:r>
        <w:t>≥X,得分=权重*B/A），反向指标（即目标值为≤X，得分=权重*A/B），</w:t>
      </w:r>
      <w:r>
        <w:rPr>
          <w:spacing w:val="-1"/>
        </w:rPr>
        <w:t xml:space="preserve">得分不得突破权重总额。定量指标先汇总完成数，再计算得 </w:t>
      </w:r>
      <w:r>
        <w:t>分。</w:t>
      </w:r>
    </w:p>
    <w:p w:rsidR="00454B80" w:rsidRDefault="00C52B3A">
      <w:pPr>
        <w:pStyle w:val="a4"/>
        <w:numPr>
          <w:ilvl w:val="0"/>
          <w:numId w:val="17"/>
        </w:numPr>
        <w:tabs>
          <w:tab w:val="left" w:pos="920"/>
        </w:tabs>
        <w:ind w:left="753" w:right="1141" w:firstLine="0"/>
        <w:rPr>
          <w:sz w:val="16"/>
        </w:rPr>
      </w:pPr>
      <w:r>
        <w:rPr>
          <w:spacing w:val="-1"/>
          <w:sz w:val="16"/>
        </w:rPr>
        <w:t xml:space="preserve">定性指标计分原则：达成预期指标、部分达成预期指标并具有一定效果、未达成预期指标且效果较差三档，分别按照该指标对应分 </w:t>
      </w:r>
      <w:r>
        <w:rPr>
          <w:sz w:val="16"/>
        </w:rPr>
        <w:t>值区间100-80%（含80%）、80-50%（含50%）、50-0%合理确定分值。汇总时，以资金额度为权重，对分值进行加权平均计算。</w:t>
      </w:r>
    </w:p>
    <w:p w:rsidR="00454B80" w:rsidRDefault="00C52B3A">
      <w:pPr>
        <w:pStyle w:val="a4"/>
        <w:numPr>
          <w:ilvl w:val="0"/>
          <w:numId w:val="17"/>
        </w:numPr>
        <w:tabs>
          <w:tab w:val="left" w:pos="920"/>
        </w:tabs>
        <w:spacing w:line="201" w:lineRule="exact"/>
        <w:ind w:hanging="167"/>
        <w:rPr>
          <w:sz w:val="16"/>
        </w:rPr>
      </w:pPr>
      <w:r>
        <w:rPr>
          <w:sz w:val="16"/>
        </w:rPr>
        <w:t>基于经济性和必要性等因素考虑，满意度指标暂可不</w:t>
      </w:r>
      <w:proofErr w:type="gramStart"/>
      <w:r>
        <w:rPr>
          <w:sz w:val="16"/>
        </w:rPr>
        <w:t>作为必评指标</w:t>
      </w:r>
      <w:proofErr w:type="gramEnd"/>
      <w:r>
        <w:rPr>
          <w:sz w:val="16"/>
        </w:rPr>
        <w:t>。</w:t>
      </w:r>
    </w:p>
    <w:p w:rsidR="00454B80" w:rsidRDefault="00454B80">
      <w:pPr>
        <w:spacing w:line="201" w:lineRule="exact"/>
        <w:rPr>
          <w:sz w:val="16"/>
        </w:rPr>
        <w:sectPr w:rsidR="00454B80">
          <w:pgSz w:w="11910" w:h="16840"/>
          <w:pgMar w:top="1480" w:right="180" w:bottom="280" w:left="360" w:header="720" w:footer="720" w:gutter="0"/>
          <w:cols w:space="720"/>
        </w:sectPr>
      </w:pPr>
    </w:p>
    <w:p w:rsidR="00454B80" w:rsidRDefault="00C52B3A">
      <w:pPr>
        <w:spacing w:before="41"/>
        <w:ind w:left="1310" w:right="1548"/>
        <w:jc w:val="center"/>
        <w:rPr>
          <w:b/>
          <w:sz w:val="26"/>
        </w:rPr>
      </w:pPr>
      <w:r>
        <w:rPr>
          <w:b/>
          <w:sz w:val="26"/>
        </w:rPr>
        <w:lastRenderedPageBreak/>
        <w:t>2020年度田园大道立面整治等112项相关项目代建管理费项目自评表</w:t>
      </w:r>
    </w:p>
    <w:p w:rsidR="00454B80" w:rsidRDefault="00C52B3A">
      <w:pPr>
        <w:pStyle w:val="a3"/>
        <w:tabs>
          <w:tab w:val="left" w:pos="6450"/>
        </w:tabs>
        <w:spacing w:before="173"/>
        <w:ind w:left="753"/>
      </w:pPr>
      <w:r>
        <w:t>单位名称：武汉市东西湖区住房和城乡建设局</w:t>
      </w:r>
      <w:r>
        <w:tab/>
        <w:t>填报日期：</w:t>
      </w:r>
    </w:p>
    <w:p w:rsidR="00454B80" w:rsidRDefault="00454B80">
      <w:pPr>
        <w:pStyle w:val="a3"/>
        <w:spacing w:before="12"/>
        <w:rPr>
          <w:sz w:val="5"/>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14"/>
        <w:gridCol w:w="814"/>
        <w:gridCol w:w="1234"/>
        <w:gridCol w:w="1210"/>
        <w:gridCol w:w="814"/>
        <w:gridCol w:w="814"/>
        <w:gridCol w:w="1210"/>
        <w:gridCol w:w="814"/>
        <w:gridCol w:w="814"/>
        <w:gridCol w:w="1133"/>
      </w:tblGrid>
      <w:tr w:rsidR="00454B80">
        <w:trPr>
          <w:trHeight w:val="381"/>
        </w:trPr>
        <w:tc>
          <w:tcPr>
            <w:tcW w:w="1628" w:type="dxa"/>
            <w:gridSpan w:val="2"/>
          </w:tcPr>
          <w:p w:rsidR="00454B80" w:rsidRDefault="00C52B3A">
            <w:pPr>
              <w:pStyle w:val="TableParagraph"/>
              <w:spacing w:before="100"/>
              <w:ind w:left="494"/>
              <w:rPr>
                <w:sz w:val="16"/>
              </w:rPr>
            </w:pPr>
            <w:r>
              <w:rPr>
                <w:sz w:val="16"/>
              </w:rPr>
              <w:t>项目名称</w:t>
            </w:r>
          </w:p>
        </w:tc>
        <w:tc>
          <w:tcPr>
            <w:tcW w:w="8043" w:type="dxa"/>
            <w:gridSpan w:val="8"/>
          </w:tcPr>
          <w:p w:rsidR="00454B80" w:rsidRDefault="00C52B3A">
            <w:pPr>
              <w:pStyle w:val="TableParagraph"/>
              <w:spacing w:before="100"/>
              <w:ind w:left="2364" w:right="2343"/>
              <w:jc w:val="center"/>
              <w:rPr>
                <w:sz w:val="16"/>
              </w:rPr>
            </w:pPr>
            <w:r>
              <w:rPr>
                <w:sz w:val="16"/>
              </w:rPr>
              <w:t>田园大道立面整治等112项相关项目代建管理费</w:t>
            </w:r>
          </w:p>
        </w:tc>
      </w:tr>
      <w:tr w:rsidR="00454B80">
        <w:trPr>
          <w:trHeight w:val="380"/>
        </w:trPr>
        <w:tc>
          <w:tcPr>
            <w:tcW w:w="1628" w:type="dxa"/>
            <w:gridSpan w:val="2"/>
          </w:tcPr>
          <w:p w:rsidR="00454B80" w:rsidRDefault="00C52B3A">
            <w:pPr>
              <w:pStyle w:val="TableParagraph"/>
              <w:spacing w:before="100"/>
              <w:ind w:left="494"/>
              <w:rPr>
                <w:sz w:val="16"/>
              </w:rPr>
            </w:pPr>
            <w:r>
              <w:rPr>
                <w:sz w:val="16"/>
              </w:rPr>
              <w:t>主管部门</w:t>
            </w:r>
          </w:p>
        </w:tc>
        <w:tc>
          <w:tcPr>
            <w:tcW w:w="3258" w:type="dxa"/>
            <w:gridSpan w:val="3"/>
          </w:tcPr>
          <w:p w:rsidR="00454B80" w:rsidRDefault="00C52B3A">
            <w:pPr>
              <w:pStyle w:val="TableParagraph"/>
              <w:spacing w:before="100"/>
              <w:ind w:left="409"/>
              <w:rPr>
                <w:sz w:val="16"/>
              </w:rPr>
            </w:pPr>
            <w:r>
              <w:rPr>
                <w:sz w:val="16"/>
              </w:rPr>
              <w:t>武汉市东西湖区住房和城乡建设局</w:t>
            </w:r>
          </w:p>
        </w:tc>
        <w:tc>
          <w:tcPr>
            <w:tcW w:w="2838" w:type="dxa"/>
            <w:gridSpan w:val="3"/>
          </w:tcPr>
          <w:p w:rsidR="00454B80" w:rsidRDefault="00C52B3A">
            <w:pPr>
              <w:pStyle w:val="TableParagraph"/>
              <w:spacing w:before="100"/>
              <w:ind w:left="934"/>
              <w:rPr>
                <w:sz w:val="16"/>
              </w:rPr>
            </w:pPr>
            <w:r>
              <w:rPr>
                <w:sz w:val="16"/>
              </w:rPr>
              <w:t>项目实施单位</w:t>
            </w:r>
          </w:p>
        </w:tc>
        <w:tc>
          <w:tcPr>
            <w:tcW w:w="1947" w:type="dxa"/>
            <w:gridSpan w:val="2"/>
          </w:tcPr>
          <w:p w:rsidR="00454B80" w:rsidRDefault="00C52B3A">
            <w:pPr>
              <w:pStyle w:val="TableParagraph"/>
              <w:spacing w:before="100"/>
              <w:ind w:left="715" w:right="697"/>
              <w:jc w:val="center"/>
              <w:rPr>
                <w:sz w:val="16"/>
              </w:rPr>
            </w:pPr>
            <w:r>
              <w:rPr>
                <w:sz w:val="16"/>
              </w:rPr>
              <w:t>建设科</w:t>
            </w:r>
          </w:p>
        </w:tc>
      </w:tr>
      <w:tr w:rsidR="00454B80">
        <w:trPr>
          <w:trHeight w:val="380"/>
        </w:trPr>
        <w:tc>
          <w:tcPr>
            <w:tcW w:w="1628" w:type="dxa"/>
            <w:gridSpan w:val="2"/>
          </w:tcPr>
          <w:p w:rsidR="00454B80" w:rsidRDefault="00C52B3A">
            <w:pPr>
              <w:pStyle w:val="TableParagraph"/>
              <w:spacing w:before="100"/>
              <w:ind w:left="494"/>
              <w:rPr>
                <w:sz w:val="16"/>
              </w:rPr>
            </w:pPr>
            <w:r>
              <w:rPr>
                <w:sz w:val="16"/>
              </w:rPr>
              <w:t>项目类别</w:t>
            </w:r>
          </w:p>
        </w:tc>
        <w:tc>
          <w:tcPr>
            <w:tcW w:w="8043" w:type="dxa"/>
            <w:gridSpan w:val="8"/>
          </w:tcPr>
          <w:p w:rsidR="00454B80" w:rsidRDefault="00C52B3A">
            <w:pPr>
              <w:pStyle w:val="TableParagraph"/>
              <w:tabs>
                <w:tab w:val="left" w:pos="1504"/>
                <w:tab w:val="left" w:pos="1916"/>
                <w:tab w:val="left" w:pos="3063"/>
              </w:tabs>
              <w:spacing w:before="100"/>
              <w:ind w:left="29"/>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454B80">
        <w:trPr>
          <w:trHeight w:val="381"/>
        </w:trPr>
        <w:tc>
          <w:tcPr>
            <w:tcW w:w="1628" w:type="dxa"/>
            <w:gridSpan w:val="2"/>
          </w:tcPr>
          <w:p w:rsidR="00454B80" w:rsidRDefault="00C52B3A">
            <w:pPr>
              <w:pStyle w:val="TableParagraph"/>
              <w:spacing w:before="100"/>
              <w:ind w:left="494"/>
              <w:rPr>
                <w:sz w:val="16"/>
              </w:rPr>
            </w:pPr>
            <w:r>
              <w:rPr>
                <w:sz w:val="16"/>
              </w:rPr>
              <w:t>项目属性</w:t>
            </w:r>
          </w:p>
        </w:tc>
        <w:tc>
          <w:tcPr>
            <w:tcW w:w="8043" w:type="dxa"/>
            <w:gridSpan w:val="8"/>
          </w:tcPr>
          <w:p w:rsidR="00454B80" w:rsidRDefault="00C52B3A">
            <w:pPr>
              <w:pStyle w:val="TableParagraph"/>
              <w:tabs>
                <w:tab w:val="left" w:pos="1505"/>
                <w:tab w:val="left" w:pos="1918"/>
              </w:tabs>
              <w:spacing w:before="100"/>
              <w:ind w:left="29"/>
              <w:rPr>
                <w:rFonts w:ascii="Wingdings" w:hAnsi="Wingdings"/>
                <w:sz w:val="16"/>
              </w:rPr>
            </w:pPr>
            <w:r>
              <w:rPr>
                <w:sz w:val="16"/>
              </w:rPr>
              <w:t>1、持续性项目</w:t>
            </w:r>
            <w:r>
              <w:rPr>
                <w:sz w:val="16"/>
              </w:rPr>
              <w:tab/>
              <w:t>□</w:t>
            </w:r>
            <w:r>
              <w:rPr>
                <w:sz w:val="16"/>
              </w:rPr>
              <w:tab/>
              <w:t>2、新增性项目</w:t>
            </w:r>
            <w:r>
              <w:rPr>
                <w:spacing w:val="4"/>
                <w:sz w:val="16"/>
              </w:rPr>
              <w:t xml:space="preserve"> </w:t>
            </w:r>
            <w:r>
              <w:rPr>
                <w:rFonts w:ascii="Wingdings" w:hAnsi="Wingdings"/>
                <w:position w:val="1"/>
                <w:sz w:val="16"/>
              </w:rPr>
              <w:t></w:t>
            </w:r>
          </w:p>
        </w:tc>
      </w:tr>
      <w:tr w:rsidR="00454B80">
        <w:trPr>
          <w:trHeight w:val="380"/>
        </w:trPr>
        <w:tc>
          <w:tcPr>
            <w:tcW w:w="1628" w:type="dxa"/>
            <w:gridSpan w:val="2"/>
          </w:tcPr>
          <w:p w:rsidR="00454B80" w:rsidRDefault="00C52B3A">
            <w:pPr>
              <w:pStyle w:val="TableParagraph"/>
              <w:spacing w:before="99"/>
              <w:ind w:left="494"/>
              <w:rPr>
                <w:sz w:val="16"/>
              </w:rPr>
            </w:pPr>
            <w:r>
              <w:rPr>
                <w:sz w:val="16"/>
              </w:rPr>
              <w:t>项目类型</w:t>
            </w:r>
          </w:p>
        </w:tc>
        <w:tc>
          <w:tcPr>
            <w:tcW w:w="8043" w:type="dxa"/>
            <w:gridSpan w:val="8"/>
          </w:tcPr>
          <w:p w:rsidR="00454B80" w:rsidRDefault="00C52B3A">
            <w:pPr>
              <w:pStyle w:val="TableParagraph"/>
              <w:tabs>
                <w:tab w:val="left" w:pos="1505"/>
                <w:tab w:val="left" w:pos="1918"/>
                <w:tab w:val="left" w:pos="3802"/>
              </w:tabs>
              <w:spacing w:before="99"/>
              <w:ind w:left="29"/>
              <w:rPr>
                <w:rFonts w:ascii="Wingdings" w:hAnsi="Wingdings"/>
                <w:sz w:val="16"/>
              </w:rPr>
            </w:pPr>
            <w:r>
              <w:rPr>
                <w:sz w:val="16"/>
              </w:rPr>
              <w:t>1、常年性项目</w:t>
            </w:r>
            <w:r>
              <w:rPr>
                <w:sz w:val="16"/>
              </w:rPr>
              <w:tab/>
              <w:t>□</w:t>
            </w:r>
            <w:r>
              <w:rPr>
                <w:sz w:val="16"/>
              </w:rPr>
              <w:tab/>
              <w:t xml:space="preserve">2、延续性项目 </w:t>
            </w:r>
            <w:r>
              <w:rPr>
                <w:spacing w:val="18"/>
                <w:sz w:val="16"/>
              </w:rPr>
              <w:t xml:space="preserve"> </w:t>
            </w:r>
            <w:r>
              <w:rPr>
                <w:sz w:val="16"/>
              </w:rPr>
              <w:t>□</w:t>
            </w:r>
            <w:r>
              <w:rPr>
                <w:sz w:val="16"/>
              </w:rPr>
              <w:tab/>
              <w:t>3、一次性项目</w:t>
            </w:r>
            <w:r>
              <w:rPr>
                <w:spacing w:val="4"/>
                <w:sz w:val="16"/>
              </w:rPr>
              <w:t xml:space="preserve"> </w:t>
            </w:r>
            <w:r>
              <w:rPr>
                <w:rFonts w:ascii="Wingdings" w:hAnsi="Wingdings"/>
                <w:position w:val="1"/>
                <w:sz w:val="16"/>
              </w:rPr>
              <w:t></w:t>
            </w:r>
          </w:p>
        </w:tc>
      </w:tr>
      <w:tr w:rsidR="00454B80">
        <w:trPr>
          <w:trHeight w:val="498"/>
        </w:trPr>
        <w:tc>
          <w:tcPr>
            <w:tcW w:w="1628" w:type="dxa"/>
            <w:gridSpan w:val="2"/>
            <w:vMerge w:val="restart"/>
          </w:tcPr>
          <w:p w:rsidR="00454B80" w:rsidRDefault="00454B80">
            <w:pPr>
              <w:pStyle w:val="TableParagraph"/>
              <w:rPr>
                <w:sz w:val="16"/>
              </w:rPr>
            </w:pPr>
          </w:p>
          <w:p w:rsidR="00454B80" w:rsidRDefault="00C52B3A">
            <w:pPr>
              <w:pStyle w:val="TableParagraph"/>
              <w:spacing w:before="1" w:line="235" w:lineRule="auto"/>
              <w:ind w:left="330" w:right="300" w:firstLine="163"/>
              <w:rPr>
                <w:sz w:val="16"/>
              </w:rPr>
            </w:pPr>
            <w:r>
              <w:rPr>
                <w:sz w:val="16"/>
              </w:rPr>
              <w:t>预算执行 情况（万元</w:t>
            </w:r>
            <w:r>
              <w:rPr>
                <w:spacing w:val="-17"/>
                <w:sz w:val="16"/>
              </w:rPr>
              <w:t>）</w:t>
            </w:r>
          </w:p>
          <w:p w:rsidR="00454B80" w:rsidRDefault="00C52B3A">
            <w:pPr>
              <w:pStyle w:val="TableParagraph"/>
              <w:spacing w:line="203" w:lineRule="exact"/>
              <w:ind w:left="491"/>
              <w:rPr>
                <w:sz w:val="16"/>
              </w:rPr>
            </w:pPr>
            <w:r>
              <w:rPr>
                <w:sz w:val="16"/>
              </w:rPr>
              <w:t>（20分）</w:t>
            </w:r>
          </w:p>
        </w:tc>
        <w:tc>
          <w:tcPr>
            <w:tcW w:w="1234" w:type="dxa"/>
          </w:tcPr>
          <w:p w:rsidR="00454B80" w:rsidRDefault="00454B80">
            <w:pPr>
              <w:pStyle w:val="TableParagraph"/>
              <w:rPr>
                <w:rFonts w:ascii="Times New Roman"/>
                <w:sz w:val="16"/>
              </w:rPr>
            </w:pPr>
          </w:p>
        </w:tc>
        <w:tc>
          <w:tcPr>
            <w:tcW w:w="1210" w:type="dxa"/>
          </w:tcPr>
          <w:p w:rsidR="00454B80" w:rsidRDefault="00454B80">
            <w:pPr>
              <w:pStyle w:val="TableParagraph"/>
              <w:spacing w:before="3"/>
              <w:rPr>
                <w:sz w:val="12"/>
              </w:rPr>
            </w:pPr>
          </w:p>
          <w:p w:rsidR="00454B80" w:rsidRDefault="00C52B3A">
            <w:pPr>
              <w:pStyle w:val="TableParagraph"/>
              <w:spacing w:before="1"/>
              <w:ind w:left="27" w:right="4"/>
              <w:jc w:val="center"/>
              <w:rPr>
                <w:sz w:val="16"/>
              </w:rPr>
            </w:pPr>
            <w:r>
              <w:rPr>
                <w:sz w:val="16"/>
              </w:rPr>
              <w:t>预算数（A）</w:t>
            </w:r>
          </w:p>
        </w:tc>
        <w:tc>
          <w:tcPr>
            <w:tcW w:w="1628" w:type="dxa"/>
            <w:gridSpan w:val="2"/>
          </w:tcPr>
          <w:p w:rsidR="00454B80" w:rsidRDefault="00454B80">
            <w:pPr>
              <w:pStyle w:val="TableParagraph"/>
              <w:spacing w:before="3"/>
              <w:rPr>
                <w:sz w:val="12"/>
              </w:rPr>
            </w:pPr>
          </w:p>
          <w:p w:rsidR="00454B80" w:rsidRDefault="00C52B3A">
            <w:pPr>
              <w:pStyle w:val="TableParagraph"/>
              <w:spacing w:before="1"/>
              <w:ind w:left="367"/>
              <w:rPr>
                <w:sz w:val="16"/>
              </w:rPr>
            </w:pPr>
            <w:r>
              <w:rPr>
                <w:sz w:val="16"/>
              </w:rPr>
              <w:t>执行数（B）</w:t>
            </w:r>
          </w:p>
        </w:tc>
        <w:tc>
          <w:tcPr>
            <w:tcW w:w="1210" w:type="dxa"/>
          </w:tcPr>
          <w:p w:rsidR="00454B80" w:rsidRDefault="00454B80">
            <w:pPr>
              <w:pStyle w:val="TableParagraph"/>
              <w:spacing w:before="3"/>
              <w:rPr>
                <w:sz w:val="12"/>
              </w:rPr>
            </w:pPr>
          </w:p>
          <w:p w:rsidR="00454B80" w:rsidRDefault="00C52B3A">
            <w:pPr>
              <w:pStyle w:val="TableParagraph"/>
              <w:spacing w:before="1"/>
              <w:ind w:left="24" w:right="4"/>
              <w:jc w:val="center"/>
              <w:rPr>
                <w:sz w:val="16"/>
              </w:rPr>
            </w:pPr>
            <w:r>
              <w:rPr>
                <w:sz w:val="16"/>
              </w:rPr>
              <w:t>执行率（B/A）</w:t>
            </w:r>
          </w:p>
        </w:tc>
        <w:tc>
          <w:tcPr>
            <w:tcW w:w="2761" w:type="dxa"/>
            <w:gridSpan w:val="3"/>
          </w:tcPr>
          <w:p w:rsidR="00454B80" w:rsidRDefault="00C52B3A">
            <w:pPr>
              <w:pStyle w:val="TableParagraph"/>
              <w:spacing w:before="56" w:line="203" w:lineRule="exact"/>
              <w:ind w:left="762" w:right="740"/>
              <w:jc w:val="center"/>
              <w:rPr>
                <w:sz w:val="16"/>
              </w:rPr>
            </w:pPr>
            <w:r>
              <w:rPr>
                <w:sz w:val="16"/>
              </w:rPr>
              <w:t>得分</w:t>
            </w:r>
          </w:p>
          <w:p w:rsidR="00454B80" w:rsidRDefault="00C52B3A">
            <w:pPr>
              <w:pStyle w:val="TableParagraph"/>
              <w:spacing w:line="203" w:lineRule="exact"/>
              <w:ind w:left="762" w:right="743"/>
              <w:jc w:val="center"/>
              <w:rPr>
                <w:sz w:val="16"/>
              </w:rPr>
            </w:pPr>
            <w:r>
              <w:rPr>
                <w:sz w:val="16"/>
              </w:rPr>
              <w:t>（20分*执行率）</w:t>
            </w:r>
          </w:p>
        </w:tc>
      </w:tr>
      <w:tr w:rsidR="00454B80">
        <w:trPr>
          <w:trHeight w:val="479"/>
        </w:trPr>
        <w:tc>
          <w:tcPr>
            <w:tcW w:w="1628" w:type="dxa"/>
            <w:gridSpan w:val="2"/>
            <w:vMerge/>
            <w:tcBorders>
              <w:top w:val="nil"/>
            </w:tcBorders>
          </w:tcPr>
          <w:p w:rsidR="00454B80" w:rsidRDefault="00454B80">
            <w:pPr>
              <w:rPr>
                <w:sz w:val="2"/>
                <w:szCs w:val="2"/>
              </w:rPr>
            </w:pPr>
          </w:p>
        </w:tc>
        <w:tc>
          <w:tcPr>
            <w:tcW w:w="1234" w:type="dxa"/>
          </w:tcPr>
          <w:p w:rsidR="00454B80" w:rsidRDefault="00C52B3A">
            <w:pPr>
              <w:pStyle w:val="TableParagraph"/>
              <w:spacing w:before="46"/>
              <w:ind w:left="538" w:right="25" w:hanging="490"/>
              <w:rPr>
                <w:sz w:val="16"/>
              </w:rPr>
            </w:pPr>
            <w:r>
              <w:rPr>
                <w:sz w:val="16"/>
              </w:rPr>
              <w:t>年度财政资金总额</w:t>
            </w:r>
          </w:p>
        </w:tc>
        <w:tc>
          <w:tcPr>
            <w:tcW w:w="1210" w:type="dxa"/>
          </w:tcPr>
          <w:p w:rsidR="00454B80" w:rsidRDefault="00454B80">
            <w:pPr>
              <w:pStyle w:val="TableParagraph"/>
              <w:spacing w:before="6"/>
              <w:rPr>
                <w:sz w:val="11"/>
              </w:rPr>
            </w:pPr>
          </w:p>
          <w:p w:rsidR="00454B80" w:rsidRDefault="00C52B3A">
            <w:pPr>
              <w:pStyle w:val="TableParagraph"/>
              <w:ind w:left="28" w:right="4"/>
              <w:jc w:val="center"/>
              <w:rPr>
                <w:sz w:val="16"/>
              </w:rPr>
            </w:pPr>
            <w:r>
              <w:rPr>
                <w:sz w:val="16"/>
              </w:rPr>
              <w:t>4,614.00</w:t>
            </w:r>
          </w:p>
        </w:tc>
        <w:tc>
          <w:tcPr>
            <w:tcW w:w="1628" w:type="dxa"/>
            <w:gridSpan w:val="2"/>
          </w:tcPr>
          <w:p w:rsidR="00454B80" w:rsidRDefault="00454B80">
            <w:pPr>
              <w:pStyle w:val="TableParagraph"/>
              <w:spacing w:before="6"/>
              <w:rPr>
                <w:sz w:val="11"/>
              </w:rPr>
            </w:pPr>
          </w:p>
          <w:p w:rsidR="00454B80" w:rsidRDefault="00C52B3A">
            <w:pPr>
              <w:pStyle w:val="TableParagraph"/>
              <w:ind w:left="487"/>
              <w:rPr>
                <w:sz w:val="16"/>
              </w:rPr>
            </w:pPr>
            <w:r>
              <w:rPr>
                <w:sz w:val="16"/>
              </w:rPr>
              <w:t>4,614.00</w:t>
            </w:r>
          </w:p>
        </w:tc>
        <w:tc>
          <w:tcPr>
            <w:tcW w:w="1210" w:type="dxa"/>
          </w:tcPr>
          <w:p w:rsidR="00454B80" w:rsidRDefault="00454B80">
            <w:pPr>
              <w:pStyle w:val="TableParagraph"/>
              <w:spacing w:before="6"/>
              <w:rPr>
                <w:sz w:val="11"/>
              </w:rPr>
            </w:pPr>
          </w:p>
          <w:p w:rsidR="00454B80" w:rsidRDefault="00C52B3A">
            <w:pPr>
              <w:pStyle w:val="TableParagraph"/>
              <w:ind w:left="26" w:right="4"/>
              <w:jc w:val="center"/>
              <w:rPr>
                <w:sz w:val="16"/>
              </w:rPr>
            </w:pPr>
            <w:r>
              <w:rPr>
                <w:sz w:val="16"/>
              </w:rPr>
              <w:t>100%</w:t>
            </w:r>
          </w:p>
        </w:tc>
        <w:tc>
          <w:tcPr>
            <w:tcW w:w="2761" w:type="dxa"/>
            <w:gridSpan w:val="3"/>
          </w:tcPr>
          <w:p w:rsidR="00454B80" w:rsidRDefault="00454B80">
            <w:pPr>
              <w:pStyle w:val="TableParagraph"/>
              <w:spacing w:before="6"/>
              <w:rPr>
                <w:sz w:val="11"/>
              </w:rPr>
            </w:pPr>
          </w:p>
          <w:p w:rsidR="00454B80" w:rsidRDefault="00C52B3A">
            <w:pPr>
              <w:pStyle w:val="TableParagraph"/>
              <w:ind w:left="762" w:right="743"/>
              <w:jc w:val="center"/>
              <w:rPr>
                <w:sz w:val="16"/>
              </w:rPr>
            </w:pPr>
            <w:r>
              <w:rPr>
                <w:sz w:val="16"/>
              </w:rPr>
              <w:t>20</w:t>
            </w:r>
          </w:p>
        </w:tc>
      </w:tr>
      <w:tr w:rsidR="00454B80">
        <w:trPr>
          <w:trHeight w:val="479"/>
        </w:trPr>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6" w:line="237" w:lineRule="auto"/>
              <w:ind w:left="85" w:right="57" w:hanging="2"/>
              <w:jc w:val="center"/>
              <w:rPr>
                <w:sz w:val="16"/>
              </w:rPr>
            </w:pPr>
            <w:r>
              <w:rPr>
                <w:sz w:val="16"/>
              </w:rPr>
              <w:t>年度绩效目标（80 分）</w:t>
            </w:r>
          </w:p>
        </w:tc>
        <w:tc>
          <w:tcPr>
            <w:tcW w:w="814" w:type="dxa"/>
          </w:tcPr>
          <w:p w:rsidR="00454B80" w:rsidRDefault="00454B80">
            <w:pPr>
              <w:pStyle w:val="TableParagraph"/>
              <w:spacing w:before="6"/>
              <w:rPr>
                <w:sz w:val="11"/>
              </w:rPr>
            </w:pPr>
          </w:p>
          <w:p w:rsidR="00454B80" w:rsidRDefault="00C52B3A">
            <w:pPr>
              <w:pStyle w:val="TableParagraph"/>
              <w:ind w:left="86"/>
              <w:rPr>
                <w:sz w:val="16"/>
              </w:rPr>
            </w:pPr>
            <w:r>
              <w:rPr>
                <w:sz w:val="16"/>
              </w:rPr>
              <w:t>一级指标</w:t>
            </w:r>
          </w:p>
        </w:tc>
        <w:tc>
          <w:tcPr>
            <w:tcW w:w="1234" w:type="dxa"/>
          </w:tcPr>
          <w:p w:rsidR="00454B80" w:rsidRDefault="00454B80">
            <w:pPr>
              <w:pStyle w:val="TableParagraph"/>
              <w:spacing w:before="6"/>
              <w:rPr>
                <w:sz w:val="11"/>
              </w:rPr>
            </w:pPr>
          </w:p>
          <w:p w:rsidR="00454B80" w:rsidRDefault="00C52B3A">
            <w:pPr>
              <w:pStyle w:val="TableParagraph"/>
              <w:ind w:left="40" w:right="14"/>
              <w:jc w:val="center"/>
              <w:rPr>
                <w:sz w:val="16"/>
              </w:rPr>
            </w:pPr>
            <w:r>
              <w:rPr>
                <w:sz w:val="16"/>
              </w:rPr>
              <w:t>二级指标</w:t>
            </w:r>
          </w:p>
        </w:tc>
        <w:tc>
          <w:tcPr>
            <w:tcW w:w="2838" w:type="dxa"/>
            <w:gridSpan w:val="3"/>
          </w:tcPr>
          <w:p w:rsidR="00454B80" w:rsidRDefault="00454B80">
            <w:pPr>
              <w:pStyle w:val="TableParagraph"/>
              <w:spacing w:before="6"/>
              <w:rPr>
                <w:sz w:val="11"/>
              </w:rPr>
            </w:pPr>
          </w:p>
          <w:p w:rsidR="00454B80" w:rsidRDefault="00C52B3A">
            <w:pPr>
              <w:pStyle w:val="TableParagraph"/>
              <w:ind w:left="1082" w:right="1058"/>
              <w:jc w:val="center"/>
              <w:rPr>
                <w:sz w:val="16"/>
              </w:rPr>
            </w:pPr>
            <w:r>
              <w:rPr>
                <w:sz w:val="16"/>
              </w:rPr>
              <w:t>三级指标</w:t>
            </w:r>
          </w:p>
        </w:tc>
        <w:tc>
          <w:tcPr>
            <w:tcW w:w="1210" w:type="dxa"/>
          </w:tcPr>
          <w:p w:rsidR="00454B80" w:rsidRDefault="00C52B3A">
            <w:pPr>
              <w:pStyle w:val="TableParagraph"/>
              <w:spacing w:before="46" w:line="205" w:lineRule="exact"/>
              <w:ind w:left="27" w:right="4"/>
              <w:jc w:val="center"/>
              <w:rPr>
                <w:sz w:val="16"/>
              </w:rPr>
            </w:pPr>
            <w:r>
              <w:rPr>
                <w:sz w:val="16"/>
              </w:rPr>
              <w:t>年初目标值</w:t>
            </w:r>
          </w:p>
          <w:p w:rsidR="00454B80" w:rsidRDefault="00C52B3A">
            <w:pPr>
              <w:pStyle w:val="TableParagraph"/>
              <w:spacing w:line="205" w:lineRule="exact"/>
              <w:ind w:left="24" w:right="4"/>
              <w:jc w:val="center"/>
              <w:rPr>
                <w:sz w:val="16"/>
              </w:rPr>
            </w:pPr>
            <w:r>
              <w:rPr>
                <w:sz w:val="16"/>
              </w:rPr>
              <w:t>（A）</w:t>
            </w:r>
          </w:p>
        </w:tc>
        <w:tc>
          <w:tcPr>
            <w:tcW w:w="1628" w:type="dxa"/>
            <w:gridSpan w:val="2"/>
          </w:tcPr>
          <w:p w:rsidR="00454B80" w:rsidRDefault="00454B80">
            <w:pPr>
              <w:pStyle w:val="TableParagraph"/>
              <w:spacing w:before="6"/>
              <w:rPr>
                <w:sz w:val="11"/>
              </w:rPr>
            </w:pPr>
          </w:p>
          <w:p w:rsidR="00454B80" w:rsidRDefault="00C52B3A">
            <w:pPr>
              <w:pStyle w:val="TableParagraph"/>
              <w:ind w:left="203"/>
              <w:rPr>
                <w:sz w:val="16"/>
              </w:rPr>
            </w:pPr>
            <w:r>
              <w:rPr>
                <w:sz w:val="16"/>
              </w:rPr>
              <w:t>实际完成值（B）</w:t>
            </w:r>
          </w:p>
        </w:tc>
        <w:tc>
          <w:tcPr>
            <w:tcW w:w="1133" w:type="dxa"/>
          </w:tcPr>
          <w:p w:rsidR="00454B80" w:rsidRDefault="00454B80">
            <w:pPr>
              <w:pStyle w:val="TableParagraph"/>
              <w:spacing w:before="6"/>
              <w:rPr>
                <w:sz w:val="11"/>
              </w:rPr>
            </w:pPr>
          </w:p>
          <w:p w:rsidR="00454B80" w:rsidRDefault="00C52B3A">
            <w:pPr>
              <w:pStyle w:val="TableParagraph"/>
              <w:ind w:left="389" w:right="369"/>
              <w:jc w:val="center"/>
              <w:rPr>
                <w:sz w:val="16"/>
              </w:rPr>
            </w:pPr>
            <w:r>
              <w:rPr>
                <w:sz w:val="16"/>
              </w:rPr>
              <w:t>得分</w:t>
            </w:r>
          </w:p>
        </w:tc>
      </w:tr>
      <w:tr w:rsidR="00454B80">
        <w:trPr>
          <w:trHeight w:val="479"/>
        </w:trPr>
        <w:tc>
          <w:tcPr>
            <w:tcW w:w="814" w:type="dxa"/>
            <w:vMerge/>
            <w:tcBorders>
              <w:top w:val="nil"/>
            </w:tcBorders>
          </w:tcPr>
          <w:p w:rsidR="00454B80" w:rsidRDefault="00454B80">
            <w:pPr>
              <w:rPr>
                <w:sz w:val="2"/>
                <w:szCs w:val="2"/>
              </w:rPr>
            </w:pPr>
          </w:p>
        </w:tc>
        <w:tc>
          <w:tcPr>
            <w:tcW w:w="814" w:type="dxa"/>
          </w:tcPr>
          <w:p w:rsidR="00454B80" w:rsidRDefault="00C52B3A">
            <w:pPr>
              <w:pStyle w:val="TableParagraph"/>
              <w:spacing w:before="46" w:line="205" w:lineRule="exact"/>
              <w:ind w:left="86"/>
              <w:rPr>
                <w:sz w:val="16"/>
              </w:rPr>
            </w:pPr>
            <w:r>
              <w:rPr>
                <w:sz w:val="16"/>
              </w:rPr>
              <w:t>产出指标</w:t>
            </w:r>
          </w:p>
          <w:p w:rsidR="00454B80" w:rsidRDefault="00C52B3A">
            <w:pPr>
              <w:pStyle w:val="TableParagraph"/>
              <w:spacing w:line="205" w:lineRule="exact"/>
              <w:ind w:left="83"/>
              <w:rPr>
                <w:sz w:val="16"/>
              </w:rPr>
            </w:pPr>
            <w:r>
              <w:rPr>
                <w:sz w:val="16"/>
              </w:rPr>
              <w:t>（40分）</w:t>
            </w:r>
          </w:p>
        </w:tc>
        <w:tc>
          <w:tcPr>
            <w:tcW w:w="1234" w:type="dxa"/>
          </w:tcPr>
          <w:p w:rsidR="00454B80" w:rsidRDefault="00454B80">
            <w:pPr>
              <w:pStyle w:val="TableParagraph"/>
              <w:spacing w:before="6"/>
              <w:rPr>
                <w:sz w:val="11"/>
              </w:rPr>
            </w:pPr>
          </w:p>
          <w:p w:rsidR="00454B80" w:rsidRDefault="00C52B3A">
            <w:pPr>
              <w:pStyle w:val="TableParagraph"/>
              <w:ind w:left="40" w:right="14"/>
              <w:jc w:val="center"/>
              <w:rPr>
                <w:sz w:val="16"/>
              </w:rPr>
            </w:pPr>
            <w:r>
              <w:rPr>
                <w:sz w:val="16"/>
              </w:rPr>
              <w:t>质量指标</w:t>
            </w:r>
          </w:p>
        </w:tc>
        <w:tc>
          <w:tcPr>
            <w:tcW w:w="2838" w:type="dxa"/>
            <w:gridSpan w:val="3"/>
          </w:tcPr>
          <w:p w:rsidR="00454B80" w:rsidRDefault="00454B80">
            <w:pPr>
              <w:pStyle w:val="TableParagraph"/>
              <w:spacing w:before="6"/>
              <w:rPr>
                <w:sz w:val="11"/>
              </w:rPr>
            </w:pPr>
          </w:p>
          <w:p w:rsidR="00454B80" w:rsidRDefault="00C52B3A">
            <w:pPr>
              <w:pStyle w:val="TableParagraph"/>
              <w:ind w:left="768"/>
              <w:rPr>
                <w:sz w:val="16"/>
              </w:rPr>
            </w:pPr>
            <w:r>
              <w:rPr>
                <w:sz w:val="16"/>
              </w:rPr>
              <w:t>工程质量（40分）</w:t>
            </w:r>
          </w:p>
        </w:tc>
        <w:tc>
          <w:tcPr>
            <w:tcW w:w="1210" w:type="dxa"/>
          </w:tcPr>
          <w:p w:rsidR="00454B80" w:rsidRDefault="00454B80">
            <w:pPr>
              <w:pStyle w:val="TableParagraph"/>
              <w:spacing w:before="6"/>
              <w:rPr>
                <w:sz w:val="11"/>
              </w:rPr>
            </w:pPr>
          </w:p>
          <w:p w:rsidR="00454B80" w:rsidRDefault="00C52B3A">
            <w:pPr>
              <w:pStyle w:val="TableParagraph"/>
              <w:ind w:left="23" w:right="4"/>
              <w:jc w:val="center"/>
              <w:rPr>
                <w:sz w:val="16"/>
              </w:rPr>
            </w:pPr>
            <w:r>
              <w:rPr>
                <w:sz w:val="16"/>
              </w:rPr>
              <w:t>合格</w:t>
            </w:r>
          </w:p>
        </w:tc>
        <w:tc>
          <w:tcPr>
            <w:tcW w:w="1628" w:type="dxa"/>
            <w:gridSpan w:val="2"/>
          </w:tcPr>
          <w:p w:rsidR="00454B80" w:rsidRDefault="00454B80">
            <w:pPr>
              <w:pStyle w:val="TableParagraph"/>
              <w:spacing w:before="6"/>
              <w:rPr>
                <w:sz w:val="11"/>
              </w:rPr>
            </w:pPr>
          </w:p>
          <w:p w:rsidR="00454B80" w:rsidRDefault="00C52B3A">
            <w:pPr>
              <w:pStyle w:val="TableParagraph"/>
              <w:ind w:left="403" w:right="382"/>
              <w:jc w:val="center"/>
              <w:rPr>
                <w:sz w:val="16"/>
              </w:rPr>
            </w:pPr>
            <w:r>
              <w:rPr>
                <w:sz w:val="16"/>
              </w:rPr>
              <w:t>合格</w:t>
            </w:r>
          </w:p>
        </w:tc>
        <w:tc>
          <w:tcPr>
            <w:tcW w:w="1133" w:type="dxa"/>
          </w:tcPr>
          <w:p w:rsidR="00454B80" w:rsidRDefault="00454B80">
            <w:pPr>
              <w:pStyle w:val="TableParagraph"/>
              <w:spacing w:before="6"/>
              <w:rPr>
                <w:sz w:val="11"/>
              </w:rPr>
            </w:pPr>
          </w:p>
          <w:p w:rsidR="00454B80" w:rsidRDefault="00C52B3A">
            <w:pPr>
              <w:pStyle w:val="TableParagraph"/>
              <w:ind w:left="387" w:right="369"/>
              <w:jc w:val="center"/>
              <w:rPr>
                <w:sz w:val="16"/>
              </w:rPr>
            </w:pPr>
            <w:r>
              <w:rPr>
                <w:sz w:val="16"/>
              </w:rPr>
              <w:t>40</w:t>
            </w:r>
          </w:p>
        </w:tc>
      </w:tr>
      <w:tr w:rsidR="00454B80">
        <w:trPr>
          <w:trHeight w:val="479"/>
        </w:trPr>
        <w:tc>
          <w:tcPr>
            <w:tcW w:w="814" w:type="dxa"/>
            <w:vMerge/>
            <w:tcBorders>
              <w:top w:val="nil"/>
            </w:tcBorders>
          </w:tcPr>
          <w:p w:rsidR="00454B80" w:rsidRDefault="00454B80">
            <w:pPr>
              <w:rPr>
                <w:sz w:val="2"/>
                <w:szCs w:val="2"/>
              </w:rPr>
            </w:pPr>
          </w:p>
        </w:tc>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31" w:line="203" w:lineRule="exact"/>
              <w:ind w:left="86"/>
              <w:rPr>
                <w:sz w:val="16"/>
              </w:rPr>
            </w:pPr>
            <w:r>
              <w:rPr>
                <w:sz w:val="16"/>
              </w:rPr>
              <w:t>效益指标</w:t>
            </w:r>
          </w:p>
          <w:p w:rsidR="00454B80" w:rsidRDefault="00C52B3A">
            <w:pPr>
              <w:pStyle w:val="TableParagraph"/>
              <w:spacing w:line="203" w:lineRule="exact"/>
              <w:ind w:left="83"/>
              <w:rPr>
                <w:sz w:val="16"/>
              </w:rPr>
            </w:pPr>
            <w:r>
              <w:rPr>
                <w:sz w:val="16"/>
              </w:rPr>
              <w:t>（40分）</w:t>
            </w:r>
          </w:p>
        </w:tc>
        <w:tc>
          <w:tcPr>
            <w:tcW w:w="1234" w:type="dxa"/>
            <w:vMerge w:val="restart"/>
          </w:tcPr>
          <w:p w:rsidR="00454B80" w:rsidRDefault="00454B80">
            <w:pPr>
              <w:pStyle w:val="TableParagraph"/>
              <w:rPr>
                <w:sz w:val="16"/>
              </w:rPr>
            </w:pPr>
          </w:p>
          <w:p w:rsidR="00454B80" w:rsidRDefault="00454B80">
            <w:pPr>
              <w:pStyle w:val="TableParagraph"/>
              <w:spacing w:before="10"/>
              <w:rPr>
                <w:sz w:val="14"/>
              </w:rPr>
            </w:pPr>
          </w:p>
          <w:p w:rsidR="00454B80" w:rsidRDefault="00C52B3A">
            <w:pPr>
              <w:pStyle w:val="TableParagraph"/>
              <w:spacing w:before="1"/>
              <w:ind w:left="133"/>
              <w:rPr>
                <w:sz w:val="16"/>
              </w:rPr>
            </w:pPr>
            <w:r>
              <w:rPr>
                <w:sz w:val="16"/>
              </w:rPr>
              <w:t>社会效益指标</w:t>
            </w:r>
          </w:p>
        </w:tc>
        <w:tc>
          <w:tcPr>
            <w:tcW w:w="2838" w:type="dxa"/>
            <w:gridSpan w:val="3"/>
          </w:tcPr>
          <w:p w:rsidR="00454B80" w:rsidRDefault="00454B80">
            <w:pPr>
              <w:pStyle w:val="TableParagraph"/>
              <w:spacing w:before="6"/>
              <w:rPr>
                <w:sz w:val="11"/>
              </w:rPr>
            </w:pPr>
          </w:p>
          <w:p w:rsidR="00454B80" w:rsidRDefault="00C52B3A">
            <w:pPr>
              <w:pStyle w:val="TableParagraph"/>
              <w:ind w:left="279"/>
              <w:rPr>
                <w:sz w:val="16"/>
              </w:rPr>
            </w:pPr>
            <w:r>
              <w:rPr>
                <w:sz w:val="16"/>
              </w:rPr>
              <w:t>片区企业居民出行便利（15分）</w:t>
            </w:r>
          </w:p>
        </w:tc>
        <w:tc>
          <w:tcPr>
            <w:tcW w:w="1210" w:type="dxa"/>
          </w:tcPr>
          <w:p w:rsidR="00454B80" w:rsidRDefault="00454B80">
            <w:pPr>
              <w:pStyle w:val="TableParagraph"/>
              <w:spacing w:before="6"/>
              <w:rPr>
                <w:sz w:val="11"/>
              </w:rPr>
            </w:pPr>
          </w:p>
          <w:p w:rsidR="00454B80" w:rsidRDefault="00C52B3A">
            <w:pPr>
              <w:pStyle w:val="TableParagraph"/>
              <w:ind w:left="23" w:right="4"/>
              <w:jc w:val="center"/>
              <w:rPr>
                <w:sz w:val="16"/>
              </w:rPr>
            </w:pPr>
            <w:r>
              <w:rPr>
                <w:sz w:val="16"/>
              </w:rPr>
              <w:t>有所提升</w:t>
            </w:r>
          </w:p>
        </w:tc>
        <w:tc>
          <w:tcPr>
            <w:tcW w:w="1628" w:type="dxa"/>
            <w:gridSpan w:val="2"/>
          </w:tcPr>
          <w:p w:rsidR="00454B80" w:rsidRDefault="00454B80">
            <w:pPr>
              <w:pStyle w:val="TableParagraph"/>
              <w:spacing w:before="6"/>
              <w:rPr>
                <w:sz w:val="11"/>
              </w:rPr>
            </w:pPr>
          </w:p>
          <w:p w:rsidR="00454B80" w:rsidRDefault="00C52B3A">
            <w:pPr>
              <w:pStyle w:val="TableParagraph"/>
              <w:ind w:left="491"/>
              <w:rPr>
                <w:sz w:val="16"/>
              </w:rPr>
            </w:pPr>
            <w:r>
              <w:rPr>
                <w:sz w:val="16"/>
              </w:rPr>
              <w:t>有所提升</w:t>
            </w:r>
          </w:p>
        </w:tc>
        <w:tc>
          <w:tcPr>
            <w:tcW w:w="1133" w:type="dxa"/>
          </w:tcPr>
          <w:p w:rsidR="00454B80" w:rsidRDefault="00454B80">
            <w:pPr>
              <w:pStyle w:val="TableParagraph"/>
              <w:spacing w:before="6"/>
              <w:rPr>
                <w:sz w:val="11"/>
              </w:rPr>
            </w:pPr>
          </w:p>
          <w:p w:rsidR="00454B80" w:rsidRDefault="00C52B3A">
            <w:pPr>
              <w:pStyle w:val="TableParagraph"/>
              <w:ind w:left="387" w:right="369"/>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234" w:type="dxa"/>
            <w:vMerge/>
            <w:tcBorders>
              <w:top w:val="nil"/>
            </w:tcBorders>
          </w:tcPr>
          <w:p w:rsidR="00454B80" w:rsidRDefault="00454B80">
            <w:pPr>
              <w:rPr>
                <w:sz w:val="2"/>
                <w:szCs w:val="2"/>
              </w:rPr>
            </w:pPr>
          </w:p>
        </w:tc>
        <w:tc>
          <w:tcPr>
            <w:tcW w:w="2838" w:type="dxa"/>
            <w:gridSpan w:val="3"/>
          </w:tcPr>
          <w:p w:rsidR="00454B80" w:rsidRDefault="00454B80">
            <w:pPr>
              <w:pStyle w:val="TableParagraph"/>
              <w:spacing w:before="6"/>
              <w:rPr>
                <w:sz w:val="11"/>
              </w:rPr>
            </w:pPr>
          </w:p>
          <w:p w:rsidR="00454B80" w:rsidRDefault="00C52B3A">
            <w:pPr>
              <w:pStyle w:val="TableParagraph"/>
              <w:spacing w:before="1"/>
              <w:ind w:left="197"/>
              <w:rPr>
                <w:sz w:val="16"/>
              </w:rPr>
            </w:pPr>
            <w:r>
              <w:rPr>
                <w:sz w:val="16"/>
              </w:rPr>
              <w:t>重要的城市基础设施建设（15分）</w:t>
            </w:r>
          </w:p>
        </w:tc>
        <w:tc>
          <w:tcPr>
            <w:tcW w:w="1210" w:type="dxa"/>
          </w:tcPr>
          <w:p w:rsidR="00454B80" w:rsidRDefault="00454B80">
            <w:pPr>
              <w:pStyle w:val="TableParagraph"/>
              <w:spacing w:before="6"/>
              <w:rPr>
                <w:sz w:val="11"/>
              </w:rPr>
            </w:pPr>
          </w:p>
          <w:p w:rsidR="00454B80" w:rsidRDefault="00C52B3A">
            <w:pPr>
              <w:pStyle w:val="TableParagraph"/>
              <w:spacing w:before="1"/>
              <w:ind w:left="23" w:right="4"/>
              <w:jc w:val="center"/>
              <w:rPr>
                <w:sz w:val="16"/>
              </w:rPr>
            </w:pPr>
            <w:r>
              <w:rPr>
                <w:sz w:val="16"/>
              </w:rPr>
              <w:t>有所提升</w:t>
            </w:r>
          </w:p>
        </w:tc>
        <w:tc>
          <w:tcPr>
            <w:tcW w:w="1628" w:type="dxa"/>
            <w:gridSpan w:val="2"/>
          </w:tcPr>
          <w:p w:rsidR="00454B80" w:rsidRDefault="00454B80">
            <w:pPr>
              <w:pStyle w:val="TableParagraph"/>
              <w:spacing w:before="6"/>
              <w:rPr>
                <w:sz w:val="11"/>
              </w:rPr>
            </w:pPr>
          </w:p>
          <w:p w:rsidR="00454B80" w:rsidRDefault="00C52B3A">
            <w:pPr>
              <w:pStyle w:val="TableParagraph"/>
              <w:spacing w:before="1"/>
              <w:ind w:left="491"/>
              <w:rPr>
                <w:sz w:val="16"/>
              </w:rPr>
            </w:pPr>
            <w:r>
              <w:rPr>
                <w:sz w:val="16"/>
              </w:rPr>
              <w:t>有所提升</w:t>
            </w:r>
          </w:p>
        </w:tc>
        <w:tc>
          <w:tcPr>
            <w:tcW w:w="1133" w:type="dxa"/>
          </w:tcPr>
          <w:p w:rsidR="00454B80" w:rsidRDefault="00454B80">
            <w:pPr>
              <w:pStyle w:val="TableParagraph"/>
              <w:spacing w:before="6"/>
              <w:rPr>
                <w:sz w:val="11"/>
              </w:rPr>
            </w:pPr>
          </w:p>
          <w:p w:rsidR="00454B80" w:rsidRDefault="00C52B3A">
            <w:pPr>
              <w:pStyle w:val="TableParagraph"/>
              <w:spacing w:before="1"/>
              <w:ind w:left="387" w:right="369"/>
              <w:jc w:val="center"/>
              <w:rPr>
                <w:sz w:val="16"/>
              </w:rPr>
            </w:pPr>
            <w:r>
              <w:rPr>
                <w:sz w:val="16"/>
              </w:rPr>
              <w:t>15</w:t>
            </w:r>
          </w:p>
        </w:tc>
      </w:tr>
      <w:tr w:rsidR="00454B80">
        <w:trPr>
          <w:trHeight w:val="479"/>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234" w:type="dxa"/>
          </w:tcPr>
          <w:p w:rsidR="00454B80" w:rsidRDefault="00454B80">
            <w:pPr>
              <w:pStyle w:val="TableParagraph"/>
              <w:spacing w:before="6"/>
              <w:rPr>
                <w:sz w:val="11"/>
              </w:rPr>
            </w:pPr>
          </w:p>
          <w:p w:rsidR="00454B80" w:rsidRDefault="00C52B3A">
            <w:pPr>
              <w:pStyle w:val="TableParagraph"/>
              <w:spacing w:before="1"/>
              <w:ind w:left="40" w:right="18"/>
              <w:jc w:val="center"/>
              <w:rPr>
                <w:sz w:val="16"/>
              </w:rPr>
            </w:pPr>
            <w:r>
              <w:rPr>
                <w:sz w:val="16"/>
              </w:rPr>
              <w:t>可持续影响指标</w:t>
            </w:r>
          </w:p>
        </w:tc>
        <w:tc>
          <w:tcPr>
            <w:tcW w:w="2838" w:type="dxa"/>
            <w:gridSpan w:val="3"/>
          </w:tcPr>
          <w:p w:rsidR="00454B80" w:rsidRDefault="00454B80">
            <w:pPr>
              <w:pStyle w:val="TableParagraph"/>
              <w:spacing w:before="6"/>
              <w:rPr>
                <w:sz w:val="11"/>
              </w:rPr>
            </w:pPr>
          </w:p>
          <w:p w:rsidR="00454B80" w:rsidRDefault="00C52B3A">
            <w:pPr>
              <w:pStyle w:val="TableParagraph"/>
              <w:spacing w:before="1"/>
              <w:ind w:left="442"/>
              <w:rPr>
                <w:sz w:val="16"/>
              </w:rPr>
            </w:pPr>
            <w:r>
              <w:rPr>
                <w:sz w:val="16"/>
              </w:rPr>
              <w:t>全面提升城市形象（10分）</w:t>
            </w:r>
          </w:p>
        </w:tc>
        <w:tc>
          <w:tcPr>
            <w:tcW w:w="1210" w:type="dxa"/>
          </w:tcPr>
          <w:p w:rsidR="00454B80" w:rsidRDefault="00454B80">
            <w:pPr>
              <w:pStyle w:val="TableParagraph"/>
              <w:spacing w:before="6"/>
              <w:rPr>
                <w:sz w:val="11"/>
              </w:rPr>
            </w:pPr>
          </w:p>
          <w:p w:rsidR="00454B80" w:rsidRDefault="00C52B3A">
            <w:pPr>
              <w:pStyle w:val="TableParagraph"/>
              <w:spacing w:before="1"/>
              <w:ind w:left="23" w:right="4"/>
              <w:jc w:val="center"/>
              <w:rPr>
                <w:sz w:val="16"/>
              </w:rPr>
            </w:pPr>
            <w:r>
              <w:rPr>
                <w:sz w:val="16"/>
              </w:rPr>
              <w:t>有所提升</w:t>
            </w:r>
          </w:p>
        </w:tc>
        <w:tc>
          <w:tcPr>
            <w:tcW w:w="1628" w:type="dxa"/>
            <w:gridSpan w:val="2"/>
          </w:tcPr>
          <w:p w:rsidR="00454B80" w:rsidRDefault="00454B80">
            <w:pPr>
              <w:pStyle w:val="TableParagraph"/>
              <w:spacing w:before="6"/>
              <w:rPr>
                <w:sz w:val="11"/>
              </w:rPr>
            </w:pPr>
          </w:p>
          <w:p w:rsidR="00454B80" w:rsidRDefault="00C52B3A">
            <w:pPr>
              <w:pStyle w:val="TableParagraph"/>
              <w:spacing w:before="1"/>
              <w:ind w:left="491"/>
              <w:rPr>
                <w:sz w:val="16"/>
              </w:rPr>
            </w:pPr>
            <w:r>
              <w:rPr>
                <w:sz w:val="16"/>
              </w:rPr>
              <w:t>有所提升</w:t>
            </w:r>
          </w:p>
        </w:tc>
        <w:tc>
          <w:tcPr>
            <w:tcW w:w="1133" w:type="dxa"/>
          </w:tcPr>
          <w:p w:rsidR="00454B80" w:rsidRDefault="00454B80">
            <w:pPr>
              <w:pStyle w:val="TableParagraph"/>
              <w:spacing w:before="6"/>
              <w:rPr>
                <w:sz w:val="11"/>
              </w:rPr>
            </w:pPr>
          </w:p>
          <w:p w:rsidR="00454B80" w:rsidRDefault="00C52B3A">
            <w:pPr>
              <w:pStyle w:val="TableParagraph"/>
              <w:spacing w:before="1"/>
              <w:ind w:left="387" w:right="369"/>
              <w:jc w:val="center"/>
              <w:rPr>
                <w:sz w:val="16"/>
              </w:rPr>
            </w:pPr>
            <w:r>
              <w:rPr>
                <w:sz w:val="16"/>
              </w:rPr>
              <w:t>10</w:t>
            </w:r>
          </w:p>
        </w:tc>
      </w:tr>
      <w:tr w:rsidR="00454B80">
        <w:trPr>
          <w:trHeight w:val="479"/>
        </w:trPr>
        <w:tc>
          <w:tcPr>
            <w:tcW w:w="814" w:type="dxa"/>
          </w:tcPr>
          <w:p w:rsidR="00454B80" w:rsidRDefault="00454B80">
            <w:pPr>
              <w:pStyle w:val="TableParagraph"/>
              <w:spacing w:before="6"/>
              <w:rPr>
                <w:sz w:val="11"/>
              </w:rPr>
            </w:pPr>
          </w:p>
          <w:p w:rsidR="00454B80" w:rsidRDefault="00C52B3A">
            <w:pPr>
              <w:pStyle w:val="TableParagraph"/>
              <w:spacing w:before="1"/>
              <w:ind w:left="248"/>
              <w:rPr>
                <w:sz w:val="16"/>
              </w:rPr>
            </w:pPr>
            <w:r>
              <w:rPr>
                <w:sz w:val="16"/>
              </w:rPr>
              <w:t>总分</w:t>
            </w:r>
          </w:p>
        </w:tc>
        <w:tc>
          <w:tcPr>
            <w:tcW w:w="8857" w:type="dxa"/>
            <w:gridSpan w:val="9"/>
          </w:tcPr>
          <w:p w:rsidR="00454B80" w:rsidRDefault="00454B80">
            <w:pPr>
              <w:pStyle w:val="TableParagraph"/>
              <w:spacing w:before="6"/>
              <w:rPr>
                <w:sz w:val="11"/>
              </w:rPr>
            </w:pPr>
          </w:p>
          <w:p w:rsidR="00454B80" w:rsidRDefault="00C52B3A">
            <w:pPr>
              <w:pStyle w:val="TableParagraph"/>
              <w:spacing w:before="1"/>
              <w:ind w:left="4291" w:right="4271"/>
              <w:jc w:val="center"/>
              <w:rPr>
                <w:sz w:val="16"/>
              </w:rPr>
            </w:pPr>
            <w:r>
              <w:rPr>
                <w:sz w:val="16"/>
              </w:rPr>
              <w:t>100</w:t>
            </w:r>
          </w:p>
        </w:tc>
      </w:tr>
      <w:tr w:rsidR="00454B80">
        <w:trPr>
          <w:trHeight w:val="1065"/>
        </w:trPr>
        <w:tc>
          <w:tcPr>
            <w:tcW w:w="1628" w:type="dxa"/>
            <w:gridSpan w:val="2"/>
          </w:tcPr>
          <w:p w:rsidR="00454B80" w:rsidRDefault="00454B80">
            <w:pPr>
              <w:pStyle w:val="TableParagraph"/>
              <w:spacing w:before="11"/>
              <w:rPr>
                <w:sz w:val="18"/>
              </w:rPr>
            </w:pPr>
          </w:p>
          <w:p w:rsidR="00454B80" w:rsidRDefault="00C52B3A">
            <w:pPr>
              <w:pStyle w:val="TableParagraph"/>
              <w:spacing w:line="235" w:lineRule="auto"/>
              <w:ind w:left="412" w:right="382"/>
              <w:jc w:val="center"/>
              <w:rPr>
                <w:sz w:val="16"/>
              </w:rPr>
            </w:pPr>
            <w:r>
              <w:rPr>
                <w:sz w:val="16"/>
              </w:rPr>
              <w:t xml:space="preserve">偏差大或 </w:t>
            </w:r>
            <w:r>
              <w:rPr>
                <w:spacing w:val="-4"/>
                <w:sz w:val="16"/>
              </w:rPr>
              <w:t>目标未完成</w:t>
            </w:r>
            <w:r>
              <w:rPr>
                <w:sz w:val="16"/>
              </w:rPr>
              <w:t>原因分析</w:t>
            </w:r>
          </w:p>
        </w:tc>
        <w:tc>
          <w:tcPr>
            <w:tcW w:w="8043" w:type="dxa"/>
            <w:gridSpan w:val="8"/>
          </w:tcPr>
          <w:p w:rsidR="00454B80" w:rsidRDefault="00454B80">
            <w:pPr>
              <w:pStyle w:val="TableParagraph"/>
              <w:rPr>
                <w:sz w:val="16"/>
              </w:rPr>
            </w:pPr>
          </w:p>
          <w:p w:rsidR="00454B80" w:rsidRDefault="00454B80">
            <w:pPr>
              <w:pStyle w:val="TableParagraph"/>
              <w:spacing w:before="5"/>
              <w:rPr>
                <w:sz w:val="18"/>
              </w:rPr>
            </w:pPr>
          </w:p>
          <w:p w:rsidR="00454B80" w:rsidRDefault="00C52B3A">
            <w:pPr>
              <w:pStyle w:val="TableParagraph"/>
              <w:ind w:left="24"/>
              <w:jc w:val="center"/>
              <w:rPr>
                <w:sz w:val="16"/>
              </w:rPr>
            </w:pPr>
            <w:r>
              <w:rPr>
                <w:w w:val="101"/>
                <w:sz w:val="16"/>
              </w:rPr>
              <w:t>无</w:t>
            </w:r>
          </w:p>
        </w:tc>
      </w:tr>
      <w:tr w:rsidR="00454B80">
        <w:trPr>
          <w:trHeight w:val="1069"/>
        </w:trPr>
        <w:tc>
          <w:tcPr>
            <w:tcW w:w="1628" w:type="dxa"/>
            <w:gridSpan w:val="2"/>
          </w:tcPr>
          <w:p w:rsidR="00454B80" w:rsidRDefault="00454B80">
            <w:pPr>
              <w:pStyle w:val="TableParagraph"/>
              <w:rPr>
                <w:sz w:val="16"/>
              </w:rPr>
            </w:pPr>
          </w:p>
          <w:p w:rsidR="00454B80" w:rsidRDefault="00C52B3A">
            <w:pPr>
              <w:pStyle w:val="TableParagraph"/>
              <w:spacing w:before="140" w:line="235" w:lineRule="auto"/>
              <w:ind w:left="330" w:right="300" w:firstLine="81"/>
              <w:rPr>
                <w:sz w:val="16"/>
              </w:rPr>
            </w:pPr>
            <w:r>
              <w:rPr>
                <w:sz w:val="16"/>
              </w:rPr>
              <w:t>改进措施及结果应用方案</w:t>
            </w:r>
          </w:p>
        </w:tc>
        <w:tc>
          <w:tcPr>
            <w:tcW w:w="8043" w:type="dxa"/>
            <w:gridSpan w:val="8"/>
          </w:tcPr>
          <w:p w:rsidR="00454B80" w:rsidRDefault="00454B80">
            <w:pPr>
              <w:pStyle w:val="TableParagraph"/>
              <w:rPr>
                <w:sz w:val="16"/>
              </w:rPr>
            </w:pPr>
          </w:p>
          <w:p w:rsidR="00454B80" w:rsidRDefault="00454B80">
            <w:pPr>
              <w:pStyle w:val="TableParagraph"/>
              <w:spacing w:before="7"/>
              <w:rPr>
                <w:sz w:val="18"/>
              </w:rPr>
            </w:pPr>
          </w:p>
          <w:p w:rsidR="00454B80" w:rsidRDefault="00C52B3A">
            <w:pPr>
              <w:pStyle w:val="TableParagraph"/>
              <w:ind w:left="24"/>
              <w:jc w:val="center"/>
              <w:rPr>
                <w:sz w:val="16"/>
              </w:rPr>
            </w:pPr>
            <w:r>
              <w:rPr>
                <w:w w:val="101"/>
                <w:sz w:val="16"/>
              </w:rPr>
              <w:t>无</w:t>
            </w:r>
          </w:p>
        </w:tc>
      </w:tr>
      <w:tr w:rsidR="00454B80">
        <w:trPr>
          <w:trHeight w:val="1220"/>
        </w:trPr>
        <w:tc>
          <w:tcPr>
            <w:tcW w:w="1628" w:type="dxa"/>
            <w:gridSpan w:val="2"/>
          </w:tcPr>
          <w:p w:rsidR="00454B80" w:rsidRDefault="00454B80">
            <w:pPr>
              <w:pStyle w:val="TableParagraph"/>
              <w:rPr>
                <w:sz w:val="16"/>
              </w:rPr>
            </w:pPr>
          </w:p>
          <w:p w:rsidR="00454B80" w:rsidRDefault="00454B80">
            <w:pPr>
              <w:pStyle w:val="TableParagraph"/>
              <w:spacing w:before="6"/>
              <w:rPr>
                <w:sz w:val="16"/>
              </w:rPr>
            </w:pPr>
          </w:p>
          <w:p w:rsidR="00454B80" w:rsidRDefault="00C52B3A">
            <w:pPr>
              <w:pStyle w:val="TableParagraph"/>
              <w:spacing w:before="1"/>
              <w:ind w:left="494" w:right="219" w:hanging="246"/>
              <w:rPr>
                <w:sz w:val="16"/>
              </w:rPr>
            </w:pPr>
            <w:r>
              <w:rPr>
                <w:sz w:val="16"/>
              </w:rPr>
              <w:t>单位主要负责人签批意见</w:t>
            </w:r>
          </w:p>
        </w:tc>
        <w:tc>
          <w:tcPr>
            <w:tcW w:w="8043" w:type="dxa"/>
            <w:gridSpan w:val="8"/>
          </w:tcPr>
          <w:p w:rsidR="00454B80" w:rsidRDefault="00454B80">
            <w:pPr>
              <w:pStyle w:val="TableParagraph"/>
              <w:rPr>
                <w:sz w:val="16"/>
              </w:rPr>
            </w:pPr>
          </w:p>
          <w:p w:rsidR="00454B80" w:rsidRDefault="00C52B3A">
            <w:pPr>
              <w:pStyle w:val="TableParagraph"/>
              <w:spacing w:before="111"/>
              <w:ind w:left="2364" w:right="1063"/>
              <w:jc w:val="center"/>
              <w:rPr>
                <w:sz w:val="16"/>
              </w:rPr>
            </w:pPr>
            <w:r>
              <w:rPr>
                <w:sz w:val="16"/>
              </w:rPr>
              <w:t>签名：</w:t>
            </w:r>
          </w:p>
          <w:p w:rsidR="00454B80" w:rsidRDefault="00454B80">
            <w:pPr>
              <w:pStyle w:val="TableParagraph"/>
              <w:spacing w:before="7"/>
              <w:rPr>
                <w:sz w:val="15"/>
              </w:rPr>
            </w:pPr>
          </w:p>
          <w:p w:rsidR="00454B80" w:rsidRDefault="00C52B3A">
            <w:pPr>
              <w:pStyle w:val="TableParagraph"/>
              <w:tabs>
                <w:tab w:val="left" w:pos="4748"/>
                <w:tab w:val="left" w:pos="5408"/>
              </w:tabs>
              <w:spacing w:before="1"/>
              <w:ind w:left="4088"/>
              <w:rPr>
                <w:sz w:val="16"/>
              </w:rPr>
            </w:pPr>
            <w:r>
              <w:rPr>
                <w:sz w:val="16"/>
              </w:rPr>
              <w:t>年</w:t>
            </w:r>
            <w:r>
              <w:rPr>
                <w:sz w:val="16"/>
              </w:rPr>
              <w:tab/>
              <w:t>月</w:t>
            </w:r>
            <w:r>
              <w:rPr>
                <w:sz w:val="16"/>
              </w:rPr>
              <w:tab/>
              <w:t>日</w:t>
            </w:r>
          </w:p>
        </w:tc>
      </w:tr>
    </w:tbl>
    <w:p w:rsidR="00454B80" w:rsidRDefault="00454B80">
      <w:pPr>
        <w:pStyle w:val="a3"/>
      </w:pPr>
    </w:p>
    <w:p w:rsidR="00454B80" w:rsidRDefault="00454B80">
      <w:pPr>
        <w:pStyle w:val="a3"/>
        <w:spacing w:before="10"/>
        <w:rPr>
          <w:sz w:val="21"/>
        </w:rPr>
      </w:pPr>
    </w:p>
    <w:p w:rsidR="00454B80" w:rsidRDefault="00C52B3A">
      <w:pPr>
        <w:pStyle w:val="a3"/>
        <w:spacing w:line="205" w:lineRule="exact"/>
        <w:ind w:left="753"/>
      </w:pPr>
      <w:r>
        <w:t>备注：</w:t>
      </w:r>
    </w:p>
    <w:p w:rsidR="00454B80" w:rsidRDefault="00C52B3A">
      <w:pPr>
        <w:pStyle w:val="a4"/>
        <w:numPr>
          <w:ilvl w:val="0"/>
          <w:numId w:val="18"/>
        </w:numPr>
        <w:tabs>
          <w:tab w:val="left" w:pos="920"/>
        </w:tabs>
        <w:spacing w:line="203" w:lineRule="exact"/>
        <w:ind w:hanging="167"/>
        <w:rPr>
          <w:sz w:val="16"/>
        </w:rPr>
      </w:pPr>
      <w:r>
        <w:rPr>
          <w:sz w:val="16"/>
        </w:rPr>
        <w:t>预算执行情况口径：预算数为调整后财政资金总额（包括上年结余结转），执行数为资金使用单位财政资金实际支出数。</w:t>
      </w:r>
    </w:p>
    <w:p w:rsidR="00454B80" w:rsidRDefault="00C52B3A">
      <w:pPr>
        <w:pStyle w:val="a4"/>
        <w:numPr>
          <w:ilvl w:val="0"/>
          <w:numId w:val="18"/>
        </w:numPr>
        <w:tabs>
          <w:tab w:val="left" w:pos="920"/>
        </w:tabs>
        <w:spacing w:line="203" w:lineRule="exact"/>
        <w:ind w:hanging="167"/>
        <w:rPr>
          <w:sz w:val="16"/>
        </w:rPr>
      </w:pPr>
      <w:r>
        <w:rPr>
          <w:sz w:val="16"/>
        </w:rPr>
        <w:t>定量指标完成数汇总原则：绝对值直接累加计算，相对值按照资金额度加权平均计算。定量指标计分原则：正向指标（即目标值为</w:t>
      </w:r>
    </w:p>
    <w:p w:rsidR="00454B80" w:rsidRDefault="00C52B3A">
      <w:pPr>
        <w:pStyle w:val="a3"/>
        <w:spacing w:line="203" w:lineRule="exact"/>
        <w:ind w:left="753"/>
      </w:pPr>
      <w:r>
        <w:t>≥X,得分=权重*B/A），反向指标（即目标值为≤X，得分=权重*A/B），得分不得突破权重总额。定量指标先汇总完成数，再计算得分</w:t>
      </w:r>
    </w:p>
    <w:p w:rsidR="00454B80" w:rsidRDefault="00C52B3A">
      <w:pPr>
        <w:pStyle w:val="a3"/>
        <w:spacing w:line="202" w:lineRule="exact"/>
        <w:ind w:left="753"/>
      </w:pPr>
      <w:r>
        <w:rPr>
          <w:w w:val="101"/>
        </w:rPr>
        <w:t>。</w:t>
      </w:r>
    </w:p>
    <w:p w:rsidR="00454B80" w:rsidRDefault="00C52B3A">
      <w:pPr>
        <w:pStyle w:val="a4"/>
        <w:numPr>
          <w:ilvl w:val="0"/>
          <w:numId w:val="18"/>
        </w:numPr>
        <w:tabs>
          <w:tab w:val="left" w:pos="920"/>
        </w:tabs>
        <w:ind w:left="753" w:right="1141" w:firstLine="0"/>
        <w:rPr>
          <w:sz w:val="16"/>
        </w:rPr>
      </w:pPr>
      <w:r>
        <w:rPr>
          <w:spacing w:val="-1"/>
          <w:sz w:val="16"/>
        </w:rPr>
        <w:t xml:space="preserve">定性指标计分原则：达成预期指标、部分达成预期指标并具有一定效果、未达成预期指标且效果较差三档，分别按照该指标对应分 </w:t>
      </w:r>
      <w:r>
        <w:rPr>
          <w:sz w:val="16"/>
        </w:rPr>
        <w:t>值区间100-80%（含80%）、80-50%（含50%）、50-0%合理确定分值。汇总时，以资金额度为权重，对分值进行加权平均计算。</w:t>
      </w:r>
    </w:p>
    <w:p w:rsidR="00454B80" w:rsidRDefault="00C52B3A">
      <w:pPr>
        <w:pStyle w:val="a4"/>
        <w:numPr>
          <w:ilvl w:val="0"/>
          <w:numId w:val="18"/>
        </w:numPr>
        <w:tabs>
          <w:tab w:val="left" w:pos="920"/>
        </w:tabs>
        <w:spacing w:line="201" w:lineRule="exact"/>
        <w:ind w:hanging="167"/>
        <w:rPr>
          <w:sz w:val="16"/>
        </w:rPr>
      </w:pPr>
      <w:r>
        <w:rPr>
          <w:sz w:val="16"/>
        </w:rPr>
        <w:t>基于经济性和必要性等因素考虑，满意度指标暂可不</w:t>
      </w:r>
      <w:proofErr w:type="gramStart"/>
      <w:r>
        <w:rPr>
          <w:sz w:val="16"/>
        </w:rPr>
        <w:t>作为必评指标</w:t>
      </w:r>
      <w:proofErr w:type="gramEnd"/>
      <w:r>
        <w:rPr>
          <w:sz w:val="16"/>
        </w:rPr>
        <w:t>。</w:t>
      </w:r>
    </w:p>
    <w:p w:rsidR="00454B80" w:rsidRDefault="00454B80">
      <w:pPr>
        <w:spacing w:line="201" w:lineRule="exact"/>
        <w:rPr>
          <w:sz w:val="16"/>
        </w:rPr>
        <w:sectPr w:rsidR="00454B80">
          <w:pgSz w:w="11910" w:h="16840"/>
          <w:pgMar w:top="1480" w:right="180" w:bottom="280" w:left="360" w:header="720" w:footer="720" w:gutter="0"/>
          <w:cols w:space="720"/>
        </w:sectPr>
      </w:pPr>
    </w:p>
    <w:p w:rsidR="00454B80" w:rsidRDefault="00C52B3A">
      <w:pPr>
        <w:pStyle w:val="4"/>
        <w:spacing w:before="36"/>
        <w:ind w:left="1306"/>
      </w:pPr>
      <w:r>
        <w:lastRenderedPageBreak/>
        <w:t>2020年度外环路市政工程项目自评表</w:t>
      </w:r>
    </w:p>
    <w:p w:rsidR="00454B80" w:rsidRDefault="00C52B3A">
      <w:pPr>
        <w:pStyle w:val="a3"/>
        <w:tabs>
          <w:tab w:val="left" w:pos="6326"/>
        </w:tabs>
        <w:spacing w:before="165"/>
        <w:ind w:left="753"/>
      </w:pPr>
      <w:r>
        <w:t>单位名</w:t>
      </w:r>
      <w:r>
        <w:rPr>
          <w:spacing w:val="-9"/>
        </w:rPr>
        <w:t>称</w:t>
      </w:r>
      <w:r>
        <w:rPr>
          <w:spacing w:val="-5"/>
        </w:rPr>
        <w:t>：</w:t>
      </w:r>
      <w:r>
        <w:t>武汉市东西湖区住房和城乡建设局</w:t>
      </w:r>
      <w:r>
        <w:tab/>
      </w:r>
      <w:r>
        <w:rPr>
          <w:w w:val="105"/>
        </w:rPr>
        <w:t>填报日</w:t>
      </w:r>
      <w:r>
        <w:rPr>
          <w:spacing w:val="-9"/>
          <w:w w:val="105"/>
        </w:rPr>
        <w:t>期</w:t>
      </w:r>
      <w:r>
        <w:rPr>
          <w:w w:val="105"/>
        </w:rPr>
        <w:t>：</w:t>
      </w:r>
    </w:p>
    <w:p w:rsidR="00454B80" w:rsidRDefault="00454B80">
      <w:pPr>
        <w:pStyle w:val="a3"/>
        <w:rPr>
          <w:sz w:val="6"/>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04"/>
        <w:gridCol w:w="804"/>
        <w:gridCol w:w="1162"/>
        <w:gridCol w:w="1196"/>
        <w:gridCol w:w="805"/>
        <w:gridCol w:w="805"/>
        <w:gridCol w:w="1175"/>
        <w:gridCol w:w="805"/>
        <w:gridCol w:w="805"/>
        <w:gridCol w:w="1266"/>
      </w:tblGrid>
      <w:tr w:rsidR="00454B80">
        <w:trPr>
          <w:trHeight w:val="376"/>
        </w:trPr>
        <w:tc>
          <w:tcPr>
            <w:tcW w:w="1608" w:type="dxa"/>
            <w:gridSpan w:val="2"/>
          </w:tcPr>
          <w:p w:rsidR="00454B80" w:rsidRDefault="00C52B3A">
            <w:pPr>
              <w:pStyle w:val="TableParagraph"/>
              <w:spacing w:before="94"/>
              <w:ind w:left="487"/>
              <w:rPr>
                <w:sz w:val="16"/>
              </w:rPr>
            </w:pPr>
            <w:r>
              <w:rPr>
                <w:w w:val="105"/>
                <w:sz w:val="16"/>
              </w:rPr>
              <w:t>项目名称</w:t>
            </w:r>
          </w:p>
        </w:tc>
        <w:tc>
          <w:tcPr>
            <w:tcW w:w="8019" w:type="dxa"/>
            <w:gridSpan w:val="8"/>
          </w:tcPr>
          <w:p w:rsidR="00454B80" w:rsidRDefault="00C52B3A">
            <w:pPr>
              <w:pStyle w:val="TableParagraph"/>
              <w:spacing w:before="94"/>
              <w:ind w:left="3152" w:right="3121"/>
              <w:jc w:val="center"/>
              <w:rPr>
                <w:sz w:val="16"/>
              </w:rPr>
            </w:pPr>
            <w:r>
              <w:rPr>
                <w:w w:val="105"/>
                <w:sz w:val="16"/>
              </w:rPr>
              <w:t>外环路市政工程</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主管部门</w:t>
            </w:r>
          </w:p>
        </w:tc>
        <w:tc>
          <w:tcPr>
            <w:tcW w:w="3163" w:type="dxa"/>
            <w:gridSpan w:val="3"/>
          </w:tcPr>
          <w:p w:rsidR="00454B80" w:rsidRDefault="00C52B3A">
            <w:pPr>
              <w:pStyle w:val="TableParagraph"/>
              <w:spacing w:before="95"/>
              <w:ind w:left="376"/>
              <w:rPr>
                <w:sz w:val="16"/>
              </w:rPr>
            </w:pPr>
            <w:r>
              <w:rPr>
                <w:w w:val="105"/>
                <w:sz w:val="16"/>
              </w:rPr>
              <w:t>武汉市东西湖区住房和城乡建设局</w:t>
            </w:r>
          </w:p>
        </w:tc>
        <w:tc>
          <w:tcPr>
            <w:tcW w:w="2785" w:type="dxa"/>
            <w:gridSpan w:val="3"/>
          </w:tcPr>
          <w:p w:rsidR="00454B80" w:rsidRDefault="00C52B3A">
            <w:pPr>
              <w:pStyle w:val="TableParagraph"/>
              <w:spacing w:before="95"/>
              <w:ind w:left="912"/>
              <w:rPr>
                <w:sz w:val="16"/>
              </w:rPr>
            </w:pPr>
            <w:r>
              <w:rPr>
                <w:w w:val="105"/>
                <w:sz w:val="16"/>
              </w:rPr>
              <w:t>项目实施单位</w:t>
            </w:r>
          </w:p>
        </w:tc>
        <w:tc>
          <w:tcPr>
            <w:tcW w:w="2071" w:type="dxa"/>
            <w:gridSpan w:val="2"/>
          </w:tcPr>
          <w:p w:rsidR="00454B80" w:rsidRDefault="00C52B3A">
            <w:pPr>
              <w:pStyle w:val="TableParagraph"/>
              <w:spacing w:before="95"/>
              <w:ind w:left="766" w:right="745"/>
              <w:jc w:val="center"/>
              <w:rPr>
                <w:sz w:val="16"/>
              </w:rPr>
            </w:pPr>
            <w:r>
              <w:rPr>
                <w:w w:val="105"/>
                <w:sz w:val="16"/>
              </w:rPr>
              <w:t>建设科</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项目类别</w:t>
            </w:r>
          </w:p>
        </w:tc>
        <w:tc>
          <w:tcPr>
            <w:tcW w:w="8019" w:type="dxa"/>
            <w:gridSpan w:val="8"/>
          </w:tcPr>
          <w:p w:rsidR="00454B80" w:rsidRDefault="00C52B3A">
            <w:pPr>
              <w:pStyle w:val="TableParagraph"/>
              <w:tabs>
                <w:tab w:val="left" w:pos="1485"/>
                <w:tab w:val="left" w:pos="1892"/>
                <w:tab w:val="left" w:pos="3026"/>
              </w:tabs>
              <w:spacing w:before="95"/>
              <w:ind w:left="30"/>
              <w:rPr>
                <w:rFonts w:ascii="Wingdings" w:hAnsi="Wingdings"/>
                <w:sz w:val="16"/>
              </w:rPr>
            </w:pPr>
            <w:r>
              <w:rPr>
                <w:w w:val="105"/>
                <w:sz w:val="16"/>
              </w:rPr>
              <w:t>1</w:t>
            </w:r>
            <w:r>
              <w:rPr>
                <w:spacing w:val="-5"/>
                <w:w w:val="105"/>
                <w:sz w:val="16"/>
              </w:rPr>
              <w:t>、</w:t>
            </w:r>
            <w:r>
              <w:rPr>
                <w:w w:val="105"/>
                <w:sz w:val="16"/>
              </w:rPr>
              <w:t>部门预算项目</w:t>
            </w:r>
            <w:r>
              <w:rPr>
                <w:w w:val="105"/>
                <w:sz w:val="16"/>
              </w:rPr>
              <w:tab/>
              <w:t>□</w:t>
            </w:r>
            <w:r>
              <w:rPr>
                <w:w w:val="105"/>
                <w:sz w:val="16"/>
              </w:rPr>
              <w:tab/>
              <w:t>2</w:t>
            </w:r>
            <w:r>
              <w:rPr>
                <w:spacing w:val="-4"/>
                <w:w w:val="105"/>
                <w:sz w:val="16"/>
              </w:rPr>
              <w:t>、</w:t>
            </w:r>
            <w:r>
              <w:rPr>
                <w:w w:val="105"/>
                <w:sz w:val="16"/>
              </w:rPr>
              <w:t>区直专项</w:t>
            </w:r>
            <w:r>
              <w:rPr>
                <w:w w:val="105"/>
                <w:sz w:val="16"/>
              </w:rPr>
              <w:tab/>
            </w:r>
            <w:r>
              <w:rPr>
                <w:rFonts w:ascii="Wingdings" w:hAnsi="Wingdings"/>
                <w:w w:val="105"/>
                <w:position w:val="1"/>
                <w:sz w:val="16"/>
              </w:rPr>
              <w:t></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项目属性</w:t>
            </w:r>
          </w:p>
        </w:tc>
        <w:tc>
          <w:tcPr>
            <w:tcW w:w="8019" w:type="dxa"/>
            <w:gridSpan w:val="8"/>
          </w:tcPr>
          <w:p w:rsidR="00454B80" w:rsidRDefault="00C52B3A">
            <w:pPr>
              <w:pStyle w:val="TableParagraph"/>
              <w:tabs>
                <w:tab w:val="left" w:pos="1489"/>
                <w:tab w:val="left" w:pos="1895"/>
              </w:tabs>
              <w:spacing w:before="95"/>
              <w:ind w:left="30"/>
              <w:rPr>
                <w:rFonts w:ascii="Wingdings" w:hAnsi="Wingdings"/>
                <w:sz w:val="16"/>
              </w:rPr>
            </w:pPr>
            <w:r>
              <w:rPr>
                <w:w w:val="105"/>
                <w:sz w:val="16"/>
              </w:rPr>
              <w:t>1</w:t>
            </w:r>
            <w:r>
              <w:rPr>
                <w:spacing w:val="-5"/>
                <w:w w:val="105"/>
                <w:sz w:val="16"/>
              </w:rPr>
              <w:t>、</w:t>
            </w:r>
            <w:r>
              <w:rPr>
                <w:w w:val="105"/>
                <w:sz w:val="16"/>
              </w:rPr>
              <w:t>持续性项目</w:t>
            </w:r>
            <w:r>
              <w:rPr>
                <w:w w:val="105"/>
                <w:sz w:val="16"/>
              </w:rPr>
              <w:tab/>
              <w:t>□</w:t>
            </w:r>
            <w:r>
              <w:rPr>
                <w:w w:val="105"/>
                <w:sz w:val="16"/>
              </w:rPr>
              <w:tab/>
              <w:t>2</w:t>
            </w:r>
            <w:r>
              <w:rPr>
                <w:spacing w:val="-5"/>
                <w:w w:val="105"/>
                <w:sz w:val="16"/>
              </w:rPr>
              <w:t>、</w:t>
            </w:r>
            <w:r>
              <w:rPr>
                <w:w w:val="105"/>
                <w:sz w:val="16"/>
              </w:rPr>
              <w:t>新增性项目</w:t>
            </w:r>
            <w:r>
              <w:rPr>
                <w:spacing w:val="65"/>
                <w:w w:val="105"/>
                <w:sz w:val="16"/>
              </w:rPr>
              <w:t xml:space="preserve"> </w:t>
            </w:r>
            <w:r>
              <w:rPr>
                <w:rFonts w:ascii="Wingdings" w:hAnsi="Wingdings"/>
                <w:w w:val="105"/>
                <w:position w:val="1"/>
                <w:sz w:val="16"/>
              </w:rPr>
              <w:t></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项目类型</w:t>
            </w:r>
          </w:p>
        </w:tc>
        <w:tc>
          <w:tcPr>
            <w:tcW w:w="8019" w:type="dxa"/>
            <w:gridSpan w:val="8"/>
          </w:tcPr>
          <w:p w:rsidR="00454B80" w:rsidRDefault="00C52B3A">
            <w:pPr>
              <w:pStyle w:val="TableParagraph"/>
              <w:tabs>
                <w:tab w:val="left" w:pos="1489"/>
                <w:tab w:val="left" w:pos="1895"/>
                <w:tab w:val="left" w:pos="3757"/>
              </w:tabs>
              <w:spacing w:before="95"/>
              <w:ind w:left="30"/>
              <w:rPr>
                <w:rFonts w:ascii="Wingdings" w:hAnsi="Wingdings"/>
                <w:sz w:val="16"/>
              </w:rPr>
            </w:pPr>
            <w:r>
              <w:rPr>
                <w:w w:val="105"/>
                <w:sz w:val="16"/>
              </w:rPr>
              <w:t>1</w:t>
            </w:r>
            <w:r>
              <w:rPr>
                <w:spacing w:val="-5"/>
                <w:w w:val="105"/>
                <w:sz w:val="16"/>
              </w:rPr>
              <w:t>、</w:t>
            </w:r>
            <w:r>
              <w:rPr>
                <w:w w:val="105"/>
                <w:sz w:val="16"/>
              </w:rPr>
              <w:t>常年性项目</w:t>
            </w:r>
            <w:r>
              <w:rPr>
                <w:w w:val="105"/>
                <w:sz w:val="16"/>
              </w:rPr>
              <w:tab/>
              <w:t>□</w:t>
            </w:r>
            <w:r>
              <w:rPr>
                <w:w w:val="105"/>
                <w:sz w:val="16"/>
              </w:rPr>
              <w:tab/>
              <w:t>2</w:t>
            </w:r>
            <w:r>
              <w:rPr>
                <w:spacing w:val="-5"/>
                <w:w w:val="105"/>
                <w:sz w:val="16"/>
              </w:rPr>
              <w:t>、</w:t>
            </w:r>
            <w:r>
              <w:rPr>
                <w:w w:val="105"/>
                <w:sz w:val="16"/>
              </w:rPr>
              <w:t>延续性项目</w:t>
            </w:r>
            <w:r>
              <w:rPr>
                <w:spacing w:val="46"/>
                <w:w w:val="105"/>
                <w:sz w:val="16"/>
              </w:rPr>
              <w:t xml:space="preserve"> </w:t>
            </w:r>
            <w:r>
              <w:rPr>
                <w:w w:val="105"/>
                <w:sz w:val="16"/>
              </w:rPr>
              <w:t>□</w:t>
            </w:r>
            <w:r>
              <w:rPr>
                <w:w w:val="105"/>
                <w:sz w:val="16"/>
              </w:rPr>
              <w:tab/>
              <w:t>3</w:t>
            </w:r>
            <w:r>
              <w:rPr>
                <w:spacing w:val="-4"/>
                <w:w w:val="105"/>
                <w:sz w:val="16"/>
              </w:rPr>
              <w:t>、</w:t>
            </w:r>
            <w:r>
              <w:rPr>
                <w:w w:val="105"/>
                <w:sz w:val="16"/>
              </w:rPr>
              <w:t>一次性项目</w:t>
            </w:r>
            <w:r>
              <w:rPr>
                <w:spacing w:val="63"/>
                <w:w w:val="105"/>
                <w:sz w:val="16"/>
              </w:rPr>
              <w:t xml:space="preserve"> </w:t>
            </w:r>
            <w:r>
              <w:rPr>
                <w:rFonts w:ascii="Wingdings" w:hAnsi="Wingdings"/>
                <w:w w:val="105"/>
                <w:position w:val="1"/>
                <w:sz w:val="16"/>
              </w:rPr>
              <w:t></w:t>
            </w:r>
          </w:p>
        </w:tc>
      </w:tr>
      <w:tr w:rsidR="00454B80">
        <w:trPr>
          <w:trHeight w:val="493"/>
        </w:trPr>
        <w:tc>
          <w:tcPr>
            <w:tcW w:w="1608" w:type="dxa"/>
            <w:gridSpan w:val="2"/>
            <w:vMerge w:val="restart"/>
          </w:tcPr>
          <w:p w:rsidR="00454B80" w:rsidRDefault="00454B80">
            <w:pPr>
              <w:pStyle w:val="TableParagraph"/>
              <w:spacing w:before="8"/>
              <w:rPr>
                <w:sz w:val="15"/>
              </w:rPr>
            </w:pPr>
          </w:p>
          <w:p w:rsidR="00454B80" w:rsidRDefault="00C52B3A">
            <w:pPr>
              <w:pStyle w:val="TableParagraph"/>
              <w:spacing w:before="1" w:line="235" w:lineRule="auto"/>
              <w:ind w:left="325" w:right="293" w:firstLine="161"/>
              <w:rPr>
                <w:sz w:val="16"/>
              </w:rPr>
            </w:pPr>
            <w:r>
              <w:rPr>
                <w:w w:val="105"/>
                <w:sz w:val="16"/>
              </w:rPr>
              <w:t>预算执行</w:t>
            </w:r>
            <w:r>
              <w:rPr>
                <w:sz w:val="16"/>
              </w:rPr>
              <w:t>情况（万元）</w:t>
            </w:r>
          </w:p>
          <w:p w:rsidR="00454B80" w:rsidRDefault="00C52B3A">
            <w:pPr>
              <w:pStyle w:val="TableParagraph"/>
              <w:spacing w:line="201" w:lineRule="exact"/>
              <w:ind w:left="487"/>
              <w:rPr>
                <w:sz w:val="16"/>
              </w:rPr>
            </w:pPr>
            <w:r>
              <w:rPr>
                <w:w w:val="105"/>
                <w:sz w:val="16"/>
              </w:rPr>
              <w:t>（20分）</w:t>
            </w:r>
          </w:p>
        </w:tc>
        <w:tc>
          <w:tcPr>
            <w:tcW w:w="1162" w:type="dxa"/>
          </w:tcPr>
          <w:p w:rsidR="00454B80" w:rsidRDefault="00454B80">
            <w:pPr>
              <w:pStyle w:val="TableParagraph"/>
              <w:rPr>
                <w:rFonts w:ascii="Times New Roman"/>
                <w:sz w:val="16"/>
              </w:rPr>
            </w:pPr>
          </w:p>
        </w:tc>
        <w:tc>
          <w:tcPr>
            <w:tcW w:w="1196" w:type="dxa"/>
          </w:tcPr>
          <w:p w:rsidR="00454B80" w:rsidRDefault="00454B80">
            <w:pPr>
              <w:pStyle w:val="TableParagraph"/>
              <w:spacing w:before="1"/>
              <w:rPr>
                <w:sz w:val="12"/>
              </w:rPr>
            </w:pPr>
          </w:p>
          <w:p w:rsidR="00454B80" w:rsidRDefault="00C52B3A">
            <w:pPr>
              <w:pStyle w:val="TableParagraph"/>
              <w:ind w:left="121" w:right="93"/>
              <w:jc w:val="center"/>
              <w:rPr>
                <w:sz w:val="16"/>
              </w:rPr>
            </w:pPr>
            <w:r>
              <w:rPr>
                <w:w w:val="105"/>
                <w:sz w:val="16"/>
              </w:rPr>
              <w:t>预算数（A）</w:t>
            </w:r>
          </w:p>
        </w:tc>
        <w:tc>
          <w:tcPr>
            <w:tcW w:w="1610" w:type="dxa"/>
            <w:gridSpan w:val="2"/>
          </w:tcPr>
          <w:p w:rsidR="00454B80" w:rsidRDefault="00454B80">
            <w:pPr>
              <w:pStyle w:val="TableParagraph"/>
              <w:spacing w:before="1"/>
              <w:rPr>
                <w:sz w:val="12"/>
              </w:rPr>
            </w:pPr>
          </w:p>
          <w:p w:rsidR="00454B80" w:rsidRDefault="00C52B3A">
            <w:pPr>
              <w:pStyle w:val="TableParagraph"/>
              <w:ind w:left="365"/>
              <w:rPr>
                <w:sz w:val="16"/>
              </w:rPr>
            </w:pPr>
            <w:r>
              <w:rPr>
                <w:w w:val="105"/>
                <w:sz w:val="16"/>
              </w:rPr>
              <w:t>执行数（B）</w:t>
            </w:r>
          </w:p>
        </w:tc>
        <w:tc>
          <w:tcPr>
            <w:tcW w:w="1175" w:type="dxa"/>
          </w:tcPr>
          <w:p w:rsidR="00454B80" w:rsidRDefault="00454B80">
            <w:pPr>
              <w:pStyle w:val="TableParagraph"/>
              <w:spacing w:before="1"/>
              <w:rPr>
                <w:sz w:val="12"/>
              </w:rPr>
            </w:pPr>
          </w:p>
          <w:p w:rsidR="00454B80" w:rsidRDefault="00C52B3A">
            <w:pPr>
              <w:pStyle w:val="TableParagraph"/>
              <w:ind w:left="51" w:right="29"/>
              <w:jc w:val="center"/>
              <w:rPr>
                <w:sz w:val="16"/>
              </w:rPr>
            </w:pPr>
            <w:r>
              <w:rPr>
                <w:sz w:val="16"/>
              </w:rPr>
              <w:t>执行率（B/A）</w:t>
            </w:r>
          </w:p>
        </w:tc>
        <w:tc>
          <w:tcPr>
            <w:tcW w:w="2876" w:type="dxa"/>
            <w:gridSpan w:val="3"/>
          </w:tcPr>
          <w:p w:rsidR="00454B80" w:rsidRDefault="00C52B3A">
            <w:pPr>
              <w:pStyle w:val="TableParagraph"/>
              <w:spacing w:before="54" w:line="203" w:lineRule="exact"/>
              <w:ind w:left="789" w:right="770"/>
              <w:jc w:val="center"/>
              <w:rPr>
                <w:sz w:val="16"/>
              </w:rPr>
            </w:pPr>
            <w:r>
              <w:rPr>
                <w:w w:val="105"/>
                <w:sz w:val="16"/>
              </w:rPr>
              <w:t>得分</w:t>
            </w:r>
          </w:p>
          <w:p w:rsidR="00454B80" w:rsidRDefault="00C52B3A">
            <w:pPr>
              <w:pStyle w:val="TableParagraph"/>
              <w:spacing w:line="203" w:lineRule="exact"/>
              <w:ind w:left="790" w:right="770"/>
              <w:jc w:val="center"/>
              <w:rPr>
                <w:sz w:val="16"/>
              </w:rPr>
            </w:pPr>
            <w:r>
              <w:rPr>
                <w:w w:val="105"/>
                <w:sz w:val="16"/>
              </w:rPr>
              <w:t>（20分*执行率）</w:t>
            </w:r>
          </w:p>
        </w:tc>
      </w:tr>
      <w:tr w:rsidR="00454B80">
        <w:trPr>
          <w:trHeight w:val="472"/>
        </w:trPr>
        <w:tc>
          <w:tcPr>
            <w:tcW w:w="1608" w:type="dxa"/>
            <w:gridSpan w:val="2"/>
            <w:vMerge/>
            <w:tcBorders>
              <w:top w:val="nil"/>
            </w:tcBorders>
          </w:tcPr>
          <w:p w:rsidR="00454B80" w:rsidRDefault="00454B80">
            <w:pPr>
              <w:rPr>
                <w:sz w:val="2"/>
                <w:szCs w:val="2"/>
              </w:rPr>
            </w:pPr>
          </w:p>
        </w:tc>
        <w:tc>
          <w:tcPr>
            <w:tcW w:w="1162" w:type="dxa"/>
          </w:tcPr>
          <w:p w:rsidR="00454B80" w:rsidRDefault="00C52B3A">
            <w:pPr>
              <w:pStyle w:val="TableParagraph"/>
              <w:spacing w:before="49" w:line="232" w:lineRule="auto"/>
              <w:ind w:left="424" w:right="61" w:hanging="322"/>
              <w:rPr>
                <w:sz w:val="16"/>
              </w:rPr>
            </w:pPr>
            <w:r>
              <w:rPr>
                <w:sz w:val="16"/>
              </w:rPr>
              <w:t>年度财政资金</w:t>
            </w:r>
            <w:r>
              <w:rPr>
                <w:w w:val="105"/>
                <w:sz w:val="16"/>
              </w:rPr>
              <w:t>总额</w:t>
            </w:r>
          </w:p>
        </w:tc>
        <w:tc>
          <w:tcPr>
            <w:tcW w:w="1196" w:type="dxa"/>
          </w:tcPr>
          <w:p w:rsidR="00454B80" w:rsidRDefault="00C52B3A">
            <w:pPr>
              <w:pStyle w:val="TableParagraph"/>
              <w:spacing w:before="142"/>
              <w:ind w:left="122" w:right="86"/>
              <w:jc w:val="center"/>
              <w:rPr>
                <w:sz w:val="16"/>
              </w:rPr>
            </w:pPr>
            <w:r>
              <w:rPr>
                <w:w w:val="105"/>
                <w:sz w:val="16"/>
              </w:rPr>
              <w:t>2,095.14</w:t>
            </w:r>
          </w:p>
        </w:tc>
        <w:tc>
          <w:tcPr>
            <w:tcW w:w="1610" w:type="dxa"/>
            <w:gridSpan w:val="2"/>
          </w:tcPr>
          <w:p w:rsidR="00454B80" w:rsidRDefault="00C52B3A">
            <w:pPr>
              <w:pStyle w:val="TableParagraph"/>
              <w:spacing w:before="142"/>
              <w:ind w:left="481"/>
              <w:rPr>
                <w:sz w:val="16"/>
              </w:rPr>
            </w:pPr>
            <w:r>
              <w:rPr>
                <w:w w:val="105"/>
                <w:sz w:val="16"/>
              </w:rPr>
              <w:t>2,095.14</w:t>
            </w:r>
          </w:p>
        </w:tc>
        <w:tc>
          <w:tcPr>
            <w:tcW w:w="1175" w:type="dxa"/>
          </w:tcPr>
          <w:p w:rsidR="00454B80" w:rsidRDefault="00C52B3A">
            <w:pPr>
              <w:pStyle w:val="TableParagraph"/>
              <w:spacing w:before="142"/>
              <w:ind w:left="51" w:right="28"/>
              <w:jc w:val="center"/>
              <w:rPr>
                <w:sz w:val="16"/>
              </w:rPr>
            </w:pPr>
            <w:r>
              <w:rPr>
                <w:w w:val="105"/>
                <w:sz w:val="16"/>
              </w:rPr>
              <w:t>100%</w:t>
            </w:r>
          </w:p>
        </w:tc>
        <w:tc>
          <w:tcPr>
            <w:tcW w:w="2876" w:type="dxa"/>
            <w:gridSpan w:val="3"/>
          </w:tcPr>
          <w:p w:rsidR="00454B80" w:rsidRDefault="00C52B3A">
            <w:pPr>
              <w:pStyle w:val="TableParagraph"/>
              <w:spacing w:before="142"/>
              <w:ind w:left="785" w:right="770"/>
              <w:jc w:val="center"/>
              <w:rPr>
                <w:sz w:val="16"/>
              </w:rPr>
            </w:pPr>
            <w:r>
              <w:rPr>
                <w:w w:val="105"/>
                <w:sz w:val="16"/>
              </w:rPr>
              <w:t>20</w:t>
            </w:r>
          </w:p>
        </w:tc>
      </w:tr>
      <w:tr w:rsidR="00454B80">
        <w:trPr>
          <w:trHeight w:val="472"/>
        </w:trPr>
        <w:tc>
          <w:tcPr>
            <w:tcW w:w="80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21"/>
              </w:rPr>
            </w:pPr>
          </w:p>
          <w:p w:rsidR="00454B80" w:rsidRDefault="00C52B3A">
            <w:pPr>
              <w:pStyle w:val="TableParagraph"/>
              <w:spacing w:line="235" w:lineRule="auto"/>
              <w:ind w:left="83" w:right="46" w:firstLine="2"/>
              <w:jc w:val="center"/>
              <w:rPr>
                <w:sz w:val="16"/>
              </w:rPr>
            </w:pPr>
            <w:r>
              <w:rPr>
                <w:sz w:val="16"/>
              </w:rPr>
              <w:t xml:space="preserve">年度绩效目标（80 </w:t>
            </w:r>
            <w:r>
              <w:rPr>
                <w:w w:val="105"/>
                <w:sz w:val="16"/>
              </w:rPr>
              <w:t>分）</w:t>
            </w:r>
          </w:p>
        </w:tc>
        <w:tc>
          <w:tcPr>
            <w:tcW w:w="804" w:type="dxa"/>
          </w:tcPr>
          <w:p w:rsidR="00454B80" w:rsidRDefault="00C52B3A">
            <w:pPr>
              <w:pStyle w:val="TableParagraph"/>
              <w:spacing w:before="143"/>
              <w:ind w:left="86"/>
              <w:rPr>
                <w:sz w:val="16"/>
              </w:rPr>
            </w:pPr>
            <w:r>
              <w:rPr>
                <w:w w:val="105"/>
                <w:sz w:val="16"/>
              </w:rPr>
              <w:t>一级指标</w:t>
            </w:r>
          </w:p>
        </w:tc>
        <w:tc>
          <w:tcPr>
            <w:tcW w:w="1162" w:type="dxa"/>
          </w:tcPr>
          <w:p w:rsidR="00454B80" w:rsidRDefault="00C52B3A">
            <w:pPr>
              <w:pStyle w:val="TableParagraph"/>
              <w:spacing w:before="143"/>
              <w:ind w:left="64" w:right="30"/>
              <w:jc w:val="center"/>
              <w:rPr>
                <w:sz w:val="16"/>
              </w:rPr>
            </w:pPr>
            <w:r>
              <w:rPr>
                <w:w w:val="105"/>
                <w:sz w:val="16"/>
              </w:rPr>
              <w:t>二级指标</w:t>
            </w:r>
          </w:p>
        </w:tc>
        <w:tc>
          <w:tcPr>
            <w:tcW w:w="2806" w:type="dxa"/>
            <w:gridSpan w:val="3"/>
          </w:tcPr>
          <w:p w:rsidR="00454B80" w:rsidRDefault="00C52B3A">
            <w:pPr>
              <w:pStyle w:val="TableParagraph"/>
              <w:spacing w:before="143"/>
              <w:ind w:left="1054" w:right="1023"/>
              <w:jc w:val="center"/>
              <w:rPr>
                <w:sz w:val="16"/>
              </w:rPr>
            </w:pPr>
            <w:r>
              <w:rPr>
                <w:w w:val="105"/>
                <w:sz w:val="16"/>
              </w:rPr>
              <w:t>三级指标</w:t>
            </w:r>
          </w:p>
        </w:tc>
        <w:tc>
          <w:tcPr>
            <w:tcW w:w="1175" w:type="dxa"/>
          </w:tcPr>
          <w:p w:rsidR="00454B80" w:rsidRDefault="00C52B3A">
            <w:pPr>
              <w:pStyle w:val="TableParagraph"/>
              <w:spacing w:before="44" w:line="202" w:lineRule="exact"/>
              <w:ind w:left="51" w:right="22"/>
              <w:jc w:val="center"/>
              <w:rPr>
                <w:sz w:val="16"/>
              </w:rPr>
            </w:pPr>
            <w:r>
              <w:rPr>
                <w:w w:val="105"/>
                <w:sz w:val="16"/>
              </w:rPr>
              <w:t>年初目标值</w:t>
            </w:r>
          </w:p>
          <w:p w:rsidR="00454B80" w:rsidRDefault="00C52B3A">
            <w:pPr>
              <w:pStyle w:val="TableParagraph"/>
              <w:spacing w:line="202" w:lineRule="exact"/>
              <w:ind w:left="51" w:right="29"/>
              <w:jc w:val="center"/>
              <w:rPr>
                <w:sz w:val="16"/>
              </w:rPr>
            </w:pPr>
            <w:r>
              <w:rPr>
                <w:w w:val="105"/>
                <w:sz w:val="16"/>
              </w:rPr>
              <w:t>（A）</w:t>
            </w:r>
          </w:p>
        </w:tc>
        <w:tc>
          <w:tcPr>
            <w:tcW w:w="1610" w:type="dxa"/>
            <w:gridSpan w:val="2"/>
          </w:tcPr>
          <w:p w:rsidR="00454B80" w:rsidRDefault="00C52B3A">
            <w:pPr>
              <w:pStyle w:val="TableParagraph"/>
              <w:spacing w:before="143"/>
              <w:ind w:left="199"/>
              <w:rPr>
                <w:sz w:val="16"/>
              </w:rPr>
            </w:pPr>
            <w:r>
              <w:rPr>
                <w:w w:val="105"/>
                <w:sz w:val="16"/>
              </w:rPr>
              <w:t>实际完成值（B）</w:t>
            </w:r>
          </w:p>
        </w:tc>
        <w:tc>
          <w:tcPr>
            <w:tcW w:w="1266" w:type="dxa"/>
          </w:tcPr>
          <w:p w:rsidR="00454B80" w:rsidRDefault="00C52B3A">
            <w:pPr>
              <w:pStyle w:val="TableParagraph"/>
              <w:spacing w:before="143"/>
              <w:ind w:left="446" w:right="428"/>
              <w:jc w:val="center"/>
              <w:rPr>
                <w:sz w:val="16"/>
              </w:rPr>
            </w:pPr>
            <w:r>
              <w:rPr>
                <w:w w:val="105"/>
                <w:sz w:val="16"/>
              </w:rPr>
              <w:t>得分</w:t>
            </w:r>
          </w:p>
        </w:tc>
      </w:tr>
      <w:tr w:rsidR="00454B80">
        <w:trPr>
          <w:trHeight w:val="472"/>
        </w:trPr>
        <w:tc>
          <w:tcPr>
            <w:tcW w:w="804" w:type="dxa"/>
            <w:vMerge/>
            <w:tcBorders>
              <w:top w:val="nil"/>
            </w:tcBorders>
          </w:tcPr>
          <w:p w:rsidR="00454B80" w:rsidRDefault="00454B80">
            <w:pPr>
              <w:rPr>
                <w:sz w:val="2"/>
                <w:szCs w:val="2"/>
              </w:rPr>
            </w:pPr>
          </w:p>
        </w:tc>
        <w:tc>
          <w:tcPr>
            <w:tcW w:w="804" w:type="dxa"/>
          </w:tcPr>
          <w:p w:rsidR="00454B80" w:rsidRDefault="00C52B3A">
            <w:pPr>
              <w:pStyle w:val="TableParagraph"/>
              <w:spacing w:before="44" w:line="202" w:lineRule="exact"/>
              <w:ind w:left="86"/>
              <w:rPr>
                <w:sz w:val="16"/>
              </w:rPr>
            </w:pPr>
            <w:r>
              <w:rPr>
                <w:spacing w:val="-2"/>
                <w:sz w:val="16"/>
              </w:rPr>
              <w:t>产出指标</w:t>
            </w:r>
          </w:p>
          <w:p w:rsidR="00454B80" w:rsidRDefault="00C52B3A">
            <w:pPr>
              <w:pStyle w:val="TableParagraph"/>
              <w:spacing w:line="202" w:lineRule="exact"/>
              <w:ind w:left="84"/>
              <w:rPr>
                <w:sz w:val="16"/>
              </w:rPr>
            </w:pPr>
            <w:r>
              <w:rPr>
                <w:spacing w:val="-1"/>
                <w:sz w:val="16"/>
              </w:rPr>
              <w:t>（40</w:t>
            </w:r>
            <w:r>
              <w:rPr>
                <w:spacing w:val="-5"/>
                <w:sz w:val="16"/>
              </w:rPr>
              <w:t>分</w:t>
            </w:r>
            <w:r>
              <w:rPr>
                <w:spacing w:val="-1"/>
                <w:sz w:val="16"/>
              </w:rPr>
              <w:t>）</w:t>
            </w:r>
          </w:p>
        </w:tc>
        <w:tc>
          <w:tcPr>
            <w:tcW w:w="1162" w:type="dxa"/>
          </w:tcPr>
          <w:p w:rsidR="00454B80" w:rsidRDefault="00C52B3A">
            <w:pPr>
              <w:pStyle w:val="TableParagraph"/>
              <w:spacing w:before="142"/>
              <w:ind w:left="64" w:right="30"/>
              <w:jc w:val="center"/>
              <w:rPr>
                <w:sz w:val="16"/>
              </w:rPr>
            </w:pPr>
            <w:r>
              <w:rPr>
                <w:w w:val="105"/>
                <w:sz w:val="16"/>
              </w:rPr>
              <w:t>工程质量</w:t>
            </w:r>
          </w:p>
        </w:tc>
        <w:tc>
          <w:tcPr>
            <w:tcW w:w="2806" w:type="dxa"/>
            <w:gridSpan w:val="3"/>
          </w:tcPr>
          <w:p w:rsidR="00454B80" w:rsidRDefault="00C52B3A">
            <w:pPr>
              <w:pStyle w:val="TableParagraph"/>
              <w:spacing w:before="142"/>
              <w:ind w:left="760"/>
              <w:rPr>
                <w:sz w:val="16"/>
              </w:rPr>
            </w:pPr>
            <w:r>
              <w:rPr>
                <w:w w:val="105"/>
                <w:sz w:val="16"/>
              </w:rPr>
              <w:t>工程质量（40分）</w:t>
            </w:r>
          </w:p>
        </w:tc>
        <w:tc>
          <w:tcPr>
            <w:tcW w:w="1175" w:type="dxa"/>
          </w:tcPr>
          <w:p w:rsidR="00454B80" w:rsidRDefault="00C52B3A">
            <w:pPr>
              <w:pStyle w:val="TableParagraph"/>
              <w:spacing w:before="142"/>
              <w:ind w:left="51" w:right="26"/>
              <w:jc w:val="center"/>
              <w:rPr>
                <w:sz w:val="16"/>
              </w:rPr>
            </w:pPr>
            <w:r>
              <w:rPr>
                <w:w w:val="105"/>
                <w:sz w:val="16"/>
              </w:rPr>
              <w:t>合格</w:t>
            </w:r>
          </w:p>
        </w:tc>
        <w:tc>
          <w:tcPr>
            <w:tcW w:w="1610" w:type="dxa"/>
            <w:gridSpan w:val="2"/>
          </w:tcPr>
          <w:p w:rsidR="00454B80" w:rsidRDefault="00C52B3A">
            <w:pPr>
              <w:pStyle w:val="TableParagraph"/>
              <w:spacing w:before="142"/>
              <w:ind w:left="571" w:right="553"/>
              <w:jc w:val="center"/>
              <w:rPr>
                <w:sz w:val="16"/>
              </w:rPr>
            </w:pPr>
            <w:r>
              <w:rPr>
                <w:w w:val="105"/>
                <w:sz w:val="16"/>
              </w:rPr>
              <w:t>合格</w:t>
            </w:r>
          </w:p>
        </w:tc>
        <w:tc>
          <w:tcPr>
            <w:tcW w:w="1266" w:type="dxa"/>
          </w:tcPr>
          <w:p w:rsidR="00454B80" w:rsidRDefault="00C52B3A">
            <w:pPr>
              <w:pStyle w:val="TableParagraph"/>
              <w:spacing w:before="142"/>
              <w:ind w:left="442" w:right="428"/>
              <w:jc w:val="center"/>
              <w:rPr>
                <w:sz w:val="16"/>
              </w:rPr>
            </w:pPr>
            <w:r>
              <w:rPr>
                <w:w w:val="105"/>
                <w:sz w:val="16"/>
              </w:rPr>
              <w:t>40</w:t>
            </w:r>
          </w:p>
        </w:tc>
      </w:tr>
      <w:tr w:rsidR="00454B80">
        <w:trPr>
          <w:trHeight w:val="472"/>
        </w:trPr>
        <w:tc>
          <w:tcPr>
            <w:tcW w:w="804" w:type="dxa"/>
            <w:vMerge/>
            <w:tcBorders>
              <w:top w:val="nil"/>
            </w:tcBorders>
          </w:tcPr>
          <w:p w:rsidR="00454B80" w:rsidRDefault="00454B80">
            <w:pPr>
              <w:rPr>
                <w:sz w:val="2"/>
                <w:szCs w:val="2"/>
              </w:rPr>
            </w:pPr>
          </w:p>
        </w:tc>
        <w:tc>
          <w:tcPr>
            <w:tcW w:w="804" w:type="dxa"/>
            <w:vMerge w:val="restart"/>
          </w:tcPr>
          <w:p w:rsidR="00454B80" w:rsidRDefault="00454B80">
            <w:pPr>
              <w:pStyle w:val="TableParagraph"/>
              <w:spacing w:before="5"/>
            </w:pPr>
          </w:p>
          <w:p w:rsidR="00454B80" w:rsidRDefault="00C52B3A">
            <w:pPr>
              <w:pStyle w:val="TableParagraph"/>
              <w:spacing w:line="203" w:lineRule="exact"/>
              <w:ind w:left="86"/>
              <w:rPr>
                <w:sz w:val="16"/>
              </w:rPr>
            </w:pPr>
            <w:r>
              <w:rPr>
                <w:spacing w:val="-2"/>
                <w:sz w:val="16"/>
              </w:rPr>
              <w:t>效益指标</w:t>
            </w:r>
          </w:p>
          <w:p w:rsidR="00454B80" w:rsidRDefault="00C52B3A">
            <w:pPr>
              <w:pStyle w:val="TableParagraph"/>
              <w:spacing w:line="203" w:lineRule="exact"/>
              <w:ind w:left="84"/>
              <w:rPr>
                <w:sz w:val="16"/>
              </w:rPr>
            </w:pPr>
            <w:r>
              <w:rPr>
                <w:spacing w:val="-1"/>
                <w:sz w:val="16"/>
              </w:rPr>
              <w:t>（40</w:t>
            </w:r>
            <w:r>
              <w:rPr>
                <w:spacing w:val="-5"/>
                <w:sz w:val="16"/>
              </w:rPr>
              <w:t>分</w:t>
            </w:r>
            <w:r>
              <w:rPr>
                <w:spacing w:val="-1"/>
                <w:sz w:val="16"/>
              </w:rPr>
              <w:t>）</w:t>
            </w:r>
          </w:p>
        </w:tc>
        <w:tc>
          <w:tcPr>
            <w:tcW w:w="1162" w:type="dxa"/>
          </w:tcPr>
          <w:p w:rsidR="00454B80" w:rsidRDefault="00C52B3A">
            <w:pPr>
              <w:pStyle w:val="TableParagraph"/>
              <w:spacing w:before="49" w:line="232" w:lineRule="auto"/>
              <w:ind w:left="506" w:right="61" w:hanging="404"/>
              <w:rPr>
                <w:sz w:val="16"/>
              </w:rPr>
            </w:pPr>
            <w:r>
              <w:rPr>
                <w:sz w:val="16"/>
              </w:rPr>
              <w:t>可持续影响指</w:t>
            </w:r>
            <w:r>
              <w:rPr>
                <w:w w:val="105"/>
                <w:sz w:val="16"/>
              </w:rPr>
              <w:t>标</w:t>
            </w:r>
          </w:p>
        </w:tc>
        <w:tc>
          <w:tcPr>
            <w:tcW w:w="2806" w:type="dxa"/>
            <w:gridSpan w:val="3"/>
          </w:tcPr>
          <w:p w:rsidR="00454B80" w:rsidRDefault="00C52B3A">
            <w:pPr>
              <w:pStyle w:val="TableParagraph"/>
              <w:spacing w:before="143"/>
              <w:ind w:left="438"/>
              <w:rPr>
                <w:sz w:val="16"/>
              </w:rPr>
            </w:pPr>
            <w:r>
              <w:rPr>
                <w:w w:val="105"/>
                <w:sz w:val="16"/>
              </w:rPr>
              <w:t>全面提升城市形象（20分）</w:t>
            </w:r>
          </w:p>
        </w:tc>
        <w:tc>
          <w:tcPr>
            <w:tcW w:w="1175" w:type="dxa"/>
          </w:tcPr>
          <w:p w:rsidR="00454B80" w:rsidRDefault="00C52B3A">
            <w:pPr>
              <w:pStyle w:val="TableParagraph"/>
              <w:spacing w:before="143"/>
              <w:ind w:left="51" w:right="22"/>
              <w:jc w:val="center"/>
              <w:rPr>
                <w:sz w:val="16"/>
              </w:rPr>
            </w:pPr>
            <w:r>
              <w:rPr>
                <w:w w:val="105"/>
                <w:sz w:val="16"/>
              </w:rPr>
              <w:t>有所提升</w:t>
            </w:r>
          </w:p>
        </w:tc>
        <w:tc>
          <w:tcPr>
            <w:tcW w:w="1610" w:type="dxa"/>
            <w:gridSpan w:val="2"/>
          </w:tcPr>
          <w:p w:rsidR="00454B80" w:rsidRDefault="00C52B3A">
            <w:pPr>
              <w:pStyle w:val="TableParagraph"/>
              <w:spacing w:before="143"/>
              <w:ind w:left="482"/>
              <w:rPr>
                <w:sz w:val="16"/>
              </w:rPr>
            </w:pPr>
            <w:r>
              <w:rPr>
                <w:w w:val="105"/>
                <w:sz w:val="16"/>
              </w:rPr>
              <w:t>有所提升</w:t>
            </w:r>
          </w:p>
        </w:tc>
        <w:tc>
          <w:tcPr>
            <w:tcW w:w="1266" w:type="dxa"/>
          </w:tcPr>
          <w:p w:rsidR="00454B80" w:rsidRDefault="00C52B3A">
            <w:pPr>
              <w:pStyle w:val="TableParagraph"/>
              <w:spacing w:before="143"/>
              <w:ind w:left="442" w:right="428"/>
              <w:jc w:val="center"/>
              <w:rPr>
                <w:sz w:val="16"/>
              </w:rPr>
            </w:pPr>
            <w:r>
              <w:rPr>
                <w:w w:val="105"/>
                <w:sz w:val="16"/>
              </w:rPr>
              <w:t>20</w:t>
            </w:r>
          </w:p>
        </w:tc>
      </w:tr>
      <w:tr w:rsidR="00454B80">
        <w:trPr>
          <w:trHeight w:val="472"/>
        </w:trPr>
        <w:tc>
          <w:tcPr>
            <w:tcW w:w="804" w:type="dxa"/>
            <w:vMerge/>
            <w:tcBorders>
              <w:top w:val="nil"/>
            </w:tcBorders>
          </w:tcPr>
          <w:p w:rsidR="00454B80" w:rsidRDefault="00454B80">
            <w:pPr>
              <w:rPr>
                <w:sz w:val="2"/>
                <w:szCs w:val="2"/>
              </w:rPr>
            </w:pPr>
          </w:p>
        </w:tc>
        <w:tc>
          <w:tcPr>
            <w:tcW w:w="804" w:type="dxa"/>
            <w:vMerge/>
            <w:tcBorders>
              <w:top w:val="nil"/>
            </w:tcBorders>
          </w:tcPr>
          <w:p w:rsidR="00454B80" w:rsidRDefault="00454B80">
            <w:pPr>
              <w:rPr>
                <w:sz w:val="2"/>
                <w:szCs w:val="2"/>
              </w:rPr>
            </w:pPr>
          </w:p>
        </w:tc>
        <w:tc>
          <w:tcPr>
            <w:tcW w:w="1162" w:type="dxa"/>
          </w:tcPr>
          <w:p w:rsidR="00454B80" w:rsidRDefault="00C52B3A">
            <w:pPr>
              <w:pStyle w:val="TableParagraph"/>
              <w:spacing w:before="142"/>
              <w:ind w:left="69" w:right="30"/>
              <w:jc w:val="center"/>
              <w:rPr>
                <w:sz w:val="16"/>
              </w:rPr>
            </w:pPr>
            <w:r>
              <w:rPr>
                <w:w w:val="105"/>
                <w:sz w:val="16"/>
              </w:rPr>
              <w:t>社会效益指标</w:t>
            </w:r>
          </w:p>
        </w:tc>
        <w:tc>
          <w:tcPr>
            <w:tcW w:w="2806" w:type="dxa"/>
            <w:gridSpan w:val="3"/>
          </w:tcPr>
          <w:p w:rsidR="00454B80" w:rsidRDefault="00C52B3A">
            <w:pPr>
              <w:pStyle w:val="TableParagraph"/>
              <w:spacing w:before="142"/>
              <w:ind w:left="196"/>
              <w:rPr>
                <w:sz w:val="16"/>
              </w:rPr>
            </w:pPr>
            <w:r>
              <w:rPr>
                <w:w w:val="105"/>
                <w:sz w:val="16"/>
              </w:rPr>
              <w:t>重要的城市基础设施建设（20分）</w:t>
            </w:r>
          </w:p>
        </w:tc>
        <w:tc>
          <w:tcPr>
            <w:tcW w:w="1175" w:type="dxa"/>
          </w:tcPr>
          <w:p w:rsidR="00454B80" w:rsidRDefault="00C52B3A">
            <w:pPr>
              <w:pStyle w:val="TableParagraph"/>
              <w:spacing w:before="142"/>
              <w:ind w:left="51" w:right="22"/>
              <w:jc w:val="center"/>
              <w:rPr>
                <w:sz w:val="16"/>
              </w:rPr>
            </w:pPr>
            <w:r>
              <w:rPr>
                <w:w w:val="105"/>
                <w:sz w:val="16"/>
              </w:rPr>
              <w:t>有所提升</w:t>
            </w:r>
          </w:p>
        </w:tc>
        <w:tc>
          <w:tcPr>
            <w:tcW w:w="1610" w:type="dxa"/>
            <w:gridSpan w:val="2"/>
          </w:tcPr>
          <w:p w:rsidR="00454B80" w:rsidRDefault="00C52B3A">
            <w:pPr>
              <w:pStyle w:val="TableParagraph"/>
              <w:spacing w:before="142"/>
              <w:ind w:left="482"/>
              <w:rPr>
                <w:sz w:val="16"/>
              </w:rPr>
            </w:pPr>
            <w:r>
              <w:rPr>
                <w:w w:val="105"/>
                <w:sz w:val="16"/>
              </w:rPr>
              <w:t>有所提升</w:t>
            </w:r>
          </w:p>
        </w:tc>
        <w:tc>
          <w:tcPr>
            <w:tcW w:w="1266" w:type="dxa"/>
          </w:tcPr>
          <w:p w:rsidR="00454B80" w:rsidRDefault="00C52B3A">
            <w:pPr>
              <w:pStyle w:val="TableParagraph"/>
              <w:spacing w:before="142"/>
              <w:ind w:left="442" w:right="428"/>
              <w:jc w:val="center"/>
              <w:rPr>
                <w:sz w:val="16"/>
              </w:rPr>
            </w:pPr>
            <w:r>
              <w:rPr>
                <w:w w:val="105"/>
                <w:sz w:val="16"/>
              </w:rPr>
              <w:t>20</w:t>
            </w:r>
          </w:p>
        </w:tc>
      </w:tr>
      <w:tr w:rsidR="00454B80">
        <w:trPr>
          <w:trHeight w:val="472"/>
        </w:trPr>
        <w:tc>
          <w:tcPr>
            <w:tcW w:w="804" w:type="dxa"/>
          </w:tcPr>
          <w:p w:rsidR="00454B80" w:rsidRDefault="00C52B3A">
            <w:pPr>
              <w:pStyle w:val="TableParagraph"/>
              <w:spacing w:before="143"/>
              <w:ind w:left="246"/>
              <w:rPr>
                <w:sz w:val="16"/>
              </w:rPr>
            </w:pPr>
            <w:r>
              <w:rPr>
                <w:w w:val="105"/>
                <w:sz w:val="16"/>
              </w:rPr>
              <w:t>总分</w:t>
            </w:r>
          </w:p>
        </w:tc>
        <w:tc>
          <w:tcPr>
            <w:tcW w:w="8823" w:type="dxa"/>
            <w:gridSpan w:val="9"/>
          </w:tcPr>
          <w:p w:rsidR="00454B80" w:rsidRDefault="00C52B3A">
            <w:pPr>
              <w:pStyle w:val="TableParagraph"/>
              <w:spacing w:before="143"/>
              <w:ind w:left="4269" w:right="4247"/>
              <w:jc w:val="center"/>
              <w:rPr>
                <w:sz w:val="16"/>
              </w:rPr>
            </w:pPr>
            <w:r>
              <w:rPr>
                <w:w w:val="105"/>
                <w:sz w:val="16"/>
              </w:rPr>
              <w:t>100</w:t>
            </w:r>
          </w:p>
        </w:tc>
      </w:tr>
      <w:tr w:rsidR="00454B80">
        <w:trPr>
          <w:trHeight w:val="1108"/>
        </w:trPr>
        <w:tc>
          <w:tcPr>
            <w:tcW w:w="1608" w:type="dxa"/>
            <w:gridSpan w:val="2"/>
          </w:tcPr>
          <w:p w:rsidR="00454B80" w:rsidRDefault="00454B80">
            <w:pPr>
              <w:pStyle w:val="TableParagraph"/>
              <w:spacing w:before="11"/>
              <w:rPr>
                <w:sz w:val="20"/>
              </w:rPr>
            </w:pPr>
          </w:p>
          <w:p w:rsidR="00454B80" w:rsidRDefault="00C52B3A">
            <w:pPr>
              <w:pStyle w:val="TableParagraph"/>
              <w:spacing w:line="232" w:lineRule="auto"/>
              <w:ind w:left="407" w:right="365" w:hanging="5"/>
              <w:jc w:val="center"/>
              <w:rPr>
                <w:sz w:val="16"/>
              </w:rPr>
            </w:pPr>
            <w:r>
              <w:rPr>
                <w:w w:val="105"/>
                <w:sz w:val="16"/>
              </w:rPr>
              <w:t>偏差大或</w:t>
            </w:r>
            <w:r>
              <w:rPr>
                <w:sz w:val="16"/>
              </w:rPr>
              <w:t>目标未完成</w:t>
            </w:r>
            <w:r>
              <w:rPr>
                <w:w w:val="105"/>
                <w:sz w:val="16"/>
              </w:rPr>
              <w:t>原因分析</w:t>
            </w:r>
          </w:p>
        </w:tc>
        <w:tc>
          <w:tcPr>
            <w:tcW w:w="8019" w:type="dxa"/>
            <w:gridSpan w:val="8"/>
          </w:tcPr>
          <w:p w:rsidR="00454B80" w:rsidRDefault="00454B80">
            <w:pPr>
              <w:pStyle w:val="TableParagraph"/>
              <w:rPr>
                <w:sz w:val="16"/>
              </w:rPr>
            </w:pPr>
          </w:p>
          <w:p w:rsidR="00454B80" w:rsidRDefault="00454B80">
            <w:pPr>
              <w:pStyle w:val="TableParagraph"/>
              <w:rPr>
                <w:sz w:val="20"/>
              </w:rPr>
            </w:pPr>
          </w:p>
          <w:p w:rsidR="00454B80" w:rsidRDefault="00C52B3A">
            <w:pPr>
              <w:pStyle w:val="TableParagraph"/>
              <w:ind w:left="22"/>
              <w:jc w:val="center"/>
              <w:rPr>
                <w:sz w:val="16"/>
              </w:rPr>
            </w:pPr>
            <w:r>
              <w:rPr>
                <w:w w:val="103"/>
                <w:sz w:val="16"/>
              </w:rPr>
              <w:t>无</w:t>
            </w:r>
          </w:p>
        </w:tc>
      </w:tr>
      <w:tr w:rsidR="00454B80">
        <w:trPr>
          <w:trHeight w:val="1060"/>
        </w:trPr>
        <w:tc>
          <w:tcPr>
            <w:tcW w:w="1608" w:type="dxa"/>
            <w:gridSpan w:val="2"/>
          </w:tcPr>
          <w:p w:rsidR="00454B80" w:rsidRDefault="00454B80">
            <w:pPr>
              <w:pStyle w:val="TableParagraph"/>
              <w:rPr>
                <w:sz w:val="16"/>
              </w:rPr>
            </w:pPr>
          </w:p>
          <w:p w:rsidR="00454B80" w:rsidRDefault="00C52B3A">
            <w:pPr>
              <w:pStyle w:val="TableParagraph"/>
              <w:spacing w:before="135" w:line="235" w:lineRule="auto"/>
              <w:ind w:left="325" w:right="284" w:firstLine="81"/>
              <w:rPr>
                <w:sz w:val="16"/>
              </w:rPr>
            </w:pPr>
            <w:r>
              <w:rPr>
                <w:w w:val="105"/>
                <w:sz w:val="16"/>
              </w:rPr>
              <w:t>改进措施及</w:t>
            </w:r>
            <w:r>
              <w:rPr>
                <w:sz w:val="16"/>
              </w:rPr>
              <w:t>结果应用方案</w:t>
            </w:r>
          </w:p>
        </w:tc>
        <w:tc>
          <w:tcPr>
            <w:tcW w:w="8019" w:type="dxa"/>
            <w:gridSpan w:val="8"/>
          </w:tcPr>
          <w:p w:rsidR="00454B80" w:rsidRDefault="00454B80">
            <w:pPr>
              <w:pStyle w:val="TableParagraph"/>
              <w:rPr>
                <w:sz w:val="16"/>
              </w:rPr>
            </w:pPr>
          </w:p>
          <w:p w:rsidR="00454B80" w:rsidRDefault="00454B80">
            <w:pPr>
              <w:pStyle w:val="TableParagraph"/>
              <w:spacing w:before="2"/>
              <w:rPr>
                <w:sz w:val="18"/>
              </w:rPr>
            </w:pPr>
          </w:p>
          <w:p w:rsidR="00454B80" w:rsidRDefault="00C52B3A">
            <w:pPr>
              <w:pStyle w:val="TableParagraph"/>
              <w:ind w:left="22"/>
              <w:jc w:val="center"/>
              <w:rPr>
                <w:sz w:val="16"/>
              </w:rPr>
            </w:pPr>
            <w:r>
              <w:rPr>
                <w:w w:val="103"/>
                <w:sz w:val="16"/>
              </w:rPr>
              <w:t>无</w:t>
            </w:r>
          </w:p>
        </w:tc>
      </w:tr>
      <w:tr w:rsidR="00454B80">
        <w:trPr>
          <w:trHeight w:val="1197"/>
        </w:trPr>
        <w:tc>
          <w:tcPr>
            <w:tcW w:w="1608" w:type="dxa"/>
            <w:gridSpan w:val="2"/>
          </w:tcPr>
          <w:p w:rsidR="00454B80" w:rsidRDefault="00454B80">
            <w:pPr>
              <w:pStyle w:val="TableParagraph"/>
              <w:rPr>
                <w:sz w:val="16"/>
              </w:rPr>
            </w:pPr>
          </w:p>
          <w:p w:rsidR="00454B80" w:rsidRDefault="00454B80">
            <w:pPr>
              <w:pStyle w:val="TableParagraph"/>
              <w:spacing w:before="1"/>
              <w:rPr>
                <w:sz w:val="16"/>
              </w:rPr>
            </w:pPr>
          </w:p>
          <w:p w:rsidR="00454B80" w:rsidRDefault="00C52B3A">
            <w:pPr>
              <w:pStyle w:val="TableParagraph"/>
              <w:spacing w:line="232" w:lineRule="auto"/>
              <w:ind w:left="487" w:right="200" w:hanging="241"/>
              <w:rPr>
                <w:sz w:val="16"/>
              </w:rPr>
            </w:pPr>
            <w:r>
              <w:rPr>
                <w:sz w:val="16"/>
              </w:rPr>
              <w:t>单位主要负责人</w:t>
            </w:r>
            <w:r>
              <w:rPr>
                <w:w w:val="105"/>
                <w:sz w:val="16"/>
              </w:rPr>
              <w:t>签批意见</w:t>
            </w:r>
          </w:p>
        </w:tc>
        <w:tc>
          <w:tcPr>
            <w:tcW w:w="8019" w:type="dxa"/>
            <w:gridSpan w:val="8"/>
          </w:tcPr>
          <w:p w:rsidR="00454B80" w:rsidRDefault="00454B80">
            <w:pPr>
              <w:pStyle w:val="TableParagraph"/>
              <w:spacing w:before="11"/>
              <w:rPr>
                <w:sz w:val="23"/>
              </w:rPr>
            </w:pPr>
          </w:p>
          <w:p w:rsidR="00454B80" w:rsidRDefault="00C52B3A">
            <w:pPr>
              <w:pStyle w:val="TableParagraph"/>
              <w:ind w:left="3409" w:right="2192"/>
              <w:jc w:val="center"/>
              <w:rPr>
                <w:sz w:val="16"/>
              </w:rPr>
            </w:pPr>
            <w:r>
              <w:rPr>
                <w:w w:val="105"/>
                <w:sz w:val="16"/>
              </w:rPr>
              <w:t>签名：</w:t>
            </w:r>
          </w:p>
          <w:p w:rsidR="00454B80" w:rsidRDefault="00454B80">
            <w:pPr>
              <w:pStyle w:val="TableParagraph"/>
              <w:spacing w:before="4"/>
              <w:rPr>
                <w:sz w:val="15"/>
              </w:rPr>
            </w:pPr>
          </w:p>
          <w:p w:rsidR="00454B80" w:rsidRDefault="00C52B3A">
            <w:pPr>
              <w:pStyle w:val="TableParagraph"/>
              <w:tabs>
                <w:tab w:val="left" w:pos="4691"/>
                <w:tab w:val="left" w:pos="5344"/>
              </w:tabs>
              <w:ind w:left="4038"/>
              <w:rPr>
                <w:sz w:val="16"/>
              </w:rPr>
            </w:pPr>
            <w:r>
              <w:rPr>
                <w:w w:val="105"/>
                <w:sz w:val="16"/>
              </w:rPr>
              <w:t>年</w:t>
            </w:r>
            <w:r>
              <w:rPr>
                <w:w w:val="105"/>
                <w:sz w:val="16"/>
              </w:rPr>
              <w:tab/>
              <w:t>月</w:t>
            </w:r>
            <w:r>
              <w:rPr>
                <w:w w:val="105"/>
                <w:sz w:val="16"/>
              </w:rPr>
              <w:tab/>
              <w:t>日</w:t>
            </w:r>
          </w:p>
        </w:tc>
      </w:tr>
    </w:tbl>
    <w:p w:rsidR="00454B80" w:rsidRDefault="00454B80">
      <w:pPr>
        <w:pStyle w:val="a3"/>
      </w:pPr>
    </w:p>
    <w:p w:rsidR="00454B80" w:rsidRDefault="00454B80">
      <w:pPr>
        <w:pStyle w:val="a3"/>
      </w:pPr>
    </w:p>
    <w:p w:rsidR="00454B80" w:rsidRDefault="00C52B3A">
      <w:pPr>
        <w:pStyle w:val="a3"/>
        <w:spacing w:before="103" w:line="202" w:lineRule="exact"/>
        <w:ind w:left="753"/>
      </w:pPr>
      <w:r>
        <w:rPr>
          <w:w w:val="105"/>
        </w:rPr>
        <w:t>备注：</w:t>
      </w:r>
    </w:p>
    <w:p w:rsidR="00454B80" w:rsidRDefault="00C52B3A">
      <w:pPr>
        <w:pStyle w:val="a4"/>
        <w:numPr>
          <w:ilvl w:val="0"/>
          <w:numId w:val="19"/>
        </w:numPr>
        <w:tabs>
          <w:tab w:val="left" w:pos="920"/>
        </w:tabs>
        <w:spacing w:line="199" w:lineRule="exact"/>
        <w:rPr>
          <w:sz w:val="16"/>
        </w:rPr>
      </w:pPr>
      <w:r>
        <w:rPr>
          <w:spacing w:val="-5"/>
          <w:w w:val="105"/>
          <w:sz w:val="16"/>
        </w:rPr>
        <w:t>预算执行情况口径：预算数为调整后财政资金总额（</w:t>
      </w:r>
      <w:r>
        <w:rPr>
          <w:spacing w:val="-3"/>
          <w:w w:val="105"/>
          <w:sz w:val="16"/>
        </w:rPr>
        <w:t>包括上年结余结转</w:t>
      </w:r>
      <w:r>
        <w:rPr>
          <w:spacing w:val="-4"/>
          <w:w w:val="105"/>
          <w:sz w:val="16"/>
        </w:rPr>
        <w:t>），执行数为资金使用单位财政资金实际支出数。</w:t>
      </w:r>
    </w:p>
    <w:p w:rsidR="00454B80" w:rsidRDefault="00C52B3A">
      <w:pPr>
        <w:pStyle w:val="a4"/>
        <w:numPr>
          <w:ilvl w:val="0"/>
          <w:numId w:val="19"/>
        </w:numPr>
        <w:tabs>
          <w:tab w:val="left" w:pos="920"/>
        </w:tabs>
        <w:spacing w:before="1" w:line="235" w:lineRule="auto"/>
        <w:ind w:left="753" w:right="1073" w:firstLine="0"/>
        <w:rPr>
          <w:sz w:val="16"/>
        </w:rPr>
      </w:pPr>
      <w:r>
        <w:rPr>
          <w:spacing w:val="-9"/>
          <w:sz w:val="16"/>
        </w:rPr>
        <w:t>定量指标完成数汇总原则：绝对值直接累加计算，相对值按照资金额度加权平均计算。定量指标计分原则：正向指标</w:t>
      </w:r>
      <w:r>
        <w:rPr>
          <w:spacing w:val="-4"/>
          <w:sz w:val="16"/>
        </w:rPr>
        <w:t>（即目标值为≥  X</w:t>
      </w:r>
      <w:r>
        <w:rPr>
          <w:spacing w:val="-5"/>
          <w:sz w:val="16"/>
        </w:rPr>
        <w:t>,得分=权重</w:t>
      </w:r>
      <w:r>
        <w:rPr>
          <w:spacing w:val="-1"/>
          <w:sz w:val="16"/>
        </w:rPr>
        <w:t>*B/A）</w:t>
      </w:r>
      <w:r>
        <w:rPr>
          <w:spacing w:val="-4"/>
          <w:sz w:val="16"/>
        </w:rPr>
        <w:t>，反向指标（</w:t>
      </w:r>
      <w:r>
        <w:rPr>
          <w:spacing w:val="-3"/>
          <w:sz w:val="16"/>
        </w:rPr>
        <w:t>即目标值为≤X</w:t>
      </w:r>
      <w:r>
        <w:rPr>
          <w:spacing w:val="-4"/>
          <w:sz w:val="16"/>
        </w:rPr>
        <w:t>，得分=权重</w:t>
      </w:r>
      <w:r>
        <w:rPr>
          <w:sz w:val="16"/>
        </w:rPr>
        <w:t>*A/B）</w:t>
      </w:r>
      <w:r>
        <w:rPr>
          <w:spacing w:val="-5"/>
          <w:sz w:val="16"/>
        </w:rPr>
        <w:t xml:space="preserve">，得分不得突破权重总额。定量指标先汇总完成数，再计算得分。   </w:t>
      </w:r>
      <w:r>
        <w:rPr>
          <w:spacing w:val="-2"/>
          <w:sz w:val="16"/>
        </w:rPr>
        <w:t>3</w:t>
      </w:r>
      <w:r>
        <w:rPr>
          <w:spacing w:val="-7"/>
          <w:sz w:val="16"/>
        </w:rPr>
        <w:t xml:space="preserve">.定性指标计分原则：达成预期指标、部分达成预期指标并具有一定效果、未达成预期指标且效果较差三档，分别按照该指标对应分值  </w:t>
      </w:r>
      <w:r>
        <w:rPr>
          <w:spacing w:val="-4"/>
          <w:w w:val="105"/>
          <w:sz w:val="16"/>
        </w:rPr>
        <w:t>区间</w:t>
      </w:r>
      <w:r>
        <w:rPr>
          <w:w w:val="105"/>
          <w:sz w:val="16"/>
        </w:rPr>
        <w:t>100-80%（</w:t>
      </w:r>
      <w:r>
        <w:rPr>
          <w:spacing w:val="-5"/>
          <w:w w:val="105"/>
          <w:sz w:val="16"/>
        </w:rPr>
        <w:t>含</w:t>
      </w:r>
      <w:r>
        <w:rPr>
          <w:w w:val="105"/>
          <w:sz w:val="16"/>
        </w:rPr>
        <w:t>80%）</w:t>
      </w:r>
      <w:r>
        <w:rPr>
          <w:spacing w:val="-5"/>
          <w:w w:val="105"/>
          <w:sz w:val="16"/>
        </w:rPr>
        <w:t>、</w:t>
      </w:r>
      <w:r>
        <w:rPr>
          <w:w w:val="105"/>
          <w:sz w:val="16"/>
        </w:rPr>
        <w:t>80-50%（</w:t>
      </w:r>
      <w:r>
        <w:rPr>
          <w:spacing w:val="-4"/>
          <w:w w:val="105"/>
          <w:sz w:val="16"/>
        </w:rPr>
        <w:t>含</w:t>
      </w:r>
      <w:r>
        <w:rPr>
          <w:spacing w:val="-3"/>
          <w:w w:val="105"/>
          <w:sz w:val="16"/>
        </w:rPr>
        <w:t>50%）</w:t>
      </w:r>
      <w:r>
        <w:rPr>
          <w:spacing w:val="-4"/>
          <w:w w:val="105"/>
          <w:sz w:val="16"/>
        </w:rPr>
        <w:t>、</w:t>
      </w:r>
      <w:r>
        <w:rPr>
          <w:w w:val="105"/>
          <w:sz w:val="16"/>
        </w:rPr>
        <w:t>50-0</w:t>
      </w:r>
      <w:r>
        <w:rPr>
          <w:spacing w:val="-6"/>
          <w:w w:val="105"/>
          <w:sz w:val="16"/>
        </w:rPr>
        <w:t>%合理确定分值。汇总时，以资金额度为权重，对分值进行加权平均计算。</w:t>
      </w:r>
    </w:p>
    <w:p w:rsidR="00454B80" w:rsidRDefault="00C52B3A">
      <w:pPr>
        <w:pStyle w:val="a3"/>
        <w:spacing w:line="199" w:lineRule="exact"/>
        <w:ind w:left="753"/>
      </w:pPr>
      <w:r>
        <w:rPr>
          <w:w w:val="105"/>
        </w:rPr>
        <w:t>4.基于经济性和必要性等因素考虑，满意度指标暂可不</w:t>
      </w:r>
      <w:proofErr w:type="gramStart"/>
      <w:r>
        <w:rPr>
          <w:w w:val="105"/>
        </w:rPr>
        <w:t>作为必评指标</w:t>
      </w:r>
      <w:proofErr w:type="gramEnd"/>
      <w:r>
        <w:rPr>
          <w:w w:val="105"/>
        </w:rPr>
        <w:t>。</w:t>
      </w:r>
    </w:p>
    <w:p w:rsidR="00454B80" w:rsidRDefault="00454B80">
      <w:pPr>
        <w:spacing w:line="199" w:lineRule="exact"/>
        <w:sectPr w:rsidR="00454B80">
          <w:pgSz w:w="11910" w:h="16840"/>
          <w:pgMar w:top="1480" w:right="180" w:bottom="280" w:left="360" w:header="720" w:footer="720" w:gutter="0"/>
          <w:cols w:space="720"/>
        </w:sectPr>
      </w:pPr>
    </w:p>
    <w:p w:rsidR="00454B80" w:rsidRDefault="00C52B3A">
      <w:pPr>
        <w:pStyle w:val="4"/>
        <w:ind w:left="1332"/>
      </w:pPr>
      <w:r>
        <w:lastRenderedPageBreak/>
        <w:t>2020年度网络安全人才培训中心项目自评表</w:t>
      </w:r>
    </w:p>
    <w:p w:rsidR="00454B80" w:rsidRDefault="00C52B3A">
      <w:pPr>
        <w:pStyle w:val="a3"/>
        <w:tabs>
          <w:tab w:val="left" w:pos="6405"/>
        </w:tabs>
        <w:spacing w:before="173"/>
        <w:ind w:left="753"/>
      </w:pPr>
      <w:r>
        <w:t>单位名称：武汉市东西湖区住房和城乡建设局</w:t>
      </w:r>
      <w:r>
        <w:tab/>
        <w:t>填报日期：</w:t>
      </w:r>
    </w:p>
    <w:p w:rsidR="00454B80" w:rsidRDefault="00454B80">
      <w:pPr>
        <w:pStyle w:val="a3"/>
        <w:spacing w:before="12"/>
        <w:rPr>
          <w:sz w:val="5"/>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14"/>
        <w:gridCol w:w="814"/>
        <w:gridCol w:w="1188"/>
        <w:gridCol w:w="1210"/>
        <w:gridCol w:w="814"/>
        <w:gridCol w:w="814"/>
        <w:gridCol w:w="1164"/>
        <w:gridCol w:w="814"/>
        <w:gridCol w:w="814"/>
        <w:gridCol w:w="1246"/>
      </w:tblGrid>
      <w:tr w:rsidR="00454B80">
        <w:trPr>
          <w:trHeight w:val="381"/>
        </w:trPr>
        <w:tc>
          <w:tcPr>
            <w:tcW w:w="1628" w:type="dxa"/>
            <w:gridSpan w:val="2"/>
          </w:tcPr>
          <w:p w:rsidR="00454B80" w:rsidRDefault="00C52B3A">
            <w:pPr>
              <w:pStyle w:val="TableParagraph"/>
              <w:spacing w:before="100"/>
              <w:ind w:left="494"/>
              <w:rPr>
                <w:sz w:val="16"/>
              </w:rPr>
            </w:pPr>
            <w:r>
              <w:rPr>
                <w:sz w:val="16"/>
              </w:rPr>
              <w:t>项目名称</w:t>
            </w:r>
          </w:p>
        </w:tc>
        <w:tc>
          <w:tcPr>
            <w:tcW w:w="8064" w:type="dxa"/>
            <w:gridSpan w:val="8"/>
          </w:tcPr>
          <w:p w:rsidR="00454B80" w:rsidRDefault="00C52B3A">
            <w:pPr>
              <w:pStyle w:val="TableParagraph"/>
              <w:spacing w:before="100"/>
              <w:ind w:left="3145" w:right="3124"/>
              <w:jc w:val="center"/>
              <w:rPr>
                <w:sz w:val="16"/>
              </w:rPr>
            </w:pPr>
            <w:r>
              <w:rPr>
                <w:sz w:val="16"/>
              </w:rPr>
              <w:t>网络安全人才培训中心</w:t>
            </w:r>
          </w:p>
        </w:tc>
      </w:tr>
      <w:tr w:rsidR="00454B80">
        <w:trPr>
          <w:trHeight w:val="380"/>
        </w:trPr>
        <w:tc>
          <w:tcPr>
            <w:tcW w:w="1628" w:type="dxa"/>
            <w:gridSpan w:val="2"/>
          </w:tcPr>
          <w:p w:rsidR="00454B80" w:rsidRDefault="00C52B3A">
            <w:pPr>
              <w:pStyle w:val="TableParagraph"/>
              <w:spacing w:before="100"/>
              <w:ind w:left="494"/>
              <w:rPr>
                <w:sz w:val="16"/>
              </w:rPr>
            </w:pPr>
            <w:r>
              <w:rPr>
                <w:sz w:val="16"/>
              </w:rPr>
              <w:t>主管部门</w:t>
            </w:r>
          </w:p>
        </w:tc>
        <w:tc>
          <w:tcPr>
            <w:tcW w:w="3212" w:type="dxa"/>
            <w:gridSpan w:val="3"/>
          </w:tcPr>
          <w:p w:rsidR="00454B80" w:rsidRDefault="00C52B3A">
            <w:pPr>
              <w:pStyle w:val="TableParagraph"/>
              <w:spacing w:before="100"/>
              <w:ind w:left="385"/>
              <w:rPr>
                <w:sz w:val="16"/>
              </w:rPr>
            </w:pPr>
            <w:r>
              <w:rPr>
                <w:sz w:val="16"/>
              </w:rPr>
              <w:t>武汉市东西湖区住房和城乡建设局</w:t>
            </w:r>
          </w:p>
        </w:tc>
        <w:tc>
          <w:tcPr>
            <w:tcW w:w="2792" w:type="dxa"/>
            <w:gridSpan w:val="3"/>
          </w:tcPr>
          <w:p w:rsidR="00454B80" w:rsidRDefault="00C52B3A">
            <w:pPr>
              <w:pStyle w:val="TableParagraph"/>
              <w:spacing w:before="100"/>
              <w:ind w:left="910"/>
              <w:rPr>
                <w:sz w:val="16"/>
              </w:rPr>
            </w:pPr>
            <w:r>
              <w:rPr>
                <w:sz w:val="16"/>
              </w:rPr>
              <w:t>项目实施单位</w:t>
            </w:r>
          </w:p>
        </w:tc>
        <w:tc>
          <w:tcPr>
            <w:tcW w:w="2060" w:type="dxa"/>
            <w:gridSpan w:val="2"/>
          </w:tcPr>
          <w:p w:rsidR="00454B80" w:rsidRDefault="00C52B3A">
            <w:pPr>
              <w:pStyle w:val="TableParagraph"/>
              <w:spacing w:before="100"/>
              <w:ind w:left="773" w:right="751"/>
              <w:jc w:val="center"/>
              <w:rPr>
                <w:sz w:val="16"/>
              </w:rPr>
            </w:pPr>
            <w:r>
              <w:rPr>
                <w:sz w:val="16"/>
              </w:rPr>
              <w:t>建设科</w:t>
            </w:r>
          </w:p>
        </w:tc>
      </w:tr>
      <w:tr w:rsidR="00454B80">
        <w:trPr>
          <w:trHeight w:val="380"/>
        </w:trPr>
        <w:tc>
          <w:tcPr>
            <w:tcW w:w="1628" w:type="dxa"/>
            <w:gridSpan w:val="2"/>
          </w:tcPr>
          <w:p w:rsidR="00454B80" w:rsidRDefault="00C52B3A">
            <w:pPr>
              <w:pStyle w:val="TableParagraph"/>
              <w:spacing w:before="100"/>
              <w:ind w:left="494"/>
              <w:rPr>
                <w:sz w:val="16"/>
              </w:rPr>
            </w:pPr>
            <w:r>
              <w:rPr>
                <w:sz w:val="16"/>
              </w:rPr>
              <w:t>项目类别</w:t>
            </w:r>
          </w:p>
        </w:tc>
        <w:tc>
          <w:tcPr>
            <w:tcW w:w="8064" w:type="dxa"/>
            <w:gridSpan w:val="8"/>
          </w:tcPr>
          <w:p w:rsidR="00454B80" w:rsidRDefault="00C52B3A">
            <w:pPr>
              <w:pStyle w:val="TableParagraph"/>
              <w:tabs>
                <w:tab w:val="left" w:pos="1504"/>
                <w:tab w:val="left" w:pos="1916"/>
                <w:tab w:val="left" w:pos="3063"/>
              </w:tabs>
              <w:spacing w:before="100"/>
              <w:ind w:left="29"/>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454B80">
        <w:trPr>
          <w:trHeight w:val="381"/>
        </w:trPr>
        <w:tc>
          <w:tcPr>
            <w:tcW w:w="1628" w:type="dxa"/>
            <w:gridSpan w:val="2"/>
          </w:tcPr>
          <w:p w:rsidR="00454B80" w:rsidRDefault="00C52B3A">
            <w:pPr>
              <w:pStyle w:val="TableParagraph"/>
              <w:spacing w:before="100"/>
              <w:ind w:left="494"/>
              <w:rPr>
                <w:sz w:val="16"/>
              </w:rPr>
            </w:pPr>
            <w:r>
              <w:rPr>
                <w:sz w:val="16"/>
              </w:rPr>
              <w:t>项目属性</w:t>
            </w:r>
          </w:p>
        </w:tc>
        <w:tc>
          <w:tcPr>
            <w:tcW w:w="8064" w:type="dxa"/>
            <w:gridSpan w:val="8"/>
          </w:tcPr>
          <w:p w:rsidR="00454B80" w:rsidRDefault="00C52B3A">
            <w:pPr>
              <w:pStyle w:val="TableParagraph"/>
              <w:tabs>
                <w:tab w:val="left" w:pos="1505"/>
                <w:tab w:val="left" w:pos="1918"/>
              </w:tabs>
              <w:spacing w:before="100"/>
              <w:ind w:left="29"/>
              <w:rPr>
                <w:rFonts w:ascii="Wingdings" w:hAnsi="Wingdings"/>
                <w:sz w:val="16"/>
              </w:rPr>
            </w:pPr>
            <w:r>
              <w:rPr>
                <w:sz w:val="16"/>
              </w:rPr>
              <w:t>1、持续性项目</w:t>
            </w:r>
            <w:r>
              <w:rPr>
                <w:sz w:val="16"/>
              </w:rPr>
              <w:tab/>
              <w:t>□</w:t>
            </w:r>
            <w:r>
              <w:rPr>
                <w:sz w:val="16"/>
              </w:rPr>
              <w:tab/>
              <w:t>2、新增性项目</w:t>
            </w:r>
            <w:r>
              <w:rPr>
                <w:spacing w:val="4"/>
                <w:sz w:val="16"/>
              </w:rPr>
              <w:t xml:space="preserve"> </w:t>
            </w:r>
            <w:r>
              <w:rPr>
                <w:rFonts w:ascii="Wingdings" w:hAnsi="Wingdings"/>
                <w:position w:val="1"/>
                <w:sz w:val="16"/>
              </w:rPr>
              <w:t></w:t>
            </w:r>
          </w:p>
        </w:tc>
      </w:tr>
      <w:tr w:rsidR="00454B80">
        <w:trPr>
          <w:trHeight w:val="380"/>
        </w:trPr>
        <w:tc>
          <w:tcPr>
            <w:tcW w:w="1628" w:type="dxa"/>
            <w:gridSpan w:val="2"/>
          </w:tcPr>
          <w:p w:rsidR="00454B80" w:rsidRDefault="00C52B3A">
            <w:pPr>
              <w:pStyle w:val="TableParagraph"/>
              <w:spacing w:before="99"/>
              <w:ind w:left="494"/>
              <w:rPr>
                <w:sz w:val="16"/>
              </w:rPr>
            </w:pPr>
            <w:r>
              <w:rPr>
                <w:sz w:val="16"/>
              </w:rPr>
              <w:t>项目类型</w:t>
            </w:r>
          </w:p>
        </w:tc>
        <w:tc>
          <w:tcPr>
            <w:tcW w:w="8064" w:type="dxa"/>
            <w:gridSpan w:val="8"/>
          </w:tcPr>
          <w:p w:rsidR="00454B80" w:rsidRDefault="00C52B3A">
            <w:pPr>
              <w:pStyle w:val="TableParagraph"/>
              <w:tabs>
                <w:tab w:val="left" w:pos="1505"/>
                <w:tab w:val="left" w:pos="1918"/>
                <w:tab w:val="left" w:pos="3802"/>
              </w:tabs>
              <w:spacing w:before="99"/>
              <w:ind w:left="29"/>
              <w:rPr>
                <w:rFonts w:ascii="Wingdings" w:hAnsi="Wingdings"/>
                <w:sz w:val="16"/>
              </w:rPr>
            </w:pPr>
            <w:r>
              <w:rPr>
                <w:sz w:val="16"/>
              </w:rPr>
              <w:t>1、常年性项目</w:t>
            </w:r>
            <w:r>
              <w:rPr>
                <w:sz w:val="16"/>
              </w:rPr>
              <w:tab/>
              <w:t>□</w:t>
            </w:r>
            <w:r>
              <w:rPr>
                <w:sz w:val="16"/>
              </w:rPr>
              <w:tab/>
              <w:t xml:space="preserve">2、延续性项目 </w:t>
            </w:r>
            <w:r>
              <w:rPr>
                <w:spacing w:val="18"/>
                <w:sz w:val="16"/>
              </w:rPr>
              <w:t xml:space="preserve"> </w:t>
            </w:r>
            <w:r>
              <w:rPr>
                <w:sz w:val="16"/>
              </w:rPr>
              <w:t>□</w:t>
            </w:r>
            <w:r>
              <w:rPr>
                <w:sz w:val="16"/>
              </w:rPr>
              <w:tab/>
              <w:t>3、一次性项目</w:t>
            </w:r>
            <w:r>
              <w:rPr>
                <w:spacing w:val="4"/>
                <w:sz w:val="16"/>
              </w:rPr>
              <w:t xml:space="preserve"> </w:t>
            </w:r>
            <w:r>
              <w:rPr>
                <w:rFonts w:ascii="Wingdings" w:hAnsi="Wingdings"/>
                <w:position w:val="1"/>
                <w:sz w:val="16"/>
              </w:rPr>
              <w:t></w:t>
            </w:r>
          </w:p>
        </w:tc>
      </w:tr>
      <w:tr w:rsidR="00454B80">
        <w:trPr>
          <w:trHeight w:val="498"/>
        </w:trPr>
        <w:tc>
          <w:tcPr>
            <w:tcW w:w="1628" w:type="dxa"/>
            <w:gridSpan w:val="2"/>
            <w:vMerge w:val="restart"/>
          </w:tcPr>
          <w:p w:rsidR="00454B80" w:rsidRDefault="00454B80">
            <w:pPr>
              <w:pStyle w:val="TableParagraph"/>
              <w:spacing w:before="8"/>
              <w:rPr>
                <w:sz w:val="16"/>
              </w:rPr>
            </w:pPr>
          </w:p>
          <w:p w:rsidR="00454B80" w:rsidRDefault="00C52B3A">
            <w:pPr>
              <w:pStyle w:val="TableParagraph"/>
              <w:spacing w:line="235" w:lineRule="auto"/>
              <w:ind w:left="330" w:right="300" w:firstLine="163"/>
              <w:rPr>
                <w:sz w:val="16"/>
              </w:rPr>
            </w:pPr>
            <w:r>
              <w:rPr>
                <w:sz w:val="16"/>
              </w:rPr>
              <w:t>预算执行 情况（万元</w:t>
            </w:r>
            <w:r>
              <w:rPr>
                <w:spacing w:val="-17"/>
                <w:sz w:val="16"/>
              </w:rPr>
              <w:t>）</w:t>
            </w:r>
          </w:p>
          <w:p w:rsidR="00454B80" w:rsidRDefault="00C52B3A">
            <w:pPr>
              <w:pStyle w:val="TableParagraph"/>
              <w:spacing w:line="203" w:lineRule="exact"/>
              <w:ind w:left="491"/>
              <w:rPr>
                <w:sz w:val="16"/>
              </w:rPr>
            </w:pPr>
            <w:r>
              <w:rPr>
                <w:sz w:val="16"/>
              </w:rPr>
              <w:t>（20分）</w:t>
            </w:r>
          </w:p>
        </w:tc>
        <w:tc>
          <w:tcPr>
            <w:tcW w:w="1188" w:type="dxa"/>
          </w:tcPr>
          <w:p w:rsidR="00454B80" w:rsidRDefault="00454B80">
            <w:pPr>
              <w:pStyle w:val="TableParagraph"/>
              <w:rPr>
                <w:rFonts w:ascii="Times New Roman"/>
                <w:sz w:val="16"/>
              </w:rPr>
            </w:pPr>
          </w:p>
        </w:tc>
        <w:tc>
          <w:tcPr>
            <w:tcW w:w="1210" w:type="dxa"/>
          </w:tcPr>
          <w:p w:rsidR="00454B80" w:rsidRDefault="00454B80">
            <w:pPr>
              <w:pStyle w:val="TableParagraph"/>
              <w:spacing w:before="3"/>
              <w:rPr>
                <w:sz w:val="12"/>
              </w:rPr>
            </w:pPr>
          </w:p>
          <w:p w:rsidR="00454B80" w:rsidRDefault="00C52B3A">
            <w:pPr>
              <w:pStyle w:val="TableParagraph"/>
              <w:spacing w:before="1"/>
              <w:ind w:left="28" w:right="4"/>
              <w:jc w:val="center"/>
              <w:rPr>
                <w:sz w:val="16"/>
              </w:rPr>
            </w:pPr>
            <w:r>
              <w:rPr>
                <w:sz w:val="16"/>
              </w:rPr>
              <w:t>预算数（A）</w:t>
            </w:r>
          </w:p>
        </w:tc>
        <w:tc>
          <w:tcPr>
            <w:tcW w:w="1628" w:type="dxa"/>
            <w:gridSpan w:val="2"/>
          </w:tcPr>
          <w:p w:rsidR="00454B80" w:rsidRDefault="00454B80">
            <w:pPr>
              <w:pStyle w:val="TableParagraph"/>
              <w:spacing w:before="3"/>
              <w:rPr>
                <w:sz w:val="12"/>
              </w:rPr>
            </w:pPr>
          </w:p>
          <w:p w:rsidR="00454B80" w:rsidRDefault="00C52B3A">
            <w:pPr>
              <w:pStyle w:val="TableParagraph"/>
              <w:spacing w:before="1"/>
              <w:ind w:left="368"/>
              <w:rPr>
                <w:sz w:val="16"/>
              </w:rPr>
            </w:pPr>
            <w:r>
              <w:rPr>
                <w:sz w:val="16"/>
              </w:rPr>
              <w:t>执行数（B）</w:t>
            </w:r>
          </w:p>
        </w:tc>
        <w:tc>
          <w:tcPr>
            <w:tcW w:w="1164" w:type="dxa"/>
          </w:tcPr>
          <w:p w:rsidR="00454B80" w:rsidRDefault="00454B80">
            <w:pPr>
              <w:pStyle w:val="TableParagraph"/>
              <w:spacing w:before="3"/>
              <w:rPr>
                <w:sz w:val="12"/>
              </w:rPr>
            </w:pPr>
          </w:p>
          <w:p w:rsidR="00454B80" w:rsidRDefault="00C52B3A">
            <w:pPr>
              <w:pStyle w:val="TableParagraph"/>
              <w:spacing w:before="1"/>
              <w:ind w:left="45" w:right="24"/>
              <w:jc w:val="center"/>
              <w:rPr>
                <w:sz w:val="16"/>
              </w:rPr>
            </w:pPr>
            <w:r>
              <w:rPr>
                <w:sz w:val="16"/>
              </w:rPr>
              <w:t>执行率（B/A）</w:t>
            </w:r>
          </w:p>
        </w:tc>
        <w:tc>
          <w:tcPr>
            <w:tcW w:w="2874" w:type="dxa"/>
            <w:gridSpan w:val="3"/>
          </w:tcPr>
          <w:p w:rsidR="00454B80" w:rsidRDefault="00C52B3A">
            <w:pPr>
              <w:pStyle w:val="TableParagraph"/>
              <w:spacing w:before="56" w:line="203" w:lineRule="exact"/>
              <w:ind w:left="819" w:right="799"/>
              <w:jc w:val="center"/>
              <w:rPr>
                <w:sz w:val="16"/>
              </w:rPr>
            </w:pPr>
            <w:r>
              <w:rPr>
                <w:sz w:val="16"/>
              </w:rPr>
              <w:t>得分</w:t>
            </w:r>
          </w:p>
          <w:p w:rsidR="00454B80" w:rsidRDefault="00C52B3A">
            <w:pPr>
              <w:pStyle w:val="TableParagraph"/>
              <w:spacing w:line="203" w:lineRule="exact"/>
              <w:ind w:left="819" w:right="799"/>
              <w:jc w:val="center"/>
              <w:rPr>
                <w:sz w:val="16"/>
              </w:rPr>
            </w:pPr>
            <w:r>
              <w:rPr>
                <w:sz w:val="16"/>
              </w:rPr>
              <w:t>（20分*执行率）</w:t>
            </w:r>
          </w:p>
        </w:tc>
      </w:tr>
      <w:tr w:rsidR="00454B80">
        <w:trPr>
          <w:trHeight w:val="493"/>
        </w:trPr>
        <w:tc>
          <w:tcPr>
            <w:tcW w:w="1628" w:type="dxa"/>
            <w:gridSpan w:val="2"/>
            <w:vMerge/>
            <w:tcBorders>
              <w:top w:val="nil"/>
            </w:tcBorders>
          </w:tcPr>
          <w:p w:rsidR="00454B80" w:rsidRDefault="00454B80">
            <w:pPr>
              <w:rPr>
                <w:sz w:val="2"/>
                <w:szCs w:val="2"/>
              </w:rPr>
            </w:pPr>
          </w:p>
        </w:tc>
        <w:tc>
          <w:tcPr>
            <w:tcW w:w="1188" w:type="dxa"/>
          </w:tcPr>
          <w:p w:rsidR="00454B80" w:rsidRDefault="00C52B3A">
            <w:pPr>
              <w:pStyle w:val="TableParagraph"/>
              <w:spacing w:before="57" w:line="235" w:lineRule="auto"/>
              <w:ind w:left="435" w:right="82" w:hanging="327"/>
              <w:rPr>
                <w:sz w:val="16"/>
              </w:rPr>
            </w:pPr>
            <w:r>
              <w:rPr>
                <w:sz w:val="16"/>
              </w:rPr>
              <w:t>年度财政资金总额</w:t>
            </w:r>
          </w:p>
        </w:tc>
        <w:tc>
          <w:tcPr>
            <w:tcW w:w="1210" w:type="dxa"/>
          </w:tcPr>
          <w:p w:rsidR="00454B80" w:rsidRDefault="00454B80">
            <w:pPr>
              <w:pStyle w:val="TableParagraph"/>
              <w:spacing w:before="1"/>
              <w:rPr>
                <w:sz w:val="12"/>
              </w:rPr>
            </w:pPr>
          </w:p>
          <w:p w:rsidR="00454B80" w:rsidRDefault="00C52B3A">
            <w:pPr>
              <w:pStyle w:val="TableParagraph"/>
              <w:ind w:left="30" w:right="4"/>
              <w:jc w:val="center"/>
              <w:rPr>
                <w:sz w:val="16"/>
              </w:rPr>
            </w:pPr>
            <w:r>
              <w:rPr>
                <w:sz w:val="16"/>
              </w:rPr>
              <w:t>1,884.32</w:t>
            </w:r>
          </w:p>
        </w:tc>
        <w:tc>
          <w:tcPr>
            <w:tcW w:w="1628" w:type="dxa"/>
            <w:gridSpan w:val="2"/>
          </w:tcPr>
          <w:p w:rsidR="00454B80" w:rsidRDefault="00454B80">
            <w:pPr>
              <w:pStyle w:val="TableParagraph"/>
              <w:spacing w:before="1"/>
              <w:rPr>
                <w:sz w:val="12"/>
              </w:rPr>
            </w:pPr>
          </w:p>
          <w:p w:rsidR="00454B80" w:rsidRDefault="00C52B3A">
            <w:pPr>
              <w:pStyle w:val="TableParagraph"/>
              <w:ind w:left="487"/>
              <w:rPr>
                <w:sz w:val="16"/>
              </w:rPr>
            </w:pPr>
            <w:r>
              <w:rPr>
                <w:sz w:val="16"/>
              </w:rPr>
              <w:t>1,884.32</w:t>
            </w:r>
          </w:p>
        </w:tc>
        <w:tc>
          <w:tcPr>
            <w:tcW w:w="1164" w:type="dxa"/>
          </w:tcPr>
          <w:p w:rsidR="00454B80" w:rsidRDefault="00454B80">
            <w:pPr>
              <w:pStyle w:val="TableParagraph"/>
              <w:spacing w:before="1"/>
              <w:rPr>
                <w:sz w:val="12"/>
              </w:rPr>
            </w:pPr>
          </w:p>
          <w:p w:rsidR="00454B80" w:rsidRDefault="00C52B3A">
            <w:pPr>
              <w:pStyle w:val="TableParagraph"/>
              <w:ind w:left="45" w:right="24"/>
              <w:jc w:val="center"/>
              <w:rPr>
                <w:sz w:val="16"/>
              </w:rPr>
            </w:pPr>
            <w:r>
              <w:rPr>
                <w:sz w:val="16"/>
              </w:rPr>
              <w:t>100%</w:t>
            </w:r>
          </w:p>
        </w:tc>
        <w:tc>
          <w:tcPr>
            <w:tcW w:w="2874" w:type="dxa"/>
            <w:gridSpan w:val="3"/>
          </w:tcPr>
          <w:p w:rsidR="00454B80" w:rsidRDefault="00454B80">
            <w:pPr>
              <w:pStyle w:val="TableParagraph"/>
              <w:spacing w:before="1"/>
              <w:rPr>
                <w:sz w:val="12"/>
              </w:rPr>
            </w:pPr>
          </w:p>
          <w:p w:rsidR="00454B80" w:rsidRDefault="00C52B3A">
            <w:pPr>
              <w:pStyle w:val="TableParagraph"/>
              <w:ind w:left="819" w:right="797"/>
              <w:jc w:val="center"/>
              <w:rPr>
                <w:sz w:val="16"/>
              </w:rPr>
            </w:pPr>
            <w:r>
              <w:rPr>
                <w:sz w:val="16"/>
              </w:rPr>
              <w:t>20</w:t>
            </w:r>
          </w:p>
        </w:tc>
      </w:tr>
      <w:tr w:rsidR="00454B80">
        <w:trPr>
          <w:trHeight w:val="493"/>
        </w:trPr>
        <w:tc>
          <w:tcPr>
            <w:tcW w:w="81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02" w:line="237" w:lineRule="auto"/>
              <w:ind w:left="85" w:right="57" w:hanging="2"/>
              <w:jc w:val="center"/>
              <w:rPr>
                <w:sz w:val="16"/>
              </w:rPr>
            </w:pPr>
            <w:r>
              <w:rPr>
                <w:sz w:val="16"/>
              </w:rPr>
              <w:t>年度绩效目标（80 分）</w:t>
            </w:r>
          </w:p>
        </w:tc>
        <w:tc>
          <w:tcPr>
            <w:tcW w:w="814" w:type="dxa"/>
          </w:tcPr>
          <w:p w:rsidR="00454B80" w:rsidRDefault="00454B80">
            <w:pPr>
              <w:pStyle w:val="TableParagraph"/>
              <w:spacing w:before="1"/>
              <w:rPr>
                <w:sz w:val="12"/>
              </w:rPr>
            </w:pPr>
          </w:p>
          <w:p w:rsidR="00454B80" w:rsidRDefault="00C52B3A">
            <w:pPr>
              <w:pStyle w:val="TableParagraph"/>
              <w:ind w:left="86"/>
              <w:rPr>
                <w:sz w:val="16"/>
              </w:rPr>
            </w:pPr>
            <w:r>
              <w:rPr>
                <w:sz w:val="16"/>
              </w:rPr>
              <w:t>一级指标</w:t>
            </w:r>
          </w:p>
        </w:tc>
        <w:tc>
          <w:tcPr>
            <w:tcW w:w="1188" w:type="dxa"/>
          </w:tcPr>
          <w:p w:rsidR="00454B80" w:rsidRDefault="00454B80">
            <w:pPr>
              <w:pStyle w:val="TableParagraph"/>
              <w:spacing w:before="1"/>
              <w:rPr>
                <w:sz w:val="12"/>
              </w:rPr>
            </w:pPr>
          </w:p>
          <w:p w:rsidR="00454B80" w:rsidRDefault="00C52B3A">
            <w:pPr>
              <w:pStyle w:val="TableParagraph"/>
              <w:ind w:left="98" w:right="74"/>
              <w:jc w:val="center"/>
              <w:rPr>
                <w:sz w:val="16"/>
              </w:rPr>
            </w:pPr>
            <w:r>
              <w:rPr>
                <w:sz w:val="16"/>
              </w:rPr>
              <w:t>二级指标</w:t>
            </w:r>
          </w:p>
        </w:tc>
        <w:tc>
          <w:tcPr>
            <w:tcW w:w="2838" w:type="dxa"/>
            <w:gridSpan w:val="3"/>
          </w:tcPr>
          <w:p w:rsidR="00454B80" w:rsidRDefault="00454B80">
            <w:pPr>
              <w:pStyle w:val="TableParagraph"/>
              <w:spacing w:before="1"/>
              <w:rPr>
                <w:sz w:val="12"/>
              </w:rPr>
            </w:pPr>
          </w:p>
          <w:p w:rsidR="00454B80" w:rsidRDefault="00C52B3A">
            <w:pPr>
              <w:pStyle w:val="TableParagraph"/>
              <w:ind w:left="1083" w:right="1057"/>
              <w:jc w:val="center"/>
              <w:rPr>
                <w:sz w:val="16"/>
              </w:rPr>
            </w:pPr>
            <w:r>
              <w:rPr>
                <w:sz w:val="16"/>
              </w:rPr>
              <w:t>三级指标</w:t>
            </w:r>
          </w:p>
        </w:tc>
        <w:tc>
          <w:tcPr>
            <w:tcW w:w="1164" w:type="dxa"/>
          </w:tcPr>
          <w:p w:rsidR="00454B80" w:rsidRDefault="00C52B3A">
            <w:pPr>
              <w:pStyle w:val="TableParagraph"/>
              <w:spacing w:before="54" w:line="203" w:lineRule="exact"/>
              <w:ind w:left="45" w:right="24"/>
              <w:jc w:val="center"/>
              <w:rPr>
                <w:sz w:val="16"/>
              </w:rPr>
            </w:pPr>
            <w:r>
              <w:rPr>
                <w:sz w:val="16"/>
              </w:rPr>
              <w:t>年初目标值</w:t>
            </w:r>
          </w:p>
          <w:p w:rsidR="00454B80" w:rsidRDefault="00C52B3A">
            <w:pPr>
              <w:pStyle w:val="TableParagraph"/>
              <w:spacing w:line="203" w:lineRule="exact"/>
              <w:ind w:left="45" w:right="23"/>
              <w:jc w:val="center"/>
              <w:rPr>
                <w:sz w:val="16"/>
              </w:rPr>
            </w:pPr>
            <w:r>
              <w:rPr>
                <w:sz w:val="16"/>
              </w:rPr>
              <w:t>（A）</w:t>
            </w:r>
          </w:p>
        </w:tc>
        <w:tc>
          <w:tcPr>
            <w:tcW w:w="1628" w:type="dxa"/>
            <w:gridSpan w:val="2"/>
          </w:tcPr>
          <w:p w:rsidR="00454B80" w:rsidRDefault="00454B80">
            <w:pPr>
              <w:pStyle w:val="TableParagraph"/>
              <w:spacing w:before="1"/>
              <w:rPr>
                <w:sz w:val="12"/>
              </w:rPr>
            </w:pPr>
          </w:p>
          <w:p w:rsidR="00454B80" w:rsidRDefault="00C52B3A">
            <w:pPr>
              <w:pStyle w:val="TableParagraph"/>
              <w:ind w:left="204"/>
              <w:rPr>
                <w:sz w:val="16"/>
              </w:rPr>
            </w:pPr>
            <w:r>
              <w:rPr>
                <w:sz w:val="16"/>
              </w:rPr>
              <w:t>实际完成值（B）</w:t>
            </w:r>
          </w:p>
        </w:tc>
        <w:tc>
          <w:tcPr>
            <w:tcW w:w="1246" w:type="dxa"/>
          </w:tcPr>
          <w:p w:rsidR="00454B80" w:rsidRDefault="00454B80">
            <w:pPr>
              <w:pStyle w:val="TableParagraph"/>
              <w:spacing w:before="1"/>
              <w:rPr>
                <w:sz w:val="12"/>
              </w:rPr>
            </w:pPr>
          </w:p>
          <w:p w:rsidR="00454B80" w:rsidRDefault="00C52B3A">
            <w:pPr>
              <w:pStyle w:val="TableParagraph"/>
              <w:ind w:left="445" w:right="426"/>
              <w:jc w:val="center"/>
              <w:rPr>
                <w:sz w:val="16"/>
              </w:rPr>
            </w:pPr>
            <w:r>
              <w:rPr>
                <w:sz w:val="16"/>
              </w:rPr>
              <w:t>得分</w:t>
            </w:r>
          </w:p>
        </w:tc>
      </w:tr>
      <w:tr w:rsidR="00454B80">
        <w:trPr>
          <w:trHeight w:val="493"/>
        </w:trPr>
        <w:tc>
          <w:tcPr>
            <w:tcW w:w="814" w:type="dxa"/>
            <w:vMerge/>
            <w:tcBorders>
              <w:top w:val="nil"/>
            </w:tcBorders>
          </w:tcPr>
          <w:p w:rsidR="00454B80" w:rsidRDefault="00454B80">
            <w:pPr>
              <w:rPr>
                <w:sz w:val="2"/>
                <w:szCs w:val="2"/>
              </w:rPr>
            </w:pPr>
          </w:p>
        </w:tc>
        <w:tc>
          <w:tcPr>
            <w:tcW w:w="814" w:type="dxa"/>
          </w:tcPr>
          <w:p w:rsidR="00454B80" w:rsidRDefault="00C52B3A">
            <w:pPr>
              <w:pStyle w:val="TableParagraph"/>
              <w:spacing w:before="54" w:line="203" w:lineRule="exact"/>
              <w:ind w:left="86"/>
              <w:rPr>
                <w:sz w:val="16"/>
              </w:rPr>
            </w:pPr>
            <w:r>
              <w:rPr>
                <w:sz w:val="16"/>
              </w:rPr>
              <w:t>产出指标</w:t>
            </w:r>
          </w:p>
          <w:p w:rsidR="00454B80" w:rsidRDefault="00C52B3A">
            <w:pPr>
              <w:pStyle w:val="TableParagraph"/>
              <w:spacing w:line="203" w:lineRule="exact"/>
              <w:ind w:left="83"/>
              <w:rPr>
                <w:sz w:val="16"/>
              </w:rPr>
            </w:pPr>
            <w:r>
              <w:rPr>
                <w:sz w:val="16"/>
              </w:rPr>
              <w:t>（40分）</w:t>
            </w:r>
          </w:p>
        </w:tc>
        <w:tc>
          <w:tcPr>
            <w:tcW w:w="1188" w:type="dxa"/>
          </w:tcPr>
          <w:p w:rsidR="00454B80" w:rsidRDefault="00454B80">
            <w:pPr>
              <w:pStyle w:val="TableParagraph"/>
              <w:spacing w:before="1"/>
              <w:rPr>
                <w:sz w:val="12"/>
              </w:rPr>
            </w:pPr>
          </w:p>
          <w:p w:rsidR="00454B80" w:rsidRDefault="00C52B3A">
            <w:pPr>
              <w:pStyle w:val="TableParagraph"/>
              <w:ind w:left="98" w:right="74"/>
              <w:jc w:val="center"/>
              <w:rPr>
                <w:sz w:val="16"/>
              </w:rPr>
            </w:pPr>
            <w:r>
              <w:rPr>
                <w:sz w:val="16"/>
              </w:rPr>
              <w:t>工程质量</w:t>
            </w:r>
          </w:p>
        </w:tc>
        <w:tc>
          <w:tcPr>
            <w:tcW w:w="2838" w:type="dxa"/>
            <w:gridSpan w:val="3"/>
          </w:tcPr>
          <w:p w:rsidR="00454B80" w:rsidRDefault="00454B80">
            <w:pPr>
              <w:pStyle w:val="TableParagraph"/>
              <w:spacing w:before="1"/>
              <w:rPr>
                <w:sz w:val="12"/>
              </w:rPr>
            </w:pPr>
          </w:p>
          <w:p w:rsidR="00454B80" w:rsidRDefault="00C52B3A">
            <w:pPr>
              <w:pStyle w:val="TableParagraph"/>
              <w:ind w:left="769"/>
              <w:rPr>
                <w:sz w:val="16"/>
              </w:rPr>
            </w:pPr>
            <w:r>
              <w:rPr>
                <w:sz w:val="16"/>
              </w:rPr>
              <w:t>工程质量（40分）</w:t>
            </w:r>
          </w:p>
        </w:tc>
        <w:tc>
          <w:tcPr>
            <w:tcW w:w="1164" w:type="dxa"/>
          </w:tcPr>
          <w:p w:rsidR="00454B80" w:rsidRDefault="00454B80">
            <w:pPr>
              <w:pStyle w:val="TableParagraph"/>
              <w:spacing w:before="1"/>
              <w:rPr>
                <w:sz w:val="12"/>
              </w:rPr>
            </w:pPr>
          </w:p>
          <w:p w:rsidR="00454B80" w:rsidRDefault="00C52B3A">
            <w:pPr>
              <w:pStyle w:val="TableParagraph"/>
              <w:ind w:left="45" w:right="23"/>
              <w:jc w:val="center"/>
              <w:rPr>
                <w:sz w:val="16"/>
              </w:rPr>
            </w:pPr>
            <w:r>
              <w:rPr>
                <w:sz w:val="16"/>
              </w:rPr>
              <w:t>合格</w:t>
            </w:r>
          </w:p>
        </w:tc>
        <w:tc>
          <w:tcPr>
            <w:tcW w:w="1628" w:type="dxa"/>
            <w:gridSpan w:val="2"/>
          </w:tcPr>
          <w:p w:rsidR="00454B80" w:rsidRDefault="00454B80">
            <w:pPr>
              <w:pStyle w:val="TableParagraph"/>
              <w:spacing w:before="1"/>
              <w:rPr>
                <w:sz w:val="12"/>
              </w:rPr>
            </w:pPr>
          </w:p>
          <w:p w:rsidR="00454B80" w:rsidRDefault="00C52B3A">
            <w:pPr>
              <w:pStyle w:val="TableParagraph"/>
              <w:ind w:left="405" w:right="382"/>
              <w:jc w:val="center"/>
              <w:rPr>
                <w:sz w:val="16"/>
              </w:rPr>
            </w:pPr>
            <w:r>
              <w:rPr>
                <w:sz w:val="16"/>
              </w:rPr>
              <w:t>合格</w:t>
            </w:r>
          </w:p>
        </w:tc>
        <w:tc>
          <w:tcPr>
            <w:tcW w:w="1246" w:type="dxa"/>
          </w:tcPr>
          <w:p w:rsidR="00454B80" w:rsidRDefault="00454B80">
            <w:pPr>
              <w:pStyle w:val="TableParagraph"/>
              <w:spacing w:before="1"/>
              <w:rPr>
                <w:sz w:val="12"/>
              </w:rPr>
            </w:pPr>
          </w:p>
          <w:p w:rsidR="00454B80" w:rsidRDefault="00C52B3A">
            <w:pPr>
              <w:pStyle w:val="TableParagraph"/>
              <w:ind w:left="445" w:right="424"/>
              <w:jc w:val="center"/>
              <w:rPr>
                <w:sz w:val="16"/>
              </w:rPr>
            </w:pPr>
            <w:r>
              <w:rPr>
                <w:sz w:val="16"/>
              </w:rPr>
              <w:t>40</w:t>
            </w:r>
          </w:p>
        </w:tc>
      </w:tr>
      <w:tr w:rsidR="00454B80">
        <w:trPr>
          <w:trHeight w:val="493"/>
        </w:trPr>
        <w:tc>
          <w:tcPr>
            <w:tcW w:w="814" w:type="dxa"/>
            <w:vMerge/>
            <w:tcBorders>
              <w:top w:val="nil"/>
            </w:tcBorders>
          </w:tcPr>
          <w:p w:rsidR="00454B80" w:rsidRDefault="00454B80">
            <w:pPr>
              <w:rPr>
                <w:sz w:val="2"/>
                <w:szCs w:val="2"/>
              </w:rPr>
            </w:pPr>
          </w:p>
        </w:tc>
        <w:tc>
          <w:tcPr>
            <w:tcW w:w="814" w:type="dxa"/>
            <w:vMerge w:val="restart"/>
          </w:tcPr>
          <w:p w:rsidR="00454B80" w:rsidRDefault="00454B80">
            <w:pPr>
              <w:pStyle w:val="TableParagraph"/>
              <w:rPr>
                <w:sz w:val="16"/>
              </w:rPr>
            </w:pPr>
          </w:p>
          <w:p w:rsidR="00454B80" w:rsidRDefault="00C52B3A">
            <w:pPr>
              <w:pStyle w:val="TableParagraph"/>
              <w:spacing w:before="103" w:line="203" w:lineRule="exact"/>
              <w:ind w:left="86"/>
              <w:rPr>
                <w:sz w:val="16"/>
              </w:rPr>
            </w:pPr>
            <w:r>
              <w:rPr>
                <w:sz w:val="16"/>
              </w:rPr>
              <w:t>效益指标</w:t>
            </w:r>
          </w:p>
          <w:p w:rsidR="00454B80" w:rsidRDefault="00C52B3A">
            <w:pPr>
              <w:pStyle w:val="TableParagraph"/>
              <w:spacing w:line="203" w:lineRule="exact"/>
              <w:ind w:left="83"/>
              <w:rPr>
                <w:sz w:val="16"/>
              </w:rPr>
            </w:pPr>
            <w:r>
              <w:rPr>
                <w:sz w:val="16"/>
              </w:rPr>
              <w:t>（40分）</w:t>
            </w:r>
          </w:p>
        </w:tc>
        <w:tc>
          <w:tcPr>
            <w:tcW w:w="1188" w:type="dxa"/>
          </w:tcPr>
          <w:p w:rsidR="00454B80" w:rsidRDefault="00C52B3A">
            <w:pPr>
              <w:pStyle w:val="TableParagraph"/>
              <w:spacing w:before="57" w:line="235" w:lineRule="auto"/>
              <w:ind w:left="517" w:right="82" w:hanging="409"/>
              <w:rPr>
                <w:sz w:val="16"/>
              </w:rPr>
            </w:pPr>
            <w:r>
              <w:rPr>
                <w:sz w:val="16"/>
              </w:rPr>
              <w:t>可持续影响指标</w:t>
            </w:r>
          </w:p>
        </w:tc>
        <w:tc>
          <w:tcPr>
            <w:tcW w:w="2838" w:type="dxa"/>
            <w:gridSpan w:val="3"/>
          </w:tcPr>
          <w:p w:rsidR="00454B80" w:rsidRDefault="00454B80">
            <w:pPr>
              <w:pStyle w:val="TableParagraph"/>
              <w:spacing w:before="1"/>
              <w:rPr>
                <w:sz w:val="12"/>
              </w:rPr>
            </w:pPr>
          </w:p>
          <w:p w:rsidR="00454B80" w:rsidRDefault="00C52B3A">
            <w:pPr>
              <w:pStyle w:val="TableParagraph"/>
              <w:ind w:left="443"/>
              <w:rPr>
                <w:sz w:val="16"/>
              </w:rPr>
            </w:pPr>
            <w:r>
              <w:rPr>
                <w:sz w:val="16"/>
              </w:rPr>
              <w:t>全面提升城市形象（20分）</w:t>
            </w:r>
          </w:p>
        </w:tc>
        <w:tc>
          <w:tcPr>
            <w:tcW w:w="1164" w:type="dxa"/>
          </w:tcPr>
          <w:p w:rsidR="00454B80" w:rsidRDefault="00454B80">
            <w:pPr>
              <w:pStyle w:val="TableParagraph"/>
              <w:spacing w:before="1"/>
              <w:rPr>
                <w:sz w:val="12"/>
              </w:rPr>
            </w:pPr>
          </w:p>
          <w:p w:rsidR="00454B80" w:rsidRDefault="00C52B3A">
            <w:pPr>
              <w:pStyle w:val="TableParagraph"/>
              <w:ind w:left="45" w:right="23"/>
              <w:jc w:val="center"/>
              <w:rPr>
                <w:sz w:val="16"/>
              </w:rPr>
            </w:pPr>
            <w:r>
              <w:rPr>
                <w:sz w:val="16"/>
              </w:rPr>
              <w:t>有所提升</w:t>
            </w:r>
          </w:p>
        </w:tc>
        <w:tc>
          <w:tcPr>
            <w:tcW w:w="1628" w:type="dxa"/>
            <w:gridSpan w:val="2"/>
          </w:tcPr>
          <w:p w:rsidR="00454B80" w:rsidRDefault="00454B80">
            <w:pPr>
              <w:pStyle w:val="TableParagraph"/>
              <w:spacing w:before="1"/>
              <w:rPr>
                <w:sz w:val="12"/>
              </w:rPr>
            </w:pPr>
          </w:p>
          <w:p w:rsidR="00454B80" w:rsidRDefault="00C52B3A">
            <w:pPr>
              <w:pStyle w:val="TableParagraph"/>
              <w:ind w:left="491"/>
              <w:rPr>
                <w:sz w:val="16"/>
              </w:rPr>
            </w:pPr>
            <w:r>
              <w:rPr>
                <w:sz w:val="16"/>
              </w:rPr>
              <w:t>有所提升</w:t>
            </w:r>
          </w:p>
        </w:tc>
        <w:tc>
          <w:tcPr>
            <w:tcW w:w="1246" w:type="dxa"/>
          </w:tcPr>
          <w:p w:rsidR="00454B80" w:rsidRDefault="00454B80">
            <w:pPr>
              <w:pStyle w:val="TableParagraph"/>
              <w:spacing w:before="1"/>
              <w:rPr>
                <w:sz w:val="12"/>
              </w:rPr>
            </w:pPr>
          </w:p>
          <w:p w:rsidR="00454B80" w:rsidRDefault="00C52B3A">
            <w:pPr>
              <w:pStyle w:val="TableParagraph"/>
              <w:ind w:left="445" w:right="424"/>
              <w:jc w:val="center"/>
              <w:rPr>
                <w:sz w:val="16"/>
              </w:rPr>
            </w:pPr>
            <w:r>
              <w:rPr>
                <w:sz w:val="16"/>
              </w:rPr>
              <w:t>20</w:t>
            </w:r>
          </w:p>
        </w:tc>
      </w:tr>
      <w:tr w:rsidR="00454B80">
        <w:trPr>
          <w:trHeight w:val="493"/>
        </w:trPr>
        <w:tc>
          <w:tcPr>
            <w:tcW w:w="814" w:type="dxa"/>
            <w:vMerge/>
            <w:tcBorders>
              <w:top w:val="nil"/>
            </w:tcBorders>
          </w:tcPr>
          <w:p w:rsidR="00454B80" w:rsidRDefault="00454B80">
            <w:pPr>
              <w:rPr>
                <w:sz w:val="2"/>
                <w:szCs w:val="2"/>
              </w:rPr>
            </w:pPr>
          </w:p>
        </w:tc>
        <w:tc>
          <w:tcPr>
            <w:tcW w:w="814" w:type="dxa"/>
            <w:vMerge/>
            <w:tcBorders>
              <w:top w:val="nil"/>
            </w:tcBorders>
          </w:tcPr>
          <w:p w:rsidR="00454B80" w:rsidRDefault="00454B80">
            <w:pPr>
              <w:rPr>
                <w:sz w:val="2"/>
                <w:szCs w:val="2"/>
              </w:rPr>
            </w:pPr>
          </w:p>
        </w:tc>
        <w:tc>
          <w:tcPr>
            <w:tcW w:w="1188" w:type="dxa"/>
          </w:tcPr>
          <w:p w:rsidR="00454B80" w:rsidRDefault="00454B80">
            <w:pPr>
              <w:pStyle w:val="TableParagraph"/>
              <w:spacing w:before="1"/>
              <w:rPr>
                <w:sz w:val="12"/>
              </w:rPr>
            </w:pPr>
          </w:p>
          <w:p w:rsidR="00454B80" w:rsidRDefault="00C52B3A">
            <w:pPr>
              <w:pStyle w:val="TableParagraph"/>
              <w:ind w:left="98" w:right="74"/>
              <w:jc w:val="center"/>
              <w:rPr>
                <w:sz w:val="16"/>
              </w:rPr>
            </w:pPr>
            <w:r>
              <w:rPr>
                <w:sz w:val="16"/>
              </w:rPr>
              <w:t>社会效益指标</w:t>
            </w:r>
          </w:p>
        </w:tc>
        <w:tc>
          <w:tcPr>
            <w:tcW w:w="2838" w:type="dxa"/>
            <w:gridSpan w:val="3"/>
          </w:tcPr>
          <w:p w:rsidR="00454B80" w:rsidRDefault="00454B80">
            <w:pPr>
              <w:pStyle w:val="TableParagraph"/>
              <w:spacing w:before="1"/>
              <w:rPr>
                <w:sz w:val="12"/>
              </w:rPr>
            </w:pPr>
          </w:p>
          <w:p w:rsidR="00454B80" w:rsidRDefault="00C52B3A">
            <w:pPr>
              <w:pStyle w:val="TableParagraph"/>
              <w:ind w:left="198"/>
              <w:rPr>
                <w:sz w:val="16"/>
              </w:rPr>
            </w:pPr>
            <w:r>
              <w:rPr>
                <w:sz w:val="16"/>
              </w:rPr>
              <w:t>重要的城市基础设施建设（20分）</w:t>
            </w:r>
          </w:p>
        </w:tc>
        <w:tc>
          <w:tcPr>
            <w:tcW w:w="1164" w:type="dxa"/>
          </w:tcPr>
          <w:p w:rsidR="00454B80" w:rsidRDefault="00454B80">
            <w:pPr>
              <w:pStyle w:val="TableParagraph"/>
              <w:spacing w:before="1"/>
              <w:rPr>
                <w:sz w:val="12"/>
              </w:rPr>
            </w:pPr>
          </w:p>
          <w:p w:rsidR="00454B80" w:rsidRDefault="00C52B3A">
            <w:pPr>
              <w:pStyle w:val="TableParagraph"/>
              <w:ind w:left="45" w:right="23"/>
              <w:jc w:val="center"/>
              <w:rPr>
                <w:sz w:val="16"/>
              </w:rPr>
            </w:pPr>
            <w:r>
              <w:rPr>
                <w:sz w:val="16"/>
              </w:rPr>
              <w:t>有所提升</w:t>
            </w:r>
          </w:p>
        </w:tc>
        <w:tc>
          <w:tcPr>
            <w:tcW w:w="1628" w:type="dxa"/>
            <w:gridSpan w:val="2"/>
          </w:tcPr>
          <w:p w:rsidR="00454B80" w:rsidRDefault="00454B80">
            <w:pPr>
              <w:pStyle w:val="TableParagraph"/>
              <w:spacing w:before="1"/>
              <w:rPr>
                <w:sz w:val="12"/>
              </w:rPr>
            </w:pPr>
          </w:p>
          <w:p w:rsidR="00454B80" w:rsidRDefault="00C52B3A">
            <w:pPr>
              <w:pStyle w:val="TableParagraph"/>
              <w:ind w:left="491"/>
              <w:rPr>
                <w:sz w:val="16"/>
              </w:rPr>
            </w:pPr>
            <w:r>
              <w:rPr>
                <w:sz w:val="16"/>
              </w:rPr>
              <w:t>有所提升</w:t>
            </w:r>
          </w:p>
        </w:tc>
        <w:tc>
          <w:tcPr>
            <w:tcW w:w="1246" w:type="dxa"/>
          </w:tcPr>
          <w:p w:rsidR="00454B80" w:rsidRDefault="00454B80">
            <w:pPr>
              <w:pStyle w:val="TableParagraph"/>
              <w:spacing w:before="1"/>
              <w:rPr>
                <w:sz w:val="12"/>
              </w:rPr>
            </w:pPr>
          </w:p>
          <w:p w:rsidR="00454B80" w:rsidRDefault="00C52B3A">
            <w:pPr>
              <w:pStyle w:val="TableParagraph"/>
              <w:ind w:left="445" w:right="424"/>
              <w:jc w:val="center"/>
              <w:rPr>
                <w:sz w:val="16"/>
              </w:rPr>
            </w:pPr>
            <w:r>
              <w:rPr>
                <w:sz w:val="16"/>
              </w:rPr>
              <w:t>20</w:t>
            </w:r>
          </w:p>
        </w:tc>
      </w:tr>
      <w:tr w:rsidR="00454B80">
        <w:trPr>
          <w:trHeight w:val="493"/>
        </w:trPr>
        <w:tc>
          <w:tcPr>
            <w:tcW w:w="814" w:type="dxa"/>
          </w:tcPr>
          <w:p w:rsidR="00454B80" w:rsidRDefault="00454B80">
            <w:pPr>
              <w:pStyle w:val="TableParagraph"/>
              <w:rPr>
                <w:sz w:val="12"/>
              </w:rPr>
            </w:pPr>
          </w:p>
          <w:p w:rsidR="00454B80" w:rsidRDefault="00C52B3A">
            <w:pPr>
              <w:pStyle w:val="TableParagraph"/>
              <w:ind w:left="248"/>
              <w:rPr>
                <w:sz w:val="16"/>
              </w:rPr>
            </w:pPr>
            <w:r>
              <w:rPr>
                <w:sz w:val="16"/>
              </w:rPr>
              <w:t>总分</w:t>
            </w:r>
          </w:p>
        </w:tc>
        <w:tc>
          <w:tcPr>
            <w:tcW w:w="8878" w:type="dxa"/>
            <w:gridSpan w:val="9"/>
          </w:tcPr>
          <w:p w:rsidR="00454B80" w:rsidRDefault="00454B80">
            <w:pPr>
              <w:pStyle w:val="TableParagraph"/>
              <w:rPr>
                <w:sz w:val="12"/>
              </w:rPr>
            </w:pPr>
          </w:p>
          <w:p w:rsidR="00454B80" w:rsidRDefault="00C52B3A">
            <w:pPr>
              <w:pStyle w:val="TableParagraph"/>
              <w:ind w:left="4302" w:right="4280"/>
              <w:jc w:val="center"/>
              <w:rPr>
                <w:sz w:val="16"/>
              </w:rPr>
            </w:pPr>
            <w:r>
              <w:rPr>
                <w:sz w:val="16"/>
              </w:rPr>
              <w:t>100</w:t>
            </w:r>
          </w:p>
        </w:tc>
      </w:tr>
      <w:tr w:rsidR="00454B80">
        <w:trPr>
          <w:trHeight w:val="1021"/>
        </w:trPr>
        <w:tc>
          <w:tcPr>
            <w:tcW w:w="1628" w:type="dxa"/>
            <w:gridSpan w:val="2"/>
          </w:tcPr>
          <w:p w:rsidR="00454B80" w:rsidRDefault="00454B80">
            <w:pPr>
              <w:pStyle w:val="TableParagraph"/>
              <w:spacing w:before="1"/>
              <w:rPr>
                <w:sz w:val="17"/>
              </w:rPr>
            </w:pPr>
          </w:p>
          <w:p w:rsidR="00454B80" w:rsidRDefault="00C52B3A">
            <w:pPr>
              <w:pStyle w:val="TableParagraph"/>
              <w:spacing w:line="237" w:lineRule="auto"/>
              <w:ind w:left="412" w:right="382"/>
              <w:jc w:val="center"/>
              <w:rPr>
                <w:sz w:val="16"/>
              </w:rPr>
            </w:pPr>
            <w:r>
              <w:rPr>
                <w:sz w:val="16"/>
              </w:rPr>
              <w:t xml:space="preserve">偏差大或 </w:t>
            </w:r>
            <w:r>
              <w:rPr>
                <w:spacing w:val="-4"/>
                <w:sz w:val="16"/>
              </w:rPr>
              <w:t>目标未完成</w:t>
            </w:r>
            <w:r>
              <w:rPr>
                <w:sz w:val="16"/>
              </w:rPr>
              <w:t>原因分析</w:t>
            </w:r>
          </w:p>
        </w:tc>
        <w:tc>
          <w:tcPr>
            <w:tcW w:w="8064" w:type="dxa"/>
            <w:gridSpan w:val="8"/>
          </w:tcPr>
          <w:p w:rsidR="00454B80" w:rsidRDefault="00454B80">
            <w:pPr>
              <w:pStyle w:val="TableParagraph"/>
              <w:rPr>
                <w:sz w:val="16"/>
              </w:rPr>
            </w:pPr>
          </w:p>
          <w:p w:rsidR="00454B80" w:rsidRDefault="00454B80">
            <w:pPr>
              <w:pStyle w:val="TableParagraph"/>
              <w:spacing w:before="8"/>
              <w:rPr>
                <w:sz w:val="16"/>
              </w:rPr>
            </w:pPr>
          </w:p>
          <w:p w:rsidR="00454B80" w:rsidRDefault="00C52B3A">
            <w:pPr>
              <w:pStyle w:val="TableParagraph"/>
              <w:spacing w:before="1"/>
              <w:ind w:left="22"/>
              <w:jc w:val="center"/>
              <w:rPr>
                <w:sz w:val="16"/>
              </w:rPr>
            </w:pPr>
            <w:r>
              <w:rPr>
                <w:w w:val="101"/>
                <w:sz w:val="16"/>
              </w:rPr>
              <w:t>无</w:t>
            </w:r>
          </w:p>
        </w:tc>
      </w:tr>
      <w:tr w:rsidR="00454B80">
        <w:trPr>
          <w:trHeight w:val="1069"/>
        </w:trPr>
        <w:tc>
          <w:tcPr>
            <w:tcW w:w="1628" w:type="dxa"/>
            <w:gridSpan w:val="2"/>
          </w:tcPr>
          <w:p w:rsidR="00454B80" w:rsidRDefault="00454B80">
            <w:pPr>
              <w:pStyle w:val="TableParagraph"/>
              <w:rPr>
                <w:sz w:val="16"/>
              </w:rPr>
            </w:pPr>
          </w:p>
          <w:p w:rsidR="00454B80" w:rsidRDefault="00C52B3A">
            <w:pPr>
              <w:pStyle w:val="TableParagraph"/>
              <w:spacing w:before="137"/>
              <w:ind w:left="330" w:right="300" w:firstLine="81"/>
              <w:rPr>
                <w:sz w:val="16"/>
              </w:rPr>
            </w:pPr>
            <w:r>
              <w:rPr>
                <w:sz w:val="16"/>
              </w:rPr>
              <w:t>改进措施及结果应用方案</w:t>
            </w:r>
          </w:p>
        </w:tc>
        <w:tc>
          <w:tcPr>
            <w:tcW w:w="8064" w:type="dxa"/>
            <w:gridSpan w:val="8"/>
          </w:tcPr>
          <w:p w:rsidR="00454B80" w:rsidRDefault="00454B80">
            <w:pPr>
              <w:pStyle w:val="TableParagraph"/>
              <w:rPr>
                <w:sz w:val="16"/>
              </w:rPr>
            </w:pPr>
          </w:p>
          <w:p w:rsidR="00454B80" w:rsidRDefault="00454B80">
            <w:pPr>
              <w:pStyle w:val="TableParagraph"/>
              <w:spacing w:before="7"/>
              <w:rPr>
                <w:sz w:val="18"/>
              </w:rPr>
            </w:pPr>
          </w:p>
          <w:p w:rsidR="00454B80" w:rsidRDefault="00C52B3A">
            <w:pPr>
              <w:pStyle w:val="TableParagraph"/>
              <w:ind w:left="22"/>
              <w:jc w:val="center"/>
              <w:rPr>
                <w:sz w:val="16"/>
              </w:rPr>
            </w:pPr>
            <w:r>
              <w:rPr>
                <w:w w:val="101"/>
                <w:sz w:val="16"/>
              </w:rPr>
              <w:t>无</w:t>
            </w:r>
          </w:p>
        </w:tc>
      </w:tr>
      <w:tr w:rsidR="00454B80">
        <w:trPr>
          <w:trHeight w:val="1293"/>
        </w:trPr>
        <w:tc>
          <w:tcPr>
            <w:tcW w:w="1628" w:type="dxa"/>
            <w:gridSpan w:val="2"/>
          </w:tcPr>
          <w:p w:rsidR="00454B80" w:rsidRDefault="00454B80">
            <w:pPr>
              <w:pStyle w:val="TableParagraph"/>
              <w:rPr>
                <w:sz w:val="16"/>
              </w:rPr>
            </w:pPr>
          </w:p>
          <w:p w:rsidR="00454B80" w:rsidRDefault="00454B80">
            <w:pPr>
              <w:pStyle w:val="TableParagraph"/>
              <w:spacing w:before="9"/>
              <w:rPr>
                <w:sz w:val="19"/>
              </w:rPr>
            </w:pPr>
          </w:p>
          <w:p w:rsidR="00454B80" w:rsidRDefault="00C52B3A">
            <w:pPr>
              <w:pStyle w:val="TableParagraph"/>
              <w:spacing w:line="235" w:lineRule="auto"/>
              <w:ind w:left="494" w:right="219" w:hanging="246"/>
              <w:rPr>
                <w:sz w:val="16"/>
              </w:rPr>
            </w:pPr>
            <w:r>
              <w:rPr>
                <w:sz w:val="16"/>
              </w:rPr>
              <w:t>单位主要负责人签批意见</w:t>
            </w:r>
          </w:p>
        </w:tc>
        <w:tc>
          <w:tcPr>
            <w:tcW w:w="8064" w:type="dxa"/>
            <w:gridSpan w:val="8"/>
          </w:tcPr>
          <w:p w:rsidR="00454B80" w:rsidRDefault="00454B80">
            <w:pPr>
              <w:pStyle w:val="TableParagraph"/>
              <w:rPr>
                <w:sz w:val="16"/>
              </w:rPr>
            </w:pPr>
          </w:p>
          <w:p w:rsidR="00454B80" w:rsidRDefault="00454B80">
            <w:pPr>
              <w:pStyle w:val="TableParagraph"/>
              <w:spacing w:before="5"/>
              <w:rPr>
                <w:sz w:val="11"/>
              </w:rPr>
            </w:pPr>
          </w:p>
          <w:p w:rsidR="00454B80" w:rsidRDefault="00C52B3A">
            <w:pPr>
              <w:pStyle w:val="TableParagraph"/>
              <w:ind w:left="3215" w:right="1935"/>
              <w:jc w:val="center"/>
              <w:rPr>
                <w:sz w:val="16"/>
              </w:rPr>
            </w:pPr>
            <w:r>
              <w:rPr>
                <w:sz w:val="16"/>
              </w:rPr>
              <w:t>签名：</w:t>
            </w:r>
          </w:p>
          <w:p w:rsidR="00454B80" w:rsidRDefault="00454B80">
            <w:pPr>
              <w:pStyle w:val="TableParagraph"/>
              <w:spacing w:before="9"/>
              <w:rPr>
                <w:sz w:val="15"/>
              </w:rPr>
            </w:pPr>
          </w:p>
          <w:p w:rsidR="00454B80" w:rsidRDefault="00C52B3A">
            <w:pPr>
              <w:pStyle w:val="TableParagraph"/>
              <w:tabs>
                <w:tab w:val="left" w:pos="4748"/>
                <w:tab w:val="left" w:pos="5408"/>
              </w:tabs>
              <w:ind w:left="4088"/>
              <w:rPr>
                <w:sz w:val="16"/>
              </w:rPr>
            </w:pPr>
            <w:r>
              <w:rPr>
                <w:sz w:val="16"/>
              </w:rPr>
              <w:t>年</w:t>
            </w:r>
            <w:r>
              <w:rPr>
                <w:sz w:val="16"/>
              </w:rPr>
              <w:tab/>
              <w:t>月</w:t>
            </w:r>
            <w:r>
              <w:rPr>
                <w:sz w:val="16"/>
              </w:rPr>
              <w:tab/>
              <w:t>日</w:t>
            </w:r>
          </w:p>
        </w:tc>
      </w:tr>
    </w:tbl>
    <w:p w:rsidR="00454B80" w:rsidRDefault="00454B80">
      <w:pPr>
        <w:pStyle w:val="a3"/>
      </w:pPr>
    </w:p>
    <w:p w:rsidR="00454B80" w:rsidRDefault="00454B80">
      <w:pPr>
        <w:pStyle w:val="a3"/>
      </w:pPr>
    </w:p>
    <w:p w:rsidR="00454B80" w:rsidRDefault="00C52B3A">
      <w:pPr>
        <w:pStyle w:val="a3"/>
        <w:spacing w:before="112" w:line="203" w:lineRule="exact"/>
        <w:ind w:left="753"/>
      </w:pPr>
      <w:r>
        <w:t>备注：</w:t>
      </w:r>
    </w:p>
    <w:p w:rsidR="00454B80" w:rsidRDefault="00C52B3A">
      <w:pPr>
        <w:pStyle w:val="a4"/>
        <w:numPr>
          <w:ilvl w:val="0"/>
          <w:numId w:val="20"/>
        </w:numPr>
        <w:tabs>
          <w:tab w:val="left" w:pos="920"/>
        </w:tabs>
        <w:spacing w:line="202" w:lineRule="exact"/>
        <w:ind w:hanging="167"/>
        <w:rPr>
          <w:sz w:val="16"/>
        </w:rPr>
      </w:pPr>
      <w:r>
        <w:rPr>
          <w:sz w:val="16"/>
        </w:rPr>
        <w:t>预算执行情况口径：预算数为调整后财政资金总额（包括上年结余结转），执行数为资金使用单位财政资金实际支出数。</w:t>
      </w:r>
    </w:p>
    <w:p w:rsidR="00454B80" w:rsidRDefault="00C52B3A">
      <w:pPr>
        <w:pStyle w:val="a4"/>
        <w:numPr>
          <w:ilvl w:val="0"/>
          <w:numId w:val="20"/>
        </w:numPr>
        <w:tabs>
          <w:tab w:val="left" w:pos="920"/>
        </w:tabs>
        <w:spacing w:line="237" w:lineRule="auto"/>
        <w:ind w:left="753" w:right="978" w:firstLine="0"/>
        <w:rPr>
          <w:sz w:val="16"/>
        </w:rPr>
      </w:pPr>
      <w:r>
        <w:rPr>
          <w:sz w:val="16"/>
        </w:rPr>
        <w:t>定量指标完成数汇总原则：绝对值直接累加计算，相对值按照资金额度加权平均计算。定量指标计分原则：正向指标（</w:t>
      </w:r>
      <w:r>
        <w:rPr>
          <w:spacing w:val="-3"/>
          <w:sz w:val="16"/>
        </w:rPr>
        <w:t xml:space="preserve">即目标值为≥ </w:t>
      </w:r>
      <w:r>
        <w:rPr>
          <w:sz w:val="16"/>
        </w:rPr>
        <w:t>X,得分=权重*B/A），反向指标（即目标值为≤X，得分=权重*A/B），得分不得突破权重总额。定量指标先汇总完成数，再计算得分。  3</w:t>
      </w:r>
      <w:r>
        <w:rPr>
          <w:spacing w:val="-1"/>
          <w:sz w:val="16"/>
        </w:rPr>
        <w:t xml:space="preserve">.定性指标计分原则：达成预期指标、部分达成预期指标并具有一定效果、未达成预期指标且效果较差三档，分别按照该指标对应分值 </w:t>
      </w:r>
      <w:r>
        <w:rPr>
          <w:sz w:val="16"/>
        </w:rPr>
        <w:t>区间100-80%（含80%）、80-50%（含50%）、50-0%合理确定分值。汇总时，以资金额度为权重，对分值进行加权平均计算。</w:t>
      </w:r>
    </w:p>
    <w:p w:rsidR="00454B80" w:rsidRDefault="00C52B3A">
      <w:pPr>
        <w:pStyle w:val="a3"/>
        <w:spacing w:line="203" w:lineRule="exact"/>
        <w:ind w:left="753"/>
      </w:pPr>
      <w:r>
        <w:t>4.基于经济性和必要性等因素考虑，满意度指标暂可不</w:t>
      </w:r>
      <w:proofErr w:type="gramStart"/>
      <w:r>
        <w:t>作为必评指标</w:t>
      </w:r>
      <w:proofErr w:type="gramEnd"/>
      <w:r>
        <w:t>。</w:t>
      </w:r>
    </w:p>
    <w:p w:rsidR="00454B80" w:rsidRDefault="00454B80">
      <w:pPr>
        <w:spacing w:line="203" w:lineRule="exact"/>
        <w:sectPr w:rsidR="00454B80">
          <w:pgSz w:w="11910" w:h="16840"/>
          <w:pgMar w:top="1480" w:right="180" w:bottom="280" w:left="360" w:header="720" w:footer="720" w:gutter="0"/>
          <w:cols w:space="720"/>
        </w:sectPr>
      </w:pPr>
    </w:p>
    <w:p w:rsidR="00454B80" w:rsidRDefault="00C52B3A">
      <w:pPr>
        <w:pStyle w:val="3"/>
        <w:ind w:left="1299"/>
      </w:pPr>
      <w:r>
        <w:rPr>
          <w:spacing w:val="4"/>
        </w:rPr>
        <w:lastRenderedPageBreak/>
        <w:t>2020</w:t>
      </w:r>
      <w:r>
        <w:t>年度网络安全学院项目自评表</w:t>
      </w:r>
    </w:p>
    <w:p w:rsidR="00454B80" w:rsidRDefault="00C52B3A">
      <w:pPr>
        <w:tabs>
          <w:tab w:val="left" w:pos="6770"/>
        </w:tabs>
        <w:spacing w:before="184"/>
        <w:ind w:left="756"/>
        <w:rPr>
          <w:sz w:val="17"/>
        </w:rPr>
      </w:pPr>
      <w:r>
        <w:rPr>
          <w:sz w:val="17"/>
        </w:rPr>
        <w:t>单位名</w:t>
      </w:r>
      <w:r>
        <w:rPr>
          <w:spacing w:val="4"/>
          <w:sz w:val="17"/>
        </w:rPr>
        <w:t>称</w:t>
      </w:r>
      <w:r>
        <w:rPr>
          <w:sz w:val="17"/>
        </w:rPr>
        <w:t>：武汉市东西湖区住房和城乡建设局</w:t>
      </w:r>
      <w:r>
        <w:rPr>
          <w:sz w:val="17"/>
        </w:rPr>
        <w:tab/>
        <w:t>填报日</w:t>
      </w:r>
      <w:r>
        <w:rPr>
          <w:spacing w:val="1"/>
          <w:sz w:val="17"/>
        </w:rPr>
        <w:t>期</w:t>
      </w:r>
      <w:r>
        <w:rPr>
          <w:sz w:val="17"/>
        </w:rPr>
        <w:t>：</w:t>
      </w:r>
    </w:p>
    <w:p w:rsidR="00454B80" w:rsidRDefault="00454B80">
      <w:pPr>
        <w:pStyle w:val="a3"/>
        <w:spacing w:before="4"/>
        <w:rPr>
          <w:sz w:val="6"/>
        </w:rPr>
      </w:pPr>
    </w:p>
    <w:tbl>
      <w:tblPr>
        <w:tblW w:w="0" w:type="auto"/>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64"/>
        <w:gridCol w:w="864"/>
        <w:gridCol w:w="1274"/>
        <w:gridCol w:w="1284"/>
        <w:gridCol w:w="864"/>
        <w:gridCol w:w="864"/>
        <w:gridCol w:w="1092"/>
        <w:gridCol w:w="864"/>
        <w:gridCol w:w="864"/>
        <w:gridCol w:w="864"/>
      </w:tblGrid>
      <w:tr w:rsidR="00454B80">
        <w:trPr>
          <w:trHeight w:val="400"/>
        </w:trPr>
        <w:tc>
          <w:tcPr>
            <w:tcW w:w="1728" w:type="dxa"/>
            <w:gridSpan w:val="2"/>
          </w:tcPr>
          <w:p w:rsidR="00454B80" w:rsidRDefault="00C52B3A">
            <w:pPr>
              <w:pStyle w:val="TableParagraph"/>
              <w:spacing w:before="103"/>
              <w:ind w:left="523"/>
              <w:rPr>
                <w:sz w:val="17"/>
              </w:rPr>
            </w:pPr>
            <w:r>
              <w:rPr>
                <w:sz w:val="17"/>
              </w:rPr>
              <w:t>项目名称</w:t>
            </w:r>
          </w:p>
        </w:tc>
        <w:tc>
          <w:tcPr>
            <w:tcW w:w="7970" w:type="dxa"/>
            <w:gridSpan w:val="8"/>
          </w:tcPr>
          <w:p w:rsidR="00454B80" w:rsidRDefault="00C52B3A">
            <w:pPr>
              <w:pStyle w:val="TableParagraph"/>
              <w:spacing w:before="103"/>
              <w:ind w:left="2748" w:right="2725"/>
              <w:jc w:val="center"/>
              <w:rPr>
                <w:sz w:val="17"/>
              </w:rPr>
            </w:pPr>
            <w:r>
              <w:rPr>
                <w:sz w:val="17"/>
              </w:rPr>
              <w:t>网络安全学院</w:t>
            </w:r>
          </w:p>
        </w:tc>
      </w:tr>
      <w:tr w:rsidR="00454B80">
        <w:trPr>
          <w:trHeight w:val="400"/>
        </w:trPr>
        <w:tc>
          <w:tcPr>
            <w:tcW w:w="1728" w:type="dxa"/>
            <w:gridSpan w:val="2"/>
          </w:tcPr>
          <w:p w:rsidR="00454B80" w:rsidRDefault="00C52B3A">
            <w:pPr>
              <w:pStyle w:val="TableParagraph"/>
              <w:spacing w:before="103"/>
              <w:ind w:left="523"/>
              <w:rPr>
                <w:sz w:val="17"/>
              </w:rPr>
            </w:pPr>
            <w:r>
              <w:rPr>
                <w:sz w:val="17"/>
              </w:rPr>
              <w:t>主管部门</w:t>
            </w:r>
          </w:p>
        </w:tc>
        <w:tc>
          <w:tcPr>
            <w:tcW w:w="3422" w:type="dxa"/>
            <w:gridSpan w:val="3"/>
          </w:tcPr>
          <w:p w:rsidR="00454B80" w:rsidRDefault="00C52B3A">
            <w:pPr>
              <w:pStyle w:val="TableParagraph"/>
              <w:spacing w:before="103"/>
              <w:ind w:left="419"/>
              <w:rPr>
                <w:sz w:val="17"/>
              </w:rPr>
            </w:pPr>
            <w:r>
              <w:rPr>
                <w:sz w:val="17"/>
              </w:rPr>
              <w:t>武汉市东西湖区住房和城乡建设局</w:t>
            </w:r>
          </w:p>
        </w:tc>
        <w:tc>
          <w:tcPr>
            <w:tcW w:w="2820" w:type="dxa"/>
            <w:gridSpan w:val="3"/>
          </w:tcPr>
          <w:p w:rsidR="00454B80" w:rsidRDefault="00C52B3A">
            <w:pPr>
              <w:pStyle w:val="TableParagraph"/>
              <w:spacing w:before="103"/>
              <w:ind w:left="895"/>
              <w:rPr>
                <w:sz w:val="17"/>
              </w:rPr>
            </w:pPr>
            <w:r>
              <w:rPr>
                <w:sz w:val="17"/>
              </w:rPr>
              <w:t>项目实施单位</w:t>
            </w:r>
          </w:p>
        </w:tc>
        <w:tc>
          <w:tcPr>
            <w:tcW w:w="1728" w:type="dxa"/>
            <w:gridSpan w:val="2"/>
          </w:tcPr>
          <w:p w:rsidR="00454B80" w:rsidRDefault="00C52B3A">
            <w:pPr>
              <w:pStyle w:val="TableParagraph"/>
              <w:spacing w:before="103"/>
              <w:ind w:left="591" w:right="566"/>
              <w:jc w:val="center"/>
              <w:rPr>
                <w:sz w:val="17"/>
              </w:rPr>
            </w:pPr>
            <w:r>
              <w:rPr>
                <w:sz w:val="17"/>
              </w:rPr>
              <w:t>建设科</w:t>
            </w:r>
          </w:p>
        </w:tc>
      </w:tr>
      <w:tr w:rsidR="00454B80">
        <w:trPr>
          <w:trHeight w:val="400"/>
        </w:trPr>
        <w:tc>
          <w:tcPr>
            <w:tcW w:w="1728" w:type="dxa"/>
            <w:gridSpan w:val="2"/>
          </w:tcPr>
          <w:p w:rsidR="00454B80" w:rsidRDefault="00C52B3A">
            <w:pPr>
              <w:pStyle w:val="TableParagraph"/>
              <w:spacing w:before="102"/>
              <w:ind w:left="523"/>
              <w:rPr>
                <w:sz w:val="17"/>
              </w:rPr>
            </w:pPr>
            <w:r>
              <w:rPr>
                <w:sz w:val="17"/>
              </w:rPr>
              <w:t>项目类别</w:t>
            </w:r>
          </w:p>
        </w:tc>
        <w:tc>
          <w:tcPr>
            <w:tcW w:w="7970" w:type="dxa"/>
            <w:gridSpan w:val="8"/>
          </w:tcPr>
          <w:p w:rsidR="00454B80" w:rsidRDefault="00C52B3A">
            <w:pPr>
              <w:pStyle w:val="TableParagraph"/>
              <w:tabs>
                <w:tab w:val="left" w:pos="1595"/>
                <w:tab w:val="left" w:pos="2032"/>
                <w:tab w:val="left" w:pos="3251"/>
              </w:tabs>
              <w:spacing w:before="102"/>
              <w:ind w:left="33"/>
              <w:rPr>
                <w:rFonts w:ascii="Wingdings" w:hAnsi="Wingdings"/>
                <w:sz w:val="17"/>
              </w:rPr>
            </w:pPr>
            <w:r>
              <w:rPr>
                <w:sz w:val="17"/>
              </w:rPr>
              <w:t>1、部门预算项目</w:t>
            </w:r>
            <w:r>
              <w:rPr>
                <w:sz w:val="17"/>
              </w:rPr>
              <w:tab/>
              <w:t>□</w:t>
            </w:r>
            <w:r>
              <w:rPr>
                <w:sz w:val="17"/>
              </w:rPr>
              <w:tab/>
              <w:t>2、区直专项</w:t>
            </w:r>
            <w:r>
              <w:rPr>
                <w:sz w:val="17"/>
              </w:rPr>
              <w:tab/>
            </w:r>
            <w:r>
              <w:rPr>
                <w:rFonts w:ascii="Wingdings" w:hAnsi="Wingdings"/>
                <w:position w:val="1"/>
                <w:sz w:val="17"/>
              </w:rPr>
              <w:t></w:t>
            </w:r>
          </w:p>
        </w:tc>
      </w:tr>
      <w:tr w:rsidR="00454B80">
        <w:trPr>
          <w:trHeight w:val="400"/>
        </w:trPr>
        <w:tc>
          <w:tcPr>
            <w:tcW w:w="1728" w:type="dxa"/>
            <w:gridSpan w:val="2"/>
          </w:tcPr>
          <w:p w:rsidR="00454B80" w:rsidRDefault="00C52B3A">
            <w:pPr>
              <w:pStyle w:val="TableParagraph"/>
              <w:spacing w:before="102"/>
              <w:ind w:left="523"/>
              <w:rPr>
                <w:sz w:val="17"/>
              </w:rPr>
            </w:pPr>
            <w:r>
              <w:rPr>
                <w:sz w:val="17"/>
              </w:rPr>
              <w:t>项目属性</w:t>
            </w:r>
          </w:p>
        </w:tc>
        <w:tc>
          <w:tcPr>
            <w:tcW w:w="7970" w:type="dxa"/>
            <w:gridSpan w:val="8"/>
          </w:tcPr>
          <w:p w:rsidR="00454B80" w:rsidRDefault="00C52B3A">
            <w:pPr>
              <w:pStyle w:val="TableParagraph"/>
              <w:tabs>
                <w:tab w:val="left" w:pos="1600"/>
                <w:tab w:val="left" w:pos="2035"/>
              </w:tabs>
              <w:spacing w:before="102"/>
              <w:ind w:left="33"/>
              <w:rPr>
                <w:rFonts w:ascii="Wingdings" w:hAnsi="Wingdings"/>
                <w:sz w:val="17"/>
              </w:rPr>
            </w:pPr>
            <w:r>
              <w:rPr>
                <w:sz w:val="17"/>
              </w:rPr>
              <w:t>1、持续性项目</w:t>
            </w:r>
            <w:r>
              <w:rPr>
                <w:sz w:val="17"/>
              </w:rPr>
              <w:tab/>
              <w:t>□</w:t>
            </w:r>
            <w:r>
              <w:rPr>
                <w:sz w:val="17"/>
              </w:rPr>
              <w:tab/>
              <w:t>2、新增性项目</w:t>
            </w:r>
            <w:r>
              <w:rPr>
                <w:spacing w:val="12"/>
                <w:sz w:val="17"/>
              </w:rPr>
              <w:t xml:space="preserve"> </w:t>
            </w:r>
            <w:r>
              <w:rPr>
                <w:rFonts w:ascii="Wingdings" w:hAnsi="Wingdings"/>
                <w:position w:val="1"/>
                <w:sz w:val="17"/>
              </w:rPr>
              <w:t></w:t>
            </w:r>
          </w:p>
        </w:tc>
      </w:tr>
      <w:tr w:rsidR="00454B80">
        <w:trPr>
          <w:trHeight w:val="400"/>
        </w:trPr>
        <w:tc>
          <w:tcPr>
            <w:tcW w:w="1728" w:type="dxa"/>
            <w:gridSpan w:val="2"/>
          </w:tcPr>
          <w:p w:rsidR="00454B80" w:rsidRDefault="00C52B3A">
            <w:pPr>
              <w:pStyle w:val="TableParagraph"/>
              <w:spacing w:before="103"/>
              <w:ind w:left="523"/>
              <w:rPr>
                <w:sz w:val="17"/>
              </w:rPr>
            </w:pPr>
            <w:r>
              <w:rPr>
                <w:sz w:val="17"/>
              </w:rPr>
              <w:t>项目类型</w:t>
            </w:r>
          </w:p>
        </w:tc>
        <w:tc>
          <w:tcPr>
            <w:tcW w:w="7970" w:type="dxa"/>
            <w:gridSpan w:val="8"/>
          </w:tcPr>
          <w:p w:rsidR="00454B80" w:rsidRDefault="00C52B3A">
            <w:pPr>
              <w:pStyle w:val="TableParagraph"/>
              <w:tabs>
                <w:tab w:val="left" w:pos="1600"/>
                <w:tab w:val="left" w:pos="2035"/>
                <w:tab w:val="left" w:pos="4036"/>
              </w:tabs>
              <w:spacing w:before="103"/>
              <w:ind w:left="33"/>
              <w:rPr>
                <w:rFonts w:ascii="Wingdings" w:hAnsi="Wingdings"/>
                <w:sz w:val="17"/>
              </w:rPr>
            </w:pPr>
            <w:r>
              <w:rPr>
                <w:sz w:val="17"/>
              </w:rPr>
              <w:t>1、常年性项目</w:t>
            </w:r>
            <w:r>
              <w:rPr>
                <w:sz w:val="17"/>
              </w:rPr>
              <w:tab/>
              <w:t>□</w:t>
            </w:r>
            <w:r>
              <w:rPr>
                <w:sz w:val="17"/>
              </w:rPr>
              <w:tab/>
              <w:t xml:space="preserve">2、延续性项目 </w:t>
            </w:r>
            <w:r>
              <w:rPr>
                <w:spacing w:val="21"/>
                <w:sz w:val="17"/>
              </w:rPr>
              <w:t xml:space="preserve"> </w:t>
            </w:r>
            <w:r>
              <w:rPr>
                <w:sz w:val="17"/>
              </w:rPr>
              <w:t>□</w:t>
            </w:r>
            <w:r>
              <w:rPr>
                <w:sz w:val="17"/>
              </w:rPr>
              <w:tab/>
              <w:t>3、一次性项目</w:t>
            </w:r>
            <w:r>
              <w:rPr>
                <w:spacing w:val="10"/>
                <w:sz w:val="17"/>
              </w:rPr>
              <w:t xml:space="preserve"> </w:t>
            </w:r>
            <w:r>
              <w:rPr>
                <w:rFonts w:ascii="Wingdings" w:hAnsi="Wingdings"/>
                <w:position w:val="1"/>
                <w:sz w:val="17"/>
              </w:rPr>
              <w:t></w:t>
            </w:r>
          </w:p>
        </w:tc>
      </w:tr>
      <w:tr w:rsidR="00454B80">
        <w:trPr>
          <w:trHeight w:val="527"/>
        </w:trPr>
        <w:tc>
          <w:tcPr>
            <w:tcW w:w="1728" w:type="dxa"/>
            <w:gridSpan w:val="2"/>
            <w:vMerge w:val="restart"/>
          </w:tcPr>
          <w:p w:rsidR="00454B80" w:rsidRDefault="00454B80">
            <w:pPr>
              <w:pStyle w:val="TableParagraph"/>
              <w:spacing w:before="4"/>
              <w:rPr>
                <w:sz w:val="17"/>
              </w:rPr>
            </w:pPr>
          </w:p>
          <w:p w:rsidR="00454B80" w:rsidRDefault="00C52B3A">
            <w:pPr>
              <w:pStyle w:val="TableParagraph"/>
              <w:spacing w:line="237" w:lineRule="auto"/>
              <w:ind w:left="350" w:right="316" w:firstLine="173"/>
              <w:rPr>
                <w:sz w:val="17"/>
              </w:rPr>
            </w:pPr>
            <w:r>
              <w:rPr>
                <w:sz w:val="17"/>
              </w:rPr>
              <w:t>预算执行 情况（</w:t>
            </w:r>
            <w:r>
              <w:rPr>
                <w:spacing w:val="2"/>
                <w:sz w:val="17"/>
              </w:rPr>
              <w:t>万元</w:t>
            </w:r>
            <w:r>
              <w:rPr>
                <w:spacing w:val="-17"/>
                <w:sz w:val="17"/>
              </w:rPr>
              <w:t>）</w:t>
            </w:r>
          </w:p>
          <w:p w:rsidR="00454B80" w:rsidRDefault="00C52B3A">
            <w:pPr>
              <w:pStyle w:val="TableParagraph"/>
              <w:spacing w:line="216" w:lineRule="exact"/>
              <w:ind w:left="520"/>
              <w:rPr>
                <w:sz w:val="17"/>
              </w:rPr>
            </w:pPr>
            <w:r>
              <w:rPr>
                <w:sz w:val="17"/>
              </w:rPr>
              <w:t>（20分）</w:t>
            </w:r>
          </w:p>
        </w:tc>
        <w:tc>
          <w:tcPr>
            <w:tcW w:w="1274" w:type="dxa"/>
          </w:tcPr>
          <w:p w:rsidR="00454B80" w:rsidRDefault="00454B80">
            <w:pPr>
              <w:pStyle w:val="TableParagraph"/>
              <w:rPr>
                <w:rFonts w:ascii="Times New Roman"/>
                <w:sz w:val="16"/>
              </w:rPr>
            </w:pPr>
          </w:p>
        </w:tc>
        <w:tc>
          <w:tcPr>
            <w:tcW w:w="1284" w:type="dxa"/>
          </w:tcPr>
          <w:p w:rsidR="00454B80" w:rsidRDefault="00454B80">
            <w:pPr>
              <w:pStyle w:val="TableParagraph"/>
              <w:spacing w:before="1"/>
              <w:rPr>
                <w:sz w:val="13"/>
              </w:rPr>
            </w:pPr>
          </w:p>
          <w:p w:rsidR="00454B80" w:rsidRDefault="00C52B3A">
            <w:pPr>
              <w:pStyle w:val="TableParagraph"/>
              <w:ind w:left="159" w:right="128"/>
              <w:jc w:val="center"/>
              <w:rPr>
                <w:sz w:val="17"/>
              </w:rPr>
            </w:pPr>
            <w:r>
              <w:rPr>
                <w:sz w:val="17"/>
              </w:rPr>
              <w:t>预算数（A）</w:t>
            </w:r>
          </w:p>
        </w:tc>
        <w:tc>
          <w:tcPr>
            <w:tcW w:w="1728" w:type="dxa"/>
            <w:gridSpan w:val="2"/>
          </w:tcPr>
          <w:p w:rsidR="00454B80" w:rsidRDefault="00454B80">
            <w:pPr>
              <w:pStyle w:val="TableParagraph"/>
              <w:spacing w:before="1"/>
              <w:rPr>
                <w:sz w:val="13"/>
              </w:rPr>
            </w:pPr>
          </w:p>
          <w:p w:rsidR="00454B80" w:rsidRDefault="00C52B3A">
            <w:pPr>
              <w:pStyle w:val="TableParagraph"/>
              <w:ind w:left="393"/>
              <w:rPr>
                <w:sz w:val="17"/>
              </w:rPr>
            </w:pPr>
            <w:r>
              <w:rPr>
                <w:sz w:val="17"/>
              </w:rPr>
              <w:t>执行数（B）</w:t>
            </w:r>
          </w:p>
        </w:tc>
        <w:tc>
          <w:tcPr>
            <w:tcW w:w="1092" w:type="dxa"/>
          </w:tcPr>
          <w:p w:rsidR="00454B80" w:rsidRDefault="00C52B3A">
            <w:pPr>
              <w:pStyle w:val="TableParagraph"/>
              <w:spacing w:before="59" w:line="217" w:lineRule="exact"/>
              <w:ind w:left="292"/>
              <w:rPr>
                <w:sz w:val="17"/>
              </w:rPr>
            </w:pPr>
            <w:r>
              <w:rPr>
                <w:sz w:val="17"/>
              </w:rPr>
              <w:t>执行率</w:t>
            </w:r>
          </w:p>
          <w:p w:rsidR="00454B80" w:rsidRDefault="00C52B3A">
            <w:pPr>
              <w:pStyle w:val="TableParagraph"/>
              <w:spacing w:line="217" w:lineRule="exact"/>
              <w:ind w:left="246"/>
              <w:rPr>
                <w:sz w:val="17"/>
              </w:rPr>
            </w:pPr>
            <w:r>
              <w:rPr>
                <w:sz w:val="17"/>
              </w:rPr>
              <w:t>（B/A）</w:t>
            </w:r>
          </w:p>
        </w:tc>
        <w:tc>
          <w:tcPr>
            <w:tcW w:w="2592" w:type="dxa"/>
            <w:gridSpan w:val="3"/>
          </w:tcPr>
          <w:p w:rsidR="00454B80" w:rsidRDefault="00C52B3A">
            <w:pPr>
              <w:pStyle w:val="TableParagraph"/>
              <w:spacing w:before="59" w:line="217" w:lineRule="exact"/>
              <w:ind w:left="641" w:right="613"/>
              <w:jc w:val="center"/>
              <w:rPr>
                <w:sz w:val="17"/>
              </w:rPr>
            </w:pPr>
            <w:r>
              <w:rPr>
                <w:sz w:val="17"/>
              </w:rPr>
              <w:t>得分</w:t>
            </w:r>
          </w:p>
          <w:p w:rsidR="00454B80" w:rsidRDefault="00C52B3A">
            <w:pPr>
              <w:pStyle w:val="TableParagraph"/>
              <w:spacing w:line="217" w:lineRule="exact"/>
              <w:ind w:left="644" w:right="613"/>
              <w:jc w:val="center"/>
              <w:rPr>
                <w:sz w:val="17"/>
              </w:rPr>
            </w:pPr>
            <w:r>
              <w:rPr>
                <w:sz w:val="17"/>
              </w:rPr>
              <w:t>（20分*执行率）</w:t>
            </w:r>
          </w:p>
        </w:tc>
      </w:tr>
      <w:tr w:rsidR="00454B80">
        <w:trPr>
          <w:trHeight w:val="520"/>
        </w:trPr>
        <w:tc>
          <w:tcPr>
            <w:tcW w:w="1728" w:type="dxa"/>
            <w:gridSpan w:val="2"/>
            <w:vMerge/>
            <w:tcBorders>
              <w:top w:val="nil"/>
            </w:tcBorders>
          </w:tcPr>
          <w:p w:rsidR="00454B80" w:rsidRDefault="00454B80">
            <w:pPr>
              <w:rPr>
                <w:sz w:val="2"/>
                <w:szCs w:val="2"/>
              </w:rPr>
            </w:pPr>
          </w:p>
        </w:tc>
        <w:tc>
          <w:tcPr>
            <w:tcW w:w="1274" w:type="dxa"/>
          </w:tcPr>
          <w:p w:rsidR="00454B80" w:rsidRDefault="00C52B3A">
            <w:pPr>
              <w:pStyle w:val="TableParagraph"/>
              <w:spacing w:before="54"/>
              <w:ind w:left="556" w:right="14" w:hanging="519"/>
              <w:rPr>
                <w:sz w:val="17"/>
              </w:rPr>
            </w:pPr>
            <w:r>
              <w:rPr>
                <w:sz w:val="17"/>
              </w:rPr>
              <w:t>年度财政资金总额</w:t>
            </w:r>
          </w:p>
        </w:tc>
        <w:tc>
          <w:tcPr>
            <w:tcW w:w="1284" w:type="dxa"/>
          </w:tcPr>
          <w:p w:rsidR="00454B80" w:rsidRDefault="00454B80">
            <w:pPr>
              <w:pStyle w:val="TableParagraph"/>
              <w:spacing w:before="9"/>
              <w:rPr>
                <w:sz w:val="12"/>
              </w:rPr>
            </w:pPr>
          </w:p>
          <w:p w:rsidR="00454B80" w:rsidRDefault="00C52B3A">
            <w:pPr>
              <w:pStyle w:val="TableParagraph"/>
              <w:ind w:left="149" w:right="128"/>
              <w:jc w:val="center"/>
              <w:rPr>
                <w:sz w:val="17"/>
              </w:rPr>
            </w:pPr>
            <w:r>
              <w:rPr>
                <w:sz w:val="17"/>
              </w:rPr>
              <w:t>16,549.87</w:t>
            </w:r>
          </w:p>
        </w:tc>
        <w:tc>
          <w:tcPr>
            <w:tcW w:w="1728" w:type="dxa"/>
            <w:gridSpan w:val="2"/>
          </w:tcPr>
          <w:p w:rsidR="00454B80" w:rsidRDefault="00454B80">
            <w:pPr>
              <w:pStyle w:val="TableParagraph"/>
              <w:spacing w:before="9"/>
              <w:rPr>
                <w:sz w:val="12"/>
              </w:rPr>
            </w:pPr>
          </w:p>
          <w:p w:rsidR="00454B80" w:rsidRDefault="00C52B3A">
            <w:pPr>
              <w:pStyle w:val="TableParagraph"/>
              <w:ind w:left="474"/>
              <w:rPr>
                <w:sz w:val="17"/>
              </w:rPr>
            </w:pPr>
            <w:r>
              <w:rPr>
                <w:sz w:val="17"/>
              </w:rPr>
              <w:t>16,549.87</w:t>
            </w:r>
          </w:p>
        </w:tc>
        <w:tc>
          <w:tcPr>
            <w:tcW w:w="1092" w:type="dxa"/>
          </w:tcPr>
          <w:p w:rsidR="00454B80" w:rsidRDefault="00454B80">
            <w:pPr>
              <w:pStyle w:val="TableParagraph"/>
              <w:spacing w:before="9"/>
              <w:rPr>
                <w:sz w:val="12"/>
              </w:rPr>
            </w:pPr>
          </w:p>
          <w:p w:rsidR="00454B80" w:rsidRDefault="00C52B3A">
            <w:pPr>
              <w:pStyle w:val="TableParagraph"/>
              <w:ind w:left="103" w:right="75"/>
              <w:jc w:val="center"/>
              <w:rPr>
                <w:sz w:val="17"/>
              </w:rPr>
            </w:pPr>
            <w:r>
              <w:rPr>
                <w:sz w:val="17"/>
              </w:rPr>
              <w:t>100%</w:t>
            </w:r>
          </w:p>
        </w:tc>
        <w:tc>
          <w:tcPr>
            <w:tcW w:w="2592" w:type="dxa"/>
            <w:gridSpan w:val="3"/>
          </w:tcPr>
          <w:p w:rsidR="00454B80" w:rsidRDefault="00454B80">
            <w:pPr>
              <w:pStyle w:val="TableParagraph"/>
              <w:spacing w:before="9"/>
              <w:rPr>
                <w:sz w:val="12"/>
              </w:rPr>
            </w:pPr>
          </w:p>
          <w:p w:rsidR="00454B80" w:rsidRDefault="00C52B3A">
            <w:pPr>
              <w:pStyle w:val="TableParagraph"/>
              <w:ind w:left="642" w:right="613"/>
              <w:jc w:val="center"/>
              <w:rPr>
                <w:sz w:val="17"/>
              </w:rPr>
            </w:pPr>
            <w:r>
              <w:rPr>
                <w:sz w:val="17"/>
              </w:rPr>
              <w:t>20</w:t>
            </w:r>
          </w:p>
        </w:tc>
      </w:tr>
      <w:tr w:rsidR="00454B80">
        <w:trPr>
          <w:trHeight w:val="520"/>
        </w:trPr>
        <w:tc>
          <w:tcPr>
            <w:tcW w:w="86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3"/>
              <w:rPr>
                <w:sz w:val="11"/>
              </w:rPr>
            </w:pPr>
          </w:p>
          <w:p w:rsidR="00454B80" w:rsidRDefault="00C52B3A">
            <w:pPr>
              <w:pStyle w:val="TableParagraph"/>
              <w:spacing w:line="237" w:lineRule="auto"/>
              <w:ind w:left="90" w:right="59" w:hanging="6"/>
              <w:jc w:val="center"/>
              <w:rPr>
                <w:sz w:val="17"/>
              </w:rPr>
            </w:pPr>
            <w:r>
              <w:rPr>
                <w:sz w:val="17"/>
              </w:rPr>
              <w:t>年度绩效目标（80 分）</w:t>
            </w:r>
          </w:p>
        </w:tc>
        <w:tc>
          <w:tcPr>
            <w:tcW w:w="864" w:type="dxa"/>
          </w:tcPr>
          <w:p w:rsidR="00454B80" w:rsidRDefault="00454B80">
            <w:pPr>
              <w:pStyle w:val="TableParagraph"/>
              <w:spacing w:before="8"/>
              <w:rPr>
                <w:sz w:val="12"/>
              </w:rPr>
            </w:pPr>
          </w:p>
          <w:p w:rsidR="00454B80" w:rsidRDefault="00C52B3A">
            <w:pPr>
              <w:pStyle w:val="TableParagraph"/>
              <w:spacing w:before="1"/>
              <w:ind w:left="90"/>
              <w:rPr>
                <w:sz w:val="17"/>
              </w:rPr>
            </w:pPr>
            <w:r>
              <w:rPr>
                <w:sz w:val="17"/>
              </w:rPr>
              <w:t>一级指标</w:t>
            </w:r>
          </w:p>
        </w:tc>
        <w:tc>
          <w:tcPr>
            <w:tcW w:w="1274" w:type="dxa"/>
          </w:tcPr>
          <w:p w:rsidR="00454B80" w:rsidRDefault="00454B80">
            <w:pPr>
              <w:pStyle w:val="TableParagraph"/>
              <w:spacing w:before="8"/>
              <w:rPr>
                <w:sz w:val="12"/>
              </w:rPr>
            </w:pPr>
          </w:p>
          <w:p w:rsidR="00454B80" w:rsidRDefault="00C52B3A">
            <w:pPr>
              <w:pStyle w:val="TableParagraph"/>
              <w:spacing w:before="1"/>
              <w:ind w:left="27" w:right="2"/>
              <w:jc w:val="center"/>
              <w:rPr>
                <w:sz w:val="17"/>
              </w:rPr>
            </w:pPr>
            <w:r>
              <w:rPr>
                <w:sz w:val="17"/>
              </w:rPr>
              <w:t>二级指标</w:t>
            </w:r>
          </w:p>
        </w:tc>
        <w:tc>
          <w:tcPr>
            <w:tcW w:w="3012" w:type="dxa"/>
            <w:gridSpan w:val="3"/>
          </w:tcPr>
          <w:p w:rsidR="00454B80" w:rsidRDefault="00454B80">
            <w:pPr>
              <w:pStyle w:val="TableParagraph"/>
              <w:spacing w:before="8"/>
              <w:rPr>
                <w:sz w:val="12"/>
              </w:rPr>
            </w:pPr>
          </w:p>
          <w:p w:rsidR="00454B80" w:rsidRDefault="00C52B3A">
            <w:pPr>
              <w:pStyle w:val="TableParagraph"/>
              <w:spacing w:before="1"/>
              <w:ind w:left="1149" w:right="1122"/>
              <w:jc w:val="center"/>
              <w:rPr>
                <w:sz w:val="17"/>
              </w:rPr>
            </w:pPr>
            <w:r>
              <w:rPr>
                <w:sz w:val="17"/>
              </w:rPr>
              <w:t>三级指标</w:t>
            </w:r>
          </w:p>
        </w:tc>
        <w:tc>
          <w:tcPr>
            <w:tcW w:w="1092" w:type="dxa"/>
          </w:tcPr>
          <w:p w:rsidR="00454B80" w:rsidRDefault="00C52B3A">
            <w:pPr>
              <w:pStyle w:val="TableParagraph"/>
              <w:spacing w:before="54" w:line="217" w:lineRule="exact"/>
              <w:ind w:left="103" w:right="78"/>
              <w:jc w:val="center"/>
              <w:rPr>
                <w:sz w:val="17"/>
              </w:rPr>
            </w:pPr>
            <w:r>
              <w:rPr>
                <w:sz w:val="17"/>
              </w:rPr>
              <w:t>年初目标值</w:t>
            </w:r>
          </w:p>
          <w:p w:rsidR="00454B80" w:rsidRDefault="00C52B3A">
            <w:pPr>
              <w:pStyle w:val="TableParagraph"/>
              <w:spacing w:line="217" w:lineRule="exact"/>
              <w:ind w:left="103" w:right="70"/>
              <w:jc w:val="center"/>
              <w:rPr>
                <w:sz w:val="17"/>
              </w:rPr>
            </w:pPr>
            <w:r>
              <w:rPr>
                <w:sz w:val="17"/>
              </w:rPr>
              <w:t>（A）</w:t>
            </w:r>
          </w:p>
        </w:tc>
        <w:tc>
          <w:tcPr>
            <w:tcW w:w="1728" w:type="dxa"/>
            <w:gridSpan w:val="2"/>
          </w:tcPr>
          <w:p w:rsidR="00454B80" w:rsidRDefault="00454B80">
            <w:pPr>
              <w:pStyle w:val="TableParagraph"/>
              <w:spacing w:before="8"/>
              <w:rPr>
                <w:sz w:val="12"/>
              </w:rPr>
            </w:pPr>
          </w:p>
          <w:p w:rsidR="00454B80" w:rsidRDefault="00C52B3A">
            <w:pPr>
              <w:pStyle w:val="TableParagraph"/>
              <w:spacing w:before="1"/>
              <w:ind w:left="220"/>
              <w:rPr>
                <w:sz w:val="17"/>
              </w:rPr>
            </w:pPr>
            <w:r>
              <w:rPr>
                <w:sz w:val="17"/>
              </w:rPr>
              <w:t>实际完成值（B）</w:t>
            </w:r>
          </w:p>
        </w:tc>
        <w:tc>
          <w:tcPr>
            <w:tcW w:w="864" w:type="dxa"/>
          </w:tcPr>
          <w:p w:rsidR="00454B80" w:rsidRDefault="00454B80">
            <w:pPr>
              <w:pStyle w:val="TableParagraph"/>
              <w:spacing w:before="8"/>
              <w:rPr>
                <w:sz w:val="12"/>
              </w:rPr>
            </w:pPr>
          </w:p>
          <w:p w:rsidR="00454B80" w:rsidRDefault="00C52B3A">
            <w:pPr>
              <w:pStyle w:val="TableParagraph"/>
              <w:spacing w:before="1"/>
              <w:ind w:left="105" w:right="78"/>
              <w:jc w:val="center"/>
              <w:rPr>
                <w:sz w:val="17"/>
              </w:rPr>
            </w:pPr>
            <w:r>
              <w:rPr>
                <w:sz w:val="17"/>
              </w:rPr>
              <w:t>得分</w:t>
            </w:r>
          </w:p>
        </w:tc>
      </w:tr>
      <w:tr w:rsidR="00454B80">
        <w:trPr>
          <w:trHeight w:val="520"/>
        </w:trPr>
        <w:tc>
          <w:tcPr>
            <w:tcW w:w="864" w:type="dxa"/>
            <w:vMerge/>
            <w:tcBorders>
              <w:top w:val="nil"/>
            </w:tcBorders>
          </w:tcPr>
          <w:p w:rsidR="00454B80" w:rsidRDefault="00454B80">
            <w:pPr>
              <w:rPr>
                <w:sz w:val="2"/>
                <w:szCs w:val="2"/>
              </w:rPr>
            </w:pPr>
          </w:p>
        </w:tc>
        <w:tc>
          <w:tcPr>
            <w:tcW w:w="864" w:type="dxa"/>
          </w:tcPr>
          <w:p w:rsidR="00454B80" w:rsidRDefault="00C52B3A">
            <w:pPr>
              <w:pStyle w:val="TableParagraph"/>
              <w:spacing w:before="55" w:line="217" w:lineRule="exact"/>
              <w:ind w:left="90"/>
              <w:rPr>
                <w:sz w:val="17"/>
              </w:rPr>
            </w:pPr>
            <w:r>
              <w:rPr>
                <w:spacing w:val="-2"/>
                <w:sz w:val="17"/>
              </w:rPr>
              <w:t>产出指标</w:t>
            </w:r>
          </w:p>
          <w:p w:rsidR="00454B80" w:rsidRDefault="00C52B3A">
            <w:pPr>
              <w:pStyle w:val="TableParagraph"/>
              <w:spacing w:line="217" w:lineRule="exact"/>
              <w:ind w:left="90"/>
              <w:rPr>
                <w:sz w:val="17"/>
              </w:rPr>
            </w:pPr>
            <w:r>
              <w:rPr>
                <w:sz w:val="17"/>
              </w:rPr>
              <w:t>（40分）</w:t>
            </w:r>
          </w:p>
        </w:tc>
        <w:tc>
          <w:tcPr>
            <w:tcW w:w="1274" w:type="dxa"/>
          </w:tcPr>
          <w:p w:rsidR="00454B80" w:rsidRDefault="00454B80">
            <w:pPr>
              <w:pStyle w:val="TableParagraph"/>
              <w:spacing w:before="9"/>
              <w:rPr>
                <w:sz w:val="12"/>
              </w:rPr>
            </w:pPr>
          </w:p>
          <w:p w:rsidR="00454B80" w:rsidRDefault="00C52B3A">
            <w:pPr>
              <w:pStyle w:val="TableParagraph"/>
              <w:ind w:left="27" w:right="2"/>
              <w:jc w:val="center"/>
              <w:rPr>
                <w:sz w:val="17"/>
              </w:rPr>
            </w:pPr>
            <w:r>
              <w:rPr>
                <w:sz w:val="17"/>
              </w:rPr>
              <w:t>工程质量</w:t>
            </w:r>
          </w:p>
        </w:tc>
        <w:tc>
          <w:tcPr>
            <w:tcW w:w="3012" w:type="dxa"/>
            <w:gridSpan w:val="3"/>
          </w:tcPr>
          <w:p w:rsidR="00454B80" w:rsidRDefault="00454B80">
            <w:pPr>
              <w:pStyle w:val="TableParagraph"/>
              <w:spacing w:before="9"/>
              <w:rPr>
                <w:sz w:val="12"/>
              </w:rPr>
            </w:pPr>
          </w:p>
          <w:p w:rsidR="00454B80" w:rsidRDefault="00C52B3A">
            <w:pPr>
              <w:pStyle w:val="TableParagraph"/>
              <w:ind w:left="818"/>
              <w:rPr>
                <w:sz w:val="17"/>
              </w:rPr>
            </w:pPr>
            <w:r>
              <w:rPr>
                <w:sz w:val="17"/>
              </w:rPr>
              <w:t>工程质量（40分）</w:t>
            </w:r>
          </w:p>
        </w:tc>
        <w:tc>
          <w:tcPr>
            <w:tcW w:w="1092" w:type="dxa"/>
          </w:tcPr>
          <w:p w:rsidR="00454B80" w:rsidRDefault="00454B80">
            <w:pPr>
              <w:pStyle w:val="TableParagraph"/>
              <w:spacing w:before="9"/>
              <w:rPr>
                <w:sz w:val="12"/>
              </w:rPr>
            </w:pPr>
          </w:p>
          <w:p w:rsidR="00454B80" w:rsidRDefault="00C52B3A">
            <w:pPr>
              <w:pStyle w:val="TableParagraph"/>
              <w:ind w:left="103" w:right="73"/>
              <w:jc w:val="center"/>
              <w:rPr>
                <w:sz w:val="17"/>
              </w:rPr>
            </w:pPr>
            <w:r>
              <w:rPr>
                <w:sz w:val="17"/>
              </w:rPr>
              <w:t>合格</w:t>
            </w:r>
          </w:p>
        </w:tc>
        <w:tc>
          <w:tcPr>
            <w:tcW w:w="1728" w:type="dxa"/>
            <w:gridSpan w:val="2"/>
          </w:tcPr>
          <w:p w:rsidR="00454B80" w:rsidRDefault="00454B80">
            <w:pPr>
              <w:pStyle w:val="TableParagraph"/>
              <w:spacing w:before="9"/>
              <w:rPr>
                <w:sz w:val="12"/>
              </w:rPr>
            </w:pPr>
          </w:p>
          <w:p w:rsidR="00454B80" w:rsidRDefault="00C52B3A">
            <w:pPr>
              <w:pStyle w:val="TableParagraph"/>
              <w:ind w:left="591" w:right="559"/>
              <w:jc w:val="center"/>
              <w:rPr>
                <w:sz w:val="17"/>
              </w:rPr>
            </w:pPr>
            <w:r>
              <w:rPr>
                <w:sz w:val="17"/>
              </w:rPr>
              <w:t>合格</w:t>
            </w:r>
          </w:p>
        </w:tc>
        <w:tc>
          <w:tcPr>
            <w:tcW w:w="864" w:type="dxa"/>
          </w:tcPr>
          <w:p w:rsidR="00454B80" w:rsidRDefault="00454B80">
            <w:pPr>
              <w:pStyle w:val="TableParagraph"/>
              <w:spacing w:before="9"/>
              <w:rPr>
                <w:sz w:val="12"/>
              </w:rPr>
            </w:pPr>
          </w:p>
          <w:p w:rsidR="00454B80" w:rsidRDefault="00C52B3A">
            <w:pPr>
              <w:pStyle w:val="TableParagraph"/>
              <w:ind w:left="105" w:right="76"/>
              <w:jc w:val="center"/>
              <w:rPr>
                <w:sz w:val="17"/>
              </w:rPr>
            </w:pPr>
            <w:r>
              <w:rPr>
                <w:sz w:val="17"/>
              </w:rPr>
              <w:t>40</w:t>
            </w:r>
          </w:p>
        </w:tc>
      </w:tr>
      <w:tr w:rsidR="00454B80">
        <w:trPr>
          <w:trHeight w:val="520"/>
        </w:trPr>
        <w:tc>
          <w:tcPr>
            <w:tcW w:w="864" w:type="dxa"/>
            <w:vMerge/>
            <w:tcBorders>
              <w:top w:val="nil"/>
            </w:tcBorders>
          </w:tcPr>
          <w:p w:rsidR="00454B80" w:rsidRDefault="00454B80">
            <w:pPr>
              <w:rPr>
                <w:sz w:val="2"/>
                <w:szCs w:val="2"/>
              </w:rPr>
            </w:pPr>
          </w:p>
        </w:tc>
        <w:tc>
          <w:tcPr>
            <w:tcW w:w="864" w:type="dxa"/>
            <w:vMerge w:val="restart"/>
          </w:tcPr>
          <w:p w:rsidR="00454B80" w:rsidRDefault="00454B80">
            <w:pPr>
              <w:pStyle w:val="TableParagraph"/>
              <w:rPr>
                <w:sz w:val="16"/>
              </w:rPr>
            </w:pPr>
          </w:p>
          <w:p w:rsidR="00454B80" w:rsidRDefault="00C52B3A">
            <w:pPr>
              <w:pStyle w:val="TableParagraph"/>
              <w:spacing w:before="121" w:line="216" w:lineRule="exact"/>
              <w:ind w:left="90"/>
              <w:rPr>
                <w:sz w:val="17"/>
              </w:rPr>
            </w:pPr>
            <w:r>
              <w:rPr>
                <w:spacing w:val="-2"/>
                <w:sz w:val="17"/>
              </w:rPr>
              <w:t>效益指标</w:t>
            </w:r>
          </w:p>
          <w:p w:rsidR="00454B80" w:rsidRDefault="00C52B3A">
            <w:pPr>
              <w:pStyle w:val="TableParagraph"/>
              <w:spacing w:line="216" w:lineRule="exact"/>
              <w:ind w:left="90"/>
              <w:rPr>
                <w:sz w:val="17"/>
              </w:rPr>
            </w:pPr>
            <w:r>
              <w:rPr>
                <w:sz w:val="17"/>
              </w:rPr>
              <w:t>（40分）</w:t>
            </w:r>
          </w:p>
        </w:tc>
        <w:tc>
          <w:tcPr>
            <w:tcW w:w="1274" w:type="dxa"/>
          </w:tcPr>
          <w:p w:rsidR="00454B80" w:rsidRDefault="00454B80">
            <w:pPr>
              <w:pStyle w:val="TableParagraph"/>
              <w:spacing w:before="9"/>
              <w:rPr>
                <w:sz w:val="12"/>
              </w:rPr>
            </w:pPr>
          </w:p>
          <w:p w:rsidR="00454B80" w:rsidRDefault="00C52B3A">
            <w:pPr>
              <w:pStyle w:val="TableParagraph"/>
              <w:ind w:left="22" w:right="2"/>
              <w:jc w:val="center"/>
              <w:rPr>
                <w:sz w:val="17"/>
              </w:rPr>
            </w:pPr>
            <w:r>
              <w:rPr>
                <w:sz w:val="17"/>
              </w:rPr>
              <w:t>可持续影响指标</w:t>
            </w:r>
          </w:p>
        </w:tc>
        <w:tc>
          <w:tcPr>
            <w:tcW w:w="3012" w:type="dxa"/>
            <w:gridSpan w:val="3"/>
          </w:tcPr>
          <w:p w:rsidR="00454B80" w:rsidRDefault="00454B80">
            <w:pPr>
              <w:pStyle w:val="TableParagraph"/>
              <w:spacing w:before="9"/>
              <w:rPr>
                <w:sz w:val="12"/>
              </w:rPr>
            </w:pPr>
          </w:p>
          <w:p w:rsidR="00454B80" w:rsidRDefault="00C52B3A">
            <w:pPr>
              <w:pStyle w:val="TableParagraph"/>
              <w:ind w:left="470"/>
              <w:rPr>
                <w:sz w:val="17"/>
              </w:rPr>
            </w:pPr>
            <w:r>
              <w:rPr>
                <w:sz w:val="17"/>
              </w:rPr>
              <w:t>全面提升城市形象（20分）</w:t>
            </w:r>
          </w:p>
        </w:tc>
        <w:tc>
          <w:tcPr>
            <w:tcW w:w="1092" w:type="dxa"/>
          </w:tcPr>
          <w:p w:rsidR="00454B80" w:rsidRDefault="00454B80">
            <w:pPr>
              <w:pStyle w:val="TableParagraph"/>
              <w:spacing w:before="9"/>
              <w:rPr>
                <w:sz w:val="12"/>
              </w:rPr>
            </w:pPr>
          </w:p>
          <w:p w:rsidR="00454B80" w:rsidRDefault="00C52B3A">
            <w:pPr>
              <w:pStyle w:val="TableParagraph"/>
              <w:ind w:left="103" w:right="77"/>
              <w:jc w:val="center"/>
              <w:rPr>
                <w:sz w:val="17"/>
              </w:rPr>
            </w:pPr>
            <w:r>
              <w:rPr>
                <w:sz w:val="17"/>
              </w:rPr>
              <w:t>有所提升</w:t>
            </w:r>
          </w:p>
        </w:tc>
        <w:tc>
          <w:tcPr>
            <w:tcW w:w="1728" w:type="dxa"/>
            <w:gridSpan w:val="2"/>
          </w:tcPr>
          <w:p w:rsidR="00454B80" w:rsidRDefault="00454B80">
            <w:pPr>
              <w:pStyle w:val="TableParagraph"/>
              <w:spacing w:before="9"/>
              <w:rPr>
                <w:sz w:val="12"/>
              </w:rPr>
            </w:pPr>
          </w:p>
          <w:p w:rsidR="00454B80" w:rsidRDefault="00C52B3A">
            <w:pPr>
              <w:pStyle w:val="TableParagraph"/>
              <w:ind w:left="523"/>
              <w:rPr>
                <w:sz w:val="17"/>
              </w:rPr>
            </w:pPr>
            <w:r>
              <w:rPr>
                <w:sz w:val="17"/>
              </w:rPr>
              <w:t>有所提升</w:t>
            </w:r>
          </w:p>
        </w:tc>
        <w:tc>
          <w:tcPr>
            <w:tcW w:w="864" w:type="dxa"/>
          </w:tcPr>
          <w:p w:rsidR="00454B80" w:rsidRDefault="00454B80">
            <w:pPr>
              <w:pStyle w:val="TableParagraph"/>
              <w:spacing w:before="9"/>
              <w:rPr>
                <w:sz w:val="12"/>
              </w:rPr>
            </w:pPr>
          </w:p>
          <w:p w:rsidR="00454B80" w:rsidRDefault="00C52B3A">
            <w:pPr>
              <w:pStyle w:val="TableParagraph"/>
              <w:ind w:left="105" w:right="76"/>
              <w:jc w:val="center"/>
              <w:rPr>
                <w:sz w:val="17"/>
              </w:rPr>
            </w:pPr>
            <w:r>
              <w:rPr>
                <w:sz w:val="17"/>
              </w:rPr>
              <w:t>20</w:t>
            </w:r>
          </w:p>
        </w:tc>
      </w:tr>
      <w:tr w:rsidR="00454B80">
        <w:trPr>
          <w:trHeight w:val="520"/>
        </w:trPr>
        <w:tc>
          <w:tcPr>
            <w:tcW w:w="864" w:type="dxa"/>
            <w:vMerge/>
            <w:tcBorders>
              <w:top w:val="nil"/>
            </w:tcBorders>
          </w:tcPr>
          <w:p w:rsidR="00454B80" w:rsidRDefault="00454B80">
            <w:pPr>
              <w:rPr>
                <w:sz w:val="2"/>
                <w:szCs w:val="2"/>
              </w:rPr>
            </w:pPr>
          </w:p>
        </w:tc>
        <w:tc>
          <w:tcPr>
            <w:tcW w:w="864" w:type="dxa"/>
            <w:vMerge/>
            <w:tcBorders>
              <w:top w:val="nil"/>
            </w:tcBorders>
          </w:tcPr>
          <w:p w:rsidR="00454B80" w:rsidRDefault="00454B80">
            <w:pPr>
              <w:rPr>
                <w:sz w:val="2"/>
                <w:szCs w:val="2"/>
              </w:rPr>
            </w:pPr>
          </w:p>
        </w:tc>
        <w:tc>
          <w:tcPr>
            <w:tcW w:w="1274" w:type="dxa"/>
          </w:tcPr>
          <w:p w:rsidR="00454B80" w:rsidRDefault="00454B80">
            <w:pPr>
              <w:pStyle w:val="TableParagraph"/>
              <w:spacing w:before="8"/>
              <w:rPr>
                <w:sz w:val="12"/>
              </w:rPr>
            </w:pPr>
          </w:p>
          <w:p w:rsidR="00454B80" w:rsidRDefault="00C52B3A">
            <w:pPr>
              <w:pStyle w:val="TableParagraph"/>
              <w:spacing w:before="1"/>
              <w:ind w:left="27" w:right="2"/>
              <w:jc w:val="center"/>
              <w:rPr>
                <w:sz w:val="17"/>
              </w:rPr>
            </w:pPr>
            <w:r>
              <w:rPr>
                <w:sz w:val="17"/>
              </w:rPr>
              <w:t>效益指标</w:t>
            </w:r>
          </w:p>
        </w:tc>
        <w:tc>
          <w:tcPr>
            <w:tcW w:w="3012" w:type="dxa"/>
            <w:gridSpan w:val="3"/>
          </w:tcPr>
          <w:p w:rsidR="00454B80" w:rsidRDefault="00454B80">
            <w:pPr>
              <w:pStyle w:val="TableParagraph"/>
              <w:spacing w:before="8"/>
              <w:rPr>
                <w:sz w:val="12"/>
              </w:rPr>
            </w:pPr>
          </w:p>
          <w:p w:rsidR="00454B80" w:rsidRDefault="00C52B3A">
            <w:pPr>
              <w:pStyle w:val="TableParagraph"/>
              <w:spacing w:before="1"/>
              <w:ind w:left="211"/>
              <w:rPr>
                <w:sz w:val="17"/>
              </w:rPr>
            </w:pPr>
            <w:r>
              <w:rPr>
                <w:sz w:val="17"/>
              </w:rPr>
              <w:t>重要的城市基础设施建设（20分）</w:t>
            </w:r>
          </w:p>
        </w:tc>
        <w:tc>
          <w:tcPr>
            <w:tcW w:w="1092" w:type="dxa"/>
          </w:tcPr>
          <w:p w:rsidR="00454B80" w:rsidRDefault="00454B80">
            <w:pPr>
              <w:pStyle w:val="TableParagraph"/>
              <w:spacing w:before="8"/>
              <w:rPr>
                <w:sz w:val="12"/>
              </w:rPr>
            </w:pPr>
          </w:p>
          <w:p w:rsidR="00454B80" w:rsidRDefault="00C52B3A">
            <w:pPr>
              <w:pStyle w:val="TableParagraph"/>
              <w:spacing w:before="1"/>
              <w:ind w:left="103" w:right="77"/>
              <w:jc w:val="center"/>
              <w:rPr>
                <w:sz w:val="17"/>
              </w:rPr>
            </w:pPr>
            <w:r>
              <w:rPr>
                <w:sz w:val="17"/>
              </w:rPr>
              <w:t>有所提升</w:t>
            </w:r>
          </w:p>
        </w:tc>
        <w:tc>
          <w:tcPr>
            <w:tcW w:w="1728" w:type="dxa"/>
            <w:gridSpan w:val="2"/>
          </w:tcPr>
          <w:p w:rsidR="00454B80" w:rsidRDefault="00454B80">
            <w:pPr>
              <w:pStyle w:val="TableParagraph"/>
              <w:spacing w:before="8"/>
              <w:rPr>
                <w:sz w:val="12"/>
              </w:rPr>
            </w:pPr>
          </w:p>
          <w:p w:rsidR="00454B80" w:rsidRDefault="00C52B3A">
            <w:pPr>
              <w:pStyle w:val="TableParagraph"/>
              <w:spacing w:before="1"/>
              <w:ind w:left="523"/>
              <w:rPr>
                <w:sz w:val="17"/>
              </w:rPr>
            </w:pPr>
            <w:r>
              <w:rPr>
                <w:sz w:val="17"/>
              </w:rPr>
              <w:t>有所提升</w:t>
            </w:r>
          </w:p>
        </w:tc>
        <w:tc>
          <w:tcPr>
            <w:tcW w:w="864" w:type="dxa"/>
          </w:tcPr>
          <w:p w:rsidR="00454B80" w:rsidRDefault="00454B80">
            <w:pPr>
              <w:pStyle w:val="TableParagraph"/>
              <w:spacing w:before="8"/>
              <w:rPr>
                <w:sz w:val="12"/>
              </w:rPr>
            </w:pPr>
          </w:p>
          <w:p w:rsidR="00454B80" w:rsidRDefault="00C52B3A">
            <w:pPr>
              <w:pStyle w:val="TableParagraph"/>
              <w:spacing w:before="1"/>
              <w:ind w:left="105" w:right="76"/>
              <w:jc w:val="center"/>
              <w:rPr>
                <w:sz w:val="17"/>
              </w:rPr>
            </w:pPr>
            <w:r>
              <w:rPr>
                <w:sz w:val="17"/>
              </w:rPr>
              <w:t>20</w:t>
            </w:r>
          </w:p>
        </w:tc>
      </w:tr>
      <w:tr w:rsidR="00454B80">
        <w:trPr>
          <w:trHeight w:val="520"/>
        </w:trPr>
        <w:tc>
          <w:tcPr>
            <w:tcW w:w="864" w:type="dxa"/>
          </w:tcPr>
          <w:p w:rsidR="00454B80" w:rsidRDefault="00454B80">
            <w:pPr>
              <w:pStyle w:val="TableParagraph"/>
              <w:spacing w:before="9"/>
              <w:rPr>
                <w:sz w:val="12"/>
              </w:rPr>
            </w:pPr>
          </w:p>
          <w:p w:rsidR="00454B80" w:rsidRDefault="00C52B3A">
            <w:pPr>
              <w:pStyle w:val="TableParagraph"/>
              <w:ind w:left="263"/>
              <w:rPr>
                <w:sz w:val="17"/>
              </w:rPr>
            </w:pPr>
            <w:r>
              <w:rPr>
                <w:sz w:val="17"/>
              </w:rPr>
              <w:t>总分</w:t>
            </w:r>
          </w:p>
        </w:tc>
        <w:tc>
          <w:tcPr>
            <w:tcW w:w="8834" w:type="dxa"/>
            <w:gridSpan w:val="9"/>
          </w:tcPr>
          <w:p w:rsidR="00454B80" w:rsidRDefault="00454B80">
            <w:pPr>
              <w:pStyle w:val="TableParagraph"/>
              <w:spacing w:before="9"/>
              <w:rPr>
                <w:sz w:val="12"/>
              </w:rPr>
            </w:pPr>
          </w:p>
          <w:p w:rsidR="00454B80" w:rsidRDefault="00C52B3A">
            <w:pPr>
              <w:pStyle w:val="TableParagraph"/>
              <w:ind w:left="4273" w:right="4245"/>
              <w:jc w:val="center"/>
              <w:rPr>
                <w:sz w:val="17"/>
              </w:rPr>
            </w:pPr>
            <w:r>
              <w:rPr>
                <w:sz w:val="17"/>
              </w:rPr>
              <w:t>100</w:t>
            </w:r>
          </w:p>
        </w:tc>
      </w:tr>
      <w:tr w:rsidR="00454B80">
        <w:trPr>
          <w:trHeight w:val="1074"/>
        </w:trPr>
        <w:tc>
          <w:tcPr>
            <w:tcW w:w="1728" w:type="dxa"/>
            <w:gridSpan w:val="2"/>
          </w:tcPr>
          <w:p w:rsidR="00454B80" w:rsidRDefault="00454B80">
            <w:pPr>
              <w:pStyle w:val="TableParagraph"/>
              <w:spacing w:before="8"/>
              <w:rPr>
                <w:sz w:val="17"/>
              </w:rPr>
            </w:pPr>
          </w:p>
          <w:p w:rsidR="00454B80" w:rsidRDefault="00C52B3A">
            <w:pPr>
              <w:pStyle w:val="TableParagraph"/>
              <w:spacing w:line="237" w:lineRule="auto"/>
              <w:ind w:left="436" w:right="412" w:firstLine="2"/>
              <w:jc w:val="center"/>
              <w:rPr>
                <w:sz w:val="17"/>
              </w:rPr>
            </w:pPr>
            <w:r>
              <w:rPr>
                <w:sz w:val="17"/>
              </w:rPr>
              <w:t xml:space="preserve">偏差大或 </w:t>
            </w:r>
            <w:r>
              <w:rPr>
                <w:spacing w:val="-5"/>
                <w:sz w:val="17"/>
              </w:rPr>
              <w:t>目标未完成</w:t>
            </w:r>
            <w:r>
              <w:rPr>
                <w:sz w:val="17"/>
              </w:rPr>
              <w:t>原因分析</w:t>
            </w:r>
          </w:p>
        </w:tc>
        <w:tc>
          <w:tcPr>
            <w:tcW w:w="7970" w:type="dxa"/>
            <w:gridSpan w:val="8"/>
          </w:tcPr>
          <w:p w:rsidR="00454B80" w:rsidRDefault="00454B80">
            <w:pPr>
              <w:pStyle w:val="TableParagraph"/>
              <w:rPr>
                <w:sz w:val="16"/>
              </w:rPr>
            </w:pPr>
          </w:p>
          <w:p w:rsidR="00454B80" w:rsidRDefault="00454B80">
            <w:pPr>
              <w:pStyle w:val="TableParagraph"/>
              <w:spacing w:before="5"/>
              <w:rPr>
                <w:sz w:val="18"/>
              </w:rPr>
            </w:pPr>
          </w:p>
          <w:p w:rsidR="00454B80" w:rsidRDefault="00C52B3A">
            <w:pPr>
              <w:pStyle w:val="TableParagraph"/>
              <w:spacing w:before="1"/>
              <w:ind w:left="32"/>
              <w:jc w:val="center"/>
              <w:rPr>
                <w:sz w:val="17"/>
              </w:rPr>
            </w:pPr>
            <w:r>
              <w:rPr>
                <w:w w:val="101"/>
                <w:sz w:val="17"/>
              </w:rPr>
              <w:t>无</w:t>
            </w:r>
          </w:p>
        </w:tc>
      </w:tr>
      <w:tr w:rsidR="00454B80">
        <w:trPr>
          <w:trHeight w:val="1165"/>
        </w:trPr>
        <w:tc>
          <w:tcPr>
            <w:tcW w:w="1728" w:type="dxa"/>
            <w:gridSpan w:val="2"/>
          </w:tcPr>
          <w:p w:rsidR="00454B80" w:rsidRDefault="00454B80">
            <w:pPr>
              <w:pStyle w:val="TableParagraph"/>
              <w:rPr>
                <w:sz w:val="16"/>
              </w:rPr>
            </w:pPr>
          </w:p>
          <w:p w:rsidR="00454B80" w:rsidRDefault="00454B80">
            <w:pPr>
              <w:pStyle w:val="TableParagraph"/>
              <w:spacing w:before="9"/>
              <w:rPr>
                <w:sz w:val="13"/>
              </w:rPr>
            </w:pPr>
          </w:p>
          <w:p w:rsidR="00454B80" w:rsidRDefault="00C52B3A">
            <w:pPr>
              <w:pStyle w:val="TableParagraph"/>
              <w:spacing w:line="237" w:lineRule="auto"/>
              <w:ind w:left="350" w:right="327" w:firstLine="86"/>
              <w:rPr>
                <w:sz w:val="17"/>
              </w:rPr>
            </w:pPr>
            <w:r>
              <w:rPr>
                <w:sz w:val="17"/>
              </w:rPr>
              <w:t>改进措施及结果应用方案</w:t>
            </w:r>
          </w:p>
        </w:tc>
        <w:tc>
          <w:tcPr>
            <w:tcW w:w="7970" w:type="dxa"/>
            <w:gridSpan w:val="8"/>
          </w:tcPr>
          <w:p w:rsidR="00454B80" w:rsidRDefault="00454B80">
            <w:pPr>
              <w:pStyle w:val="TableParagraph"/>
              <w:rPr>
                <w:sz w:val="16"/>
              </w:rPr>
            </w:pPr>
          </w:p>
          <w:p w:rsidR="00454B80" w:rsidRDefault="00454B80">
            <w:pPr>
              <w:pStyle w:val="TableParagraph"/>
              <w:spacing w:before="12"/>
              <w:rPr>
                <w:sz w:val="21"/>
              </w:rPr>
            </w:pPr>
          </w:p>
          <w:p w:rsidR="00454B80" w:rsidRDefault="00C52B3A">
            <w:pPr>
              <w:pStyle w:val="TableParagraph"/>
              <w:ind w:left="32"/>
              <w:jc w:val="center"/>
              <w:rPr>
                <w:sz w:val="17"/>
              </w:rPr>
            </w:pPr>
            <w:r>
              <w:rPr>
                <w:w w:val="101"/>
                <w:sz w:val="17"/>
              </w:rPr>
              <w:t>无</w:t>
            </w:r>
          </w:p>
        </w:tc>
      </w:tr>
      <w:tr w:rsidR="00454B80">
        <w:trPr>
          <w:trHeight w:val="1287"/>
        </w:trPr>
        <w:tc>
          <w:tcPr>
            <w:tcW w:w="1728" w:type="dxa"/>
            <w:gridSpan w:val="2"/>
          </w:tcPr>
          <w:p w:rsidR="00454B80" w:rsidRDefault="00454B80">
            <w:pPr>
              <w:pStyle w:val="TableParagraph"/>
              <w:rPr>
                <w:sz w:val="16"/>
              </w:rPr>
            </w:pPr>
          </w:p>
          <w:p w:rsidR="00454B80" w:rsidRDefault="00454B80">
            <w:pPr>
              <w:pStyle w:val="TableParagraph"/>
              <w:spacing w:before="8"/>
              <w:rPr>
                <w:sz w:val="18"/>
              </w:rPr>
            </w:pPr>
          </w:p>
          <w:p w:rsidR="00454B80" w:rsidRDefault="00C52B3A">
            <w:pPr>
              <w:pStyle w:val="TableParagraph"/>
              <w:spacing w:line="235" w:lineRule="auto"/>
              <w:ind w:left="523" w:right="242" w:hanging="260"/>
              <w:rPr>
                <w:sz w:val="17"/>
              </w:rPr>
            </w:pPr>
            <w:r>
              <w:rPr>
                <w:sz w:val="17"/>
              </w:rPr>
              <w:t>单位主要负责人签批意见</w:t>
            </w:r>
          </w:p>
        </w:tc>
        <w:tc>
          <w:tcPr>
            <w:tcW w:w="7970" w:type="dxa"/>
            <w:gridSpan w:val="8"/>
          </w:tcPr>
          <w:p w:rsidR="00454B80" w:rsidRDefault="00454B80">
            <w:pPr>
              <w:pStyle w:val="TableParagraph"/>
              <w:rPr>
                <w:sz w:val="16"/>
              </w:rPr>
            </w:pPr>
          </w:p>
          <w:p w:rsidR="00454B80" w:rsidRDefault="00C52B3A">
            <w:pPr>
              <w:pStyle w:val="TableParagraph"/>
              <w:spacing w:before="128"/>
              <w:ind w:left="3456" w:right="1507"/>
              <w:jc w:val="center"/>
              <w:rPr>
                <w:sz w:val="17"/>
              </w:rPr>
            </w:pPr>
            <w:r>
              <w:rPr>
                <w:sz w:val="17"/>
              </w:rPr>
              <w:t>签名：</w:t>
            </w:r>
          </w:p>
          <w:p w:rsidR="00454B80" w:rsidRDefault="00454B80">
            <w:pPr>
              <w:pStyle w:val="TableParagraph"/>
              <w:spacing w:before="7"/>
              <w:rPr>
                <w:sz w:val="16"/>
              </w:rPr>
            </w:pPr>
          </w:p>
          <w:p w:rsidR="00454B80" w:rsidRDefault="00C52B3A">
            <w:pPr>
              <w:pStyle w:val="TableParagraph"/>
              <w:tabs>
                <w:tab w:val="left" w:pos="5039"/>
                <w:tab w:val="left" w:pos="5740"/>
              </w:tabs>
              <w:ind w:left="4338"/>
              <w:rPr>
                <w:sz w:val="17"/>
              </w:rPr>
            </w:pPr>
            <w:r>
              <w:rPr>
                <w:sz w:val="17"/>
              </w:rPr>
              <w:t>年</w:t>
            </w:r>
            <w:r>
              <w:rPr>
                <w:sz w:val="17"/>
              </w:rPr>
              <w:tab/>
              <w:t>月</w:t>
            </w:r>
            <w:r>
              <w:rPr>
                <w:sz w:val="17"/>
              </w:rPr>
              <w:tab/>
              <w:t>日</w:t>
            </w:r>
          </w:p>
        </w:tc>
      </w:tr>
    </w:tbl>
    <w:p w:rsidR="00454B80" w:rsidRDefault="00454B80">
      <w:pPr>
        <w:pStyle w:val="a3"/>
      </w:pPr>
    </w:p>
    <w:p w:rsidR="00454B80" w:rsidRDefault="00C52B3A">
      <w:pPr>
        <w:spacing w:before="132" w:line="217" w:lineRule="exact"/>
        <w:ind w:left="756"/>
        <w:rPr>
          <w:sz w:val="17"/>
        </w:rPr>
      </w:pPr>
      <w:r>
        <w:rPr>
          <w:sz w:val="17"/>
        </w:rPr>
        <w:t>备注：</w:t>
      </w:r>
    </w:p>
    <w:p w:rsidR="00454B80" w:rsidRDefault="00C52B3A">
      <w:pPr>
        <w:pStyle w:val="a4"/>
        <w:numPr>
          <w:ilvl w:val="0"/>
          <w:numId w:val="21"/>
        </w:numPr>
        <w:tabs>
          <w:tab w:val="left" w:pos="932"/>
        </w:tabs>
        <w:spacing w:line="215" w:lineRule="exact"/>
        <w:ind w:hanging="176"/>
        <w:rPr>
          <w:sz w:val="17"/>
        </w:rPr>
      </w:pPr>
      <w:r>
        <w:rPr>
          <w:spacing w:val="1"/>
          <w:sz w:val="17"/>
        </w:rPr>
        <w:t>预算执行情况口径：预算数为调整后财政资金总额</w:t>
      </w:r>
      <w:r>
        <w:rPr>
          <w:sz w:val="17"/>
        </w:rPr>
        <w:t>（</w:t>
      </w:r>
      <w:r>
        <w:rPr>
          <w:spacing w:val="1"/>
          <w:sz w:val="17"/>
        </w:rPr>
        <w:t>包括上年结余结转</w:t>
      </w:r>
      <w:r>
        <w:rPr>
          <w:sz w:val="17"/>
        </w:rPr>
        <w:t>），执行数为资金使用单位财政资金实际支出数。</w:t>
      </w:r>
    </w:p>
    <w:p w:rsidR="00454B80" w:rsidRDefault="00C52B3A">
      <w:pPr>
        <w:pStyle w:val="a4"/>
        <w:numPr>
          <w:ilvl w:val="0"/>
          <w:numId w:val="21"/>
        </w:numPr>
        <w:tabs>
          <w:tab w:val="left" w:pos="932"/>
        </w:tabs>
        <w:spacing w:line="237" w:lineRule="auto"/>
        <w:ind w:left="756" w:right="1085" w:firstLine="0"/>
        <w:rPr>
          <w:sz w:val="17"/>
        </w:rPr>
      </w:pPr>
      <w:r>
        <w:rPr>
          <w:sz w:val="17"/>
        </w:rPr>
        <w:t>定量指标完成数汇总原则：绝对值直接累加计算，相对值按照资金额度加权平均计算。定量指标计分原则：正向指标（即目标值为≥X,得分=权重*B/A）</w:t>
      </w:r>
      <w:r>
        <w:rPr>
          <w:spacing w:val="1"/>
          <w:sz w:val="17"/>
        </w:rPr>
        <w:t>，反向指标</w:t>
      </w:r>
      <w:r>
        <w:rPr>
          <w:sz w:val="17"/>
        </w:rPr>
        <w:t>（即目标值为≤X，得分=权重*A/B），得分不得突破权重总额。定量指标先汇总完成 数，再计算得分。</w:t>
      </w:r>
    </w:p>
    <w:p w:rsidR="00454B80" w:rsidRDefault="00C52B3A">
      <w:pPr>
        <w:pStyle w:val="a4"/>
        <w:numPr>
          <w:ilvl w:val="0"/>
          <w:numId w:val="21"/>
        </w:numPr>
        <w:tabs>
          <w:tab w:val="left" w:pos="932"/>
        </w:tabs>
        <w:spacing w:line="237" w:lineRule="auto"/>
        <w:ind w:left="756" w:right="1070" w:firstLine="0"/>
        <w:jc w:val="both"/>
        <w:rPr>
          <w:sz w:val="17"/>
        </w:rPr>
      </w:pPr>
      <w:r>
        <w:rPr>
          <w:sz w:val="17"/>
        </w:rPr>
        <w:t xml:space="preserve">定性指标计分原则：达成预期指标、部分达成预期指标并具有一定效果、未达成预期指标且效果较差三档，分别按照该指标 </w:t>
      </w:r>
      <w:r>
        <w:rPr>
          <w:spacing w:val="1"/>
          <w:sz w:val="17"/>
        </w:rPr>
        <w:t>对应分值区间</w:t>
      </w:r>
      <w:r>
        <w:rPr>
          <w:sz w:val="17"/>
        </w:rPr>
        <w:t>100-80%（含80%）、80-50%（含50%）、50-0%合理确定分值。汇总时，以资金额度为权重，对分值进行加权平均计算。</w:t>
      </w:r>
    </w:p>
    <w:p w:rsidR="00454B80" w:rsidRDefault="00C52B3A">
      <w:pPr>
        <w:pStyle w:val="a4"/>
        <w:numPr>
          <w:ilvl w:val="0"/>
          <w:numId w:val="21"/>
        </w:numPr>
        <w:tabs>
          <w:tab w:val="left" w:pos="932"/>
        </w:tabs>
        <w:spacing w:line="215" w:lineRule="exact"/>
        <w:ind w:hanging="176"/>
        <w:jc w:val="both"/>
        <w:rPr>
          <w:sz w:val="17"/>
        </w:rPr>
      </w:pPr>
      <w:r>
        <w:rPr>
          <w:sz w:val="17"/>
        </w:rPr>
        <w:t>基于经济性和必要性等因素考虑，满意度指标暂可不</w:t>
      </w:r>
      <w:proofErr w:type="gramStart"/>
      <w:r>
        <w:rPr>
          <w:sz w:val="17"/>
        </w:rPr>
        <w:t>作为必评指标</w:t>
      </w:r>
      <w:proofErr w:type="gramEnd"/>
      <w:r>
        <w:rPr>
          <w:sz w:val="17"/>
        </w:rPr>
        <w:t>。</w:t>
      </w:r>
    </w:p>
    <w:p w:rsidR="00454B80" w:rsidRDefault="00454B80">
      <w:pPr>
        <w:spacing w:line="215" w:lineRule="exact"/>
        <w:jc w:val="both"/>
        <w:rPr>
          <w:sz w:val="17"/>
        </w:rPr>
        <w:sectPr w:rsidR="00454B80">
          <w:pgSz w:w="11910" w:h="16840"/>
          <w:pgMar w:top="1480" w:right="180" w:bottom="280" w:left="360" w:header="720" w:footer="720" w:gutter="0"/>
          <w:cols w:space="720"/>
        </w:sectPr>
      </w:pPr>
    </w:p>
    <w:p w:rsidR="00454B80" w:rsidRDefault="00C52B3A">
      <w:pPr>
        <w:spacing w:before="36"/>
        <w:ind w:left="1411" w:right="1548"/>
        <w:jc w:val="center"/>
        <w:rPr>
          <w:b/>
          <w:sz w:val="26"/>
        </w:rPr>
      </w:pPr>
      <w:r>
        <w:rPr>
          <w:b/>
          <w:sz w:val="26"/>
        </w:rPr>
        <w:lastRenderedPageBreak/>
        <w:t>2020年度新征四路道路工程项目自评表</w:t>
      </w:r>
    </w:p>
    <w:p w:rsidR="00454B80" w:rsidRDefault="00C52B3A">
      <w:pPr>
        <w:pStyle w:val="a3"/>
        <w:tabs>
          <w:tab w:val="left" w:pos="6349"/>
        </w:tabs>
        <w:spacing w:before="165"/>
        <w:ind w:left="753"/>
      </w:pPr>
      <w:r>
        <w:t>单位名</w:t>
      </w:r>
      <w:r>
        <w:rPr>
          <w:spacing w:val="-9"/>
        </w:rPr>
        <w:t>称</w:t>
      </w:r>
      <w:r>
        <w:rPr>
          <w:spacing w:val="-5"/>
        </w:rPr>
        <w:t>：</w:t>
      </w:r>
      <w:r>
        <w:t>武汉市东西湖区住房和城乡建设局</w:t>
      </w:r>
      <w:r>
        <w:tab/>
      </w:r>
      <w:r>
        <w:rPr>
          <w:w w:val="105"/>
        </w:rPr>
        <w:t>填报日</w:t>
      </w:r>
      <w:r>
        <w:rPr>
          <w:spacing w:val="-9"/>
          <w:w w:val="105"/>
        </w:rPr>
        <w:t>期</w:t>
      </w:r>
      <w:r>
        <w:rPr>
          <w:w w:val="105"/>
        </w:rPr>
        <w:t>：</w:t>
      </w:r>
    </w:p>
    <w:p w:rsidR="00454B80" w:rsidRDefault="00454B80">
      <w:pPr>
        <w:pStyle w:val="a3"/>
        <w:rPr>
          <w:sz w:val="6"/>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04"/>
        <w:gridCol w:w="804"/>
        <w:gridCol w:w="1186"/>
        <w:gridCol w:w="1196"/>
        <w:gridCol w:w="805"/>
        <w:gridCol w:w="805"/>
        <w:gridCol w:w="1275"/>
        <w:gridCol w:w="805"/>
        <w:gridCol w:w="805"/>
        <w:gridCol w:w="1242"/>
      </w:tblGrid>
      <w:tr w:rsidR="00454B80">
        <w:trPr>
          <w:trHeight w:val="376"/>
        </w:trPr>
        <w:tc>
          <w:tcPr>
            <w:tcW w:w="1608" w:type="dxa"/>
            <w:gridSpan w:val="2"/>
          </w:tcPr>
          <w:p w:rsidR="00454B80" w:rsidRDefault="00C52B3A">
            <w:pPr>
              <w:pStyle w:val="TableParagraph"/>
              <w:spacing w:before="94"/>
              <w:ind w:left="487"/>
              <w:rPr>
                <w:sz w:val="16"/>
              </w:rPr>
            </w:pPr>
            <w:r>
              <w:rPr>
                <w:w w:val="105"/>
                <w:sz w:val="16"/>
              </w:rPr>
              <w:t>项目名称</w:t>
            </w:r>
          </w:p>
        </w:tc>
        <w:tc>
          <w:tcPr>
            <w:tcW w:w="8119" w:type="dxa"/>
            <w:gridSpan w:val="8"/>
          </w:tcPr>
          <w:p w:rsidR="00454B80" w:rsidRDefault="00C52B3A">
            <w:pPr>
              <w:pStyle w:val="TableParagraph"/>
              <w:spacing w:before="94"/>
              <w:ind w:left="3259" w:right="3221"/>
              <w:jc w:val="center"/>
              <w:rPr>
                <w:sz w:val="16"/>
              </w:rPr>
            </w:pPr>
            <w:r>
              <w:rPr>
                <w:w w:val="105"/>
                <w:sz w:val="16"/>
              </w:rPr>
              <w:t>新征四路道路工程</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主管部门</w:t>
            </w:r>
          </w:p>
        </w:tc>
        <w:tc>
          <w:tcPr>
            <w:tcW w:w="3187" w:type="dxa"/>
            <w:gridSpan w:val="3"/>
          </w:tcPr>
          <w:p w:rsidR="00454B80" w:rsidRDefault="00C52B3A">
            <w:pPr>
              <w:pStyle w:val="TableParagraph"/>
              <w:spacing w:before="95"/>
              <w:ind w:left="388"/>
              <w:rPr>
                <w:sz w:val="16"/>
              </w:rPr>
            </w:pPr>
            <w:r>
              <w:rPr>
                <w:w w:val="105"/>
                <w:sz w:val="16"/>
              </w:rPr>
              <w:t>武汉市东西湖区住房和城乡建设局</w:t>
            </w:r>
          </w:p>
        </w:tc>
        <w:tc>
          <w:tcPr>
            <w:tcW w:w="2885" w:type="dxa"/>
            <w:gridSpan w:val="3"/>
          </w:tcPr>
          <w:p w:rsidR="00454B80" w:rsidRDefault="00C52B3A">
            <w:pPr>
              <w:pStyle w:val="TableParagraph"/>
              <w:spacing w:before="95"/>
              <w:ind w:left="961"/>
              <w:rPr>
                <w:sz w:val="16"/>
              </w:rPr>
            </w:pPr>
            <w:r>
              <w:rPr>
                <w:w w:val="105"/>
                <w:sz w:val="16"/>
              </w:rPr>
              <w:t>项目实施单位</w:t>
            </w:r>
          </w:p>
        </w:tc>
        <w:tc>
          <w:tcPr>
            <w:tcW w:w="2047" w:type="dxa"/>
            <w:gridSpan w:val="2"/>
          </w:tcPr>
          <w:p w:rsidR="00454B80" w:rsidRDefault="00C52B3A">
            <w:pPr>
              <w:pStyle w:val="TableParagraph"/>
              <w:spacing w:before="95"/>
              <w:ind w:left="755" w:right="732"/>
              <w:jc w:val="center"/>
              <w:rPr>
                <w:sz w:val="16"/>
              </w:rPr>
            </w:pPr>
            <w:r>
              <w:rPr>
                <w:w w:val="105"/>
                <w:sz w:val="16"/>
              </w:rPr>
              <w:t>建设科</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项目类别</w:t>
            </w:r>
          </w:p>
        </w:tc>
        <w:tc>
          <w:tcPr>
            <w:tcW w:w="8119" w:type="dxa"/>
            <w:gridSpan w:val="8"/>
          </w:tcPr>
          <w:p w:rsidR="00454B80" w:rsidRDefault="00C52B3A">
            <w:pPr>
              <w:pStyle w:val="TableParagraph"/>
              <w:tabs>
                <w:tab w:val="left" w:pos="1485"/>
                <w:tab w:val="left" w:pos="1892"/>
                <w:tab w:val="left" w:pos="3026"/>
              </w:tabs>
              <w:spacing w:before="95"/>
              <w:ind w:left="30"/>
              <w:rPr>
                <w:rFonts w:ascii="Wingdings" w:hAnsi="Wingdings"/>
                <w:sz w:val="16"/>
              </w:rPr>
            </w:pPr>
            <w:r>
              <w:rPr>
                <w:w w:val="105"/>
                <w:sz w:val="16"/>
              </w:rPr>
              <w:t>1</w:t>
            </w:r>
            <w:r>
              <w:rPr>
                <w:spacing w:val="-5"/>
                <w:w w:val="105"/>
                <w:sz w:val="16"/>
              </w:rPr>
              <w:t>、</w:t>
            </w:r>
            <w:r>
              <w:rPr>
                <w:w w:val="105"/>
                <w:sz w:val="16"/>
              </w:rPr>
              <w:t>部门预算项目</w:t>
            </w:r>
            <w:r>
              <w:rPr>
                <w:w w:val="105"/>
                <w:sz w:val="16"/>
              </w:rPr>
              <w:tab/>
              <w:t>□</w:t>
            </w:r>
            <w:r>
              <w:rPr>
                <w:w w:val="105"/>
                <w:sz w:val="16"/>
              </w:rPr>
              <w:tab/>
              <w:t>2</w:t>
            </w:r>
            <w:r>
              <w:rPr>
                <w:spacing w:val="-4"/>
                <w:w w:val="105"/>
                <w:sz w:val="16"/>
              </w:rPr>
              <w:t>、</w:t>
            </w:r>
            <w:r>
              <w:rPr>
                <w:w w:val="105"/>
                <w:sz w:val="16"/>
              </w:rPr>
              <w:t>区直专项</w:t>
            </w:r>
            <w:r>
              <w:rPr>
                <w:w w:val="105"/>
                <w:sz w:val="16"/>
              </w:rPr>
              <w:tab/>
            </w:r>
            <w:r>
              <w:rPr>
                <w:rFonts w:ascii="Wingdings" w:hAnsi="Wingdings"/>
                <w:w w:val="105"/>
                <w:position w:val="1"/>
                <w:sz w:val="16"/>
              </w:rPr>
              <w:t></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项目属性</w:t>
            </w:r>
          </w:p>
        </w:tc>
        <w:tc>
          <w:tcPr>
            <w:tcW w:w="8119" w:type="dxa"/>
            <w:gridSpan w:val="8"/>
          </w:tcPr>
          <w:p w:rsidR="00454B80" w:rsidRDefault="00C52B3A">
            <w:pPr>
              <w:pStyle w:val="TableParagraph"/>
              <w:tabs>
                <w:tab w:val="left" w:pos="1489"/>
                <w:tab w:val="left" w:pos="1895"/>
              </w:tabs>
              <w:spacing w:before="95"/>
              <w:ind w:left="30"/>
              <w:rPr>
                <w:rFonts w:ascii="Wingdings" w:hAnsi="Wingdings"/>
                <w:sz w:val="16"/>
              </w:rPr>
            </w:pPr>
            <w:r>
              <w:rPr>
                <w:w w:val="105"/>
                <w:sz w:val="16"/>
              </w:rPr>
              <w:t>1</w:t>
            </w:r>
            <w:r>
              <w:rPr>
                <w:spacing w:val="-5"/>
                <w:w w:val="105"/>
                <w:sz w:val="16"/>
              </w:rPr>
              <w:t>、</w:t>
            </w:r>
            <w:r>
              <w:rPr>
                <w:w w:val="105"/>
                <w:sz w:val="16"/>
              </w:rPr>
              <w:t>持续性项目</w:t>
            </w:r>
            <w:r>
              <w:rPr>
                <w:w w:val="105"/>
                <w:sz w:val="16"/>
              </w:rPr>
              <w:tab/>
              <w:t>□</w:t>
            </w:r>
            <w:r>
              <w:rPr>
                <w:w w:val="105"/>
                <w:sz w:val="16"/>
              </w:rPr>
              <w:tab/>
              <w:t>2</w:t>
            </w:r>
            <w:r>
              <w:rPr>
                <w:spacing w:val="-5"/>
                <w:w w:val="105"/>
                <w:sz w:val="16"/>
              </w:rPr>
              <w:t>、</w:t>
            </w:r>
            <w:r>
              <w:rPr>
                <w:w w:val="105"/>
                <w:sz w:val="16"/>
              </w:rPr>
              <w:t>新增性项目</w:t>
            </w:r>
            <w:r>
              <w:rPr>
                <w:spacing w:val="65"/>
                <w:w w:val="105"/>
                <w:sz w:val="16"/>
              </w:rPr>
              <w:t xml:space="preserve"> </w:t>
            </w:r>
            <w:r>
              <w:rPr>
                <w:rFonts w:ascii="Wingdings" w:hAnsi="Wingdings"/>
                <w:w w:val="105"/>
                <w:position w:val="1"/>
                <w:sz w:val="16"/>
              </w:rPr>
              <w:t></w:t>
            </w:r>
          </w:p>
        </w:tc>
      </w:tr>
      <w:tr w:rsidR="00454B80">
        <w:trPr>
          <w:trHeight w:val="376"/>
        </w:trPr>
        <w:tc>
          <w:tcPr>
            <w:tcW w:w="1608" w:type="dxa"/>
            <w:gridSpan w:val="2"/>
          </w:tcPr>
          <w:p w:rsidR="00454B80" w:rsidRDefault="00C52B3A">
            <w:pPr>
              <w:pStyle w:val="TableParagraph"/>
              <w:spacing w:before="95"/>
              <w:ind w:left="487"/>
              <w:rPr>
                <w:sz w:val="16"/>
              </w:rPr>
            </w:pPr>
            <w:r>
              <w:rPr>
                <w:w w:val="105"/>
                <w:sz w:val="16"/>
              </w:rPr>
              <w:t>项目类型</w:t>
            </w:r>
          </w:p>
        </w:tc>
        <w:tc>
          <w:tcPr>
            <w:tcW w:w="8119" w:type="dxa"/>
            <w:gridSpan w:val="8"/>
          </w:tcPr>
          <w:p w:rsidR="00454B80" w:rsidRDefault="00C52B3A">
            <w:pPr>
              <w:pStyle w:val="TableParagraph"/>
              <w:tabs>
                <w:tab w:val="left" w:pos="1489"/>
                <w:tab w:val="left" w:pos="1895"/>
                <w:tab w:val="left" w:pos="3757"/>
              </w:tabs>
              <w:spacing w:before="95"/>
              <w:ind w:left="30"/>
              <w:rPr>
                <w:rFonts w:ascii="Wingdings" w:hAnsi="Wingdings"/>
                <w:sz w:val="16"/>
              </w:rPr>
            </w:pPr>
            <w:r>
              <w:rPr>
                <w:w w:val="105"/>
                <w:sz w:val="16"/>
              </w:rPr>
              <w:t>1</w:t>
            </w:r>
            <w:r>
              <w:rPr>
                <w:spacing w:val="-5"/>
                <w:w w:val="105"/>
                <w:sz w:val="16"/>
              </w:rPr>
              <w:t>、</w:t>
            </w:r>
            <w:r>
              <w:rPr>
                <w:w w:val="105"/>
                <w:sz w:val="16"/>
              </w:rPr>
              <w:t>常年性项目</w:t>
            </w:r>
            <w:r>
              <w:rPr>
                <w:w w:val="105"/>
                <w:sz w:val="16"/>
              </w:rPr>
              <w:tab/>
              <w:t>□</w:t>
            </w:r>
            <w:r>
              <w:rPr>
                <w:w w:val="105"/>
                <w:sz w:val="16"/>
              </w:rPr>
              <w:tab/>
              <w:t>2</w:t>
            </w:r>
            <w:r>
              <w:rPr>
                <w:spacing w:val="-5"/>
                <w:w w:val="105"/>
                <w:sz w:val="16"/>
              </w:rPr>
              <w:t>、</w:t>
            </w:r>
            <w:r>
              <w:rPr>
                <w:w w:val="105"/>
                <w:sz w:val="16"/>
              </w:rPr>
              <w:t>延续性项目</w:t>
            </w:r>
            <w:r>
              <w:rPr>
                <w:spacing w:val="46"/>
                <w:w w:val="105"/>
                <w:sz w:val="16"/>
              </w:rPr>
              <w:t xml:space="preserve"> </w:t>
            </w:r>
            <w:r>
              <w:rPr>
                <w:w w:val="105"/>
                <w:sz w:val="16"/>
              </w:rPr>
              <w:t>□</w:t>
            </w:r>
            <w:r>
              <w:rPr>
                <w:w w:val="105"/>
                <w:sz w:val="16"/>
              </w:rPr>
              <w:tab/>
              <w:t>3</w:t>
            </w:r>
            <w:r>
              <w:rPr>
                <w:spacing w:val="-4"/>
                <w:w w:val="105"/>
                <w:sz w:val="16"/>
              </w:rPr>
              <w:t>、</w:t>
            </w:r>
            <w:r>
              <w:rPr>
                <w:w w:val="105"/>
                <w:sz w:val="16"/>
              </w:rPr>
              <w:t>一次性项目</w:t>
            </w:r>
            <w:r>
              <w:rPr>
                <w:spacing w:val="63"/>
                <w:w w:val="105"/>
                <w:sz w:val="16"/>
              </w:rPr>
              <w:t xml:space="preserve"> </w:t>
            </w:r>
            <w:r>
              <w:rPr>
                <w:rFonts w:ascii="Wingdings" w:hAnsi="Wingdings"/>
                <w:w w:val="105"/>
                <w:position w:val="1"/>
                <w:sz w:val="16"/>
              </w:rPr>
              <w:t></w:t>
            </w:r>
          </w:p>
        </w:tc>
      </w:tr>
      <w:tr w:rsidR="00454B80">
        <w:trPr>
          <w:trHeight w:val="493"/>
        </w:trPr>
        <w:tc>
          <w:tcPr>
            <w:tcW w:w="1608" w:type="dxa"/>
            <w:gridSpan w:val="2"/>
            <w:vMerge w:val="restart"/>
          </w:tcPr>
          <w:p w:rsidR="00454B80" w:rsidRDefault="00454B80">
            <w:pPr>
              <w:pStyle w:val="TableParagraph"/>
              <w:spacing w:before="8"/>
              <w:rPr>
                <w:sz w:val="15"/>
              </w:rPr>
            </w:pPr>
          </w:p>
          <w:p w:rsidR="00454B80" w:rsidRDefault="00C52B3A">
            <w:pPr>
              <w:pStyle w:val="TableParagraph"/>
              <w:spacing w:before="1" w:line="235" w:lineRule="auto"/>
              <w:ind w:left="325" w:right="293" w:firstLine="161"/>
              <w:rPr>
                <w:sz w:val="16"/>
              </w:rPr>
            </w:pPr>
            <w:r>
              <w:rPr>
                <w:w w:val="105"/>
                <w:sz w:val="16"/>
              </w:rPr>
              <w:t>预算执行</w:t>
            </w:r>
            <w:r>
              <w:rPr>
                <w:sz w:val="16"/>
              </w:rPr>
              <w:t>情况（万元）</w:t>
            </w:r>
          </w:p>
          <w:p w:rsidR="00454B80" w:rsidRDefault="00C52B3A">
            <w:pPr>
              <w:pStyle w:val="TableParagraph"/>
              <w:spacing w:line="201" w:lineRule="exact"/>
              <w:ind w:left="487"/>
              <w:rPr>
                <w:sz w:val="16"/>
              </w:rPr>
            </w:pPr>
            <w:r>
              <w:rPr>
                <w:w w:val="105"/>
                <w:sz w:val="16"/>
              </w:rPr>
              <w:t>（20分）</w:t>
            </w:r>
          </w:p>
        </w:tc>
        <w:tc>
          <w:tcPr>
            <w:tcW w:w="1186" w:type="dxa"/>
          </w:tcPr>
          <w:p w:rsidR="00454B80" w:rsidRDefault="00454B80">
            <w:pPr>
              <w:pStyle w:val="TableParagraph"/>
              <w:rPr>
                <w:rFonts w:ascii="Times New Roman"/>
                <w:sz w:val="16"/>
              </w:rPr>
            </w:pPr>
          </w:p>
        </w:tc>
        <w:tc>
          <w:tcPr>
            <w:tcW w:w="1196" w:type="dxa"/>
          </w:tcPr>
          <w:p w:rsidR="00454B80" w:rsidRDefault="00454B80">
            <w:pPr>
              <w:pStyle w:val="TableParagraph"/>
              <w:spacing w:before="1"/>
              <w:rPr>
                <w:sz w:val="12"/>
              </w:rPr>
            </w:pPr>
          </w:p>
          <w:p w:rsidR="00454B80" w:rsidRDefault="00C52B3A">
            <w:pPr>
              <w:pStyle w:val="TableParagraph"/>
              <w:ind w:left="122" w:right="91"/>
              <w:jc w:val="center"/>
              <w:rPr>
                <w:sz w:val="16"/>
              </w:rPr>
            </w:pPr>
            <w:r>
              <w:rPr>
                <w:w w:val="105"/>
                <w:sz w:val="16"/>
              </w:rPr>
              <w:t>预算数（A）</w:t>
            </w:r>
          </w:p>
        </w:tc>
        <w:tc>
          <w:tcPr>
            <w:tcW w:w="1610" w:type="dxa"/>
            <w:gridSpan w:val="2"/>
          </w:tcPr>
          <w:p w:rsidR="00454B80" w:rsidRDefault="00454B80">
            <w:pPr>
              <w:pStyle w:val="TableParagraph"/>
              <w:spacing w:before="1"/>
              <w:rPr>
                <w:sz w:val="12"/>
              </w:rPr>
            </w:pPr>
          </w:p>
          <w:p w:rsidR="00454B80" w:rsidRDefault="00C52B3A">
            <w:pPr>
              <w:pStyle w:val="TableParagraph"/>
              <w:ind w:left="365"/>
              <w:rPr>
                <w:sz w:val="16"/>
              </w:rPr>
            </w:pPr>
            <w:r>
              <w:rPr>
                <w:w w:val="105"/>
                <w:sz w:val="16"/>
              </w:rPr>
              <w:t>执行数（B）</w:t>
            </w:r>
          </w:p>
        </w:tc>
        <w:tc>
          <w:tcPr>
            <w:tcW w:w="1275" w:type="dxa"/>
          </w:tcPr>
          <w:p w:rsidR="00454B80" w:rsidRDefault="00454B80">
            <w:pPr>
              <w:pStyle w:val="TableParagraph"/>
              <w:spacing w:before="1"/>
              <w:rPr>
                <w:sz w:val="12"/>
              </w:rPr>
            </w:pPr>
          </w:p>
          <w:p w:rsidR="00454B80" w:rsidRDefault="00C52B3A">
            <w:pPr>
              <w:pStyle w:val="TableParagraph"/>
              <w:ind w:left="23"/>
              <w:jc w:val="center"/>
              <w:rPr>
                <w:sz w:val="16"/>
              </w:rPr>
            </w:pPr>
            <w:r>
              <w:rPr>
                <w:w w:val="105"/>
                <w:sz w:val="16"/>
              </w:rPr>
              <w:t>执行率（B/A）</w:t>
            </w:r>
          </w:p>
        </w:tc>
        <w:tc>
          <w:tcPr>
            <w:tcW w:w="2852" w:type="dxa"/>
            <w:gridSpan w:val="3"/>
          </w:tcPr>
          <w:p w:rsidR="00454B80" w:rsidRDefault="00C52B3A">
            <w:pPr>
              <w:pStyle w:val="TableParagraph"/>
              <w:spacing w:before="54" w:line="203" w:lineRule="exact"/>
              <w:ind w:left="778" w:right="756"/>
              <w:jc w:val="center"/>
              <w:rPr>
                <w:sz w:val="16"/>
              </w:rPr>
            </w:pPr>
            <w:r>
              <w:rPr>
                <w:w w:val="105"/>
                <w:sz w:val="16"/>
              </w:rPr>
              <w:t>得分</w:t>
            </w:r>
          </w:p>
          <w:p w:rsidR="00454B80" w:rsidRDefault="00C52B3A">
            <w:pPr>
              <w:pStyle w:val="TableParagraph"/>
              <w:spacing w:line="203" w:lineRule="exact"/>
              <w:ind w:left="778" w:right="759"/>
              <w:jc w:val="center"/>
              <w:rPr>
                <w:sz w:val="16"/>
              </w:rPr>
            </w:pPr>
            <w:r>
              <w:rPr>
                <w:w w:val="105"/>
                <w:sz w:val="16"/>
              </w:rPr>
              <w:t>（20分*执行率）</w:t>
            </w:r>
          </w:p>
        </w:tc>
      </w:tr>
      <w:tr w:rsidR="00454B80">
        <w:trPr>
          <w:trHeight w:val="472"/>
        </w:trPr>
        <w:tc>
          <w:tcPr>
            <w:tcW w:w="1608" w:type="dxa"/>
            <w:gridSpan w:val="2"/>
            <w:vMerge/>
            <w:tcBorders>
              <w:top w:val="nil"/>
            </w:tcBorders>
          </w:tcPr>
          <w:p w:rsidR="00454B80" w:rsidRDefault="00454B80">
            <w:pPr>
              <w:rPr>
                <w:sz w:val="2"/>
                <w:szCs w:val="2"/>
              </w:rPr>
            </w:pPr>
          </w:p>
        </w:tc>
        <w:tc>
          <w:tcPr>
            <w:tcW w:w="1186" w:type="dxa"/>
          </w:tcPr>
          <w:p w:rsidR="00454B80" w:rsidRDefault="00C52B3A">
            <w:pPr>
              <w:pStyle w:val="TableParagraph"/>
              <w:spacing w:before="49" w:line="232" w:lineRule="auto"/>
              <w:ind w:left="517" w:right="-15" w:hanging="485"/>
              <w:rPr>
                <w:sz w:val="16"/>
              </w:rPr>
            </w:pPr>
            <w:r>
              <w:rPr>
                <w:spacing w:val="-1"/>
                <w:sz w:val="16"/>
              </w:rPr>
              <w:t>年度财政资金总</w:t>
            </w:r>
            <w:r>
              <w:rPr>
                <w:spacing w:val="-1"/>
                <w:w w:val="105"/>
                <w:sz w:val="16"/>
              </w:rPr>
              <w:t>额</w:t>
            </w:r>
          </w:p>
        </w:tc>
        <w:tc>
          <w:tcPr>
            <w:tcW w:w="1196" w:type="dxa"/>
          </w:tcPr>
          <w:p w:rsidR="00454B80" w:rsidRDefault="00C52B3A">
            <w:pPr>
              <w:pStyle w:val="TableParagraph"/>
              <w:spacing w:before="142"/>
              <w:ind w:left="122" w:right="90"/>
              <w:jc w:val="center"/>
              <w:rPr>
                <w:sz w:val="16"/>
              </w:rPr>
            </w:pPr>
            <w:r>
              <w:rPr>
                <w:w w:val="105"/>
                <w:sz w:val="16"/>
              </w:rPr>
              <w:t>2,300</w:t>
            </w:r>
          </w:p>
        </w:tc>
        <w:tc>
          <w:tcPr>
            <w:tcW w:w="1610" w:type="dxa"/>
            <w:gridSpan w:val="2"/>
          </w:tcPr>
          <w:p w:rsidR="00454B80" w:rsidRDefault="00C52B3A">
            <w:pPr>
              <w:pStyle w:val="TableParagraph"/>
              <w:spacing w:before="142"/>
              <w:ind w:left="582" w:right="553"/>
              <w:jc w:val="center"/>
              <w:rPr>
                <w:sz w:val="16"/>
              </w:rPr>
            </w:pPr>
            <w:r>
              <w:rPr>
                <w:w w:val="105"/>
                <w:sz w:val="16"/>
              </w:rPr>
              <w:t>2,300</w:t>
            </w:r>
          </w:p>
        </w:tc>
        <w:tc>
          <w:tcPr>
            <w:tcW w:w="1275" w:type="dxa"/>
          </w:tcPr>
          <w:p w:rsidR="00454B80" w:rsidRDefault="00C52B3A">
            <w:pPr>
              <w:pStyle w:val="TableParagraph"/>
              <w:spacing w:before="142"/>
              <w:ind w:left="24"/>
              <w:jc w:val="center"/>
              <w:rPr>
                <w:sz w:val="16"/>
              </w:rPr>
            </w:pPr>
            <w:r>
              <w:rPr>
                <w:w w:val="105"/>
                <w:sz w:val="16"/>
              </w:rPr>
              <w:t>100%</w:t>
            </w:r>
          </w:p>
        </w:tc>
        <w:tc>
          <w:tcPr>
            <w:tcW w:w="2852" w:type="dxa"/>
            <w:gridSpan w:val="3"/>
          </w:tcPr>
          <w:p w:rsidR="00454B80" w:rsidRDefault="00C52B3A">
            <w:pPr>
              <w:pStyle w:val="TableParagraph"/>
              <w:spacing w:before="142"/>
              <w:ind w:left="775" w:right="759"/>
              <w:jc w:val="center"/>
              <w:rPr>
                <w:sz w:val="16"/>
              </w:rPr>
            </w:pPr>
            <w:r>
              <w:rPr>
                <w:w w:val="105"/>
                <w:sz w:val="16"/>
              </w:rPr>
              <w:t>20</w:t>
            </w:r>
          </w:p>
        </w:tc>
      </w:tr>
      <w:tr w:rsidR="00454B80">
        <w:trPr>
          <w:trHeight w:val="472"/>
        </w:trPr>
        <w:tc>
          <w:tcPr>
            <w:tcW w:w="804"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11"/>
              <w:rPr>
                <w:sz w:val="23"/>
              </w:rPr>
            </w:pPr>
          </w:p>
          <w:p w:rsidR="00454B80" w:rsidRDefault="00C52B3A">
            <w:pPr>
              <w:pStyle w:val="TableParagraph"/>
              <w:spacing w:line="235" w:lineRule="auto"/>
              <w:ind w:left="83" w:right="46" w:firstLine="2"/>
              <w:jc w:val="center"/>
              <w:rPr>
                <w:sz w:val="16"/>
              </w:rPr>
            </w:pPr>
            <w:r>
              <w:rPr>
                <w:sz w:val="16"/>
              </w:rPr>
              <w:t xml:space="preserve">年度绩效目标（80 </w:t>
            </w:r>
            <w:r>
              <w:rPr>
                <w:w w:val="105"/>
                <w:sz w:val="16"/>
              </w:rPr>
              <w:t>分）</w:t>
            </w:r>
          </w:p>
        </w:tc>
        <w:tc>
          <w:tcPr>
            <w:tcW w:w="804" w:type="dxa"/>
          </w:tcPr>
          <w:p w:rsidR="00454B80" w:rsidRDefault="00C52B3A">
            <w:pPr>
              <w:pStyle w:val="TableParagraph"/>
              <w:spacing w:before="143"/>
              <w:ind w:left="86"/>
              <w:rPr>
                <w:sz w:val="16"/>
              </w:rPr>
            </w:pPr>
            <w:r>
              <w:rPr>
                <w:w w:val="105"/>
                <w:sz w:val="16"/>
              </w:rPr>
              <w:t>一级指标</w:t>
            </w:r>
          </w:p>
        </w:tc>
        <w:tc>
          <w:tcPr>
            <w:tcW w:w="1186" w:type="dxa"/>
          </w:tcPr>
          <w:p w:rsidR="00454B80" w:rsidRDefault="00C52B3A">
            <w:pPr>
              <w:pStyle w:val="TableParagraph"/>
              <w:spacing w:before="143"/>
              <w:ind w:left="36" w:right="2"/>
              <w:jc w:val="center"/>
              <w:rPr>
                <w:sz w:val="16"/>
              </w:rPr>
            </w:pPr>
            <w:r>
              <w:rPr>
                <w:w w:val="105"/>
                <w:sz w:val="16"/>
              </w:rPr>
              <w:t>二级指标</w:t>
            </w:r>
          </w:p>
        </w:tc>
        <w:tc>
          <w:tcPr>
            <w:tcW w:w="2806" w:type="dxa"/>
            <w:gridSpan w:val="3"/>
          </w:tcPr>
          <w:p w:rsidR="00454B80" w:rsidRDefault="00C52B3A">
            <w:pPr>
              <w:pStyle w:val="TableParagraph"/>
              <w:spacing w:before="143"/>
              <w:ind w:left="1054" w:right="1024"/>
              <w:jc w:val="center"/>
              <w:rPr>
                <w:sz w:val="16"/>
              </w:rPr>
            </w:pPr>
            <w:r>
              <w:rPr>
                <w:w w:val="105"/>
                <w:sz w:val="16"/>
              </w:rPr>
              <w:t>三级指标</w:t>
            </w:r>
          </w:p>
        </w:tc>
        <w:tc>
          <w:tcPr>
            <w:tcW w:w="1275" w:type="dxa"/>
          </w:tcPr>
          <w:p w:rsidR="00454B80" w:rsidRDefault="00C52B3A">
            <w:pPr>
              <w:pStyle w:val="TableParagraph"/>
              <w:spacing w:before="143"/>
              <w:ind w:left="23"/>
              <w:jc w:val="center"/>
              <w:rPr>
                <w:sz w:val="16"/>
              </w:rPr>
            </w:pPr>
            <w:r>
              <w:rPr>
                <w:sz w:val="16"/>
              </w:rPr>
              <w:t>年初目标值（A）</w:t>
            </w:r>
          </w:p>
        </w:tc>
        <w:tc>
          <w:tcPr>
            <w:tcW w:w="1610" w:type="dxa"/>
            <w:gridSpan w:val="2"/>
          </w:tcPr>
          <w:p w:rsidR="00454B80" w:rsidRDefault="00C52B3A">
            <w:pPr>
              <w:pStyle w:val="TableParagraph"/>
              <w:spacing w:before="143"/>
              <w:ind w:left="199"/>
              <w:rPr>
                <w:sz w:val="16"/>
              </w:rPr>
            </w:pPr>
            <w:r>
              <w:rPr>
                <w:w w:val="105"/>
                <w:sz w:val="16"/>
              </w:rPr>
              <w:t>实际完成值（B）</w:t>
            </w:r>
          </w:p>
        </w:tc>
        <w:tc>
          <w:tcPr>
            <w:tcW w:w="1242" w:type="dxa"/>
          </w:tcPr>
          <w:p w:rsidR="00454B80" w:rsidRDefault="00C52B3A">
            <w:pPr>
              <w:pStyle w:val="TableParagraph"/>
              <w:spacing w:before="143"/>
              <w:ind w:left="435" w:right="416"/>
              <w:jc w:val="center"/>
              <w:rPr>
                <w:sz w:val="16"/>
              </w:rPr>
            </w:pPr>
            <w:r>
              <w:rPr>
                <w:w w:val="105"/>
                <w:sz w:val="16"/>
              </w:rPr>
              <w:t>得分</w:t>
            </w:r>
          </w:p>
        </w:tc>
      </w:tr>
      <w:tr w:rsidR="00454B80">
        <w:trPr>
          <w:trHeight w:val="472"/>
        </w:trPr>
        <w:tc>
          <w:tcPr>
            <w:tcW w:w="804" w:type="dxa"/>
            <w:vMerge/>
            <w:tcBorders>
              <w:top w:val="nil"/>
            </w:tcBorders>
          </w:tcPr>
          <w:p w:rsidR="00454B80" w:rsidRDefault="00454B80">
            <w:pPr>
              <w:rPr>
                <w:sz w:val="2"/>
                <w:szCs w:val="2"/>
              </w:rPr>
            </w:pPr>
          </w:p>
        </w:tc>
        <w:tc>
          <w:tcPr>
            <w:tcW w:w="804" w:type="dxa"/>
          </w:tcPr>
          <w:p w:rsidR="00454B80" w:rsidRDefault="00C52B3A">
            <w:pPr>
              <w:pStyle w:val="TableParagraph"/>
              <w:spacing w:before="44" w:line="202" w:lineRule="exact"/>
              <w:ind w:left="86"/>
              <w:rPr>
                <w:sz w:val="16"/>
              </w:rPr>
            </w:pPr>
            <w:r>
              <w:rPr>
                <w:spacing w:val="-2"/>
                <w:sz w:val="16"/>
              </w:rPr>
              <w:t>产出指标</w:t>
            </w:r>
          </w:p>
          <w:p w:rsidR="00454B80" w:rsidRDefault="00C52B3A">
            <w:pPr>
              <w:pStyle w:val="TableParagraph"/>
              <w:spacing w:line="202" w:lineRule="exact"/>
              <w:ind w:left="84"/>
              <w:rPr>
                <w:sz w:val="16"/>
              </w:rPr>
            </w:pPr>
            <w:r>
              <w:rPr>
                <w:spacing w:val="-1"/>
                <w:sz w:val="16"/>
              </w:rPr>
              <w:t>（40</w:t>
            </w:r>
            <w:r>
              <w:rPr>
                <w:spacing w:val="-5"/>
                <w:sz w:val="16"/>
              </w:rPr>
              <w:t>分</w:t>
            </w:r>
            <w:r>
              <w:rPr>
                <w:spacing w:val="-1"/>
                <w:sz w:val="16"/>
              </w:rPr>
              <w:t>）</w:t>
            </w:r>
          </w:p>
        </w:tc>
        <w:tc>
          <w:tcPr>
            <w:tcW w:w="1186" w:type="dxa"/>
          </w:tcPr>
          <w:p w:rsidR="00454B80" w:rsidRDefault="00C52B3A">
            <w:pPr>
              <w:pStyle w:val="TableParagraph"/>
              <w:spacing w:before="142"/>
              <w:ind w:left="36" w:right="2"/>
              <w:jc w:val="center"/>
              <w:rPr>
                <w:sz w:val="16"/>
              </w:rPr>
            </w:pPr>
            <w:r>
              <w:rPr>
                <w:w w:val="105"/>
                <w:sz w:val="16"/>
              </w:rPr>
              <w:t>工程质量</w:t>
            </w:r>
          </w:p>
        </w:tc>
        <w:tc>
          <w:tcPr>
            <w:tcW w:w="2806" w:type="dxa"/>
            <w:gridSpan w:val="3"/>
          </w:tcPr>
          <w:p w:rsidR="00454B80" w:rsidRDefault="00C52B3A">
            <w:pPr>
              <w:pStyle w:val="TableParagraph"/>
              <w:spacing w:before="142"/>
              <w:ind w:left="762"/>
              <w:rPr>
                <w:sz w:val="16"/>
              </w:rPr>
            </w:pPr>
            <w:r>
              <w:rPr>
                <w:w w:val="105"/>
                <w:sz w:val="16"/>
              </w:rPr>
              <w:t>工程质量（40分）</w:t>
            </w:r>
          </w:p>
        </w:tc>
        <w:tc>
          <w:tcPr>
            <w:tcW w:w="1275" w:type="dxa"/>
          </w:tcPr>
          <w:p w:rsidR="00454B80" w:rsidRDefault="00C52B3A">
            <w:pPr>
              <w:pStyle w:val="TableParagraph"/>
              <w:spacing w:before="142"/>
              <w:ind w:left="25"/>
              <w:jc w:val="center"/>
              <w:rPr>
                <w:sz w:val="16"/>
              </w:rPr>
            </w:pPr>
            <w:r>
              <w:rPr>
                <w:w w:val="105"/>
                <w:sz w:val="16"/>
              </w:rPr>
              <w:t>合格</w:t>
            </w:r>
          </w:p>
        </w:tc>
        <w:tc>
          <w:tcPr>
            <w:tcW w:w="1610" w:type="dxa"/>
            <w:gridSpan w:val="2"/>
          </w:tcPr>
          <w:p w:rsidR="00454B80" w:rsidRDefault="00C52B3A">
            <w:pPr>
              <w:pStyle w:val="TableParagraph"/>
              <w:spacing w:before="142"/>
              <w:ind w:left="573" w:right="553"/>
              <w:jc w:val="center"/>
              <w:rPr>
                <w:sz w:val="16"/>
              </w:rPr>
            </w:pPr>
            <w:r>
              <w:rPr>
                <w:w w:val="105"/>
                <w:sz w:val="16"/>
              </w:rPr>
              <w:t>合格</w:t>
            </w:r>
          </w:p>
        </w:tc>
        <w:tc>
          <w:tcPr>
            <w:tcW w:w="1242" w:type="dxa"/>
          </w:tcPr>
          <w:p w:rsidR="00454B80" w:rsidRDefault="00C52B3A">
            <w:pPr>
              <w:pStyle w:val="TableParagraph"/>
              <w:spacing w:before="142"/>
              <w:ind w:left="431" w:right="416"/>
              <w:jc w:val="center"/>
              <w:rPr>
                <w:sz w:val="16"/>
              </w:rPr>
            </w:pPr>
            <w:r>
              <w:rPr>
                <w:w w:val="105"/>
                <w:sz w:val="16"/>
              </w:rPr>
              <w:t>40</w:t>
            </w:r>
          </w:p>
        </w:tc>
      </w:tr>
      <w:tr w:rsidR="00454B80">
        <w:trPr>
          <w:trHeight w:val="472"/>
        </w:trPr>
        <w:tc>
          <w:tcPr>
            <w:tcW w:w="804" w:type="dxa"/>
            <w:vMerge/>
            <w:tcBorders>
              <w:top w:val="nil"/>
            </w:tcBorders>
          </w:tcPr>
          <w:p w:rsidR="00454B80" w:rsidRDefault="00454B80">
            <w:pPr>
              <w:rPr>
                <w:sz w:val="2"/>
                <w:szCs w:val="2"/>
              </w:rPr>
            </w:pPr>
          </w:p>
        </w:tc>
        <w:tc>
          <w:tcPr>
            <w:tcW w:w="804" w:type="dxa"/>
            <w:vMerge w:val="restart"/>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22" w:line="202" w:lineRule="exact"/>
              <w:ind w:left="86"/>
              <w:rPr>
                <w:sz w:val="16"/>
              </w:rPr>
            </w:pPr>
            <w:r>
              <w:rPr>
                <w:spacing w:val="-2"/>
                <w:sz w:val="16"/>
              </w:rPr>
              <w:t>效益指标</w:t>
            </w:r>
          </w:p>
          <w:p w:rsidR="00454B80" w:rsidRDefault="00C52B3A">
            <w:pPr>
              <w:pStyle w:val="TableParagraph"/>
              <w:spacing w:line="202" w:lineRule="exact"/>
              <w:ind w:left="84"/>
              <w:rPr>
                <w:sz w:val="16"/>
              </w:rPr>
            </w:pPr>
            <w:r>
              <w:rPr>
                <w:spacing w:val="-1"/>
                <w:sz w:val="16"/>
              </w:rPr>
              <w:t>（40</w:t>
            </w:r>
            <w:r>
              <w:rPr>
                <w:spacing w:val="-5"/>
                <w:sz w:val="16"/>
              </w:rPr>
              <w:t>分</w:t>
            </w:r>
            <w:r>
              <w:rPr>
                <w:spacing w:val="-1"/>
                <w:sz w:val="16"/>
              </w:rPr>
              <w:t>）</w:t>
            </w:r>
          </w:p>
        </w:tc>
        <w:tc>
          <w:tcPr>
            <w:tcW w:w="1186" w:type="dxa"/>
            <w:vMerge w:val="restart"/>
          </w:tcPr>
          <w:p w:rsidR="00454B80" w:rsidRDefault="00454B80">
            <w:pPr>
              <w:pStyle w:val="TableParagraph"/>
              <w:rPr>
                <w:sz w:val="16"/>
              </w:rPr>
            </w:pPr>
          </w:p>
          <w:p w:rsidR="00454B80" w:rsidRDefault="00454B80">
            <w:pPr>
              <w:pStyle w:val="TableParagraph"/>
              <w:spacing w:before="3"/>
              <w:rPr>
                <w:sz w:val="14"/>
              </w:rPr>
            </w:pPr>
          </w:p>
          <w:p w:rsidR="00454B80" w:rsidRDefault="00C52B3A">
            <w:pPr>
              <w:pStyle w:val="TableParagraph"/>
              <w:ind w:left="115"/>
              <w:rPr>
                <w:sz w:val="16"/>
              </w:rPr>
            </w:pPr>
            <w:r>
              <w:rPr>
                <w:w w:val="105"/>
                <w:sz w:val="16"/>
              </w:rPr>
              <w:t>社会效益指标</w:t>
            </w:r>
          </w:p>
        </w:tc>
        <w:tc>
          <w:tcPr>
            <w:tcW w:w="2806" w:type="dxa"/>
            <w:gridSpan w:val="3"/>
          </w:tcPr>
          <w:p w:rsidR="00454B80" w:rsidRDefault="00C52B3A">
            <w:pPr>
              <w:pStyle w:val="TableParagraph"/>
              <w:spacing w:before="143"/>
              <w:ind w:left="277"/>
              <w:rPr>
                <w:sz w:val="16"/>
              </w:rPr>
            </w:pPr>
            <w:r>
              <w:rPr>
                <w:w w:val="105"/>
                <w:sz w:val="16"/>
              </w:rPr>
              <w:t>片区企业居民出行便利（15分）</w:t>
            </w:r>
          </w:p>
        </w:tc>
        <w:tc>
          <w:tcPr>
            <w:tcW w:w="1275" w:type="dxa"/>
          </w:tcPr>
          <w:p w:rsidR="00454B80" w:rsidRDefault="00C52B3A">
            <w:pPr>
              <w:pStyle w:val="TableParagraph"/>
              <w:spacing w:before="143"/>
              <w:ind w:left="30"/>
              <w:jc w:val="center"/>
              <w:rPr>
                <w:sz w:val="16"/>
              </w:rPr>
            </w:pPr>
            <w:r>
              <w:rPr>
                <w:w w:val="105"/>
                <w:sz w:val="16"/>
              </w:rPr>
              <w:t>有所提升</w:t>
            </w:r>
          </w:p>
        </w:tc>
        <w:tc>
          <w:tcPr>
            <w:tcW w:w="1610" w:type="dxa"/>
            <w:gridSpan w:val="2"/>
          </w:tcPr>
          <w:p w:rsidR="00454B80" w:rsidRDefault="00C52B3A">
            <w:pPr>
              <w:pStyle w:val="TableParagraph"/>
              <w:spacing w:before="143"/>
              <w:ind w:left="483"/>
              <w:rPr>
                <w:sz w:val="16"/>
              </w:rPr>
            </w:pPr>
            <w:r>
              <w:rPr>
                <w:w w:val="105"/>
                <w:sz w:val="16"/>
              </w:rPr>
              <w:t>有所提升</w:t>
            </w:r>
          </w:p>
        </w:tc>
        <w:tc>
          <w:tcPr>
            <w:tcW w:w="1242" w:type="dxa"/>
          </w:tcPr>
          <w:p w:rsidR="00454B80" w:rsidRDefault="00C52B3A">
            <w:pPr>
              <w:pStyle w:val="TableParagraph"/>
              <w:spacing w:before="143"/>
              <w:ind w:left="431" w:right="416"/>
              <w:jc w:val="center"/>
              <w:rPr>
                <w:sz w:val="16"/>
              </w:rPr>
            </w:pPr>
            <w:r>
              <w:rPr>
                <w:w w:val="105"/>
                <w:sz w:val="16"/>
              </w:rPr>
              <w:t>15</w:t>
            </w:r>
          </w:p>
        </w:tc>
      </w:tr>
      <w:tr w:rsidR="00454B80">
        <w:trPr>
          <w:trHeight w:val="472"/>
        </w:trPr>
        <w:tc>
          <w:tcPr>
            <w:tcW w:w="804" w:type="dxa"/>
            <w:vMerge/>
            <w:tcBorders>
              <w:top w:val="nil"/>
            </w:tcBorders>
          </w:tcPr>
          <w:p w:rsidR="00454B80" w:rsidRDefault="00454B80">
            <w:pPr>
              <w:rPr>
                <w:sz w:val="2"/>
                <w:szCs w:val="2"/>
              </w:rPr>
            </w:pPr>
          </w:p>
        </w:tc>
        <w:tc>
          <w:tcPr>
            <w:tcW w:w="804" w:type="dxa"/>
            <w:vMerge/>
            <w:tcBorders>
              <w:top w:val="nil"/>
            </w:tcBorders>
          </w:tcPr>
          <w:p w:rsidR="00454B80" w:rsidRDefault="00454B80">
            <w:pPr>
              <w:rPr>
                <w:sz w:val="2"/>
                <w:szCs w:val="2"/>
              </w:rPr>
            </w:pPr>
          </w:p>
        </w:tc>
        <w:tc>
          <w:tcPr>
            <w:tcW w:w="1186" w:type="dxa"/>
            <w:vMerge/>
            <w:tcBorders>
              <w:top w:val="nil"/>
            </w:tcBorders>
          </w:tcPr>
          <w:p w:rsidR="00454B80" w:rsidRDefault="00454B80">
            <w:pPr>
              <w:rPr>
                <w:sz w:val="2"/>
                <w:szCs w:val="2"/>
              </w:rPr>
            </w:pPr>
          </w:p>
        </w:tc>
        <w:tc>
          <w:tcPr>
            <w:tcW w:w="2806" w:type="dxa"/>
            <w:gridSpan w:val="3"/>
          </w:tcPr>
          <w:p w:rsidR="00454B80" w:rsidRDefault="00C52B3A">
            <w:pPr>
              <w:pStyle w:val="TableParagraph"/>
              <w:spacing w:before="142"/>
              <w:ind w:left="195"/>
              <w:rPr>
                <w:sz w:val="16"/>
              </w:rPr>
            </w:pPr>
            <w:r>
              <w:rPr>
                <w:w w:val="105"/>
                <w:sz w:val="16"/>
              </w:rPr>
              <w:t>重要的城市基础设施建设（15分）</w:t>
            </w:r>
          </w:p>
        </w:tc>
        <w:tc>
          <w:tcPr>
            <w:tcW w:w="1275" w:type="dxa"/>
          </w:tcPr>
          <w:p w:rsidR="00454B80" w:rsidRDefault="00C52B3A">
            <w:pPr>
              <w:pStyle w:val="TableParagraph"/>
              <w:spacing w:before="142"/>
              <w:ind w:left="30"/>
              <w:jc w:val="center"/>
              <w:rPr>
                <w:sz w:val="16"/>
              </w:rPr>
            </w:pPr>
            <w:r>
              <w:rPr>
                <w:w w:val="105"/>
                <w:sz w:val="16"/>
              </w:rPr>
              <w:t>有所提升</w:t>
            </w:r>
          </w:p>
        </w:tc>
        <w:tc>
          <w:tcPr>
            <w:tcW w:w="1610" w:type="dxa"/>
            <w:gridSpan w:val="2"/>
          </w:tcPr>
          <w:p w:rsidR="00454B80" w:rsidRDefault="00C52B3A">
            <w:pPr>
              <w:pStyle w:val="TableParagraph"/>
              <w:spacing w:before="142"/>
              <w:ind w:left="483"/>
              <w:rPr>
                <w:sz w:val="16"/>
              </w:rPr>
            </w:pPr>
            <w:r>
              <w:rPr>
                <w:w w:val="105"/>
                <w:sz w:val="16"/>
              </w:rPr>
              <w:t>有所提升</w:t>
            </w:r>
          </w:p>
        </w:tc>
        <w:tc>
          <w:tcPr>
            <w:tcW w:w="1242" w:type="dxa"/>
          </w:tcPr>
          <w:p w:rsidR="00454B80" w:rsidRDefault="00C52B3A">
            <w:pPr>
              <w:pStyle w:val="TableParagraph"/>
              <w:spacing w:before="142"/>
              <w:ind w:left="431" w:right="416"/>
              <w:jc w:val="center"/>
              <w:rPr>
                <w:sz w:val="16"/>
              </w:rPr>
            </w:pPr>
            <w:r>
              <w:rPr>
                <w:w w:val="105"/>
                <w:sz w:val="16"/>
              </w:rPr>
              <w:t>15</w:t>
            </w:r>
          </w:p>
        </w:tc>
      </w:tr>
      <w:tr w:rsidR="00454B80">
        <w:trPr>
          <w:trHeight w:val="472"/>
        </w:trPr>
        <w:tc>
          <w:tcPr>
            <w:tcW w:w="804" w:type="dxa"/>
            <w:vMerge/>
            <w:tcBorders>
              <w:top w:val="nil"/>
            </w:tcBorders>
          </w:tcPr>
          <w:p w:rsidR="00454B80" w:rsidRDefault="00454B80">
            <w:pPr>
              <w:rPr>
                <w:sz w:val="2"/>
                <w:szCs w:val="2"/>
              </w:rPr>
            </w:pPr>
          </w:p>
        </w:tc>
        <w:tc>
          <w:tcPr>
            <w:tcW w:w="804" w:type="dxa"/>
            <w:vMerge/>
            <w:tcBorders>
              <w:top w:val="nil"/>
            </w:tcBorders>
          </w:tcPr>
          <w:p w:rsidR="00454B80" w:rsidRDefault="00454B80">
            <w:pPr>
              <w:rPr>
                <w:sz w:val="2"/>
                <w:szCs w:val="2"/>
              </w:rPr>
            </w:pPr>
          </w:p>
        </w:tc>
        <w:tc>
          <w:tcPr>
            <w:tcW w:w="1186" w:type="dxa"/>
          </w:tcPr>
          <w:p w:rsidR="00454B80" w:rsidRDefault="00C52B3A">
            <w:pPr>
              <w:pStyle w:val="TableParagraph"/>
              <w:spacing w:before="143"/>
              <w:ind w:left="33" w:right="-15"/>
              <w:jc w:val="center"/>
              <w:rPr>
                <w:sz w:val="16"/>
              </w:rPr>
            </w:pPr>
            <w:r>
              <w:rPr>
                <w:spacing w:val="-2"/>
                <w:sz w:val="16"/>
              </w:rPr>
              <w:t>可持续影响指标</w:t>
            </w:r>
          </w:p>
        </w:tc>
        <w:tc>
          <w:tcPr>
            <w:tcW w:w="2806" w:type="dxa"/>
            <w:gridSpan w:val="3"/>
          </w:tcPr>
          <w:p w:rsidR="00454B80" w:rsidRDefault="00C52B3A">
            <w:pPr>
              <w:pStyle w:val="TableParagraph"/>
              <w:spacing w:before="143"/>
              <w:ind w:left="438"/>
              <w:rPr>
                <w:sz w:val="16"/>
              </w:rPr>
            </w:pPr>
            <w:r>
              <w:rPr>
                <w:w w:val="105"/>
                <w:sz w:val="16"/>
              </w:rPr>
              <w:t>全面提升城市形象（10分）</w:t>
            </w:r>
          </w:p>
        </w:tc>
        <w:tc>
          <w:tcPr>
            <w:tcW w:w="1275" w:type="dxa"/>
          </w:tcPr>
          <w:p w:rsidR="00454B80" w:rsidRDefault="00C52B3A">
            <w:pPr>
              <w:pStyle w:val="TableParagraph"/>
              <w:spacing w:before="143"/>
              <w:ind w:left="30"/>
              <w:jc w:val="center"/>
              <w:rPr>
                <w:sz w:val="16"/>
              </w:rPr>
            </w:pPr>
            <w:r>
              <w:rPr>
                <w:w w:val="105"/>
                <w:sz w:val="16"/>
              </w:rPr>
              <w:t>有所提升</w:t>
            </w:r>
          </w:p>
        </w:tc>
        <w:tc>
          <w:tcPr>
            <w:tcW w:w="1610" w:type="dxa"/>
            <w:gridSpan w:val="2"/>
          </w:tcPr>
          <w:p w:rsidR="00454B80" w:rsidRDefault="00C52B3A">
            <w:pPr>
              <w:pStyle w:val="TableParagraph"/>
              <w:spacing w:before="143"/>
              <w:ind w:left="483"/>
              <w:rPr>
                <w:sz w:val="16"/>
              </w:rPr>
            </w:pPr>
            <w:r>
              <w:rPr>
                <w:w w:val="105"/>
                <w:sz w:val="16"/>
              </w:rPr>
              <w:t>有所提升</w:t>
            </w:r>
          </w:p>
        </w:tc>
        <w:tc>
          <w:tcPr>
            <w:tcW w:w="1242" w:type="dxa"/>
          </w:tcPr>
          <w:p w:rsidR="00454B80" w:rsidRDefault="00C52B3A">
            <w:pPr>
              <w:pStyle w:val="TableParagraph"/>
              <w:spacing w:before="143"/>
              <w:ind w:left="431" w:right="416"/>
              <w:jc w:val="center"/>
              <w:rPr>
                <w:sz w:val="16"/>
              </w:rPr>
            </w:pPr>
            <w:r>
              <w:rPr>
                <w:w w:val="105"/>
                <w:sz w:val="16"/>
              </w:rPr>
              <w:t>10</w:t>
            </w:r>
          </w:p>
        </w:tc>
      </w:tr>
      <w:tr w:rsidR="00454B80">
        <w:trPr>
          <w:trHeight w:val="472"/>
        </w:trPr>
        <w:tc>
          <w:tcPr>
            <w:tcW w:w="804" w:type="dxa"/>
          </w:tcPr>
          <w:p w:rsidR="00454B80" w:rsidRDefault="00C52B3A">
            <w:pPr>
              <w:pStyle w:val="TableParagraph"/>
              <w:spacing w:before="142"/>
              <w:ind w:left="246"/>
              <w:rPr>
                <w:sz w:val="16"/>
              </w:rPr>
            </w:pPr>
            <w:r>
              <w:rPr>
                <w:w w:val="105"/>
                <w:sz w:val="16"/>
              </w:rPr>
              <w:t>总分</w:t>
            </w:r>
          </w:p>
        </w:tc>
        <w:tc>
          <w:tcPr>
            <w:tcW w:w="8923" w:type="dxa"/>
            <w:gridSpan w:val="9"/>
          </w:tcPr>
          <w:p w:rsidR="00454B80" w:rsidRDefault="00C52B3A">
            <w:pPr>
              <w:pStyle w:val="TableParagraph"/>
              <w:spacing w:before="142"/>
              <w:ind w:left="4319" w:right="4297"/>
              <w:jc w:val="center"/>
              <w:rPr>
                <w:sz w:val="16"/>
              </w:rPr>
            </w:pPr>
            <w:r>
              <w:rPr>
                <w:w w:val="105"/>
                <w:sz w:val="16"/>
              </w:rPr>
              <w:t>100</w:t>
            </w:r>
          </w:p>
        </w:tc>
      </w:tr>
      <w:tr w:rsidR="00454B80">
        <w:trPr>
          <w:trHeight w:val="1108"/>
        </w:trPr>
        <w:tc>
          <w:tcPr>
            <w:tcW w:w="1608" w:type="dxa"/>
            <w:gridSpan w:val="2"/>
          </w:tcPr>
          <w:p w:rsidR="00454B80" w:rsidRDefault="00454B80">
            <w:pPr>
              <w:pStyle w:val="TableParagraph"/>
              <w:spacing w:before="7"/>
              <w:rPr>
                <w:sz w:val="20"/>
              </w:rPr>
            </w:pPr>
          </w:p>
          <w:p w:rsidR="00454B80" w:rsidRDefault="00C52B3A">
            <w:pPr>
              <w:pStyle w:val="TableParagraph"/>
              <w:spacing w:line="235" w:lineRule="auto"/>
              <w:ind w:left="407" w:right="365" w:hanging="5"/>
              <w:jc w:val="center"/>
              <w:rPr>
                <w:sz w:val="16"/>
              </w:rPr>
            </w:pPr>
            <w:r>
              <w:rPr>
                <w:w w:val="105"/>
                <w:sz w:val="16"/>
              </w:rPr>
              <w:t>偏差大或</w:t>
            </w:r>
            <w:r>
              <w:rPr>
                <w:sz w:val="16"/>
              </w:rPr>
              <w:t>目标未完成</w:t>
            </w:r>
            <w:r>
              <w:rPr>
                <w:w w:val="105"/>
                <w:sz w:val="16"/>
              </w:rPr>
              <w:t>原因分析</w:t>
            </w:r>
          </w:p>
        </w:tc>
        <w:tc>
          <w:tcPr>
            <w:tcW w:w="8119" w:type="dxa"/>
            <w:gridSpan w:val="8"/>
          </w:tcPr>
          <w:p w:rsidR="00454B80" w:rsidRDefault="00454B80">
            <w:pPr>
              <w:pStyle w:val="TableParagraph"/>
              <w:rPr>
                <w:sz w:val="16"/>
              </w:rPr>
            </w:pPr>
          </w:p>
          <w:p w:rsidR="00454B80" w:rsidRDefault="00454B80">
            <w:pPr>
              <w:pStyle w:val="TableParagraph"/>
              <w:spacing w:before="1"/>
              <w:rPr>
                <w:sz w:val="20"/>
              </w:rPr>
            </w:pPr>
          </w:p>
          <w:p w:rsidR="00454B80" w:rsidRDefault="00C52B3A">
            <w:pPr>
              <w:pStyle w:val="TableParagraph"/>
              <w:ind w:left="23"/>
              <w:jc w:val="center"/>
              <w:rPr>
                <w:sz w:val="16"/>
              </w:rPr>
            </w:pPr>
            <w:r>
              <w:rPr>
                <w:w w:val="103"/>
                <w:sz w:val="16"/>
              </w:rPr>
              <w:t>无</w:t>
            </w:r>
          </w:p>
        </w:tc>
      </w:tr>
      <w:tr w:rsidR="00454B80">
        <w:trPr>
          <w:trHeight w:val="1223"/>
        </w:trPr>
        <w:tc>
          <w:tcPr>
            <w:tcW w:w="1608" w:type="dxa"/>
            <w:gridSpan w:val="2"/>
          </w:tcPr>
          <w:p w:rsidR="00454B80" w:rsidRDefault="00454B80">
            <w:pPr>
              <w:pStyle w:val="TableParagraph"/>
              <w:rPr>
                <w:sz w:val="16"/>
              </w:rPr>
            </w:pPr>
          </w:p>
          <w:p w:rsidR="00454B80" w:rsidRDefault="00454B80">
            <w:pPr>
              <w:pStyle w:val="TableParagraph"/>
              <w:spacing w:before="12"/>
              <w:rPr>
                <w:sz w:val="16"/>
              </w:rPr>
            </w:pPr>
          </w:p>
          <w:p w:rsidR="00454B80" w:rsidRDefault="00C52B3A">
            <w:pPr>
              <w:pStyle w:val="TableParagraph"/>
              <w:spacing w:line="235" w:lineRule="auto"/>
              <w:ind w:left="325" w:right="284" w:firstLine="81"/>
              <w:rPr>
                <w:sz w:val="16"/>
              </w:rPr>
            </w:pPr>
            <w:r>
              <w:rPr>
                <w:w w:val="105"/>
                <w:sz w:val="16"/>
              </w:rPr>
              <w:t>改进措施及</w:t>
            </w:r>
            <w:r>
              <w:rPr>
                <w:sz w:val="16"/>
              </w:rPr>
              <w:t>结果应用方案</w:t>
            </w:r>
          </w:p>
        </w:tc>
        <w:tc>
          <w:tcPr>
            <w:tcW w:w="8119" w:type="dxa"/>
            <w:gridSpan w:val="8"/>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10"/>
              <w:ind w:left="23"/>
              <w:jc w:val="center"/>
              <w:rPr>
                <w:sz w:val="16"/>
              </w:rPr>
            </w:pPr>
            <w:r>
              <w:rPr>
                <w:w w:val="103"/>
                <w:sz w:val="16"/>
              </w:rPr>
              <w:t>无</w:t>
            </w:r>
          </w:p>
        </w:tc>
      </w:tr>
      <w:tr w:rsidR="00454B80">
        <w:trPr>
          <w:trHeight w:val="1449"/>
        </w:trPr>
        <w:tc>
          <w:tcPr>
            <w:tcW w:w="1608" w:type="dxa"/>
            <w:gridSpan w:val="2"/>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24" w:line="235" w:lineRule="auto"/>
              <w:ind w:left="487" w:right="200" w:hanging="241"/>
              <w:rPr>
                <w:sz w:val="16"/>
              </w:rPr>
            </w:pPr>
            <w:r>
              <w:rPr>
                <w:sz w:val="16"/>
              </w:rPr>
              <w:t>单位主要负责人</w:t>
            </w:r>
            <w:r>
              <w:rPr>
                <w:w w:val="105"/>
                <w:sz w:val="16"/>
              </w:rPr>
              <w:t>签批意见</w:t>
            </w:r>
          </w:p>
        </w:tc>
        <w:tc>
          <w:tcPr>
            <w:tcW w:w="8119" w:type="dxa"/>
            <w:gridSpan w:val="8"/>
          </w:tcPr>
          <w:p w:rsidR="00454B80" w:rsidRDefault="00454B80">
            <w:pPr>
              <w:pStyle w:val="TableParagraph"/>
              <w:rPr>
                <w:sz w:val="16"/>
              </w:rPr>
            </w:pPr>
          </w:p>
          <w:p w:rsidR="00454B80" w:rsidRDefault="00454B80">
            <w:pPr>
              <w:pStyle w:val="TableParagraph"/>
              <w:spacing w:before="8"/>
              <w:rPr>
                <w:sz w:val="17"/>
              </w:rPr>
            </w:pPr>
          </w:p>
          <w:p w:rsidR="00454B80" w:rsidRDefault="00C52B3A">
            <w:pPr>
              <w:pStyle w:val="TableParagraph"/>
              <w:ind w:left="3379" w:right="2262"/>
              <w:jc w:val="center"/>
              <w:rPr>
                <w:sz w:val="16"/>
              </w:rPr>
            </w:pPr>
            <w:r>
              <w:rPr>
                <w:w w:val="105"/>
                <w:sz w:val="16"/>
              </w:rPr>
              <w:t>签名：</w:t>
            </w:r>
          </w:p>
          <w:p w:rsidR="00454B80" w:rsidRDefault="00454B80">
            <w:pPr>
              <w:pStyle w:val="TableParagraph"/>
              <w:spacing w:before="3"/>
              <w:rPr>
                <w:sz w:val="15"/>
              </w:rPr>
            </w:pPr>
          </w:p>
          <w:p w:rsidR="00454B80" w:rsidRDefault="00C52B3A">
            <w:pPr>
              <w:pStyle w:val="TableParagraph"/>
              <w:tabs>
                <w:tab w:val="left" w:pos="4691"/>
                <w:tab w:val="left" w:pos="5344"/>
              </w:tabs>
              <w:spacing w:before="1"/>
              <w:ind w:left="4038"/>
              <w:rPr>
                <w:sz w:val="16"/>
              </w:rPr>
            </w:pPr>
            <w:r>
              <w:rPr>
                <w:w w:val="105"/>
                <w:sz w:val="16"/>
              </w:rPr>
              <w:t>年</w:t>
            </w:r>
            <w:r>
              <w:rPr>
                <w:w w:val="105"/>
                <w:sz w:val="16"/>
              </w:rPr>
              <w:tab/>
              <w:t>月</w:t>
            </w:r>
            <w:r>
              <w:rPr>
                <w:w w:val="105"/>
                <w:sz w:val="16"/>
              </w:rPr>
              <w:tab/>
              <w:t>日</w:t>
            </w:r>
          </w:p>
        </w:tc>
      </w:tr>
    </w:tbl>
    <w:p w:rsidR="00454B80" w:rsidRDefault="00454B80">
      <w:pPr>
        <w:pStyle w:val="a3"/>
      </w:pPr>
    </w:p>
    <w:p w:rsidR="00454B80" w:rsidRDefault="00454B80">
      <w:pPr>
        <w:pStyle w:val="a3"/>
      </w:pPr>
    </w:p>
    <w:p w:rsidR="00454B80" w:rsidRDefault="00C52B3A">
      <w:pPr>
        <w:pStyle w:val="a3"/>
        <w:spacing w:before="103" w:line="202" w:lineRule="exact"/>
        <w:ind w:left="753"/>
      </w:pPr>
      <w:r>
        <w:rPr>
          <w:w w:val="105"/>
        </w:rPr>
        <w:t>备注：</w:t>
      </w:r>
    </w:p>
    <w:p w:rsidR="00454B80" w:rsidRDefault="00C52B3A">
      <w:pPr>
        <w:pStyle w:val="a4"/>
        <w:numPr>
          <w:ilvl w:val="0"/>
          <w:numId w:val="22"/>
        </w:numPr>
        <w:tabs>
          <w:tab w:val="left" w:pos="920"/>
        </w:tabs>
        <w:spacing w:line="199" w:lineRule="exact"/>
        <w:rPr>
          <w:sz w:val="16"/>
        </w:rPr>
      </w:pPr>
      <w:r>
        <w:rPr>
          <w:spacing w:val="-5"/>
          <w:w w:val="105"/>
          <w:sz w:val="16"/>
        </w:rPr>
        <w:t>预算执行情况口径：预算数为调整后财政资金总额（</w:t>
      </w:r>
      <w:r>
        <w:rPr>
          <w:spacing w:val="-3"/>
          <w:w w:val="105"/>
          <w:sz w:val="16"/>
        </w:rPr>
        <w:t>包括上年结余结转</w:t>
      </w:r>
      <w:r>
        <w:rPr>
          <w:spacing w:val="-4"/>
          <w:w w:val="105"/>
          <w:sz w:val="16"/>
        </w:rPr>
        <w:t>），执行数为资金使用单位财政资金实际支出数。</w:t>
      </w:r>
    </w:p>
    <w:p w:rsidR="00454B80" w:rsidRDefault="00C52B3A">
      <w:pPr>
        <w:pStyle w:val="a4"/>
        <w:numPr>
          <w:ilvl w:val="0"/>
          <w:numId w:val="22"/>
        </w:numPr>
        <w:tabs>
          <w:tab w:val="left" w:pos="920"/>
        </w:tabs>
        <w:spacing w:line="235" w:lineRule="auto"/>
        <w:ind w:left="753" w:right="1073" w:firstLine="0"/>
        <w:rPr>
          <w:sz w:val="16"/>
        </w:rPr>
      </w:pPr>
      <w:r>
        <w:rPr>
          <w:spacing w:val="-9"/>
          <w:sz w:val="16"/>
        </w:rPr>
        <w:t>定量指标完成数汇总原则：绝对值直接累加计算，相对值按照资金额度加权平均计算。定量指标计分原则：正向指标</w:t>
      </w:r>
      <w:r>
        <w:rPr>
          <w:spacing w:val="-4"/>
          <w:sz w:val="16"/>
        </w:rPr>
        <w:t>（即目标值为≥  X</w:t>
      </w:r>
      <w:r>
        <w:rPr>
          <w:spacing w:val="-5"/>
          <w:sz w:val="16"/>
        </w:rPr>
        <w:t>,得分=权重</w:t>
      </w:r>
      <w:r>
        <w:rPr>
          <w:spacing w:val="-1"/>
          <w:sz w:val="16"/>
        </w:rPr>
        <w:t>*B/A）</w:t>
      </w:r>
      <w:r>
        <w:rPr>
          <w:spacing w:val="-4"/>
          <w:sz w:val="16"/>
        </w:rPr>
        <w:t>，反向指标（</w:t>
      </w:r>
      <w:r>
        <w:rPr>
          <w:spacing w:val="-3"/>
          <w:sz w:val="16"/>
        </w:rPr>
        <w:t>即目标值为≤X</w:t>
      </w:r>
      <w:r>
        <w:rPr>
          <w:spacing w:val="-4"/>
          <w:sz w:val="16"/>
        </w:rPr>
        <w:t>，得分=权重</w:t>
      </w:r>
      <w:r>
        <w:rPr>
          <w:sz w:val="16"/>
        </w:rPr>
        <w:t>*A/B）</w:t>
      </w:r>
      <w:r>
        <w:rPr>
          <w:spacing w:val="-5"/>
          <w:sz w:val="16"/>
        </w:rPr>
        <w:t xml:space="preserve">，得分不得突破权重总额。定量指标先汇总完成数，再计算得分。   </w:t>
      </w:r>
      <w:r>
        <w:rPr>
          <w:spacing w:val="-2"/>
          <w:sz w:val="16"/>
        </w:rPr>
        <w:t>3</w:t>
      </w:r>
      <w:r>
        <w:rPr>
          <w:spacing w:val="-7"/>
          <w:sz w:val="16"/>
        </w:rPr>
        <w:t xml:space="preserve">.定性指标计分原则：达成预期指标、部分达成预期指标并具有一定效果、未达成预期指标且效果较差三档，分别按照该指标对应分值  </w:t>
      </w:r>
      <w:r>
        <w:rPr>
          <w:spacing w:val="-4"/>
          <w:w w:val="105"/>
          <w:sz w:val="16"/>
        </w:rPr>
        <w:t>区间</w:t>
      </w:r>
      <w:r>
        <w:rPr>
          <w:w w:val="105"/>
          <w:sz w:val="16"/>
        </w:rPr>
        <w:t>100-80%（</w:t>
      </w:r>
      <w:r>
        <w:rPr>
          <w:spacing w:val="-5"/>
          <w:w w:val="105"/>
          <w:sz w:val="16"/>
        </w:rPr>
        <w:t>含</w:t>
      </w:r>
      <w:r>
        <w:rPr>
          <w:w w:val="105"/>
          <w:sz w:val="16"/>
        </w:rPr>
        <w:t>80%）</w:t>
      </w:r>
      <w:r>
        <w:rPr>
          <w:spacing w:val="-5"/>
          <w:w w:val="105"/>
          <w:sz w:val="16"/>
        </w:rPr>
        <w:t>、</w:t>
      </w:r>
      <w:r>
        <w:rPr>
          <w:w w:val="105"/>
          <w:sz w:val="16"/>
        </w:rPr>
        <w:t>80-50%（</w:t>
      </w:r>
      <w:r>
        <w:rPr>
          <w:spacing w:val="-4"/>
          <w:w w:val="105"/>
          <w:sz w:val="16"/>
        </w:rPr>
        <w:t>含</w:t>
      </w:r>
      <w:r>
        <w:rPr>
          <w:spacing w:val="-3"/>
          <w:w w:val="105"/>
          <w:sz w:val="16"/>
        </w:rPr>
        <w:t>50%）</w:t>
      </w:r>
      <w:r>
        <w:rPr>
          <w:spacing w:val="-4"/>
          <w:w w:val="105"/>
          <w:sz w:val="16"/>
        </w:rPr>
        <w:t>、</w:t>
      </w:r>
      <w:r>
        <w:rPr>
          <w:w w:val="105"/>
          <w:sz w:val="16"/>
        </w:rPr>
        <w:t>50-0</w:t>
      </w:r>
      <w:r>
        <w:rPr>
          <w:spacing w:val="-6"/>
          <w:w w:val="105"/>
          <w:sz w:val="16"/>
        </w:rPr>
        <w:t>%合理确定分值。汇总时，以资金额度为权重，对分值进行加权平均计算。</w:t>
      </w:r>
    </w:p>
    <w:p w:rsidR="00454B80" w:rsidRDefault="00C52B3A">
      <w:pPr>
        <w:pStyle w:val="a3"/>
        <w:spacing w:line="199" w:lineRule="exact"/>
        <w:ind w:left="753"/>
      </w:pPr>
      <w:r>
        <w:rPr>
          <w:w w:val="105"/>
        </w:rPr>
        <w:t>4.基于经济性和必要性等因素考虑，满意度指标暂可不</w:t>
      </w:r>
      <w:proofErr w:type="gramStart"/>
      <w:r>
        <w:rPr>
          <w:w w:val="105"/>
        </w:rPr>
        <w:t>作为必评指标</w:t>
      </w:r>
      <w:proofErr w:type="gramEnd"/>
      <w:r>
        <w:rPr>
          <w:w w:val="105"/>
        </w:rPr>
        <w:t>。</w:t>
      </w:r>
    </w:p>
    <w:p w:rsidR="00454B80" w:rsidRDefault="00454B80">
      <w:pPr>
        <w:spacing w:line="199" w:lineRule="exact"/>
        <w:sectPr w:rsidR="00454B80">
          <w:pgSz w:w="11910" w:h="16840"/>
          <w:pgMar w:top="1480" w:right="180" w:bottom="280" w:left="360" w:header="720" w:footer="720" w:gutter="0"/>
          <w:cols w:space="720"/>
        </w:sectPr>
      </w:pPr>
    </w:p>
    <w:p w:rsidR="00454B80" w:rsidRDefault="00C52B3A">
      <w:pPr>
        <w:spacing w:before="44"/>
        <w:ind w:left="1263" w:right="1548"/>
        <w:jc w:val="center"/>
        <w:rPr>
          <w:b/>
          <w:sz w:val="26"/>
        </w:rPr>
      </w:pPr>
      <w:r>
        <w:rPr>
          <w:b/>
          <w:sz w:val="26"/>
        </w:rPr>
        <w:lastRenderedPageBreak/>
        <w:t>2020年度展示中心项目自评表</w:t>
      </w:r>
    </w:p>
    <w:p w:rsidR="00454B80" w:rsidRDefault="00C52B3A">
      <w:pPr>
        <w:pStyle w:val="a3"/>
        <w:tabs>
          <w:tab w:val="left" w:pos="6528"/>
        </w:tabs>
        <w:spacing w:before="177"/>
        <w:ind w:left="753"/>
      </w:pPr>
      <w:r>
        <w:t>单位名</w:t>
      </w:r>
      <w:r>
        <w:rPr>
          <w:spacing w:val="9"/>
        </w:rPr>
        <w:t>称</w:t>
      </w:r>
      <w:r>
        <w:t>：武汉市东西湖区住房和城乡建设局</w:t>
      </w:r>
      <w:r>
        <w:tab/>
        <w:t>填报日</w:t>
      </w:r>
      <w:r>
        <w:rPr>
          <w:spacing w:val="9"/>
        </w:rPr>
        <w:t>期</w:t>
      </w:r>
      <w:r>
        <w:t>：</w:t>
      </w:r>
    </w:p>
    <w:p w:rsidR="00454B80" w:rsidRDefault="00454B80">
      <w:pPr>
        <w:pStyle w:val="a3"/>
        <w:spacing w:before="2"/>
        <w:rPr>
          <w:sz w:val="6"/>
        </w:rPr>
      </w:pPr>
    </w:p>
    <w:tbl>
      <w:tblPr>
        <w:tblW w:w="0" w:type="auto"/>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6"/>
        <w:gridCol w:w="826"/>
        <w:gridCol w:w="1248"/>
        <w:gridCol w:w="1224"/>
        <w:gridCol w:w="826"/>
        <w:gridCol w:w="826"/>
        <w:gridCol w:w="1203"/>
        <w:gridCol w:w="1203"/>
        <w:gridCol w:w="241"/>
        <w:gridCol w:w="1237"/>
      </w:tblGrid>
      <w:tr w:rsidR="00454B80">
        <w:trPr>
          <w:trHeight w:val="385"/>
        </w:trPr>
        <w:tc>
          <w:tcPr>
            <w:tcW w:w="1652" w:type="dxa"/>
            <w:gridSpan w:val="2"/>
          </w:tcPr>
          <w:p w:rsidR="00454B80" w:rsidRDefault="00C52B3A">
            <w:pPr>
              <w:pStyle w:val="TableParagraph"/>
              <w:spacing w:before="102"/>
              <w:ind w:left="500"/>
              <w:rPr>
                <w:sz w:val="16"/>
              </w:rPr>
            </w:pPr>
            <w:r>
              <w:rPr>
                <w:sz w:val="16"/>
              </w:rPr>
              <w:t>项目名称</w:t>
            </w:r>
          </w:p>
        </w:tc>
        <w:tc>
          <w:tcPr>
            <w:tcW w:w="8008" w:type="dxa"/>
            <w:gridSpan w:val="8"/>
          </w:tcPr>
          <w:p w:rsidR="00454B80" w:rsidRDefault="00C52B3A">
            <w:pPr>
              <w:pStyle w:val="TableParagraph"/>
              <w:spacing w:before="102"/>
              <w:ind w:left="3018" w:right="3012"/>
              <w:jc w:val="center"/>
              <w:rPr>
                <w:sz w:val="16"/>
              </w:rPr>
            </w:pPr>
            <w:r>
              <w:rPr>
                <w:sz w:val="16"/>
              </w:rPr>
              <w:t>展示中心项目</w:t>
            </w:r>
          </w:p>
        </w:tc>
      </w:tr>
      <w:tr w:rsidR="00454B80">
        <w:trPr>
          <w:trHeight w:val="385"/>
        </w:trPr>
        <w:tc>
          <w:tcPr>
            <w:tcW w:w="1652" w:type="dxa"/>
            <w:gridSpan w:val="2"/>
          </w:tcPr>
          <w:p w:rsidR="00454B80" w:rsidRDefault="00C52B3A">
            <w:pPr>
              <w:pStyle w:val="TableParagraph"/>
              <w:spacing w:before="102"/>
              <w:ind w:left="500"/>
              <w:rPr>
                <w:sz w:val="16"/>
              </w:rPr>
            </w:pPr>
            <w:r>
              <w:rPr>
                <w:sz w:val="16"/>
              </w:rPr>
              <w:t>主管部门</w:t>
            </w:r>
          </w:p>
        </w:tc>
        <w:tc>
          <w:tcPr>
            <w:tcW w:w="3298" w:type="dxa"/>
            <w:gridSpan w:val="3"/>
          </w:tcPr>
          <w:p w:rsidR="00454B80" w:rsidRDefault="00C52B3A">
            <w:pPr>
              <w:pStyle w:val="TableParagraph"/>
              <w:spacing w:before="102"/>
              <w:ind w:left="414"/>
              <w:rPr>
                <w:sz w:val="16"/>
              </w:rPr>
            </w:pPr>
            <w:r>
              <w:rPr>
                <w:sz w:val="16"/>
              </w:rPr>
              <w:t>武汉市东西湖区住房和城乡建设局</w:t>
            </w:r>
          </w:p>
        </w:tc>
        <w:tc>
          <w:tcPr>
            <w:tcW w:w="3232" w:type="dxa"/>
            <w:gridSpan w:val="3"/>
          </w:tcPr>
          <w:p w:rsidR="00454B80" w:rsidRDefault="00C52B3A">
            <w:pPr>
              <w:pStyle w:val="TableParagraph"/>
              <w:spacing w:before="102"/>
              <w:ind w:left="1113" w:right="1103"/>
              <w:jc w:val="center"/>
              <w:rPr>
                <w:sz w:val="16"/>
              </w:rPr>
            </w:pPr>
            <w:r>
              <w:rPr>
                <w:sz w:val="16"/>
              </w:rPr>
              <w:t>项目实施单位</w:t>
            </w:r>
          </w:p>
        </w:tc>
        <w:tc>
          <w:tcPr>
            <w:tcW w:w="1478" w:type="dxa"/>
            <w:gridSpan w:val="2"/>
          </w:tcPr>
          <w:p w:rsidR="00454B80" w:rsidRDefault="00C52B3A">
            <w:pPr>
              <w:pStyle w:val="TableParagraph"/>
              <w:spacing w:before="102"/>
              <w:ind w:left="493"/>
              <w:rPr>
                <w:sz w:val="16"/>
              </w:rPr>
            </w:pPr>
            <w:r>
              <w:rPr>
                <w:sz w:val="16"/>
              </w:rPr>
              <w:t>建设科</w:t>
            </w:r>
          </w:p>
        </w:tc>
      </w:tr>
      <w:tr w:rsidR="00454B80">
        <w:trPr>
          <w:trHeight w:val="385"/>
        </w:trPr>
        <w:tc>
          <w:tcPr>
            <w:tcW w:w="1652" w:type="dxa"/>
            <w:gridSpan w:val="2"/>
          </w:tcPr>
          <w:p w:rsidR="00454B80" w:rsidRDefault="00C52B3A">
            <w:pPr>
              <w:pStyle w:val="TableParagraph"/>
              <w:spacing w:before="102"/>
              <w:ind w:left="500"/>
              <w:rPr>
                <w:sz w:val="16"/>
              </w:rPr>
            </w:pPr>
            <w:r>
              <w:rPr>
                <w:sz w:val="16"/>
              </w:rPr>
              <w:t>项目类别</w:t>
            </w:r>
          </w:p>
        </w:tc>
        <w:tc>
          <w:tcPr>
            <w:tcW w:w="8008" w:type="dxa"/>
            <w:gridSpan w:val="8"/>
          </w:tcPr>
          <w:p w:rsidR="00454B80" w:rsidRDefault="00C52B3A">
            <w:pPr>
              <w:pStyle w:val="TableParagraph"/>
              <w:tabs>
                <w:tab w:val="left" w:pos="1523"/>
                <w:tab w:val="left" w:pos="1938"/>
                <w:tab w:val="left" w:pos="3099"/>
              </w:tabs>
              <w:spacing w:before="102"/>
              <w:ind w:left="30"/>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454B80">
        <w:trPr>
          <w:trHeight w:val="385"/>
        </w:trPr>
        <w:tc>
          <w:tcPr>
            <w:tcW w:w="1652" w:type="dxa"/>
            <w:gridSpan w:val="2"/>
          </w:tcPr>
          <w:p w:rsidR="00454B80" w:rsidRDefault="00C52B3A">
            <w:pPr>
              <w:pStyle w:val="TableParagraph"/>
              <w:spacing w:before="102"/>
              <w:ind w:left="500"/>
              <w:rPr>
                <w:sz w:val="16"/>
              </w:rPr>
            </w:pPr>
            <w:r>
              <w:rPr>
                <w:sz w:val="16"/>
              </w:rPr>
              <w:t>项目属性</w:t>
            </w:r>
          </w:p>
        </w:tc>
        <w:tc>
          <w:tcPr>
            <w:tcW w:w="8008" w:type="dxa"/>
            <w:gridSpan w:val="8"/>
          </w:tcPr>
          <w:p w:rsidR="00454B80" w:rsidRDefault="00C52B3A">
            <w:pPr>
              <w:pStyle w:val="TableParagraph"/>
              <w:tabs>
                <w:tab w:val="left" w:pos="1525"/>
                <w:tab w:val="left" w:pos="1940"/>
              </w:tabs>
              <w:spacing w:before="102"/>
              <w:ind w:left="30"/>
              <w:rPr>
                <w:rFonts w:ascii="Wingdings" w:hAnsi="Wingdings"/>
                <w:sz w:val="16"/>
              </w:rPr>
            </w:pPr>
            <w:r>
              <w:rPr>
                <w:sz w:val="16"/>
              </w:rPr>
              <w:t>1、持续性项目</w:t>
            </w:r>
            <w:r>
              <w:rPr>
                <w:sz w:val="16"/>
              </w:rPr>
              <w:tab/>
              <w:t>□</w:t>
            </w:r>
            <w:r>
              <w:rPr>
                <w:sz w:val="16"/>
              </w:rPr>
              <w:tab/>
              <w:t>2、新增性项目</w:t>
            </w:r>
            <w:r>
              <w:rPr>
                <w:spacing w:val="15"/>
                <w:sz w:val="16"/>
              </w:rPr>
              <w:t xml:space="preserve"> </w:t>
            </w:r>
            <w:r>
              <w:rPr>
                <w:rFonts w:ascii="Wingdings" w:hAnsi="Wingdings"/>
                <w:position w:val="1"/>
                <w:sz w:val="16"/>
              </w:rPr>
              <w:t></w:t>
            </w:r>
          </w:p>
        </w:tc>
      </w:tr>
      <w:tr w:rsidR="00454B80">
        <w:trPr>
          <w:trHeight w:val="385"/>
        </w:trPr>
        <w:tc>
          <w:tcPr>
            <w:tcW w:w="1652" w:type="dxa"/>
            <w:gridSpan w:val="2"/>
          </w:tcPr>
          <w:p w:rsidR="00454B80" w:rsidRDefault="00C52B3A">
            <w:pPr>
              <w:pStyle w:val="TableParagraph"/>
              <w:spacing w:before="102"/>
              <w:ind w:left="500"/>
              <w:rPr>
                <w:sz w:val="16"/>
              </w:rPr>
            </w:pPr>
            <w:r>
              <w:rPr>
                <w:sz w:val="16"/>
              </w:rPr>
              <w:t>项目类型</w:t>
            </w:r>
          </w:p>
        </w:tc>
        <w:tc>
          <w:tcPr>
            <w:tcW w:w="8008" w:type="dxa"/>
            <w:gridSpan w:val="8"/>
          </w:tcPr>
          <w:p w:rsidR="00454B80" w:rsidRDefault="00C52B3A">
            <w:pPr>
              <w:pStyle w:val="TableParagraph"/>
              <w:tabs>
                <w:tab w:val="left" w:pos="1525"/>
                <w:tab w:val="left" w:pos="1940"/>
                <w:tab w:val="left" w:pos="3848"/>
              </w:tabs>
              <w:spacing w:before="102"/>
              <w:ind w:left="30"/>
              <w:rPr>
                <w:rFonts w:ascii="Wingdings" w:hAnsi="Wingdings"/>
                <w:sz w:val="16"/>
              </w:rPr>
            </w:pPr>
            <w:r>
              <w:rPr>
                <w:sz w:val="16"/>
              </w:rPr>
              <w:t>1、常年性项目</w:t>
            </w:r>
            <w:r>
              <w:rPr>
                <w:sz w:val="16"/>
              </w:rPr>
              <w:tab/>
              <w:t>□</w:t>
            </w:r>
            <w:r>
              <w:rPr>
                <w:sz w:val="16"/>
              </w:rPr>
              <w:tab/>
              <w:t xml:space="preserve">2、延续性项目 </w:t>
            </w:r>
            <w:r>
              <w:rPr>
                <w:spacing w:val="31"/>
                <w:sz w:val="16"/>
              </w:rPr>
              <w:t xml:space="preserve"> </w:t>
            </w:r>
            <w:r>
              <w:rPr>
                <w:sz w:val="16"/>
              </w:rPr>
              <w:t>□</w:t>
            </w:r>
            <w:r>
              <w:rPr>
                <w:sz w:val="16"/>
              </w:rPr>
              <w:tab/>
              <w:t>3、一次性项目</w:t>
            </w:r>
            <w:r>
              <w:rPr>
                <w:spacing w:val="17"/>
                <w:sz w:val="16"/>
              </w:rPr>
              <w:t xml:space="preserve"> </w:t>
            </w:r>
            <w:r>
              <w:rPr>
                <w:rFonts w:ascii="Wingdings" w:hAnsi="Wingdings"/>
                <w:position w:val="1"/>
                <w:sz w:val="16"/>
              </w:rPr>
              <w:t></w:t>
            </w:r>
          </w:p>
        </w:tc>
      </w:tr>
      <w:tr w:rsidR="00454B80">
        <w:trPr>
          <w:trHeight w:val="508"/>
        </w:trPr>
        <w:tc>
          <w:tcPr>
            <w:tcW w:w="1652" w:type="dxa"/>
            <w:gridSpan w:val="2"/>
            <w:vMerge w:val="restart"/>
          </w:tcPr>
          <w:p w:rsidR="00454B80" w:rsidRDefault="00454B80">
            <w:pPr>
              <w:pStyle w:val="TableParagraph"/>
              <w:spacing w:before="2"/>
              <w:rPr>
                <w:sz w:val="16"/>
              </w:rPr>
            </w:pPr>
          </w:p>
          <w:p w:rsidR="00454B80" w:rsidRDefault="00C52B3A">
            <w:pPr>
              <w:pStyle w:val="TableParagraph"/>
              <w:spacing w:before="1"/>
              <w:ind w:left="335" w:right="310" w:firstLine="165"/>
              <w:rPr>
                <w:sz w:val="16"/>
              </w:rPr>
            </w:pPr>
            <w:r>
              <w:rPr>
                <w:sz w:val="16"/>
              </w:rPr>
              <w:t xml:space="preserve">预算执行 </w:t>
            </w:r>
            <w:r>
              <w:rPr>
                <w:spacing w:val="2"/>
                <w:sz w:val="16"/>
              </w:rPr>
              <w:t>情况</w:t>
            </w:r>
            <w:r>
              <w:rPr>
                <w:sz w:val="16"/>
              </w:rPr>
              <w:t>（</w:t>
            </w:r>
            <w:r>
              <w:rPr>
                <w:spacing w:val="2"/>
                <w:sz w:val="16"/>
              </w:rPr>
              <w:t>万元</w:t>
            </w:r>
            <w:r>
              <w:rPr>
                <w:spacing w:val="-16"/>
                <w:sz w:val="16"/>
              </w:rPr>
              <w:t>）</w:t>
            </w:r>
          </w:p>
          <w:p w:rsidR="00454B80" w:rsidRDefault="00C52B3A">
            <w:pPr>
              <w:pStyle w:val="TableParagraph"/>
              <w:ind w:left="500"/>
              <w:rPr>
                <w:sz w:val="16"/>
              </w:rPr>
            </w:pPr>
            <w:r>
              <w:rPr>
                <w:sz w:val="16"/>
              </w:rPr>
              <w:t>（20分）</w:t>
            </w:r>
          </w:p>
        </w:tc>
        <w:tc>
          <w:tcPr>
            <w:tcW w:w="1248" w:type="dxa"/>
          </w:tcPr>
          <w:p w:rsidR="00454B80" w:rsidRDefault="00454B80">
            <w:pPr>
              <w:pStyle w:val="TableParagraph"/>
              <w:rPr>
                <w:rFonts w:ascii="Times New Roman"/>
                <w:sz w:val="16"/>
              </w:rPr>
            </w:pPr>
          </w:p>
        </w:tc>
        <w:tc>
          <w:tcPr>
            <w:tcW w:w="1224" w:type="dxa"/>
          </w:tcPr>
          <w:p w:rsidR="00454B80" w:rsidRDefault="00454B80">
            <w:pPr>
              <w:pStyle w:val="TableParagraph"/>
              <w:spacing w:before="8"/>
              <w:rPr>
                <w:sz w:val="12"/>
              </w:rPr>
            </w:pPr>
          </w:p>
          <w:p w:rsidR="00454B80" w:rsidRDefault="00C52B3A">
            <w:pPr>
              <w:pStyle w:val="TableParagraph"/>
              <w:ind w:left="74" w:right="52"/>
              <w:jc w:val="center"/>
              <w:rPr>
                <w:sz w:val="16"/>
              </w:rPr>
            </w:pPr>
            <w:r>
              <w:rPr>
                <w:sz w:val="16"/>
              </w:rPr>
              <w:t>预算数（A）</w:t>
            </w:r>
          </w:p>
        </w:tc>
        <w:tc>
          <w:tcPr>
            <w:tcW w:w="1652" w:type="dxa"/>
            <w:gridSpan w:val="2"/>
          </w:tcPr>
          <w:p w:rsidR="00454B80" w:rsidRDefault="00454B80">
            <w:pPr>
              <w:pStyle w:val="TableParagraph"/>
              <w:spacing w:before="8"/>
              <w:rPr>
                <w:sz w:val="12"/>
              </w:rPr>
            </w:pPr>
          </w:p>
          <w:p w:rsidR="00454B80" w:rsidRDefault="00C52B3A">
            <w:pPr>
              <w:pStyle w:val="TableParagraph"/>
              <w:ind w:left="375"/>
              <w:rPr>
                <w:sz w:val="16"/>
              </w:rPr>
            </w:pPr>
            <w:r>
              <w:rPr>
                <w:sz w:val="16"/>
              </w:rPr>
              <w:t>执行数（B）</w:t>
            </w:r>
          </w:p>
        </w:tc>
        <w:tc>
          <w:tcPr>
            <w:tcW w:w="1203" w:type="dxa"/>
          </w:tcPr>
          <w:p w:rsidR="00454B80" w:rsidRDefault="00454B80">
            <w:pPr>
              <w:pStyle w:val="TableParagraph"/>
              <w:spacing w:before="8"/>
              <w:rPr>
                <w:sz w:val="12"/>
              </w:rPr>
            </w:pPr>
          </w:p>
          <w:p w:rsidR="00454B80" w:rsidRDefault="00C52B3A">
            <w:pPr>
              <w:pStyle w:val="TableParagraph"/>
              <w:ind w:left="65" w:right="43"/>
              <w:jc w:val="center"/>
              <w:rPr>
                <w:sz w:val="16"/>
              </w:rPr>
            </w:pPr>
            <w:r>
              <w:rPr>
                <w:sz w:val="16"/>
              </w:rPr>
              <w:t>执行率（B/A）</w:t>
            </w:r>
          </w:p>
        </w:tc>
        <w:tc>
          <w:tcPr>
            <w:tcW w:w="2681" w:type="dxa"/>
            <w:gridSpan w:val="3"/>
          </w:tcPr>
          <w:p w:rsidR="00454B80" w:rsidRDefault="00C52B3A">
            <w:pPr>
              <w:pStyle w:val="TableParagraph"/>
              <w:spacing w:before="61" w:line="205" w:lineRule="exact"/>
              <w:ind w:left="721" w:right="704"/>
              <w:jc w:val="center"/>
              <w:rPr>
                <w:sz w:val="16"/>
              </w:rPr>
            </w:pPr>
            <w:r>
              <w:rPr>
                <w:sz w:val="16"/>
              </w:rPr>
              <w:t>得分</w:t>
            </w:r>
          </w:p>
          <w:p w:rsidR="00454B80" w:rsidRDefault="00C52B3A">
            <w:pPr>
              <w:pStyle w:val="TableParagraph"/>
              <w:spacing w:line="205" w:lineRule="exact"/>
              <w:ind w:left="722" w:right="704"/>
              <w:jc w:val="center"/>
              <w:rPr>
                <w:sz w:val="16"/>
              </w:rPr>
            </w:pPr>
            <w:r>
              <w:rPr>
                <w:sz w:val="16"/>
              </w:rPr>
              <w:t>（20分*执行率）</w:t>
            </w:r>
          </w:p>
        </w:tc>
      </w:tr>
      <w:tr w:rsidR="00454B80">
        <w:trPr>
          <w:trHeight w:val="484"/>
        </w:trPr>
        <w:tc>
          <w:tcPr>
            <w:tcW w:w="1652" w:type="dxa"/>
            <w:gridSpan w:val="2"/>
            <w:vMerge/>
            <w:tcBorders>
              <w:top w:val="nil"/>
            </w:tcBorders>
          </w:tcPr>
          <w:p w:rsidR="00454B80" w:rsidRDefault="00454B80">
            <w:pPr>
              <w:rPr>
                <w:sz w:val="2"/>
                <w:szCs w:val="2"/>
              </w:rPr>
            </w:pPr>
          </w:p>
        </w:tc>
        <w:tc>
          <w:tcPr>
            <w:tcW w:w="1248" w:type="dxa"/>
          </w:tcPr>
          <w:p w:rsidR="00454B80" w:rsidRDefault="00C52B3A">
            <w:pPr>
              <w:pStyle w:val="TableParagraph"/>
              <w:spacing w:before="49"/>
              <w:ind w:left="546" w:right="37" w:hanging="495"/>
              <w:rPr>
                <w:sz w:val="16"/>
              </w:rPr>
            </w:pPr>
            <w:r>
              <w:rPr>
                <w:sz w:val="16"/>
              </w:rPr>
              <w:t>年度财政资金总额</w:t>
            </w:r>
          </w:p>
        </w:tc>
        <w:tc>
          <w:tcPr>
            <w:tcW w:w="1224" w:type="dxa"/>
          </w:tcPr>
          <w:p w:rsidR="00454B80" w:rsidRDefault="00454B80">
            <w:pPr>
              <w:pStyle w:val="TableParagraph"/>
              <w:spacing w:before="9"/>
              <w:rPr>
                <w:sz w:val="11"/>
              </w:rPr>
            </w:pPr>
          </w:p>
          <w:p w:rsidR="00454B80" w:rsidRDefault="00C52B3A">
            <w:pPr>
              <w:pStyle w:val="TableParagraph"/>
              <w:ind w:left="70" w:right="54"/>
              <w:jc w:val="center"/>
              <w:rPr>
                <w:sz w:val="16"/>
              </w:rPr>
            </w:pPr>
            <w:r>
              <w:rPr>
                <w:sz w:val="16"/>
              </w:rPr>
              <w:t>3,936.34</w:t>
            </w:r>
          </w:p>
        </w:tc>
        <w:tc>
          <w:tcPr>
            <w:tcW w:w="1652" w:type="dxa"/>
            <w:gridSpan w:val="2"/>
          </w:tcPr>
          <w:p w:rsidR="00454B80" w:rsidRDefault="00454B80">
            <w:pPr>
              <w:pStyle w:val="TableParagraph"/>
              <w:spacing w:before="9"/>
              <w:rPr>
                <w:sz w:val="11"/>
              </w:rPr>
            </w:pPr>
          </w:p>
          <w:p w:rsidR="00454B80" w:rsidRDefault="00C52B3A">
            <w:pPr>
              <w:pStyle w:val="TableParagraph"/>
              <w:ind w:left="495"/>
              <w:rPr>
                <w:sz w:val="16"/>
              </w:rPr>
            </w:pPr>
            <w:r>
              <w:rPr>
                <w:sz w:val="16"/>
              </w:rPr>
              <w:t>3,936.34</w:t>
            </w:r>
          </w:p>
        </w:tc>
        <w:tc>
          <w:tcPr>
            <w:tcW w:w="1203" w:type="dxa"/>
          </w:tcPr>
          <w:p w:rsidR="00454B80" w:rsidRDefault="00454B80">
            <w:pPr>
              <w:pStyle w:val="TableParagraph"/>
              <w:spacing w:before="9"/>
              <w:rPr>
                <w:sz w:val="11"/>
              </w:rPr>
            </w:pPr>
          </w:p>
          <w:p w:rsidR="00454B80" w:rsidRDefault="00C52B3A">
            <w:pPr>
              <w:pStyle w:val="TableParagraph"/>
              <w:ind w:left="64" w:right="43"/>
              <w:jc w:val="center"/>
              <w:rPr>
                <w:sz w:val="16"/>
              </w:rPr>
            </w:pPr>
            <w:r>
              <w:rPr>
                <w:sz w:val="16"/>
              </w:rPr>
              <w:t>100%</w:t>
            </w:r>
          </w:p>
        </w:tc>
        <w:tc>
          <w:tcPr>
            <w:tcW w:w="2681" w:type="dxa"/>
            <w:gridSpan w:val="3"/>
          </w:tcPr>
          <w:p w:rsidR="00454B80" w:rsidRDefault="00454B80">
            <w:pPr>
              <w:pStyle w:val="TableParagraph"/>
              <w:spacing w:before="9"/>
              <w:rPr>
                <w:sz w:val="11"/>
              </w:rPr>
            </w:pPr>
          </w:p>
          <w:p w:rsidR="00454B80" w:rsidRDefault="00C52B3A">
            <w:pPr>
              <w:pStyle w:val="TableParagraph"/>
              <w:ind w:left="722" w:right="704"/>
              <w:jc w:val="center"/>
              <w:rPr>
                <w:sz w:val="16"/>
              </w:rPr>
            </w:pPr>
            <w:r>
              <w:rPr>
                <w:sz w:val="16"/>
              </w:rPr>
              <w:t>20</w:t>
            </w:r>
          </w:p>
        </w:tc>
      </w:tr>
      <w:tr w:rsidR="00454B80">
        <w:trPr>
          <w:trHeight w:val="484"/>
        </w:trPr>
        <w:tc>
          <w:tcPr>
            <w:tcW w:w="826" w:type="dxa"/>
            <w:vMerge w:val="restart"/>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3"/>
            </w:pPr>
          </w:p>
          <w:p w:rsidR="00454B80" w:rsidRDefault="00C52B3A">
            <w:pPr>
              <w:pStyle w:val="TableParagraph"/>
              <w:ind w:left="88" w:right="61" w:hanging="7"/>
              <w:jc w:val="center"/>
              <w:rPr>
                <w:sz w:val="16"/>
              </w:rPr>
            </w:pPr>
            <w:r>
              <w:rPr>
                <w:sz w:val="16"/>
              </w:rPr>
              <w:t>年度绩效目标（80 分）</w:t>
            </w:r>
          </w:p>
        </w:tc>
        <w:tc>
          <w:tcPr>
            <w:tcW w:w="826" w:type="dxa"/>
          </w:tcPr>
          <w:p w:rsidR="00454B80" w:rsidRDefault="00454B80">
            <w:pPr>
              <w:pStyle w:val="TableParagraph"/>
              <w:spacing w:before="9"/>
              <w:rPr>
                <w:sz w:val="11"/>
              </w:rPr>
            </w:pPr>
          </w:p>
          <w:p w:rsidR="00454B80" w:rsidRDefault="00C52B3A">
            <w:pPr>
              <w:pStyle w:val="TableParagraph"/>
              <w:ind w:left="88"/>
              <w:rPr>
                <w:sz w:val="16"/>
              </w:rPr>
            </w:pPr>
            <w:r>
              <w:rPr>
                <w:sz w:val="16"/>
              </w:rPr>
              <w:t>一级指标</w:t>
            </w:r>
          </w:p>
        </w:tc>
        <w:tc>
          <w:tcPr>
            <w:tcW w:w="1248" w:type="dxa"/>
          </w:tcPr>
          <w:p w:rsidR="00454B80" w:rsidRDefault="00454B80">
            <w:pPr>
              <w:pStyle w:val="TableParagraph"/>
              <w:spacing w:before="9"/>
              <w:rPr>
                <w:sz w:val="11"/>
              </w:rPr>
            </w:pPr>
          </w:p>
          <w:p w:rsidR="00454B80" w:rsidRDefault="00C52B3A">
            <w:pPr>
              <w:pStyle w:val="TableParagraph"/>
              <w:ind w:left="42" w:right="25"/>
              <w:jc w:val="center"/>
              <w:rPr>
                <w:sz w:val="16"/>
              </w:rPr>
            </w:pPr>
            <w:r>
              <w:rPr>
                <w:sz w:val="16"/>
              </w:rPr>
              <w:t>二级指标</w:t>
            </w:r>
          </w:p>
        </w:tc>
        <w:tc>
          <w:tcPr>
            <w:tcW w:w="2876" w:type="dxa"/>
            <w:gridSpan w:val="3"/>
          </w:tcPr>
          <w:p w:rsidR="00454B80" w:rsidRDefault="00454B80">
            <w:pPr>
              <w:pStyle w:val="TableParagraph"/>
              <w:spacing w:before="9"/>
              <w:rPr>
                <w:sz w:val="11"/>
              </w:rPr>
            </w:pPr>
          </w:p>
          <w:p w:rsidR="00454B80" w:rsidRDefault="00C52B3A">
            <w:pPr>
              <w:pStyle w:val="TableParagraph"/>
              <w:ind w:left="787" w:right="770"/>
              <w:jc w:val="center"/>
              <w:rPr>
                <w:sz w:val="16"/>
              </w:rPr>
            </w:pPr>
            <w:r>
              <w:rPr>
                <w:sz w:val="16"/>
              </w:rPr>
              <w:t>三级指标</w:t>
            </w:r>
          </w:p>
        </w:tc>
        <w:tc>
          <w:tcPr>
            <w:tcW w:w="1203" w:type="dxa"/>
          </w:tcPr>
          <w:p w:rsidR="00454B80" w:rsidRDefault="00C52B3A">
            <w:pPr>
              <w:pStyle w:val="TableParagraph"/>
              <w:spacing w:before="49" w:line="204" w:lineRule="exact"/>
              <w:ind w:left="55" w:right="43"/>
              <w:jc w:val="center"/>
              <w:rPr>
                <w:sz w:val="16"/>
              </w:rPr>
            </w:pPr>
            <w:r>
              <w:rPr>
                <w:sz w:val="16"/>
              </w:rPr>
              <w:t>年初目标值</w:t>
            </w:r>
          </w:p>
          <w:p w:rsidR="00454B80" w:rsidRDefault="00C52B3A">
            <w:pPr>
              <w:pStyle w:val="TableParagraph"/>
              <w:spacing w:line="204" w:lineRule="exact"/>
              <w:ind w:left="65" w:right="43"/>
              <w:jc w:val="center"/>
              <w:rPr>
                <w:sz w:val="16"/>
              </w:rPr>
            </w:pPr>
            <w:r>
              <w:rPr>
                <w:sz w:val="16"/>
              </w:rPr>
              <w:t>（A）</w:t>
            </w:r>
          </w:p>
        </w:tc>
        <w:tc>
          <w:tcPr>
            <w:tcW w:w="1444" w:type="dxa"/>
            <w:gridSpan w:val="2"/>
          </w:tcPr>
          <w:p w:rsidR="00454B80" w:rsidRDefault="00454B80">
            <w:pPr>
              <w:pStyle w:val="TableParagraph"/>
              <w:spacing w:before="9"/>
              <w:rPr>
                <w:sz w:val="11"/>
              </w:rPr>
            </w:pPr>
          </w:p>
          <w:p w:rsidR="00454B80" w:rsidRDefault="00C52B3A">
            <w:pPr>
              <w:pStyle w:val="TableParagraph"/>
              <w:ind w:left="105"/>
              <w:rPr>
                <w:sz w:val="16"/>
              </w:rPr>
            </w:pPr>
            <w:r>
              <w:rPr>
                <w:sz w:val="16"/>
              </w:rPr>
              <w:t>实际完成值（B）</w:t>
            </w:r>
          </w:p>
        </w:tc>
        <w:tc>
          <w:tcPr>
            <w:tcW w:w="1237" w:type="dxa"/>
          </w:tcPr>
          <w:p w:rsidR="00454B80" w:rsidRDefault="00454B80">
            <w:pPr>
              <w:pStyle w:val="TableParagraph"/>
              <w:spacing w:before="9"/>
              <w:rPr>
                <w:sz w:val="11"/>
              </w:rPr>
            </w:pPr>
          </w:p>
          <w:p w:rsidR="00454B80" w:rsidRDefault="00C52B3A">
            <w:pPr>
              <w:pStyle w:val="TableParagraph"/>
              <w:ind w:left="437" w:right="425"/>
              <w:jc w:val="center"/>
              <w:rPr>
                <w:sz w:val="16"/>
              </w:rPr>
            </w:pPr>
            <w:r>
              <w:rPr>
                <w:sz w:val="16"/>
              </w:rPr>
              <w:t>得分</w:t>
            </w:r>
          </w:p>
        </w:tc>
      </w:tr>
      <w:tr w:rsidR="00454B80">
        <w:trPr>
          <w:trHeight w:val="484"/>
        </w:trPr>
        <w:tc>
          <w:tcPr>
            <w:tcW w:w="826" w:type="dxa"/>
            <w:vMerge/>
            <w:tcBorders>
              <w:top w:val="nil"/>
            </w:tcBorders>
          </w:tcPr>
          <w:p w:rsidR="00454B80" w:rsidRDefault="00454B80">
            <w:pPr>
              <w:rPr>
                <w:sz w:val="2"/>
                <w:szCs w:val="2"/>
              </w:rPr>
            </w:pPr>
          </w:p>
        </w:tc>
        <w:tc>
          <w:tcPr>
            <w:tcW w:w="826" w:type="dxa"/>
          </w:tcPr>
          <w:p w:rsidR="00454B80" w:rsidRDefault="00C52B3A">
            <w:pPr>
              <w:pStyle w:val="TableParagraph"/>
              <w:spacing w:before="49" w:line="205" w:lineRule="exact"/>
              <w:ind w:left="88"/>
              <w:rPr>
                <w:sz w:val="16"/>
              </w:rPr>
            </w:pPr>
            <w:r>
              <w:rPr>
                <w:sz w:val="16"/>
              </w:rPr>
              <w:t>产出指标</w:t>
            </w:r>
          </w:p>
          <w:p w:rsidR="00454B80" w:rsidRDefault="00C52B3A">
            <w:pPr>
              <w:pStyle w:val="TableParagraph"/>
              <w:spacing w:line="205" w:lineRule="exact"/>
              <w:ind w:left="85"/>
              <w:rPr>
                <w:sz w:val="16"/>
              </w:rPr>
            </w:pPr>
            <w:r>
              <w:rPr>
                <w:spacing w:val="2"/>
                <w:sz w:val="16"/>
              </w:rPr>
              <w:t>（40</w:t>
            </w:r>
            <w:r>
              <w:rPr>
                <w:sz w:val="16"/>
              </w:rPr>
              <w:t>分）</w:t>
            </w:r>
          </w:p>
        </w:tc>
        <w:tc>
          <w:tcPr>
            <w:tcW w:w="1248" w:type="dxa"/>
          </w:tcPr>
          <w:p w:rsidR="00454B80" w:rsidRDefault="00454B80">
            <w:pPr>
              <w:pStyle w:val="TableParagraph"/>
              <w:spacing w:before="9"/>
              <w:rPr>
                <w:sz w:val="11"/>
              </w:rPr>
            </w:pPr>
          </w:p>
          <w:p w:rsidR="00454B80" w:rsidRDefault="00C52B3A">
            <w:pPr>
              <w:pStyle w:val="TableParagraph"/>
              <w:ind w:left="42" w:right="25"/>
              <w:jc w:val="center"/>
              <w:rPr>
                <w:sz w:val="16"/>
              </w:rPr>
            </w:pPr>
            <w:r>
              <w:rPr>
                <w:sz w:val="16"/>
              </w:rPr>
              <w:t>工程质量</w:t>
            </w:r>
          </w:p>
        </w:tc>
        <w:tc>
          <w:tcPr>
            <w:tcW w:w="2876" w:type="dxa"/>
            <w:gridSpan w:val="3"/>
          </w:tcPr>
          <w:p w:rsidR="00454B80" w:rsidRDefault="00454B80">
            <w:pPr>
              <w:pStyle w:val="TableParagraph"/>
              <w:spacing w:before="9"/>
              <w:rPr>
                <w:sz w:val="11"/>
              </w:rPr>
            </w:pPr>
          </w:p>
          <w:p w:rsidR="00454B80" w:rsidRDefault="00C52B3A">
            <w:pPr>
              <w:pStyle w:val="TableParagraph"/>
              <w:ind w:left="781"/>
              <w:rPr>
                <w:sz w:val="16"/>
              </w:rPr>
            </w:pPr>
            <w:r>
              <w:rPr>
                <w:sz w:val="16"/>
              </w:rPr>
              <w:t>工程质量（40分）</w:t>
            </w:r>
          </w:p>
        </w:tc>
        <w:tc>
          <w:tcPr>
            <w:tcW w:w="1203" w:type="dxa"/>
          </w:tcPr>
          <w:p w:rsidR="00454B80" w:rsidRDefault="00454B80">
            <w:pPr>
              <w:pStyle w:val="TableParagraph"/>
              <w:spacing w:before="9"/>
              <w:rPr>
                <w:sz w:val="11"/>
              </w:rPr>
            </w:pPr>
          </w:p>
          <w:p w:rsidR="00454B80" w:rsidRDefault="00C52B3A">
            <w:pPr>
              <w:pStyle w:val="TableParagraph"/>
              <w:ind w:left="60" w:right="43"/>
              <w:jc w:val="center"/>
              <w:rPr>
                <w:sz w:val="16"/>
              </w:rPr>
            </w:pPr>
            <w:r>
              <w:rPr>
                <w:sz w:val="16"/>
              </w:rPr>
              <w:t>合格</w:t>
            </w:r>
          </w:p>
        </w:tc>
        <w:tc>
          <w:tcPr>
            <w:tcW w:w="1444" w:type="dxa"/>
            <w:gridSpan w:val="2"/>
          </w:tcPr>
          <w:p w:rsidR="00454B80" w:rsidRDefault="00454B80">
            <w:pPr>
              <w:pStyle w:val="TableParagraph"/>
              <w:spacing w:before="9"/>
              <w:rPr>
                <w:sz w:val="11"/>
              </w:rPr>
            </w:pPr>
          </w:p>
          <w:p w:rsidR="00454B80" w:rsidRDefault="00C52B3A">
            <w:pPr>
              <w:pStyle w:val="TableParagraph"/>
              <w:ind w:left="544" w:right="525"/>
              <w:jc w:val="center"/>
              <w:rPr>
                <w:sz w:val="16"/>
              </w:rPr>
            </w:pPr>
            <w:r>
              <w:rPr>
                <w:sz w:val="16"/>
              </w:rPr>
              <w:t>合格</w:t>
            </w:r>
          </w:p>
        </w:tc>
        <w:tc>
          <w:tcPr>
            <w:tcW w:w="1237" w:type="dxa"/>
          </w:tcPr>
          <w:p w:rsidR="00454B80" w:rsidRDefault="00454B80">
            <w:pPr>
              <w:pStyle w:val="TableParagraph"/>
              <w:spacing w:before="9"/>
              <w:rPr>
                <w:sz w:val="11"/>
              </w:rPr>
            </w:pPr>
          </w:p>
          <w:p w:rsidR="00454B80" w:rsidRDefault="00C52B3A">
            <w:pPr>
              <w:pStyle w:val="TableParagraph"/>
              <w:ind w:left="437" w:right="424"/>
              <w:jc w:val="center"/>
              <w:rPr>
                <w:sz w:val="16"/>
              </w:rPr>
            </w:pPr>
            <w:r>
              <w:rPr>
                <w:sz w:val="16"/>
              </w:rPr>
              <w:t>40</w:t>
            </w:r>
          </w:p>
        </w:tc>
      </w:tr>
      <w:tr w:rsidR="00454B80">
        <w:trPr>
          <w:trHeight w:val="484"/>
        </w:trPr>
        <w:tc>
          <w:tcPr>
            <w:tcW w:w="826" w:type="dxa"/>
            <w:vMerge/>
            <w:tcBorders>
              <w:top w:val="nil"/>
            </w:tcBorders>
          </w:tcPr>
          <w:p w:rsidR="00454B80" w:rsidRDefault="00454B80">
            <w:pPr>
              <w:rPr>
                <w:sz w:val="2"/>
                <w:szCs w:val="2"/>
              </w:rPr>
            </w:pPr>
          </w:p>
        </w:tc>
        <w:tc>
          <w:tcPr>
            <w:tcW w:w="826" w:type="dxa"/>
            <w:vMerge w:val="restart"/>
          </w:tcPr>
          <w:p w:rsidR="00454B80" w:rsidRDefault="00454B80">
            <w:pPr>
              <w:pStyle w:val="TableParagraph"/>
              <w:spacing w:before="4"/>
              <w:rPr>
                <w:sz w:val="23"/>
              </w:rPr>
            </w:pPr>
          </w:p>
          <w:p w:rsidR="00454B80" w:rsidRDefault="00C52B3A">
            <w:pPr>
              <w:pStyle w:val="TableParagraph"/>
              <w:spacing w:line="205" w:lineRule="exact"/>
              <w:ind w:left="88"/>
              <w:rPr>
                <w:sz w:val="16"/>
              </w:rPr>
            </w:pPr>
            <w:r>
              <w:rPr>
                <w:sz w:val="16"/>
              </w:rPr>
              <w:t>效益指标</w:t>
            </w:r>
          </w:p>
          <w:p w:rsidR="00454B80" w:rsidRDefault="00C52B3A">
            <w:pPr>
              <w:pStyle w:val="TableParagraph"/>
              <w:spacing w:line="205" w:lineRule="exact"/>
              <w:ind w:left="85"/>
              <w:rPr>
                <w:sz w:val="16"/>
              </w:rPr>
            </w:pPr>
            <w:r>
              <w:rPr>
                <w:spacing w:val="2"/>
                <w:sz w:val="16"/>
              </w:rPr>
              <w:t>（40</w:t>
            </w:r>
            <w:r>
              <w:rPr>
                <w:sz w:val="16"/>
              </w:rPr>
              <w:t>分）</w:t>
            </w:r>
          </w:p>
        </w:tc>
        <w:tc>
          <w:tcPr>
            <w:tcW w:w="1248" w:type="dxa"/>
          </w:tcPr>
          <w:p w:rsidR="00454B80" w:rsidRDefault="00454B80">
            <w:pPr>
              <w:pStyle w:val="TableParagraph"/>
              <w:spacing w:before="9"/>
              <w:rPr>
                <w:sz w:val="11"/>
              </w:rPr>
            </w:pPr>
          </w:p>
          <w:p w:rsidR="00454B80" w:rsidRDefault="00C52B3A">
            <w:pPr>
              <w:pStyle w:val="TableParagraph"/>
              <w:ind w:left="42" w:right="30"/>
              <w:jc w:val="center"/>
              <w:rPr>
                <w:sz w:val="16"/>
              </w:rPr>
            </w:pPr>
            <w:r>
              <w:rPr>
                <w:sz w:val="16"/>
              </w:rPr>
              <w:t>可持续影响指标</w:t>
            </w:r>
          </w:p>
        </w:tc>
        <w:tc>
          <w:tcPr>
            <w:tcW w:w="2876" w:type="dxa"/>
            <w:gridSpan w:val="3"/>
          </w:tcPr>
          <w:p w:rsidR="00454B80" w:rsidRDefault="00454B80">
            <w:pPr>
              <w:pStyle w:val="TableParagraph"/>
              <w:spacing w:before="9"/>
              <w:rPr>
                <w:sz w:val="11"/>
              </w:rPr>
            </w:pPr>
          </w:p>
          <w:p w:rsidR="00454B80" w:rsidRDefault="00C52B3A">
            <w:pPr>
              <w:pStyle w:val="TableParagraph"/>
              <w:ind w:left="450"/>
              <w:rPr>
                <w:sz w:val="16"/>
              </w:rPr>
            </w:pPr>
            <w:r>
              <w:rPr>
                <w:sz w:val="16"/>
              </w:rPr>
              <w:t>全面提升城市形象（10分）</w:t>
            </w:r>
          </w:p>
        </w:tc>
        <w:tc>
          <w:tcPr>
            <w:tcW w:w="1203" w:type="dxa"/>
          </w:tcPr>
          <w:p w:rsidR="00454B80" w:rsidRDefault="00454B80">
            <w:pPr>
              <w:pStyle w:val="TableParagraph"/>
              <w:spacing w:before="9"/>
              <w:rPr>
                <w:sz w:val="11"/>
              </w:rPr>
            </w:pPr>
          </w:p>
          <w:p w:rsidR="00454B80" w:rsidRDefault="00C52B3A">
            <w:pPr>
              <w:pStyle w:val="TableParagraph"/>
              <w:ind w:left="56" w:right="43"/>
              <w:jc w:val="center"/>
              <w:rPr>
                <w:sz w:val="16"/>
              </w:rPr>
            </w:pPr>
            <w:r>
              <w:rPr>
                <w:sz w:val="16"/>
              </w:rPr>
              <w:t>有所提升</w:t>
            </w:r>
          </w:p>
        </w:tc>
        <w:tc>
          <w:tcPr>
            <w:tcW w:w="1444" w:type="dxa"/>
            <w:gridSpan w:val="2"/>
          </w:tcPr>
          <w:p w:rsidR="00454B80" w:rsidRDefault="00454B80">
            <w:pPr>
              <w:pStyle w:val="TableParagraph"/>
              <w:spacing w:before="9"/>
              <w:rPr>
                <w:sz w:val="11"/>
              </w:rPr>
            </w:pPr>
          </w:p>
          <w:p w:rsidR="00454B80" w:rsidRDefault="00C52B3A">
            <w:pPr>
              <w:pStyle w:val="TableParagraph"/>
              <w:ind w:left="395"/>
              <w:rPr>
                <w:sz w:val="16"/>
              </w:rPr>
            </w:pPr>
            <w:r>
              <w:rPr>
                <w:sz w:val="16"/>
              </w:rPr>
              <w:t>有所提升</w:t>
            </w:r>
          </w:p>
        </w:tc>
        <w:tc>
          <w:tcPr>
            <w:tcW w:w="1237" w:type="dxa"/>
          </w:tcPr>
          <w:p w:rsidR="00454B80" w:rsidRDefault="00454B80">
            <w:pPr>
              <w:pStyle w:val="TableParagraph"/>
              <w:spacing w:before="9"/>
              <w:rPr>
                <w:sz w:val="11"/>
              </w:rPr>
            </w:pPr>
          </w:p>
          <w:p w:rsidR="00454B80" w:rsidRDefault="00C52B3A">
            <w:pPr>
              <w:pStyle w:val="TableParagraph"/>
              <w:ind w:left="437" w:right="424"/>
              <w:jc w:val="center"/>
              <w:rPr>
                <w:sz w:val="16"/>
              </w:rPr>
            </w:pPr>
            <w:r>
              <w:rPr>
                <w:sz w:val="16"/>
              </w:rPr>
              <w:t>20</w:t>
            </w:r>
          </w:p>
        </w:tc>
      </w:tr>
      <w:tr w:rsidR="00454B80">
        <w:trPr>
          <w:trHeight w:val="484"/>
        </w:trPr>
        <w:tc>
          <w:tcPr>
            <w:tcW w:w="826" w:type="dxa"/>
            <w:vMerge/>
            <w:tcBorders>
              <w:top w:val="nil"/>
            </w:tcBorders>
          </w:tcPr>
          <w:p w:rsidR="00454B80" w:rsidRDefault="00454B80">
            <w:pPr>
              <w:rPr>
                <w:sz w:val="2"/>
                <w:szCs w:val="2"/>
              </w:rPr>
            </w:pPr>
          </w:p>
        </w:tc>
        <w:tc>
          <w:tcPr>
            <w:tcW w:w="826" w:type="dxa"/>
            <w:vMerge/>
            <w:tcBorders>
              <w:top w:val="nil"/>
            </w:tcBorders>
          </w:tcPr>
          <w:p w:rsidR="00454B80" w:rsidRDefault="00454B80">
            <w:pPr>
              <w:rPr>
                <w:sz w:val="2"/>
                <w:szCs w:val="2"/>
              </w:rPr>
            </w:pPr>
          </w:p>
        </w:tc>
        <w:tc>
          <w:tcPr>
            <w:tcW w:w="1248" w:type="dxa"/>
          </w:tcPr>
          <w:p w:rsidR="00454B80" w:rsidRDefault="00454B80">
            <w:pPr>
              <w:pStyle w:val="TableParagraph"/>
              <w:spacing w:before="11"/>
              <w:rPr>
                <w:sz w:val="11"/>
              </w:rPr>
            </w:pPr>
          </w:p>
          <w:p w:rsidR="00454B80" w:rsidRDefault="00C52B3A">
            <w:pPr>
              <w:pStyle w:val="TableParagraph"/>
              <w:ind w:left="41" w:right="30"/>
              <w:jc w:val="center"/>
              <w:rPr>
                <w:sz w:val="16"/>
              </w:rPr>
            </w:pPr>
            <w:r>
              <w:rPr>
                <w:sz w:val="16"/>
              </w:rPr>
              <w:t>社会效益指标</w:t>
            </w:r>
          </w:p>
        </w:tc>
        <w:tc>
          <w:tcPr>
            <w:tcW w:w="2876" w:type="dxa"/>
            <w:gridSpan w:val="3"/>
          </w:tcPr>
          <w:p w:rsidR="00454B80" w:rsidRDefault="00454B80">
            <w:pPr>
              <w:pStyle w:val="TableParagraph"/>
              <w:spacing w:before="11"/>
              <w:rPr>
                <w:sz w:val="11"/>
              </w:rPr>
            </w:pPr>
          </w:p>
          <w:p w:rsidR="00454B80" w:rsidRDefault="00C52B3A">
            <w:pPr>
              <w:pStyle w:val="TableParagraph"/>
              <w:ind w:left="202"/>
              <w:rPr>
                <w:sz w:val="16"/>
              </w:rPr>
            </w:pPr>
            <w:r>
              <w:rPr>
                <w:sz w:val="16"/>
              </w:rPr>
              <w:t>重要的城市基础设施建设（15分）</w:t>
            </w:r>
          </w:p>
        </w:tc>
        <w:tc>
          <w:tcPr>
            <w:tcW w:w="1203" w:type="dxa"/>
          </w:tcPr>
          <w:p w:rsidR="00454B80" w:rsidRDefault="00454B80">
            <w:pPr>
              <w:pStyle w:val="TableParagraph"/>
              <w:spacing w:before="11"/>
              <w:rPr>
                <w:sz w:val="11"/>
              </w:rPr>
            </w:pPr>
          </w:p>
          <w:p w:rsidR="00454B80" w:rsidRDefault="00C52B3A">
            <w:pPr>
              <w:pStyle w:val="TableParagraph"/>
              <w:ind w:left="56" w:right="43"/>
              <w:jc w:val="center"/>
              <w:rPr>
                <w:sz w:val="16"/>
              </w:rPr>
            </w:pPr>
            <w:r>
              <w:rPr>
                <w:sz w:val="16"/>
              </w:rPr>
              <w:t>有所提升</w:t>
            </w:r>
          </w:p>
        </w:tc>
        <w:tc>
          <w:tcPr>
            <w:tcW w:w="1444" w:type="dxa"/>
            <w:gridSpan w:val="2"/>
          </w:tcPr>
          <w:p w:rsidR="00454B80" w:rsidRDefault="00454B80">
            <w:pPr>
              <w:pStyle w:val="TableParagraph"/>
              <w:spacing w:before="11"/>
              <w:rPr>
                <w:sz w:val="11"/>
              </w:rPr>
            </w:pPr>
          </w:p>
          <w:p w:rsidR="00454B80" w:rsidRDefault="00C52B3A">
            <w:pPr>
              <w:pStyle w:val="TableParagraph"/>
              <w:ind w:left="395"/>
              <w:rPr>
                <w:sz w:val="16"/>
              </w:rPr>
            </w:pPr>
            <w:r>
              <w:rPr>
                <w:sz w:val="16"/>
              </w:rPr>
              <w:t>有所提升</w:t>
            </w:r>
          </w:p>
        </w:tc>
        <w:tc>
          <w:tcPr>
            <w:tcW w:w="1237" w:type="dxa"/>
          </w:tcPr>
          <w:p w:rsidR="00454B80" w:rsidRDefault="00454B80">
            <w:pPr>
              <w:pStyle w:val="TableParagraph"/>
              <w:spacing w:before="11"/>
              <w:rPr>
                <w:sz w:val="11"/>
              </w:rPr>
            </w:pPr>
          </w:p>
          <w:p w:rsidR="00454B80" w:rsidRDefault="00C52B3A">
            <w:pPr>
              <w:pStyle w:val="TableParagraph"/>
              <w:ind w:left="437" w:right="424"/>
              <w:jc w:val="center"/>
              <w:rPr>
                <w:sz w:val="16"/>
              </w:rPr>
            </w:pPr>
            <w:r>
              <w:rPr>
                <w:sz w:val="16"/>
              </w:rPr>
              <w:t>20</w:t>
            </w:r>
          </w:p>
        </w:tc>
      </w:tr>
      <w:tr w:rsidR="00454B80">
        <w:trPr>
          <w:trHeight w:val="484"/>
        </w:trPr>
        <w:tc>
          <w:tcPr>
            <w:tcW w:w="826" w:type="dxa"/>
          </w:tcPr>
          <w:p w:rsidR="00454B80" w:rsidRDefault="00454B80">
            <w:pPr>
              <w:pStyle w:val="TableParagraph"/>
              <w:spacing w:before="9"/>
              <w:rPr>
                <w:sz w:val="11"/>
              </w:rPr>
            </w:pPr>
          </w:p>
          <w:p w:rsidR="00454B80" w:rsidRDefault="00C52B3A">
            <w:pPr>
              <w:pStyle w:val="TableParagraph"/>
              <w:ind w:left="254"/>
              <w:rPr>
                <w:sz w:val="16"/>
              </w:rPr>
            </w:pPr>
            <w:r>
              <w:rPr>
                <w:sz w:val="16"/>
              </w:rPr>
              <w:t>总分</w:t>
            </w:r>
          </w:p>
        </w:tc>
        <w:tc>
          <w:tcPr>
            <w:tcW w:w="8834" w:type="dxa"/>
            <w:gridSpan w:val="9"/>
          </w:tcPr>
          <w:p w:rsidR="00454B80" w:rsidRDefault="00454B80">
            <w:pPr>
              <w:pStyle w:val="TableParagraph"/>
              <w:spacing w:before="9"/>
              <w:rPr>
                <w:sz w:val="11"/>
              </w:rPr>
            </w:pPr>
          </w:p>
          <w:p w:rsidR="00454B80" w:rsidRDefault="00C52B3A">
            <w:pPr>
              <w:pStyle w:val="TableParagraph"/>
              <w:ind w:left="4279" w:right="4260"/>
              <w:jc w:val="center"/>
              <w:rPr>
                <w:sz w:val="16"/>
              </w:rPr>
            </w:pPr>
            <w:r>
              <w:rPr>
                <w:sz w:val="16"/>
              </w:rPr>
              <w:t>100</w:t>
            </w:r>
          </w:p>
        </w:tc>
      </w:tr>
      <w:tr w:rsidR="00454B80">
        <w:trPr>
          <w:trHeight w:val="1187"/>
        </w:trPr>
        <w:tc>
          <w:tcPr>
            <w:tcW w:w="1652" w:type="dxa"/>
            <w:gridSpan w:val="2"/>
          </w:tcPr>
          <w:p w:rsidR="00454B80" w:rsidRDefault="00454B80">
            <w:pPr>
              <w:pStyle w:val="TableParagraph"/>
              <w:spacing w:before="2"/>
              <w:rPr>
                <w:sz w:val="23"/>
              </w:rPr>
            </w:pPr>
          </w:p>
          <w:p w:rsidR="00454B80" w:rsidRDefault="00C52B3A">
            <w:pPr>
              <w:pStyle w:val="TableParagraph"/>
              <w:ind w:left="419" w:right="399" w:hanging="1"/>
              <w:jc w:val="center"/>
              <w:rPr>
                <w:sz w:val="16"/>
              </w:rPr>
            </w:pPr>
            <w:r>
              <w:rPr>
                <w:sz w:val="16"/>
              </w:rPr>
              <w:t xml:space="preserve">偏差大或 </w:t>
            </w:r>
            <w:r>
              <w:rPr>
                <w:spacing w:val="-4"/>
                <w:sz w:val="16"/>
              </w:rPr>
              <w:t>目标未完成</w:t>
            </w:r>
            <w:r>
              <w:rPr>
                <w:sz w:val="16"/>
              </w:rPr>
              <w:t>原因分析</w:t>
            </w:r>
          </w:p>
        </w:tc>
        <w:tc>
          <w:tcPr>
            <w:tcW w:w="8008" w:type="dxa"/>
            <w:gridSpan w:val="8"/>
          </w:tcPr>
          <w:p w:rsidR="00454B80" w:rsidRDefault="00454B80">
            <w:pPr>
              <w:pStyle w:val="TableParagraph"/>
              <w:rPr>
                <w:sz w:val="16"/>
              </w:rPr>
            </w:pPr>
          </w:p>
          <w:p w:rsidR="00454B80" w:rsidRDefault="00454B80">
            <w:pPr>
              <w:pStyle w:val="TableParagraph"/>
              <w:spacing w:before="2"/>
              <w:rPr>
                <w:sz w:val="23"/>
              </w:rPr>
            </w:pPr>
          </w:p>
          <w:p w:rsidR="00454B80" w:rsidRDefault="00C52B3A">
            <w:pPr>
              <w:pStyle w:val="TableParagraph"/>
              <w:spacing w:before="1"/>
              <w:ind w:left="20"/>
              <w:jc w:val="center"/>
              <w:rPr>
                <w:sz w:val="16"/>
              </w:rPr>
            </w:pPr>
            <w:r>
              <w:rPr>
                <w:w w:val="101"/>
                <w:sz w:val="16"/>
              </w:rPr>
              <w:t>无</w:t>
            </w:r>
          </w:p>
        </w:tc>
      </w:tr>
      <w:tr w:rsidR="00454B80">
        <w:trPr>
          <w:trHeight w:val="1213"/>
        </w:trPr>
        <w:tc>
          <w:tcPr>
            <w:tcW w:w="1652" w:type="dxa"/>
            <w:gridSpan w:val="2"/>
          </w:tcPr>
          <w:p w:rsidR="00454B80" w:rsidRDefault="00454B80">
            <w:pPr>
              <w:pStyle w:val="TableParagraph"/>
              <w:rPr>
                <w:sz w:val="16"/>
              </w:rPr>
            </w:pPr>
          </w:p>
          <w:p w:rsidR="00454B80" w:rsidRDefault="00454B80">
            <w:pPr>
              <w:pStyle w:val="TableParagraph"/>
              <w:spacing w:before="4"/>
              <w:rPr>
                <w:sz w:val="16"/>
              </w:rPr>
            </w:pPr>
          </w:p>
          <w:p w:rsidR="00454B80" w:rsidRDefault="00C52B3A">
            <w:pPr>
              <w:pStyle w:val="TableParagraph"/>
              <w:ind w:left="335" w:right="320" w:firstLine="83"/>
              <w:rPr>
                <w:sz w:val="16"/>
              </w:rPr>
            </w:pPr>
            <w:r>
              <w:rPr>
                <w:sz w:val="16"/>
              </w:rPr>
              <w:t>改进措施及结果应用方案</w:t>
            </w:r>
          </w:p>
        </w:tc>
        <w:tc>
          <w:tcPr>
            <w:tcW w:w="8008" w:type="dxa"/>
            <w:gridSpan w:val="8"/>
          </w:tcPr>
          <w:p w:rsidR="00454B80" w:rsidRDefault="00454B80">
            <w:pPr>
              <w:pStyle w:val="TableParagraph"/>
              <w:rPr>
                <w:sz w:val="16"/>
              </w:rPr>
            </w:pPr>
          </w:p>
          <w:p w:rsidR="00454B80" w:rsidRDefault="00454B80">
            <w:pPr>
              <w:pStyle w:val="TableParagraph"/>
              <w:rPr>
                <w:sz w:val="16"/>
              </w:rPr>
            </w:pPr>
          </w:p>
          <w:p w:rsidR="00454B80" w:rsidRDefault="00C52B3A">
            <w:pPr>
              <w:pStyle w:val="TableParagraph"/>
              <w:spacing w:before="107"/>
              <w:ind w:left="20"/>
              <w:jc w:val="center"/>
              <w:rPr>
                <w:sz w:val="16"/>
              </w:rPr>
            </w:pPr>
            <w:r>
              <w:rPr>
                <w:w w:val="101"/>
                <w:sz w:val="16"/>
              </w:rPr>
              <w:t>无</w:t>
            </w:r>
          </w:p>
        </w:tc>
      </w:tr>
      <w:tr w:rsidR="00454B80">
        <w:trPr>
          <w:trHeight w:val="1556"/>
        </w:trPr>
        <w:tc>
          <w:tcPr>
            <w:tcW w:w="1652" w:type="dxa"/>
            <w:gridSpan w:val="2"/>
          </w:tcPr>
          <w:p w:rsidR="00454B80" w:rsidRDefault="00454B80">
            <w:pPr>
              <w:pStyle w:val="TableParagraph"/>
              <w:rPr>
                <w:sz w:val="16"/>
              </w:rPr>
            </w:pPr>
          </w:p>
          <w:p w:rsidR="00454B80" w:rsidRDefault="00454B80">
            <w:pPr>
              <w:pStyle w:val="TableParagraph"/>
              <w:rPr>
                <w:sz w:val="16"/>
              </w:rPr>
            </w:pPr>
          </w:p>
          <w:p w:rsidR="00454B80" w:rsidRDefault="00454B80">
            <w:pPr>
              <w:pStyle w:val="TableParagraph"/>
              <w:spacing w:before="8"/>
              <w:rPr>
                <w:sz w:val="13"/>
              </w:rPr>
            </w:pPr>
          </w:p>
          <w:p w:rsidR="00454B80" w:rsidRDefault="00C52B3A">
            <w:pPr>
              <w:pStyle w:val="TableParagraph"/>
              <w:ind w:left="500" w:right="238" w:hanging="247"/>
              <w:rPr>
                <w:sz w:val="16"/>
              </w:rPr>
            </w:pPr>
            <w:r>
              <w:rPr>
                <w:sz w:val="16"/>
              </w:rPr>
              <w:t>单位主要负责人签批意见</w:t>
            </w:r>
          </w:p>
        </w:tc>
        <w:tc>
          <w:tcPr>
            <w:tcW w:w="8008" w:type="dxa"/>
            <w:gridSpan w:val="8"/>
          </w:tcPr>
          <w:p w:rsidR="00454B80" w:rsidRDefault="00454B80">
            <w:pPr>
              <w:pStyle w:val="TableParagraph"/>
              <w:rPr>
                <w:sz w:val="16"/>
              </w:rPr>
            </w:pPr>
          </w:p>
          <w:p w:rsidR="00454B80" w:rsidRDefault="00454B80">
            <w:pPr>
              <w:pStyle w:val="TableParagraph"/>
              <w:spacing w:before="9"/>
              <w:rPr>
                <w:sz w:val="21"/>
              </w:rPr>
            </w:pPr>
          </w:p>
          <w:p w:rsidR="00454B80" w:rsidRDefault="00C52B3A">
            <w:pPr>
              <w:pStyle w:val="TableParagraph"/>
              <w:ind w:left="3499" w:right="2051"/>
              <w:jc w:val="center"/>
              <w:rPr>
                <w:sz w:val="16"/>
              </w:rPr>
            </w:pPr>
            <w:r>
              <w:rPr>
                <w:sz w:val="16"/>
              </w:rPr>
              <w:t>签名：</w:t>
            </w:r>
          </w:p>
          <w:p w:rsidR="00454B80" w:rsidRDefault="00454B80">
            <w:pPr>
              <w:pStyle w:val="TableParagraph"/>
              <w:spacing w:before="1"/>
              <w:rPr>
                <w:sz w:val="16"/>
              </w:rPr>
            </w:pPr>
          </w:p>
          <w:p w:rsidR="00454B80" w:rsidRDefault="00C52B3A">
            <w:pPr>
              <w:pStyle w:val="TableParagraph"/>
              <w:tabs>
                <w:tab w:val="left" w:pos="4805"/>
                <w:tab w:val="left" w:pos="5475"/>
              </w:tabs>
              <w:ind w:left="4138"/>
              <w:rPr>
                <w:sz w:val="16"/>
              </w:rPr>
            </w:pPr>
            <w:r>
              <w:rPr>
                <w:sz w:val="16"/>
              </w:rPr>
              <w:t>年</w:t>
            </w:r>
            <w:r>
              <w:rPr>
                <w:sz w:val="16"/>
              </w:rPr>
              <w:tab/>
              <w:t>月</w:t>
            </w:r>
            <w:r>
              <w:rPr>
                <w:sz w:val="16"/>
              </w:rPr>
              <w:tab/>
              <w:t>日</w:t>
            </w:r>
          </w:p>
        </w:tc>
      </w:tr>
    </w:tbl>
    <w:p w:rsidR="00454B80" w:rsidRDefault="00454B80">
      <w:pPr>
        <w:pStyle w:val="a3"/>
      </w:pPr>
    </w:p>
    <w:p w:rsidR="00454B80" w:rsidRDefault="00454B80">
      <w:pPr>
        <w:pStyle w:val="a3"/>
        <w:spacing w:before="3"/>
        <w:rPr>
          <w:sz w:val="17"/>
        </w:rPr>
      </w:pPr>
    </w:p>
    <w:p w:rsidR="00454B80" w:rsidRDefault="00C52B3A">
      <w:pPr>
        <w:pStyle w:val="a3"/>
        <w:spacing w:before="1"/>
        <w:ind w:left="753"/>
      </w:pPr>
      <w:r>
        <w:t>备注：</w:t>
      </w:r>
    </w:p>
    <w:p w:rsidR="00454B80" w:rsidRDefault="00C52B3A">
      <w:pPr>
        <w:pStyle w:val="a4"/>
        <w:numPr>
          <w:ilvl w:val="0"/>
          <w:numId w:val="23"/>
        </w:numPr>
        <w:tabs>
          <w:tab w:val="left" w:pos="922"/>
        </w:tabs>
        <w:spacing w:before="1" w:line="204" w:lineRule="exact"/>
        <w:ind w:hanging="169"/>
        <w:rPr>
          <w:sz w:val="16"/>
        </w:rPr>
      </w:pPr>
      <w:r>
        <w:rPr>
          <w:spacing w:val="1"/>
          <w:sz w:val="16"/>
        </w:rPr>
        <w:t>预算执行情况口径：预算数为调整后财政资金总额</w:t>
      </w:r>
      <w:r>
        <w:rPr>
          <w:sz w:val="16"/>
        </w:rPr>
        <w:t>（</w:t>
      </w:r>
      <w:r>
        <w:rPr>
          <w:spacing w:val="2"/>
          <w:sz w:val="16"/>
        </w:rPr>
        <w:t>包括上年结余结转</w:t>
      </w:r>
      <w:r>
        <w:rPr>
          <w:sz w:val="16"/>
        </w:rPr>
        <w:t>），执行数为资金使用单位财政资金实际支出数。</w:t>
      </w:r>
    </w:p>
    <w:p w:rsidR="00454B80" w:rsidRDefault="00C52B3A">
      <w:pPr>
        <w:pStyle w:val="a4"/>
        <w:numPr>
          <w:ilvl w:val="0"/>
          <w:numId w:val="23"/>
        </w:numPr>
        <w:tabs>
          <w:tab w:val="left" w:pos="922"/>
        </w:tabs>
        <w:spacing w:line="204" w:lineRule="exact"/>
        <w:ind w:hanging="169"/>
        <w:rPr>
          <w:sz w:val="16"/>
        </w:rPr>
      </w:pPr>
      <w:r>
        <w:rPr>
          <w:sz w:val="16"/>
        </w:rPr>
        <w:t>定量指标完成数汇总原则：绝对值直接累加计算，相对值按照资金额度加权平均计算。定量指标计分原则：正向指标（即目标值为</w:t>
      </w:r>
    </w:p>
    <w:p w:rsidR="00454B80" w:rsidRDefault="00C52B3A">
      <w:pPr>
        <w:pStyle w:val="a3"/>
        <w:spacing w:before="2"/>
        <w:ind w:left="753" w:right="1102"/>
      </w:pPr>
      <w:r>
        <w:rPr>
          <w:spacing w:val="2"/>
        </w:rPr>
        <w:t>≥X</w:t>
      </w:r>
      <w:r>
        <w:t>,得分=权重</w:t>
      </w:r>
      <w:r>
        <w:rPr>
          <w:spacing w:val="2"/>
        </w:rPr>
        <w:t>*B/A）</w:t>
      </w:r>
      <w:r>
        <w:rPr>
          <w:spacing w:val="1"/>
        </w:rPr>
        <w:t>，反向指标</w:t>
      </w:r>
      <w:r>
        <w:t>（</w:t>
      </w:r>
      <w:r>
        <w:rPr>
          <w:spacing w:val="1"/>
        </w:rPr>
        <w:t>即目标值为</w:t>
      </w:r>
      <w:r>
        <w:t>≤X，得分=权重*A/B），得分不得突破权重总额。定量指标先汇总完成数，再计算得 分。</w:t>
      </w:r>
    </w:p>
    <w:p w:rsidR="00454B80" w:rsidRDefault="00C52B3A">
      <w:pPr>
        <w:pStyle w:val="a4"/>
        <w:numPr>
          <w:ilvl w:val="0"/>
          <w:numId w:val="23"/>
        </w:numPr>
        <w:tabs>
          <w:tab w:val="left" w:pos="922"/>
        </w:tabs>
        <w:ind w:left="753" w:right="1045" w:firstLine="0"/>
        <w:rPr>
          <w:sz w:val="16"/>
        </w:rPr>
      </w:pPr>
      <w:r>
        <w:rPr>
          <w:spacing w:val="-1"/>
          <w:sz w:val="16"/>
        </w:rPr>
        <w:t xml:space="preserve">定性指标计分原则：达成预期指标、部分达成预期指标并具有一定效果、未达成预期指标且效果较差三档，分别按照该指标对应分 </w:t>
      </w:r>
      <w:r>
        <w:rPr>
          <w:spacing w:val="1"/>
          <w:sz w:val="16"/>
        </w:rPr>
        <w:t>值区间</w:t>
      </w:r>
      <w:r>
        <w:rPr>
          <w:sz w:val="16"/>
        </w:rPr>
        <w:t>100-80%（含80%）、80-50%（含50%）、</w:t>
      </w:r>
      <w:r>
        <w:rPr>
          <w:spacing w:val="2"/>
          <w:sz w:val="16"/>
        </w:rPr>
        <w:t>50-0</w:t>
      </w:r>
      <w:r>
        <w:rPr>
          <w:sz w:val="16"/>
        </w:rPr>
        <w:t>%合理确定分值。汇总时，以资金额度为权重，对分值进行加权平均计算。</w:t>
      </w:r>
    </w:p>
    <w:p w:rsidR="00454B80" w:rsidRDefault="00C52B3A">
      <w:pPr>
        <w:pStyle w:val="a4"/>
        <w:numPr>
          <w:ilvl w:val="0"/>
          <w:numId w:val="23"/>
        </w:numPr>
        <w:tabs>
          <w:tab w:val="left" w:pos="922"/>
        </w:tabs>
        <w:ind w:hanging="169"/>
        <w:rPr>
          <w:sz w:val="16"/>
        </w:rPr>
      </w:pPr>
      <w:r>
        <w:rPr>
          <w:sz w:val="16"/>
        </w:rPr>
        <w:t>基于经济性和必要性等因素考虑，满意度指标暂可不</w:t>
      </w:r>
      <w:proofErr w:type="gramStart"/>
      <w:r>
        <w:rPr>
          <w:sz w:val="16"/>
        </w:rPr>
        <w:t>作为必评指标</w:t>
      </w:r>
      <w:proofErr w:type="gramEnd"/>
      <w:r>
        <w:rPr>
          <w:sz w:val="16"/>
        </w:rPr>
        <w:t>。</w:t>
      </w:r>
    </w:p>
    <w:sectPr w:rsidR="00454B80">
      <w:pgSz w:w="11910" w:h="16840"/>
      <w:pgMar w:top="1480" w:right="180" w:bottom="280" w:left="3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CFC" w:rsidRDefault="00EA4CFC">
      <w:r>
        <w:separator/>
      </w:r>
    </w:p>
  </w:endnote>
  <w:endnote w:type="continuationSeparator" w:id="0">
    <w:p w:rsidR="00EA4CFC" w:rsidRDefault="00EA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CFC" w:rsidRDefault="00EA4CFC">
      <w:r>
        <w:separator/>
      </w:r>
    </w:p>
  </w:footnote>
  <w:footnote w:type="continuationSeparator" w:id="0">
    <w:p w:rsidR="00EA4CFC" w:rsidRDefault="00EA4C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start w:val="1"/>
      <w:numFmt w:val="decimal"/>
      <w:lvlText w:val="%1."/>
      <w:lvlJc w:val="left"/>
      <w:pPr>
        <w:ind w:left="930" w:hanging="174"/>
        <w:jc w:val="left"/>
      </w:pPr>
      <w:rPr>
        <w:rFonts w:ascii="宋体" w:eastAsia="宋体" w:hAnsi="宋体" w:cs="宋体" w:hint="default"/>
        <w:w w:val="101"/>
        <w:sz w:val="15"/>
        <w:szCs w:val="15"/>
        <w:lang w:val="zh-CN" w:eastAsia="zh-CN" w:bidi="zh-CN"/>
      </w:rPr>
    </w:lvl>
    <w:lvl w:ilvl="1">
      <w:numFmt w:val="bullet"/>
      <w:lvlText w:val="•"/>
      <w:lvlJc w:val="left"/>
      <w:pPr>
        <w:ind w:left="1982" w:hanging="174"/>
      </w:pPr>
      <w:rPr>
        <w:rFonts w:hint="default"/>
        <w:lang w:val="zh-CN" w:eastAsia="zh-CN" w:bidi="zh-CN"/>
      </w:rPr>
    </w:lvl>
    <w:lvl w:ilvl="2">
      <w:numFmt w:val="bullet"/>
      <w:lvlText w:val="•"/>
      <w:lvlJc w:val="left"/>
      <w:pPr>
        <w:ind w:left="3025" w:hanging="174"/>
      </w:pPr>
      <w:rPr>
        <w:rFonts w:hint="default"/>
        <w:lang w:val="zh-CN" w:eastAsia="zh-CN" w:bidi="zh-CN"/>
      </w:rPr>
    </w:lvl>
    <w:lvl w:ilvl="3">
      <w:numFmt w:val="bullet"/>
      <w:lvlText w:val="•"/>
      <w:lvlJc w:val="left"/>
      <w:pPr>
        <w:ind w:left="4067" w:hanging="174"/>
      </w:pPr>
      <w:rPr>
        <w:rFonts w:hint="default"/>
        <w:lang w:val="zh-CN" w:eastAsia="zh-CN" w:bidi="zh-CN"/>
      </w:rPr>
    </w:lvl>
    <w:lvl w:ilvl="4">
      <w:numFmt w:val="bullet"/>
      <w:lvlText w:val="•"/>
      <w:lvlJc w:val="left"/>
      <w:pPr>
        <w:ind w:left="5110" w:hanging="174"/>
      </w:pPr>
      <w:rPr>
        <w:rFonts w:hint="default"/>
        <w:lang w:val="zh-CN" w:eastAsia="zh-CN" w:bidi="zh-CN"/>
      </w:rPr>
    </w:lvl>
    <w:lvl w:ilvl="5">
      <w:numFmt w:val="bullet"/>
      <w:lvlText w:val="•"/>
      <w:lvlJc w:val="left"/>
      <w:pPr>
        <w:ind w:left="6152" w:hanging="174"/>
      </w:pPr>
      <w:rPr>
        <w:rFonts w:hint="default"/>
        <w:lang w:val="zh-CN" w:eastAsia="zh-CN" w:bidi="zh-CN"/>
      </w:rPr>
    </w:lvl>
    <w:lvl w:ilvl="6">
      <w:numFmt w:val="bullet"/>
      <w:lvlText w:val="•"/>
      <w:lvlJc w:val="left"/>
      <w:pPr>
        <w:ind w:left="7195" w:hanging="174"/>
      </w:pPr>
      <w:rPr>
        <w:rFonts w:hint="default"/>
        <w:lang w:val="zh-CN" w:eastAsia="zh-CN" w:bidi="zh-CN"/>
      </w:rPr>
    </w:lvl>
    <w:lvl w:ilvl="7">
      <w:numFmt w:val="bullet"/>
      <w:lvlText w:val="•"/>
      <w:lvlJc w:val="left"/>
      <w:pPr>
        <w:ind w:left="8237" w:hanging="174"/>
      </w:pPr>
      <w:rPr>
        <w:rFonts w:hint="default"/>
        <w:lang w:val="zh-CN" w:eastAsia="zh-CN" w:bidi="zh-CN"/>
      </w:rPr>
    </w:lvl>
    <w:lvl w:ilvl="8">
      <w:numFmt w:val="bullet"/>
      <w:lvlText w:val="•"/>
      <w:lvlJc w:val="left"/>
      <w:pPr>
        <w:ind w:left="9280" w:hanging="174"/>
      </w:pPr>
      <w:rPr>
        <w:rFonts w:hint="default"/>
        <w:lang w:val="zh-CN" w:eastAsia="zh-CN" w:bidi="zh-CN"/>
      </w:rPr>
    </w:lvl>
  </w:abstractNum>
  <w:abstractNum w:abstractNumId="1">
    <w:nsid w:val="9C8AC8EF"/>
    <w:multiLevelType w:val="multilevel"/>
    <w:tmpl w:val="9C8AC8EF"/>
    <w:lvl w:ilvl="0">
      <w:start w:val="1"/>
      <w:numFmt w:val="decimal"/>
      <w:lvlText w:val="%1."/>
      <w:lvlJc w:val="left"/>
      <w:pPr>
        <w:ind w:left="920" w:hanging="167"/>
        <w:jc w:val="left"/>
      </w:pPr>
      <w:rPr>
        <w:rFonts w:ascii="宋体" w:eastAsia="宋体" w:hAnsi="宋体" w:cs="宋体" w:hint="default"/>
        <w:spacing w:val="-3"/>
        <w:w w:val="103"/>
        <w:sz w:val="14"/>
        <w:szCs w:val="14"/>
        <w:lang w:val="zh-CN" w:eastAsia="zh-CN" w:bidi="zh-CN"/>
      </w:rPr>
    </w:lvl>
    <w:lvl w:ilvl="1">
      <w:numFmt w:val="bullet"/>
      <w:lvlText w:val="•"/>
      <w:lvlJc w:val="left"/>
      <w:pPr>
        <w:ind w:left="1964" w:hanging="167"/>
      </w:pPr>
      <w:rPr>
        <w:rFonts w:hint="default"/>
        <w:lang w:val="zh-CN" w:eastAsia="zh-CN" w:bidi="zh-CN"/>
      </w:rPr>
    </w:lvl>
    <w:lvl w:ilvl="2">
      <w:numFmt w:val="bullet"/>
      <w:lvlText w:val="•"/>
      <w:lvlJc w:val="left"/>
      <w:pPr>
        <w:ind w:left="3009" w:hanging="167"/>
      </w:pPr>
      <w:rPr>
        <w:rFonts w:hint="default"/>
        <w:lang w:val="zh-CN" w:eastAsia="zh-CN" w:bidi="zh-CN"/>
      </w:rPr>
    </w:lvl>
    <w:lvl w:ilvl="3">
      <w:numFmt w:val="bullet"/>
      <w:lvlText w:val="•"/>
      <w:lvlJc w:val="left"/>
      <w:pPr>
        <w:ind w:left="4053" w:hanging="167"/>
      </w:pPr>
      <w:rPr>
        <w:rFonts w:hint="default"/>
        <w:lang w:val="zh-CN" w:eastAsia="zh-CN" w:bidi="zh-CN"/>
      </w:rPr>
    </w:lvl>
    <w:lvl w:ilvl="4">
      <w:numFmt w:val="bullet"/>
      <w:lvlText w:val="•"/>
      <w:lvlJc w:val="left"/>
      <w:pPr>
        <w:ind w:left="5098" w:hanging="167"/>
      </w:pPr>
      <w:rPr>
        <w:rFonts w:hint="default"/>
        <w:lang w:val="zh-CN" w:eastAsia="zh-CN" w:bidi="zh-CN"/>
      </w:rPr>
    </w:lvl>
    <w:lvl w:ilvl="5">
      <w:numFmt w:val="bullet"/>
      <w:lvlText w:val="•"/>
      <w:lvlJc w:val="left"/>
      <w:pPr>
        <w:ind w:left="6142" w:hanging="167"/>
      </w:pPr>
      <w:rPr>
        <w:rFonts w:hint="default"/>
        <w:lang w:val="zh-CN" w:eastAsia="zh-CN" w:bidi="zh-CN"/>
      </w:rPr>
    </w:lvl>
    <w:lvl w:ilvl="6">
      <w:numFmt w:val="bullet"/>
      <w:lvlText w:val="•"/>
      <w:lvlJc w:val="left"/>
      <w:pPr>
        <w:ind w:left="7187" w:hanging="167"/>
      </w:pPr>
      <w:rPr>
        <w:rFonts w:hint="default"/>
        <w:lang w:val="zh-CN" w:eastAsia="zh-CN" w:bidi="zh-CN"/>
      </w:rPr>
    </w:lvl>
    <w:lvl w:ilvl="7">
      <w:numFmt w:val="bullet"/>
      <w:lvlText w:val="•"/>
      <w:lvlJc w:val="left"/>
      <w:pPr>
        <w:ind w:left="8231" w:hanging="167"/>
      </w:pPr>
      <w:rPr>
        <w:rFonts w:hint="default"/>
        <w:lang w:val="zh-CN" w:eastAsia="zh-CN" w:bidi="zh-CN"/>
      </w:rPr>
    </w:lvl>
    <w:lvl w:ilvl="8">
      <w:numFmt w:val="bullet"/>
      <w:lvlText w:val="•"/>
      <w:lvlJc w:val="left"/>
      <w:pPr>
        <w:ind w:left="9276" w:hanging="167"/>
      </w:pPr>
      <w:rPr>
        <w:rFonts w:hint="default"/>
        <w:lang w:val="zh-CN" w:eastAsia="zh-CN" w:bidi="zh-CN"/>
      </w:rPr>
    </w:lvl>
  </w:abstractNum>
  <w:abstractNum w:abstractNumId="2">
    <w:nsid w:val="B5E306ED"/>
    <w:multiLevelType w:val="multilevel"/>
    <w:tmpl w:val="B5E306ED"/>
    <w:lvl w:ilvl="0">
      <w:start w:val="1"/>
      <w:numFmt w:val="decimal"/>
      <w:lvlText w:val="%1."/>
      <w:lvlJc w:val="left"/>
      <w:pPr>
        <w:ind w:left="919" w:hanging="166"/>
        <w:jc w:val="left"/>
      </w:pPr>
      <w:rPr>
        <w:rFonts w:ascii="宋体" w:eastAsia="宋体" w:hAnsi="宋体" w:cs="宋体" w:hint="default"/>
        <w:spacing w:val="1"/>
        <w:w w:val="101"/>
        <w:sz w:val="14"/>
        <w:szCs w:val="14"/>
        <w:lang w:val="zh-CN" w:eastAsia="zh-CN" w:bidi="zh-CN"/>
      </w:rPr>
    </w:lvl>
    <w:lvl w:ilvl="1">
      <w:start w:val="1"/>
      <w:numFmt w:val="decimal"/>
      <w:lvlText w:val="%2."/>
      <w:lvlJc w:val="left"/>
      <w:pPr>
        <w:ind w:left="1185" w:hanging="173"/>
        <w:jc w:val="left"/>
      </w:pPr>
      <w:rPr>
        <w:rFonts w:ascii="宋体" w:eastAsia="宋体" w:hAnsi="宋体" w:cs="宋体" w:hint="default"/>
        <w:w w:val="100"/>
        <w:sz w:val="15"/>
        <w:szCs w:val="15"/>
        <w:lang w:val="zh-CN" w:eastAsia="zh-CN" w:bidi="zh-CN"/>
      </w:rPr>
    </w:lvl>
    <w:lvl w:ilvl="2">
      <w:numFmt w:val="bullet"/>
      <w:lvlText w:val="•"/>
      <w:lvlJc w:val="left"/>
      <w:pPr>
        <w:ind w:left="2311" w:hanging="173"/>
      </w:pPr>
      <w:rPr>
        <w:rFonts w:hint="default"/>
        <w:lang w:val="zh-CN" w:eastAsia="zh-CN" w:bidi="zh-CN"/>
      </w:rPr>
    </w:lvl>
    <w:lvl w:ilvl="3">
      <w:numFmt w:val="bullet"/>
      <w:lvlText w:val="•"/>
      <w:lvlJc w:val="left"/>
      <w:pPr>
        <w:ind w:left="3443" w:hanging="173"/>
      </w:pPr>
      <w:rPr>
        <w:rFonts w:hint="default"/>
        <w:lang w:val="zh-CN" w:eastAsia="zh-CN" w:bidi="zh-CN"/>
      </w:rPr>
    </w:lvl>
    <w:lvl w:ilvl="4">
      <w:numFmt w:val="bullet"/>
      <w:lvlText w:val="•"/>
      <w:lvlJc w:val="left"/>
      <w:pPr>
        <w:ind w:left="4575" w:hanging="173"/>
      </w:pPr>
      <w:rPr>
        <w:rFonts w:hint="default"/>
        <w:lang w:val="zh-CN" w:eastAsia="zh-CN" w:bidi="zh-CN"/>
      </w:rPr>
    </w:lvl>
    <w:lvl w:ilvl="5">
      <w:numFmt w:val="bullet"/>
      <w:lvlText w:val="•"/>
      <w:lvlJc w:val="left"/>
      <w:pPr>
        <w:ind w:left="5706" w:hanging="173"/>
      </w:pPr>
      <w:rPr>
        <w:rFonts w:hint="default"/>
        <w:lang w:val="zh-CN" w:eastAsia="zh-CN" w:bidi="zh-CN"/>
      </w:rPr>
    </w:lvl>
    <w:lvl w:ilvl="6">
      <w:numFmt w:val="bullet"/>
      <w:lvlText w:val="•"/>
      <w:lvlJc w:val="left"/>
      <w:pPr>
        <w:ind w:left="6838" w:hanging="173"/>
      </w:pPr>
      <w:rPr>
        <w:rFonts w:hint="default"/>
        <w:lang w:val="zh-CN" w:eastAsia="zh-CN" w:bidi="zh-CN"/>
      </w:rPr>
    </w:lvl>
    <w:lvl w:ilvl="7">
      <w:numFmt w:val="bullet"/>
      <w:lvlText w:val="•"/>
      <w:lvlJc w:val="left"/>
      <w:pPr>
        <w:ind w:left="7970" w:hanging="173"/>
      </w:pPr>
      <w:rPr>
        <w:rFonts w:hint="default"/>
        <w:lang w:val="zh-CN" w:eastAsia="zh-CN" w:bidi="zh-CN"/>
      </w:rPr>
    </w:lvl>
    <w:lvl w:ilvl="8">
      <w:numFmt w:val="bullet"/>
      <w:lvlText w:val="•"/>
      <w:lvlJc w:val="left"/>
      <w:pPr>
        <w:ind w:left="9101" w:hanging="173"/>
      </w:pPr>
      <w:rPr>
        <w:rFonts w:hint="default"/>
        <w:lang w:val="zh-CN" w:eastAsia="zh-CN" w:bidi="zh-CN"/>
      </w:rPr>
    </w:lvl>
  </w:abstractNum>
  <w:abstractNum w:abstractNumId="3">
    <w:nsid w:val="BF205925"/>
    <w:multiLevelType w:val="multilevel"/>
    <w:tmpl w:val="BF205925"/>
    <w:lvl w:ilvl="0">
      <w:start w:val="1"/>
      <w:numFmt w:val="decimal"/>
      <w:lvlText w:val="%1."/>
      <w:lvlJc w:val="left"/>
      <w:pPr>
        <w:ind w:left="947" w:hanging="158"/>
        <w:jc w:val="left"/>
      </w:pPr>
      <w:rPr>
        <w:rFonts w:ascii="宋体" w:eastAsia="宋体" w:hAnsi="宋体" w:cs="宋体" w:hint="default"/>
        <w:w w:val="103"/>
        <w:sz w:val="13"/>
        <w:szCs w:val="13"/>
        <w:lang w:val="zh-CN" w:eastAsia="zh-CN" w:bidi="zh-CN"/>
      </w:rPr>
    </w:lvl>
    <w:lvl w:ilvl="1">
      <w:start w:val="1"/>
      <w:numFmt w:val="decimal"/>
      <w:lvlText w:val="%2."/>
      <w:lvlJc w:val="left"/>
      <w:pPr>
        <w:ind w:left="1168" w:hanging="154"/>
        <w:jc w:val="left"/>
      </w:pPr>
      <w:rPr>
        <w:rFonts w:ascii="宋体" w:eastAsia="宋体" w:hAnsi="宋体" w:cs="宋体" w:hint="default"/>
        <w:w w:val="100"/>
        <w:sz w:val="13"/>
        <w:szCs w:val="13"/>
        <w:lang w:val="zh-CN" w:eastAsia="zh-CN" w:bidi="zh-CN"/>
      </w:rPr>
    </w:lvl>
    <w:lvl w:ilvl="2">
      <w:numFmt w:val="bullet"/>
      <w:lvlText w:val="•"/>
      <w:lvlJc w:val="left"/>
      <w:pPr>
        <w:ind w:left="2293" w:hanging="154"/>
      </w:pPr>
      <w:rPr>
        <w:rFonts w:hint="default"/>
        <w:lang w:val="zh-CN" w:eastAsia="zh-CN" w:bidi="zh-CN"/>
      </w:rPr>
    </w:lvl>
    <w:lvl w:ilvl="3">
      <w:numFmt w:val="bullet"/>
      <w:lvlText w:val="•"/>
      <w:lvlJc w:val="left"/>
      <w:pPr>
        <w:ind w:left="3427" w:hanging="154"/>
      </w:pPr>
      <w:rPr>
        <w:rFonts w:hint="default"/>
        <w:lang w:val="zh-CN" w:eastAsia="zh-CN" w:bidi="zh-CN"/>
      </w:rPr>
    </w:lvl>
    <w:lvl w:ilvl="4">
      <w:numFmt w:val="bullet"/>
      <w:lvlText w:val="•"/>
      <w:lvlJc w:val="left"/>
      <w:pPr>
        <w:ind w:left="4561" w:hanging="154"/>
      </w:pPr>
      <w:rPr>
        <w:rFonts w:hint="default"/>
        <w:lang w:val="zh-CN" w:eastAsia="zh-CN" w:bidi="zh-CN"/>
      </w:rPr>
    </w:lvl>
    <w:lvl w:ilvl="5">
      <w:numFmt w:val="bullet"/>
      <w:lvlText w:val="•"/>
      <w:lvlJc w:val="left"/>
      <w:pPr>
        <w:ind w:left="5695" w:hanging="154"/>
      </w:pPr>
      <w:rPr>
        <w:rFonts w:hint="default"/>
        <w:lang w:val="zh-CN" w:eastAsia="zh-CN" w:bidi="zh-CN"/>
      </w:rPr>
    </w:lvl>
    <w:lvl w:ilvl="6">
      <w:numFmt w:val="bullet"/>
      <w:lvlText w:val="•"/>
      <w:lvlJc w:val="left"/>
      <w:pPr>
        <w:ind w:left="6829" w:hanging="154"/>
      </w:pPr>
      <w:rPr>
        <w:rFonts w:hint="default"/>
        <w:lang w:val="zh-CN" w:eastAsia="zh-CN" w:bidi="zh-CN"/>
      </w:rPr>
    </w:lvl>
    <w:lvl w:ilvl="7">
      <w:numFmt w:val="bullet"/>
      <w:lvlText w:val="•"/>
      <w:lvlJc w:val="left"/>
      <w:pPr>
        <w:ind w:left="7963" w:hanging="154"/>
      </w:pPr>
      <w:rPr>
        <w:rFonts w:hint="default"/>
        <w:lang w:val="zh-CN" w:eastAsia="zh-CN" w:bidi="zh-CN"/>
      </w:rPr>
    </w:lvl>
    <w:lvl w:ilvl="8">
      <w:numFmt w:val="bullet"/>
      <w:lvlText w:val="•"/>
      <w:lvlJc w:val="left"/>
      <w:pPr>
        <w:ind w:left="9097" w:hanging="154"/>
      </w:pPr>
      <w:rPr>
        <w:rFonts w:hint="default"/>
        <w:lang w:val="zh-CN" w:eastAsia="zh-CN" w:bidi="zh-CN"/>
      </w:rPr>
    </w:lvl>
  </w:abstractNum>
  <w:abstractNum w:abstractNumId="4">
    <w:nsid w:val="C8879AEF"/>
    <w:multiLevelType w:val="multilevel"/>
    <w:tmpl w:val="C8879AEF"/>
    <w:lvl w:ilvl="0">
      <w:start w:val="1"/>
      <w:numFmt w:val="decimal"/>
      <w:lvlText w:val="%1."/>
      <w:lvlJc w:val="left"/>
      <w:pPr>
        <w:ind w:left="849" w:hanging="116"/>
        <w:jc w:val="left"/>
      </w:pPr>
      <w:rPr>
        <w:rFonts w:ascii="Times New Roman" w:eastAsia="Times New Roman" w:hAnsi="Times New Roman" w:cs="Times New Roman" w:hint="default"/>
        <w:w w:val="100"/>
        <w:sz w:val="13"/>
        <w:szCs w:val="13"/>
        <w:lang w:val="zh-CN" w:eastAsia="zh-CN" w:bidi="zh-CN"/>
      </w:rPr>
    </w:lvl>
    <w:lvl w:ilvl="1">
      <w:numFmt w:val="bullet"/>
      <w:lvlText w:val="•"/>
      <w:lvlJc w:val="left"/>
      <w:pPr>
        <w:ind w:left="1892" w:hanging="116"/>
      </w:pPr>
      <w:rPr>
        <w:rFonts w:hint="default"/>
        <w:lang w:val="zh-CN" w:eastAsia="zh-CN" w:bidi="zh-CN"/>
      </w:rPr>
    </w:lvl>
    <w:lvl w:ilvl="2">
      <w:numFmt w:val="bullet"/>
      <w:lvlText w:val="•"/>
      <w:lvlJc w:val="left"/>
      <w:pPr>
        <w:ind w:left="2945" w:hanging="116"/>
      </w:pPr>
      <w:rPr>
        <w:rFonts w:hint="default"/>
        <w:lang w:val="zh-CN" w:eastAsia="zh-CN" w:bidi="zh-CN"/>
      </w:rPr>
    </w:lvl>
    <w:lvl w:ilvl="3">
      <w:numFmt w:val="bullet"/>
      <w:lvlText w:val="•"/>
      <w:lvlJc w:val="left"/>
      <w:pPr>
        <w:ind w:left="3997" w:hanging="116"/>
      </w:pPr>
      <w:rPr>
        <w:rFonts w:hint="default"/>
        <w:lang w:val="zh-CN" w:eastAsia="zh-CN" w:bidi="zh-CN"/>
      </w:rPr>
    </w:lvl>
    <w:lvl w:ilvl="4">
      <w:numFmt w:val="bullet"/>
      <w:lvlText w:val="•"/>
      <w:lvlJc w:val="left"/>
      <w:pPr>
        <w:ind w:left="5050" w:hanging="116"/>
      </w:pPr>
      <w:rPr>
        <w:rFonts w:hint="default"/>
        <w:lang w:val="zh-CN" w:eastAsia="zh-CN" w:bidi="zh-CN"/>
      </w:rPr>
    </w:lvl>
    <w:lvl w:ilvl="5">
      <w:numFmt w:val="bullet"/>
      <w:lvlText w:val="•"/>
      <w:lvlJc w:val="left"/>
      <w:pPr>
        <w:ind w:left="6102" w:hanging="116"/>
      </w:pPr>
      <w:rPr>
        <w:rFonts w:hint="default"/>
        <w:lang w:val="zh-CN" w:eastAsia="zh-CN" w:bidi="zh-CN"/>
      </w:rPr>
    </w:lvl>
    <w:lvl w:ilvl="6">
      <w:numFmt w:val="bullet"/>
      <w:lvlText w:val="•"/>
      <w:lvlJc w:val="left"/>
      <w:pPr>
        <w:ind w:left="7155" w:hanging="116"/>
      </w:pPr>
      <w:rPr>
        <w:rFonts w:hint="default"/>
        <w:lang w:val="zh-CN" w:eastAsia="zh-CN" w:bidi="zh-CN"/>
      </w:rPr>
    </w:lvl>
    <w:lvl w:ilvl="7">
      <w:numFmt w:val="bullet"/>
      <w:lvlText w:val="•"/>
      <w:lvlJc w:val="left"/>
      <w:pPr>
        <w:ind w:left="8207" w:hanging="116"/>
      </w:pPr>
      <w:rPr>
        <w:rFonts w:hint="default"/>
        <w:lang w:val="zh-CN" w:eastAsia="zh-CN" w:bidi="zh-CN"/>
      </w:rPr>
    </w:lvl>
    <w:lvl w:ilvl="8">
      <w:numFmt w:val="bullet"/>
      <w:lvlText w:val="•"/>
      <w:lvlJc w:val="left"/>
      <w:pPr>
        <w:ind w:left="9260" w:hanging="116"/>
      </w:pPr>
      <w:rPr>
        <w:rFonts w:hint="default"/>
        <w:lang w:val="zh-CN" w:eastAsia="zh-CN" w:bidi="zh-CN"/>
      </w:rPr>
    </w:lvl>
  </w:abstractNum>
  <w:abstractNum w:abstractNumId="5">
    <w:nsid w:val="CF092B84"/>
    <w:multiLevelType w:val="multilevel"/>
    <w:tmpl w:val="CF092B84"/>
    <w:lvl w:ilvl="0">
      <w:start w:val="1"/>
      <w:numFmt w:val="decimal"/>
      <w:lvlText w:val="%1."/>
      <w:lvlJc w:val="left"/>
      <w:pPr>
        <w:ind w:left="631" w:hanging="164"/>
        <w:jc w:val="left"/>
      </w:pPr>
      <w:rPr>
        <w:rFonts w:ascii="宋体" w:eastAsia="宋体" w:hAnsi="宋体" w:cs="宋体" w:hint="default"/>
        <w:spacing w:val="-33"/>
        <w:w w:val="100"/>
        <w:sz w:val="14"/>
        <w:szCs w:val="14"/>
        <w:lang w:val="zh-CN" w:eastAsia="zh-CN" w:bidi="zh-CN"/>
      </w:rPr>
    </w:lvl>
    <w:lvl w:ilvl="1">
      <w:start w:val="1"/>
      <w:numFmt w:val="decimal"/>
      <w:lvlText w:val="%2."/>
      <w:lvlJc w:val="left"/>
      <w:pPr>
        <w:ind w:left="813" w:hanging="154"/>
        <w:jc w:val="left"/>
      </w:pPr>
      <w:rPr>
        <w:rFonts w:ascii="宋体" w:eastAsia="宋体" w:hAnsi="宋体" w:cs="宋体" w:hint="default"/>
        <w:w w:val="100"/>
        <w:sz w:val="13"/>
        <w:szCs w:val="13"/>
        <w:lang w:val="zh-CN" w:eastAsia="zh-CN" w:bidi="zh-CN"/>
      </w:rPr>
    </w:lvl>
    <w:lvl w:ilvl="2">
      <w:numFmt w:val="bullet"/>
      <w:lvlText w:val="•"/>
      <w:lvlJc w:val="left"/>
      <w:pPr>
        <w:ind w:left="1991" w:hanging="154"/>
      </w:pPr>
      <w:rPr>
        <w:rFonts w:hint="default"/>
        <w:lang w:val="zh-CN" w:eastAsia="zh-CN" w:bidi="zh-CN"/>
      </w:rPr>
    </w:lvl>
    <w:lvl w:ilvl="3">
      <w:numFmt w:val="bullet"/>
      <w:lvlText w:val="•"/>
      <w:lvlJc w:val="left"/>
      <w:pPr>
        <w:ind w:left="3163" w:hanging="154"/>
      </w:pPr>
      <w:rPr>
        <w:rFonts w:hint="default"/>
        <w:lang w:val="zh-CN" w:eastAsia="zh-CN" w:bidi="zh-CN"/>
      </w:rPr>
    </w:lvl>
    <w:lvl w:ilvl="4">
      <w:numFmt w:val="bullet"/>
      <w:lvlText w:val="•"/>
      <w:lvlJc w:val="left"/>
      <w:pPr>
        <w:ind w:left="4335" w:hanging="154"/>
      </w:pPr>
      <w:rPr>
        <w:rFonts w:hint="default"/>
        <w:lang w:val="zh-CN" w:eastAsia="zh-CN" w:bidi="zh-CN"/>
      </w:rPr>
    </w:lvl>
    <w:lvl w:ilvl="5">
      <w:numFmt w:val="bullet"/>
      <w:lvlText w:val="•"/>
      <w:lvlJc w:val="left"/>
      <w:pPr>
        <w:ind w:left="5506" w:hanging="154"/>
      </w:pPr>
      <w:rPr>
        <w:rFonts w:hint="default"/>
        <w:lang w:val="zh-CN" w:eastAsia="zh-CN" w:bidi="zh-CN"/>
      </w:rPr>
    </w:lvl>
    <w:lvl w:ilvl="6">
      <w:numFmt w:val="bullet"/>
      <w:lvlText w:val="•"/>
      <w:lvlJc w:val="left"/>
      <w:pPr>
        <w:ind w:left="6678" w:hanging="154"/>
      </w:pPr>
      <w:rPr>
        <w:rFonts w:hint="default"/>
        <w:lang w:val="zh-CN" w:eastAsia="zh-CN" w:bidi="zh-CN"/>
      </w:rPr>
    </w:lvl>
    <w:lvl w:ilvl="7">
      <w:numFmt w:val="bullet"/>
      <w:lvlText w:val="•"/>
      <w:lvlJc w:val="left"/>
      <w:pPr>
        <w:ind w:left="7850" w:hanging="154"/>
      </w:pPr>
      <w:rPr>
        <w:rFonts w:hint="default"/>
        <w:lang w:val="zh-CN" w:eastAsia="zh-CN" w:bidi="zh-CN"/>
      </w:rPr>
    </w:lvl>
    <w:lvl w:ilvl="8">
      <w:numFmt w:val="bullet"/>
      <w:lvlText w:val="•"/>
      <w:lvlJc w:val="left"/>
      <w:pPr>
        <w:ind w:left="9021" w:hanging="154"/>
      </w:pPr>
      <w:rPr>
        <w:rFonts w:hint="default"/>
        <w:lang w:val="zh-CN" w:eastAsia="zh-CN" w:bidi="zh-CN"/>
      </w:rPr>
    </w:lvl>
  </w:abstractNum>
  <w:abstractNum w:abstractNumId="6">
    <w:nsid w:val="D7F9FE59"/>
    <w:multiLevelType w:val="multilevel"/>
    <w:tmpl w:val="D7F9FE59"/>
    <w:lvl w:ilvl="0">
      <w:start w:val="1"/>
      <w:numFmt w:val="decimal"/>
      <w:lvlText w:val="%1."/>
      <w:lvlJc w:val="left"/>
      <w:pPr>
        <w:ind w:left="919" w:hanging="166"/>
        <w:jc w:val="left"/>
      </w:pPr>
      <w:rPr>
        <w:rFonts w:ascii="宋体" w:eastAsia="宋体" w:hAnsi="宋体" w:cs="宋体" w:hint="default"/>
        <w:spacing w:val="1"/>
        <w:w w:val="101"/>
        <w:sz w:val="14"/>
        <w:szCs w:val="14"/>
        <w:lang w:val="zh-CN" w:eastAsia="zh-CN" w:bidi="zh-CN"/>
      </w:rPr>
    </w:lvl>
    <w:lvl w:ilvl="1">
      <w:numFmt w:val="bullet"/>
      <w:lvlText w:val="•"/>
      <w:lvlJc w:val="left"/>
      <w:pPr>
        <w:ind w:left="1964" w:hanging="166"/>
      </w:pPr>
      <w:rPr>
        <w:rFonts w:hint="default"/>
        <w:lang w:val="zh-CN" w:eastAsia="zh-CN" w:bidi="zh-CN"/>
      </w:rPr>
    </w:lvl>
    <w:lvl w:ilvl="2">
      <w:numFmt w:val="bullet"/>
      <w:lvlText w:val="•"/>
      <w:lvlJc w:val="left"/>
      <w:pPr>
        <w:ind w:left="3009" w:hanging="166"/>
      </w:pPr>
      <w:rPr>
        <w:rFonts w:hint="default"/>
        <w:lang w:val="zh-CN" w:eastAsia="zh-CN" w:bidi="zh-CN"/>
      </w:rPr>
    </w:lvl>
    <w:lvl w:ilvl="3">
      <w:numFmt w:val="bullet"/>
      <w:lvlText w:val="•"/>
      <w:lvlJc w:val="left"/>
      <w:pPr>
        <w:ind w:left="4053" w:hanging="166"/>
      </w:pPr>
      <w:rPr>
        <w:rFonts w:hint="default"/>
        <w:lang w:val="zh-CN" w:eastAsia="zh-CN" w:bidi="zh-CN"/>
      </w:rPr>
    </w:lvl>
    <w:lvl w:ilvl="4">
      <w:numFmt w:val="bullet"/>
      <w:lvlText w:val="•"/>
      <w:lvlJc w:val="left"/>
      <w:pPr>
        <w:ind w:left="5098" w:hanging="166"/>
      </w:pPr>
      <w:rPr>
        <w:rFonts w:hint="default"/>
        <w:lang w:val="zh-CN" w:eastAsia="zh-CN" w:bidi="zh-CN"/>
      </w:rPr>
    </w:lvl>
    <w:lvl w:ilvl="5">
      <w:numFmt w:val="bullet"/>
      <w:lvlText w:val="•"/>
      <w:lvlJc w:val="left"/>
      <w:pPr>
        <w:ind w:left="6142" w:hanging="166"/>
      </w:pPr>
      <w:rPr>
        <w:rFonts w:hint="default"/>
        <w:lang w:val="zh-CN" w:eastAsia="zh-CN" w:bidi="zh-CN"/>
      </w:rPr>
    </w:lvl>
    <w:lvl w:ilvl="6">
      <w:numFmt w:val="bullet"/>
      <w:lvlText w:val="•"/>
      <w:lvlJc w:val="left"/>
      <w:pPr>
        <w:ind w:left="7187" w:hanging="166"/>
      </w:pPr>
      <w:rPr>
        <w:rFonts w:hint="default"/>
        <w:lang w:val="zh-CN" w:eastAsia="zh-CN" w:bidi="zh-CN"/>
      </w:rPr>
    </w:lvl>
    <w:lvl w:ilvl="7">
      <w:numFmt w:val="bullet"/>
      <w:lvlText w:val="•"/>
      <w:lvlJc w:val="left"/>
      <w:pPr>
        <w:ind w:left="8231" w:hanging="166"/>
      </w:pPr>
      <w:rPr>
        <w:rFonts w:hint="default"/>
        <w:lang w:val="zh-CN" w:eastAsia="zh-CN" w:bidi="zh-CN"/>
      </w:rPr>
    </w:lvl>
    <w:lvl w:ilvl="8">
      <w:numFmt w:val="bullet"/>
      <w:lvlText w:val="•"/>
      <w:lvlJc w:val="left"/>
      <w:pPr>
        <w:ind w:left="9276" w:hanging="166"/>
      </w:pPr>
      <w:rPr>
        <w:rFonts w:hint="default"/>
        <w:lang w:val="zh-CN" w:eastAsia="zh-CN" w:bidi="zh-CN"/>
      </w:rPr>
    </w:lvl>
  </w:abstractNum>
  <w:abstractNum w:abstractNumId="7">
    <w:nsid w:val="DCBA6B53"/>
    <w:multiLevelType w:val="multilevel"/>
    <w:tmpl w:val="DCBA6B53"/>
    <w:lvl w:ilvl="0">
      <w:start w:val="1"/>
      <w:numFmt w:val="decimal"/>
      <w:lvlText w:val="%1."/>
      <w:lvlJc w:val="left"/>
      <w:pPr>
        <w:ind w:left="919" w:hanging="166"/>
        <w:jc w:val="left"/>
      </w:pPr>
      <w:rPr>
        <w:rFonts w:ascii="宋体" w:eastAsia="宋体" w:hAnsi="宋体" w:cs="宋体" w:hint="default"/>
        <w:spacing w:val="1"/>
        <w:w w:val="101"/>
        <w:sz w:val="14"/>
        <w:szCs w:val="14"/>
        <w:lang w:val="zh-CN" w:eastAsia="zh-CN" w:bidi="zh-CN"/>
      </w:rPr>
    </w:lvl>
    <w:lvl w:ilvl="1">
      <w:numFmt w:val="bullet"/>
      <w:lvlText w:val="•"/>
      <w:lvlJc w:val="left"/>
      <w:pPr>
        <w:ind w:left="1964" w:hanging="166"/>
      </w:pPr>
      <w:rPr>
        <w:rFonts w:hint="default"/>
        <w:lang w:val="zh-CN" w:eastAsia="zh-CN" w:bidi="zh-CN"/>
      </w:rPr>
    </w:lvl>
    <w:lvl w:ilvl="2">
      <w:numFmt w:val="bullet"/>
      <w:lvlText w:val="•"/>
      <w:lvlJc w:val="left"/>
      <w:pPr>
        <w:ind w:left="3009" w:hanging="166"/>
      </w:pPr>
      <w:rPr>
        <w:rFonts w:hint="default"/>
        <w:lang w:val="zh-CN" w:eastAsia="zh-CN" w:bidi="zh-CN"/>
      </w:rPr>
    </w:lvl>
    <w:lvl w:ilvl="3">
      <w:numFmt w:val="bullet"/>
      <w:lvlText w:val="•"/>
      <w:lvlJc w:val="left"/>
      <w:pPr>
        <w:ind w:left="4053" w:hanging="166"/>
      </w:pPr>
      <w:rPr>
        <w:rFonts w:hint="default"/>
        <w:lang w:val="zh-CN" w:eastAsia="zh-CN" w:bidi="zh-CN"/>
      </w:rPr>
    </w:lvl>
    <w:lvl w:ilvl="4">
      <w:numFmt w:val="bullet"/>
      <w:lvlText w:val="•"/>
      <w:lvlJc w:val="left"/>
      <w:pPr>
        <w:ind w:left="5098" w:hanging="166"/>
      </w:pPr>
      <w:rPr>
        <w:rFonts w:hint="default"/>
        <w:lang w:val="zh-CN" w:eastAsia="zh-CN" w:bidi="zh-CN"/>
      </w:rPr>
    </w:lvl>
    <w:lvl w:ilvl="5">
      <w:numFmt w:val="bullet"/>
      <w:lvlText w:val="•"/>
      <w:lvlJc w:val="left"/>
      <w:pPr>
        <w:ind w:left="6142" w:hanging="166"/>
      </w:pPr>
      <w:rPr>
        <w:rFonts w:hint="default"/>
        <w:lang w:val="zh-CN" w:eastAsia="zh-CN" w:bidi="zh-CN"/>
      </w:rPr>
    </w:lvl>
    <w:lvl w:ilvl="6">
      <w:numFmt w:val="bullet"/>
      <w:lvlText w:val="•"/>
      <w:lvlJc w:val="left"/>
      <w:pPr>
        <w:ind w:left="7187" w:hanging="166"/>
      </w:pPr>
      <w:rPr>
        <w:rFonts w:hint="default"/>
        <w:lang w:val="zh-CN" w:eastAsia="zh-CN" w:bidi="zh-CN"/>
      </w:rPr>
    </w:lvl>
    <w:lvl w:ilvl="7">
      <w:numFmt w:val="bullet"/>
      <w:lvlText w:val="•"/>
      <w:lvlJc w:val="left"/>
      <w:pPr>
        <w:ind w:left="8231" w:hanging="166"/>
      </w:pPr>
      <w:rPr>
        <w:rFonts w:hint="default"/>
        <w:lang w:val="zh-CN" w:eastAsia="zh-CN" w:bidi="zh-CN"/>
      </w:rPr>
    </w:lvl>
    <w:lvl w:ilvl="8">
      <w:numFmt w:val="bullet"/>
      <w:lvlText w:val="•"/>
      <w:lvlJc w:val="left"/>
      <w:pPr>
        <w:ind w:left="9276" w:hanging="166"/>
      </w:pPr>
      <w:rPr>
        <w:rFonts w:hint="default"/>
        <w:lang w:val="zh-CN" w:eastAsia="zh-CN" w:bidi="zh-CN"/>
      </w:rPr>
    </w:lvl>
  </w:abstractNum>
  <w:abstractNum w:abstractNumId="8">
    <w:nsid w:val="F4B5D9F5"/>
    <w:multiLevelType w:val="multilevel"/>
    <w:tmpl w:val="F4B5D9F5"/>
    <w:lvl w:ilvl="0">
      <w:start w:val="1"/>
      <w:numFmt w:val="decimal"/>
      <w:lvlText w:val="%1."/>
      <w:lvlJc w:val="left"/>
      <w:pPr>
        <w:ind w:left="931" w:hanging="175"/>
        <w:jc w:val="left"/>
      </w:pPr>
      <w:rPr>
        <w:rFonts w:ascii="宋体" w:eastAsia="宋体" w:hAnsi="宋体" w:cs="宋体" w:hint="default"/>
        <w:w w:val="101"/>
        <w:sz w:val="15"/>
        <w:szCs w:val="15"/>
        <w:lang w:val="zh-CN" w:eastAsia="zh-CN" w:bidi="zh-CN"/>
      </w:rPr>
    </w:lvl>
    <w:lvl w:ilvl="1">
      <w:numFmt w:val="bullet"/>
      <w:lvlText w:val="•"/>
      <w:lvlJc w:val="left"/>
      <w:pPr>
        <w:ind w:left="1982" w:hanging="175"/>
      </w:pPr>
      <w:rPr>
        <w:rFonts w:hint="default"/>
        <w:lang w:val="zh-CN" w:eastAsia="zh-CN" w:bidi="zh-CN"/>
      </w:rPr>
    </w:lvl>
    <w:lvl w:ilvl="2">
      <w:numFmt w:val="bullet"/>
      <w:lvlText w:val="•"/>
      <w:lvlJc w:val="left"/>
      <w:pPr>
        <w:ind w:left="3025" w:hanging="175"/>
      </w:pPr>
      <w:rPr>
        <w:rFonts w:hint="default"/>
        <w:lang w:val="zh-CN" w:eastAsia="zh-CN" w:bidi="zh-CN"/>
      </w:rPr>
    </w:lvl>
    <w:lvl w:ilvl="3">
      <w:numFmt w:val="bullet"/>
      <w:lvlText w:val="•"/>
      <w:lvlJc w:val="left"/>
      <w:pPr>
        <w:ind w:left="4067" w:hanging="175"/>
      </w:pPr>
      <w:rPr>
        <w:rFonts w:hint="default"/>
        <w:lang w:val="zh-CN" w:eastAsia="zh-CN" w:bidi="zh-CN"/>
      </w:rPr>
    </w:lvl>
    <w:lvl w:ilvl="4">
      <w:numFmt w:val="bullet"/>
      <w:lvlText w:val="•"/>
      <w:lvlJc w:val="left"/>
      <w:pPr>
        <w:ind w:left="5110" w:hanging="175"/>
      </w:pPr>
      <w:rPr>
        <w:rFonts w:hint="default"/>
        <w:lang w:val="zh-CN" w:eastAsia="zh-CN" w:bidi="zh-CN"/>
      </w:rPr>
    </w:lvl>
    <w:lvl w:ilvl="5">
      <w:numFmt w:val="bullet"/>
      <w:lvlText w:val="•"/>
      <w:lvlJc w:val="left"/>
      <w:pPr>
        <w:ind w:left="6152" w:hanging="175"/>
      </w:pPr>
      <w:rPr>
        <w:rFonts w:hint="default"/>
        <w:lang w:val="zh-CN" w:eastAsia="zh-CN" w:bidi="zh-CN"/>
      </w:rPr>
    </w:lvl>
    <w:lvl w:ilvl="6">
      <w:numFmt w:val="bullet"/>
      <w:lvlText w:val="•"/>
      <w:lvlJc w:val="left"/>
      <w:pPr>
        <w:ind w:left="7195" w:hanging="175"/>
      </w:pPr>
      <w:rPr>
        <w:rFonts w:hint="default"/>
        <w:lang w:val="zh-CN" w:eastAsia="zh-CN" w:bidi="zh-CN"/>
      </w:rPr>
    </w:lvl>
    <w:lvl w:ilvl="7">
      <w:numFmt w:val="bullet"/>
      <w:lvlText w:val="•"/>
      <w:lvlJc w:val="left"/>
      <w:pPr>
        <w:ind w:left="8237" w:hanging="175"/>
      </w:pPr>
      <w:rPr>
        <w:rFonts w:hint="default"/>
        <w:lang w:val="zh-CN" w:eastAsia="zh-CN" w:bidi="zh-CN"/>
      </w:rPr>
    </w:lvl>
    <w:lvl w:ilvl="8">
      <w:numFmt w:val="bullet"/>
      <w:lvlText w:val="•"/>
      <w:lvlJc w:val="left"/>
      <w:pPr>
        <w:ind w:left="9280" w:hanging="175"/>
      </w:pPr>
      <w:rPr>
        <w:rFonts w:hint="default"/>
        <w:lang w:val="zh-CN" w:eastAsia="zh-CN" w:bidi="zh-CN"/>
      </w:rPr>
    </w:lvl>
  </w:abstractNum>
  <w:abstractNum w:abstractNumId="9">
    <w:nsid w:val="0053208E"/>
    <w:multiLevelType w:val="multilevel"/>
    <w:tmpl w:val="0053208E"/>
    <w:lvl w:ilvl="0">
      <w:start w:val="1"/>
      <w:numFmt w:val="decimal"/>
      <w:lvlText w:val="%1."/>
      <w:lvlJc w:val="left"/>
      <w:pPr>
        <w:ind w:left="1260" w:hanging="152"/>
        <w:jc w:val="left"/>
      </w:pPr>
      <w:rPr>
        <w:rFonts w:ascii="宋体" w:eastAsia="宋体" w:hAnsi="宋体" w:cs="宋体" w:hint="default"/>
        <w:spacing w:val="1"/>
        <w:w w:val="104"/>
        <w:sz w:val="12"/>
        <w:szCs w:val="12"/>
        <w:lang w:val="zh-CN" w:eastAsia="zh-CN" w:bidi="zh-CN"/>
      </w:rPr>
    </w:lvl>
    <w:lvl w:ilvl="1">
      <w:numFmt w:val="bullet"/>
      <w:lvlText w:val="•"/>
      <w:lvlJc w:val="left"/>
      <w:pPr>
        <w:ind w:left="2270" w:hanging="152"/>
      </w:pPr>
      <w:rPr>
        <w:rFonts w:hint="default"/>
        <w:lang w:val="zh-CN" w:eastAsia="zh-CN" w:bidi="zh-CN"/>
      </w:rPr>
    </w:lvl>
    <w:lvl w:ilvl="2">
      <w:numFmt w:val="bullet"/>
      <w:lvlText w:val="•"/>
      <w:lvlJc w:val="left"/>
      <w:pPr>
        <w:ind w:left="3281" w:hanging="152"/>
      </w:pPr>
      <w:rPr>
        <w:rFonts w:hint="default"/>
        <w:lang w:val="zh-CN" w:eastAsia="zh-CN" w:bidi="zh-CN"/>
      </w:rPr>
    </w:lvl>
    <w:lvl w:ilvl="3">
      <w:numFmt w:val="bullet"/>
      <w:lvlText w:val="•"/>
      <w:lvlJc w:val="left"/>
      <w:pPr>
        <w:ind w:left="4291" w:hanging="152"/>
      </w:pPr>
      <w:rPr>
        <w:rFonts w:hint="default"/>
        <w:lang w:val="zh-CN" w:eastAsia="zh-CN" w:bidi="zh-CN"/>
      </w:rPr>
    </w:lvl>
    <w:lvl w:ilvl="4">
      <w:numFmt w:val="bullet"/>
      <w:lvlText w:val="•"/>
      <w:lvlJc w:val="left"/>
      <w:pPr>
        <w:ind w:left="5302" w:hanging="152"/>
      </w:pPr>
      <w:rPr>
        <w:rFonts w:hint="default"/>
        <w:lang w:val="zh-CN" w:eastAsia="zh-CN" w:bidi="zh-CN"/>
      </w:rPr>
    </w:lvl>
    <w:lvl w:ilvl="5">
      <w:numFmt w:val="bullet"/>
      <w:lvlText w:val="•"/>
      <w:lvlJc w:val="left"/>
      <w:pPr>
        <w:ind w:left="6312" w:hanging="152"/>
      </w:pPr>
      <w:rPr>
        <w:rFonts w:hint="default"/>
        <w:lang w:val="zh-CN" w:eastAsia="zh-CN" w:bidi="zh-CN"/>
      </w:rPr>
    </w:lvl>
    <w:lvl w:ilvl="6">
      <w:numFmt w:val="bullet"/>
      <w:lvlText w:val="•"/>
      <w:lvlJc w:val="left"/>
      <w:pPr>
        <w:ind w:left="7323" w:hanging="152"/>
      </w:pPr>
      <w:rPr>
        <w:rFonts w:hint="default"/>
        <w:lang w:val="zh-CN" w:eastAsia="zh-CN" w:bidi="zh-CN"/>
      </w:rPr>
    </w:lvl>
    <w:lvl w:ilvl="7">
      <w:numFmt w:val="bullet"/>
      <w:lvlText w:val="•"/>
      <w:lvlJc w:val="left"/>
      <w:pPr>
        <w:ind w:left="8333" w:hanging="152"/>
      </w:pPr>
      <w:rPr>
        <w:rFonts w:hint="default"/>
        <w:lang w:val="zh-CN" w:eastAsia="zh-CN" w:bidi="zh-CN"/>
      </w:rPr>
    </w:lvl>
    <w:lvl w:ilvl="8">
      <w:numFmt w:val="bullet"/>
      <w:lvlText w:val="•"/>
      <w:lvlJc w:val="left"/>
      <w:pPr>
        <w:ind w:left="9344" w:hanging="152"/>
      </w:pPr>
      <w:rPr>
        <w:rFonts w:hint="default"/>
        <w:lang w:val="zh-CN" w:eastAsia="zh-CN" w:bidi="zh-CN"/>
      </w:rPr>
    </w:lvl>
  </w:abstractNum>
  <w:abstractNum w:abstractNumId="10">
    <w:nsid w:val="0248C179"/>
    <w:multiLevelType w:val="multilevel"/>
    <w:tmpl w:val="0248C179"/>
    <w:lvl w:ilvl="0">
      <w:start w:val="1"/>
      <w:numFmt w:val="decimal"/>
      <w:lvlText w:val="%1."/>
      <w:lvlJc w:val="left"/>
      <w:pPr>
        <w:ind w:left="926" w:hanging="170"/>
        <w:jc w:val="left"/>
      </w:pPr>
      <w:rPr>
        <w:rFonts w:ascii="宋体" w:eastAsia="宋体" w:hAnsi="宋体" w:cs="宋体" w:hint="default"/>
        <w:w w:val="98"/>
        <w:sz w:val="15"/>
        <w:szCs w:val="15"/>
        <w:lang w:val="zh-CN" w:eastAsia="zh-CN" w:bidi="zh-CN"/>
      </w:rPr>
    </w:lvl>
    <w:lvl w:ilvl="1">
      <w:numFmt w:val="bullet"/>
      <w:lvlText w:val="•"/>
      <w:lvlJc w:val="left"/>
      <w:pPr>
        <w:ind w:left="1964" w:hanging="170"/>
      </w:pPr>
      <w:rPr>
        <w:rFonts w:hint="default"/>
        <w:lang w:val="zh-CN" w:eastAsia="zh-CN" w:bidi="zh-CN"/>
      </w:rPr>
    </w:lvl>
    <w:lvl w:ilvl="2">
      <w:numFmt w:val="bullet"/>
      <w:lvlText w:val="•"/>
      <w:lvlJc w:val="left"/>
      <w:pPr>
        <w:ind w:left="3009" w:hanging="170"/>
      </w:pPr>
      <w:rPr>
        <w:rFonts w:hint="default"/>
        <w:lang w:val="zh-CN" w:eastAsia="zh-CN" w:bidi="zh-CN"/>
      </w:rPr>
    </w:lvl>
    <w:lvl w:ilvl="3">
      <w:numFmt w:val="bullet"/>
      <w:lvlText w:val="•"/>
      <w:lvlJc w:val="left"/>
      <w:pPr>
        <w:ind w:left="4053" w:hanging="170"/>
      </w:pPr>
      <w:rPr>
        <w:rFonts w:hint="default"/>
        <w:lang w:val="zh-CN" w:eastAsia="zh-CN" w:bidi="zh-CN"/>
      </w:rPr>
    </w:lvl>
    <w:lvl w:ilvl="4">
      <w:numFmt w:val="bullet"/>
      <w:lvlText w:val="•"/>
      <w:lvlJc w:val="left"/>
      <w:pPr>
        <w:ind w:left="5098" w:hanging="170"/>
      </w:pPr>
      <w:rPr>
        <w:rFonts w:hint="default"/>
        <w:lang w:val="zh-CN" w:eastAsia="zh-CN" w:bidi="zh-CN"/>
      </w:rPr>
    </w:lvl>
    <w:lvl w:ilvl="5">
      <w:numFmt w:val="bullet"/>
      <w:lvlText w:val="•"/>
      <w:lvlJc w:val="left"/>
      <w:pPr>
        <w:ind w:left="6142" w:hanging="170"/>
      </w:pPr>
      <w:rPr>
        <w:rFonts w:hint="default"/>
        <w:lang w:val="zh-CN" w:eastAsia="zh-CN" w:bidi="zh-CN"/>
      </w:rPr>
    </w:lvl>
    <w:lvl w:ilvl="6">
      <w:numFmt w:val="bullet"/>
      <w:lvlText w:val="•"/>
      <w:lvlJc w:val="left"/>
      <w:pPr>
        <w:ind w:left="7187" w:hanging="170"/>
      </w:pPr>
      <w:rPr>
        <w:rFonts w:hint="default"/>
        <w:lang w:val="zh-CN" w:eastAsia="zh-CN" w:bidi="zh-CN"/>
      </w:rPr>
    </w:lvl>
    <w:lvl w:ilvl="7">
      <w:numFmt w:val="bullet"/>
      <w:lvlText w:val="•"/>
      <w:lvlJc w:val="left"/>
      <w:pPr>
        <w:ind w:left="8231" w:hanging="170"/>
      </w:pPr>
      <w:rPr>
        <w:rFonts w:hint="default"/>
        <w:lang w:val="zh-CN" w:eastAsia="zh-CN" w:bidi="zh-CN"/>
      </w:rPr>
    </w:lvl>
    <w:lvl w:ilvl="8">
      <w:numFmt w:val="bullet"/>
      <w:lvlText w:val="•"/>
      <w:lvlJc w:val="left"/>
      <w:pPr>
        <w:ind w:left="9276" w:hanging="170"/>
      </w:pPr>
      <w:rPr>
        <w:rFonts w:hint="default"/>
        <w:lang w:val="zh-CN" w:eastAsia="zh-CN" w:bidi="zh-CN"/>
      </w:rPr>
    </w:lvl>
  </w:abstractNum>
  <w:abstractNum w:abstractNumId="11">
    <w:nsid w:val="03D62ECE"/>
    <w:multiLevelType w:val="multilevel"/>
    <w:tmpl w:val="03D62ECE"/>
    <w:lvl w:ilvl="0">
      <w:start w:val="1"/>
      <w:numFmt w:val="decimal"/>
      <w:lvlText w:val="%1."/>
      <w:lvlJc w:val="left"/>
      <w:pPr>
        <w:ind w:left="773" w:hanging="173"/>
        <w:jc w:val="left"/>
      </w:pPr>
      <w:rPr>
        <w:rFonts w:ascii="宋体" w:eastAsia="宋体" w:hAnsi="宋体" w:cs="宋体" w:hint="default"/>
        <w:spacing w:val="1"/>
        <w:w w:val="98"/>
        <w:sz w:val="15"/>
        <w:szCs w:val="15"/>
        <w:lang w:val="zh-CN" w:eastAsia="zh-CN" w:bidi="zh-CN"/>
      </w:rPr>
    </w:lvl>
    <w:lvl w:ilvl="1">
      <w:start w:val="1"/>
      <w:numFmt w:val="decimal"/>
      <w:lvlText w:val="%2."/>
      <w:lvlJc w:val="left"/>
      <w:pPr>
        <w:ind w:left="974" w:hanging="179"/>
        <w:jc w:val="left"/>
      </w:pPr>
      <w:rPr>
        <w:rFonts w:ascii="宋体" w:eastAsia="宋体" w:hAnsi="宋体" w:cs="宋体" w:hint="default"/>
        <w:spacing w:val="-1"/>
        <w:w w:val="104"/>
        <w:sz w:val="15"/>
        <w:szCs w:val="15"/>
        <w:lang w:val="zh-CN" w:eastAsia="zh-CN" w:bidi="zh-CN"/>
      </w:rPr>
    </w:lvl>
    <w:lvl w:ilvl="2">
      <w:numFmt w:val="bullet"/>
      <w:lvlText w:val="•"/>
      <w:lvlJc w:val="left"/>
      <w:pPr>
        <w:ind w:left="2133" w:hanging="179"/>
      </w:pPr>
      <w:rPr>
        <w:rFonts w:hint="default"/>
        <w:lang w:val="zh-CN" w:eastAsia="zh-CN" w:bidi="zh-CN"/>
      </w:rPr>
    </w:lvl>
    <w:lvl w:ilvl="3">
      <w:numFmt w:val="bullet"/>
      <w:lvlText w:val="•"/>
      <w:lvlJc w:val="left"/>
      <w:pPr>
        <w:ind w:left="3287" w:hanging="179"/>
      </w:pPr>
      <w:rPr>
        <w:rFonts w:hint="default"/>
        <w:lang w:val="zh-CN" w:eastAsia="zh-CN" w:bidi="zh-CN"/>
      </w:rPr>
    </w:lvl>
    <w:lvl w:ilvl="4">
      <w:numFmt w:val="bullet"/>
      <w:lvlText w:val="•"/>
      <w:lvlJc w:val="left"/>
      <w:pPr>
        <w:ind w:left="4441" w:hanging="179"/>
      </w:pPr>
      <w:rPr>
        <w:rFonts w:hint="default"/>
        <w:lang w:val="zh-CN" w:eastAsia="zh-CN" w:bidi="zh-CN"/>
      </w:rPr>
    </w:lvl>
    <w:lvl w:ilvl="5">
      <w:numFmt w:val="bullet"/>
      <w:lvlText w:val="•"/>
      <w:lvlJc w:val="left"/>
      <w:pPr>
        <w:ind w:left="5595" w:hanging="179"/>
      </w:pPr>
      <w:rPr>
        <w:rFonts w:hint="default"/>
        <w:lang w:val="zh-CN" w:eastAsia="zh-CN" w:bidi="zh-CN"/>
      </w:rPr>
    </w:lvl>
    <w:lvl w:ilvl="6">
      <w:numFmt w:val="bullet"/>
      <w:lvlText w:val="•"/>
      <w:lvlJc w:val="left"/>
      <w:pPr>
        <w:ind w:left="6749" w:hanging="179"/>
      </w:pPr>
      <w:rPr>
        <w:rFonts w:hint="default"/>
        <w:lang w:val="zh-CN" w:eastAsia="zh-CN" w:bidi="zh-CN"/>
      </w:rPr>
    </w:lvl>
    <w:lvl w:ilvl="7">
      <w:numFmt w:val="bullet"/>
      <w:lvlText w:val="•"/>
      <w:lvlJc w:val="left"/>
      <w:pPr>
        <w:ind w:left="7903" w:hanging="179"/>
      </w:pPr>
      <w:rPr>
        <w:rFonts w:hint="default"/>
        <w:lang w:val="zh-CN" w:eastAsia="zh-CN" w:bidi="zh-CN"/>
      </w:rPr>
    </w:lvl>
    <w:lvl w:ilvl="8">
      <w:numFmt w:val="bullet"/>
      <w:lvlText w:val="•"/>
      <w:lvlJc w:val="left"/>
      <w:pPr>
        <w:ind w:left="9057" w:hanging="179"/>
      </w:pPr>
      <w:rPr>
        <w:rFonts w:hint="default"/>
        <w:lang w:val="zh-CN" w:eastAsia="zh-CN" w:bidi="zh-CN"/>
      </w:rPr>
    </w:lvl>
  </w:abstractNum>
  <w:abstractNum w:abstractNumId="12">
    <w:nsid w:val="0E640482"/>
    <w:multiLevelType w:val="multilevel"/>
    <w:tmpl w:val="0E640482"/>
    <w:lvl w:ilvl="0">
      <w:start w:val="1"/>
      <w:numFmt w:val="decimal"/>
      <w:lvlText w:val="%1."/>
      <w:lvlJc w:val="left"/>
      <w:pPr>
        <w:ind w:left="920" w:hanging="167"/>
        <w:jc w:val="left"/>
      </w:pPr>
      <w:rPr>
        <w:rFonts w:ascii="宋体" w:eastAsia="宋体" w:hAnsi="宋体" w:cs="宋体" w:hint="default"/>
        <w:spacing w:val="-3"/>
        <w:w w:val="103"/>
        <w:sz w:val="14"/>
        <w:szCs w:val="14"/>
        <w:lang w:val="zh-CN" w:eastAsia="zh-CN" w:bidi="zh-CN"/>
      </w:rPr>
    </w:lvl>
    <w:lvl w:ilvl="1">
      <w:numFmt w:val="bullet"/>
      <w:lvlText w:val="•"/>
      <w:lvlJc w:val="left"/>
      <w:pPr>
        <w:ind w:left="1964" w:hanging="167"/>
      </w:pPr>
      <w:rPr>
        <w:rFonts w:hint="default"/>
        <w:lang w:val="zh-CN" w:eastAsia="zh-CN" w:bidi="zh-CN"/>
      </w:rPr>
    </w:lvl>
    <w:lvl w:ilvl="2">
      <w:numFmt w:val="bullet"/>
      <w:lvlText w:val="•"/>
      <w:lvlJc w:val="left"/>
      <w:pPr>
        <w:ind w:left="3009" w:hanging="167"/>
      </w:pPr>
      <w:rPr>
        <w:rFonts w:hint="default"/>
        <w:lang w:val="zh-CN" w:eastAsia="zh-CN" w:bidi="zh-CN"/>
      </w:rPr>
    </w:lvl>
    <w:lvl w:ilvl="3">
      <w:numFmt w:val="bullet"/>
      <w:lvlText w:val="•"/>
      <w:lvlJc w:val="left"/>
      <w:pPr>
        <w:ind w:left="4053" w:hanging="167"/>
      </w:pPr>
      <w:rPr>
        <w:rFonts w:hint="default"/>
        <w:lang w:val="zh-CN" w:eastAsia="zh-CN" w:bidi="zh-CN"/>
      </w:rPr>
    </w:lvl>
    <w:lvl w:ilvl="4">
      <w:numFmt w:val="bullet"/>
      <w:lvlText w:val="•"/>
      <w:lvlJc w:val="left"/>
      <w:pPr>
        <w:ind w:left="5098" w:hanging="167"/>
      </w:pPr>
      <w:rPr>
        <w:rFonts w:hint="default"/>
        <w:lang w:val="zh-CN" w:eastAsia="zh-CN" w:bidi="zh-CN"/>
      </w:rPr>
    </w:lvl>
    <w:lvl w:ilvl="5">
      <w:numFmt w:val="bullet"/>
      <w:lvlText w:val="•"/>
      <w:lvlJc w:val="left"/>
      <w:pPr>
        <w:ind w:left="6142" w:hanging="167"/>
      </w:pPr>
      <w:rPr>
        <w:rFonts w:hint="default"/>
        <w:lang w:val="zh-CN" w:eastAsia="zh-CN" w:bidi="zh-CN"/>
      </w:rPr>
    </w:lvl>
    <w:lvl w:ilvl="6">
      <w:numFmt w:val="bullet"/>
      <w:lvlText w:val="•"/>
      <w:lvlJc w:val="left"/>
      <w:pPr>
        <w:ind w:left="7187" w:hanging="167"/>
      </w:pPr>
      <w:rPr>
        <w:rFonts w:hint="default"/>
        <w:lang w:val="zh-CN" w:eastAsia="zh-CN" w:bidi="zh-CN"/>
      </w:rPr>
    </w:lvl>
    <w:lvl w:ilvl="7">
      <w:numFmt w:val="bullet"/>
      <w:lvlText w:val="•"/>
      <w:lvlJc w:val="left"/>
      <w:pPr>
        <w:ind w:left="8231" w:hanging="167"/>
      </w:pPr>
      <w:rPr>
        <w:rFonts w:hint="default"/>
        <w:lang w:val="zh-CN" w:eastAsia="zh-CN" w:bidi="zh-CN"/>
      </w:rPr>
    </w:lvl>
    <w:lvl w:ilvl="8">
      <w:numFmt w:val="bullet"/>
      <w:lvlText w:val="•"/>
      <w:lvlJc w:val="left"/>
      <w:pPr>
        <w:ind w:left="9276" w:hanging="167"/>
      </w:pPr>
      <w:rPr>
        <w:rFonts w:hint="default"/>
        <w:lang w:val="zh-CN" w:eastAsia="zh-CN" w:bidi="zh-CN"/>
      </w:rPr>
    </w:lvl>
  </w:abstractNum>
  <w:abstractNum w:abstractNumId="13">
    <w:nsid w:val="2470EC97"/>
    <w:multiLevelType w:val="multilevel"/>
    <w:tmpl w:val="2470EC97"/>
    <w:lvl w:ilvl="0">
      <w:start w:val="1"/>
      <w:numFmt w:val="decimal"/>
      <w:lvlText w:val="%1."/>
      <w:lvlJc w:val="left"/>
      <w:pPr>
        <w:ind w:left="926" w:hanging="170"/>
        <w:jc w:val="left"/>
      </w:pPr>
      <w:rPr>
        <w:rFonts w:ascii="宋体" w:eastAsia="宋体" w:hAnsi="宋体" w:cs="宋体" w:hint="default"/>
        <w:w w:val="98"/>
        <w:sz w:val="15"/>
        <w:szCs w:val="15"/>
        <w:lang w:val="zh-CN" w:eastAsia="zh-CN" w:bidi="zh-CN"/>
      </w:rPr>
    </w:lvl>
    <w:lvl w:ilvl="1">
      <w:numFmt w:val="bullet"/>
      <w:lvlText w:val="•"/>
      <w:lvlJc w:val="left"/>
      <w:pPr>
        <w:ind w:left="1964" w:hanging="170"/>
      </w:pPr>
      <w:rPr>
        <w:rFonts w:hint="default"/>
        <w:lang w:val="zh-CN" w:eastAsia="zh-CN" w:bidi="zh-CN"/>
      </w:rPr>
    </w:lvl>
    <w:lvl w:ilvl="2">
      <w:numFmt w:val="bullet"/>
      <w:lvlText w:val="•"/>
      <w:lvlJc w:val="left"/>
      <w:pPr>
        <w:ind w:left="3009" w:hanging="170"/>
      </w:pPr>
      <w:rPr>
        <w:rFonts w:hint="default"/>
        <w:lang w:val="zh-CN" w:eastAsia="zh-CN" w:bidi="zh-CN"/>
      </w:rPr>
    </w:lvl>
    <w:lvl w:ilvl="3">
      <w:numFmt w:val="bullet"/>
      <w:lvlText w:val="•"/>
      <w:lvlJc w:val="left"/>
      <w:pPr>
        <w:ind w:left="4053" w:hanging="170"/>
      </w:pPr>
      <w:rPr>
        <w:rFonts w:hint="default"/>
        <w:lang w:val="zh-CN" w:eastAsia="zh-CN" w:bidi="zh-CN"/>
      </w:rPr>
    </w:lvl>
    <w:lvl w:ilvl="4">
      <w:numFmt w:val="bullet"/>
      <w:lvlText w:val="•"/>
      <w:lvlJc w:val="left"/>
      <w:pPr>
        <w:ind w:left="5098" w:hanging="170"/>
      </w:pPr>
      <w:rPr>
        <w:rFonts w:hint="default"/>
        <w:lang w:val="zh-CN" w:eastAsia="zh-CN" w:bidi="zh-CN"/>
      </w:rPr>
    </w:lvl>
    <w:lvl w:ilvl="5">
      <w:numFmt w:val="bullet"/>
      <w:lvlText w:val="•"/>
      <w:lvlJc w:val="left"/>
      <w:pPr>
        <w:ind w:left="6142" w:hanging="170"/>
      </w:pPr>
      <w:rPr>
        <w:rFonts w:hint="default"/>
        <w:lang w:val="zh-CN" w:eastAsia="zh-CN" w:bidi="zh-CN"/>
      </w:rPr>
    </w:lvl>
    <w:lvl w:ilvl="6">
      <w:numFmt w:val="bullet"/>
      <w:lvlText w:val="•"/>
      <w:lvlJc w:val="left"/>
      <w:pPr>
        <w:ind w:left="7187" w:hanging="170"/>
      </w:pPr>
      <w:rPr>
        <w:rFonts w:hint="default"/>
        <w:lang w:val="zh-CN" w:eastAsia="zh-CN" w:bidi="zh-CN"/>
      </w:rPr>
    </w:lvl>
    <w:lvl w:ilvl="7">
      <w:numFmt w:val="bullet"/>
      <w:lvlText w:val="•"/>
      <w:lvlJc w:val="left"/>
      <w:pPr>
        <w:ind w:left="8231" w:hanging="170"/>
      </w:pPr>
      <w:rPr>
        <w:rFonts w:hint="default"/>
        <w:lang w:val="zh-CN" w:eastAsia="zh-CN" w:bidi="zh-CN"/>
      </w:rPr>
    </w:lvl>
    <w:lvl w:ilvl="8">
      <w:numFmt w:val="bullet"/>
      <w:lvlText w:val="•"/>
      <w:lvlJc w:val="left"/>
      <w:pPr>
        <w:ind w:left="9276" w:hanging="170"/>
      </w:pPr>
      <w:rPr>
        <w:rFonts w:hint="default"/>
        <w:lang w:val="zh-CN" w:eastAsia="zh-CN" w:bidi="zh-CN"/>
      </w:rPr>
    </w:lvl>
  </w:abstractNum>
  <w:abstractNum w:abstractNumId="14">
    <w:nsid w:val="25B654F3"/>
    <w:multiLevelType w:val="multilevel"/>
    <w:tmpl w:val="25B654F3"/>
    <w:lvl w:ilvl="0">
      <w:start w:val="100"/>
      <w:numFmt w:val="decimal"/>
      <w:lvlText w:val="%1"/>
      <w:lvlJc w:val="left"/>
      <w:pPr>
        <w:ind w:left="771" w:hanging="517"/>
        <w:jc w:val="left"/>
      </w:pPr>
      <w:rPr>
        <w:rFonts w:hint="default"/>
        <w:lang w:val="zh-CN" w:eastAsia="zh-CN" w:bidi="zh-CN"/>
      </w:rPr>
    </w:lvl>
    <w:lvl w:ilvl="1">
      <w:start w:val="80"/>
      <w:numFmt w:val="decimal"/>
      <w:lvlText w:val="%1-%2"/>
      <w:lvlJc w:val="left"/>
      <w:pPr>
        <w:ind w:left="771" w:hanging="517"/>
        <w:jc w:val="left"/>
      </w:pPr>
      <w:rPr>
        <w:rFonts w:ascii="宋体" w:eastAsia="宋体" w:hAnsi="宋体" w:cs="宋体" w:hint="default"/>
        <w:spacing w:val="1"/>
        <w:w w:val="98"/>
        <w:sz w:val="15"/>
        <w:szCs w:val="15"/>
        <w:lang w:val="zh-CN" w:eastAsia="zh-CN" w:bidi="zh-CN"/>
      </w:rPr>
    </w:lvl>
    <w:lvl w:ilvl="2">
      <w:start w:val="1"/>
      <w:numFmt w:val="decimal"/>
      <w:lvlText w:val="%3."/>
      <w:lvlJc w:val="left"/>
      <w:pPr>
        <w:ind w:left="464" w:hanging="130"/>
        <w:jc w:val="left"/>
      </w:pPr>
      <w:rPr>
        <w:rFonts w:ascii="Times New Roman" w:eastAsia="Times New Roman" w:hAnsi="Times New Roman" w:cs="Times New Roman" w:hint="default"/>
        <w:spacing w:val="1"/>
        <w:w w:val="98"/>
        <w:sz w:val="15"/>
        <w:szCs w:val="15"/>
        <w:lang w:val="zh-CN" w:eastAsia="zh-CN" w:bidi="zh-CN"/>
      </w:rPr>
    </w:lvl>
    <w:lvl w:ilvl="3">
      <w:numFmt w:val="bullet"/>
      <w:lvlText w:val="•"/>
      <w:lvlJc w:val="left"/>
      <w:pPr>
        <w:ind w:left="3132" w:hanging="130"/>
      </w:pPr>
      <w:rPr>
        <w:rFonts w:hint="default"/>
        <w:lang w:val="zh-CN" w:eastAsia="zh-CN" w:bidi="zh-CN"/>
      </w:rPr>
    </w:lvl>
    <w:lvl w:ilvl="4">
      <w:numFmt w:val="bullet"/>
      <w:lvlText w:val="•"/>
      <w:lvlJc w:val="left"/>
      <w:pPr>
        <w:ind w:left="4308" w:hanging="130"/>
      </w:pPr>
      <w:rPr>
        <w:rFonts w:hint="default"/>
        <w:lang w:val="zh-CN" w:eastAsia="zh-CN" w:bidi="zh-CN"/>
      </w:rPr>
    </w:lvl>
    <w:lvl w:ilvl="5">
      <w:numFmt w:val="bullet"/>
      <w:lvlText w:val="•"/>
      <w:lvlJc w:val="left"/>
      <w:pPr>
        <w:ind w:left="5484" w:hanging="130"/>
      </w:pPr>
      <w:rPr>
        <w:rFonts w:hint="default"/>
        <w:lang w:val="zh-CN" w:eastAsia="zh-CN" w:bidi="zh-CN"/>
      </w:rPr>
    </w:lvl>
    <w:lvl w:ilvl="6">
      <w:numFmt w:val="bullet"/>
      <w:lvlText w:val="•"/>
      <w:lvlJc w:val="left"/>
      <w:pPr>
        <w:ind w:left="6660" w:hanging="130"/>
      </w:pPr>
      <w:rPr>
        <w:rFonts w:hint="default"/>
        <w:lang w:val="zh-CN" w:eastAsia="zh-CN" w:bidi="zh-CN"/>
      </w:rPr>
    </w:lvl>
    <w:lvl w:ilvl="7">
      <w:numFmt w:val="bullet"/>
      <w:lvlText w:val="•"/>
      <w:lvlJc w:val="left"/>
      <w:pPr>
        <w:ind w:left="7836" w:hanging="130"/>
      </w:pPr>
      <w:rPr>
        <w:rFonts w:hint="default"/>
        <w:lang w:val="zh-CN" w:eastAsia="zh-CN" w:bidi="zh-CN"/>
      </w:rPr>
    </w:lvl>
    <w:lvl w:ilvl="8">
      <w:numFmt w:val="bullet"/>
      <w:lvlText w:val="•"/>
      <w:lvlJc w:val="left"/>
      <w:pPr>
        <w:ind w:left="9012" w:hanging="130"/>
      </w:pPr>
      <w:rPr>
        <w:rFonts w:hint="default"/>
        <w:lang w:val="zh-CN" w:eastAsia="zh-CN" w:bidi="zh-CN"/>
      </w:rPr>
    </w:lvl>
  </w:abstractNum>
  <w:abstractNum w:abstractNumId="15">
    <w:nsid w:val="2A8F537B"/>
    <w:multiLevelType w:val="multilevel"/>
    <w:tmpl w:val="2A8F537B"/>
    <w:lvl w:ilvl="0">
      <w:start w:val="1"/>
      <w:numFmt w:val="decimal"/>
      <w:lvlText w:val="%1."/>
      <w:lvlJc w:val="left"/>
      <w:pPr>
        <w:ind w:left="931" w:hanging="175"/>
        <w:jc w:val="left"/>
      </w:pPr>
      <w:rPr>
        <w:rFonts w:ascii="宋体" w:eastAsia="宋体" w:hAnsi="宋体" w:cs="宋体" w:hint="default"/>
        <w:w w:val="101"/>
        <w:sz w:val="15"/>
        <w:szCs w:val="15"/>
        <w:lang w:val="zh-CN" w:eastAsia="zh-CN" w:bidi="zh-CN"/>
      </w:rPr>
    </w:lvl>
    <w:lvl w:ilvl="1">
      <w:numFmt w:val="bullet"/>
      <w:lvlText w:val="•"/>
      <w:lvlJc w:val="left"/>
      <w:pPr>
        <w:ind w:left="1982" w:hanging="175"/>
      </w:pPr>
      <w:rPr>
        <w:rFonts w:hint="default"/>
        <w:lang w:val="zh-CN" w:eastAsia="zh-CN" w:bidi="zh-CN"/>
      </w:rPr>
    </w:lvl>
    <w:lvl w:ilvl="2">
      <w:numFmt w:val="bullet"/>
      <w:lvlText w:val="•"/>
      <w:lvlJc w:val="left"/>
      <w:pPr>
        <w:ind w:left="3025" w:hanging="175"/>
      </w:pPr>
      <w:rPr>
        <w:rFonts w:hint="default"/>
        <w:lang w:val="zh-CN" w:eastAsia="zh-CN" w:bidi="zh-CN"/>
      </w:rPr>
    </w:lvl>
    <w:lvl w:ilvl="3">
      <w:numFmt w:val="bullet"/>
      <w:lvlText w:val="•"/>
      <w:lvlJc w:val="left"/>
      <w:pPr>
        <w:ind w:left="4067" w:hanging="175"/>
      </w:pPr>
      <w:rPr>
        <w:rFonts w:hint="default"/>
        <w:lang w:val="zh-CN" w:eastAsia="zh-CN" w:bidi="zh-CN"/>
      </w:rPr>
    </w:lvl>
    <w:lvl w:ilvl="4">
      <w:numFmt w:val="bullet"/>
      <w:lvlText w:val="•"/>
      <w:lvlJc w:val="left"/>
      <w:pPr>
        <w:ind w:left="5110" w:hanging="175"/>
      </w:pPr>
      <w:rPr>
        <w:rFonts w:hint="default"/>
        <w:lang w:val="zh-CN" w:eastAsia="zh-CN" w:bidi="zh-CN"/>
      </w:rPr>
    </w:lvl>
    <w:lvl w:ilvl="5">
      <w:numFmt w:val="bullet"/>
      <w:lvlText w:val="•"/>
      <w:lvlJc w:val="left"/>
      <w:pPr>
        <w:ind w:left="6152" w:hanging="175"/>
      </w:pPr>
      <w:rPr>
        <w:rFonts w:hint="default"/>
        <w:lang w:val="zh-CN" w:eastAsia="zh-CN" w:bidi="zh-CN"/>
      </w:rPr>
    </w:lvl>
    <w:lvl w:ilvl="6">
      <w:numFmt w:val="bullet"/>
      <w:lvlText w:val="•"/>
      <w:lvlJc w:val="left"/>
      <w:pPr>
        <w:ind w:left="7195" w:hanging="175"/>
      </w:pPr>
      <w:rPr>
        <w:rFonts w:hint="default"/>
        <w:lang w:val="zh-CN" w:eastAsia="zh-CN" w:bidi="zh-CN"/>
      </w:rPr>
    </w:lvl>
    <w:lvl w:ilvl="7">
      <w:numFmt w:val="bullet"/>
      <w:lvlText w:val="•"/>
      <w:lvlJc w:val="left"/>
      <w:pPr>
        <w:ind w:left="8237" w:hanging="175"/>
      </w:pPr>
      <w:rPr>
        <w:rFonts w:hint="default"/>
        <w:lang w:val="zh-CN" w:eastAsia="zh-CN" w:bidi="zh-CN"/>
      </w:rPr>
    </w:lvl>
    <w:lvl w:ilvl="8">
      <w:numFmt w:val="bullet"/>
      <w:lvlText w:val="•"/>
      <w:lvlJc w:val="left"/>
      <w:pPr>
        <w:ind w:left="9280" w:hanging="175"/>
      </w:pPr>
      <w:rPr>
        <w:rFonts w:hint="default"/>
        <w:lang w:val="zh-CN" w:eastAsia="zh-CN" w:bidi="zh-CN"/>
      </w:rPr>
    </w:lvl>
  </w:abstractNum>
  <w:abstractNum w:abstractNumId="16">
    <w:nsid w:val="46A08BB8"/>
    <w:multiLevelType w:val="multilevel"/>
    <w:tmpl w:val="46A08BB8"/>
    <w:lvl w:ilvl="0">
      <w:start w:val="1"/>
      <w:numFmt w:val="decimal"/>
      <w:lvlText w:val="%1."/>
      <w:lvlJc w:val="left"/>
      <w:pPr>
        <w:ind w:left="921" w:hanging="168"/>
        <w:jc w:val="left"/>
      </w:pPr>
      <w:rPr>
        <w:rFonts w:ascii="宋体" w:eastAsia="宋体" w:hAnsi="宋体" w:cs="宋体" w:hint="default"/>
        <w:spacing w:val="1"/>
        <w:w w:val="101"/>
        <w:sz w:val="14"/>
        <w:szCs w:val="14"/>
        <w:lang w:val="zh-CN" w:eastAsia="zh-CN" w:bidi="zh-CN"/>
      </w:rPr>
    </w:lvl>
    <w:lvl w:ilvl="1">
      <w:numFmt w:val="bullet"/>
      <w:lvlText w:val="•"/>
      <w:lvlJc w:val="left"/>
      <w:pPr>
        <w:ind w:left="1964" w:hanging="168"/>
      </w:pPr>
      <w:rPr>
        <w:rFonts w:hint="default"/>
        <w:lang w:val="zh-CN" w:eastAsia="zh-CN" w:bidi="zh-CN"/>
      </w:rPr>
    </w:lvl>
    <w:lvl w:ilvl="2">
      <w:numFmt w:val="bullet"/>
      <w:lvlText w:val="•"/>
      <w:lvlJc w:val="left"/>
      <w:pPr>
        <w:ind w:left="3009" w:hanging="168"/>
      </w:pPr>
      <w:rPr>
        <w:rFonts w:hint="default"/>
        <w:lang w:val="zh-CN" w:eastAsia="zh-CN" w:bidi="zh-CN"/>
      </w:rPr>
    </w:lvl>
    <w:lvl w:ilvl="3">
      <w:numFmt w:val="bullet"/>
      <w:lvlText w:val="•"/>
      <w:lvlJc w:val="left"/>
      <w:pPr>
        <w:ind w:left="4053" w:hanging="168"/>
      </w:pPr>
      <w:rPr>
        <w:rFonts w:hint="default"/>
        <w:lang w:val="zh-CN" w:eastAsia="zh-CN" w:bidi="zh-CN"/>
      </w:rPr>
    </w:lvl>
    <w:lvl w:ilvl="4">
      <w:numFmt w:val="bullet"/>
      <w:lvlText w:val="•"/>
      <w:lvlJc w:val="left"/>
      <w:pPr>
        <w:ind w:left="5098" w:hanging="168"/>
      </w:pPr>
      <w:rPr>
        <w:rFonts w:hint="default"/>
        <w:lang w:val="zh-CN" w:eastAsia="zh-CN" w:bidi="zh-CN"/>
      </w:rPr>
    </w:lvl>
    <w:lvl w:ilvl="5">
      <w:numFmt w:val="bullet"/>
      <w:lvlText w:val="•"/>
      <w:lvlJc w:val="left"/>
      <w:pPr>
        <w:ind w:left="6142" w:hanging="168"/>
      </w:pPr>
      <w:rPr>
        <w:rFonts w:hint="default"/>
        <w:lang w:val="zh-CN" w:eastAsia="zh-CN" w:bidi="zh-CN"/>
      </w:rPr>
    </w:lvl>
    <w:lvl w:ilvl="6">
      <w:numFmt w:val="bullet"/>
      <w:lvlText w:val="•"/>
      <w:lvlJc w:val="left"/>
      <w:pPr>
        <w:ind w:left="7187" w:hanging="168"/>
      </w:pPr>
      <w:rPr>
        <w:rFonts w:hint="default"/>
        <w:lang w:val="zh-CN" w:eastAsia="zh-CN" w:bidi="zh-CN"/>
      </w:rPr>
    </w:lvl>
    <w:lvl w:ilvl="7">
      <w:numFmt w:val="bullet"/>
      <w:lvlText w:val="•"/>
      <w:lvlJc w:val="left"/>
      <w:pPr>
        <w:ind w:left="8231" w:hanging="168"/>
      </w:pPr>
      <w:rPr>
        <w:rFonts w:hint="default"/>
        <w:lang w:val="zh-CN" w:eastAsia="zh-CN" w:bidi="zh-CN"/>
      </w:rPr>
    </w:lvl>
    <w:lvl w:ilvl="8">
      <w:numFmt w:val="bullet"/>
      <w:lvlText w:val="•"/>
      <w:lvlJc w:val="left"/>
      <w:pPr>
        <w:ind w:left="9276" w:hanging="168"/>
      </w:pPr>
      <w:rPr>
        <w:rFonts w:hint="default"/>
        <w:lang w:val="zh-CN" w:eastAsia="zh-CN" w:bidi="zh-CN"/>
      </w:rPr>
    </w:lvl>
  </w:abstractNum>
  <w:abstractNum w:abstractNumId="17">
    <w:nsid w:val="4C1BAE26"/>
    <w:multiLevelType w:val="multilevel"/>
    <w:tmpl w:val="4C1BAE26"/>
    <w:lvl w:ilvl="0">
      <w:start w:val="1"/>
      <w:numFmt w:val="decimal"/>
      <w:lvlText w:val="%1."/>
      <w:lvlJc w:val="left"/>
      <w:pPr>
        <w:ind w:left="919" w:hanging="166"/>
        <w:jc w:val="left"/>
      </w:pPr>
      <w:rPr>
        <w:rFonts w:ascii="宋体" w:eastAsia="宋体" w:hAnsi="宋体" w:cs="宋体" w:hint="default"/>
        <w:spacing w:val="1"/>
        <w:w w:val="101"/>
        <w:sz w:val="14"/>
        <w:szCs w:val="14"/>
        <w:lang w:val="zh-CN" w:eastAsia="zh-CN" w:bidi="zh-CN"/>
      </w:rPr>
    </w:lvl>
    <w:lvl w:ilvl="1">
      <w:numFmt w:val="bullet"/>
      <w:lvlText w:val="•"/>
      <w:lvlJc w:val="left"/>
      <w:pPr>
        <w:ind w:left="1964" w:hanging="166"/>
      </w:pPr>
      <w:rPr>
        <w:rFonts w:hint="default"/>
        <w:lang w:val="zh-CN" w:eastAsia="zh-CN" w:bidi="zh-CN"/>
      </w:rPr>
    </w:lvl>
    <w:lvl w:ilvl="2">
      <w:numFmt w:val="bullet"/>
      <w:lvlText w:val="•"/>
      <w:lvlJc w:val="left"/>
      <w:pPr>
        <w:ind w:left="3009" w:hanging="166"/>
      </w:pPr>
      <w:rPr>
        <w:rFonts w:hint="default"/>
        <w:lang w:val="zh-CN" w:eastAsia="zh-CN" w:bidi="zh-CN"/>
      </w:rPr>
    </w:lvl>
    <w:lvl w:ilvl="3">
      <w:numFmt w:val="bullet"/>
      <w:lvlText w:val="•"/>
      <w:lvlJc w:val="left"/>
      <w:pPr>
        <w:ind w:left="4053" w:hanging="166"/>
      </w:pPr>
      <w:rPr>
        <w:rFonts w:hint="default"/>
        <w:lang w:val="zh-CN" w:eastAsia="zh-CN" w:bidi="zh-CN"/>
      </w:rPr>
    </w:lvl>
    <w:lvl w:ilvl="4">
      <w:numFmt w:val="bullet"/>
      <w:lvlText w:val="•"/>
      <w:lvlJc w:val="left"/>
      <w:pPr>
        <w:ind w:left="5098" w:hanging="166"/>
      </w:pPr>
      <w:rPr>
        <w:rFonts w:hint="default"/>
        <w:lang w:val="zh-CN" w:eastAsia="zh-CN" w:bidi="zh-CN"/>
      </w:rPr>
    </w:lvl>
    <w:lvl w:ilvl="5">
      <w:numFmt w:val="bullet"/>
      <w:lvlText w:val="•"/>
      <w:lvlJc w:val="left"/>
      <w:pPr>
        <w:ind w:left="6142" w:hanging="166"/>
      </w:pPr>
      <w:rPr>
        <w:rFonts w:hint="default"/>
        <w:lang w:val="zh-CN" w:eastAsia="zh-CN" w:bidi="zh-CN"/>
      </w:rPr>
    </w:lvl>
    <w:lvl w:ilvl="6">
      <w:numFmt w:val="bullet"/>
      <w:lvlText w:val="•"/>
      <w:lvlJc w:val="left"/>
      <w:pPr>
        <w:ind w:left="7187" w:hanging="166"/>
      </w:pPr>
      <w:rPr>
        <w:rFonts w:hint="default"/>
        <w:lang w:val="zh-CN" w:eastAsia="zh-CN" w:bidi="zh-CN"/>
      </w:rPr>
    </w:lvl>
    <w:lvl w:ilvl="7">
      <w:numFmt w:val="bullet"/>
      <w:lvlText w:val="•"/>
      <w:lvlJc w:val="left"/>
      <w:pPr>
        <w:ind w:left="8231" w:hanging="166"/>
      </w:pPr>
      <w:rPr>
        <w:rFonts w:hint="default"/>
        <w:lang w:val="zh-CN" w:eastAsia="zh-CN" w:bidi="zh-CN"/>
      </w:rPr>
    </w:lvl>
    <w:lvl w:ilvl="8">
      <w:numFmt w:val="bullet"/>
      <w:lvlText w:val="•"/>
      <w:lvlJc w:val="left"/>
      <w:pPr>
        <w:ind w:left="9276" w:hanging="166"/>
      </w:pPr>
      <w:rPr>
        <w:rFonts w:hint="default"/>
        <w:lang w:val="zh-CN" w:eastAsia="zh-CN" w:bidi="zh-CN"/>
      </w:rPr>
    </w:lvl>
  </w:abstractNum>
  <w:abstractNum w:abstractNumId="18">
    <w:nsid w:val="4D4DC07F"/>
    <w:multiLevelType w:val="multilevel"/>
    <w:tmpl w:val="4D4DC07F"/>
    <w:lvl w:ilvl="0">
      <w:start w:val="1"/>
      <w:numFmt w:val="decimal"/>
      <w:lvlText w:val="%1."/>
      <w:lvlJc w:val="left"/>
      <w:pPr>
        <w:ind w:left="921" w:hanging="168"/>
        <w:jc w:val="left"/>
      </w:pPr>
      <w:rPr>
        <w:rFonts w:ascii="宋体" w:eastAsia="宋体" w:hAnsi="宋体" w:cs="宋体" w:hint="default"/>
        <w:spacing w:val="1"/>
        <w:w w:val="101"/>
        <w:sz w:val="14"/>
        <w:szCs w:val="14"/>
        <w:lang w:val="zh-CN" w:eastAsia="zh-CN" w:bidi="zh-CN"/>
      </w:rPr>
    </w:lvl>
    <w:lvl w:ilvl="1">
      <w:numFmt w:val="bullet"/>
      <w:lvlText w:val="•"/>
      <w:lvlJc w:val="left"/>
      <w:pPr>
        <w:ind w:left="1964" w:hanging="168"/>
      </w:pPr>
      <w:rPr>
        <w:rFonts w:hint="default"/>
        <w:lang w:val="zh-CN" w:eastAsia="zh-CN" w:bidi="zh-CN"/>
      </w:rPr>
    </w:lvl>
    <w:lvl w:ilvl="2">
      <w:numFmt w:val="bullet"/>
      <w:lvlText w:val="•"/>
      <w:lvlJc w:val="left"/>
      <w:pPr>
        <w:ind w:left="3009" w:hanging="168"/>
      </w:pPr>
      <w:rPr>
        <w:rFonts w:hint="default"/>
        <w:lang w:val="zh-CN" w:eastAsia="zh-CN" w:bidi="zh-CN"/>
      </w:rPr>
    </w:lvl>
    <w:lvl w:ilvl="3">
      <w:numFmt w:val="bullet"/>
      <w:lvlText w:val="•"/>
      <w:lvlJc w:val="left"/>
      <w:pPr>
        <w:ind w:left="4053" w:hanging="168"/>
      </w:pPr>
      <w:rPr>
        <w:rFonts w:hint="default"/>
        <w:lang w:val="zh-CN" w:eastAsia="zh-CN" w:bidi="zh-CN"/>
      </w:rPr>
    </w:lvl>
    <w:lvl w:ilvl="4">
      <w:numFmt w:val="bullet"/>
      <w:lvlText w:val="•"/>
      <w:lvlJc w:val="left"/>
      <w:pPr>
        <w:ind w:left="5098" w:hanging="168"/>
      </w:pPr>
      <w:rPr>
        <w:rFonts w:hint="default"/>
        <w:lang w:val="zh-CN" w:eastAsia="zh-CN" w:bidi="zh-CN"/>
      </w:rPr>
    </w:lvl>
    <w:lvl w:ilvl="5">
      <w:numFmt w:val="bullet"/>
      <w:lvlText w:val="•"/>
      <w:lvlJc w:val="left"/>
      <w:pPr>
        <w:ind w:left="6142" w:hanging="168"/>
      </w:pPr>
      <w:rPr>
        <w:rFonts w:hint="default"/>
        <w:lang w:val="zh-CN" w:eastAsia="zh-CN" w:bidi="zh-CN"/>
      </w:rPr>
    </w:lvl>
    <w:lvl w:ilvl="6">
      <w:numFmt w:val="bullet"/>
      <w:lvlText w:val="•"/>
      <w:lvlJc w:val="left"/>
      <w:pPr>
        <w:ind w:left="7187" w:hanging="168"/>
      </w:pPr>
      <w:rPr>
        <w:rFonts w:hint="default"/>
        <w:lang w:val="zh-CN" w:eastAsia="zh-CN" w:bidi="zh-CN"/>
      </w:rPr>
    </w:lvl>
    <w:lvl w:ilvl="7">
      <w:numFmt w:val="bullet"/>
      <w:lvlText w:val="•"/>
      <w:lvlJc w:val="left"/>
      <w:pPr>
        <w:ind w:left="8231" w:hanging="168"/>
      </w:pPr>
      <w:rPr>
        <w:rFonts w:hint="default"/>
        <w:lang w:val="zh-CN" w:eastAsia="zh-CN" w:bidi="zh-CN"/>
      </w:rPr>
    </w:lvl>
    <w:lvl w:ilvl="8">
      <w:numFmt w:val="bullet"/>
      <w:lvlText w:val="•"/>
      <w:lvlJc w:val="left"/>
      <w:pPr>
        <w:ind w:left="9276" w:hanging="168"/>
      </w:pPr>
      <w:rPr>
        <w:rFonts w:hint="default"/>
        <w:lang w:val="zh-CN" w:eastAsia="zh-CN" w:bidi="zh-CN"/>
      </w:rPr>
    </w:lvl>
  </w:abstractNum>
  <w:abstractNum w:abstractNumId="19">
    <w:nsid w:val="59ADCABA"/>
    <w:multiLevelType w:val="multilevel"/>
    <w:tmpl w:val="59ADCABA"/>
    <w:lvl w:ilvl="0">
      <w:start w:val="1"/>
      <w:numFmt w:val="decimal"/>
      <w:lvlText w:val="%1."/>
      <w:lvlJc w:val="left"/>
      <w:pPr>
        <w:ind w:left="760" w:hanging="168"/>
        <w:jc w:val="left"/>
      </w:pPr>
      <w:rPr>
        <w:rFonts w:ascii="宋体" w:eastAsia="宋体" w:hAnsi="宋体" w:cs="宋体" w:hint="default"/>
        <w:w w:val="100"/>
        <w:sz w:val="14"/>
        <w:szCs w:val="14"/>
        <w:lang w:val="zh-CN" w:eastAsia="zh-CN" w:bidi="zh-CN"/>
      </w:rPr>
    </w:lvl>
    <w:lvl w:ilvl="1">
      <w:start w:val="1"/>
      <w:numFmt w:val="decimal"/>
      <w:lvlText w:val="%2."/>
      <w:lvlJc w:val="left"/>
      <w:pPr>
        <w:ind w:left="877" w:hanging="168"/>
        <w:jc w:val="left"/>
      </w:pPr>
      <w:rPr>
        <w:rFonts w:ascii="宋体" w:eastAsia="宋体" w:hAnsi="宋体" w:cs="宋体" w:hint="default"/>
        <w:w w:val="100"/>
        <w:sz w:val="14"/>
        <w:szCs w:val="14"/>
        <w:lang w:val="zh-CN" w:eastAsia="zh-CN" w:bidi="zh-CN"/>
      </w:rPr>
    </w:lvl>
    <w:lvl w:ilvl="2">
      <w:numFmt w:val="bullet"/>
      <w:lvlText w:val="•"/>
      <w:lvlJc w:val="left"/>
      <w:pPr>
        <w:ind w:left="2045" w:hanging="168"/>
      </w:pPr>
      <w:rPr>
        <w:rFonts w:hint="default"/>
        <w:lang w:val="zh-CN" w:eastAsia="zh-CN" w:bidi="zh-CN"/>
      </w:rPr>
    </w:lvl>
    <w:lvl w:ilvl="3">
      <w:numFmt w:val="bullet"/>
      <w:lvlText w:val="•"/>
      <w:lvlJc w:val="left"/>
      <w:pPr>
        <w:ind w:left="3210" w:hanging="168"/>
      </w:pPr>
      <w:rPr>
        <w:rFonts w:hint="default"/>
        <w:lang w:val="zh-CN" w:eastAsia="zh-CN" w:bidi="zh-CN"/>
      </w:rPr>
    </w:lvl>
    <w:lvl w:ilvl="4">
      <w:numFmt w:val="bullet"/>
      <w:lvlText w:val="•"/>
      <w:lvlJc w:val="left"/>
      <w:pPr>
        <w:ind w:left="4375" w:hanging="168"/>
      </w:pPr>
      <w:rPr>
        <w:rFonts w:hint="default"/>
        <w:lang w:val="zh-CN" w:eastAsia="zh-CN" w:bidi="zh-CN"/>
      </w:rPr>
    </w:lvl>
    <w:lvl w:ilvl="5">
      <w:numFmt w:val="bullet"/>
      <w:lvlText w:val="•"/>
      <w:lvlJc w:val="left"/>
      <w:pPr>
        <w:ind w:left="5540" w:hanging="168"/>
      </w:pPr>
      <w:rPr>
        <w:rFonts w:hint="default"/>
        <w:lang w:val="zh-CN" w:eastAsia="zh-CN" w:bidi="zh-CN"/>
      </w:rPr>
    </w:lvl>
    <w:lvl w:ilvl="6">
      <w:numFmt w:val="bullet"/>
      <w:lvlText w:val="•"/>
      <w:lvlJc w:val="left"/>
      <w:pPr>
        <w:ind w:left="6705" w:hanging="168"/>
      </w:pPr>
      <w:rPr>
        <w:rFonts w:hint="default"/>
        <w:lang w:val="zh-CN" w:eastAsia="zh-CN" w:bidi="zh-CN"/>
      </w:rPr>
    </w:lvl>
    <w:lvl w:ilvl="7">
      <w:numFmt w:val="bullet"/>
      <w:lvlText w:val="•"/>
      <w:lvlJc w:val="left"/>
      <w:pPr>
        <w:ind w:left="7870" w:hanging="168"/>
      </w:pPr>
      <w:rPr>
        <w:rFonts w:hint="default"/>
        <w:lang w:val="zh-CN" w:eastAsia="zh-CN" w:bidi="zh-CN"/>
      </w:rPr>
    </w:lvl>
    <w:lvl w:ilvl="8">
      <w:numFmt w:val="bullet"/>
      <w:lvlText w:val="•"/>
      <w:lvlJc w:val="left"/>
      <w:pPr>
        <w:ind w:left="9035" w:hanging="168"/>
      </w:pPr>
      <w:rPr>
        <w:rFonts w:hint="default"/>
        <w:lang w:val="zh-CN" w:eastAsia="zh-CN" w:bidi="zh-CN"/>
      </w:rPr>
    </w:lvl>
  </w:abstractNum>
  <w:abstractNum w:abstractNumId="20">
    <w:nsid w:val="5A241D34"/>
    <w:multiLevelType w:val="multilevel"/>
    <w:tmpl w:val="5A241D34"/>
    <w:lvl w:ilvl="0">
      <w:start w:val="1"/>
      <w:numFmt w:val="decimal"/>
      <w:lvlText w:val="%1."/>
      <w:lvlJc w:val="left"/>
      <w:pPr>
        <w:ind w:left="479" w:hanging="135"/>
        <w:jc w:val="left"/>
      </w:pPr>
      <w:rPr>
        <w:rFonts w:ascii="Times New Roman" w:eastAsia="Times New Roman" w:hAnsi="Times New Roman" w:cs="Times New Roman" w:hint="default"/>
        <w:w w:val="104"/>
        <w:sz w:val="15"/>
        <w:szCs w:val="15"/>
        <w:lang w:val="zh-CN" w:eastAsia="zh-CN" w:bidi="zh-CN"/>
      </w:rPr>
    </w:lvl>
    <w:lvl w:ilvl="1">
      <w:start w:val="1"/>
      <w:numFmt w:val="decimal"/>
      <w:lvlText w:val="%2."/>
      <w:lvlJc w:val="left"/>
      <w:pPr>
        <w:ind w:left="1173" w:hanging="142"/>
        <w:jc w:val="left"/>
      </w:pPr>
      <w:rPr>
        <w:rFonts w:ascii="宋体" w:eastAsia="宋体" w:hAnsi="宋体" w:cs="宋体" w:hint="default"/>
        <w:w w:val="105"/>
        <w:sz w:val="11"/>
        <w:szCs w:val="11"/>
        <w:lang w:val="zh-CN" w:eastAsia="zh-CN" w:bidi="zh-CN"/>
      </w:rPr>
    </w:lvl>
    <w:lvl w:ilvl="2">
      <w:numFmt w:val="bullet"/>
      <w:lvlText w:val="•"/>
      <w:lvlJc w:val="left"/>
      <w:pPr>
        <w:ind w:left="2311" w:hanging="142"/>
      </w:pPr>
      <w:rPr>
        <w:rFonts w:hint="default"/>
        <w:lang w:val="zh-CN" w:eastAsia="zh-CN" w:bidi="zh-CN"/>
      </w:rPr>
    </w:lvl>
    <w:lvl w:ilvl="3">
      <w:numFmt w:val="bullet"/>
      <w:lvlText w:val="•"/>
      <w:lvlJc w:val="left"/>
      <w:pPr>
        <w:ind w:left="3443" w:hanging="142"/>
      </w:pPr>
      <w:rPr>
        <w:rFonts w:hint="default"/>
        <w:lang w:val="zh-CN" w:eastAsia="zh-CN" w:bidi="zh-CN"/>
      </w:rPr>
    </w:lvl>
    <w:lvl w:ilvl="4">
      <w:numFmt w:val="bullet"/>
      <w:lvlText w:val="•"/>
      <w:lvlJc w:val="left"/>
      <w:pPr>
        <w:ind w:left="4575" w:hanging="142"/>
      </w:pPr>
      <w:rPr>
        <w:rFonts w:hint="default"/>
        <w:lang w:val="zh-CN" w:eastAsia="zh-CN" w:bidi="zh-CN"/>
      </w:rPr>
    </w:lvl>
    <w:lvl w:ilvl="5">
      <w:numFmt w:val="bullet"/>
      <w:lvlText w:val="•"/>
      <w:lvlJc w:val="left"/>
      <w:pPr>
        <w:ind w:left="5706" w:hanging="142"/>
      </w:pPr>
      <w:rPr>
        <w:rFonts w:hint="default"/>
        <w:lang w:val="zh-CN" w:eastAsia="zh-CN" w:bidi="zh-CN"/>
      </w:rPr>
    </w:lvl>
    <w:lvl w:ilvl="6">
      <w:numFmt w:val="bullet"/>
      <w:lvlText w:val="•"/>
      <w:lvlJc w:val="left"/>
      <w:pPr>
        <w:ind w:left="6838" w:hanging="142"/>
      </w:pPr>
      <w:rPr>
        <w:rFonts w:hint="default"/>
        <w:lang w:val="zh-CN" w:eastAsia="zh-CN" w:bidi="zh-CN"/>
      </w:rPr>
    </w:lvl>
    <w:lvl w:ilvl="7">
      <w:numFmt w:val="bullet"/>
      <w:lvlText w:val="•"/>
      <w:lvlJc w:val="left"/>
      <w:pPr>
        <w:ind w:left="7970" w:hanging="142"/>
      </w:pPr>
      <w:rPr>
        <w:rFonts w:hint="default"/>
        <w:lang w:val="zh-CN" w:eastAsia="zh-CN" w:bidi="zh-CN"/>
      </w:rPr>
    </w:lvl>
    <w:lvl w:ilvl="8">
      <w:numFmt w:val="bullet"/>
      <w:lvlText w:val="•"/>
      <w:lvlJc w:val="left"/>
      <w:pPr>
        <w:ind w:left="9101" w:hanging="142"/>
      </w:pPr>
      <w:rPr>
        <w:rFonts w:hint="default"/>
        <w:lang w:val="zh-CN" w:eastAsia="zh-CN" w:bidi="zh-CN"/>
      </w:rPr>
    </w:lvl>
  </w:abstractNum>
  <w:abstractNum w:abstractNumId="21">
    <w:nsid w:val="60382F6E"/>
    <w:multiLevelType w:val="multilevel"/>
    <w:tmpl w:val="60382F6E"/>
    <w:lvl w:ilvl="0">
      <w:start w:val="1"/>
      <w:numFmt w:val="decimal"/>
      <w:lvlText w:val="%1."/>
      <w:lvlJc w:val="left"/>
      <w:pPr>
        <w:ind w:left="931" w:hanging="175"/>
        <w:jc w:val="left"/>
      </w:pPr>
      <w:rPr>
        <w:rFonts w:ascii="宋体" w:eastAsia="宋体" w:hAnsi="宋体" w:cs="宋体" w:hint="default"/>
        <w:w w:val="101"/>
        <w:sz w:val="15"/>
        <w:szCs w:val="15"/>
        <w:lang w:val="zh-CN" w:eastAsia="zh-CN" w:bidi="zh-CN"/>
      </w:rPr>
    </w:lvl>
    <w:lvl w:ilvl="1">
      <w:numFmt w:val="bullet"/>
      <w:lvlText w:val="•"/>
      <w:lvlJc w:val="left"/>
      <w:pPr>
        <w:ind w:left="1982" w:hanging="175"/>
      </w:pPr>
      <w:rPr>
        <w:rFonts w:hint="default"/>
        <w:lang w:val="zh-CN" w:eastAsia="zh-CN" w:bidi="zh-CN"/>
      </w:rPr>
    </w:lvl>
    <w:lvl w:ilvl="2">
      <w:numFmt w:val="bullet"/>
      <w:lvlText w:val="•"/>
      <w:lvlJc w:val="left"/>
      <w:pPr>
        <w:ind w:left="3025" w:hanging="175"/>
      </w:pPr>
      <w:rPr>
        <w:rFonts w:hint="default"/>
        <w:lang w:val="zh-CN" w:eastAsia="zh-CN" w:bidi="zh-CN"/>
      </w:rPr>
    </w:lvl>
    <w:lvl w:ilvl="3">
      <w:numFmt w:val="bullet"/>
      <w:lvlText w:val="•"/>
      <w:lvlJc w:val="left"/>
      <w:pPr>
        <w:ind w:left="4067" w:hanging="175"/>
      </w:pPr>
      <w:rPr>
        <w:rFonts w:hint="default"/>
        <w:lang w:val="zh-CN" w:eastAsia="zh-CN" w:bidi="zh-CN"/>
      </w:rPr>
    </w:lvl>
    <w:lvl w:ilvl="4">
      <w:numFmt w:val="bullet"/>
      <w:lvlText w:val="•"/>
      <w:lvlJc w:val="left"/>
      <w:pPr>
        <w:ind w:left="5110" w:hanging="175"/>
      </w:pPr>
      <w:rPr>
        <w:rFonts w:hint="default"/>
        <w:lang w:val="zh-CN" w:eastAsia="zh-CN" w:bidi="zh-CN"/>
      </w:rPr>
    </w:lvl>
    <w:lvl w:ilvl="5">
      <w:numFmt w:val="bullet"/>
      <w:lvlText w:val="•"/>
      <w:lvlJc w:val="left"/>
      <w:pPr>
        <w:ind w:left="6152" w:hanging="175"/>
      </w:pPr>
      <w:rPr>
        <w:rFonts w:hint="default"/>
        <w:lang w:val="zh-CN" w:eastAsia="zh-CN" w:bidi="zh-CN"/>
      </w:rPr>
    </w:lvl>
    <w:lvl w:ilvl="6">
      <w:numFmt w:val="bullet"/>
      <w:lvlText w:val="•"/>
      <w:lvlJc w:val="left"/>
      <w:pPr>
        <w:ind w:left="7195" w:hanging="175"/>
      </w:pPr>
      <w:rPr>
        <w:rFonts w:hint="default"/>
        <w:lang w:val="zh-CN" w:eastAsia="zh-CN" w:bidi="zh-CN"/>
      </w:rPr>
    </w:lvl>
    <w:lvl w:ilvl="7">
      <w:numFmt w:val="bullet"/>
      <w:lvlText w:val="•"/>
      <w:lvlJc w:val="left"/>
      <w:pPr>
        <w:ind w:left="8237" w:hanging="175"/>
      </w:pPr>
      <w:rPr>
        <w:rFonts w:hint="default"/>
        <w:lang w:val="zh-CN" w:eastAsia="zh-CN" w:bidi="zh-CN"/>
      </w:rPr>
    </w:lvl>
    <w:lvl w:ilvl="8">
      <w:numFmt w:val="bullet"/>
      <w:lvlText w:val="•"/>
      <w:lvlJc w:val="left"/>
      <w:pPr>
        <w:ind w:left="9280" w:hanging="175"/>
      </w:pPr>
      <w:rPr>
        <w:rFonts w:hint="default"/>
        <w:lang w:val="zh-CN" w:eastAsia="zh-CN" w:bidi="zh-CN"/>
      </w:rPr>
    </w:lvl>
  </w:abstractNum>
  <w:abstractNum w:abstractNumId="22">
    <w:nsid w:val="72183CF9"/>
    <w:multiLevelType w:val="multilevel"/>
    <w:tmpl w:val="72183CF9"/>
    <w:lvl w:ilvl="0">
      <w:start w:val="1"/>
      <w:numFmt w:val="decimal"/>
      <w:lvlText w:val="%1."/>
      <w:lvlJc w:val="left"/>
      <w:pPr>
        <w:ind w:left="919" w:hanging="166"/>
        <w:jc w:val="left"/>
      </w:pPr>
      <w:rPr>
        <w:rFonts w:ascii="宋体" w:eastAsia="宋体" w:hAnsi="宋体" w:cs="宋体" w:hint="default"/>
        <w:spacing w:val="1"/>
        <w:w w:val="101"/>
        <w:sz w:val="14"/>
        <w:szCs w:val="14"/>
        <w:lang w:val="zh-CN" w:eastAsia="zh-CN" w:bidi="zh-CN"/>
      </w:rPr>
    </w:lvl>
    <w:lvl w:ilvl="1">
      <w:numFmt w:val="bullet"/>
      <w:lvlText w:val="•"/>
      <w:lvlJc w:val="left"/>
      <w:pPr>
        <w:ind w:left="1964" w:hanging="166"/>
      </w:pPr>
      <w:rPr>
        <w:rFonts w:hint="default"/>
        <w:lang w:val="zh-CN" w:eastAsia="zh-CN" w:bidi="zh-CN"/>
      </w:rPr>
    </w:lvl>
    <w:lvl w:ilvl="2">
      <w:numFmt w:val="bullet"/>
      <w:lvlText w:val="•"/>
      <w:lvlJc w:val="left"/>
      <w:pPr>
        <w:ind w:left="3009" w:hanging="166"/>
      </w:pPr>
      <w:rPr>
        <w:rFonts w:hint="default"/>
        <w:lang w:val="zh-CN" w:eastAsia="zh-CN" w:bidi="zh-CN"/>
      </w:rPr>
    </w:lvl>
    <w:lvl w:ilvl="3">
      <w:numFmt w:val="bullet"/>
      <w:lvlText w:val="•"/>
      <w:lvlJc w:val="left"/>
      <w:pPr>
        <w:ind w:left="4053" w:hanging="166"/>
      </w:pPr>
      <w:rPr>
        <w:rFonts w:hint="default"/>
        <w:lang w:val="zh-CN" w:eastAsia="zh-CN" w:bidi="zh-CN"/>
      </w:rPr>
    </w:lvl>
    <w:lvl w:ilvl="4">
      <w:numFmt w:val="bullet"/>
      <w:lvlText w:val="•"/>
      <w:lvlJc w:val="left"/>
      <w:pPr>
        <w:ind w:left="5098" w:hanging="166"/>
      </w:pPr>
      <w:rPr>
        <w:rFonts w:hint="default"/>
        <w:lang w:val="zh-CN" w:eastAsia="zh-CN" w:bidi="zh-CN"/>
      </w:rPr>
    </w:lvl>
    <w:lvl w:ilvl="5">
      <w:numFmt w:val="bullet"/>
      <w:lvlText w:val="•"/>
      <w:lvlJc w:val="left"/>
      <w:pPr>
        <w:ind w:left="6142" w:hanging="166"/>
      </w:pPr>
      <w:rPr>
        <w:rFonts w:hint="default"/>
        <w:lang w:val="zh-CN" w:eastAsia="zh-CN" w:bidi="zh-CN"/>
      </w:rPr>
    </w:lvl>
    <w:lvl w:ilvl="6">
      <w:numFmt w:val="bullet"/>
      <w:lvlText w:val="•"/>
      <w:lvlJc w:val="left"/>
      <w:pPr>
        <w:ind w:left="7187" w:hanging="166"/>
      </w:pPr>
      <w:rPr>
        <w:rFonts w:hint="default"/>
        <w:lang w:val="zh-CN" w:eastAsia="zh-CN" w:bidi="zh-CN"/>
      </w:rPr>
    </w:lvl>
    <w:lvl w:ilvl="7">
      <w:numFmt w:val="bullet"/>
      <w:lvlText w:val="•"/>
      <w:lvlJc w:val="left"/>
      <w:pPr>
        <w:ind w:left="8231" w:hanging="166"/>
      </w:pPr>
      <w:rPr>
        <w:rFonts w:hint="default"/>
        <w:lang w:val="zh-CN" w:eastAsia="zh-CN" w:bidi="zh-CN"/>
      </w:rPr>
    </w:lvl>
    <w:lvl w:ilvl="8">
      <w:numFmt w:val="bullet"/>
      <w:lvlText w:val="•"/>
      <w:lvlJc w:val="left"/>
      <w:pPr>
        <w:ind w:left="9276" w:hanging="166"/>
      </w:pPr>
      <w:rPr>
        <w:rFonts w:hint="default"/>
        <w:lang w:val="zh-CN" w:eastAsia="zh-CN" w:bidi="zh-CN"/>
      </w:rPr>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2"/>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B80"/>
    <w:rsid w:val="00430B35"/>
    <w:rsid w:val="00454B80"/>
    <w:rsid w:val="00C52B3A"/>
    <w:rsid w:val="00EA4CFC"/>
    <w:rsid w:val="05AE37A3"/>
    <w:rsid w:val="14BE1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before="36"/>
      <w:ind w:left="681"/>
      <w:outlineLvl w:val="0"/>
    </w:pPr>
    <w:rPr>
      <w:b/>
      <w:bCs/>
      <w:sz w:val="30"/>
      <w:szCs w:val="30"/>
    </w:rPr>
  </w:style>
  <w:style w:type="paragraph" w:styleId="2">
    <w:name w:val="heading 2"/>
    <w:basedOn w:val="a"/>
    <w:next w:val="a"/>
    <w:uiPriority w:val="1"/>
    <w:qFormat/>
    <w:pPr>
      <w:spacing w:before="51"/>
      <w:ind w:left="1418" w:right="1379"/>
      <w:jc w:val="center"/>
      <w:outlineLvl w:val="1"/>
    </w:pPr>
    <w:rPr>
      <w:b/>
      <w:bCs/>
      <w:sz w:val="29"/>
      <w:szCs w:val="29"/>
    </w:rPr>
  </w:style>
  <w:style w:type="paragraph" w:styleId="3">
    <w:name w:val="heading 3"/>
    <w:basedOn w:val="a"/>
    <w:next w:val="a"/>
    <w:uiPriority w:val="1"/>
    <w:qFormat/>
    <w:pPr>
      <w:spacing w:before="50"/>
      <w:ind w:left="884" w:right="1548"/>
      <w:jc w:val="center"/>
      <w:outlineLvl w:val="2"/>
    </w:pPr>
    <w:rPr>
      <w:b/>
      <w:bCs/>
      <w:sz w:val="27"/>
      <w:szCs w:val="27"/>
    </w:rPr>
  </w:style>
  <w:style w:type="paragraph" w:styleId="4">
    <w:name w:val="heading 4"/>
    <w:basedOn w:val="a"/>
    <w:next w:val="a"/>
    <w:uiPriority w:val="1"/>
    <w:qFormat/>
    <w:pPr>
      <w:spacing w:before="41"/>
      <w:ind w:left="1241" w:right="1548"/>
      <w:jc w:val="center"/>
      <w:outlineLvl w:val="3"/>
    </w:pPr>
    <w:rPr>
      <w:b/>
      <w:bCs/>
      <w:sz w:val="26"/>
      <w:szCs w:val="26"/>
    </w:rPr>
  </w:style>
  <w:style w:type="paragraph" w:styleId="5">
    <w:name w:val="heading 5"/>
    <w:basedOn w:val="a"/>
    <w:next w:val="a"/>
    <w:uiPriority w:val="1"/>
    <w:qFormat/>
    <w:pPr>
      <w:spacing w:before="102"/>
      <w:ind w:left="254"/>
      <w:outlineLvl w:val="4"/>
    </w:pPr>
    <w:rPr>
      <w:sz w:val="20"/>
      <w:szCs w:val="20"/>
    </w:rPr>
  </w:style>
  <w:style w:type="paragraph" w:styleId="6">
    <w:name w:val="heading 6"/>
    <w:basedOn w:val="a"/>
    <w:next w:val="a"/>
    <w:uiPriority w:val="1"/>
    <w:qFormat/>
    <w:pPr>
      <w:spacing w:line="236" w:lineRule="exact"/>
      <w:ind w:left="20"/>
      <w:outlineLvl w:val="5"/>
    </w:pPr>
    <w:rPr>
      <w:sz w:val="19"/>
      <w:szCs w:val="19"/>
    </w:rPr>
  </w:style>
  <w:style w:type="paragraph" w:styleId="7">
    <w:name w:val="heading 7"/>
    <w:basedOn w:val="a"/>
    <w:next w:val="a"/>
    <w:uiPriority w:val="1"/>
    <w:qFormat/>
    <w:pPr>
      <w:ind w:left="20"/>
      <w:outlineLvl w:val="6"/>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919"/>
    </w:pPr>
  </w:style>
  <w:style w:type="paragraph" w:customStyle="1" w:styleId="TableParagraph">
    <w:name w:val="Table Paragraph"/>
    <w:basedOn w:val="a"/>
    <w:uiPriority w:val="1"/>
    <w:qFormat/>
  </w:style>
  <w:style w:type="paragraph" w:styleId="a5">
    <w:name w:val="header"/>
    <w:basedOn w:val="a"/>
    <w:link w:val="Char"/>
    <w:rsid w:val="00C52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52B3A"/>
    <w:rPr>
      <w:rFonts w:ascii="宋体" w:eastAsia="宋体" w:hAnsi="宋体" w:cs="宋体"/>
      <w:sz w:val="18"/>
      <w:szCs w:val="18"/>
      <w:lang w:val="zh-CN" w:bidi="zh-CN"/>
    </w:rPr>
  </w:style>
  <w:style w:type="paragraph" w:styleId="a6">
    <w:name w:val="footer"/>
    <w:basedOn w:val="a"/>
    <w:link w:val="Char0"/>
    <w:rsid w:val="00C52B3A"/>
    <w:pPr>
      <w:tabs>
        <w:tab w:val="center" w:pos="4153"/>
        <w:tab w:val="right" w:pos="8306"/>
      </w:tabs>
      <w:snapToGrid w:val="0"/>
    </w:pPr>
    <w:rPr>
      <w:sz w:val="18"/>
      <w:szCs w:val="18"/>
    </w:rPr>
  </w:style>
  <w:style w:type="character" w:customStyle="1" w:styleId="Char0">
    <w:name w:val="页脚 Char"/>
    <w:basedOn w:val="a0"/>
    <w:link w:val="a6"/>
    <w:rsid w:val="00C52B3A"/>
    <w:rPr>
      <w:rFonts w:ascii="宋体" w:eastAsia="宋体" w:hAnsi="宋体" w:cs="宋体"/>
      <w:sz w:val="18"/>
      <w:szCs w:val="18"/>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before="36"/>
      <w:ind w:left="681"/>
      <w:outlineLvl w:val="0"/>
    </w:pPr>
    <w:rPr>
      <w:b/>
      <w:bCs/>
      <w:sz w:val="30"/>
      <w:szCs w:val="30"/>
    </w:rPr>
  </w:style>
  <w:style w:type="paragraph" w:styleId="2">
    <w:name w:val="heading 2"/>
    <w:basedOn w:val="a"/>
    <w:next w:val="a"/>
    <w:uiPriority w:val="1"/>
    <w:qFormat/>
    <w:pPr>
      <w:spacing w:before="51"/>
      <w:ind w:left="1418" w:right="1379"/>
      <w:jc w:val="center"/>
      <w:outlineLvl w:val="1"/>
    </w:pPr>
    <w:rPr>
      <w:b/>
      <w:bCs/>
      <w:sz w:val="29"/>
      <w:szCs w:val="29"/>
    </w:rPr>
  </w:style>
  <w:style w:type="paragraph" w:styleId="3">
    <w:name w:val="heading 3"/>
    <w:basedOn w:val="a"/>
    <w:next w:val="a"/>
    <w:uiPriority w:val="1"/>
    <w:qFormat/>
    <w:pPr>
      <w:spacing w:before="50"/>
      <w:ind w:left="884" w:right="1548"/>
      <w:jc w:val="center"/>
      <w:outlineLvl w:val="2"/>
    </w:pPr>
    <w:rPr>
      <w:b/>
      <w:bCs/>
      <w:sz w:val="27"/>
      <w:szCs w:val="27"/>
    </w:rPr>
  </w:style>
  <w:style w:type="paragraph" w:styleId="4">
    <w:name w:val="heading 4"/>
    <w:basedOn w:val="a"/>
    <w:next w:val="a"/>
    <w:uiPriority w:val="1"/>
    <w:qFormat/>
    <w:pPr>
      <w:spacing w:before="41"/>
      <w:ind w:left="1241" w:right="1548"/>
      <w:jc w:val="center"/>
      <w:outlineLvl w:val="3"/>
    </w:pPr>
    <w:rPr>
      <w:b/>
      <w:bCs/>
      <w:sz w:val="26"/>
      <w:szCs w:val="26"/>
    </w:rPr>
  </w:style>
  <w:style w:type="paragraph" w:styleId="5">
    <w:name w:val="heading 5"/>
    <w:basedOn w:val="a"/>
    <w:next w:val="a"/>
    <w:uiPriority w:val="1"/>
    <w:qFormat/>
    <w:pPr>
      <w:spacing w:before="102"/>
      <w:ind w:left="254"/>
      <w:outlineLvl w:val="4"/>
    </w:pPr>
    <w:rPr>
      <w:sz w:val="20"/>
      <w:szCs w:val="20"/>
    </w:rPr>
  </w:style>
  <w:style w:type="paragraph" w:styleId="6">
    <w:name w:val="heading 6"/>
    <w:basedOn w:val="a"/>
    <w:next w:val="a"/>
    <w:uiPriority w:val="1"/>
    <w:qFormat/>
    <w:pPr>
      <w:spacing w:line="236" w:lineRule="exact"/>
      <w:ind w:left="20"/>
      <w:outlineLvl w:val="5"/>
    </w:pPr>
    <w:rPr>
      <w:sz w:val="19"/>
      <w:szCs w:val="19"/>
    </w:rPr>
  </w:style>
  <w:style w:type="paragraph" w:styleId="7">
    <w:name w:val="heading 7"/>
    <w:basedOn w:val="a"/>
    <w:next w:val="a"/>
    <w:uiPriority w:val="1"/>
    <w:qFormat/>
    <w:pPr>
      <w:ind w:left="20"/>
      <w:outlineLvl w:val="6"/>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919"/>
    </w:pPr>
  </w:style>
  <w:style w:type="paragraph" w:customStyle="1" w:styleId="TableParagraph">
    <w:name w:val="Table Paragraph"/>
    <w:basedOn w:val="a"/>
    <w:uiPriority w:val="1"/>
    <w:qFormat/>
  </w:style>
  <w:style w:type="paragraph" w:styleId="a5">
    <w:name w:val="header"/>
    <w:basedOn w:val="a"/>
    <w:link w:val="Char"/>
    <w:rsid w:val="00C52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52B3A"/>
    <w:rPr>
      <w:rFonts w:ascii="宋体" w:eastAsia="宋体" w:hAnsi="宋体" w:cs="宋体"/>
      <w:sz w:val="18"/>
      <w:szCs w:val="18"/>
      <w:lang w:val="zh-CN" w:bidi="zh-CN"/>
    </w:rPr>
  </w:style>
  <w:style w:type="paragraph" w:styleId="a6">
    <w:name w:val="footer"/>
    <w:basedOn w:val="a"/>
    <w:link w:val="Char0"/>
    <w:rsid w:val="00C52B3A"/>
    <w:pPr>
      <w:tabs>
        <w:tab w:val="center" w:pos="4153"/>
        <w:tab w:val="right" w:pos="8306"/>
      </w:tabs>
      <w:snapToGrid w:val="0"/>
    </w:pPr>
    <w:rPr>
      <w:sz w:val="18"/>
      <w:szCs w:val="18"/>
    </w:rPr>
  </w:style>
  <w:style w:type="character" w:customStyle="1" w:styleId="Char0">
    <w:name w:val="页脚 Char"/>
    <w:basedOn w:val="a0"/>
    <w:link w:val="a6"/>
    <w:rsid w:val="00C52B3A"/>
    <w:rPr>
      <w:rFonts w:ascii="宋体" w:eastAsia="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31</Pages>
  <Words>4831</Words>
  <Characters>27541</Characters>
  <Application>Microsoft Office Word</Application>
  <DocSecurity>0</DocSecurity>
  <Lines>229</Lines>
  <Paragraphs>64</Paragraphs>
  <ScaleCrop>false</ScaleCrop>
  <Company>Microsoft</Company>
  <LinksUpToDate>false</LinksUpToDate>
  <CharactersWithSpaces>32308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陈茂</dc:creator>
  <cp:lastModifiedBy>admin</cp:lastModifiedBy>
  <cp:revision>3</cp:revision>
  <dcterms:created xsi:type="dcterms:W3CDTF">2021-11-05T10:07:00Z</dcterms:created>
  <dcterms:modified xsi:type="dcterms:W3CDTF">2024-10-29T01:48:00Z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2021-11-05T00:00:00Z</vt:filetime>
  </property>
  <property fmtid="{D5CDD505-2E9C-101B-9397-08002B2CF9AE}" pid="3" name="Creator">
    <vt:lpwstr>WPS 表格</vt:lpwstr>
  </property>
  <property fmtid="{D5CDD505-2E9C-101B-9397-08002B2CF9AE}" pid="4" name="LastSaved">
    <vt:filetime>2021-11-05T00:00:00Z</vt:filetime>
  </property>
  <property fmtid="{D5CDD505-2E9C-101B-9397-08002B2CF9AE}" pid="5" name="KSOProductBuildVer">
    <vt:lpwstr>2052-11.1.0.11045</vt:lpwstr>
  </property>
  <property fmtid="{D5CDD505-2E9C-101B-9397-08002B2CF9AE}" pid="6" name="ICV">
    <vt:lpwstr>97155B4B3F00475AA032EB35202D9E69</vt:lpwstr>
  </property>
</Properties>
</file>